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c>
          <w:tcPr>
            <w:tcW w:w="10423" w:type="dxa"/>
            <w:gridSpan w:val="2"/>
            <w:shd w:val="clear" w:color="auto" w:fill="auto"/>
          </w:tcPr>
          <w:p>
            <w:pPr>
              <w:pStyle w:val="113"/>
              <w:framePr w:w="0" w:hRule="auto" w:wrap="auto" w:vAnchor="margin" w:hAnchor="text" w:yAlign="inline"/>
            </w:pPr>
            <w:bookmarkStart w:id="0" w:name="page1"/>
            <w:bookmarkStart w:id="1471" w:name="_GoBack"/>
            <w:bookmarkEnd w:id="147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r>
              <w:rPr>
                <w:rFonts w:hint="eastAsia"/>
                <w:lang w:val="en-US" w:eastAsia="zh-CN"/>
              </w:rPr>
              <w:t>9</w:t>
            </w:r>
            <w:r>
              <w:t>.</w:t>
            </w:r>
            <w:r>
              <w:rPr>
                <w:rFonts w:hint="eastAsia"/>
                <w:lang w:val="en-US" w:eastAsia="zh-CN"/>
              </w:rPr>
              <w:t>0</w:t>
            </w:r>
            <w:r>
              <w:t>.</w:t>
            </w:r>
            <w:bookmarkEnd w:id="3"/>
            <w:r>
              <w:rPr>
                <w:rFonts w:hint="eastAsia"/>
                <w:lang w:val="en-US" w:eastAsia="zh-CN"/>
              </w:rPr>
              <w:t>0</w:t>
            </w:r>
            <w:r>
              <w:t xml:space="preserve"> </w:t>
            </w:r>
            <w:r>
              <w:rPr>
                <w:sz w:val="32"/>
              </w:rPr>
              <w:t>(</w:t>
            </w:r>
            <w:bookmarkStart w:id="4" w:name="issueDate"/>
            <w:r>
              <w:rPr>
                <w:sz w:val="32"/>
              </w:rPr>
              <w:t>202</w:t>
            </w:r>
            <w:r>
              <w:rPr>
                <w:sz w:val="32"/>
                <w:lang w:val="en-US" w:eastAsia="zh-CN"/>
              </w:rPr>
              <w:t>4</w:t>
            </w:r>
            <w:r>
              <w:rPr>
                <w:sz w:val="32"/>
              </w:rPr>
              <w:t>-</w:t>
            </w:r>
            <w:bookmarkEnd w:id="4"/>
            <w:r>
              <w:rPr>
                <w:sz w:val="32"/>
                <w:lang w:val="en-US" w:eastAsia="zh-CN"/>
              </w:rPr>
              <w:t>0</w:t>
            </w:r>
            <w:r>
              <w:rPr>
                <w:rFonts w:hint="eastAsia"/>
                <w:sz w:val="32"/>
                <w:lang w:val="en-US" w:eastAsia="zh-CN"/>
              </w:rPr>
              <w:t>9</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Specification</w:t>
            </w:r>
            <w:bookmarkEnd w:id="5"/>
          </w:p>
          <w:p>
            <w:pPr>
              <w:pStyle w:val="128"/>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5"/>
              <w:framePr w:wrap="auto" w:vAnchor="margin" w:hAnchor="text" w:yAlign="inline"/>
              <w:rPr>
                <w:kern w:val="2"/>
                <w:szCs w:val="22"/>
              </w:rPr>
            </w:pPr>
            <w:r>
              <w:rPr>
                <w:kern w:val="2"/>
                <w:szCs w:val="22"/>
              </w:rPr>
              <w:t>3rd Generation Partnership Project;</w:t>
            </w:r>
          </w:p>
          <w:p>
            <w:pPr>
              <w:pStyle w:val="115"/>
              <w:framePr w:wrap="auto" w:vAnchor="margin" w:hAnchor="text" w:yAlign="inline"/>
              <w:rPr>
                <w:kern w:val="2"/>
                <w:szCs w:val="22"/>
              </w:rPr>
            </w:pPr>
            <w:r>
              <w:rPr>
                <w:kern w:val="2"/>
                <w:szCs w:val="22"/>
              </w:rPr>
              <w:t xml:space="preserve">Technical Specification Group </w:t>
            </w:r>
            <w:bookmarkStart w:id="6" w:name="specTitle"/>
            <w:r>
              <w:rPr>
                <w:kern w:val="2"/>
                <w:szCs w:val="22"/>
              </w:rPr>
              <w:t>Core Network and Terminals;</w:t>
            </w:r>
          </w:p>
          <w:p>
            <w:pPr>
              <w:pStyle w:val="115"/>
              <w:framePr w:wrap="auto" w:vAnchor="margin" w:hAnchor="text" w:yAlign="inline"/>
              <w:rPr>
                <w:kern w:val="2"/>
                <w:szCs w:val="22"/>
              </w:rPr>
            </w:pPr>
            <w:r>
              <w:rPr>
                <w:kern w:val="2"/>
                <w:szCs w:val="22"/>
              </w:rPr>
              <w:t>Enabling MSGin5G Service;</w:t>
            </w:r>
          </w:p>
          <w:p>
            <w:pPr>
              <w:pStyle w:val="115"/>
              <w:framePr w:wrap="auto" w:vAnchor="margin" w:hAnchor="text" w:yAlign="inline"/>
              <w:rPr>
                <w:kern w:val="2"/>
                <w:szCs w:val="22"/>
              </w:rPr>
            </w:pPr>
            <w:r>
              <w:rPr>
                <w:kern w:val="2"/>
                <w:szCs w:val="22"/>
              </w:rPr>
              <w:t>Application Programming Interfaces (API) specification;</w:t>
            </w:r>
          </w:p>
          <w:p>
            <w:pPr>
              <w:pStyle w:val="115"/>
              <w:framePr w:wrap="auto" w:vAnchor="margin" w:hAnchor="text" w:yAlign="inline"/>
              <w:rPr>
                <w:kern w:val="2"/>
                <w:szCs w:val="22"/>
              </w:rPr>
            </w:pPr>
            <w:r>
              <w:rPr>
                <w:kern w:val="2"/>
                <w:szCs w:val="22"/>
              </w:rPr>
              <w:t>Stage 3;</w:t>
            </w:r>
          </w:p>
          <w:bookmarkEnd w:id="6"/>
          <w:p>
            <w:pPr>
              <w:pStyle w:val="115"/>
              <w:framePr w:wrap="auto" w:vAnchor="margin" w:hAnchor="text" w:yAlign="inline"/>
              <w:rPr>
                <w:i/>
                <w:sz w:val="28"/>
              </w:rPr>
            </w:pPr>
            <w:r>
              <w:rPr>
                <w:kern w:val="2"/>
                <w:szCs w:val="22"/>
              </w:rPr>
              <w:t>(</w:t>
            </w:r>
            <w:r>
              <w:rPr>
                <w:rStyle w:val="95"/>
              </w:rPr>
              <w:t xml:space="preserve">Release </w:t>
            </w:r>
            <w:bookmarkStart w:id="7" w:name="specRelease"/>
            <w:r>
              <w:rPr>
                <w:rStyle w:val="95"/>
              </w:rPr>
              <w:t>1</w:t>
            </w:r>
            <w:bookmarkEnd w:id="7"/>
            <w:r>
              <w:rPr>
                <w:rStyle w:val="95"/>
                <w:rFonts w:hint="eastAsia"/>
                <w:lang w:val="en-US" w:eastAsia="zh-CN"/>
              </w:rPr>
              <w:t>9</w:t>
            </w:r>
            <w:r>
              <w:rPr>
                <w:kern w:val="2"/>
                <w:szCs w:val="2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6"/>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bookmarkStart w:id="8" w:name="_MON_1684549432"/>
            <w:bookmarkEnd w:id="8"/>
            <w:r>
              <w:rPr>
                <w:i/>
                <w:lang w:val="en-US" w:eastAsia="zh-CN"/>
              </w:rPr>
              <w:object>
                <v:shape id="_x0000_i1025" o:spt="75" type="#_x0000_t75" style="height:63.7pt;width:104.0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pPr>
              <w:jc w:val="right"/>
            </w:pPr>
            <w:bookmarkStart w:id="9" w:name="logos"/>
            <w:r>
              <w:rPr>
                <w:lang w:val="en-US" w:eastAsia="zh-CN"/>
              </w:rPr>
              <w:drawing>
                <wp:inline distT="0" distB="0" distL="0" distR="0">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9"/>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8"/>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pPr>
              <w:pStyle w:val="126"/>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pPr>
            <w:bookmarkStart w:id="11"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2"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4" w:name="copyrightDate"/>
            <w:r>
              <w:rPr>
                <w:sz w:val="18"/>
              </w:rPr>
              <w:t>202</w:t>
            </w:r>
            <w:bookmarkEnd w:id="14"/>
            <w:r>
              <w:rPr>
                <w:sz w:val="18"/>
              </w:rPr>
              <w:t>4, 3GPP Organizational Partners (ARIB, ATIS, CCSA, ETSI, TSDSI, TTA, TTC).</w:t>
            </w:r>
            <w:bookmarkStart w:id="15" w:name="copyrightaddon"/>
            <w:bookmarkEnd w:id="15"/>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3"/>
          </w:p>
          <w:p/>
        </w:tc>
      </w:tr>
      <w:bookmarkEnd w:id="11"/>
    </w:tbl>
    <w:p>
      <w:pPr>
        <w:pStyle w:val="97"/>
      </w:pPr>
      <w:r>
        <w:br w:type="page"/>
      </w:r>
      <w:bookmarkStart w:id="16" w:name="tableOfContents"/>
      <w:bookmarkEnd w:id="16"/>
      <w:r>
        <w:t>Contents</w:t>
      </w:r>
    </w:p>
    <w:p>
      <w:pPr>
        <w:pStyle w:val="20"/>
        <w:rPr>
          <w:rFonts w:asciiTheme="minorHAnsi" w:hAnsiTheme="minorHAnsi" w:cstheme="minorBidi"/>
          <w:kern w:val="2"/>
          <w:szCs w:val="22"/>
          <w:lang w:eastAsia="ja-JP"/>
          <w14:ligatures w14:val="standardContextual"/>
        </w:rPr>
      </w:pPr>
      <w:r>
        <w:fldChar w:fldCharType="begin" w:fldLock="1"/>
      </w:r>
      <w:r>
        <w:instrText xml:space="preserve"> TOC \o "1-9" </w:instrText>
      </w:r>
      <w:r>
        <w:fldChar w:fldCharType="separate"/>
      </w:r>
      <w:r>
        <w:t>Foreword</w:t>
      </w:r>
      <w:r>
        <w:tab/>
      </w:r>
      <w:r>
        <w:fldChar w:fldCharType="begin" w:fldLock="1"/>
      </w:r>
      <w:r>
        <w:instrText xml:space="preserve"> PAGEREF _Toc162005420 \h </w:instrText>
      </w:r>
      <w:r>
        <w:fldChar w:fldCharType="separate"/>
      </w:r>
      <w:r>
        <w:t>9</w:t>
      </w:r>
      <w:r>
        <w:fldChar w:fldCharType="end"/>
      </w:r>
    </w:p>
    <w:p>
      <w:pPr>
        <w:pStyle w:val="20"/>
        <w:rPr>
          <w:rFonts w:asciiTheme="minorHAnsi" w:hAnsiTheme="minorHAnsi" w:cstheme="minorBidi"/>
          <w:kern w:val="2"/>
          <w:szCs w:val="22"/>
          <w:lang w:eastAsia="ja-JP"/>
          <w14:ligatures w14:val="standardContextual"/>
        </w:rPr>
      </w:pPr>
      <w:r>
        <w:t>1</w:t>
      </w:r>
      <w:r>
        <w:rPr>
          <w:rFonts w:asciiTheme="minorHAnsi" w:hAnsiTheme="minorHAnsi" w:cstheme="minorBidi"/>
          <w:kern w:val="2"/>
          <w:szCs w:val="22"/>
          <w:lang w:eastAsia="ja-JP"/>
          <w14:ligatures w14:val="standardContextual"/>
        </w:rPr>
        <w:tab/>
      </w:r>
      <w:r>
        <w:t>Scope</w:t>
      </w:r>
      <w:r>
        <w:tab/>
      </w:r>
      <w:r>
        <w:fldChar w:fldCharType="begin" w:fldLock="1"/>
      </w:r>
      <w:r>
        <w:instrText xml:space="preserve"> PAGEREF _Toc162005421 \h </w:instrText>
      </w:r>
      <w:r>
        <w:fldChar w:fldCharType="separate"/>
      </w:r>
      <w:r>
        <w:t>11</w:t>
      </w:r>
      <w:r>
        <w:fldChar w:fldCharType="end"/>
      </w:r>
    </w:p>
    <w:p>
      <w:pPr>
        <w:pStyle w:val="20"/>
        <w:rPr>
          <w:rFonts w:asciiTheme="minorHAnsi" w:hAnsiTheme="minorHAnsi" w:cstheme="minorBidi"/>
          <w:kern w:val="2"/>
          <w:szCs w:val="22"/>
          <w:lang w:eastAsia="ja-JP"/>
          <w14:ligatures w14:val="standardContextual"/>
        </w:rPr>
      </w:pPr>
      <w:r>
        <w:t>2</w:t>
      </w:r>
      <w:r>
        <w:rPr>
          <w:rFonts w:asciiTheme="minorHAnsi" w:hAnsiTheme="minorHAnsi" w:cstheme="minorBidi"/>
          <w:kern w:val="2"/>
          <w:szCs w:val="22"/>
          <w:lang w:eastAsia="ja-JP"/>
          <w14:ligatures w14:val="standardContextual"/>
        </w:rPr>
        <w:tab/>
      </w:r>
      <w:r>
        <w:t>References</w:t>
      </w:r>
      <w:r>
        <w:tab/>
      </w:r>
      <w:r>
        <w:fldChar w:fldCharType="begin" w:fldLock="1"/>
      </w:r>
      <w:r>
        <w:instrText xml:space="preserve"> PAGEREF _Toc162005422 \h </w:instrText>
      </w:r>
      <w:r>
        <w:fldChar w:fldCharType="separate"/>
      </w:r>
      <w:r>
        <w:t>11</w:t>
      </w:r>
      <w:r>
        <w:fldChar w:fldCharType="end"/>
      </w:r>
    </w:p>
    <w:p>
      <w:pPr>
        <w:pStyle w:val="20"/>
        <w:rPr>
          <w:rFonts w:asciiTheme="minorHAnsi" w:hAnsiTheme="minorHAnsi" w:cstheme="minorBidi"/>
          <w:kern w:val="2"/>
          <w:szCs w:val="22"/>
          <w:lang w:eastAsia="ja-JP"/>
          <w14:ligatures w14:val="standardContextual"/>
        </w:rPr>
      </w:pPr>
      <w:r>
        <w:t>3</w:t>
      </w:r>
      <w:r>
        <w:rPr>
          <w:rFonts w:asciiTheme="minorHAnsi" w:hAnsiTheme="minorHAnsi" w:cstheme="minorBidi"/>
          <w:kern w:val="2"/>
          <w:szCs w:val="22"/>
          <w:lang w:eastAsia="ja-JP"/>
          <w14:ligatures w14:val="standardContextual"/>
        </w:rPr>
        <w:tab/>
      </w:r>
      <w:r>
        <w:t>Definitions of terms, symbols and abbreviations</w:t>
      </w:r>
      <w:r>
        <w:tab/>
      </w:r>
      <w:r>
        <w:fldChar w:fldCharType="begin" w:fldLock="1"/>
      </w:r>
      <w:r>
        <w:instrText xml:space="preserve"> PAGEREF _Toc162005423 \h </w:instrText>
      </w:r>
      <w:r>
        <w:fldChar w:fldCharType="separate"/>
      </w:r>
      <w:r>
        <w:t>12</w:t>
      </w:r>
      <w:r>
        <w:fldChar w:fldCharType="end"/>
      </w:r>
    </w:p>
    <w:p>
      <w:pPr>
        <w:pStyle w:val="19"/>
        <w:rPr>
          <w:rFonts w:asciiTheme="minorHAnsi" w:hAnsiTheme="minorHAnsi" w:cstheme="minorBidi"/>
          <w:kern w:val="2"/>
          <w:sz w:val="22"/>
          <w:szCs w:val="22"/>
          <w:lang w:eastAsia="ja-JP"/>
          <w14:ligatures w14:val="standardContextual"/>
        </w:rPr>
      </w:pPr>
      <w:r>
        <w:t>3.1</w:t>
      </w:r>
      <w:r>
        <w:rPr>
          <w:rFonts w:asciiTheme="minorHAnsi" w:hAnsiTheme="minorHAnsi" w:cstheme="minorBidi"/>
          <w:kern w:val="2"/>
          <w:sz w:val="22"/>
          <w:szCs w:val="22"/>
          <w:lang w:eastAsia="ja-JP"/>
          <w14:ligatures w14:val="standardContextual"/>
        </w:rPr>
        <w:tab/>
      </w:r>
      <w:r>
        <w:t>Terms</w:t>
      </w:r>
      <w:r>
        <w:tab/>
      </w:r>
      <w:r>
        <w:fldChar w:fldCharType="begin" w:fldLock="1"/>
      </w:r>
      <w:r>
        <w:instrText xml:space="preserve"> PAGEREF _Toc162005424 \h </w:instrText>
      </w:r>
      <w:r>
        <w:fldChar w:fldCharType="separate"/>
      </w:r>
      <w:r>
        <w:t>12</w:t>
      </w:r>
      <w:r>
        <w:fldChar w:fldCharType="end"/>
      </w:r>
    </w:p>
    <w:p>
      <w:pPr>
        <w:pStyle w:val="19"/>
        <w:rPr>
          <w:rFonts w:asciiTheme="minorHAnsi" w:hAnsiTheme="minorHAnsi" w:cstheme="minorBidi"/>
          <w:kern w:val="2"/>
          <w:sz w:val="22"/>
          <w:szCs w:val="22"/>
          <w:lang w:eastAsia="ja-JP"/>
          <w14:ligatures w14:val="standardContextual"/>
        </w:rPr>
      </w:pPr>
      <w:r>
        <w:t>3.2</w:t>
      </w:r>
      <w:r>
        <w:rPr>
          <w:rFonts w:asciiTheme="minorHAnsi" w:hAnsiTheme="minorHAnsi" w:cstheme="minorBidi"/>
          <w:kern w:val="2"/>
          <w:sz w:val="22"/>
          <w:szCs w:val="22"/>
          <w:lang w:eastAsia="ja-JP"/>
          <w14:ligatures w14:val="standardContextual"/>
        </w:rPr>
        <w:tab/>
      </w:r>
      <w:r>
        <w:t>Symbols</w:t>
      </w:r>
      <w:r>
        <w:tab/>
      </w:r>
      <w:r>
        <w:fldChar w:fldCharType="begin" w:fldLock="1"/>
      </w:r>
      <w:r>
        <w:instrText xml:space="preserve"> PAGEREF _Toc162005425 \h </w:instrText>
      </w:r>
      <w:r>
        <w:fldChar w:fldCharType="separate"/>
      </w:r>
      <w:r>
        <w:t>12</w:t>
      </w:r>
      <w:r>
        <w:fldChar w:fldCharType="end"/>
      </w:r>
    </w:p>
    <w:p>
      <w:pPr>
        <w:pStyle w:val="19"/>
        <w:rPr>
          <w:rFonts w:asciiTheme="minorHAnsi" w:hAnsiTheme="minorHAnsi" w:cstheme="minorBidi"/>
          <w:kern w:val="2"/>
          <w:sz w:val="22"/>
          <w:szCs w:val="22"/>
          <w:lang w:eastAsia="ja-JP"/>
          <w14:ligatures w14:val="standardContextual"/>
        </w:rPr>
      </w:pPr>
      <w:r>
        <w:t>3.3</w:t>
      </w:r>
      <w:r>
        <w:rPr>
          <w:rFonts w:asciiTheme="minorHAnsi" w:hAnsiTheme="minorHAnsi" w:cstheme="minorBidi"/>
          <w:kern w:val="2"/>
          <w:sz w:val="22"/>
          <w:szCs w:val="22"/>
          <w:lang w:eastAsia="ja-JP"/>
          <w14:ligatures w14:val="standardContextual"/>
        </w:rPr>
        <w:tab/>
      </w:r>
      <w:r>
        <w:t>Abbreviations</w:t>
      </w:r>
      <w:r>
        <w:tab/>
      </w:r>
      <w:r>
        <w:fldChar w:fldCharType="begin" w:fldLock="1"/>
      </w:r>
      <w:r>
        <w:instrText xml:space="preserve"> PAGEREF _Toc162005426 \h </w:instrText>
      </w:r>
      <w:r>
        <w:fldChar w:fldCharType="separate"/>
      </w:r>
      <w:r>
        <w:t>12</w:t>
      </w:r>
      <w:r>
        <w:fldChar w:fldCharType="end"/>
      </w:r>
    </w:p>
    <w:p>
      <w:pPr>
        <w:pStyle w:val="20"/>
        <w:rPr>
          <w:rFonts w:asciiTheme="minorHAnsi" w:hAnsiTheme="minorHAnsi" w:cstheme="minorBidi"/>
          <w:kern w:val="2"/>
          <w:szCs w:val="22"/>
          <w:lang w:eastAsia="ja-JP"/>
          <w14:ligatures w14:val="standardContextual"/>
        </w:rPr>
      </w:pPr>
      <w:r>
        <w:t>4</w:t>
      </w:r>
      <w:r>
        <w:rPr>
          <w:rFonts w:asciiTheme="minorHAnsi" w:hAnsiTheme="minorHAnsi" w:cstheme="minorBidi"/>
          <w:kern w:val="2"/>
          <w:szCs w:val="22"/>
          <w:lang w:eastAsia="ja-JP"/>
          <w14:ligatures w14:val="standardContextual"/>
        </w:rPr>
        <w:tab/>
      </w:r>
      <w:r>
        <w:t>Overview</w:t>
      </w:r>
      <w:r>
        <w:tab/>
      </w:r>
      <w:r>
        <w:fldChar w:fldCharType="begin" w:fldLock="1"/>
      </w:r>
      <w:r>
        <w:instrText xml:space="preserve"> PAGEREF _Toc162005427 \h </w:instrText>
      </w:r>
      <w:r>
        <w:fldChar w:fldCharType="separate"/>
      </w:r>
      <w:r>
        <w:t>13</w:t>
      </w:r>
      <w:r>
        <w:fldChar w:fldCharType="end"/>
      </w:r>
    </w:p>
    <w:p>
      <w:pPr>
        <w:pStyle w:val="20"/>
        <w:rPr>
          <w:rFonts w:asciiTheme="minorHAnsi" w:hAnsiTheme="minorHAnsi" w:cstheme="minorBidi"/>
          <w:kern w:val="2"/>
          <w:szCs w:val="22"/>
          <w:lang w:eastAsia="ja-JP"/>
          <w14:ligatures w14:val="standardContextual"/>
        </w:rPr>
      </w:pPr>
      <w:r>
        <w:rPr>
          <w:lang w:eastAsia="zh-CN"/>
        </w:rPr>
        <w:t>5</w:t>
      </w:r>
      <w:r>
        <w:rPr>
          <w:rFonts w:asciiTheme="minorHAnsi" w:hAnsiTheme="minorHAnsi" w:cstheme="minorBidi"/>
          <w:kern w:val="2"/>
          <w:szCs w:val="22"/>
          <w:lang w:eastAsia="ja-JP"/>
          <w14:ligatures w14:val="standardContextual"/>
        </w:rPr>
        <w:tab/>
      </w:r>
      <w:r>
        <w:t>Services offered by the MSGin5G Servers</w:t>
      </w:r>
      <w:r>
        <w:tab/>
      </w:r>
      <w:r>
        <w:fldChar w:fldCharType="begin" w:fldLock="1"/>
      </w:r>
      <w:r>
        <w:instrText xml:space="preserve"> PAGEREF _Toc162005428 \h </w:instrText>
      </w:r>
      <w:r>
        <w:fldChar w:fldCharType="separate"/>
      </w:r>
      <w:r>
        <w:t>13</w:t>
      </w:r>
      <w:r>
        <w:fldChar w:fldCharType="end"/>
      </w:r>
    </w:p>
    <w:p>
      <w:pPr>
        <w:pStyle w:val="19"/>
        <w:rPr>
          <w:rFonts w:asciiTheme="minorHAnsi" w:hAnsiTheme="minorHAnsi" w:cstheme="minorBidi"/>
          <w:kern w:val="2"/>
          <w:sz w:val="22"/>
          <w:szCs w:val="22"/>
          <w:lang w:eastAsia="ja-JP"/>
          <w14:ligatures w14:val="standardContextual"/>
        </w:rPr>
      </w:pPr>
      <w:r>
        <w:t>5.1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_Toc162005429 \h </w:instrText>
      </w:r>
      <w:r>
        <w:fldChar w:fldCharType="separate"/>
      </w:r>
      <w:r>
        <w:t>13</w:t>
      </w:r>
      <w:r>
        <w:fldChar w:fldCharType="end"/>
      </w:r>
    </w:p>
    <w:p>
      <w:pPr>
        <w:pStyle w:val="19"/>
        <w:rPr>
          <w:rFonts w:asciiTheme="minorHAnsi" w:hAnsiTheme="minorHAnsi" w:cstheme="minorBidi"/>
          <w:kern w:val="2"/>
          <w:sz w:val="22"/>
          <w:szCs w:val="22"/>
          <w:lang w:eastAsia="ja-JP"/>
          <w14:ligatures w14:val="standardContextual"/>
        </w:rPr>
      </w:pPr>
      <w:r>
        <w:rPr>
          <w:lang w:eastAsia="zh-CN"/>
        </w:rPr>
        <w:t>5.2</w:t>
      </w:r>
      <w:r>
        <w:rPr>
          <w:rFonts w:asciiTheme="minorHAnsi" w:hAnsiTheme="minorHAnsi" w:cstheme="minorBidi"/>
          <w:kern w:val="2"/>
          <w:sz w:val="22"/>
          <w:szCs w:val="22"/>
          <w:lang w:eastAsia="ja-JP"/>
          <w14:ligatures w14:val="standardContextual"/>
        </w:rPr>
        <w:tab/>
      </w:r>
      <w:r>
        <w:rPr>
          <w:lang w:eastAsia="zh-CN"/>
        </w:rPr>
        <w:t>MSGS_</w:t>
      </w:r>
      <w:r>
        <w:t xml:space="preserve">ASRegistration </w:t>
      </w:r>
      <w:r>
        <w:rPr>
          <w:lang w:eastAsia="zh-CN"/>
        </w:rPr>
        <w:t>Service</w:t>
      </w:r>
      <w:r>
        <w:tab/>
      </w:r>
      <w:r>
        <w:fldChar w:fldCharType="begin" w:fldLock="1"/>
      </w:r>
      <w:r>
        <w:instrText xml:space="preserve"> PAGEREF _Toc162005430 \h </w:instrText>
      </w:r>
      <w:r>
        <w:fldChar w:fldCharType="separate"/>
      </w:r>
      <w:r>
        <w:t>14</w:t>
      </w:r>
      <w:r>
        <w:fldChar w:fldCharType="end"/>
      </w:r>
    </w:p>
    <w:p>
      <w:pPr>
        <w:pStyle w:val="18"/>
        <w:rPr>
          <w:rFonts w:asciiTheme="minorHAnsi" w:hAnsiTheme="minorHAnsi" w:cstheme="minorBidi"/>
          <w:kern w:val="2"/>
          <w:sz w:val="22"/>
          <w:szCs w:val="22"/>
          <w:lang w:eastAsia="ja-JP"/>
          <w14:ligatures w14:val="standardContextual"/>
        </w:rPr>
      </w:pPr>
      <w:r>
        <w:t>5.</w:t>
      </w:r>
      <w:r>
        <w:rPr>
          <w:lang w:eastAsia="zh-CN"/>
        </w:rPr>
        <w:t>2</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_Toc162005431 \h </w:instrText>
      </w:r>
      <w:r>
        <w:fldChar w:fldCharType="separate"/>
      </w:r>
      <w:r>
        <w:t>14</w:t>
      </w:r>
      <w:r>
        <w:fldChar w:fldCharType="end"/>
      </w:r>
    </w:p>
    <w:p>
      <w:pPr>
        <w:pStyle w:val="18"/>
        <w:rPr>
          <w:rFonts w:asciiTheme="minorHAnsi" w:hAnsiTheme="minorHAnsi" w:cstheme="minorBidi"/>
          <w:kern w:val="2"/>
          <w:sz w:val="22"/>
          <w:szCs w:val="22"/>
          <w:lang w:eastAsia="ja-JP"/>
          <w14:ligatures w14:val="standardContextual"/>
        </w:rPr>
      </w:pPr>
      <w:r>
        <w:t>5.</w:t>
      </w:r>
      <w:r>
        <w:rPr>
          <w:lang w:eastAsia="zh-CN"/>
        </w:rPr>
        <w:t>2</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_Toc162005432 \h </w:instrText>
      </w:r>
      <w:r>
        <w:fldChar w:fldCharType="separate"/>
      </w:r>
      <w:r>
        <w:t>14</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2</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_Toc162005433 \h </w:instrText>
      </w:r>
      <w:r>
        <w:fldChar w:fldCharType="separate"/>
      </w:r>
      <w:r>
        <w:t>14</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2</w:t>
      </w:r>
      <w:r>
        <w:t>.2.2</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_Request</w:t>
      </w:r>
      <w:r>
        <w:tab/>
      </w:r>
      <w:r>
        <w:fldChar w:fldCharType="begin" w:fldLock="1"/>
      </w:r>
      <w:r>
        <w:instrText xml:space="preserve"> PAGEREF _Toc162005434 \h </w:instrText>
      </w:r>
      <w:r>
        <w:fldChar w:fldCharType="separate"/>
      </w:r>
      <w:r>
        <w:t>14</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2</w:t>
      </w:r>
      <w:r>
        <w:t>.2.2.1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_Toc162005435 \h </w:instrText>
      </w:r>
      <w:r>
        <w:fldChar w:fldCharType="separate"/>
      </w:r>
      <w:r>
        <w:t>14</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2</w:t>
      </w:r>
      <w:r>
        <w:t>.2.2.2</w:t>
      </w:r>
      <w:r>
        <w:rPr>
          <w:rFonts w:asciiTheme="minorHAnsi" w:hAnsiTheme="minorHAnsi" w:cstheme="minorBidi"/>
          <w:kern w:val="2"/>
          <w:sz w:val="22"/>
          <w:szCs w:val="22"/>
          <w:lang w:eastAsia="ja-JP"/>
          <w14:ligatures w14:val="standardContextual"/>
        </w:rPr>
        <w:tab/>
      </w:r>
      <w:r>
        <w:rPr>
          <w:lang w:eastAsia="zh-CN"/>
        </w:rPr>
        <w:t>Application Server registering to MSGin5G Server using MSGS_</w:t>
      </w:r>
      <w:r>
        <w:t>ASRegistration</w:t>
      </w:r>
      <w:r>
        <w:rPr>
          <w:lang w:eastAsia="zh-CN"/>
        </w:rPr>
        <w:t>_Request operation</w:t>
      </w:r>
      <w:r>
        <w:tab/>
      </w:r>
      <w:r>
        <w:fldChar w:fldCharType="begin" w:fldLock="1"/>
      </w:r>
      <w:r>
        <w:instrText xml:space="preserve"> PAGEREF _Toc162005436 \h </w:instrText>
      </w:r>
      <w:r>
        <w:fldChar w:fldCharType="separate"/>
      </w:r>
      <w:r>
        <w:t>14</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_Deregister</w:t>
      </w:r>
      <w:r>
        <w:tab/>
      </w:r>
      <w:r>
        <w:fldChar w:fldCharType="begin" w:fldLock="1"/>
      </w:r>
      <w:r>
        <w:instrText xml:space="preserve"> PAGEREF _Toc162005437 \h </w:instrText>
      </w:r>
      <w:r>
        <w:fldChar w:fldCharType="separate"/>
      </w:r>
      <w:r>
        <w:t>15</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_Toc162005438 \h </w:instrText>
      </w:r>
      <w:r>
        <w:fldChar w:fldCharType="separate"/>
      </w:r>
      <w:r>
        <w:t>15</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Application Server deregistering from MSGin5G Server using MSGS_</w:t>
      </w:r>
      <w:r>
        <w:t>ASRegistration</w:t>
      </w:r>
      <w:r>
        <w:rPr>
          <w:lang w:eastAsia="zh-CN"/>
        </w:rPr>
        <w:t>_Deregister operation</w:t>
      </w:r>
      <w:r>
        <w:tab/>
      </w:r>
      <w:r>
        <w:fldChar w:fldCharType="begin" w:fldLock="1"/>
      </w:r>
      <w:r>
        <w:instrText xml:space="preserve"> PAGEREF _Toc162005439 \h </w:instrText>
      </w:r>
      <w:r>
        <w:fldChar w:fldCharType="separate"/>
      </w:r>
      <w:r>
        <w:t>15</w:t>
      </w:r>
      <w:r>
        <w:fldChar w:fldCharType="end"/>
      </w:r>
    </w:p>
    <w:p>
      <w:pPr>
        <w:pStyle w:val="19"/>
        <w:rPr>
          <w:rFonts w:asciiTheme="minorHAnsi" w:hAnsiTheme="minorHAnsi" w:cstheme="minorBidi"/>
          <w:kern w:val="2"/>
          <w:sz w:val="22"/>
          <w:szCs w:val="22"/>
          <w:lang w:eastAsia="ja-JP"/>
          <w14:ligatures w14:val="standardContextual"/>
        </w:rPr>
      </w:pPr>
      <w:r>
        <w:rPr>
          <w:lang w:eastAsia="zh-CN"/>
        </w:rPr>
        <w:t>5.3</w:t>
      </w:r>
      <w:r>
        <w:rPr>
          <w:rFonts w:asciiTheme="minorHAnsi" w:hAnsiTheme="minorHAnsi" w:cstheme="minorBidi"/>
          <w:kern w:val="2"/>
          <w:sz w:val="22"/>
          <w:szCs w:val="22"/>
          <w:lang w:eastAsia="ja-JP"/>
          <w14:ligatures w14:val="standardContextual"/>
        </w:rPr>
        <w:tab/>
      </w:r>
      <w:r>
        <w:rPr>
          <w:lang w:eastAsia="zh-CN"/>
        </w:rPr>
        <w:t>MSGS_MSGDelivery Service</w:t>
      </w:r>
      <w:r>
        <w:tab/>
      </w:r>
      <w:r>
        <w:fldChar w:fldCharType="begin" w:fldLock="1"/>
      </w:r>
      <w:r>
        <w:instrText xml:space="preserve"> PAGEREF _Toc162005440 \h </w:instrText>
      </w:r>
      <w:r>
        <w:fldChar w:fldCharType="separate"/>
      </w:r>
      <w:r>
        <w:t>16</w:t>
      </w:r>
      <w:r>
        <w:fldChar w:fldCharType="end"/>
      </w:r>
    </w:p>
    <w:p>
      <w:pPr>
        <w:pStyle w:val="18"/>
        <w:rPr>
          <w:rFonts w:asciiTheme="minorHAnsi" w:hAnsiTheme="minorHAnsi" w:cstheme="minorBidi"/>
          <w:kern w:val="2"/>
          <w:sz w:val="22"/>
          <w:szCs w:val="22"/>
          <w:lang w:eastAsia="ja-JP"/>
          <w14:ligatures w14:val="standardContextual"/>
        </w:rPr>
      </w:pPr>
      <w:r>
        <w:t>5.</w:t>
      </w:r>
      <w:r>
        <w:rPr>
          <w:lang w:eastAsia="zh-CN"/>
        </w:rPr>
        <w:t>3</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_Toc162005441 \h </w:instrText>
      </w:r>
      <w:r>
        <w:fldChar w:fldCharType="separate"/>
      </w:r>
      <w:r>
        <w:t>16</w:t>
      </w:r>
      <w:r>
        <w:fldChar w:fldCharType="end"/>
      </w:r>
    </w:p>
    <w:p>
      <w:pPr>
        <w:pStyle w:val="18"/>
        <w:rPr>
          <w:rFonts w:asciiTheme="minorHAnsi" w:hAnsiTheme="minorHAnsi" w:cstheme="minorBidi"/>
          <w:kern w:val="2"/>
          <w:sz w:val="22"/>
          <w:szCs w:val="22"/>
          <w:lang w:eastAsia="ja-JP"/>
          <w14:ligatures w14:val="standardContextual"/>
        </w:rPr>
      </w:pPr>
      <w:r>
        <w:t>5.</w:t>
      </w:r>
      <w:r>
        <w:rPr>
          <w:lang w:eastAsia="zh-CN"/>
        </w:rPr>
        <w:t>3</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_Toc162005442 \h </w:instrText>
      </w:r>
      <w:r>
        <w:fldChar w:fldCharType="separate"/>
      </w:r>
      <w:r>
        <w:t>16</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_Toc162005443 \h </w:instrText>
      </w:r>
      <w:r>
        <w:fldChar w:fldCharType="separate"/>
      </w:r>
      <w:r>
        <w:t>16</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MSGS_MSGDelivery_</w:t>
      </w:r>
      <w:r>
        <w:t>AS</w:t>
      </w:r>
      <w:r>
        <w:rPr>
          <w:lang w:eastAsia="zh-CN"/>
        </w:rPr>
        <w:t>ODelivery</w:t>
      </w:r>
      <w:r>
        <w:tab/>
      </w:r>
      <w:r>
        <w:fldChar w:fldCharType="begin" w:fldLock="1"/>
      </w:r>
      <w:r>
        <w:instrText xml:space="preserve"> PAGEREF _Toc162005444 \h </w:instrText>
      </w:r>
      <w:r>
        <w:fldChar w:fldCharType="separate"/>
      </w:r>
      <w:r>
        <w:t>17</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_Toc162005445 \h </w:instrText>
      </w:r>
      <w:r>
        <w:fldChar w:fldCharType="separate"/>
      </w:r>
      <w:r>
        <w:t>17</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AS</w:t>
      </w:r>
      <w:r>
        <w:t xml:space="preserve"> Originating </w:t>
      </w:r>
      <w:r>
        <w:rPr>
          <w:lang w:eastAsia="zh-CN"/>
        </w:rPr>
        <w:t xml:space="preserve">MSGin5G </w:t>
      </w:r>
      <w:r>
        <w:t>Message Delivery</w:t>
      </w:r>
      <w:r>
        <w:tab/>
      </w:r>
      <w:r>
        <w:fldChar w:fldCharType="begin" w:fldLock="1"/>
      </w:r>
      <w:r>
        <w:instrText xml:space="preserve"> PAGEREF _Toc162005446 \h </w:instrText>
      </w:r>
      <w:r>
        <w:fldChar w:fldCharType="separate"/>
      </w:r>
      <w:r>
        <w:t>17</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MSGS_MSGDelivery_</w:t>
      </w:r>
      <w:r>
        <w:t>AS</w:t>
      </w:r>
      <w:r>
        <w:rPr>
          <w:lang w:eastAsia="zh-CN"/>
        </w:rPr>
        <w:t>ODeliveryReport</w:t>
      </w:r>
      <w:r>
        <w:tab/>
      </w:r>
      <w:r>
        <w:fldChar w:fldCharType="begin" w:fldLock="1"/>
      </w:r>
      <w:r>
        <w:instrText xml:space="preserve"> PAGEREF _Toc162005447 \h </w:instrText>
      </w:r>
      <w:r>
        <w:fldChar w:fldCharType="separate"/>
      </w:r>
      <w:r>
        <w:t>18</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_Toc162005448 \h </w:instrText>
      </w:r>
      <w:r>
        <w:fldChar w:fldCharType="separate"/>
      </w:r>
      <w:r>
        <w:t>18</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AS</w:t>
      </w:r>
      <w:r>
        <w:t xml:space="preserve"> Originating </w:t>
      </w:r>
      <w:r>
        <w:rPr>
          <w:lang w:eastAsia="zh-CN"/>
        </w:rPr>
        <w:t>Message Delivery Status Report</w:t>
      </w:r>
      <w:r>
        <w:tab/>
      </w:r>
      <w:r>
        <w:fldChar w:fldCharType="begin" w:fldLock="1"/>
      </w:r>
      <w:r>
        <w:instrText xml:space="preserve"> PAGEREF _Toc162005449 \h </w:instrText>
      </w:r>
      <w:r>
        <w:fldChar w:fldCharType="separate"/>
      </w:r>
      <w:r>
        <w:t>18</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rPr>
          <w:rFonts w:asciiTheme="minorHAnsi" w:hAnsiTheme="minorHAnsi" w:cstheme="minorBidi"/>
          <w:kern w:val="2"/>
          <w:sz w:val="22"/>
          <w:szCs w:val="22"/>
          <w:lang w:eastAsia="ja-JP"/>
          <w14:ligatures w14:val="standardContextual"/>
        </w:rPr>
        <w:tab/>
      </w:r>
      <w:r>
        <w:rPr>
          <w:lang w:eastAsia="zh-CN"/>
        </w:rPr>
        <w:t>MSGS_MSGDelivery_UEODelivery</w:t>
      </w:r>
      <w:r>
        <w:tab/>
      </w:r>
      <w:r>
        <w:fldChar w:fldCharType="begin" w:fldLock="1"/>
      </w:r>
      <w:r>
        <w:instrText xml:space="preserve"> PAGEREF _Toc162005450 \h </w:instrText>
      </w:r>
      <w:r>
        <w:fldChar w:fldCharType="separate"/>
      </w:r>
      <w:r>
        <w:t>19</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_Toc162005451 \h </w:instrText>
      </w:r>
      <w:r>
        <w:fldChar w:fldCharType="separate"/>
      </w:r>
      <w:r>
        <w:t>19</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t>.2</w:t>
      </w:r>
      <w:r>
        <w:rPr>
          <w:rFonts w:asciiTheme="minorHAnsi" w:hAnsiTheme="minorHAnsi" w:cstheme="minorBidi"/>
          <w:kern w:val="2"/>
          <w:sz w:val="22"/>
          <w:szCs w:val="22"/>
          <w:lang w:eastAsia="ja-JP"/>
          <w14:ligatures w14:val="standardContextual"/>
        </w:rPr>
        <w:tab/>
      </w:r>
      <w:r>
        <w:rPr>
          <w:lang w:eastAsia="zh-CN"/>
        </w:rPr>
        <w:t>UE</w:t>
      </w:r>
      <w:r>
        <w:t xml:space="preserve"> Originating Message Delivery</w:t>
      </w:r>
      <w:r>
        <w:tab/>
      </w:r>
      <w:r>
        <w:fldChar w:fldCharType="begin" w:fldLock="1"/>
      </w:r>
      <w:r>
        <w:instrText xml:space="preserve"> PAGEREF _Toc162005452 \h </w:instrText>
      </w:r>
      <w:r>
        <w:fldChar w:fldCharType="separate"/>
      </w:r>
      <w:r>
        <w:t>19</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rPr>
          <w:rFonts w:asciiTheme="minorHAnsi" w:hAnsiTheme="minorHAnsi" w:cstheme="minorBidi"/>
          <w:kern w:val="2"/>
          <w:sz w:val="22"/>
          <w:szCs w:val="22"/>
          <w:lang w:eastAsia="ja-JP"/>
          <w14:ligatures w14:val="standardContextual"/>
        </w:rPr>
        <w:tab/>
      </w:r>
      <w:r>
        <w:rPr>
          <w:lang w:eastAsia="zh-CN"/>
        </w:rPr>
        <w:t>MSGS_MSGDelivery_UEODeliveryReport</w:t>
      </w:r>
      <w:r>
        <w:tab/>
      </w:r>
      <w:r>
        <w:fldChar w:fldCharType="begin" w:fldLock="1"/>
      </w:r>
      <w:r>
        <w:instrText xml:space="preserve"> PAGEREF _Toc162005453 \h </w:instrText>
      </w:r>
      <w:r>
        <w:fldChar w:fldCharType="separate"/>
      </w:r>
      <w:r>
        <w:t>20</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_Toc162005454 \h </w:instrText>
      </w:r>
      <w:r>
        <w:fldChar w:fldCharType="separate"/>
      </w:r>
      <w:r>
        <w:t>20</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t>.2</w:t>
      </w:r>
      <w:r>
        <w:rPr>
          <w:rFonts w:asciiTheme="minorHAnsi" w:hAnsiTheme="minorHAnsi" w:cstheme="minorBidi"/>
          <w:kern w:val="2"/>
          <w:sz w:val="22"/>
          <w:szCs w:val="22"/>
          <w:lang w:eastAsia="ja-JP"/>
          <w14:ligatures w14:val="standardContextual"/>
        </w:rPr>
        <w:tab/>
      </w:r>
      <w:r>
        <w:rPr>
          <w:lang w:eastAsia="zh-CN"/>
        </w:rPr>
        <w:t>UE</w:t>
      </w:r>
      <w:r>
        <w:t xml:space="preserve"> Originating </w:t>
      </w:r>
      <w:r>
        <w:rPr>
          <w:lang w:eastAsia="zh-CN"/>
        </w:rPr>
        <w:t>Message Delivery Status Report</w:t>
      </w:r>
      <w:r>
        <w:tab/>
      </w:r>
      <w:r>
        <w:fldChar w:fldCharType="begin" w:fldLock="1"/>
      </w:r>
      <w:r>
        <w:instrText xml:space="preserve"> PAGEREF _Toc162005455 \h </w:instrText>
      </w:r>
      <w:r>
        <w:fldChar w:fldCharType="separate"/>
      </w:r>
      <w:r>
        <w:t>20</w:t>
      </w:r>
      <w:r>
        <w:fldChar w:fldCharType="end"/>
      </w:r>
    </w:p>
    <w:p>
      <w:pPr>
        <w:pStyle w:val="19"/>
        <w:rPr>
          <w:rFonts w:asciiTheme="minorHAnsi" w:hAnsiTheme="minorHAnsi" w:cstheme="minorBidi"/>
          <w:kern w:val="2"/>
          <w:sz w:val="22"/>
          <w:szCs w:val="22"/>
          <w:lang w:eastAsia="ja-JP"/>
          <w14:ligatures w14:val="standardContextual"/>
        </w:rPr>
      </w:pPr>
      <w:r>
        <w:t>5.</w:t>
      </w:r>
      <w:r>
        <w:rPr>
          <w:lang w:val="en-US" w:eastAsia="zh-CN"/>
        </w:rPr>
        <w:t>4</w:t>
      </w:r>
      <w:r>
        <w:rPr>
          <w:rFonts w:asciiTheme="minorHAnsi" w:hAnsiTheme="minorHAnsi" w:cstheme="minorBidi"/>
          <w:kern w:val="2"/>
          <w:sz w:val="22"/>
          <w:szCs w:val="22"/>
          <w:lang w:eastAsia="ja-JP"/>
          <w14:ligatures w14:val="standardContextual"/>
        </w:rPr>
        <w:tab/>
      </w:r>
      <w:r>
        <w:rPr>
          <w:lang w:eastAsia="zh-CN"/>
        </w:rPr>
        <w:t>MSGS_TopiclistEvent</w:t>
      </w:r>
      <w:r>
        <w:tab/>
      </w:r>
      <w:r>
        <w:fldChar w:fldCharType="begin" w:fldLock="1"/>
      </w:r>
      <w:r>
        <w:instrText xml:space="preserve"> PAGEREF _Toc162005456 \h </w:instrText>
      </w:r>
      <w:r>
        <w:fldChar w:fldCharType="separate"/>
      </w:r>
      <w:r>
        <w:t>21</w:t>
      </w:r>
      <w:r>
        <w:fldChar w:fldCharType="end"/>
      </w:r>
    </w:p>
    <w:p>
      <w:pPr>
        <w:pStyle w:val="18"/>
        <w:rPr>
          <w:rFonts w:asciiTheme="minorHAnsi" w:hAnsiTheme="minorHAnsi" w:cstheme="minorBidi"/>
          <w:kern w:val="2"/>
          <w:sz w:val="22"/>
          <w:szCs w:val="22"/>
          <w:lang w:eastAsia="ja-JP"/>
          <w14:ligatures w14:val="standardContextual"/>
        </w:rPr>
      </w:pPr>
      <w:r>
        <w:t>5.</w:t>
      </w:r>
      <w:r>
        <w:rPr>
          <w:lang w:val="en-US" w:eastAsia="zh-CN"/>
        </w:rPr>
        <w:t>4</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_Toc162005457 \h </w:instrText>
      </w:r>
      <w:r>
        <w:fldChar w:fldCharType="separate"/>
      </w:r>
      <w:r>
        <w:t>21</w:t>
      </w:r>
      <w:r>
        <w:fldChar w:fldCharType="end"/>
      </w:r>
    </w:p>
    <w:p>
      <w:pPr>
        <w:pStyle w:val="18"/>
        <w:rPr>
          <w:rFonts w:asciiTheme="minorHAnsi" w:hAnsiTheme="minorHAnsi" w:cstheme="minorBidi"/>
          <w:kern w:val="2"/>
          <w:sz w:val="22"/>
          <w:szCs w:val="22"/>
          <w:lang w:eastAsia="ja-JP"/>
          <w14:ligatures w14:val="standardContextual"/>
        </w:rPr>
      </w:pPr>
      <w:r>
        <w:t>5.</w:t>
      </w:r>
      <w:r>
        <w:rPr>
          <w:lang w:val="en-US" w:eastAsia="zh-CN"/>
        </w:rPr>
        <w:t>4</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_Toc162005458 \h </w:instrText>
      </w:r>
      <w:r>
        <w:fldChar w:fldCharType="separate"/>
      </w:r>
      <w:r>
        <w:t>21</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_Toc162005459 \h </w:instrText>
      </w:r>
      <w:r>
        <w:fldChar w:fldCharType="separate"/>
      </w:r>
      <w:r>
        <w:t>21</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2</w:t>
      </w:r>
      <w:r>
        <w:rPr>
          <w:rFonts w:asciiTheme="minorHAnsi" w:hAnsiTheme="minorHAnsi" w:cstheme="minorBidi"/>
          <w:kern w:val="2"/>
          <w:sz w:val="22"/>
          <w:szCs w:val="22"/>
          <w:lang w:eastAsia="ja-JP"/>
          <w14:ligatures w14:val="standardContextual"/>
        </w:rPr>
        <w:tab/>
      </w:r>
      <w:r>
        <w:t>MSGS_TopiclistEvent_SubscribeMSGTopiclist</w:t>
      </w:r>
      <w:r>
        <w:tab/>
      </w:r>
      <w:r>
        <w:fldChar w:fldCharType="begin" w:fldLock="1"/>
      </w:r>
      <w:r>
        <w:instrText xml:space="preserve"> PAGEREF _Toc162005460 \h </w:instrText>
      </w:r>
      <w:r>
        <w:fldChar w:fldCharType="separate"/>
      </w:r>
      <w:r>
        <w:t>22</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_Toc162005461 \h </w:instrText>
      </w:r>
      <w:r>
        <w:fldChar w:fldCharType="separate"/>
      </w:r>
      <w:r>
        <w:t>22</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MSGin5G Server subscribing to MSGin5G Messaging Topic List</w:t>
      </w:r>
      <w:r>
        <w:tab/>
      </w:r>
      <w:r>
        <w:fldChar w:fldCharType="begin" w:fldLock="1"/>
      </w:r>
      <w:r>
        <w:instrText xml:space="preserve"> PAGEREF _Toc162005462 \h </w:instrText>
      </w:r>
      <w:r>
        <w:fldChar w:fldCharType="separate"/>
      </w:r>
      <w:r>
        <w:t>22</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rPr>
          <w:rFonts w:asciiTheme="minorHAnsi" w:hAnsiTheme="minorHAnsi" w:cstheme="minorBidi"/>
          <w:kern w:val="2"/>
          <w:sz w:val="22"/>
          <w:szCs w:val="22"/>
          <w:lang w:eastAsia="ja-JP"/>
          <w14:ligatures w14:val="standardContextual"/>
        </w:rPr>
        <w:tab/>
      </w:r>
      <w:r>
        <w:t>MSGS_TopiclistEvent_UnsubscribeMSGTopiclist</w:t>
      </w:r>
      <w:r>
        <w:tab/>
      </w:r>
      <w:r>
        <w:fldChar w:fldCharType="begin" w:fldLock="1"/>
      </w:r>
      <w:r>
        <w:instrText xml:space="preserve"> PAGEREF _Toc162005463 \h </w:instrText>
      </w:r>
      <w:r>
        <w:fldChar w:fldCharType="separate"/>
      </w:r>
      <w:r>
        <w:t>23</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_Toc162005464 \h </w:instrText>
      </w:r>
      <w:r>
        <w:fldChar w:fldCharType="separate"/>
      </w:r>
      <w:r>
        <w:t>23</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t>.2</w:t>
      </w:r>
      <w:r>
        <w:rPr>
          <w:rFonts w:asciiTheme="minorHAnsi" w:hAnsiTheme="minorHAnsi" w:cstheme="minorBidi"/>
          <w:kern w:val="2"/>
          <w:sz w:val="22"/>
          <w:szCs w:val="22"/>
          <w:lang w:eastAsia="ja-JP"/>
          <w14:ligatures w14:val="standardContextual"/>
        </w:rPr>
        <w:tab/>
      </w:r>
      <w:r>
        <w:rPr>
          <w:lang w:eastAsia="zh-CN"/>
        </w:rPr>
        <w:t>MSGin5G Server Unsubscribing to MSGin5G Messaging Topic List</w:t>
      </w:r>
      <w:r>
        <w:tab/>
      </w:r>
      <w:r>
        <w:fldChar w:fldCharType="begin" w:fldLock="1"/>
      </w:r>
      <w:r>
        <w:instrText xml:space="preserve"> PAGEREF _Toc162005465 \h </w:instrText>
      </w:r>
      <w:r>
        <w:fldChar w:fldCharType="separate"/>
      </w:r>
      <w:r>
        <w:t>23</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rPr>
          <w:rFonts w:asciiTheme="minorHAnsi" w:hAnsiTheme="minorHAnsi" w:cstheme="minorBidi"/>
          <w:kern w:val="2"/>
          <w:sz w:val="22"/>
          <w:szCs w:val="22"/>
          <w:lang w:eastAsia="ja-JP"/>
          <w14:ligatures w14:val="standardContextual"/>
        </w:rPr>
        <w:tab/>
      </w:r>
      <w:r>
        <w:t>MSGS_TopiclistEvent_NotifyMSGTopiclist</w:t>
      </w:r>
      <w:r>
        <w:tab/>
      </w:r>
      <w:r>
        <w:fldChar w:fldCharType="begin" w:fldLock="1"/>
      </w:r>
      <w:r>
        <w:instrText xml:space="preserve"> PAGEREF _Toc162005466 \h </w:instrText>
      </w:r>
      <w:r>
        <w:fldChar w:fldCharType="separate"/>
      </w:r>
      <w:r>
        <w:t>23</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_Toc162005467 \h </w:instrText>
      </w:r>
      <w:r>
        <w:fldChar w:fldCharType="separate"/>
      </w:r>
      <w:r>
        <w:t>23</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t>.2</w:t>
      </w:r>
      <w:r>
        <w:rPr>
          <w:rFonts w:asciiTheme="minorHAnsi" w:hAnsiTheme="minorHAnsi" w:cstheme="minorBidi"/>
          <w:kern w:val="2"/>
          <w:sz w:val="22"/>
          <w:szCs w:val="22"/>
          <w:lang w:eastAsia="ja-JP"/>
          <w14:ligatures w14:val="standardContextual"/>
        </w:rPr>
        <w:tab/>
      </w:r>
      <w:r>
        <w:rPr>
          <w:lang w:eastAsia="zh-CN"/>
        </w:rPr>
        <w:t>Notification about MSGin5G Messaging Topic List</w:t>
      </w:r>
      <w:r>
        <w:tab/>
      </w:r>
      <w:r>
        <w:fldChar w:fldCharType="begin" w:fldLock="1"/>
      </w:r>
      <w:r>
        <w:instrText xml:space="preserve"> PAGEREF _Toc162005468 \h </w:instrText>
      </w:r>
      <w:r>
        <w:fldChar w:fldCharType="separate"/>
      </w:r>
      <w:r>
        <w:t>24</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5</w:t>
      </w:r>
      <w:r>
        <w:rPr>
          <w:rFonts w:asciiTheme="minorHAnsi" w:hAnsiTheme="minorHAnsi" w:cstheme="minorBidi"/>
          <w:kern w:val="2"/>
          <w:sz w:val="22"/>
          <w:szCs w:val="22"/>
          <w:lang w:eastAsia="ja-JP"/>
          <w14:ligatures w14:val="standardContextual"/>
        </w:rPr>
        <w:tab/>
      </w:r>
      <w:r>
        <w:rPr>
          <w:lang w:eastAsia="zh-CN"/>
        </w:rPr>
        <w:t>MSGS_TopiclistEvent_SubscribeMSGTopic</w:t>
      </w:r>
      <w:r>
        <w:tab/>
      </w:r>
      <w:r>
        <w:fldChar w:fldCharType="begin" w:fldLock="1"/>
      </w:r>
      <w:r>
        <w:instrText xml:space="preserve"> PAGEREF _Toc162005469 \h </w:instrText>
      </w:r>
      <w:r>
        <w:fldChar w:fldCharType="separate"/>
      </w:r>
      <w:r>
        <w:t>24</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5</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_Toc162005470 \h </w:instrText>
      </w:r>
      <w:r>
        <w:fldChar w:fldCharType="separate"/>
      </w:r>
      <w:r>
        <w:t>24</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5</w:t>
      </w:r>
      <w:r>
        <w:t>.2</w:t>
      </w:r>
      <w:r>
        <w:rPr>
          <w:rFonts w:asciiTheme="minorHAnsi" w:hAnsiTheme="minorHAnsi" w:cstheme="minorBidi"/>
          <w:kern w:val="2"/>
          <w:sz w:val="22"/>
          <w:szCs w:val="22"/>
          <w:lang w:eastAsia="ja-JP"/>
          <w14:ligatures w14:val="standardContextual"/>
        </w:rPr>
        <w:tab/>
      </w:r>
      <w:r>
        <w:rPr>
          <w:lang w:val="en-US" w:eastAsia="zh-CN"/>
        </w:rPr>
        <w:t>MSGin5G Server Subscribing to MSGin5G Messaging Topic</w:t>
      </w:r>
      <w:r>
        <w:tab/>
      </w:r>
      <w:r>
        <w:fldChar w:fldCharType="begin" w:fldLock="1"/>
      </w:r>
      <w:r>
        <w:instrText xml:space="preserve"> PAGEREF _Toc162005471 \h </w:instrText>
      </w:r>
      <w:r>
        <w:fldChar w:fldCharType="separate"/>
      </w:r>
      <w:r>
        <w:t>24</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6</w:t>
      </w:r>
      <w:r>
        <w:rPr>
          <w:rFonts w:asciiTheme="minorHAnsi" w:hAnsiTheme="minorHAnsi" w:cstheme="minorBidi"/>
          <w:kern w:val="2"/>
          <w:sz w:val="22"/>
          <w:szCs w:val="22"/>
          <w:lang w:eastAsia="ja-JP"/>
          <w14:ligatures w14:val="standardContextual"/>
        </w:rPr>
        <w:tab/>
      </w:r>
      <w:r>
        <w:rPr>
          <w:lang w:eastAsia="zh-CN"/>
        </w:rPr>
        <w:t>MSGS_TopiclistEvent_</w:t>
      </w:r>
      <w:r>
        <w:rPr>
          <w:lang w:val="en-US" w:eastAsia="zh-CN"/>
        </w:rPr>
        <w:t>Uns</w:t>
      </w:r>
      <w:r>
        <w:rPr>
          <w:lang w:eastAsia="zh-CN"/>
        </w:rPr>
        <w:t>ubscribeMSGTopic</w:t>
      </w:r>
      <w:r>
        <w:tab/>
      </w:r>
      <w:r>
        <w:fldChar w:fldCharType="begin" w:fldLock="1"/>
      </w:r>
      <w:r>
        <w:instrText xml:space="preserve"> PAGEREF _Toc162005472 \h </w:instrText>
      </w:r>
      <w:r>
        <w:fldChar w:fldCharType="separate"/>
      </w:r>
      <w:r>
        <w:t>25</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6</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_Toc162005473 \h </w:instrText>
      </w:r>
      <w:r>
        <w:fldChar w:fldCharType="separate"/>
      </w:r>
      <w:r>
        <w:t>25</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6</w:t>
      </w:r>
      <w:r>
        <w:t>.2</w:t>
      </w:r>
      <w:r>
        <w:rPr>
          <w:rFonts w:asciiTheme="minorHAnsi" w:hAnsiTheme="minorHAnsi" w:cstheme="minorBidi"/>
          <w:kern w:val="2"/>
          <w:sz w:val="22"/>
          <w:szCs w:val="22"/>
          <w:lang w:eastAsia="ja-JP"/>
          <w14:ligatures w14:val="standardContextual"/>
        </w:rPr>
        <w:tab/>
      </w:r>
      <w:r>
        <w:rPr>
          <w:lang w:eastAsia="zh-CN"/>
        </w:rPr>
        <w:t xml:space="preserve">MSGin5G Server </w:t>
      </w:r>
      <w:r>
        <w:rPr>
          <w:lang w:val="en-US" w:eastAsia="zh-CN"/>
        </w:rPr>
        <w:t>Uns</w:t>
      </w:r>
      <w:r>
        <w:rPr>
          <w:lang w:eastAsia="zh-CN"/>
        </w:rPr>
        <w:t>ubscribing to MSGin5G Messaging Topic</w:t>
      </w:r>
      <w:r>
        <w:tab/>
      </w:r>
      <w:r>
        <w:fldChar w:fldCharType="begin" w:fldLock="1"/>
      </w:r>
      <w:r>
        <w:instrText xml:space="preserve"> PAGEREF _Toc162005474 \h </w:instrText>
      </w:r>
      <w:r>
        <w:fldChar w:fldCharType="separate"/>
      </w:r>
      <w:r>
        <w:t>25</w:t>
      </w:r>
      <w:r>
        <w:fldChar w:fldCharType="end"/>
      </w:r>
    </w:p>
    <w:p>
      <w:pPr>
        <w:pStyle w:val="20"/>
        <w:rPr>
          <w:rFonts w:asciiTheme="minorHAnsi" w:hAnsiTheme="minorHAnsi" w:cstheme="minorBidi"/>
          <w:kern w:val="2"/>
          <w:szCs w:val="22"/>
          <w:lang w:eastAsia="ja-JP"/>
          <w14:ligatures w14:val="standardContextual"/>
        </w:rPr>
      </w:pPr>
      <w:r>
        <w:rPr>
          <w:lang w:eastAsia="zh-CN"/>
        </w:rPr>
        <w:t>6</w:t>
      </w:r>
      <w:r>
        <w:rPr>
          <w:rFonts w:asciiTheme="minorHAnsi" w:hAnsiTheme="minorHAnsi" w:cstheme="minorBidi"/>
          <w:kern w:val="2"/>
          <w:szCs w:val="22"/>
          <w:lang w:eastAsia="ja-JP"/>
          <w14:ligatures w14:val="standardContextual"/>
        </w:rPr>
        <w:tab/>
      </w:r>
      <w:r>
        <w:t>Services offered by the Message Gateway</w:t>
      </w:r>
      <w:r>
        <w:tab/>
      </w:r>
      <w:r>
        <w:fldChar w:fldCharType="begin" w:fldLock="1"/>
      </w:r>
      <w:r>
        <w:instrText xml:space="preserve"> PAGEREF _Toc162005475 \h </w:instrText>
      </w:r>
      <w:r>
        <w:fldChar w:fldCharType="separate"/>
      </w:r>
      <w:r>
        <w:t>26</w:t>
      </w:r>
      <w:r>
        <w:fldChar w:fldCharType="end"/>
      </w:r>
    </w:p>
    <w:p>
      <w:pPr>
        <w:pStyle w:val="19"/>
        <w:rPr>
          <w:rFonts w:asciiTheme="minorHAnsi" w:hAnsiTheme="minorHAnsi" w:cstheme="minorBidi"/>
          <w:kern w:val="2"/>
          <w:sz w:val="22"/>
          <w:szCs w:val="22"/>
          <w:lang w:eastAsia="ja-JP"/>
          <w14:ligatures w14:val="standardContextual"/>
        </w:rPr>
      </w:pPr>
      <w:r>
        <w:rPr>
          <w:lang w:eastAsia="zh-CN"/>
        </w:rPr>
        <w:t>6</w:t>
      </w:r>
      <w:r>
        <w:t>.1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_Toc162005476 \h </w:instrText>
      </w:r>
      <w:r>
        <w:fldChar w:fldCharType="separate"/>
      </w:r>
      <w:r>
        <w:t>26</w:t>
      </w:r>
      <w:r>
        <w:fldChar w:fldCharType="end"/>
      </w:r>
    </w:p>
    <w:p>
      <w:pPr>
        <w:pStyle w:val="19"/>
        <w:rPr>
          <w:rFonts w:asciiTheme="minorHAnsi" w:hAnsiTheme="minorHAnsi" w:cstheme="minorBidi"/>
          <w:kern w:val="2"/>
          <w:sz w:val="22"/>
          <w:szCs w:val="22"/>
          <w:lang w:eastAsia="ja-JP"/>
          <w14:ligatures w14:val="standardContextual"/>
        </w:rPr>
      </w:pPr>
      <w:r>
        <w:rPr>
          <w:lang w:eastAsia="zh-CN"/>
        </w:rPr>
        <w:t>6.2</w:t>
      </w:r>
      <w:r>
        <w:rPr>
          <w:rFonts w:asciiTheme="minorHAnsi" w:hAnsiTheme="minorHAnsi" w:cstheme="minorBidi"/>
          <w:kern w:val="2"/>
          <w:sz w:val="22"/>
          <w:szCs w:val="22"/>
          <w:lang w:eastAsia="ja-JP"/>
          <w14:ligatures w14:val="standardContextual"/>
        </w:rPr>
        <w:tab/>
      </w:r>
      <w:r>
        <w:rPr>
          <w:lang w:eastAsia="zh-CN"/>
        </w:rPr>
        <w:t>MSGG_L3GDelivery Service</w:t>
      </w:r>
      <w:r>
        <w:tab/>
      </w:r>
      <w:r>
        <w:fldChar w:fldCharType="begin" w:fldLock="1"/>
      </w:r>
      <w:r>
        <w:instrText xml:space="preserve"> PAGEREF _Toc162005477 \h </w:instrText>
      </w:r>
      <w:r>
        <w:fldChar w:fldCharType="separate"/>
      </w:r>
      <w:r>
        <w:t>26</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_Toc162005478 \h </w:instrText>
      </w:r>
      <w:r>
        <w:fldChar w:fldCharType="separate"/>
      </w:r>
      <w:r>
        <w:t>26</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_Toc162005479 \h </w:instrText>
      </w:r>
      <w:r>
        <w:fldChar w:fldCharType="separate"/>
      </w:r>
      <w:r>
        <w:t>27</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_Toc162005480 \h </w:instrText>
      </w:r>
      <w:r>
        <w:fldChar w:fldCharType="separate"/>
      </w:r>
      <w:r>
        <w:t>27</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MSGG_L3GDelivery_GTDelivery</w:t>
      </w:r>
      <w:r>
        <w:tab/>
      </w:r>
      <w:r>
        <w:fldChar w:fldCharType="begin" w:fldLock="1"/>
      </w:r>
      <w:r>
        <w:instrText xml:space="preserve"> PAGEREF _Toc162005481 \h </w:instrText>
      </w:r>
      <w:r>
        <w:fldChar w:fldCharType="separate"/>
      </w:r>
      <w:r>
        <w:t>27</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_Toc162005482 \h </w:instrText>
      </w:r>
      <w:r>
        <w:fldChar w:fldCharType="separate"/>
      </w:r>
      <w:r>
        <w:t>27</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Legacy 3GPP Message Gateway Terminating</w:t>
      </w:r>
      <w:r>
        <w:t xml:space="preserve"> Message Delivery</w:t>
      </w:r>
      <w:r>
        <w:tab/>
      </w:r>
      <w:r>
        <w:fldChar w:fldCharType="begin" w:fldLock="1"/>
      </w:r>
      <w:r>
        <w:instrText xml:space="preserve"> PAGEREF _Toc162005483 \h </w:instrText>
      </w:r>
      <w:r>
        <w:fldChar w:fldCharType="separate"/>
      </w:r>
      <w:r>
        <w:t>27</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MSGG_L3GDelivery_GTDeliveryReport</w:t>
      </w:r>
      <w:r>
        <w:tab/>
      </w:r>
      <w:r>
        <w:fldChar w:fldCharType="begin" w:fldLock="1"/>
      </w:r>
      <w:r>
        <w:instrText xml:space="preserve"> PAGEREF _Toc162005484 \h </w:instrText>
      </w:r>
      <w:r>
        <w:fldChar w:fldCharType="separate"/>
      </w:r>
      <w:r>
        <w:t>28</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_Toc162005485 \h </w:instrText>
      </w:r>
      <w:r>
        <w:fldChar w:fldCharType="separate"/>
      </w:r>
      <w:r>
        <w:t>28</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Legacy 3GPP Message Gateway Terminating</w:t>
      </w:r>
      <w:r>
        <w:t xml:space="preserve"> Message Delivery Status Report</w:t>
      </w:r>
      <w:r>
        <w:tab/>
      </w:r>
      <w:r>
        <w:fldChar w:fldCharType="begin" w:fldLock="1"/>
      </w:r>
      <w:r>
        <w:instrText xml:space="preserve"> PAGEREF _Toc162005486 \h </w:instrText>
      </w:r>
      <w:r>
        <w:fldChar w:fldCharType="separate"/>
      </w:r>
      <w:r>
        <w:t>28</w:t>
      </w:r>
      <w:r>
        <w:fldChar w:fldCharType="end"/>
      </w:r>
    </w:p>
    <w:p>
      <w:pPr>
        <w:pStyle w:val="19"/>
        <w:rPr>
          <w:rFonts w:asciiTheme="minorHAnsi" w:hAnsiTheme="minorHAnsi" w:cstheme="minorBidi"/>
          <w:kern w:val="2"/>
          <w:sz w:val="22"/>
          <w:szCs w:val="22"/>
          <w:lang w:eastAsia="ja-JP"/>
          <w14:ligatures w14:val="standardContextual"/>
        </w:rPr>
      </w:pPr>
      <w:r>
        <w:rPr>
          <w:lang w:eastAsia="zh-CN"/>
        </w:rPr>
        <w:t>6.3</w:t>
      </w:r>
      <w:r>
        <w:rPr>
          <w:rFonts w:asciiTheme="minorHAnsi" w:hAnsiTheme="minorHAnsi" w:cstheme="minorBidi"/>
          <w:kern w:val="2"/>
          <w:sz w:val="22"/>
          <w:szCs w:val="22"/>
          <w:lang w:eastAsia="ja-JP"/>
          <w14:ligatures w14:val="standardContextual"/>
        </w:rPr>
        <w:tab/>
      </w:r>
      <w:r>
        <w:rPr>
          <w:lang w:eastAsia="zh-CN"/>
        </w:rPr>
        <w:t>MSGG_N3GDelivery Service</w:t>
      </w:r>
      <w:r>
        <w:tab/>
      </w:r>
      <w:r>
        <w:fldChar w:fldCharType="begin" w:fldLock="1"/>
      </w:r>
      <w:r>
        <w:instrText xml:space="preserve"> PAGEREF _Toc162005487 \h </w:instrText>
      </w:r>
      <w:r>
        <w:fldChar w:fldCharType="separate"/>
      </w:r>
      <w:r>
        <w:t>29</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_Toc162005488 \h </w:instrText>
      </w:r>
      <w:r>
        <w:fldChar w:fldCharType="separate"/>
      </w:r>
      <w:r>
        <w:t>29</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_Toc162005489 \h </w:instrText>
      </w:r>
      <w:r>
        <w:fldChar w:fldCharType="separate"/>
      </w:r>
      <w:r>
        <w:t>29</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_Toc162005490 \h </w:instrText>
      </w:r>
      <w:r>
        <w:fldChar w:fldCharType="separate"/>
      </w:r>
      <w:r>
        <w:t>29</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MSGG_N3GDelivery_GTDelivery</w:t>
      </w:r>
      <w:r>
        <w:tab/>
      </w:r>
      <w:r>
        <w:fldChar w:fldCharType="begin" w:fldLock="1"/>
      </w:r>
      <w:r>
        <w:instrText xml:space="preserve"> PAGEREF _Toc162005491 \h </w:instrText>
      </w:r>
      <w:r>
        <w:fldChar w:fldCharType="separate"/>
      </w:r>
      <w:r>
        <w:t>29</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_Toc162005492 \h </w:instrText>
      </w:r>
      <w:r>
        <w:fldChar w:fldCharType="separate"/>
      </w:r>
      <w:r>
        <w:t>29</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Non-3GPP Message Gateway Terminating</w:t>
      </w:r>
      <w:r>
        <w:t xml:space="preserve"> Message Delivery</w:t>
      </w:r>
      <w:r>
        <w:tab/>
      </w:r>
      <w:r>
        <w:fldChar w:fldCharType="begin" w:fldLock="1"/>
      </w:r>
      <w:r>
        <w:instrText xml:space="preserve"> PAGEREF _Toc162005493 \h </w:instrText>
      </w:r>
      <w:r>
        <w:fldChar w:fldCharType="separate"/>
      </w:r>
      <w:r>
        <w:t>29</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MSGG_N3GDelivery_GTDeliveryReport</w:t>
      </w:r>
      <w:r>
        <w:tab/>
      </w:r>
      <w:r>
        <w:fldChar w:fldCharType="begin" w:fldLock="1"/>
      </w:r>
      <w:r>
        <w:instrText xml:space="preserve"> PAGEREF _Toc162005494 \h </w:instrText>
      </w:r>
      <w:r>
        <w:fldChar w:fldCharType="separate"/>
      </w:r>
      <w:r>
        <w:t>30</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_Toc162005495 \h </w:instrText>
      </w:r>
      <w:r>
        <w:fldChar w:fldCharType="separate"/>
      </w:r>
      <w:r>
        <w:t>30</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.3.2.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Non-3GPP Message Gateway Terminating</w:t>
      </w:r>
      <w:r>
        <w:t xml:space="preserve"> Message Delivery Status Report</w:t>
      </w:r>
      <w:r>
        <w:tab/>
      </w:r>
      <w:r>
        <w:fldChar w:fldCharType="begin" w:fldLock="1"/>
      </w:r>
      <w:r>
        <w:instrText xml:space="preserve"> PAGEREF _Toc162005496 \h </w:instrText>
      </w:r>
      <w:r>
        <w:fldChar w:fldCharType="separate"/>
      </w:r>
      <w:r>
        <w:t>30</w:t>
      </w:r>
      <w:r>
        <w:fldChar w:fldCharType="end"/>
      </w:r>
    </w:p>
    <w:p>
      <w:pPr>
        <w:pStyle w:val="19"/>
        <w:rPr>
          <w:rFonts w:asciiTheme="minorHAnsi" w:hAnsiTheme="minorHAnsi" w:cstheme="minorBidi"/>
          <w:kern w:val="2"/>
          <w:sz w:val="22"/>
          <w:szCs w:val="22"/>
          <w:lang w:eastAsia="ja-JP"/>
          <w14:ligatures w14:val="standardContextual"/>
        </w:rPr>
      </w:pPr>
      <w:r>
        <w:rPr>
          <w:lang w:eastAsia="zh-CN"/>
        </w:rPr>
        <w:t>6.</w:t>
      </w:r>
      <w:r>
        <w:rPr>
          <w:lang w:val="en-US" w:eastAsia="zh-CN"/>
        </w:rPr>
        <w:t>4</w:t>
      </w:r>
      <w:r>
        <w:rPr>
          <w:rFonts w:asciiTheme="minorHAnsi" w:hAnsiTheme="minorHAnsi" w:cstheme="minorBidi"/>
          <w:kern w:val="2"/>
          <w:sz w:val="22"/>
          <w:szCs w:val="22"/>
          <w:lang w:eastAsia="ja-JP"/>
          <w14:ligatures w14:val="standardContextual"/>
        </w:rPr>
        <w:tab/>
      </w:r>
      <w:r>
        <w:rPr>
          <w:lang w:eastAsia="zh-CN"/>
        </w:rPr>
        <w:t>MSGG_BGDelivery Servic</w:t>
      </w:r>
      <w:r>
        <w:rPr>
          <w:lang w:val="en-US" w:eastAsia="zh-CN"/>
        </w:rPr>
        <w:t>e</w:t>
      </w:r>
      <w:r>
        <w:tab/>
      </w:r>
      <w:r>
        <w:fldChar w:fldCharType="begin" w:fldLock="1"/>
      </w:r>
      <w:r>
        <w:instrText xml:space="preserve"> PAGEREF _Toc162005497 \h </w:instrText>
      </w:r>
      <w:r>
        <w:fldChar w:fldCharType="separate"/>
      </w:r>
      <w:r>
        <w:t>31</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_Toc162005498 \h </w:instrText>
      </w:r>
      <w:r>
        <w:fldChar w:fldCharType="separate"/>
      </w:r>
      <w:r>
        <w:t>31</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w:t>
      </w:r>
      <w:r>
        <w:rPr>
          <w:lang w:val="en-US" w:eastAsia="zh-CN"/>
        </w:rP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_Toc162005499 \h </w:instrText>
      </w:r>
      <w:r>
        <w:fldChar w:fldCharType="separate"/>
      </w:r>
      <w:r>
        <w:t>31</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_Toc162005500 \h </w:instrText>
      </w:r>
      <w:r>
        <w:fldChar w:fldCharType="separate"/>
      </w:r>
      <w:r>
        <w:t>31</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rPr>
          <w:rFonts w:asciiTheme="minorHAnsi" w:hAnsiTheme="minorHAnsi" w:cstheme="minorBidi"/>
          <w:kern w:val="2"/>
          <w:sz w:val="22"/>
          <w:szCs w:val="22"/>
          <w:lang w:eastAsia="ja-JP"/>
          <w14:ligatures w14:val="standardContextual"/>
        </w:rPr>
        <w:tab/>
      </w:r>
      <w:r>
        <w:rPr>
          <w:lang w:eastAsia="zh-CN"/>
        </w:rPr>
        <w:t>MSGG_BGDelivery_GTDelivery</w:t>
      </w:r>
      <w:r>
        <w:tab/>
      </w:r>
      <w:r>
        <w:fldChar w:fldCharType="begin" w:fldLock="1"/>
      </w:r>
      <w:r>
        <w:instrText xml:space="preserve"> PAGEREF _Toc162005501 \h </w:instrText>
      </w:r>
      <w:r>
        <w:fldChar w:fldCharType="separate"/>
      </w:r>
      <w:r>
        <w:t>31</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_Toc162005502 \h </w:instrText>
      </w:r>
      <w:r>
        <w:fldChar w:fldCharType="separate"/>
      </w:r>
      <w:r>
        <w:t>31</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t>.</w:t>
      </w:r>
      <w:r>
        <w:rPr>
          <w:lang w:val="en-US" w:eastAsia="zh-CN"/>
        </w:rPr>
        <w:t>2</w:t>
      </w:r>
      <w:r>
        <w:rPr>
          <w:rFonts w:asciiTheme="minorHAnsi" w:hAnsiTheme="minorHAnsi" w:cstheme="minorBidi"/>
          <w:kern w:val="2"/>
          <w:sz w:val="22"/>
          <w:szCs w:val="22"/>
          <w:lang w:eastAsia="ja-JP"/>
          <w14:ligatures w14:val="standardContextual"/>
        </w:rPr>
        <w:tab/>
      </w:r>
      <w:r>
        <w:rPr>
          <w:lang w:eastAsia="zh-CN"/>
        </w:rPr>
        <w:t>Broadcast Message Gateway Terminating</w:t>
      </w:r>
      <w:r>
        <w:t xml:space="preserve"> Message Delivery</w:t>
      </w:r>
      <w:r>
        <w:tab/>
      </w:r>
      <w:r>
        <w:fldChar w:fldCharType="begin" w:fldLock="1"/>
      </w:r>
      <w:r>
        <w:instrText xml:space="preserve"> PAGEREF _Toc162005503 \h </w:instrText>
      </w:r>
      <w:r>
        <w:fldChar w:fldCharType="separate"/>
      </w:r>
      <w:r>
        <w:t>31</w:t>
      </w:r>
      <w:r>
        <w:fldChar w:fldCharType="end"/>
      </w:r>
    </w:p>
    <w:p>
      <w:pPr>
        <w:pStyle w:val="20"/>
        <w:rPr>
          <w:rFonts w:asciiTheme="minorHAnsi" w:hAnsiTheme="minorHAnsi" w:cstheme="minorBidi"/>
          <w:kern w:val="2"/>
          <w:szCs w:val="22"/>
          <w:lang w:eastAsia="ja-JP"/>
          <w14:ligatures w14:val="standardContextual"/>
        </w:rPr>
      </w:pPr>
      <w:r>
        <w:rPr>
          <w:lang w:eastAsia="zh-CN"/>
        </w:rPr>
        <w:t>7</w:t>
      </w:r>
      <w:r>
        <w:rPr>
          <w:rFonts w:asciiTheme="minorHAnsi" w:hAnsiTheme="minorHAnsi" w:cstheme="minorBidi"/>
          <w:kern w:val="2"/>
          <w:szCs w:val="22"/>
          <w:lang w:eastAsia="ja-JP"/>
          <w14:ligatures w14:val="standardContextual"/>
        </w:rPr>
        <w:tab/>
      </w:r>
      <w:r>
        <w:rPr>
          <w:lang w:eastAsia="zh-CN"/>
        </w:rPr>
        <w:t>Common i</w:t>
      </w:r>
      <w:r>
        <w:t>nformation applicable to several APIs</w:t>
      </w:r>
      <w:r>
        <w:tab/>
      </w:r>
      <w:r>
        <w:fldChar w:fldCharType="begin" w:fldLock="1"/>
      </w:r>
      <w:r>
        <w:instrText xml:space="preserve"> PAGEREF _Toc162005504 \h </w:instrText>
      </w:r>
      <w:r>
        <w:fldChar w:fldCharType="separate"/>
      </w:r>
      <w:r>
        <w:t>32</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_Toc162005505 \h </w:instrText>
      </w:r>
      <w:r>
        <w:fldChar w:fldCharType="separate"/>
      </w:r>
      <w:r>
        <w:t>32</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.2</w:t>
      </w:r>
      <w:r>
        <w:rPr>
          <w:rFonts w:asciiTheme="minorHAnsi" w:hAnsiTheme="minorHAnsi" w:cstheme="minorBidi"/>
          <w:kern w:val="2"/>
          <w:sz w:val="22"/>
          <w:szCs w:val="22"/>
          <w:lang w:eastAsia="ja-JP"/>
          <w14:ligatures w14:val="standardContextual"/>
        </w:rPr>
        <w:tab/>
      </w:r>
      <w:r>
        <w:t>Data Types</w:t>
      </w:r>
      <w:r>
        <w:tab/>
      </w:r>
      <w:r>
        <w:fldChar w:fldCharType="begin" w:fldLock="1"/>
      </w:r>
      <w:r>
        <w:instrText xml:space="preserve"> PAGEREF _Toc162005506 \h </w:instrText>
      </w:r>
      <w:r>
        <w:fldChar w:fldCharType="separate"/>
      </w:r>
      <w:r>
        <w:t>32</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.2.1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_Toc162005507 \h </w:instrText>
      </w:r>
      <w:r>
        <w:fldChar w:fldCharType="separate"/>
      </w:r>
      <w:r>
        <w:t>32</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.2.2</w:t>
      </w:r>
      <w:r>
        <w:rPr>
          <w:rFonts w:asciiTheme="minorHAnsi" w:hAnsiTheme="minorHAnsi" w:cstheme="minorBidi"/>
          <w:kern w:val="2"/>
          <w:sz w:val="22"/>
          <w:szCs w:val="22"/>
          <w:lang w:eastAsia="ja-JP"/>
          <w14:ligatures w14:val="standardContextual"/>
        </w:rPr>
        <w:tab/>
      </w:r>
      <w:r>
        <w:t>Referenced structured data types</w:t>
      </w:r>
      <w:r>
        <w:tab/>
      </w:r>
      <w:r>
        <w:fldChar w:fldCharType="begin" w:fldLock="1"/>
      </w:r>
      <w:r>
        <w:instrText xml:space="preserve"> PAGEREF _Toc162005508 \h </w:instrText>
      </w:r>
      <w:r>
        <w:fldChar w:fldCharType="separate"/>
      </w:r>
      <w:r>
        <w:t>33</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.2.3</w:t>
      </w:r>
      <w:r>
        <w:rPr>
          <w:rFonts w:asciiTheme="minorHAnsi" w:hAnsiTheme="minorHAnsi" w:cstheme="minorBidi"/>
          <w:kern w:val="2"/>
          <w:sz w:val="22"/>
          <w:szCs w:val="22"/>
          <w:lang w:eastAsia="ja-JP"/>
          <w14:ligatures w14:val="standardContextual"/>
        </w:rPr>
        <w:tab/>
      </w:r>
      <w:r>
        <w:t>Referenced Simple data types and enumerations</w:t>
      </w:r>
      <w:r>
        <w:tab/>
      </w:r>
      <w:r>
        <w:fldChar w:fldCharType="begin" w:fldLock="1"/>
      </w:r>
      <w:r>
        <w:instrText xml:space="preserve"> PAGEREF _Toc162005509 \h </w:instrText>
      </w:r>
      <w:r>
        <w:fldChar w:fldCharType="separate"/>
      </w:r>
      <w:r>
        <w:t>33</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.3</w:t>
      </w:r>
      <w:r>
        <w:rPr>
          <w:rFonts w:asciiTheme="minorHAnsi" w:hAnsiTheme="minorHAnsi" w:cstheme="minorBidi"/>
          <w:kern w:val="2"/>
          <w:sz w:val="22"/>
          <w:szCs w:val="22"/>
          <w:lang w:eastAsia="ja-JP"/>
          <w14:ligatures w14:val="standardContextual"/>
        </w:rPr>
        <w:tab/>
      </w:r>
      <w:r>
        <w:t>Usage of HTTP</w:t>
      </w:r>
      <w:r>
        <w:tab/>
      </w:r>
      <w:r>
        <w:fldChar w:fldCharType="begin" w:fldLock="1"/>
      </w:r>
      <w:r>
        <w:instrText xml:space="preserve"> PAGEREF _Toc162005510 \h </w:instrText>
      </w:r>
      <w:r>
        <w:fldChar w:fldCharType="separate"/>
      </w:r>
      <w:r>
        <w:t>33</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.4</w:t>
      </w:r>
      <w:r>
        <w:rPr>
          <w:rFonts w:asciiTheme="minorHAnsi" w:hAnsiTheme="minorHAnsi" w:cstheme="minorBidi"/>
          <w:kern w:val="2"/>
          <w:sz w:val="22"/>
          <w:szCs w:val="22"/>
          <w:lang w:eastAsia="ja-JP"/>
          <w14:ligatures w14:val="standardContextual"/>
        </w:rPr>
        <w:tab/>
      </w:r>
      <w:r>
        <w:t>Content type</w:t>
      </w:r>
      <w:r>
        <w:tab/>
      </w:r>
      <w:r>
        <w:fldChar w:fldCharType="begin" w:fldLock="1"/>
      </w:r>
      <w:r>
        <w:instrText xml:space="preserve"> PAGEREF _Toc162005511 \h </w:instrText>
      </w:r>
      <w:r>
        <w:fldChar w:fldCharType="separate"/>
      </w:r>
      <w:r>
        <w:t>33</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.5</w:t>
      </w:r>
      <w:r>
        <w:rPr>
          <w:rFonts w:asciiTheme="minorHAnsi" w:hAnsiTheme="minorHAnsi" w:cstheme="minorBidi"/>
          <w:kern w:val="2"/>
          <w:sz w:val="22"/>
          <w:szCs w:val="22"/>
          <w:lang w:eastAsia="ja-JP"/>
          <w14:ligatures w14:val="standardContextual"/>
        </w:rPr>
        <w:tab/>
      </w:r>
      <w:r>
        <w:t>URI structure</w:t>
      </w:r>
      <w:r>
        <w:tab/>
      </w:r>
      <w:r>
        <w:fldChar w:fldCharType="begin" w:fldLock="1"/>
      </w:r>
      <w:r>
        <w:instrText xml:space="preserve"> PAGEREF _Toc162005512 \h </w:instrText>
      </w:r>
      <w:r>
        <w:fldChar w:fldCharType="separate"/>
      </w:r>
      <w:r>
        <w:t>33</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.5.1</w:t>
      </w:r>
      <w:r>
        <w:rPr>
          <w:rFonts w:asciiTheme="minorHAnsi" w:hAnsiTheme="minorHAnsi" w:cstheme="minorBidi"/>
          <w:kern w:val="2"/>
          <w:sz w:val="22"/>
          <w:szCs w:val="22"/>
          <w:lang w:eastAsia="ja-JP"/>
          <w14:ligatures w14:val="standardContextual"/>
        </w:rPr>
        <w:tab/>
      </w:r>
      <w:r>
        <w:t>Resource URI structure</w:t>
      </w:r>
      <w:r>
        <w:tab/>
      </w:r>
      <w:r>
        <w:fldChar w:fldCharType="begin" w:fldLock="1"/>
      </w:r>
      <w:r>
        <w:instrText xml:space="preserve"> PAGEREF _Toc162005513 \h </w:instrText>
      </w:r>
      <w:r>
        <w:fldChar w:fldCharType="separate"/>
      </w:r>
      <w:r>
        <w:t>33</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.5.2</w:t>
      </w:r>
      <w:r>
        <w:rPr>
          <w:rFonts w:asciiTheme="minorHAnsi" w:hAnsiTheme="minorHAnsi" w:cstheme="minorBidi"/>
          <w:kern w:val="2"/>
          <w:sz w:val="22"/>
          <w:szCs w:val="22"/>
          <w:lang w:eastAsia="ja-JP"/>
          <w14:ligatures w14:val="standardContextual"/>
        </w:rPr>
        <w:tab/>
      </w:r>
      <w:r>
        <w:t>Custom operations URI structure</w:t>
      </w:r>
      <w:r>
        <w:tab/>
      </w:r>
      <w:r>
        <w:fldChar w:fldCharType="begin" w:fldLock="1"/>
      </w:r>
      <w:r>
        <w:instrText xml:space="preserve"> PAGEREF _Toc162005514 \h </w:instrText>
      </w:r>
      <w:r>
        <w:fldChar w:fldCharType="separate"/>
      </w:r>
      <w:r>
        <w:t>33</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.6</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_Toc162005515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.7</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_Toc162005516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.8</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_Toc162005517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.9</w:t>
      </w:r>
      <w:r>
        <w:rPr>
          <w:rFonts w:asciiTheme="minorHAnsi" w:hAnsiTheme="minorHAnsi" w:cstheme="minorBidi"/>
          <w:kern w:val="2"/>
          <w:sz w:val="22"/>
          <w:szCs w:val="22"/>
          <w:lang w:eastAsia="ja-JP"/>
          <w14:ligatures w14:val="standardContextual"/>
        </w:rPr>
        <w:tab/>
      </w:r>
      <w:r>
        <w:t>HTTP headers</w:t>
      </w:r>
      <w:r>
        <w:tab/>
      </w:r>
      <w:r>
        <w:fldChar w:fldCharType="begin" w:fldLock="1"/>
      </w:r>
      <w:r>
        <w:instrText xml:space="preserve"> PAGEREF _Toc162005518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.10</w:t>
      </w:r>
      <w:r>
        <w:rPr>
          <w:rFonts w:asciiTheme="minorHAnsi" w:hAnsiTheme="minorHAnsi" w:cstheme="minorBidi"/>
          <w:kern w:val="2"/>
          <w:sz w:val="22"/>
          <w:szCs w:val="22"/>
          <w:lang w:eastAsia="ja-JP"/>
          <w14:ligatures w14:val="standardContextual"/>
        </w:rPr>
        <w:tab/>
      </w:r>
      <w:r>
        <w:t>Conventions for Open API specification files</w:t>
      </w:r>
      <w:r>
        <w:tab/>
      </w:r>
      <w:r>
        <w:fldChar w:fldCharType="begin" w:fldLock="1"/>
      </w:r>
      <w:r>
        <w:instrText xml:space="preserve"> PAGEREF _Toc162005519 \h </w:instrText>
      </w:r>
      <w:r>
        <w:fldChar w:fldCharType="separate"/>
      </w:r>
      <w:r>
        <w:t>34</w:t>
      </w:r>
      <w:r>
        <w:fldChar w:fldCharType="end"/>
      </w:r>
    </w:p>
    <w:p>
      <w:pPr>
        <w:pStyle w:val="20"/>
        <w:rPr>
          <w:rFonts w:asciiTheme="minorHAnsi" w:hAnsiTheme="minorHAnsi" w:cstheme="minorBidi"/>
          <w:kern w:val="2"/>
          <w:szCs w:val="22"/>
          <w:lang w:eastAsia="ja-JP"/>
          <w14:ligatures w14:val="standardContextual"/>
        </w:rPr>
      </w:pPr>
      <w:r>
        <w:rPr>
          <w:lang w:eastAsia="zh-CN"/>
        </w:rPr>
        <w:t>8</w:t>
      </w:r>
      <w:r>
        <w:rPr>
          <w:rFonts w:asciiTheme="minorHAnsi" w:hAnsiTheme="minorHAnsi" w:cstheme="minorBidi"/>
          <w:kern w:val="2"/>
          <w:szCs w:val="22"/>
          <w:lang w:eastAsia="ja-JP"/>
          <w14:ligatures w14:val="standardContextual"/>
        </w:rPr>
        <w:tab/>
      </w:r>
      <w:r>
        <w:rPr>
          <w:lang w:eastAsia="zh-CN"/>
        </w:rPr>
        <w:t>Message Server API definition</w:t>
      </w:r>
      <w:r>
        <w:tab/>
      </w:r>
      <w:r>
        <w:fldChar w:fldCharType="begin" w:fldLock="1"/>
      </w:r>
      <w:r>
        <w:instrText xml:space="preserve"> PAGEREF _Toc162005520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8.1</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 xml:space="preserve"> API</w:t>
      </w:r>
      <w:r>
        <w:tab/>
      </w:r>
      <w:r>
        <w:fldChar w:fldCharType="begin" w:fldLock="1"/>
      </w:r>
      <w:r>
        <w:instrText xml:space="preserve"> PAGEREF _Toc162005521 \h </w:instrText>
      </w:r>
      <w:r>
        <w:fldChar w:fldCharType="separate"/>
      </w:r>
      <w:r>
        <w:t>34</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_Toc162005522 \h </w:instrText>
      </w:r>
      <w:r>
        <w:fldChar w:fldCharType="separate"/>
      </w:r>
      <w:r>
        <w:t>34</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_Toc162005523 \h </w:instrText>
      </w:r>
      <w:r>
        <w:fldChar w:fldCharType="separate"/>
      </w:r>
      <w:r>
        <w:t>35</w:t>
      </w:r>
      <w:r>
        <w:fldChar w:fldCharType="end"/>
      </w:r>
    </w:p>
    <w:p>
      <w:pPr>
        <w:pStyle w:val="17"/>
        <w:rPr>
          <w:rFonts w:asciiTheme="minorHAnsi" w:hAnsiTheme="minorHAnsi" w:cstheme="minorBidi"/>
          <w:kern w:val="2"/>
          <w:sz w:val="22"/>
          <w:szCs w:val="22"/>
          <w:lang w:eastAsia="ja-JP"/>
          <w14:ligatures w14:val="standardContextual"/>
        </w:rPr>
      </w:pPr>
      <w:r>
        <w:t>8.1.2.1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_Toc162005524 \h </w:instrText>
      </w:r>
      <w:r>
        <w:fldChar w:fldCharType="separate"/>
      </w:r>
      <w:r>
        <w:t>35</w:t>
      </w:r>
      <w:r>
        <w:fldChar w:fldCharType="end"/>
      </w:r>
    </w:p>
    <w:p>
      <w:pPr>
        <w:pStyle w:val="17"/>
        <w:rPr>
          <w:rFonts w:asciiTheme="minorHAnsi" w:hAnsiTheme="minorHAnsi" w:cstheme="minorBidi"/>
          <w:kern w:val="2"/>
          <w:sz w:val="22"/>
          <w:szCs w:val="22"/>
          <w:lang w:eastAsia="ja-JP"/>
          <w14:ligatures w14:val="standardContextual"/>
        </w:rPr>
      </w:pPr>
      <w:r>
        <w:t>8.1.2.2</w:t>
      </w:r>
      <w:r>
        <w:rPr>
          <w:rFonts w:asciiTheme="minorHAnsi" w:hAnsiTheme="minorHAnsi" w:cstheme="minorBidi"/>
          <w:kern w:val="2"/>
          <w:sz w:val="22"/>
          <w:szCs w:val="22"/>
          <w:lang w:eastAsia="ja-JP"/>
          <w14:ligatures w14:val="standardContextual"/>
        </w:rPr>
        <w:tab/>
      </w:r>
      <w:r>
        <w:t>Resource: AS Registrations</w:t>
      </w:r>
      <w:r>
        <w:tab/>
      </w:r>
      <w:r>
        <w:fldChar w:fldCharType="begin" w:fldLock="1"/>
      </w:r>
      <w:r>
        <w:instrText xml:space="preserve"> PAGEREF _Toc162005525 \h </w:instrText>
      </w:r>
      <w:r>
        <w:fldChar w:fldCharType="separate"/>
      </w:r>
      <w:r>
        <w:t>35</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8.1.2.2.1</w:t>
      </w:r>
      <w:r>
        <w:rPr>
          <w:rFonts w:asciiTheme="minorHAnsi" w:hAnsiTheme="minorHAnsi" w:cstheme="minorBidi"/>
          <w:kern w:val="2"/>
          <w:sz w:val="22"/>
          <w:szCs w:val="22"/>
          <w:lang w:eastAsia="ja-JP"/>
          <w14:ligatures w14:val="standardContextual"/>
        </w:rPr>
        <w:tab/>
      </w:r>
      <w:r>
        <w:rPr>
          <w:lang w:eastAsia="zh-CN"/>
        </w:rPr>
        <w:t>Description</w:t>
      </w:r>
      <w:r>
        <w:tab/>
      </w:r>
      <w:r>
        <w:fldChar w:fldCharType="begin" w:fldLock="1"/>
      </w:r>
      <w:r>
        <w:instrText xml:space="preserve"> PAGEREF _Toc162005526 \h </w:instrText>
      </w:r>
      <w:r>
        <w:fldChar w:fldCharType="separate"/>
      </w:r>
      <w:r>
        <w:t>35</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8.1.2.2.2</w:t>
      </w:r>
      <w:r>
        <w:rPr>
          <w:rFonts w:asciiTheme="minorHAnsi" w:hAnsiTheme="minorHAnsi" w:cstheme="minorBidi"/>
          <w:kern w:val="2"/>
          <w:sz w:val="22"/>
          <w:szCs w:val="22"/>
          <w:lang w:eastAsia="ja-JP"/>
          <w14:ligatures w14:val="standardContextual"/>
        </w:rPr>
        <w:tab/>
      </w:r>
      <w:r>
        <w:rPr>
          <w:lang w:eastAsia="zh-CN"/>
        </w:rPr>
        <w:t>Resource Definition</w:t>
      </w:r>
      <w:r>
        <w:tab/>
      </w:r>
      <w:r>
        <w:fldChar w:fldCharType="begin" w:fldLock="1"/>
      </w:r>
      <w:r>
        <w:instrText xml:space="preserve"> PAGEREF _Toc162005527 \h </w:instrText>
      </w:r>
      <w:r>
        <w:fldChar w:fldCharType="separate"/>
      </w:r>
      <w:r>
        <w:t>35</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8.1.2.2.3</w:t>
      </w:r>
      <w:r>
        <w:rPr>
          <w:rFonts w:asciiTheme="minorHAnsi" w:hAnsiTheme="minorHAnsi" w:cstheme="minorBidi"/>
          <w:kern w:val="2"/>
          <w:sz w:val="22"/>
          <w:szCs w:val="22"/>
          <w:lang w:eastAsia="ja-JP"/>
          <w14:ligatures w14:val="standardContextual"/>
        </w:rPr>
        <w:tab/>
      </w:r>
      <w:r>
        <w:rPr>
          <w:lang w:eastAsia="zh-CN"/>
        </w:rPr>
        <w:t>Resource Standard Methods</w:t>
      </w:r>
      <w:r>
        <w:tab/>
      </w:r>
      <w:r>
        <w:fldChar w:fldCharType="begin" w:fldLock="1"/>
      </w:r>
      <w:r>
        <w:instrText xml:space="preserve"> PAGEREF _Toc162005528 \h </w:instrText>
      </w:r>
      <w:r>
        <w:fldChar w:fldCharType="separate"/>
      </w:r>
      <w:r>
        <w:t>35</w:t>
      </w:r>
      <w:r>
        <w:fldChar w:fldCharType="end"/>
      </w:r>
    </w:p>
    <w:p>
      <w:pPr>
        <w:pStyle w:val="15"/>
        <w:rPr>
          <w:rFonts w:asciiTheme="minorHAnsi" w:hAnsiTheme="minorHAnsi" w:cstheme="minorBidi"/>
          <w:kern w:val="2"/>
          <w:sz w:val="22"/>
          <w:szCs w:val="22"/>
          <w:lang w:eastAsia="ja-JP"/>
          <w14:ligatures w14:val="standardContextual"/>
        </w:rPr>
      </w:pPr>
      <w:r>
        <w:rPr>
          <w:lang w:eastAsia="zh-CN"/>
        </w:rPr>
        <w:t>8.1.2.2.3.1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_Toc162005529 \h </w:instrText>
      </w:r>
      <w:r>
        <w:fldChar w:fldCharType="separate"/>
      </w:r>
      <w:r>
        <w:t>35</w:t>
      </w:r>
      <w:r>
        <w:fldChar w:fldCharType="end"/>
      </w:r>
    </w:p>
    <w:p>
      <w:pPr>
        <w:pStyle w:val="17"/>
        <w:rPr>
          <w:rFonts w:asciiTheme="minorHAnsi" w:hAnsiTheme="minorHAnsi" w:cstheme="minorBidi"/>
          <w:kern w:val="2"/>
          <w:sz w:val="22"/>
          <w:szCs w:val="22"/>
          <w:lang w:eastAsia="ja-JP"/>
          <w14:ligatures w14:val="standardContextual"/>
        </w:rPr>
      </w:pPr>
      <w:r>
        <w:t>8.1.2.3</w:t>
      </w:r>
      <w:r>
        <w:rPr>
          <w:rFonts w:asciiTheme="minorHAnsi" w:hAnsiTheme="minorHAnsi" w:cstheme="minorBidi"/>
          <w:kern w:val="2"/>
          <w:sz w:val="22"/>
          <w:szCs w:val="22"/>
          <w:lang w:eastAsia="ja-JP"/>
          <w14:ligatures w14:val="standardContextual"/>
        </w:rPr>
        <w:tab/>
      </w:r>
      <w:r>
        <w:t>Resource: AS DeRegistration</w:t>
      </w:r>
      <w:r>
        <w:tab/>
      </w:r>
      <w:r>
        <w:fldChar w:fldCharType="begin" w:fldLock="1"/>
      </w:r>
      <w:r>
        <w:instrText xml:space="preserve"> PAGEREF _Toc162005530 \h </w:instrText>
      </w:r>
      <w:r>
        <w:fldChar w:fldCharType="separate"/>
      </w:r>
      <w:r>
        <w:t>36</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8.1.2.3.1</w:t>
      </w:r>
      <w:r>
        <w:rPr>
          <w:rFonts w:asciiTheme="minorHAnsi" w:hAnsiTheme="minorHAnsi" w:cstheme="minorBidi"/>
          <w:kern w:val="2"/>
          <w:sz w:val="22"/>
          <w:szCs w:val="22"/>
          <w:lang w:eastAsia="ja-JP"/>
          <w14:ligatures w14:val="standardContextual"/>
        </w:rPr>
        <w:tab/>
      </w:r>
      <w:r>
        <w:rPr>
          <w:lang w:eastAsia="zh-CN"/>
        </w:rPr>
        <w:t>Description</w:t>
      </w:r>
      <w:r>
        <w:tab/>
      </w:r>
      <w:r>
        <w:fldChar w:fldCharType="begin" w:fldLock="1"/>
      </w:r>
      <w:r>
        <w:instrText xml:space="preserve"> PAGEREF _Toc162005531 \h </w:instrText>
      </w:r>
      <w:r>
        <w:fldChar w:fldCharType="separate"/>
      </w:r>
      <w:r>
        <w:t>36</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8.1.2.3.2</w:t>
      </w:r>
      <w:r>
        <w:rPr>
          <w:rFonts w:asciiTheme="minorHAnsi" w:hAnsiTheme="minorHAnsi" w:cstheme="minorBidi"/>
          <w:kern w:val="2"/>
          <w:sz w:val="22"/>
          <w:szCs w:val="22"/>
          <w:lang w:eastAsia="ja-JP"/>
          <w14:ligatures w14:val="standardContextual"/>
        </w:rPr>
        <w:tab/>
      </w:r>
      <w:r>
        <w:rPr>
          <w:lang w:eastAsia="zh-CN"/>
        </w:rPr>
        <w:t>Resource Definition</w:t>
      </w:r>
      <w:r>
        <w:tab/>
      </w:r>
      <w:r>
        <w:fldChar w:fldCharType="begin" w:fldLock="1"/>
      </w:r>
      <w:r>
        <w:instrText xml:space="preserve"> PAGEREF _Toc162005532 \h </w:instrText>
      </w:r>
      <w:r>
        <w:fldChar w:fldCharType="separate"/>
      </w:r>
      <w:r>
        <w:t>36</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8.1.2.3.3</w:t>
      </w:r>
      <w:r>
        <w:rPr>
          <w:rFonts w:asciiTheme="minorHAnsi" w:hAnsiTheme="minorHAnsi" w:cstheme="minorBidi"/>
          <w:kern w:val="2"/>
          <w:sz w:val="22"/>
          <w:szCs w:val="22"/>
          <w:lang w:eastAsia="ja-JP"/>
          <w14:ligatures w14:val="standardContextual"/>
        </w:rPr>
        <w:tab/>
      </w:r>
      <w:r>
        <w:rPr>
          <w:lang w:eastAsia="zh-CN"/>
        </w:rPr>
        <w:t>Resource Standard Methods</w:t>
      </w:r>
      <w:r>
        <w:tab/>
      </w:r>
      <w:r>
        <w:fldChar w:fldCharType="begin" w:fldLock="1"/>
      </w:r>
      <w:r>
        <w:instrText xml:space="preserve"> PAGEREF _Toc162005533 \h </w:instrText>
      </w:r>
      <w:r>
        <w:fldChar w:fldCharType="separate"/>
      </w:r>
      <w:r>
        <w:t>37</w:t>
      </w:r>
      <w:r>
        <w:fldChar w:fldCharType="end"/>
      </w:r>
    </w:p>
    <w:p>
      <w:pPr>
        <w:pStyle w:val="15"/>
        <w:rPr>
          <w:rFonts w:asciiTheme="minorHAnsi" w:hAnsiTheme="minorHAnsi" w:cstheme="minorBidi"/>
          <w:kern w:val="2"/>
          <w:sz w:val="22"/>
          <w:szCs w:val="22"/>
          <w:lang w:eastAsia="ja-JP"/>
          <w14:ligatures w14:val="standardContextual"/>
        </w:rPr>
      </w:pPr>
      <w:r>
        <w:rPr>
          <w:lang w:eastAsia="zh-CN"/>
        </w:rPr>
        <w:t>8.1.2.3.3.1</w:t>
      </w:r>
      <w:r>
        <w:rPr>
          <w:rFonts w:asciiTheme="minorHAnsi" w:hAnsiTheme="minorHAnsi" w:cstheme="minorBidi"/>
          <w:kern w:val="2"/>
          <w:sz w:val="22"/>
          <w:szCs w:val="22"/>
          <w:lang w:eastAsia="ja-JP"/>
          <w14:ligatures w14:val="standardContextual"/>
        </w:rPr>
        <w:tab/>
      </w:r>
      <w:r>
        <w:rPr>
          <w:lang w:eastAsia="zh-CN"/>
        </w:rPr>
        <w:t>DELETE</w:t>
      </w:r>
      <w:r>
        <w:tab/>
      </w:r>
      <w:r>
        <w:fldChar w:fldCharType="begin" w:fldLock="1"/>
      </w:r>
      <w:r>
        <w:instrText xml:space="preserve"> PAGEREF _Toc162005534 \h </w:instrText>
      </w:r>
      <w:r>
        <w:fldChar w:fldCharType="separate"/>
      </w:r>
      <w:r>
        <w:t>37</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_Toc162005535 \h </w:instrText>
      </w:r>
      <w:r>
        <w:fldChar w:fldCharType="separate"/>
      </w:r>
      <w:r>
        <w:t>37</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_Toc162005536 \h </w:instrText>
      </w:r>
      <w:r>
        <w:fldChar w:fldCharType="separate"/>
      </w:r>
      <w:r>
        <w:t>38</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_Toc162005537 \h </w:instrText>
      </w:r>
      <w:r>
        <w:fldChar w:fldCharType="separate"/>
      </w:r>
      <w:r>
        <w:t>38</w:t>
      </w:r>
      <w:r>
        <w:fldChar w:fldCharType="end"/>
      </w:r>
    </w:p>
    <w:p>
      <w:pPr>
        <w:pStyle w:val="17"/>
        <w:rPr>
          <w:rFonts w:asciiTheme="minorHAnsi" w:hAnsiTheme="minorHAnsi" w:cstheme="minorBidi"/>
          <w:kern w:val="2"/>
          <w:sz w:val="22"/>
          <w:szCs w:val="22"/>
          <w:lang w:eastAsia="ja-JP"/>
          <w14:ligatures w14:val="standardContextual"/>
        </w:rPr>
      </w:pPr>
      <w:r>
        <w:rPr>
          <w:lang w:eastAsia="zh-CN"/>
        </w:rPr>
        <w:t>8.1.5.1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_Toc162005538 \h </w:instrText>
      </w:r>
      <w:r>
        <w:fldChar w:fldCharType="separate"/>
      </w:r>
      <w:r>
        <w:t>38</w:t>
      </w:r>
      <w:r>
        <w:fldChar w:fldCharType="end"/>
      </w:r>
    </w:p>
    <w:p>
      <w:pPr>
        <w:pStyle w:val="17"/>
        <w:rPr>
          <w:rFonts w:asciiTheme="minorHAnsi" w:hAnsiTheme="minorHAnsi" w:cstheme="minorBidi"/>
          <w:kern w:val="2"/>
          <w:sz w:val="22"/>
          <w:szCs w:val="22"/>
          <w:lang w:eastAsia="ja-JP"/>
          <w14:ligatures w14:val="standardContextual"/>
        </w:rPr>
      </w:pPr>
      <w:r>
        <w:rPr>
          <w:lang w:eastAsia="zh-CN"/>
        </w:rPr>
        <w:t>8.1.5.2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_Toc162005539 \h </w:instrText>
      </w:r>
      <w:r>
        <w:fldChar w:fldCharType="separate"/>
      </w:r>
      <w:r>
        <w:t>38</w:t>
      </w:r>
      <w:r>
        <w:fldChar w:fldCharType="end"/>
      </w:r>
    </w:p>
    <w:p>
      <w:pPr>
        <w:pStyle w:val="16"/>
        <w:rPr>
          <w:rFonts w:asciiTheme="minorHAnsi" w:hAnsiTheme="minorHAnsi" w:cstheme="minorBidi"/>
          <w:kern w:val="2"/>
          <w:sz w:val="22"/>
          <w:szCs w:val="22"/>
          <w:lang w:eastAsia="ja-JP"/>
          <w14:ligatures w14:val="standardContextual"/>
        </w:rPr>
      </w:pPr>
      <w:r>
        <w:rPr>
          <w:lang w:eastAsia="zh-CN"/>
        </w:rPr>
        <w:t>8.1.5.2.1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_Toc162005540 \h </w:instrText>
      </w:r>
      <w:r>
        <w:fldChar w:fldCharType="separate"/>
      </w:r>
      <w:r>
        <w:t>38</w:t>
      </w:r>
      <w:r>
        <w:fldChar w:fldCharType="end"/>
      </w:r>
    </w:p>
    <w:p>
      <w:pPr>
        <w:pStyle w:val="16"/>
        <w:rPr>
          <w:rFonts w:asciiTheme="minorHAnsi" w:hAnsiTheme="minorHAnsi" w:cstheme="minorBidi"/>
          <w:kern w:val="2"/>
          <w:sz w:val="22"/>
          <w:szCs w:val="22"/>
          <w:lang w:eastAsia="ja-JP"/>
          <w14:ligatures w14:val="standardContextual"/>
        </w:rPr>
      </w:pPr>
      <w:r>
        <w:rPr>
          <w:lang w:eastAsia="zh-CN"/>
        </w:rPr>
        <w:t>8.1.5.2.2</w:t>
      </w:r>
      <w:r>
        <w:rPr>
          <w:rFonts w:asciiTheme="minorHAnsi" w:hAnsiTheme="minorHAnsi" w:cstheme="minorBidi"/>
          <w:kern w:val="2"/>
          <w:sz w:val="22"/>
          <w:szCs w:val="22"/>
          <w:lang w:eastAsia="ja-JP"/>
          <w14:ligatures w14:val="standardContextual"/>
        </w:rPr>
        <w:tab/>
      </w:r>
      <w:r>
        <w:rPr>
          <w:lang w:eastAsia="zh-CN"/>
        </w:rPr>
        <w:t xml:space="preserve">Type: </w:t>
      </w:r>
      <w:r>
        <w:t>ASRegistration</w:t>
      </w:r>
      <w:r>
        <w:tab/>
      </w:r>
      <w:r>
        <w:fldChar w:fldCharType="begin" w:fldLock="1"/>
      </w:r>
      <w:r>
        <w:instrText xml:space="preserve"> PAGEREF _Toc162005541 \h </w:instrText>
      </w:r>
      <w:r>
        <w:fldChar w:fldCharType="separate"/>
      </w:r>
      <w:r>
        <w:t>38</w:t>
      </w:r>
      <w:r>
        <w:fldChar w:fldCharType="end"/>
      </w:r>
    </w:p>
    <w:p>
      <w:pPr>
        <w:pStyle w:val="16"/>
        <w:rPr>
          <w:rFonts w:asciiTheme="minorHAnsi" w:hAnsiTheme="minorHAnsi" w:cstheme="minorBidi"/>
          <w:kern w:val="2"/>
          <w:sz w:val="22"/>
          <w:szCs w:val="22"/>
          <w:lang w:eastAsia="ja-JP"/>
          <w14:ligatures w14:val="standardContextual"/>
        </w:rPr>
      </w:pPr>
      <w:r>
        <w:rPr>
          <w:lang w:eastAsia="zh-CN"/>
        </w:rPr>
        <w:t>8.1.5.2.3</w:t>
      </w:r>
      <w:r>
        <w:rPr>
          <w:rFonts w:asciiTheme="minorHAnsi" w:hAnsiTheme="minorHAnsi" w:cstheme="minorBidi"/>
          <w:kern w:val="2"/>
          <w:sz w:val="22"/>
          <w:szCs w:val="22"/>
          <w:lang w:eastAsia="ja-JP"/>
          <w14:ligatures w14:val="standardContextual"/>
        </w:rPr>
        <w:tab/>
      </w:r>
      <w:r>
        <w:rPr>
          <w:lang w:eastAsia="zh-CN"/>
        </w:rPr>
        <w:t xml:space="preserve">Type: </w:t>
      </w:r>
      <w:r>
        <w:t>ASRegistrationA</w:t>
      </w:r>
      <w:r>
        <w:rPr>
          <w:lang w:eastAsia="zh-CN"/>
        </w:rPr>
        <w:t>ck</w:t>
      </w:r>
      <w:r>
        <w:tab/>
      </w:r>
      <w:r>
        <w:fldChar w:fldCharType="begin" w:fldLock="1"/>
      </w:r>
      <w:r>
        <w:instrText xml:space="preserve"> PAGEREF _Toc162005542 \h </w:instrText>
      </w:r>
      <w:r>
        <w:fldChar w:fldCharType="separate"/>
      </w:r>
      <w:r>
        <w:t>38</w:t>
      </w:r>
      <w:r>
        <w:fldChar w:fldCharType="end"/>
      </w:r>
    </w:p>
    <w:p>
      <w:pPr>
        <w:pStyle w:val="16"/>
        <w:rPr>
          <w:rFonts w:asciiTheme="minorHAnsi" w:hAnsiTheme="minorHAnsi" w:cstheme="minorBidi"/>
          <w:kern w:val="2"/>
          <w:sz w:val="22"/>
          <w:szCs w:val="22"/>
          <w:lang w:eastAsia="ja-JP"/>
          <w14:ligatures w14:val="standardContextual"/>
        </w:rPr>
      </w:pPr>
      <w:r>
        <w:rPr>
          <w:lang w:eastAsia="zh-CN"/>
        </w:rPr>
        <w:t>8.1.5.2.4</w:t>
      </w:r>
      <w:r>
        <w:rPr>
          <w:rFonts w:asciiTheme="minorHAnsi" w:hAnsiTheme="minorHAnsi" w:cstheme="minorBidi"/>
          <w:kern w:val="2"/>
          <w:sz w:val="22"/>
          <w:szCs w:val="22"/>
          <w:lang w:eastAsia="ja-JP"/>
          <w14:ligatures w14:val="standardContextual"/>
        </w:rPr>
        <w:tab/>
      </w:r>
      <w:r>
        <w:rPr>
          <w:lang w:eastAsia="zh-CN"/>
        </w:rPr>
        <w:t>Type: ASProfile</w:t>
      </w:r>
      <w:r>
        <w:tab/>
      </w:r>
      <w:r>
        <w:fldChar w:fldCharType="begin" w:fldLock="1"/>
      </w:r>
      <w:r>
        <w:instrText xml:space="preserve"> PAGEREF _Toc162005543 \h </w:instrText>
      </w:r>
      <w:r>
        <w:fldChar w:fldCharType="separate"/>
      </w:r>
      <w:r>
        <w:t>39</w:t>
      </w:r>
      <w:r>
        <w:fldChar w:fldCharType="end"/>
      </w:r>
    </w:p>
    <w:p>
      <w:pPr>
        <w:pStyle w:val="17"/>
        <w:rPr>
          <w:rFonts w:asciiTheme="minorHAnsi" w:hAnsiTheme="minorHAnsi" w:cstheme="minorBidi"/>
          <w:kern w:val="2"/>
          <w:sz w:val="22"/>
          <w:szCs w:val="22"/>
          <w:lang w:eastAsia="ja-JP"/>
          <w14:ligatures w14:val="standardContextual"/>
        </w:rPr>
      </w:pPr>
      <w:r>
        <w:rPr>
          <w:lang w:eastAsia="zh-CN"/>
        </w:rPr>
        <w:t>8.1.5.3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_Toc162005544 \h </w:instrText>
      </w:r>
      <w:r>
        <w:fldChar w:fldCharType="separate"/>
      </w:r>
      <w:r>
        <w:t>39</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_Toc162005545 \h </w:instrText>
      </w:r>
      <w:r>
        <w:fldChar w:fldCharType="separate"/>
      </w:r>
      <w:r>
        <w:t>39</w:t>
      </w:r>
      <w:r>
        <w:fldChar w:fldCharType="end"/>
      </w:r>
    </w:p>
    <w:p>
      <w:pPr>
        <w:pStyle w:val="17"/>
        <w:rPr>
          <w:rFonts w:asciiTheme="minorHAnsi" w:hAnsiTheme="minorHAnsi" w:cstheme="minorBidi"/>
          <w:kern w:val="2"/>
          <w:sz w:val="22"/>
          <w:szCs w:val="22"/>
          <w:lang w:eastAsia="ja-JP"/>
          <w14:ligatures w14:val="standardContextual"/>
        </w:rPr>
      </w:pPr>
      <w:r>
        <w:t>8.1.6.1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_Toc162005546 \h </w:instrText>
      </w:r>
      <w:r>
        <w:fldChar w:fldCharType="separate"/>
      </w:r>
      <w:r>
        <w:t>39</w:t>
      </w:r>
      <w:r>
        <w:fldChar w:fldCharType="end"/>
      </w:r>
    </w:p>
    <w:p>
      <w:pPr>
        <w:pStyle w:val="17"/>
        <w:rPr>
          <w:rFonts w:asciiTheme="minorHAnsi" w:hAnsiTheme="minorHAnsi" w:cstheme="minorBidi"/>
          <w:kern w:val="2"/>
          <w:sz w:val="22"/>
          <w:szCs w:val="22"/>
          <w:lang w:eastAsia="ja-JP"/>
          <w14:ligatures w14:val="standardContextual"/>
        </w:rPr>
      </w:pPr>
      <w:r>
        <w:t>8.1.6.2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_Toc162005547 \h </w:instrText>
      </w:r>
      <w:r>
        <w:fldChar w:fldCharType="separate"/>
      </w:r>
      <w:r>
        <w:t>39</w:t>
      </w:r>
      <w:r>
        <w:fldChar w:fldCharType="end"/>
      </w:r>
    </w:p>
    <w:p>
      <w:pPr>
        <w:pStyle w:val="17"/>
        <w:rPr>
          <w:rFonts w:asciiTheme="minorHAnsi" w:hAnsiTheme="minorHAnsi" w:cstheme="minorBidi"/>
          <w:kern w:val="2"/>
          <w:sz w:val="22"/>
          <w:szCs w:val="22"/>
          <w:lang w:eastAsia="ja-JP"/>
          <w14:ligatures w14:val="standardContextual"/>
        </w:rPr>
      </w:pPr>
      <w:r>
        <w:t>8.1.6.3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_Toc162005548 \h </w:instrText>
      </w:r>
      <w:r>
        <w:fldChar w:fldCharType="separate"/>
      </w:r>
      <w:r>
        <w:t>39</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_Toc162005549 \h </w:instrText>
      </w:r>
      <w:r>
        <w:fldChar w:fldCharType="separate"/>
      </w:r>
      <w:r>
        <w:t>39</w:t>
      </w:r>
      <w:r>
        <w:fldChar w:fldCharType="end"/>
      </w:r>
    </w:p>
    <w:p>
      <w:pPr>
        <w:pStyle w:val="19"/>
        <w:rPr>
          <w:rFonts w:asciiTheme="minorHAnsi" w:hAnsiTheme="minorHAnsi" w:cstheme="minorBidi"/>
          <w:kern w:val="2"/>
          <w:sz w:val="22"/>
          <w:szCs w:val="22"/>
          <w:lang w:eastAsia="ja-JP"/>
          <w14:ligatures w14:val="standardContextual"/>
        </w:rPr>
      </w:pPr>
      <w:r>
        <w:rPr>
          <w:lang w:eastAsia="zh-CN"/>
        </w:rPr>
        <w:t>8.2</w:t>
      </w:r>
      <w:r>
        <w:rPr>
          <w:rFonts w:asciiTheme="minorHAnsi" w:hAnsiTheme="minorHAnsi" w:cstheme="minorBidi"/>
          <w:kern w:val="2"/>
          <w:sz w:val="22"/>
          <w:szCs w:val="22"/>
          <w:lang w:eastAsia="ja-JP"/>
          <w14:ligatures w14:val="standardContextual"/>
        </w:rPr>
        <w:tab/>
      </w:r>
      <w:r>
        <w:rPr>
          <w:lang w:eastAsia="zh-CN"/>
        </w:rPr>
        <w:t>MSGS_MSGDelivery API</w:t>
      </w:r>
      <w:r>
        <w:tab/>
      </w:r>
      <w:r>
        <w:fldChar w:fldCharType="begin" w:fldLock="1"/>
      </w:r>
      <w:r>
        <w:instrText xml:space="preserve"> PAGEREF _Toc162005550 \h </w:instrText>
      </w:r>
      <w:r>
        <w:fldChar w:fldCharType="separate"/>
      </w:r>
      <w:r>
        <w:t>39</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_Toc162005551 \h </w:instrText>
      </w:r>
      <w:r>
        <w:fldChar w:fldCharType="separate"/>
      </w:r>
      <w:r>
        <w:t>39</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_Toc162005552 \h </w:instrText>
      </w:r>
      <w:r>
        <w:fldChar w:fldCharType="separate"/>
      </w:r>
      <w:r>
        <w:t>40</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_Toc162005553 \h </w:instrText>
      </w:r>
      <w:r>
        <w:fldChar w:fldCharType="separate"/>
      </w:r>
      <w:r>
        <w:t>40</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_Toc162005554 \h </w:instrText>
      </w:r>
      <w:r>
        <w:fldChar w:fldCharType="separate"/>
      </w:r>
      <w:r>
        <w:t>40</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w:t>
      </w:r>
      <w:r>
        <w:rPr>
          <w:rFonts w:asciiTheme="minorHAnsi" w:hAnsiTheme="minorHAnsi" w:cstheme="minorBidi"/>
          <w:kern w:val="2"/>
          <w:sz w:val="22"/>
          <w:szCs w:val="22"/>
          <w:lang w:eastAsia="ja-JP"/>
          <w14:ligatures w14:val="standardContextual"/>
        </w:rPr>
        <w:tab/>
      </w:r>
      <w:r>
        <w:t>Operation: deliver-as-message</w:t>
      </w:r>
      <w:r>
        <w:tab/>
      </w:r>
      <w:r>
        <w:fldChar w:fldCharType="begin" w:fldLock="1"/>
      </w:r>
      <w:r>
        <w:instrText xml:space="preserve"> PAGEREF _Toc162005555 \h </w:instrText>
      </w:r>
      <w:r>
        <w:fldChar w:fldCharType="separate"/>
      </w:r>
      <w:r>
        <w:t>40</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_Toc162005556 \h </w:instrText>
      </w:r>
      <w:r>
        <w:fldChar w:fldCharType="separate"/>
      </w:r>
      <w:r>
        <w:t>40</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_Toc162005557 \h </w:instrText>
      </w:r>
      <w:r>
        <w:fldChar w:fldCharType="separate"/>
      </w:r>
      <w:r>
        <w:t>40</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w:t>
      </w:r>
      <w:r>
        <w:rPr>
          <w:rFonts w:asciiTheme="minorHAnsi" w:hAnsiTheme="minorHAnsi" w:cstheme="minorBidi"/>
          <w:kern w:val="2"/>
          <w:sz w:val="22"/>
          <w:szCs w:val="22"/>
          <w:lang w:eastAsia="ja-JP"/>
          <w14:ligatures w14:val="standardContextual"/>
        </w:rPr>
        <w:tab/>
      </w:r>
      <w:r>
        <w:t>Operation: deliver-</w:t>
      </w:r>
      <w:r>
        <w:rPr>
          <w:lang w:eastAsia="zh-CN"/>
        </w:rPr>
        <w:t>ue-message</w:t>
      </w:r>
      <w:r>
        <w:tab/>
      </w:r>
      <w:r>
        <w:fldChar w:fldCharType="begin" w:fldLock="1"/>
      </w:r>
      <w:r>
        <w:instrText xml:space="preserve"> PAGEREF _Toc162005558 \h </w:instrText>
      </w:r>
      <w:r>
        <w:fldChar w:fldCharType="separate"/>
      </w:r>
      <w:r>
        <w:t>41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_Toc162005559 \h </w:instrText>
      </w:r>
      <w:r>
        <w:fldChar w:fldCharType="separate"/>
      </w:r>
      <w:r>
        <w:t>41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_Toc162005560 \h </w:instrText>
      </w:r>
      <w:r>
        <w:fldChar w:fldCharType="separate"/>
      </w:r>
      <w:r>
        <w:t>41</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rPr>
          <w:rFonts w:asciiTheme="minorHAnsi" w:hAnsiTheme="minorHAnsi" w:cstheme="minorBidi"/>
          <w:kern w:val="2"/>
          <w:sz w:val="22"/>
          <w:szCs w:val="22"/>
          <w:lang w:eastAsia="ja-JP"/>
          <w14:ligatures w14:val="standardContextual"/>
        </w:rPr>
        <w:tab/>
      </w:r>
      <w:r>
        <w:t>Operation: deliver-</w:t>
      </w:r>
      <w:r>
        <w:rPr>
          <w:lang w:eastAsia="zh-CN"/>
        </w:rPr>
        <w:t>report</w:t>
      </w:r>
      <w:r>
        <w:tab/>
      </w:r>
      <w:r>
        <w:fldChar w:fldCharType="begin" w:fldLock="1"/>
      </w:r>
      <w:r>
        <w:instrText xml:space="preserve"> PAGEREF _Toc162005561 \h </w:instrText>
      </w:r>
      <w:r>
        <w:fldChar w:fldCharType="separate"/>
      </w:r>
      <w:r>
        <w:t>41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t>.1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_Toc162005562 \h </w:instrText>
      </w:r>
      <w:r>
        <w:fldChar w:fldCharType="separate"/>
      </w:r>
      <w:r>
        <w:t>41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t>.2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_Toc162005563 \h </w:instrText>
      </w:r>
      <w:r>
        <w:fldChar w:fldCharType="separate"/>
      </w:r>
      <w:r>
        <w:t>41</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_Toc162005564 \h </w:instrText>
      </w:r>
      <w:r>
        <w:fldChar w:fldCharType="separate"/>
      </w:r>
      <w:r>
        <w:t>42</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_Toc162005565 \h </w:instrText>
      </w:r>
      <w:r>
        <w:fldChar w:fldCharType="separate"/>
      </w:r>
      <w:r>
        <w:t>42</w:t>
      </w:r>
      <w:r>
        <w:fldChar w:fldCharType="end"/>
      </w:r>
    </w:p>
    <w:p>
      <w:pPr>
        <w:pStyle w:val="17"/>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_Toc162005566 \h </w:instrText>
      </w:r>
      <w:r>
        <w:fldChar w:fldCharType="separate"/>
      </w:r>
      <w:r>
        <w:t>42</w:t>
      </w:r>
      <w:r>
        <w:fldChar w:fldCharType="end"/>
      </w:r>
    </w:p>
    <w:p>
      <w:pPr>
        <w:pStyle w:val="17"/>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_Toc162005567 \h </w:instrText>
      </w:r>
      <w:r>
        <w:fldChar w:fldCharType="separate"/>
      </w:r>
      <w:r>
        <w:t>43</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_Toc162005568 \h </w:instrText>
      </w:r>
      <w:r>
        <w:fldChar w:fldCharType="separate"/>
      </w:r>
      <w:r>
        <w:t>43</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8.2.5.2.2</w:t>
      </w:r>
      <w:r>
        <w:rPr>
          <w:rFonts w:asciiTheme="minorHAnsi" w:hAnsiTheme="minorHAnsi" w:cstheme="minorBidi"/>
          <w:kern w:val="2"/>
          <w:sz w:val="22"/>
          <w:szCs w:val="22"/>
          <w:lang w:eastAsia="ja-JP"/>
          <w14:ligatures w14:val="standardContextual"/>
        </w:rPr>
        <w:tab/>
      </w:r>
      <w:r>
        <w:rPr>
          <w:lang w:eastAsia="zh-CN"/>
        </w:rPr>
        <w:t>Type: AS</w:t>
      </w:r>
      <w:r>
        <w:t>MessageDelivery</w:t>
      </w:r>
      <w:r>
        <w:tab/>
      </w:r>
      <w:r>
        <w:fldChar w:fldCharType="begin" w:fldLock="1"/>
      </w:r>
      <w:r>
        <w:instrText xml:space="preserve"> PAGEREF _Toc162005569 \h </w:instrText>
      </w:r>
      <w:r>
        <w:fldChar w:fldCharType="separate"/>
      </w:r>
      <w:r>
        <w:t>43</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8.2.5.2.3</w:t>
      </w:r>
      <w:r>
        <w:rPr>
          <w:rFonts w:asciiTheme="minorHAnsi" w:hAnsiTheme="minorHAnsi" w:cstheme="minorBidi"/>
          <w:kern w:val="2"/>
          <w:sz w:val="22"/>
          <w:szCs w:val="22"/>
          <w:lang w:eastAsia="ja-JP"/>
          <w14:ligatures w14:val="standardContextual"/>
        </w:rPr>
        <w:tab/>
      </w:r>
      <w:r>
        <w:rPr>
          <w:lang w:eastAsia="zh-CN"/>
        </w:rPr>
        <w:t>Type:UE</w:t>
      </w:r>
      <w:r>
        <w:t>MessageDelivery</w:t>
      </w:r>
      <w:r>
        <w:tab/>
      </w:r>
      <w:r>
        <w:fldChar w:fldCharType="begin" w:fldLock="1"/>
      </w:r>
      <w:r>
        <w:instrText xml:space="preserve"> PAGEREF _Toc162005570 \h </w:instrText>
      </w:r>
      <w:r>
        <w:fldChar w:fldCharType="separate"/>
      </w:r>
      <w:r>
        <w:t>44</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8.2.5.2.4</w:t>
      </w:r>
      <w:r>
        <w:rPr>
          <w:rFonts w:asciiTheme="minorHAnsi" w:hAnsiTheme="minorHAnsi" w:cstheme="minorBidi"/>
          <w:kern w:val="2"/>
          <w:sz w:val="22"/>
          <w:szCs w:val="22"/>
          <w:lang w:eastAsia="ja-JP"/>
          <w14:ligatures w14:val="standardContextual"/>
        </w:rPr>
        <w:tab/>
      </w:r>
      <w:r>
        <w:t>Type: MessageDeliveryAck</w:t>
      </w:r>
      <w:r>
        <w:tab/>
      </w:r>
      <w:r>
        <w:fldChar w:fldCharType="begin" w:fldLock="1"/>
      </w:r>
      <w:r>
        <w:instrText xml:space="preserve"> PAGEREF _Toc162005571 \h </w:instrText>
      </w:r>
      <w:r>
        <w:fldChar w:fldCharType="separate"/>
      </w:r>
      <w:r>
        <w:t>44</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8.2.5.2.5</w:t>
      </w:r>
      <w:r>
        <w:rPr>
          <w:rFonts w:asciiTheme="minorHAnsi" w:hAnsiTheme="minorHAnsi" w:cstheme="minorBidi"/>
          <w:kern w:val="2"/>
          <w:sz w:val="22"/>
          <w:szCs w:val="22"/>
          <w:lang w:eastAsia="ja-JP"/>
          <w14:ligatures w14:val="standardContextual"/>
        </w:rPr>
        <w:tab/>
      </w:r>
      <w:r>
        <w:t>Type:MessageSegmentParameters</w:t>
      </w:r>
      <w:r>
        <w:tab/>
      </w:r>
      <w:r>
        <w:fldChar w:fldCharType="begin" w:fldLock="1"/>
      </w:r>
      <w:r>
        <w:instrText xml:space="preserve"> PAGEREF _Toc162005572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8.2.5.2.6</w:t>
      </w:r>
      <w:r>
        <w:rPr>
          <w:rFonts w:asciiTheme="minorHAnsi" w:hAnsiTheme="minorHAnsi" w:cstheme="minorBidi"/>
          <w:kern w:val="2"/>
          <w:sz w:val="22"/>
          <w:szCs w:val="22"/>
          <w:lang w:eastAsia="ja-JP"/>
          <w14:ligatures w14:val="standardContextual"/>
        </w:rPr>
        <w:tab/>
      </w:r>
      <w:r>
        <w:t>Type:StoreAndForwardParameters</w:t>
      </w:r>
      <w:r>
        <w:tab/>
      </w:r>
      <w:r>
        <w:fldChar w:fldCharType="begin" w:fldLock="1"/>
      </w:r>
      <w:r>
        <w:instrText xml:space="preserve"> PAGEREF _Toc162005573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8.2.5.2.7</w:t>
      </w:r>
      <w:r>
        <w:rPr>
          <w:rFonts w:asciiTheme="minorHAnsi" w:hAnsiTheme="minorHAnsi" w:cstheme="minorBidi"/>
          <w:kern w:val="2"/>
          <w:sz w:val="22"/>
          <w:szCs w:val="22"/>
          <w:lang w:eastAsia="ja-JP"/>
          <w14:ligatures w14:val="standardContextual"/>
        </w:rPr>
        <w:tab/>
      </w:r>
      <w:r>
        <w:t>Type:DeliveryStatusReport</w:t>
      </w:r>
      <w:r>
        <w:tab/>
      </w:r>
      <w:r>
        <w:fldChar w:fldCharType="begin" w:fldLock="1"/>
      </w:r>
      <w:r>
        <w:instrText xml:space="preserve"> PAGEREF _Toc162005574 \h </w:instrText>
      </w:r>
      <w:r>
        <w:fldChar w:fldCharType="separate"/>
      </w:r>
      <w:r>
        <w:t>45</w:t>
      </w:r>
      <w:r>
        <w:fldChar w:fldCharType="end"/>
      </w:r>
    </w:p>
    <w:p>
      <w:pPr>
        <w:pStyle w:val="17"/>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_Toc162005575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_Toc162005576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8.2.5.3.2</w:t>
      </w:r>
      <w:r>
        <w:rPr>
          <w:rFonts w:asciiTheme="minorHAnsi" w:hAnsiTheme="minorHAnsi" w:cstheme="minorBidi"/>
          <w:kern w:val="2"/>
          <w:sz w:val="22"/>
          <w:szCs w:val="22"/>
          <w:lang w:eastAsia="ja-JP"/>
          <w14:ligatures w14:val="standardContextual"/>
        </w:rPr>
        <w:tab/>
      </w:r>
      <w:r>
        <w:rPr>
          <w:lang w:eastAsia="zh-CN"/>
        </w:rPr>
        <w:t>Simple data types</w:t>
      </w:r>
      <w:r>
        <w:tab/>
      </w:r>
      <w:r>
        <w:fldChar w:fldCharType="begin" w:fldLock="1"/>
      </w:r>
      <w:r>
        <w:instrText xml:space="preserve"> PAGEREF _Toc162005577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8.2.5.3.3</w:t>
      </w:r>
      <w:r>
        <w:rPr>
          <w:rFonts w:asciiTheme="minorHAnsi" w:hAnsiTheme="minorHAnsi" w:cstheme="minorBidi"/>
          <w:kern w:val="2"/>
          <w:sz w:val="22"/>
          <w:szCs w:val="22"/>
          <w:lang w:eastAsia="ja-JP"/>
          <w14:ligatures w14:val="standardContextual"/>
        </w:rPr>
        <w:tab/>
      </w:r>
      <w:r>
        <w:rPr>
          <w:lang w:eastAsia="zh-CN"/>
        </w:rPr>
        <w:t>Enumeration: DeliveryStatus</w:t>
      </w:r>
      <w:r>
        <w:tab/>
      </w:r>
      <w:r>
        <w:fldChar w:fldCharType="begin" w:fldLock="1"/>
      </w:r>
      <w:r>
        <w:instrText xml:space="preserve"> PAGEREF _Toc162005578 \h </w:instrText>
      </w:r>
      <w:r>
        <w:fldChar w:fldCharType="separate"/>
      </w:r>
      <w:r>
        <w:t>46</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8.2.5.3.4</w:t>
      </w:r>
      <w:r>
        <w:rPr>
          <w:rFonts w:asciiTheme="minorHAnsi" w:hAnsiTheme="minorHAnsi" w:cstheme="minorBidi"/>
          <w:kern w:val="2"/>
          <w:sz w:val="22"/>
          <w:szCs w:val="22"/>
          <w:lang w:eastAsia="ja-JP"/>
          <w14:ligatures w14:val="standardContextual"/>
        </w:rPr>
        <w:tab/>
      </w:r>
      <w:r>
        <w:rPr>
          <w:lang w:eastAsia="zh-CN"/>
        </w:rPr>
        <w:t>Enumeration: ReportDeliveryStatus</w:t>
      </w:r>
      <w:r>
        <w:tab/>
      </w:r>
      <w:r>
        <w:fldChar w:fldCharType="begin" w:fldLock="1"/>
      </w:r>
      <w:r>
        <w:instrText xml:space="preserve"> PAGEREF _Toc162005579 \h </w:instrText>
      </w:r>
      <w:r>
        <w:fldChar w:fldCharType="separate"/>
      </w:r>
      <w:r>
        <w:t>46</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8.2.5.3.5</w:t>
      </w:r>
      <w:r>
        <w:rPr>
          <w:rFonts w:asciiTheme="minorHAnsi" w:hAnsiTheme="minorHAnsi" w:cstheme="minorBidi"/>
          <w:kern w:val="2"/>
          <w:sz w:val="22"/>
          <w:szCs w:val="22"/>
          <w:lang w:eastAsia="ja-JP"/>
          <w14:ligatures w14:val="standardContextual"/>
        </w:rPr>
        <w:tab/>
      </w:r>
      <w:r>
        <w:rPr>
          <w:lang w:eastAsia="zh-CN"/>
        </w:rPr>
        <w:t>Enumeration:Priority</w:t>
      </w:r>
      <w:r>
        <w:tab/>
      </w:r>
      <w:r>
        <w:fldChar w:fldCharType="begin" w:fldLock="1"/>
      </w:r>
      <w:r>
        <w:instrText xml:space="preserve"> PAGEREF _Toc162005580 \h </w:instrText>
      </w:r>
      <w:r>
        <w:fldChar w:fldCharType="separate"/>
      </w:r>
      <w:r>
        <w:t>46</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_Toc162005581 \h </w:instrText>
      </w:r>
      <w:r>
        <w:fldChar w:fldCharType="separate"/>
      </w:r>
      <w:r>
        <w:t>46</w:t>
      </w:r>
      <w:r>
        <w:fldChar w:fldCharType="end"/>
      </w:r>
    </w:p>
    <w:p>
      <w:pPr>
        <w:pStyle w:val="17"/>
        <w:rPr>
          <w:rFonts w:asciiTheme="minorHAnsi" w:hAnsiTheme="minorHAnsi" w:cstheme="minorBidi"/>
          <w:kern w:val="2"/>
          <w:sz w:val="22"/>
          <w:szCs w:val="22"/>
          <w:lang w:eastAsia="ja-JP"/>
          <w14:ligatures w14:val="standardContextual"/>
        </w:rPr>
      </w:pPr>
      <w:r>
        <w:t>8.2.6.1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_Toc162005582 \h </w:instrText>
      </w:r>
      <w:r>
        <w:fldChar w:fldCharType="separate"/>
      </w:r>
      <w:r>
        <w:t>46</w:t>
      </w:r>
      <w:r>
        <w:fldChar w:fldCharType="end"/>
      </w:r>
    </w:p>
    <w:p>
      <w:pPr>
        <w:pStyle w:val="17"/>
        <w:rPr>
          <w:rFonts w:asciiTheme="minorHAnsi" w:hAnsiTheme="minorHAnsi" w:cstheme="minorBidi"/>
          <w:kern w:val="2"/>
          <w:sz w:val="22"/>
          <w:szCs w:val="22"/>
          <w:lang w:eastAsia="ja-JP"/>
          <w14:ligatures w14:val="standardContextual"/>
        </w:rPr>
      </w:pPr>
      <w:r>
        <w:t>8.2.6.2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_Toc162005583 \h </w:instrText>
      </w:r>
      <w:r>
        <w:fldChar w:fldCharType="separate"/>
      </w:r>
      <w:r>
        <w:t>46</w:t>
      </w:r>
      <w:r>
        <w:fldChar w:fldCharType="end"/>
      </w:r>
    </w:p>
    <w:p>
      <w:pPr>
        <w:pStyle w:val="17"/>
        <w:rPr>
          <w:rFonts w:asciiTheme="minorHAnsi" w:hAnsiTheme="minorHAnsi" w:cstheme="minorBidi"/>
          <w:kern w:val="2"/>
          <w:sz w:val="22"/>
          <w:szCs w:val="22"/>
          <w:lang w:eastAsia="ja-JP"/>
          <w14:ligatures w14:val="standardContextual"/>
        </w:rPr>
      </w:pPr>
      <w:r>
        <w:t>8.2.6.3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_Toc162005584 \h </w:instrText>
      </w:r>
      <w:r>
        <w:fldChar w:fldCharType="separate"/>
      </w:r>
      <w:r>
        <w:t>46</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_Toc162005585 \h </w:instrText>
      </w:r>
      <w:r>
        <w:fldChar w:fldCharType="separate"/>
      </w:r>
      <w:r>
        <w:t>46</w:t>
      </w:r>
      <w:r>
        <w:fldChar w:fldCharType="end"/>
      </w:r>
    </w:p>
    <w:p>
      <w:pPr>
        <w:pStyle w:val="19"/>
        <w:rPr>
          <w:rFonts w:asciiTheme="minorHAnsi" w:hAnsiTheme="minorHAnsi" w:cstheme="minorBidi"/>
          <w:kern w:val="2"/>
          <w:sz w:val="22"/>
          <w:szCs w:val="22"/>
          <w:lang w:eastAsia="ja-JP"/>
          <w14:ligatures w14:val="standardContextual"/>
        </w:rPr>
      </w:pPr>
      <w:r>
        <w:rPr>
          <w:lang w:val="en-US" w:eastAsia="zh-CN"/>
        </w:rPr>
        <w:t>8</w:t>
      </w:r>
      <w:r>
        <w:rPr>
          <w:lang w:eastAsia="zh-CN"/>
        </w:rPr>
        <w:t>.</w:t>
      </w:r>
      <w:r>
        <w:rPr>
          <w:lang w:val="en-US" w:eastAsia="zh-CN"/>
        </w:rPr>
        <w:t>3</w:t>
      </w:r>
      <w:r>
        <w:rPr>
          <w:rFonts w:asciiTheme="minorHAnsi" w:hAnsiTheme="minorHAnsi" w:cstheme="minorBidi"/>
          <w:kern w:val="2"/>
          <w:sz w:val="22"/>
          <w:szCs w:val="22"/>
          <w:lang w:eastAsia="ja-JP"/>
          <w14:ligatures w14:val="standardContextual"/>
        </w:rPr>
        <w:tab/>
      </w:r>
      <w:r>
        <w:rPr>
          <w:lang w:eastAsia="zh-CN"/>
        </w:rPr>
        <w:t>MSGS_TopiclistEvent API</w:t>
      </w:r>
      <w:r>
        <w:tab/>
      </w:r>
      <w:r>
        <w:fldChar w:fldCharType="begin" w:fldLock="1"/>
      </w:r>
      <w:r>
        <w:instrText xml:space="preserve"> PAGEREF _Toc162005586 \h </w:instrText>
      </w:r>
      <w:r>
        <w:fldChar w:fldCharType="separate"/>
      </w:r>
      <w:r>
        <w:t>47</w:t>
      </w:r>
      <w:r>
        <w:fldChar w:fldCharType="end"/>
      </w:r>
    </w:p>
    <w:p>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_Toc162005587 \h </w:instrText>
      </w:r>
      <w:r>
        <w:fldChar w:fldCharType="separate"/>
      </w:r>
      <w:r>
        <w:t>47</w:t>
      </w:r>
      <w:r>
        <w:fldChar w:fldCharType="end"/>
      </w:r>
    </w:p>
    <w:p>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_Toc162005588 \h </w:instrText>
      </w:r>
      <w:r>
        <w:fldChar w:fldCharType="separate"/>
      </w:r>
      <w:r>
        <w:t>47</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_Toc162005589 \h </w:instrText>
      </w:r>
      <w:r>
        <w:fldChar w:fldCharType="separate"/>
      </w:r>
      <w:r>
        <w:t>47</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2</w:t>
      </w:r>
      <w:r>
        <w:rPr>
          <w:rFonts w:asciiTheme="minorHAnsi" w:hAnsiTheme="minorHAnsi" w:cstheme="minorBidi"/>
          <w:kern w:val="2"/>
          <w:sz w:val="22"/>
          <w:szCs w:val="22"/>
          <w:lang w:eastAsia="ja-JP"/>
          <w14:ligatures w14:val="standardContextual"/>
        </w:rPr>
        <w:tab/>
      </w:r>
      <w:r>
        <w:t>Resource: Topic List Subscriptions</w:t>
      </w:r>
      <w:r>
        <w:tab/>
      </w:r>
      <w:r>
        <w:fldChar w:fldCharType="begin" w:fldLock="1"/>
      </w:r>
      <w:r>
        <w:instrText xml:space="preserve"> PAGEREF _Toc162005590 \h </w:instrText>
      </w:r>
      <w:r>
        <w:fldChar w:fldCharType="separate"/>
      </w:r>
      <w:r>
        <w:t>47</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_Toc162005591 \h </w:instrText>
      </w:r>
      <w:r>
        <w:fldChar w:fldCharType="separate"/>
      </w:r>
      <w:r>
        <w:t>47</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w:t>
      </w:r>
      <w:r>
        <w:rPr>
          <w:lang w:val="en-US" w:eastAsia="zh-CN"/>
        </w:rPr>
        <w:t>2</w:t>
      </w:r>
      <w:r>
        <w:rPr>
          <w:rFonts w:asciiTheme="minorHAnsi" w:hAnsiTheme="minorHAnsi" w:cstheme="minorBidi"/>
          <w:kern w:val="2"/>
          <w:sz w:val="22"/>
          <w:szCs w:val="22"/>
          <w:lang w:eastAsia="ja-JP"/>
          <w14:ligatures w14:val="standardContextual"/>
        </w:rPr>
        <w:tab/>
      </w:r>
      <w:r>
        <w:t>Resource Definition</w:t>
      </w:r>
      <w:r>
        <w:tab/>
      </w:r>
      <w:r>
        <w:fldChar w:fldCharType="begin" w:fldLock="1"/>
      </w:r>
      <w:r>
        <w:instrText xml:space="preserve"> PAGEREF _Toc162005592 \h </w:instrText>
      </w:r>
      <w:r>
        <w:fldChar w:fldCharType="separate"/>
      </w:r>
      <w:r>
        <w:t>47</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w:t>
      </w:r>
      <w:r>
        <w:rPr>
          <w:lang w:val="en-US" w:eastAsia="zh-CN"/>
        </w:rPr>
        <w:t>3</w:t>
      </w:r>
      <w:r>
        <w:rPr>
          <w:rFonts w:asciiTheme="minorHAnsi" w:hAnsiTheme="minorHAnsi" w:cstheme="minorBidi"/>
          <w:kern w:val="2"/>
          <w:sz w:val="22"/>
          <w:szCs w:val="22"/>
          <w:lang w:eastAsia="ja-JP"/>
          <w14:ligatures w14:val="standardContextual"/>
        </w:rPr>
        <w:tab/>
      </w:r>
      <w:r>
        <w:t>Resource Standard Methods</w:t>
      </w:r>
      <w:r>
        <w:tab/>
      </w:r>
      <w:r>
        <w:fldChar w:fldCharType="begin" w:fldLock="1"/>
      </w:r>
      <w:r>
        <w:instrText xml:space="preserve"> PAGEREF _Toc162005593 \h </w:instrText>
      </w:r>
      <w:r>
        <w:fldChar w:fldCharType="separate"/>
      </w:r>
      <w:r>
        <w:t>48</w:t>
      </w:r>
      <w:r>
        <w:fldChar w:fldCharType="end"/>
      </w:r>
    </w:p>
    <w:p>
      <w:pPr>
        <w:pStyle w:val="1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.2.2.3.1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_Toc162005594 \h </w:instrText>
      </w:r>
      <w:r>
        <w:fldChar w:fldCharType="separate"/>
      </w:r>
      <w:r>
        <w:t>48</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rPr>
          <w:rFonts w:asciiTheme="minorHAnsi" w:hAnsiTheme="minorHAnsi" w:cstheme="minorBidi"/>
          <w:kern w:val="2"/>
          <w:sz w:val="22"/>
          <w:szCs w:val="22"/>
          <w:lang w:eastAsia="ja-JP"/>
          <w14:ligatures w14:val="standardContextual"/>
        </w:rPr>
        <w:tab/>
      </w:r>
      <w:r>
        <w:t>Resource: Individual Topic List Subscription</w:t>
      </w:r>
      <w:r>
        <w:tab/>
      </w:r>
      <w:r>
        <w:fldChar w:fldCharType="begin" w:fldLock="1"/>
      </w:r>
      <w:r>
        <w:instrText xml:space="preserve"> PAGEREF _Toc162005595 \h </w:instrText>
      </w:r>
      <w:r>
        <w:fldChar w:fldCharType="separate"/>
      </w:r>
      <w:r>
        <w:t>48</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_Toc162005596 \h </w:instrText>
      </w:r>
      <w:r>
        <w:fldChar w:fldCharType="separate"/>
      </w:r>
      <w:r>
        <w:t>48</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w:t>
      </w:r>
      <w:r>
        <w:rPr>
          <w:lang w:val="en-US" w:eastAsia="zh-CN"/>
        </w:rPr>
        <w:t>2</w:t>
      </w:r>
      <w:r>
        <w:rPr>
          <w:rFonts w:asciiTheme="minorHAnsi" w:hAnsiTheme="minorHAnsi" w:cstheme="minorBidi"/>
          <w:kern w:val="2"/>
          <w:sz w:val="22"/>
          <w:szCs w:val="22"/>
          <w:lang w:eastAsia="ja-JP"/>
          <w14:ligatures w14:val="standardContextual"/>
        </w:rPr>
        <w:tab/>
      </w:r>
      <w:r>
        <w:t>Resource Definition</w:t>
      </w:r>
      <w:r>
        <w:tab/>
      </w:r>
      <w:r>
        <w:fldChar w:fldCharType="begin" w:fldLock="1"/>
      </w:r>
      <w:r>
        <w:instrText xml:space="preserve"> PAGEREF _Toc162005597 \h </w:instrText>
      </w:r>
      <w:r>
        <w:fldChar w:fldCharType="separate"/>
      </w:r>
      <w:r>
        <w:t>49</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w:t>
      </w:r>
      <w:r>
        <w:rPr>
          <w:lang w:val="en-US" w:eastAsia="zh-CN"/>
        </w:rPr>
        <w:t>3</w:t>
      </w:r>
      <w:r>
        <w:rPr>
          <w:rFonts w:asciiTheme="minorHAnsi" w:hAnsiTheme="minorHAnsi" w:cstheme="minorBidi"/>
          <w:kern w:val="2"/>
          <w:sz w:val="22"/>
          <w:szCs w:val="22"/>
          <w:lang w:eastAsia="ja-JP"/>
          <w14:ligatures w14:val="standardContextual"/>
        </w:rPr>
        <w:tab/>
      </w:r>
      <w:r>
        <w:t>Resource Standard Methods</w:t>
      </w:r>
      <w:r>
        <w:tab/>
      </w:r>
      <w:r>
        <w:fldChar w:fldCharType="begin" w:fldLock="1"/>
      </w:r>
      <w:r>
        <w:instrText xml:space="preserve"> PAGEREF _Toc162005598 \h </w:instrText>
      </w:r>
      <w:r>
        <w:fldChar w:fldCharType="separate"/>
      </w:r>
      <w:r>
        <w:t>49</w:t>
      </w:r>
      <w:r>
        <w:fldChar w:fldCharType="end"/>
      </w:r>
    </w:p>
    <w:p>
      <w:pPr>
        <w:pStyle w:val="1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.2.</w:t>
      </w:r>
      <w:r>
        <w:rPr>
          <w:lang w:val="en-US" w:eastAsia="zh-CN"/>
        </w:rPr>
        <w:t>3</w:t>
      </w:r>
      <w:r>
        <w:rPr>
          <w:lang w:eastAsia="zh-CN"/>
        </w:rPr>
        <w:t>.3.1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_Toc162005599 \h </w:instrText>
      </w:r>
      <w:r>
        <w:fldChar w:fldCharType="separate"/>
      </w:r>
      <w:r>
        <w:t>49</w:t>
      </w:r>
      <w:r>
        <w:fldChar w:fldCharType="end"/>
      </w:r>
    </w:p>
    <w:p>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_Toc162005600 \h </w:instrText>
      </w:r>
      <w:r>
        <w:fldChar w:fldCharType="separate"/>
      </w:r>
      <w:r>
        <w:t>50</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_Toc162005601 \h </w:instrText>
      </w:r>
      <w:r>
        <w:fldChar w:fldCharType="separate"/>
      </w:r>
      <w:r>
        <w:t>50</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w:t>
      </w:r>
      <w:r>
        <w:rPr>
          <w:rFonts w:asciiTheme="minorHAnsi" w:hAnsiTheme="minorHAnsi" w:cstheme="minorBidi"/>
          <w:kern w:val="2"/>
          <w:sz w:val="22"/>
          <w:szCs w:val="22"/>
          <w:lang w:eastAsia="ja-JP"/>
          <w14:ligatures w14:val="standardContextual"/>
        </w:rPr>
        <w:tab/>
      </w:r>
      <w:r>
        <w:t>Operation: request-topic-subscription</w:t>
      </w:r>
      <w:r>
        <w:tab/>
      </w:r>
      <w:r>
        <w:fldChar w:fldCharType="begin" w:fldLock="1"/>
      </w:r>
      <w:r>
        <w:instrText xml:space="preserve"> PAGEREF _Toc162005602 \h </w:instrText>
      </w:r>
      <w:r>
        <w:fldChar w:fldCharType="separate"/>
      </w:r>
      <w:r>
        <w:t>50</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_Toc162005603 \h </w:instrText>
      </w:r>
      <w:r>
        <w:fldChar w:fldCharType="separate"/>
      </w:r>
      <w:r>
        <w:t>50</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_Toc162005604 \h </w:instrText>
      </w:r>
      <w:r>
        <w:fldChar w:fldCharType="separate"/>
      </w:r>
      <w:r>
        <w:t>50</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w:t>
      </w:r>
      <w:r>
        <w:rPr>
          <w:rFonts w:asciiTheme="minorHAnsi" w:hAnsiTheme="minorHAnsi" w:cstheme="minorBidi"/>
          <w:kern w:val="2"/>
          <w:sz w:val="22"/>
          <w:szCs w:val="22"/>
          <w:lang w:eastAsia="ja-JP"/>
          <w14:ligatures w14:val="standardContextual"/>
        </w:rPr>
        <w:tab/>
      </w:r>
      <w:r>
        <w:t>Operation: request-topic-unsubscription</w:t>
      </w:r>
      <w:r>
        <w:tab/>
      </w:r>
      <w:r>
        <w:fldChar w:fldCharType="begin" w:fldLock="1"/>
      </w:r>
      <w:r>
        <w:instrText xml:space="preserve"> PAGEREF _Toc162005605 \h </w:instrText>
      </w:r>
      <w:r>
        <w:fldChar w:fldCharType="separate"/>
      </w:r>
      <w:r>
        <w:t>51</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_Toc162005606 \h </w:instrText>
      </w:r>
      <w:r>
        <w:fldChar w:fldCharType="separate"/>
      </w:r>
      <w:r>
        <w:t>51</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_Toc162005607 \h </w:instrText>
      </w:r>
      <w:r>
        <w:fldChar w:fldCharType="separate"/>
      </w:r>
      <w:r>
        <w:t>51</w:t>
      </w:r>
      <w:r>
        <w:fldChar w:fldCharType="end"/>
      </w:r>
    </w:p>
    <w:p>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_Toc162005608 \h </w:instrText>
      </w:r>
      <w:r>
        <w:fldChar w:fldCharType="separate"/>
      </w:r>
      <w:r>
        <w:t>51</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w:t>
      </w:r>
      <w:r>
        <w:rPr>
          <w:rFonts w:asciiTheme="minorHAnsi" w:hAnsiTheme="minorHAnsi" w:cstheme="minorBidi"/>
          <w:kern w:val="2"/>
          <w:sz w:val="22"/>
          <w:szCs w:val="22"/>
          <w:lang w:eastAsia="ja-JP"/>
          <w14:ligatures w14:val="standardContextual"/>
        </w:rPr>
        <w:tab/>
      </w:r>
      <w:r>
        <w:rPr>
          <w:lang w:val="en-US" w:eastAsia="zh-CN"/>
        </w:rPr>
        <w:t>Topiclist</w:t>
      </w:r>
      <w:r>
        <w:t xml:space="preserve"> Notification</w:t>
      </w:r>
      <w:r>
        <w:tab/>
      </w:r>
      <w:r>
        <w:fldChar w:fldCharType="begin" w:fldLock="1"/>
      </w:r>
      <w:r>
        <w:instrText xml:space="preserve"> PAGEREF _Toc162005609 \h </w:instrText>
      </w:r>
      <w:r>
        <w:fldChar w:fldCharType="separate"/>
      </w:r>
      <w:r>
        <w:t>51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_Toc162005610 \h </w:instrText>
      </w:r>
      <w:r>
        <w:fldChar w:fldCharType="separate"/>
      </w:r>
      <w:r>
        <w:t>51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.2.2</w:t>
      </w:r>
      <w:r>
        <w:rPr>
          <w:rFonts w:asciiTheme="minorHAnsi" w:hAnsiTheme="minorHAnsi" w:cstheme="minorBidi"/>
          <w:kern w:val="2"/>
          <w:sz w:val="22"/>
          <w:szCs w:val="22"/>
          <w:lang w:eastAsia="ja-JP"/>
          <w14:ligatures w14:val="standardContextual"/>
        </w:rPr>
        <w:tab/>
      </w:r>
      <w:r>
        <w:t>Target URI</w:t>
      </w:r>
      <w:r>
        <w:tab/>
      </w:r>
      <w:r>
        <w:fldChar w:fldCharType="begin" w:fldLock="1"/>
      </w:r>
      <w:r>
        <w:instrText xml:space="preserve"> PAGEREF _Toc162005611 \h </w:instrText>
      </w:r>
      <w:r>
        <w:fldChar w:fldCharType="separate"/>
      </w:r>
      <w:r>
        <w:t>52</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.2.3</w:t>
      </w:r>
      <w:r>
        <w:rPr>
          <w:rFonts w:asciiTheme="minorHAnsi" w:hAnsiTheme="minorHAnsi" w:cstheme="minorBidi"/>
          <w:kern w:val="2"/>
          <w:sz w:val="22"/>
          <w:szCs w:val="22"/>
          <w:lang w:eastAsia="ja-JP"/>
          <w14:ligatures w14:val="standardContextual"/>
        </w:rPr>
        <w:tab/>
      </w:r>
      <w:r>
        <w:t>Standard Methods</w:t>
      </w:r>
      <w:r>
        <w:tab/>
      </w:r>
      <w:r>
        <w:fldChar w:fldCharType="begin" w:fldLock="1"/>
      </w:r>
      <w:r>
        <w:instrText xml:space="preserve"> PAGEREF _Toc162005612 \h </w:instrText>
      </w:r>
      <w:r>
        <w:fldChar w:fldCharType="separate"/>
      </w:r>
      <w:r>
        <w:t>52</w:t>
      </w:r>
      <w:r>
        <w:fldChar w:fldCharType="end"/>
      </w:r>
    </w:p>
    <w:p>
      <w:pPr>
        <w:pStyle w:val="1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.2.3.1</w:t>
      </w:r>
      <w:r>
        <w:rPr>
          <w:rFonts w:asciiTheme="minorHAnsi" w:hAnsiTheme="minorHAnsi" w:cstheme="minorBidi"/>
          <w:kern w:val="2"/>
          <w:sz w:val="22"/>
          <w:szCs w:val="22"/>
          <w:lang w:eastAsia="ja-JP"/>
          <w14:ligatures w14:val="standardContextual"/>
        </w:rPr>
        <w:tab/>
      </w:r>
      <w:r>
        <w:t>POST</w:t>
      </w:r>
      <w:r>
        <w:tab/>
      </w:r>
      <w:r>
        <w:fldChar w:fldCharType="begin" w:fldLock="1"/>
      </w:r>
      <w:r>
        <w:instrText xml:space="preserve"> PAGEREF _Toc162005613 \h </w:instrText>
      </w:r>
      <w:r>
        <w:fldChar w:fldCharType="separate"/>
      </w:r>
      <w:r>
        <w:t>52</w:t>
      </w:r>
      <w:r>
        <w:fldChar w:fldCharType="end"/>
      </w:r>
    </w:p>
    <w:p>
      <w:pPr>
        <w:pStyle w:val="18"/>
        <w:rPr>
          <w:rFonts w:asciiTheme="minorHAnsi" w:hAnsiTheme="minorHAnsi" w:cstheme="minorBidi"/>
          <w:kern w:val="2"/>
          <w:sz w:val="22"/>
          <w:szCs w:val="22"/>
          <w:lang w:eastAsia="ja-JP"/>
          <w14:ligatures w14:val="standardContextual"/>
        </w:rPr>
      </w:pPr>
      <w:r>
        <w:rPr>
          <w:lang w:eastAsia="zh-CN"/>
        </w:rPr>
        <w:t>8.3</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_Toc162005614 \h </w:instrText>
      </w:r>
      <w:r>
        <w:fldChar w:fldCharType="separate"/>
      </w:r>
      <w:r>
        <w:t>52</w:t>
      </w:r>
      <w:r>
        <w:fldChar w:fldCharType="end"/>
      </w:r>
    </w:p>
    <w:p>
      <w:pPr>
        <w:pStyle w:val="17"/>
        <w:rPr>
          <w:rFonts w:asciiTheme="minorHAnsi" w:hAnsiTheme="minorHAnsi" w:cstheme="minorBidi"/>
          <w:kern w:val="2"/>
          <w:sz w:val="22"/>
          <w:szCs w:val="22"/>
          <w:lang w:eastAsia="ja-JP"/>
          <w14:ligatures w14:val="standardContextual"/>
        </w:rPr>
      </w:pPr>
      <w:r>
        <w:rPr>
          <w:lang w:eastAsia="zh-CN"/>
        </w:rPr>
        <w:t>8.3.5.1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_Toc162005615 \h </w:instrText>
      </w:r>
      <w:r>
        <w:fldChar w:fldCharType="separate"/>
      </w:r>
      <w:r>
        <w:t>52</w:t>
      </w:r>
      <w:r>
        <w:fldChar w:fldCharType="end"/>
      </w:r>
    </w:p>
    <w:p>
      <w:pPr>
        <w:pStyle w:val="17"/>
        <w:rPr>
          <w:rFonts w:asciiTheme="minorHAnsi" w:hAnsiTheme="minorHAnsi" w:cstheme="minorBidi"/>
          <w:kern w:val="2"/>
          <w:sz w:val="22"/>
          <w:szCs w:val="22"/>
          <w:lang w:eastAsia="ja-JP"/>
          <w14:ligatures w14:val="standardContextual"/>
        </w:rPr>
      </w:pPr>
      <w:r>
        <w:rPr>
          <w:lang w:eastAsia="zh-CN"/>
        </w:rPr>
        <w:t>8.3.5.2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_Toc162005616 \h </w:instrText>
      </w:r>
      <w:r>
        <w:fldChar w:fldCharType="separate"/>
      </w:r>
      <w:r>
        <w:t>53</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_Toc162005617 \h </w:instrText>
      </w:r>
      <w:r>
        <w:fldChar w:fldCharType="separate"/>
      </w:r>
      <w:r>
        <w:t>53</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8.3.5.2.2</w:t>
      </w:r>
      <w:r>
        <w:rPr>
          <w:rFonts w:asciiTheme="minorHAnsi" w:hAnsiTheme="minorHAnsi" w:cstheme="minorBidi"/>
          <w:kern w:val="2"/>
          <w:sz w:val="22"/>
          <w:szCs w:val="22"/>
          <w:lang w:eastAsia="ja-JP"/>
          <w14:ligatures w14:val="standardContextual"/>
        </w:rPr>
        <w:tab/>
      </w:r>
      <w:r>
        <w:rPr>
          <w:lang w:eastAsia="zh-CN"/>
        </w:rPr>
        <w:t xml:space="preserve">Type: </w:t>
      </w:r>
      <w:r>
        <w:t>TopicListSubscription</w:t>
      </w:r>
      <w:r>
        <w:tab/>
      </w:r>
      <w:r>
        <w:fldChar w:fldCharType="begin" w:fldLock="1"/>
      </w:r>
      <w:r>
        <w:instrText xml:space="preserve"> PAGEREF _Toc162005618 \h </w:instrText>
      </w:r>
      <w:r>
        <w:fldChar w:fldCharType="separate"/>
      </w:r>
      <w:r>
        <w:t>53</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3</w:t>
      </w:r>
      <w:r>
        <w:rPr>
          <w:rFonts w:asciiTheme="minorHAnsi" w:hAnsiTheme="minorHAnsi" w:cstheme="minorBidi"/>
          <w:kern w:val="2"/>
          <w:sz w:val="22"/>
          <w:szCs w:val="22"/>
          <w:lang w:eastAsia="ja-JP"/>
          <w14:ligatures w14:val="standardContextual"/>
        </w:rPr>
        <w:tab/>
      </w:r>
      <w:r>
        <w:rPr>
          <w:lang w:eastAsia="zh-CN"/>
        </w:rPr>
        <w:t xml:space="preserve">Type: </w:t>
      </w:r>
      <w:r>
        <w:t>TopicList</w:t>
      </w:r>
      <w:r>
        <w:rPr>
          <w:lang w:val="en-US" w:eastAsia="zh-CN"/>
        </w:rPr>
        <w:t>Uns</w:t>
      </w:r>
      <w:r>
        <w:t>ubscription</w:t>
      </w:r>
      <w:r>
        <w:tab/>
      </w:r>
      <w:r>
        <w:fldChar w:fldCharType="begin" w:fldLock="1"/>
      </w:r>
      <w:r>
        <w:instrText xml:space="preserve"> PAGEREF _Toc162005619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4</w:t>
      </w:r>
      <w:r>
        <w:rPr>
          <w:rFonts w:asciiTheme="minorHAnsi" w:hAnsiTheme="minorHAnsi" w:cstheme="minorBidi"/>
          <w:kern w:val="2"/>
          <w:sz w:val="22"/>
          <w:szCs w:val="22"/>
          <w:lang w:eastAsia="ja-JP"/>
          <w14:ligatures w14:val="standardContextual"/>
        </w:rPr>
        <w:tab/>
      </w:r>
      <w:r>
        <w:rPr>
          <w:lang w:eastAsia="zh-CN"/>
        </w:rPr>
        <w:t xml:space="preserve">Type: </w:t>
      </w:r>
      <w:r>
        <w:t>TopicListSubscriptionAck</w:t>
      </w:r>
      <w:r>
        <w:tab/>
      </w:r>
      <w:r>
        <w:fldChar w:fldCharType="begin" w:fldLock="1"/>
      </w:r>
      <w:r>
        <w:instrText xml:space="preserve"> PAGEREF _Toc162005620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5</w:t>
      </w:r>
      <w:r>
        <w:rPr>
          <w:rFonts w:asciiTheme="minorHAnsi" w:hAnsiTheme="minorHAnsi" w:cstheme="minorBidi"/>
          <w:kern w:val="2"/>
          <w:sz w:val="22"/>
          <w:szCs w:val="22"/>
          <w:lang w:eastAsia="ja-JP"/>
          <w14:ligatures w14:val="standardContextual"/>
        </w:rPr>
        <w:tab/>
      </w:r>
      <w:r>
        <w:rPr>
          <w:lang w:eastAsia="zh-CN"/>
        </w:rPr>
        <w:t xml:space="preserve">Type: </w:t>
      </w:r>
      <w:r>
        <w:t>TopicList</w:t>
      </w:r>
      <w:r>
        <w:rPr>
          <w:lang w:val="en-US" w:eastAsia="zh-CN"/>
        </w:rPr>
        <w:t>Unsu</w:t>
      </w:r>
      <w:r>
        <w:t>bscriptionAck</w:t>
      </w:r>
      <w:r>
        <w:tab/>
      </w:r>
      <w:r>
        <w:fldChar w:fldCharType="begin" w:fldLock="1"/>
      </w:r>
      <w:r>
        <w:instrText xml:space="preserve"> PAGEREF _Toc162005621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6</w:t>
      </w:r>
      <w:r>
        <w:rPr>
          <w:rFonts w:asciiTheme="minorHAnsi" w:hAnsiTheme="minorHAnsi" w:cstheme="minorBidi"/>
          <w:kern w:val="2"/>
          <w:sz w:val="22"/>
          <w:szCs w:val="22"/>
          <w:lang w:eastAsia="ja-JP"/>
          <w14:ligatures w14:val="standardContextual"/>
        </w:rPr>
        <w:tab/>
      </w:r>
      <w:r>
        <w:rPr>
          <w:lang w:eastAsia="zh-CN"/>
        </w:rPr>
        <w:t>Type: TopicSubscription</w:t>
      </w:r>
      <w:r>
        <w:tab/>
      </w:r>
      <w:r>
        <w:fldChar w:fldCharType="begin" w:fldLock="1"/>
      </w:r>
      <w:r>
        <w:instrText xml:space="preserve"> PAGEREF _Toc162005622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7</w:t>
      </w:r>
      <w:r>
        <w:rPr>
          <w:rFonts w:asciiTheme="minorHAnsi" w:hAnsiTheme="minorHAnsi" w:cstheme="minorBidi"/>
          <w:kern w:val="2"/>
          <w:sz w:val="22"/>
          <w:szCs w:val="22"/>
          <w:lang w:eastAsia="ja-JP"/>
          <w14:ligatures w14:val="standardContextual"/>
        </w:rPr>
        <w:tab/>
      </w:r>
      <w:r>
        <w:rPr>
          <w:lang w:eastAsia="zh-CN"/>
        </w:rPr>
        <w:t>Type: TopicSubscriptionAck</w:t>
      </w:r>
      <w:r>
        <w:tab/>
      </w:r>
      <w:r>
        <w:fldChar w:fldCharType="begin" w:fldLock="1"/>
      </w:r>
      <w:r>
        <w:instrText xml:space="preserve"> PAGEREF _Toc162005623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8</w:t>
      </w:r>
      <w:r>
        <w:rPr>
          <w:rFonts w:asciiTheme="minorHAnsi" w:hAnsiTheme="minorHAnsi" w:cstheme="minorBidi"/>
          <w:kern w:val="2"/>
          <w:sz w:val="22"/>
          <w:szCs w:val="22"/>
          <w:lang w:eastAsia="ja-JP"/>
          <w14:ligatures w14:val="standardContextual"/>
        </w:rPr>
        <w:tab/>
      </w:r>
      <w:r>
        <w:rPr>
          <w:lang w:eastAsia="zh-CN"/>
        </w:rPr>
        <w:t>Type: TopicUnsubscription</w:t>
      </w:r>
      <w:r>
        <w:tab/>
      </w:r>
      <w:r>
        <w:fldChar w:fldCharType="begin" w:fldLock="1"/>
      </w:r>
      <w:r>
        <w:instrText xml:space="preserve"> PAGEREF _Toc162005624 \h </w:instrText>
      </w:r>
      <w:r>
        <w:fldChar w:fldCharType="separate"/>
      </w:r>
      <w:r>
        <w:t>55</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9</w:t>
      </w:r>
      <w:r>
        <w:rPr>
          <w:rFonts w:asciiTheme="minorHAnsi" w:hAnsiTheme="minorHAnsi" w:cstheme="minorBidi"/>
          <w:kern w:val="2"/>
          <w:sz w:val="22"/>
          <w:szCs w:val="22"/>
          <w:lang w:eastAsia="ja-JP"/>
          <w14:ligatures w14:val="standardContextual"/>
        </w:rPr>
        <w:tab/>
      </w:r>
      <w:r>
        <w:rPr>
          <w:lang w:eastAsia="zh-CN"/>
        </w:rPr>
        <w:t>Type: TopicListNotification</w:t>
      </w:r>
      <w:r>
        <w:tab/>
      </w:r>
      <w:r>
        <w:fldChar w:fldCharType="begin" w:fldLock="1"/>
      </w:r>
      <w:r>
        <w:instrText xml:space="preserve"> PAGEREF _Toc162005625 \h </w:instrText>
      </w:r>
      <w:r>
        <w:fldChar w:fldCharType="separate"/>
      </w:r>
      <w:r>
        <w:t>55</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10</w:t>
      </w:r>
      <w:r>
        <w:rPr>
          <w:rFonts w:asciiTheme="minorHAnsi" w:hAnsiTheme="minorHAnsi" w:cstheme="minorBidi"/>
          <w:kern w:val="2"/>
          <w:sz w:val="22"/>
          <w:szCs w:val="22"/>
          <w:lang w:eastAsia="ja-JP"/>
          <w14:ligatures w14:val="standardContextual"/>
        </w:rPr>
        <w:tab/>
      </w:r>
      <w:r>
        <w:rPr>
          <w:lang w:eastAsia="zh-CN"/>
        </w:rPr>
        <w:t xml:space="preserve">Type: </w:t>
      </w:r>
      <w:r>
        <w:rPr>
          <w:lang w:val="en-US" w:eastAsia="zh-CN"/>
        </w:rPr>
        <w:t>MessagingTopic</w:t>
      </w:r>
      <w:r>
        <w:tab/>
      </w:r>
      <w:r>
        <w:fldChar w:fldCharType="begin" w:fldLock="1"/>
      </w:r>
      <w:r>
        <w:instrText xml:space="preserve"> PAGEREF _Toc162005626 \h </w:instrText>
      </w:r>
      <w:r>
        <w:fldChar w:fldCharType="separate"/>
      </w:r>
      <w:r>
        <w:t>55</w:t>
      </w:r>
      <w:r>
        <w:fldChar w:fldCharType="end"/>
      </w:r>
    </w:p>
    <w:p>
      <w:pPr>
        <w:pStyle w:val="17"/>
        <w:rPr>
          <w:rFonts w:asciiTheme="minorHAnsi" w:hAnsiTheme="minorHAnsi" w:cstheme="minorBidi"/>
          <w:kern w:val="2"/>
          <w:sz w:val="22"/>
          <w:szCs w:val="22"/>
          <w:lang w:eastAsia="ja-JP"/>
          <w14:ligatures w14:val="standardContextual"/>
        </w:rPr>
      </w:pPr>
      <w:r>
        <w:rPr>
          <w:lang w:eastAsia="zh-CN"/>
        </w:rPr>
        <w:t>8.3.5.3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_Toc162005627 \h </w:instrText>
      </w:r>
      <w:r>
        <w:fldChar w:fldCharType="separate"/>
      </w:r>
      <w:r>
        <w:t>55</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8.3</w:t>
      </w:r>
      <w:r>
        <w:t>.5.3.1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_Toc162005628 \h </w:instrText>
      </w:r>
      <w:r>
        <w:fldChar w:fldCharType="separate"/>
      </w:r>
      <w:r>
        <w:t>55</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8.3</w:t>
      </w:r>
      <w:r>
        <w:t>.5.3.</w:t>
      </w:r>
      <w:r>
        <w:rPr>
          <w:lang w:val="en-US" w:eastAsia="zh-CN"/>
        </w:rPr>
        <w:t>2</w:t>
      </w:r>
      <w:r>
        <w:rPr>
          <w:rFonts w:asciiTheme="minorHAnsi" w:hAnsiTheme="minorHAnsi" w:cstheme="minorBidi"/>
          <w:kern w:val="2"/>
          <w:sz w:val="22"/>
          <w:szCs w:val="22"/>
          <w:lang w:eastAsia="ja-JP"/>
          <w14:ligatures w14:val="standardContextual"/>
        </w:rPr>
        <w:tab/>
      </w:r>
      <w:r>
        <w:t xml:space="preserve">Enumeration: </w:t>
      </w:r>
      <w:r>
        <w:rPr>
          <w:lang w:val="en-US" w:eastAsia="zh-CN"/>
        </w:rPr>
        <w:t>UpdateStatus</w:t>
      </w:r>
      <w:r>
        <w:tab/>
      </w:r>
      <w:r>
        <w:fldChar w:fldCharType="begin" w:fldLock="1"/>
      </w:r>
      <w:r>
        <w:instrText xml:space="preserve"> PAGEREF _Toc162005629 \h </w:instrText>
      </w:r>
      <w:r>
        <w:fldChar w:fldCharType="separate"/>
      </w:r>
      <w:r>
        <w:t>55</w:t>
      </w:r>
      <w:r>
        <w:fldChar w:fldCharType="end"/>
      </w:r>
    </w:p>
    <w:p>
      <w:pPr>
        <w:pStyle w:val="18"/>
        <w:rPr>
          <w:rFonts w:asciiTheme="minorHAnsi" w:hAnsiTheme="minorHAnsi" w:cstheme="minorBidi"/>
          <w:kern w:val="2"/>
          <w:sz w:val="22"/>
          <w:szCs w:val="22"/>
          <w:lang w:eastAsia="ja-JP"/>
          <w14:ligatures w14:val="standardContextual"/>
        </w:rPr>
      </w:pPr>
      <w:r>
        <w:rPr>
          <w:lang w:eastAsia="zh-CN"/>
        </w:rPr>
        <w:t>8.3</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_Toc162005630 \h </w:instrText>
      </w:r>
      <w:r>
        <w:fldChar w:fldCharType="separate"/>
      </w:r>
      <w:r>
        <w:t>55</w:t>
      </w:r>
      <w:r>
        <w:fldChar w:fldCharType="end"/>
      </w:r>
    </w:p>
    <w:p>
      <w:pPr>
        <w:pStyle w:val="17"/>
        <w:rPr>
          <w:rFonts w:asciiTheme="minorHAnsi" w:hAnsiTheme="minorHAnsi" w:cstheme="minorBidi"/>
          <w:kern w:val="2"/>
          <w:sz w:val="22"/>
          <w:szCs w:val="22"/>
          <w:lang w:eastAsia="ja-JP"/>
          <w14:ligatures w14:val="standardContextual"/>
        </w:rPr>
      </w:pPr>
      <w:r>
        <w:rPr>
          <w:lang w:eastAsia="zh-CN"/>
        </w:rPr>
        <w:t>8.3</w:t>
      </w:r>
      <w:r>
        <w:t>.6.1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_Toc162005631 \h </w:instrText>
      </w:r>
      <w:r>
        <w:fldChar w:fldCharType="separate"/>
      </w:r>
      <w:r>
        <w:t>55</w:t>
      </w:r>
      <w:r>
        <w:fldChar w:fldCharType="end"/>
      </w:r>
    </w:p>
    <w:p>
      <w:pPr>
        <w:pStyle w:val="17"/>
        <w:rPr>
          <w:rFonts w:asciiTheme="minorHAnsi" w:hAnsiTheme="minorHAnsi" w:cstheme="minorBidi"/>
          <w:kern w:val="2"/>
          <w:sz w:val="22"/>
          <w:szCs w:val="22"/>
          <w:lang w:eastAsia="ja-JP"/>
          <w14:ligatures w14:val="standardContextual"/>
        </w:rPr>
      </w:pPr>
      <w:r>
        <w:rPr>
          <w:lang w:eastAsia="zh-CN"/>
        </w:rPr>
        <w:t>8.3</w:t>
      </w:r>
      <w:r>
        <w:t>.6.2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_Toc162005632 \h </w:instrText>
      </w:r>
      <w:r>
        <w:fldChar w:fldCharType="separate"/>
      </w:r>
      <w:r>
        <w:t>55</w:t>
      </w:r>
      <w:r>
        <w:fldChar w:fldCharType="end"/>
      </w:r>
    </w:p>
    <w:p>
      <w:pPr>
        <w:pStyle w:val="17"/>
        <w:rPr>
          <w:rFonts w:asciiTheme="minorHAnsi" w:hAnsiTheme="minorHAnsi" w:cstheme="minorBidi"/>
          <w:kern w:val="2"/>
          <w:sz w:val="22"/>
          <w:szCs w:val="22"/>
          <w:lang w:eastAsia="ja-JP"/>
          <w14:ligatures w14:val="standardContextual"/>
        </w:rPr>
      </w:pPr>
      <w:r>
        <w:rPr>
          <w:lang w:eastAsia="zh-CN"/>
        </w:rPr>
        <w:t>8.3</w:t>
      </w:r>
      <w:r>
        <w:t>.6.3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_Toc162005633 \h </w:instrText>
      </w:r>
      <w:r>
        <w:fldChar w:fldCharType="separate"/>
      </w:r>
      <w:r>
        <w:t>56</w:t>
      </w:r>
      <w:r>
        <w:fldChar w:fldCharType="end"/>
      </w:r>
    </w:p>
    <w:p>
      <w:pPr>
        <w:pStyle w:val="18"/>
        <w:rPr>
          <w:rFonts w:asciiTheme="minorHAnsi" w:hAnsiTheme="minorHAnsi" w:cstheme="minorBidi"/>
          <w:kern w:val="2"/>
          <w:sz w:val="22"/>
          <w:szCs w:val="22"/>
          <w:lang w:eastAsia="ja-JP"/>
          <w14:ligatures w14:val="standardContextual"/>
        </w:rPr>
      </w:pPr>
      <w:r>
        <w:rPr>
          <w:lang w:eastAsia="zh-CN"/>
        </w:rPr>
        <w:t>8.3</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_Toc162005634 \h </w:instrText>
      </w:r>
      <w:r>
        <w:fldChar w:fldCharType="separate"/>
      </w:r>
      <w:r>
        <w:t>56</w:t>
      </w:r>
      <w:r>
        <w:fldChar w:fldCharType="end"/>
      </w:r>
    </w:p>
    <w:p>
      <w:pPr>
        <w:pStyle w:val="20"/>
        <w:rPr>
          <w:rFonts w:asciiTheme="minorHAnsi" w:hAnsiTheme="minorHAnsi" w:cstheme="minorBidi"/>
          <w:kern w:val="2"/>
          <w:szCs w:val="22"/>
          <w:lang w:eastAsia="ja-JP"/>
          <w14:ligatures w14:val="standardContextual"/>
        </w:rPr>
      </w:pPr>
      <w:r>
        <w:rPr>
          <w:lang w:eastAsia="zh-CN"/>
        </w:rPr>
        <w:t>9</w:t>
      </w:r>
      <w:r>
        <w:rPr>
          <w:rFonts w:asciiTheme="minorHAnsi" w:hAnsiTheme="minorHAnsi" w:cstheme="minorBidi"/>
          <w:kern w:val="2"/>
          <w:szCs w:val="22"/>
          <w:lang w:eastAsia="ja-JP"/>
          <w14:ligatures w14:val="standardContextual"/>
        </w:rPr>
        <w:tab/>
      </w:r>
      <w:r>
        <w:rPr>
          <w:lang w:eastAsia="zh-CN"/>
        </w:rPr>
        <w:t>Message Gateway API definition</w:t>
      </w:r>
      <w:r>
        <w:tab/>
      </w:r>
      <w:r>
        <w:fldChar w:fldCharType="begin" w:fldLock="1"/>
      </w:r>
      <w:r>
        <w:instrText xml:space="preserve"> PAGEREF _Toc162005635 \h </w:instrText>
      </w:r>
      <w:r>
        <w:fldChar w:fldCharType="separate"/>
      </w:r>
      <w:r>
        <w:t>56</w:t>
      </w:r>
      <w:r>
        <w:fldChar w:fldCharType="end"/>
      </w:r>
    </w:p>
    <w:p>
      <w:pPr>
        <w:pStyle w:val="19"/>
        <w:rPr>
          <w:rFonts w:asciiTheme="minorHAnsi" w:hAnsiTheme="minorHAnsi" w:cstheme="minorBidi"/>
          <w:kern w:val="2"/>
          <w:sz w:val="22"/>
          <w:szCs w:val="22"/>
          <w:lang w:eastAsia="ja-JP"/>
          <w14:ligatures w14:val="standardContextual"/>
        </w:rPr>
      </w:pPr>
      <w:r>
        <w:rPr>
          <w:lang w:eastAsia="zh-CN"/>
        </w:rPr>
        <w:t>9.1</w:t>
      </w:r>
      <w:r>
        <w:rPr>
          <w:rFonts w:asciiTheme="minorHAnsi" w:hAnsiTheme="minorHAnsi" w:cstheme="minorBidi"/>
          <w:kern w:val="2"/>
          <w:sz w:val="22"/>
          <w:szCs w:val="22"/>
          <w:lang w:eastAsia="ja-JP"/>
          <w14:ligatures w14:val="standardContextual"/>
        </w:rPr>
        <w:tab/>
      </w:r>
      <w:r>
        <w:rPr>
          <w:lang w:eastAsia="zh-CN"/>
        </w:rPr>
        <w:t>MSGG_L3GDelivery API</w:t>
      </w:r>
      <w:r>
        <w:tab/>
      </w:r>
      <w:r>
        <w:fldChar w:fldCharType="begin" w:fldLock="1"/>
      </w:r>
      <w:r>
        <w:instrText xml:space="preserve"> PAGEREF _Toc162005636 \h </w:instrText>
      </w:r>
      <w:r>
        <w:fldChar w:fldCharType="separate"/>
      </w:r>
      <w:r>
        <w:t>56</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_Toc162005637 \h </w:instrText>
      </w:r>
      <w:r>
        <w:fldChar w:fldCharType="separate"/>
      </w:r>
      <w:r>
        <w:t>56</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_Toc162005638 \h </w:instrText>
      </w:r>
      <w:r>
        <w:fldChar w:fldCharType="separate"/>
      </w:r>
      <w:r>
        <w:t>56</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_Toc162005639 \h </w:instrText>
      </w:r>
      <w:r>
        <w:fldChar w:fldCharType="separate"/>
      </w:r>
      <w:r>
        <w:t>56</w:t>
      </w:r>
      <w:r>
        <w:fldChar w:fldCharType="end"/>
      </w:r>
    </w:p>
    <w:p>
      <w:pPr>
        <w:pStyle w:val="17"/>
        <w:rPr>
          <w:rFonts w:asciiTheme="minorHAnsi" w:hAnsiTheme="minorHAnsi" w:cstheme="minorBidi"/>
          <w:kern w:val="2"/>
          <w:sz w:val="22"/>
          <w:szCs w:val="22"/>
          <w:lang w:eastAsia="ja-JP"/>
          <w14:ligatures w14:val="standardContextual"/>
        </w:rPr>
      </w:pPr>
      <w:r>
        <w:t>9.1.3.1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_Toc162005640 \h </w:instrText>
      </w:r>
      <w:r>
        <w:fldChar w:fldCharType="separate"/>
      </w:r>
      <w:r>
        <w:t>56</w:t>
      </w:r>
      <w:r>
        <w:fldChar w:fldCharType="end"/>
      </w:r>
    </w:p>
    <w:p>
      <w:pPr>
        <w:pStyle w:val="17"/>
        <w:rPr>
          <w:rFonts w:asciiTheme="minorHAnsi" w:hAnsiTheme="minorHAnsi" w:cstheme="minorBidi"/>
          <w:kern w:val="2"/>
          <w:sz w:val="22"/>
          <w:szCs w:val="22"/>
          <w:lang w:eastAsia="ja-JP"/>
          <w14:ligatures w14:val="standardContextual"/>
        </w:rPr>
      </w:pPr>
      <w:r>
        <w:t>9.1.3.2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_Toc162005641 \h </w:instrText>
      </w:r>
      <w:r>
        <w:fldChar w:fldCharType="separate"/>
      </w:r>
      <w:r>
        <w:t>57</w:t>
      </w:r>
      <w:r>
        <w:fldChar w:fldCharType="end"/>
      </w:r>
    </w:p>
    <w:p>
      <w:pPr>
        <w:pStyle w:val="16"/>
        <w:rPr>
          <w:rFonts w:asciiTheme="minorHAnsi" w:hAnsiTheme="minorHAnsi" w:cstheme="minorBidi"/>
          <w:kern w:val="2"/>
          <w:sz w:val="22"/>
          <w:szCs w:val="22"/>
          <w:lang w:eastAsia="ja-JP"/>
          <w14:ligatures w14:val="standardContextual"/>
        </w:rPr>
      </w:pPr>
      <w:r>
        <w:t>9.1.3.2.1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_Toc162005642 \h </w:instrText>
      </w:r>
      <w:r>
        <w:fldChar w:fldCharType="separate"/>
      </w:r>
      <w:r>
        <w:t>57</w:t>
      </w:r>
      <w:r>
        <w:fldChar w:fldCharType="end"/>
      </w:r>
    </w:p>
    <w:p>
      <w:pPr>
        <w:pStyle w:val="16"/>
        <w:rPr>
          <w:rFonts w:asciiTheme="minorHAnsi" w:hAnsiTheme="minorHAnsi" w:cstheme="minorBidi"/>
          <w:kern w:val="2"/>
          <w:sz w:val="22"/>
          <w:szCs w:val="22"/>
          <w:lang w:eastAsia="ja-JP"/>
          <w14:ligatures w14:val="standardContextual"/>
        </w:rPr>
      </w:pPr>
      <w:r>
        <w:t>9.1.3.2.2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_Toc162005643 \h </w:instrText>
      </w:r>
      <w:r>
        <w:fldChar w:fldCharType="separate"/>
      </w:r>
      <w:r>
        <w:t>57</w:t>
      </w:r>
      <w:r>
        <w:fldChar w:fldCharType="end"/>
      </w:r>
    </w:p>
    <w:p>
      <w:pPr>
        <w:pStyle w:val="17"/>
        <w:rPr>
          <w:rFonts w:asciiTheme="minorHAnsi" w:hAnsiTheme="minorHAnsi" w:cstheme="minorBidi"/>
          <w:kern w:val="2"/>
          <w:sz w:val="22"/>
          <w:szCs w:val="22"/>
          <w:lang w:eastAsia="ja-JP"/>
          <w14:ligatures w14:val="standardContextual"/>
        </w:rPr>
      </w:pPr>
      <w:r>
        <w:t>9.1.3.3</w:t>
      </w:r>
      <w:r>
        <w:rPr>
          <w:rFonts w:asciiTheme="minorHAnsi" w:hAnsiTheme="minorHAnsi" w:cstheme="minorBidi"/>
          <w:kern w:val="2"/>
          <w:sz w:val="22"/>
          <w:szCs w:val="22"/>
          <w:lang w:eastAsia="ja-JP"/>
          <w14:ligatures w14:val="standardContextual"/>
        </w:rPr>
        <w:tab/>
      </w:r>
      <w:r>
        <w:t>Operation: deliver-report</w:t>
      </w:r>
      <w:r>
        <w:tab/>
      </w:r>
      <w:r>
        <w:fldChar w:fldCharType="begin" w:fldLock="1"/>
      </w:r>
      <w:r>
        <w:instrText xml:space="preserve"> PAGEREF _Toc162005644 \h </w:instrText>
      </w:r>
      <w:r>
        <w:fldChar w:fldCharType="separate"/>
      </w:r>
      <w:r>
        <w:t>57</w:t>
      </w:r>
      <w:r>
        <w:fldChar w:fldCharType="end"/>
      </w:r>
    </w:p>
    <w:p>
      <w:pPr>
        <w:pStyle w:val="16"/>
        <w:rPr>
          <w:rFonts w:asciiTheme="minorHAnsi" w:hAnsiTheme="minorHAnsi" w:cstheme="minorBidi"/>
          <w:kern w:val="2"/>
          <w:sz w:val="22"/>
          <w:szCs w:val="22"/>
          <w:lang w:eastAsia="ja-JP"/>
          <w14:ligatures w14:val="standardContextual"/>
        </w:rPr>
      </w:pPr>
      <w:r>
        <w:t>9.1.3.3.1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_Toc162005645 \h </w:instrText>
      </w:r>
      <w:r>
        <w:fldChar w:fldCharType="separate"/>
      </w:r>
      <w:r>
        <w:t>57</w:t>
      </w:r>
      <w:r>
        <w:fldChar w:fldCharType="end"/>
      </w:r>
    </w:p>
    <w:p>
      <w:pPr>
        <w:pStyle w:val="16"/>
        <w:rPr>
          <w:rFonts w:asciiTheme="minorHAnsi" w:hAnsiTheme="minorHAnsi" w:cstheme="minorBidi"/>
          <w:kern w:val="2"/>
          <w:sz w:val="22"/>
          <w:szCs w:val="22"/>
          <w:lang w:eastAsia="ja-JP"/>
          <w14:ligatures w14:val="standardContextual"/>
        </w:rPr>
      </w:pPr>
      <w:r>
        <w:t>9.1.3.3.2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_Toc162005646 \h </w:instrText>
      </w:r>
      <w:r>
        <w:fldChar w:fldCharType="separate"/>
      </w:r>
      <w:r>
        <w:t>58</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_Toc162005647 \h </w:instrText>
      </w:r>
      <w:r>
        <w:fldChar w:fldCharType="separate"/>
      </w:r>
      <w:r>
        <w:t>58</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_Toc162005648 \h </w:instrText>
      </w:r>
      <w:r>
        <w:fldChar w:fldCharType="separate"/>
      </w:r>
      <w:r>
        <w:t>58</w:t>
      </w:r>
      <w:r>
        <w:fldChar w:fldCharType="end"/>
      </w:r>
    </w:p>
    <w:p>
      <w:pPr>
        <w:pStyle w:val="17"/>
        <w:rPr>
          <w:rFonts w:asciiTheme="minorHAnsi" w:hAnsiTheme="minorHAnsi" w:cstheme="minorBidi"/>
          <w:kern w:val="2"/>
          <w:sz w:val="22"/>
          <w:szCs w:val="22"/>
          <w:lang w:eastAsia="ja-JP"/>
          <w14:ligatures w14:val="standardContextual"/>
        </w:rPr>
      </w:pPr>
      <w:r>
        <w:t>9.1.5.1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_Toc162005649 \h </w:instrText>
      </w:r>
      <w:r>
        <w:fldChar w:fldCharType="separate"/>
      </w:r>
      <w:r>
        <w:t>58</w:t>
      </w:r>
      <w:r>
        <w:fldChar w:fldCharType="end"/>
      </w:r>
    </w:p>
    <w:p>
      <w:pPr>
        <w:pStyle w:val="17"/>
        <w:rPr>
          <w:rFonts w:asciiTheme="minorHAnsi" w:hAnsiTheme="minorHAnsi" w:cstheme="minorBidi"/>
          <w:kern w:val="2"/>
          <w:sz w:val="22"/>
          <w:szCs w:val="22"/>
          <w:lang w:eastAsia="ja-JP"/>
          <w14:ligatures w14:val="standardContextual"/>
        </w:rPr>
      </w:pPr>
      <w:r>
        <w:t>9.1.5.2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_Toc162005650 \h </w:instrText>
      </w:r>
      <w:r>
        <w:fldChar w:fldCharType="separate"/>
      </w:r>
      <w:r>
        <w:t>59</w:t>
      </w:r>
      <w:r>
        <w:fldChar w:fldCharType="end"/>
      </w:r>
    </w:p>
    <w:p>
      <w:pPr>
        <w:pStyle w:val="16"/>
        <w:rPr>
          <w:rFonts w:asciiTheme="minorHAnsi" w:hAnsiTheme="minorHAnsi" w:cstheme="minorBidi"/>
          <w:kern w:val="2"/>
          <w:sz w:val="22"/>
          <w:szCs w:val="22"/>
          <w:lang w:eastAsia="ja-JP"/>
          <w14:ligatures w14:val="standardContextual"/>
        </w:rPr>
      </w:pPr>
      <w:r>
        <w:t>9.1.5.2.1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_Toc162005651 \h </w:instrText>
      </w:r>
      <w:r>
        <w:fldChar w:fldCharType="separate"/>
      </w:r>
      <w:r>
        <w:t>59</w:t>
      </w:r>
      <w:r>
        <w:fldChar w:fldCharType="end"/>
      </w:r>
    </w:p>
    <w:p>
      <w:pPr>
        <w:pStyle w:val="16"/>
        <w:rPr>
          <w:rFonts w:asciiTheme="minorHAnsi" w:hAnsiTheme="minorHAnsi" w:cstheme="minorBidi"/>
          <w:kern w:val="2"/>
          <w:sz w:val="22"/>
          <w:szCs w:val="22"/>
          <w:lang w:eastAsia="ja-JP"/>
          <w14:ligatures w14:val="standardContextual"/>
        </w:rPr>
      </w:pPr>
      <w:r>
        <w:t>9.1.5.2.2</w:t>
      </w:r>
      <w:r>
        <w:rPr>
          <w:rFonts w:asciiTheme="minorHAnsi" w:hAnsiTheme="minorHAnsi" w:cstheme="minorBidi"/>
          <w:kern w:val="2"/>
          <w:sz w:val="22"/>
          <w:szCs w:val="22"/>
          <w:lang w:eastAsia="ja-JP"/>
          <w14:ligatures w14:val="standardContextual"/>
        </w:rPr>
        <w:tab/>
      </w:r>
      <w:r>
        <w:t>Type: L3gMessageDelivery</w:t>
      </w:r>
      <w:r>
        <w:tab/>
      </w:r>
      <w:r>
        <w:fldChar w:fldCharType="begin" w:fldLock="1"/>
      </w:r>
      <w:r>
        <w:instrText xml:space="preserve"> PAGEREF _Toc162005652 \h </w:instrText>
      </w:r>
      <w:r>
        <w:fldChar w:fldCharType="separate"/>
      </w:r>
      <w:r>
        <w:t>59</w:t>
      </w:r>
      <w:r>
        <w:fldChar w:fldCharType="end"/>
      </w:r>
    </w:p>
    <w:p>
      <w:pPr>
        <w:pStyle w:val="16"/>
        <w:rPr>
          <w:rFonts w:asciiTheme="minorHAnsi" w:hAnsiTheme="minorHAnsi" w:cstheme="minorBidi"/>
          <w:kern w:val="2"/>
          <w:sz w:val="22"/>
          <w:szCs w:val="22"/>
          <w:lang w:eastAsia="ja-JP"/>
          <w14:ligatures w14:val="standardContextual"/>
        </w:rPr>
      </w:pPr>
      <w:r>
        <w:t>9.1.5.2.3</w:t>
      </w:r>
      <w:r>
        <w:rPr>
          <w:rFonts w:asciiTheme="minorHAnsi" w:hAnsiTheme="minorHAnsi" w:cstheme="minorBidi"/>
          <w:kern w:val="2"/>
          <w:sz w:val="22"/>
          <w:szCs w:val="22"/>
          <w:lang w:eastAsia="ja-JP"/>
          <w14:ligatures w14:val="standardContextual"/>
        </w:rPr>
        <w:tab/>
      </w:r>
      <w:r>
        <w:t>Type: Address</w:t>
      </w:r>
      <w:r>
        <w:tab/>
      </w:r>
      <w:r>
        <w:fldChar w:fldCharType="begin" w:fldLock="1"/>
      </w:r>
      <w:r>
        <w:instrText xml:space="preserve"> PAGEREF _Toc162005653 \h </w:instrText>
      </w:r>
      <w:r>
        <w:fldChar w:fldCharType="separate"/>
      </w:r>
      <w:r>
        <w:t>59</w:t>
      </w:r>
      <w:r>
        <w:fldChar w:fldCharType="end"/>
      </w:r>
    </w:p>
    <w:p>
      <w:pPr>
        <w:pStyle w:val="17"/>
        <w:rPr>
          <w:rFonts w:asciiTheme="minorHAnsi" w:hAnsiTheme="minorHAnsi" w:cstheme="minorBidi"/>
          <w:kern w:val="2"/>
          <w:sz w:val="22"/>
          <w:szCs w:val="22"/>
          <w:lang w:eastAsia="ja-JP"/>
          <w14:ligatures w14:val="standardContextual"/>
        </w:rPr>
      </w:pPr>
      <w:r>
        <w:t>9.1.5.3</w:t>
      </w:r>
      <w:r>
        <w:rPr>
          <w:rFonts w:asciiTheme="minorHAnsi" w:hAnsiTheme="minorHAnsi" w:cstheme="minorBidi"/>
          <w:kern w:val="2"/>
          <w:sz w:val="22"/>
          <w:szCs w:val="22"/>
          <w:lang w:eastAsia="ja-JP"/>
          <w14:ligatures w14:val="standardContextual"/>
        </w:rPr>
        <w:tab/>
      </w:r>
      <w:r>
        <w:t>Simple data types and enumerations</w:t>
      </w:r>
      <w:r>
        <w:tab/>
      </w:r>
      <w:r>
        <w:fldChar w:fldCharType="begin" w:fldLock="1"/>
      </w:r>
      <w:r>
        <w:instrText xml:space="preserve"> PAGEREF _Toc162005654 \h </w:instrText>
      </w:r>
      <w:r>
        <w:fldChar w:fldCharType="separate"/>
      </w:r>
      <w:r>
        <w:t>60</w:t>
      </w:r>
      <w:r>
        <w:fldChar w:fldCharType="end"/>
      </w:r>
    </w:p>
    <w:p>
      <w:pPr>
        <w:pStyle w:val="16"/>
        <w:rPr>
          <w:rFonts w:asciiTheme="minorHAnsi" w:hAnsiTheme="minorHAnsi" w:cstheme="minorBidi"/>
          <w:kern w:val="2"/>
          <w:sz w:val="22"/>
          <w:szCs w:val="22"/>
          <w:lang w:eastAsia="ja-JP"/>
          <w14:ligatures w14:val="standardContextual"/>
        </w:rPr>
      </w:pPr>
      <w:r>
        <w:t>9.1.5.3.1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_Toc162005655 \h </w:instrText>
      </w:r>
      <w:r>
        <w:fldChar w:fldCharType="separate"/>
      </w:r>
      <w:r>
        <w:t>60</w:t>
      </w:r>
      <w:r>
        <w:fldChar w:fldCharType="end"/>
      </w:r>
    </w:p>
    <w:p>
      <w:pPr>
        <w:pStyle w:val="16"/>
        <w:rPr>
          <w:rFonts w:asciiTheme="minorHAnsi" w:hAnsiTheme="minorHAnsi" w:cstheme="minorBidi"/>
          <w:kern w:val="2"/>
          <w:sz w:val="22"/>
          <w:szCs w:val="22"/>
          <w:lang w:eastAsia="ja-JP"/>
          <w14:ligatures w14:val="standardContextual"/>
        </w:rPr>
      </w:pPr>
      <w:r>
        <w:t>9.1.5.3.2</w:t>
      </w:r>
      <w:r>
        <w:rPr>
          <w:rFonts w:asciiTheme="minorHAnsi" w:hAnsiTheme="minorHAnsi" w:cstheme="minorBidi"/>
          <w:kern w:val="2"/>
          <w:sz w:val="22"/>
          <w:szCs w:val="22"/>
          <w:lang w:eastAsia="ja-JP"/>
          <w14:ligatures w14:val="standardContextual"/>
        </w:rPr>
        <w:tab/>
      </w:r>
      <w:r>
        <w:t>Enumeration: AddressType</w:t>
      </w:r>
      <w:r>
        <w:tab/>
      </w:r>
      <w:r>
        <w:fldChar w:fldCharType="begin" w:fldLock="1"/>
      </w:r>
      <w:r>
        <w:instrText xml:space="preserve"> PAGEREF _Toc162005656 \h </w:instrText>
      </w:r>
      <w:r>
        <w:fldChar w:fldCharType="separate"/>
      </w:r>
      <w:r>
        <w:t>60</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_Toc162005657 \h </w:instrText>
      </w:r>
      <w:r>
        <w:fldChar w:fldCharType="separate"/>
      </w:r>
      <w:r>
        <w:t>60</w:t>
      </w:r>
      <w:r>
        <w:fldChar w:fldCharType="end"/>
      </w:r>
    </w:p>
    <w:p>
      <w:pPr>
        <w:pStyle w:val="17"/>
        <w:rPr>
          <w:rFonts w:asciiTheme="minorHAnsi" w:hAnsiTheme="minorHAnsi" w:cstheme="minorBidi"/>
          <w:kern w:val="2"/>
          <w:sz w:val="22"/>
          <w:szCs w:val="22"/>
          <w:lang w:eastAsia="ja-JP"/>
          <w14:ligatures w14:val="standardContextual"/>
        </w:rPr>
      </w:pPr>
      <w:r>
        <w:t>9.1.6.1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_Toc162005658 \h </w:instrText>
      </w:r>
      <w:r>
        <w:fldChar w:fldCharType="separate"/>
      </w:r>
      <w:r>
        <w:t>60</w:t>
      </w:r>
      <w:r>
        <w:fldChar w:fldCharType="end"/>
      </w:r>
    </w:p>
    <w:p>
      <w:pPr>
        <w:pStyle w:val="17"/>
        <w:rPr>
          <w:rFonts w:asciiTheme="minorHAnsi" w:hAnsiTheme="minorHAnsi" w:cstheme="minorBidi"/>
          <w:kern w:val="2"/>
          <w:sz w:val="22"/>
          <w:szCs w:val="22"/>
          <w:lang w:eastAsia="ja-JP"/>
          <w14:ligatures w14:val="standardContextual"/>
        </w:rPr>
      </w:pPr>
      <w:r>
        <w:t>9.1.6.2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_Toc162005659 \h </w:instrText>
      </w:r>
      <w:r>
        <w:fldChar w:fldCharType="separate"/>
      </w:r>
      <w:r>
        <w:t>60</w:t>
      </w:r>
      <w:r>
        <w:fldChar w:fldCharType="end"/>
      </w:r>
    </w:p>
    <w:p>
      <w:pPr>
        <w:pStyle w:val="17"/>
        <w:rPr>
          <w:rFonts w:asciiTheme="minorHAnsi" w:hAnsiTheme="minorHAnsi" w:cstheme="minorBidi"/>
          <w:kern w:val="2"/>
          <w:sz w:val="22"/>
          <w:szCs w:val="22"/>
          <w:lang w:eastAsia="ja-JP"/>
          <w14:ligatures w14:val="standardContextual"/>
        </w:rPr>
      </w:pPr>
      <w:r>
        <w:t>9.1.6.3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_Toc162005660 \h </w:instrText>
      </w:r>
      <w:r>
        <w:fldChar w:fldCharType="separate"/>
      </w:r>
      <w:r>
        <w:t>60</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_Toc162005661 \h </w:instrText>
      </w:r>
      <w:r>
        <w:fldChar w:fldCharType="separate"/>
      </w:r>
      <w:r>
        <w:t>60</w:t>
      </w:r>
      <w:r>
        <w:fldChar w:fldCharType="end"/>
      </w:r>
    </w:p>
    <w:p>
      <w:pPr>
        <w:pStyle w:val="19"/>
        <w:rPr>
          <w:rFonts w:asciiTheme="minorHAnsi" w:hAnsiTheme="minorHAnsi" w:cstheme="minorBidi"/>
          <w:kern w:val="2"/>
          <w:sz w:val="22"/>
          <w:szCs w:val="22"/>
          <w:lang w:eastAsia="ja-JP"/>
          <w14:ligatures w14:val="standardContextual"/>
        </w:rPr>
      </w:pPr>
      <w:r>
        <w:rPr>
          <w:lang w:eastAsia="zh-CN"/>
        </w:rPr>
        <w:t>9.2</w:t>
      </w:r>
      <w:r>
        <w:rPr>
          <w:rFonts w:asciiTheme="minorHAnsi" w:hAnsiTheme="minorHAnsi" w:cstheme="minorBidi"/>
          <w:kern w:val="2"/>
          <w:sz w:val="22"/>
          <w:szCs w:val="22"/>
          <w:lang w:eastAsia="ja-JP"/>
          <w14:ligatures w14:val="standardContextual"/>
        </w:rPr>
        <w:tab/>
      </w:r>
      <w:r>
        <w:rPr>
          <w:lang w:eastAsia="zh-CN"/>
        </w:rPr>
        <w:t>MSGG_N3GDelivery API</w:t>
      </w:r>
      <w:r>
        <w:tab/>
      </w:r>
      <w:r>
        <w:fldChar w:fldCharType="begin" w:fldLock="1"/>
      </w:r>
      <w:r>
        <w:instrText xml:space="preserve"> PAGEREF _Toc162005662 \h </w:instrText>
      </w:r>
      <w:r>
        <w:fldChar w:fldCharType="separate"/>
      </w:r>
      <w:r>
        <w:t>60</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_Toc162005663 \h </w:instrText>
      </w:r>
      <w:r>
        <w:fldChar w:fldCharType="separate"/>
      </w:r>
      <w:r>
        <w:t>60</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_Toc162005664 \h </w:instrText>
      </w:r>
      <w:r>
        <w:fldChar w:fldCharType="separate"/>
      </w:r>
      <w:r>
        <w:t>61</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_Toc162005665 \h </w:instrText>
      </w:r>
      <w:r>
        <w:fldChar w:fldCharType="separate"/>
      </w:r>
      <w:r>
        <w:t>61</w:t>
      </w:r>
      <w:r>
        <w:fldChar w:fldCharType="end"/>
      </w:r>
    </w:p>
    <w:p>
      <w:pPr>
        <w:pStyle w:val="17"/>
        <w:rPr>
          <w:rFonts w:asciiTheme="minorHAnsi" w:hAnsiTheme="minorHAnsi" w:cstheme="minorBidi"/>
          <w:kern w:val="2"/>
          <w:sz w:val="22"/>
          <w:szCs w:val="22"/>
          <w:lang w:eastAsia="ja-JP"/>
          <w14:ligatures w14:val="standardContextual"/>
        </w:rPr>
      </w:pPr>
      <w:r>
        <w:t>9.2.3.1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_Toc162005666 \h </w:instrText>
      </w:r>
      <w:r>
        <w:fldChar w:fldCharType="separate"/>
      </w:r>
      <w:r>
        <w:t>61</w:t>
      </w:r>
      <w:r>
        <w:fldChar w:fldCharType="end"/>
      </w:r>
    </w:p>
    <w:p>
      <w:pPr>
        <w:pStyle w:val="17"/>
        <w:rPr>
          <w:rFonts w:asciiTheme="minorHAnsi" w:hAnsiTheme="minorHAnsi" w:cstheme="minorBidi"/>
          <w:kern w:val="2"/>
          <w:sz w:val="22"/>
          <w:szCs w:val="22"/>
          <w:lang w:eastAsia="ja-JP"/>
          <w14:ligatures w14:val="standardContextual"/>
        </w:rPr>
      </w:pPr>
      <w:r>
        <w:t>9.2.3.2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_Toc162005667 \h </w:instrText>
      </w:r>
      <w:r>
        <w:fldChar w:fldCharType="separate"/>
      </w:r>
      <w:r>
        <w:t>61</w:t>
      </w:r>
      <w:r>
        <w:fldChar w:fldCharType="end"/>
      </w:r>
    </w:p>
    <w:p>
      <w:pPr>
        <w:pStyle w:val="16"/>
        <w:rPr>
          <w:rFonts w:asciiTheme="minorHAnsi" w:hAnsiTheme="minorHAnsi" w:cstheme="minorBidi"/>
          <w:kern w:val="2"/>
          <w:sz w:val="22"/>
          <w:szCs w:val="22"/>
          <w:lang w:eastAsia="ja-JP"/>
          <w14:ligatures w14:val="standardContextual"/>
        </w:rPr>
      </w:pPr>
      <w:r>
        <w:t>9.2.3.2.1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_Toc162005668 \h </w:instrText>
      </w:r>
      <w:r>
        <w:fldChar w:fldCharType="separate"/>
      </w:r>
      <w:r>
        <w:t>61</w:t>
      </w:r>
      <w:r>
        <w:fldChar w:fldCharType="end"/>
      </w:r>
    </w:p>
    <w:p>
      <w:pPr>
        <w:pStyle w:val="16"/>
        <w:rPr>
          <w:rFonts w:asciiTheme="minorHAnsi" w:hAnsiTheme="minorHAnsi" w:cstheme="minorBidi"/>
          <w:kern w:val="2"/>
          <w:sz w:val="22"/>
          <w:szCs w:val="22"/>
          <w:lang w:eastAsia="ja-JP"/>
          <w14:ligatures w14:val="standardContextual"/>
        </w:rPr>
      </w:pPr>
      <w:r>
        <w:t>9.2.3.2.2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_Toc162005669 \h </w:instrText>
      </w:r>
      <w:r>
        <w:fldChar w:fldCharType="separate"/>
      </w:r>
      <w:r>
        <w:t>61</w:t>
      </w:r>
      <w:r>
        <w:fldChar w:fldCharType="end"/>
      </w:r>
    </w:p>
    <w:p>
      <w:pPr>
        <w:pStyle w:val="17"/>
        <w:rPr>
          <w:rFonts w:asciiTheme="minorHAnsi" w:hAnsiTheme="minorHAnsi" w:cstheme="minorBidi"/>
          <w:kern w:val="2"/>
          <w:sz w:val="22"/>
          <w:szCs w:val="22"/>
          <w:lang w:eastAsia="ja-JP"/>
          <w14:ligatures w14:val="standardContextual"/>
        </w:rPr>
      </w:pPr>
      <w:r>
        <w:t>9.2.3.3</w:t>
      </w:r>
      <w:r>
        <w:rPr>
          <w:rFonts w:asciiTheme="minorHAnsi" w:hAnsiTheme="minorHAnsi" w:cstheme="minorBidi"/>
          <w:kern w:val="2"/>
          <w:sz w:val="22"/>
          <w:szCs w:val="22"/>
          <w:lang w:eastAsia="ja-JP"/>
          <w14:ligatures w14:val="standardContextual"/>
        </w:rPr>
        <w:tab/>
      </w:r>
      <w:r>
        <w:t>Operation: deliver-report</w:t>
      </w:r>
      <w:r>
        <w:tab/>
      </w:r>
      <w:r>
        <w:fldChar w:fldCharType="begin" w:fldLock="1"/>
      </w:r>
      <w:r>
        <w:instrText xml:space="preserve"> PAGEREF _Toc162005670 \h </w:instrText>
      </w:r>
      <w:r>
        <w:fldChar w:fldCharType="separate"/>
      </w:r>
      <w:r>
        <w:t>62</w:t>
      </w:r>
      <w:r>
        <w:fldChar w:fldCharType="end"/>
      </w:r>
    </w:p>
    <w:p>
      <w:pPr>
        <w:pStyle w:val="16"/>
        <w:rPr>
          <w:rFonts w:asciiTheme="minorHAnsi" w:hAnsiTheme="minorHAnsi" w:cstheme="minorBidi"/>
          <w:kern w:val="2"/>
          <w:sz w:val="22"/>
          <w:szCs w:val="22"/>
          <w:lang w:eastAsia="ja-JP"/>
          <w14:ligatures w14:val="standardContextual"/>
        </w:rPr>
      </w:pPr>
      <w:r>
        <w:t>9.2.3.3.1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_Toc162005671 \h </w:instrText>
      </w:r>
      <w:r>
        <w:fldChar w:fldCharType="separate"/>
      </w:r>
      <w:r>
        <w:t>62</w:t>
      </w:r>
      <w:r>
        <w:fldChar w:fldCharType="end"/>
      </w:r>
    </w:p>
    <w:p>
      <w:pPr>
        <w:pStyle w:val="16"/>
        <w:rPr>
          <w:rFonts w:asciiTheme="minorHAnsi" w:hAnsiTheme="minorHAnsi" w:cstheme="minorBidi"/>
          <w:kern w:val="2"/>
          <w:sz w:val="22"/>
          <w:szCs w:val="22"/>
          <w:lang w:eastAsia="ja-JP"/>
          <w14:ligatures w14:val="standardContextual"/>
        </w:rPr>
      </w:pPr>
      <w:r>
        <w:t>9.2.3.3.2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_Toc162005672 \h </w:instrText>
      </w:r>
      <w:r>
        <w:fldChar w:fldCharType="separate"/>
      </w:r>
      <w:r>
        <w:t>62</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_Toc162005673 \h </w:instrText>
      </w:r>
      <w:r>
        <w:fldChar w:fldCharType="separate"/>
      </w:r>
      <w:r>
        <w:t>62</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_Toc162005674 \h </w:instrText>
      </w:r>
      <w:r>
        <w:fldChar w:fldCharType="separate"/>
      </w:r>
      <w:r>
        <w:t>62</w:t>
      </w:r>
      <w:r>
        <w:fldChar w:fldCharType="end"/>
      </w:r>
    </w:p>
    <w:p>
      <w:pPr>
        <w:pStyle w:val="17"/>
        <w:rPr>
          <w:rFonts w:asciiTheme="minorHAnsi" w:hAnsiTheme="minorHAnsi" w:cstheme="minorBidi"/>
          <w:kern w:val="2"/>
          <w:sz w:val="22"/>
          <w:szCs w:val="22"/>
          <w:lang w:eastAsia="ja-JP"/>
          <w14:ligatures w14:val="standardContextual"/>
        </w:rPr>
      </w:pPr>
      <w:r>
        <w:t>9.2.5.1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_Toc162005675 \h </w:instrText>
      </w:r>
      <w:r>
        <w:fldChar w:fldCharType="separate"/>
      </w:r>
      <w:r>
        <w:t>62</w:t>
      </w:r>
      <w:r>
        <w:fldChar w:fldCharType="end"/>
      </w:r>
    </w:p>
    <w:p>
      <w:pPr>
        <w:pStyle w:val="17"/>
        <w:rPr>
          <w:rFonts w:asciiTheme="minorHAnsi" w:hAnsiTheme="minorHAnsi" w:cstheme="minorBidi"/>
          <w:kern w:val="2"/>
          <w:sz w:val="22"/>
          <w:szCs w:val="22"/>
          <w:lang w:eastAsia="ja-JP"/>
          <w14:ligatures w14:val="standardContextual"/>
        </w:rPr>
      </w:pPr>
      <w:r>
        <w:t>9.2.5.2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_Toc162005676 \h </w:instrText>
      </w:r>
      <w:r>
        <w:fldChar w:fldCharType="separate"/>
      </w:r>
      <w:r>
        <w:t>63</w:t>
      </w:r>
      <w:r>
        <w:fldChar w:fldCharType="end"/>
      </w:r>
    </w:p>
    <w:p>
      <w:pPr>
        <w:pStyle w:val="16"/>
        <w:rPr>
          <w:rFonts w:asciiTheme="minorHAnsi" w:hAnsiTheme="minorHAnsi" w:cstheme="minorBidi"/>
          <w:kern w:val="2"/>
          <w:sz w:val="22"/>
          <w:szCs w:val="22"/>
          <w:lang w:eastAsia="ja-JP"/>
          <w14:ligatures w14:val="standardContextual"/>
        </w:rPr>
      </w:pPr>
      <w:r>
        <w:t>9.2.5.2.1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_Toc162005677 \h </w:instrText>
      </w:r>
      <w:r>
        <w:fldChar w:fldCharType="separate"/>
      </w:r>
      <w:r>
        <w:t>63</w:t>
      </w:r>
      <w:r>
        <w:fldChar w:fldCharType="end"/>
      </w:r>
    </w:p>
    <w:p>
      <w:pPr>
        <w:pStyle w:val="16"/>
        <w:rPr>
          <w:rFonts w:asciiTheme="minorHAnsi" w:hAnsiTheme="minorHAnsi" w:cstheme="minorBidi"/>
          <w:kern w:val="2"/>
          <w:sz w:val="22"/>
          <w:szCs w:val="22"/>
          <w:lang w:eastAsia="ja-JP"/>
          <w14:ligatures w14:val="standardContextual"/>
        </w:rPr>
      </w:pPr>
      <w:r>
        <w:t>9.2.5.2.2</w:t>
      </w:r>
      <w:r>
        <w:rPr>
          <w:rFonts w:asciiTheme="minorHAnsi" w:hAnsiTheme="minorHAnsi" w:cstheme="minorBidi"/>
          <w:kern w:val="2"/>
          <w:sz w:val="22"/>
          <w:szCs w:val="22"/>
          <w:lang w:eastAsia="ja-JP"/>
          <w14:ligatures w14:val="standardContextual"/>
        </w:rPr>
        <w:tab/>
      </w:r>
      <w:r>
        <w:t>Type: N3gMessageDelivery</w:t>
      </w:r>
      <w:r>
        <w:tab/>
      </w:r>
      <w:r>
        <w:fldChar w:fldCharType="begin" w:fldLock="1"/>
      </w:r>
      <w:r>
        <w:instrText xml:space="preserve"> PAGEREF _Toc162005678 \h </w:instrText>
      </w:r>
      <w:r>
        <w:fldChar w:fldCharType="separate"/>
      </w:r>
      <w:r>
        <w:t>63</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_Toc162005679 \h </w:instrText>
      </w:r>
      <w:r>
        <w:fldChar w:fldCharType="separate"/>
      </w:r>
      <w:r>
        <w:t>63</w:t>
      </w:r>
      <w:r>
        <w:fldChar w:fldCharType="end"/>
      </w:r>
    </w:p>
    <w:p>
      <w:pPr>
        <w:pStyle w:val="17"/>
        <w:rPr>
          <w:rFonts w:asciiTheme="minorHAnsi" w:hAnsiTheme="minorHAnsi" w:cstheme="minorBidi"/>
          <w:kern w:val="2"/>
          <w:sz w:val="22"/>
          <w:szCs w:val="22"/>
          <w:lang w:eastAsia="ja-JP"/>
          <w14:ligatures w14:val="standardContextual"/>
        </w:rPr>
      </w:pPr>
      <w:r>
        <w:t>9.2.6.1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_Toc162005680 \h </w:instrText>
      </w:r>
      <w:r>
        <w:fldChar w:fldCharType="separate"/>
      </w:r>
      <w:r>
        <w:t>63</w:t>
      </w:r>
      <w:r>
        <w:fldChar w:fldCharType="end"/>
      </w:r>
    </w:p>
    <w:p>
      <w:pPr>
        <w:pStyle w:val="17"/>
        <w:rPr>
          <w:rFonts w:asciiTheme="minorHAnsi" w:hAnsiTheme="minorHAnsi" w:cstheme="minorBidi"/>
          <w:kern w:val="2"/>
          <w:sz w:val="22"/>
          <w:szCs w:val="22"/>
          <w:lang w:eastAsia="ja-JP"/>
          <w14:ligatures w14:val="standardContextual"/>
        </w:rPr>
      </w:pPr>
      <w:r>
        <w:t>9.2.6.2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_Toc162005681 \h </w:instrText>
      </w:r>
      <w:r>
        <w:fldChar w:fldCharType="separate"/>
      </w:r>
      <w:r>
        <w:t>64</w:t>
      </w:r>
      <w:r>
        <w:fldChar w:fldCharType="end"/>
      </w:r>
    </w:p>
    <w:p>
      <w:pPr>
        <w:pStyle w:val="17"/>
        <w:rPr>
          <w:rFonts w:asciiTheme="minorHAnsi" w:hAnsiTheme="minorHAnsi" w:cstheme="minorBidi"/>
          <w:kern w:val="2"/>
          <w:sz w:val="22"/>
          <w:szCs w:val="22"/>
          <w:lang w:eastAsia="ja-JP"/>
          <w14:ligatures w14:val="standardContextual"/>
        </w:rPr>
      </w:pPr>
      <w:r>
        <w:t>9.2.6.3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_Toc162005682 \h </w:instrText>
      </w:r>
      <w:r>
        <w:fldChar w:fldCharType="separate"/>
      </w:r>
      <w:r>
        <w:t>64</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_Toc162005683 \h </w:instrText>
      </w:r>
      <w:r>
        <w:fldChar w:fldCharType="separate"/>
      </w:r>
      <w:r>
        <w:t>64</w:t>
      </w:r>
      <w:r>
        <w:fldChar w:fldCharType="end"/>
      </w:r>
    </w:p>
    <w:p>
      <w:pPr>
        <w:pStyle w:val="19"/>
        <w:rPr>
          <w:rFonts w:asciiTheme="minorHAnsi" w:hAnsiTheme="minorHAnsi" w:cstheme="minorBidi"/>
          <w:kern w:val="2"/>
          <w:sz w:val="22"/>
          <w:szCs w:val="22"/>
          <w:lang w:eastAsia="ja-JP"/>
          <w14:ligatures w14:val="standardContextual"/>
        </w:rPr>
      </w:pPr>
      <w:r>
        <w:rPr>
          <w:lang w:eastAsia="zh-CN"/>
        </w:rPr>
        <w:t>9.</w:t>
      </w:r>
      <w:r>
        <w:rPr>
          <w:lang w:val="en-US" w:eastAsia="zh-CN"/>
        </w:rPr>
        <w:t>3</w:t>
      </w:r>
      <w:r>
        <w:rPr>
          <w:rFonts w:asciiTheme="minorHAnsi" w:hAnsiTheme="minorHAnsi" w:cstheme="minorBidi"/>
          <w:kern w:val="2"/>
          <w:sz w:val="22"/>
          <w:szCs w:val="22"/>
          <w:lang w:eastAsia="ja-JP"/>
          <w14:ligatures w14:val="standardContextual"/>
        </w:rPr>
        <w:tab/>
      </w:r>
      <w:r>
        <w:rPr>
          <w:lang w:eastAsia="zh-CN"/>
        </w:rPr>
        <w:t>MSGG_BGDelivery API</w:t>
      </w:r>
      <w:r>
        <w:tab/>
      </w:r>
      <w:r>
        <w:fldChar w:fldCharType="begin" w:fldLock="1"/>
      </w:r>
      <w:r>
        <w:instrText xml:space="preserve"> PAGEREF _Toc162005684 \h </w:instrText>
      </w:r>
      <w:r>
        <w:fldChar w:fldCharType="separate"/>
      </w:r>
      <w:r>
        <w:t>64</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_Toc162005685 \h </w:instrText>
      </w:r>
      <w:r>
        <w:fldChar w:fldCharType="separate"/>
      </w:r>
      <w:r>
        <w:t>64</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_Toc162005686 \h </w:instrText>
      </w:r>
      <w:r>
        <w:fldChar w:fldCharType="separate"/>
      </w:r>
      <w:r>
        <w:t>64</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_Toc162005687 \h </w:instrText>
      </w:r>
      <w:r>
        <w:fldChar w:fldCharType="separate"/>
      </w:r>
      <w:r>
        <w:t>64</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_Toc162005688 \h </w:instrText>
      </w:r>
      <w:r>
        <w:fldChar w:fldCharType="separate"/>
      </w:r>
      <w:r>
        <w:t>64</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_Toc162005689 \h </w:instrText>
      </w:r>
      <w:r>
        <w:fldChar w:fldCharType="separate"/>
      </w:r>
      <w:r>
        <w:t>65</w:t>
      </w:r>
      <w:r>
        <w:fldChar w:fldCharType="end"/>
      </w:r>
    </w:p>
    <w:p>
      <w:pPr>
        <w:pStyle w:val="16"/>
        <w:rPr>
          <w:rFonts w:asciiTheme="minorHAnsi" w:hAnsiTheme="minorHAnsi" w:cstheme="minorBidi"/>
          <w:kern w:val="2"/>
          <w:sz w:val="22"/>
          <w:szCs w:val="22"/>
          <w:lang w:eastAsia="ja-JP"/>
          <w14:ligatures w14:val="standardContextual"/>
        </w:rPr>
      </w:pPr>
      <w:r>
        <w:t>9.</w:t>
      </w:r>
      <w:r>
        <w:rPr>
          <w:lang w:val="en-US" w:eastAsia="zh-CN"/>
        </w:rPr>
        <w:t>3</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_Toc162005690 \h </w:instrText>
      </w:r>
      <w:r>
        <w:fldChar w:fldCharType="separate"/>
      </w:r>
      <w:r>
        <w:t>65</w:t>
      </w:r>
      <w:r>
        <w:fldChar w:fldCharType="end"/>
      </w:r>
    </w:p>
    <w:p>
      <w:pPr>
        <w:pStyle w:val="16"/>
        <w:rPr>
          <w:rFonts w:asciiTheme="minorHAnsi" w:hAnsiTheme="minorHAnsi" w:cstheme="minorBidi"/>
          <w:kern w:val="2"/>
          <w:sz w:val="22"/>
          <w:szCs w:val="22"/>
          <w:lang w:eastAsia="ja-JP"/>
          <w14:ligatures w14:val="standardContextual"/>
        </w:rPr>
      </w:pPr>
      <w:r>
        <w:t>9.</w:t>
      </w:r>
      <w:r>
        <w:rPr>
          <w:lang w:val="en-US" w:eastAsia="zh-CN"/>
        </w:rPr>
        <w:t>3</w:t>
      </w:r>
      <w:r>
        <w:t>.3.2.</w:t>
      </w:r>
      <w:r>
        <w:rPr>
          <w:lang w:val="en-US" w:eastAsia="zh-CN"/>
        </w:rPr>
        <w:t>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_Toc162005691 \h </w:instrText>
      </w:r>
      <w:r>
        <w:fldChar w:fldCharType="separate"/>
      </w:r>
      <w:r>
        <w:t>65</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_Toc162005692 \h </w:instrText>
      </w:r>
      <w:r>
        <w:fldChar w:fldCharType="separate"/>
      </w:r>
      <w:r>
        <w:t>65</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_Toc162005693 \h </w:instrText>
      </w:r>
      <w:r>
        <w:fldChar w:fldCharType="separate"/>
      </w:r>
      <w:r>
        <w:t>65</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_Toc162005694 \h </w:instrText>
      </w:r>
      <w:r>
        <w:fldChar w:fldCharType="separate"/>
      </w:r>
      <w:r>
        <w:t>65</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_Toc162005695 \h </w:instrText>
      </w:r>
      <w:r>
        <w:fldChar w:fldCharType="separate"/>
      </w:r>
      <w:r>
        <w:t>67</w:t>
      </w:r>
      <w:r>
        <w:fldChar w:fldCharType="end"/>
      </w:r>
    </w:p>
    <w:p>
      <w:pPr>
        <w:pStyle w:val="16"/>
        <w:rPr>
          <w:rFonts w:asciiTheme="minorHAnsi" w:hAnsiTheme="minorHAnsi" w:cstheme="minorBidi"/>
          <w:kern w:val="2"/>
          <w:sz w:val="22"/>
          <w:szCs w:val="22"/>
          <w:lang w:eastAsia="ja-JP"/>
          <w14:ligatures w14:val="standardContextual"/>
        </w:rPr>
      </w:pPr>
      <w:r>
        <w:t>9.</w:t>
      </w:r>
      <w:r>
        <w:rPr>
          <w:lang w:val="en-US" w:eastAsia="zh-CN"/>
        </w:rPr>
        <w:t>3</w:t>
      </w:r>
      <w:r>
        <w:t>.5.2.1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_Toc162005696 \h </w:instrText>
      </w:r>
      <w:r>
        <w:fldChar w:fldCharType="separate"/>
      </w:r>
      <w:r>
        <w:t>67</w:t>
      </w:r>
      <w:r>
        <w:fldChar w:fldCharType="end"/>
      </w:r>
    </w:p>
    <w:p>
      <w:pPr>
        <w:pStyle w:val="16"/>
        <w:rPr>
          <w:rFonts w:asciiTheme="minorHAnsi" w:hAnsiTheme="minorHAnsi" w:cstheme="minorBidi"/>
          <w:kern w:val="2"/>
          <w:sz w:val="22"/>
          <w:szCs w:val="22"/>
          <w:lang w:eastAsia="ja-JP"/>
          <w14:ligatures w14:val="standardContextual"/>
        </w:rPr>
      </w:pPr>
      <w:r>
        <w:t>9.</w:t>
      </w:r>
      <w:r>
        <w:rPr>
          <w:lang w:val="en-US" w:eastAsia="zh-CN"/>
        </w:rPr>
        <w:t>3</w:t>
      </w:r>
      <w:r>
        <w:t>.5.2.2</w:t>
      </w:r>
      <w:r>
        <w:rPr>
          <w:rFonts w:asciiTheme="minorHAnsi" w:hAnsiTheme="minorHAnsi" w:cstheme="minorBidi"/>
          <w:kern w:val="2"/>
          <w:sz w:val="22"/>
          <w:szCs w:val="22"/>
          <w:lang w:eastAsia="ja-JP"/>
          <w14:ligatures w14:val="standardContextual"/>
        </w:rPr>
        <w:tab/>
      </w:r>
      <w:r>
        <w:t>Type: BgMessageDelivery</w:t>
      </w:r>
      <w:r>
        <w:tab/>
      </w:r>
      <w:r>
        <w:fldChar w:fldCharType="begin" w:fldLock="1"/>
      </w:r>
      <w:r>
        <w:instrText xml:space="preserve"> PAGEREF _Toc162005697 \h </w:instrText>
      </w:r>
      <w:r>
        <w:fldChar w:fldCharType="separate"/>
      </w:r>
      <w:r>
        <w:t>67</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.5.3</w:t>
      </w:r>
      <w:r>
        <w:rPr>
          <w:rFonts w:asciiTheme="minorHAnsi" w:hAnsiTheme="minorHAnsi" w:cstheme="minorBidi"/>
          <w:kern w:val="2"/>
          <w:sz w:val="22"/>
          <w:szCs w:val="22"/>
          <w:lang w:eastAsia="ja-JP"/>
          <w14:ligatures w14:val="standardContextual"/>
        </w:rPr>
        <w:tab/>
      </w:r>
      <w:r>
        <w:t>Simple data types and enumerations</w:t>
      </w:r>
      <w:r>
        <w:tab/>
      </w:r>
      <w:r>
        <w:fldChar w:fldCharType="begin" w:fldLock="1"/>
      </w:r>
      <w:r>
        <w:instrText xml:space="preserve"> PAGEREF _Toc162005698 \h </w:instrText>
      </w:r>
      <w:r>
        <w:fldChar w:fldCharType="separate"/>
      </w:r>
      <w:r>
        <w:t>67</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_Toc162005699 \h </w:instrText>
      </w:r>
      <w:r>
        <w:fldChar w:fldCharType="separate"/>
      </w:r>
      <w:r>
        <w:t>67</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_Toc162005700 \h </w:instrText>
      </w:r>
      <w:r>
        <w:fldChar w:fldCharType="separate"/>
      </w:r>
      <w:r>
        <w:t>67</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_Toc162005701 \h </w:instrText>
      </w:r>
      <w:r>
        <w:fldChar w:fldCharType="separate"/>
      </w:r>
      <w:r>
        <w:t>68</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_Toc162005702 \h </w:instrText>
      </w:r>
      <w:r>
        <w:fldChar w:fldCharType="separate"/>
      </w:r>
      <w:r>
        <w:t>68</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_Toc162005703 \h </w:instrText>
      </w:r>
      <w:r>
        <w:fldChar w:fldCharType="separate"/>
      </w:r>
      <w:r>
        <w:t>68</w:t>
      </w:r>
      <w:r>
        <w:fldChar w:fldCharType="end"/>
      </w:r>
    </w:p>
    <w:p>
      <w:pPr>
        <w:pStyle w:val="20"/>
        <w:rPr>
          <w:rFonts w:asciiTheme="minorHAnsi" w:hAnsiTheme="minorHAnsi" w:cstheme="minorBidi"/>
          <w:kern w:val="2"/>
          <w:szCs w:val="22"/>
          <w:lang w:eastAsia="ja-JP"/>
          <w14:ligatures w14:val="standardContextual"/>
        </w:rPr>
      </w:pPr>
      <w:r>
        <w:rPr>
          <w:lang w:eastAsia="zh-CN"/>
        </w:rPr>
        <w:t>10</w:t>
      </w:r>
      <w:r>
        <w:rPr>
          <w:rFonts w:asciiTheme="minorHAnsi" w:hAnsiTheme="minorHAnsi" w:cstheme="minorBidi"/>
          <w:kern w:val="2"/>
          <w:szCs w:val="22"/>
          <w:lang w:eastAsia="ja-JP"/>
          <w14:ligatures w14:val="standardContextual"/>
        </w:rPr>
        <w:tab/>
      </w:r>
      <w:r>
        <w:rPr>
          <w:lang w:eastAsia="zh-CN"/>
        </w:rPr>
        <w:t>Security</w:t>
      </w:r>
      <w:r>
        <w:tab/>
      </w:r>
      <w:r>
        <w:fldChar w:fldCharType="begin" w:fldLock="1"/>
      </w:r>
      <w:r>
        <w:instrText xml:space="preserve"> PAGEREF _Toc162005704 \h </w:instrText>
      </w:r>
      <w:r>
        <w:fldChar w:fldCharType="separate"/>
      </w:r>
      <w:r>
        <w:t>68</w:t>
      </w:r>
      <w:r>
        <w:fldChar w:fldCharType="end"/>
      </w:r>
    </w:p>
    <w:p>
      <w:pPr>
        <w:pStyle w:val="20"/>
        <w:rPr>
          <w:rFonts w:asciiTheme="minorHAnsi" w:hAnsiTheme="minorHAnsi" w:cstheme="minorBidi"/>
          <w:kern w:val="2"/>
          <w:szCs w:val="22"/>
          <w:lang w:eastAsia="ja-JP"/>
          <w14:ligatures w14:val="standardContextual"/>
        </w:rPr>
      </w:pPr>
      <w:r>
        <w:rPr>
          <w:lang w:eastAsia="zh-CN"/>
        </w:rPr>
        <w:t>11</w:t>
      </w:r>
      <w:r>
        <w:rPr>
          <w:rFonts w:asciiTheme="minorHAnsi" w:hAnsiTheme="minorHAnsi" w:cstheme="minorBidi"/>
          <w:kern w:val="2"/>
          <w:szCs w:val="22"/>
          <w:lang w:eastAsia="ja-JP"/>
          <w14:ligatures w14:val="standardContextual"/>
        </w:rPr>
        <w:tab/>
      </w:r>
      <w:r>
        <w:rPr>
          <w:lang w:eastAsia="zh-CN"/>
        </w:rPr>
        <w:t>Using Common API Framework</w:t>
      </w:r>
      <w:r>
        <w:tab/>
      </w:r>
      <w:r>
        <w:fldChar w:fldCharType="begin" w:fldLock="1"/>
      </w:r>
      <w:r>
        <w:instrText xml:space="preserve"> PAGEREF _Toc162005705 \h </w:instrText>
      </w:r>
      <w:r>
        <w:fldChar w:fldCharType="separate"/>
      </w:r>
      <w:r>
        <w:t>68</w:t>
      </w:r>
      <w:r>
        <w:fldChar w:fldCharType="end"/>
      </w:r>
    </w:p>
    <w:p>
      <w:pPr>
        <w:pStyle w:val="19"/>
        <w:rPr>
          <w:rFonts w:asciiTheme="minorHAnsi" w:hAnsiTheme="minorHAnsi" w:cstheme="minorBidi"/>
          <w:kern w:val="2"/>
          <w:sz w:val="22"/>
          <w:szCs w:val="22"/>
          <w:lang w:eastAsia="ja-JP"/>
          <w14:ligatures w14:val="standardContextual"/>
        </w:rPr>
      </w:pPr>
      <w:r>
        <w:rPr>
          <w:lang w:eastAsia="zh-CN"/>
        </w:rPr>
        <w:t>11.1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_Toc162005706 \h </w:instrText>
      </w:r>
      <w:r>
        <w:fldChar w:fldCharType="separate"/>
      </w:r>
      <w:r>
        <w:t>68</w:t>
      </w:r>
      <w:r>
        <w:fldChar w:fldCharType="end"/>
      </w:r>
    </w:p>
    <w:p>
      <w:pPr>
        <w:pStyle w:val="19"/>
        <w:rPr>
          <w:rFonts w:asciiTheme="minorHAnsi" w:hAnsiTheme="minorHAnsi" w:cstheme="minorBidi"/>
          <w:kern w:val="2"/>
          <w:sz w:val="22"/>
          <w:szCs w:val="22"/>
          <w:lang w:eastAsia="ja-JP"/>
          <w14:ligatures w14:val="standardContextual"/>
        </w:rPr>
      </w:pPr>
      <w:r>
        <w:rPr>
          <w:lang w:eastAsia="zh-CN"/>
        </w:rPr>
        <w:t>11</w:t>
      </w:r>
      <w:r>
        <w:t>.2</w:t>
      </w:r>
      <w:r>
        <w:rPr>
          <w:rFonts w:asciiTheme="minorHAnsi" w:hAnsiTheme="minorHAnsi" w:cstheme="minorBidi"/>
          <w:kern w:val="2"/>
          <w:sz w:val="22"/>
          <w:szCs w:val="22"/>
          <w:lang w:eastAsia="ja-JP"/>
          <w14:ligatures w14:val="standardContextual"/>
        </w:rPr>
        <w:tab/>
      </w:r>
      <w:r>
        <w:t>Security</w:t>
      </w:r>
      <w:r>
        <w:tab/>
      </w:r>
      <w:r>
        <w:fldChar w:fldCharType="begin" w:fldLock="1"/>
      </w:r>
      <w:r>
        <w:instrText xml:space="preserve"> PAGEREF _Toc162005707 \h </w:instrText>
      </w:r>
      <w:r>
        <w:fldChar w:fldCharType="separate"/>
      </w:r>
      <w:r>
        <w:t>68</w:t>
      </w:r>
      <w:r>
        <w:fldChar w:fldCharType="end"/>
      </w:r>
    </w:p>
    <w:p>
      <w:pPr>
        <w:pStyle w:val="20"/>
        <w:rPr>
          <w:rFonts w:asciiTheme="minorHAnsi" w:hAnsiTheme="minorHAnsi" w:cstheme="minorBidi"/>
          <w:kern w:val="2"/>
          <w:szCs w:val="22"/>
          <w:lang w:eastAsia="ja-JP"/>
          <w14:ligatures w14:val="standardContextual"/>
        </w:rPr>
      </w:pPr>
      <w:r>
        <w:t>12</w:t>
      </w:r>
      <w:r>
        <w:rPr>
          <w:rFonts w:asciiTheme="minorHAnsi" w:hAnsiTheme="minorHAnsi" w:cstheme="minorBidi"/>
          <w:kern w:val="2"/>
          <w:szCs w:val="22"/>
          <w:lang w:eastAsia="ja-JP"/>
          <w14:ligatures w14:val="standardContextual"/>
        </w:rPr>
        <w:tab/>
      </w:r>
      <w:r>
        <w:t>Usage of Network Capabilities</w:t>
      </w:r>
      <w:r>
        <w:tab/>
      </w:r>
      <w:r>
        <w:fldChar w:fldCharType="begin" w:fldLock="1"/>
      </w:r>
      <w:r>
        <w:instrText xml:space="preserve"> PAGEREF _Toc162005708 \h </w:instrText>
      </w:r>
      <w:r>
        <w:fldChar w:fldCharType="separate"/>
      </w:r>
      <w:r>
        <w:t>69</w:t>
      </w:r>
      <w:r>
        <w:fldChar w:fldCharType="end"/>
      </w:r>
    </w:p>
    <w:p>
      <w:pPr>
        <w:pStyle w:val="54"/>
        <w:rPr>
          <w:rFonts w:asciiTheme="minorHAnsi" w:hAnsiTheme="minorHAnsi" w:cstheme="minorBidi"/>
          <w:b w:val="0"/>
          <w:kern w:val="2"/>
          <w:szCs w:val="22"/>
          <w:lang w:eastAsia="ja-JP"/>
          <w14:ligatures w14:val="standardContextual"/>
        </w:rPr>
      </w:pPr>
      <w:r>
        <w:t>Annex A (normative):</w:t>
      </w:r>
      <w:r>
        <w:tab/>
      </w:r>
      <w:r>
        <w:t>OpenAPI specification</w:t>
      </w:r>
      <w:r>
        <w:tab/>
      </w:r>
      <w:r>
        <w:fldChar w:fldCharType="begin" w:fldLock="1"/>
      </w:r>
      <w:r>
        <w:instrText xml:space="preserve"> PAGEREF _Toc162005709 \h </w:instrText>
      </w:r>
      <w:r>
        <w:fldChar w:fldCharType="separate"/>
      </w:r>
      <w:r>
        <w:t>70</w:t>
      </w:r>
      <w:r>
        <w:fldChar w:fldCharType="end"/>
      </w:r>
    </w:p>
    <w:p>
      <w:pPr>
        <w:pStyle w:val="20"/>
        <w:rPr>
          <w:rFonts w:asciiTheme="minorHAnsi" w:hAnsiTheme="minorHAnsi" w:cstheme="minorBidi"/>
          <w:kern w:val="2"/>
          <w:szCs w:val="22"/>
          <w:lang w:eastAsia="ja-JP"/>
          <w14:ligatures w14:val="standardContextual"/>
        </w:rPr>
      </w:pPr>
      <w:r>
        <w:t>A.1</w:t>
      </w:r>
      <w:r>
        <w:rPr>
          <w:rFonts w:asciiTheme="minorHAnsi" w:hAnsiTheme="minorHAnsi" w:cstheme="minorBidi"/>
          <w:kern w:val="2"/>
          <w:szCs w:val="22"/>
          <w:lang w:eastAsia="ja-JP"/>
          <w14:ligatures w14:val="standardContextual"/>
        </w:rPr>
        <w:tab/>
      </w:r>
      <w:r>
        <w:t>General</w:t>
      </w:r>
      <w:r>
        <w:tab/>
      </w:r>
      <w:r>
        <w:fldChar w:fldCharType="begin" w:fldLock="1"/>
      </w:r>
      <w:r>
        <w:instrText xml:space="preserve"> PAGEREF _Toc162005710 \h </w:instrText>
      </w:r>
      <w:r>
        <w:fldChar w:fldCharType="separate"/>
      </w:r>
      <w:r>
        <w:t>70</w:t>
      </w:r>
      <w:r>
        <w:fldChar w:fldCharType="end"/>
      </w:r>
    </w:p>
    <w:p>
      <w:pPr>
        <w:pStyle w:val="20"/>
        <w:rPr>
          <w:rFonts w:asciiTheme="minorHAnsi" w:hAnsiTheme="minorHAnsi" w:cstheme="minorBidi"/>
          <w:kern w:val="2"/>
          <w:szCs w:val="22"/>
          <w:lang w:eastAsia="ja-JP"/>
          <w14:ligatures w14:val="standardContextual"/>
        </w:rPr>
      </w:pPr>
      <w:r>
        <w:rPr>
          <w:lang w:eastAsia="zh-CN"/>
        </w:rPr>
        <w:t>A.2</w:t>
      </w:r>
      <w:r>
        <w:rPr>
          <w:rFonts w:asciiTheme="minorHAnsi" w:hAnsiTheme="minorHAnsi" w:cstheme="minorBidi"/>
          <w:kern w:val="2"/>
          <w:szCs w:val="22"/>
          <w:lang w:eastAsia="ja-JP"/>
          <w14:ligatures w14:val="standardContextual"/>
        </w:rPr>
        <w:tab/>
      </w:r>
      <w:r>
        <w:rPr>
          <w:lang w:eastAsia="zh-CN"/>
        </w:rPr>
        <w:t>MSGS_ASRegistration API</w:t>
      </w:r>
      <w:r>
        <w:tab/>
      </w:r>
      <w:r>
        <w:fldChar w:fldCharType="begin" w:fldLock="1"/>
      </w:r>
      <w:r>
        <w:instrText xml:space="preserve"> PAGEREF _Toc162005711 \h </w:instrText>
      </w:r>
      <w:r>
        <w:fldChar w:fldCharType="separate"/>
      </w:r>
      <w:r>
        <w:t>70</w:t>
      </w:r>
      <w:r>
        <w:fldChar w:fldCharType="end"/>
      </w:r>
    </w:p>
    <w:p>
      <w:pPr>
        <w:pStyle w:val="20"/>
        <w:rPr>
          <w:rFonts w:asciiTheme="minorHAnsi" w:hAnsiTheme="minorHAnsi" w:cstheme="minorBidi"/>
          <w:kern w:val="2"/>
          <w:szCs w:val="22"/>
          <w:lang w:eastAsia="ja-JP"/>
          <w14:ligatures w14:val="standardContextual"/>
        </w:rPr>
      </w:pPr>
      <w:r>
        <w:rPr>
          <w:lang w:eastAsia="zh-CN"/>
        </w:rPr>
        <w:t>A.3</w:t>
      </w:r>
      <w:r>
        <w:rPr>
          <w:rFonts w:asciiTheme="minorHAnsi" w:hAnsiTheme="minorHAnsi" w:cstheme="minorBidi"/>
          <w:kern w:val="2"/>
          <w:szCs w:val="22"/>
          <w:lang w:eastAsia="ja-JP"/>
          <w14:ligatures w14:val="standardContextual"/>
        </w:rPr>
        <w:tab/>
      </w:r>
      <w:r>
        <w:rPr>
          <w:lang w:eastAsia="zh-CN"/>
        </w:rPr>
        <w:t>MSGS_MSGDelivery API</w:t>
      </w:r>
      <w:r>
        <w:tab/>
      </w:r>
      <w:r>
        <w:fldChar w:fldCharType="begin" w:fldLock="1"/>
      </w:r>
      <w:r>
        <w:instrText xml:space="preserve"> PAGEREF _Toc162005712 \h </w:instrText>
      </w:r>
      <w:r>
        <w:fldChar w:fldCharType="separate"/>
      </w:r>
      <w:r>
        <w:t>72</w:t>
      </w:r>
      <w:r>
        <w:fldChar w:fldCharType="end"/>
      </w:r>
    </w:p>
    <w:p>
      <w:pPr>
        <w:pStyle w:val="20"/>
        <w:rPr>
          <w:rFonts w:asciiTheme="minorHAnsi" w:hAnsiTheme="minorHAnsi" w:cstheme="minorBidi"/>
          <w:kern w:val="2"/>
          <w:szCs w:val="22"/>
          <w:lang w:eastAsia="ja-JP"/>
          <w14:ligatures w14:val="standardContextual"/>
        </w:rPr>
      </w:pPr>
      <w:r>
        <w:rPr>
          <w:lang w:eastAsia="zh-CN"/>
        </w:rPr>
        <w:t>A.4</w:t>
      </w:r>
      <w:r>
        <w:rPr>
          <w:rFonts w:asciiTheme="minorHAnsi" w:hAnsiTheme="minorHAnsi" w:cstheme="minorBidi"/>
          <w:kern w:val="2"/>
          <w:szCs w:val="22"/>
          <w:lang w:eastAsia="ja-JP"/>
          <w14:ligatures w14:val="standardContextual"/>
        </w:rPr>
        <w:tab/>
      </w:r>
      <w:r>
        <w:rPr>
          <w:lang w:eastAsia="zh-CN"/>
        </w:rPr>
        <w:t>MSGG_L3GDelivery API</w:t>
      </w:r>
      <w:r>
        <w:tab/>
      </w:r>
      <w:r>
        <w:fldChar w:fldCharType="begin" w:fldLock="1"/>
      </w:r>
      <w:r>
        <w:instrText xml:space="preserve"> PAGEREF _Toc162005713 \h </w:instrText>
      </w:r>
      <w:r>
        <w:fldChar w:fldCharType="separate"/>
      </w:r>
      <w:r>
        <w:t>77</w:t>
      </w:r>
      <w:r>
        <w:fldChar w:fldCharType="end"/>
      </w:r>
    </w:p>
    <w:p>
      <w:pPr>
        <w:pStyle w:val="20"/>
        <w:rPr>
          <w:rFonts w:asciiTheme="minorHAnsi" w:hAnsiTheme="minorHAnsi" w:cstheme="minorBidi"/>
          <w:kern w:val="2"/>
          <w:szCs w:val="22"/>
          <w:lang w:eastAsia="ja-JP"/>
          <w14:ligatures w14:val="standardContextual"/>
        </w:rPr>
      </w:pPr>
      <w:r>
        <w:rPr>
          <w:lang w:eastAsia="zh-CN"/>
        </w:rPr>
        <w:t>A.5</w:t>
      </w:r>
      <w:r>
        <w:rPr>
          <w:rFonts w:asciiTheme="minorHAnsi" w:hAnsiTheme="minorHAnsi" w:cstheme="minorBidi"/>
          <w:kern w:val="2"/>
          <w:szCs w:val="22"/>
          <w:lang w:eastAsia="ja-JP"/>
          <w14:ligatures w14:val="standardContextual"/>
        </w:rPr>
        <w:tab/>
      </w:r>
      <w:r>
        <w:rPr>
          <w:lang w:eastAsia="zh-CN"/>
        </w:rPr>
        <w:t>MSGG_N3GDelivery API</w:t>
      </w:r>
      <w:r>
        <w:tab/>
      </w:r>
      <w:r>
        <w:fldChar w:fldCharType="begin" w:fldLock="1"/>
      </w:r>
      <w:r>
        <w:instrText xml:space="preserve"> PAGEREF _Toc162005714 \h </w:instrText>
      </w:r>
      <w:r>
        <w:fldChar w:fldCharType="separate"/>
      </w:r>
      <w:r>
        <w:t>79</w:t>
      </w:r>
      <w:r>
        <w:fldChar w:fldCharType="end"/>
      </w:r>
    </w:p>
    <w:p>
      <w:pPr>
        <w:pStyle w:val="54"/>
        <w:rPr>
          <w:rFonts w:asciiTheme="minorHAnsi" w:hAnsiTheme="minorHAnsi" w:cstheme="minorBidi"/>
          <w:b w:val="0"/>
          <w:kern w:val="2"/>
          <w:szCs w:val="22"/>
          <w:lang w:eastAsia="ja-JP"/>
          <w14:ligatures w14:val="standardContextual"/>
        </w:rPr>
      </w:pPr>
      <w:r>
        <w:t>Annex B (informative):</w:t>
      </w:r>
      <w:r>
        <w:tab/>
      </w:r>
      <w:r>
        <w:t>Change history</w:t>
      </w:r>
      <w:r>
        <w:tab/>
      </w:r>
      <w:r>
        <w:fldChar w:fldCharType="begin" w:fldLock="1"/>
      </w:r>
      <w:r>
        <w:instrText xml:space="preserve"> PAGEREF _Toc162005715 \h </w:instrText>
      </w:r>
      <w:r>
        <w:fldChar w:fldCharType="separate"/>
      </w:r>
      <w:r>
        <w:t>89</w:t>
      </w:r>
      <w:r>
        <w:fldChar w:fldCharType="end"/>
      </w:r>
    </w:p>
    <w:p>
      <w:r>
        <w:rPr>
          <w:sz w:val="22"/>
        </w:rPr>
        <w:fldChar w:fldCharType="end"/>
      </w:r>
    </w:p>
    <w:p>
      <w:pPr>
        <w:pStyle w:val="3"/>
      </w:pPr>
      <w:bookmarkStart w:id="17" w:name="foreword"/>
      <w:bookmarkEnd w:id="17"/>
      <w:r>
        <w:br w:type="page"/>
      </w:r>
      <w:bookmarkStart w:id="18" w:name="_Toc162005420"/>
      <w:r>
        <w:t>Foreword</w:t>
      </w:r>
      <w:bookmarkEnd w:id="18"/>
    </w:p>
    <w:p>
      <w:r>
        <w:t xml:space="preserve">This Technical </w:t>
      </w:r>
      <w:bookmarkStart w:id="19" w:name="spectype3"/>
      <w:r>
        <w:t>Specification</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ab/>
      </w:r>
      <w:r>
        <w:t>indicates a recommendation to do something</w:t>
      </w:r>
    </w:p>
    <w:p>
      <w:pPr>
        <w:pStyle w:val="106"/>
      </w:pPr>
      <w:r>
        <w:rPr>
          <w:b/>
        </w:rPr>
        <w:t>should not</w:t>
      </w:r>
      <w:r>
        <w:tab/>
      </w:r>
      <w:r>
        <w:t>indicates a recommendation not to do something</w:t>
      </w:r>
    </w:p>
    <w:p>
      <w:pPr>
        <w:pStyle w:val="106"/>
      </w:pPr>
      <w:r>
        <w:rPr>
          <w:b/>
        </w:rPr>
        <w:t>may</w:t>
      </w:r>
      <w:r>
        <w:tab/>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ab/>
      </w:r>
      <w:r>
        <w:t>indicates that something is possible</w:t>
      </w:r>
    </w:p>
    <w:p>
      <w:pPr>
        <w:pStyle w:val="106"/>
      </w:pPr>
      <w:r>
        <w:rPr>
          <w:b/>
        </w:rPr>
        <w:t>cannot</w:t>
      </w:r>
      <w:r>
        <w:tab/>
      </w:r>
      <w:r>
        <w:tab/>
      </w:r>
      <w:r>
        <w:t>indicates that something is impossible</w:t>
      </w:r>
    </w:p>
    <w:p>
      <w:r>
        <w:t>The constructions "can" and "cannot" are not substitutes for "may" and "need not".</w:t>
      </w:r>
    </w:p>
    <w:p>
      <w:pPr>
        <w:pStyle w:val="106"/>
      </w:pPr>
      <w:r>
        <w:rPr>
          <w:b/>
        </w:rPr>
        <w:t>will</w:t>
      </w:r>
      <w:r>
        <w:tab/>
      </w:r>
      <w:r>
        <w:tab/>
      </w:r>
      <w:r>
        <w:t>indicates that something is certain or expected to happen as a result of action taken by an agency the behaviour of which is outside the scope of the present document</w:t>
      </w:r>
    </w:p>
    <w:p>
      <w:pPr>
        <w:pStyle w:val="106"/>
      </w:pPr>
      <w:r>
        <w:rPr>
          <w:b/>
        </w:rPr>
        <w:t>will not</w:t>
      </w:r>
      <w:r>
        <w:tab/>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20" w:name="introduction"/>
      <w:bookmarkEnd w:id="20"/>
      <w:r>
        <w:br w:type="page"/>
      </w:r>
      <w:bookmarkStart w:id="21" w:name="scope"/>
      <w:bookmarkEnd w:id="21"/>
      <w:bookmarkStart w:id="22" w:name="_Toc162005421"/>
      <w:r>
        <w:t>1</w:t>
      </w:r>
      <w:r>
        <w:tab/>
      </w:r>
      <w:r>
        <w:t>Scope</w:t>
      </w:r>
      <w:bookmarkEnd w:id="22"/>
    </w:p>
    <w:p>
      <w:bookmarkStart w:id="23" w:name="references"/>
      <w:bookmarkEnd w:id="23"/>
      <w:r>
        <w:t>The present document specified the Application Programming Interface (API) for enabling the MSGin5G Service over MSGin5G-2/3/4</w:t>
      </w:r>
      <w:r>
        <w:rPr>
          <w:rFonts w:hint="eastAsia"/>
          <w:lang w:val="en-US" w:eastAsia="zh-CN"/>
        </w:rPr>
        <w:t>/7/8</w:t>
      </w:r>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pPr>
        <w:pStyle w:val="3"/>
      </w:pPr>
      <w:bookmarkStart w:id="24" w:name="_Toc162005422"/>
      <w:r>
        <w:t>2</w:t>
      </w:r>
      <w:r>
        <w:tab/>
      </w:r>
      <w:r>
        <w:t>References</w:t>
      </w:r>
      <w:bookmarkEnd w:id="24"/>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bookmarkStart w:id="25" w:name="definitions"/>
      <w:bookmarkEnd w:id="25"/>
      <w:r>
        <w:t>[1]</w:t>
      </w:r>
      <w:r>
        <w:tab/>
      </w:r>
      <w:r>
        <w:t>3GPP TR 21.905: "Vocabulary for 3GPP Specifications".</w:t>
      </w:r>
    </w:p>
    <w:p>
      <w:pPr>
        <w:pStyle w:val="106"/>
        <w:rPr>
          <w:lang w:eastAsia="zh-CN"/>
        </w:rPr>
      </w:pPr>
      <w:r>
        <w:rPr>
          <w:lang w:eastAsia="zh-CN"/>
        </w:rPr>
        <w:t>[2]</w:t>
      </w:r>
      <w:r>
        <w:rPr>
          <w:lang w:eastAsia="zh-CN"/>
        </w:rPr>
        <w:tab/>
      </w:r>
      <w:r>
        <w:rPr>
          <w:lang w:eastAsia="zh-CN"/>
        </w:rPr>
        <w:t>3GPP</w:t>
      </w:r>
      <w:r>
        <w:t> </w:t>
      </w:r>
      <w:r>
        <w:rPr>
          <w:lang w:eastAsia="zh-CN"/>
        </w:rPr>
        <w:t>TS</w:t>
      </w:r>
      <w:r>
        <w:t> </w:t>
      </w:r>
      <w:r>
        <w:rPr>
          <w:lang w:eastAsia="zh-CN"/>
        </w:rPr>
        <w:t>23.554: "Application architecture for MSGin5G Service".</w:t>
      </w:r>
    </w:p>
    <w:p>
      <w:pPr>
        <w:pStyle w:val="106"/>
        <w:rPr>
          <w:lang w:eastAsia="zh-CN"/>
        </w:rPr>
      </w:pPr>
      <w:r>
        <w:rPr>
          <w:lang w:eastAsia="zh-CN"/>
        </w:rPr>
        <w:t>[3]</w:t>
      </w:r>
      <w:r>
        <w:rPr>
          <w:lang w:eastAsia="zh-CN"/>
        </w:rPr>
        <w:tab/>
      </w:r>
      <w:r>
        <w:rPr>
          <w:lang w:eastAsia="zh-CN"/>
        </w:rPr>
        <w:t>3GPP</w:t>
      </w:r>
      <w:r>
        <w:t> </w:t>
      </w:r>
      <w:r>
        <w:rPr>
          <w:lang w:eastAsia="zh-CN"/>
        </w:rPr>
        <w:t>TS</w:t>
      </w:r>
      <w:r>
        <w:t> </w:t>
      </w:r>
      <w:r>
        <w:rPr>
          <w:lang w:eastAsia="zh-CN"/>
        </w:rPr>
        <w:t>22.262: "Message Service within the 5G System".</w:t>
      </w:r>
    </w:p>
    <w:p>
      <w:pPr>
        <w:pStyle w:val="106"/>
      </w:pPr>
      <w:r>
        <w:t>[</w:t>
      </w:r>
      <w:r>
        <w:rPr>
          <w:lang w:eastAsia="zh-CN"/>
        </w:rPr>
        <w:t>4</w:t>
      </w:r>
      <w:r>
        <w:t>]</w:t>
      </w:r>
      <w:r>
        <w:tab/>
      </w:r>
      <w:r>
        <w:t>3GPP TS 29.500: "5G System; Technical Realization of Service Based Architecture; Stage 3".</w:t>
      </w:r>
    </w:p>
    <w:p>
      <w:pPr>
        <w:pStyle w:val="106"/>
      </w:pPr>
      <w:r>
        <w:t>[</w:t>
      </w:r>
      <w:r>
        <w:rPr>
          <w:lang w:eastAsia="zh-CN"/>
        </w:rPr>
        <w:t>5</w:t>
      </w:r>
      <w:r>
        <w:t>]</w:t>
      </w:r>
      <w:r>
        <w:tab/>
      </w:r>
      <w:r>
        <w:t>3GPP TS 29.571: "5G System; Common Data Types for Service Based Interfaces Stage 3".</w:t>
      </w:r>
    </w:p>
    <w:p>
      <w:pPr>
        <w:pStyle w:val="106"/>
      </w:pPr>
      <w:r>
        <w:t>[6]</w:t>
      </w:r>
      <w:r>
        <w:tab/>
      </w:r>
      <w:r>
        <w:t xml:space="preserve">OpenAPI: "OpenAPI Specification Version 3.0.0", </w:t>
      </w:r>
      <w:r>
        <w:fldChar w:fldCharType="begin"/>
      </w:r>
      <w:r>
        <w:instrText xml:space="preserve"> HYPERLINK "https://spec.openapis.org/oas/v3.0.0" </w:instrText>
      </w:r>
      <w:r>
        <w:fldChar w:fldCharType="separate"/>
      </w:r>
      <w:r>
        <w:t>https://spec.openapis.org/oas/v3.0.0</w:t>
      </w:r>
      <w:r>
        <w:fldChar w:fldCharType="end"/>
      </w:r>
      <w:r>
        <w:t>.</w:t>
      </w:r>
    </w:p>
    <w:p>
      <w:pPr>
        <w:pStyle w:val="106"/>
      </w:pPr>
      <w:r>
        <w:t>[7]</w:t>
      </w:r>
      <w:r>
        <w:tab/>
      </w:r>
      <w:r>
        <w:t>3GPP TS 23.222: "Functional architecture and information flows to support Common API Framework for 3GPP Northbound APIs; Stage 2".</w:t>
      </w:r>
    </w:p>
    <w:p>
      <w:pPr>
        <w:pStyle w:val="106"/>
      </w:pPr>
      <w:r>
        <w:t>[8]</w:t>
      </w:r>
      <w:r>
        <w:tab/>
      </w:r>
      <w:r>
        <w:t>3GPP TS 29.222: "Common API Framework for 3GPP Northbound APIs; Stage 3".</w:t>
      </w:r>
    </w:p>
    <w:p>
      <w:pPr>
        <w:pStyle w:val="106"/>
      </w:pPr>
      <w:r>
        <w:t>[9]</w:t>
      </w:r>
      <w:r>
        <w:tab/>
      </w:r>
      <w:r>
        <w:t>3GPP TS 29.501: "5G System; Principles and Guidelines for Services Definition; Stage 3".</w:t>
      </w:r>
    </w:p>
    <w:p>
      <w:pPr>
        <w:pStyle w:val="106"/>
      </w:pPr>
      <w:r>
        <w:t>[10]</w:t>
      </w:r>
      <w:r>
        <w:tab/>
      </w:r>
      <w:r>
        <w:t>IETF RFC 9112: "HTTP/1.1".</w:t>
      </w:r>
    </w:p>
    <w:p>
      <w:pPr>
        <w:pStyle w:val="106"/>
      </w:pPr>
      <w:r>
        <w:t>[11]</w:t>
      </w:r>
      <w:r>
        <w:tab/>
      </w:r>
      <w:r>
        <w:t>IETF RFC 9110: "HTTP Semantics"</w:t>
      </w:r>
    </w:p>
    <w:p>
      <w:pPr>
        <w:pStyle w:val="106"/>
      </w:pPr>
      <w:r>
        <w:t>[12]</w:t>
      </w:r>
      <w:r>
        <w:tab/>
      </w:r>
      <w:r>
        <w:t>Void.</w:t>
      </w:r>
    </w:p>
    <w:p>
      <w:pPr>
        <w:pStyle w:val="106"/>
      </w:pPr>
      <w:r>
        <w:t>[13]</w:t>
      </w:r>
      <w:r>
        <w:tab/>
      </w:r>
      <w:r>
        <w:t>Void.</w:t>
      </w:r>
    </w:p>
    <w:p>
      <w:pPr>
        <w:pStyle w:val="106"/>
      </w:pPr>
      <w:r>
        <w:t>[14]</w:t>
      </w:r>
      <w:r>
        <w:tab/>
      </w:r>
      <w:r>
        <w:t>IETF RFC 9111: Caching".</w:t>
      </w:r>
    </w:p>
    <w:p>
      <w:pPr>
        <w:pStyle w:val="106"/>
      </w:pPr>
      <w:r>
        <w:t>[15]</w:t>
      </w:r>
      <w:r>
        <w:tab/>
      </w:r>
      <w:r>
        <w:t>Void</w:t>
      </w:r>
    </w:p>
    <w:p>
      <w:pPr>
        <w:pStyle w:val="106"/>
      </w:pPr>
      <w:r>
        <w:t>[16]</w:t>
      </w:r>
      <w:r>
        <w:tab/>
      </w:r>
      <w:r>
        <w:t>IETF RFC 9113: HTTP/2".</w:t>
      </w:r>
    </w:p>
    <w:p>
      <w:pPr>
        <w:pStyle w:val="106"/>
        <w:rPr>
          <w:lang w:eastAsia="zh-CN"/>
        </w:rPr>
      </w:pPr>
      <w:r>
        <w:t>[17]</w:t>
      </w:r>
      <w:r>
        <w:tab/>
      </w:r>
      <w:r>
        <w:t>IETF RFC 8259: "The JavaScript Object Notation (JSON) Data Interchange Format".</w:t>
      </w:r>
    </w:p>
    <w:p>
      <w:pPr>
        <w:pStyle w:val="106"/>
        <w:rPr>
          <w:lang w:eastAsia="zh-CN"/>
        </w:rPr>
      </w:pPr>
      <w:r>
        <w:t>[18]</w:t>
      </w:r>
      <w:r>
        <w:tab/>
      </w:r>
      <w:r>
        <w:t>3GPP TR 21.900: "Technical Specification Group working methods".</w:t>
      </w:r>
    </w:p>
    <w:p>
      <w:pPr>
        <w:pStyle w:val="106"/>
      </w:pPr>
      <w:r>
        <w:t>[19]</w:t>
      </w:r>
      <w:r>
        <w:tab/>
      </w:r>
      <w:r>
        <w:t>3GPP TR 33.862: "Study on security aspects of the Message Service for MIoT over the 5G System (MSGin5G)".</w:t>
      </w:r>
    </w:p>
    <w:p>
      <w:pPr>
        <w:pStyle w:val="106"/>
      </w:pPr>
      <w:r>
        <w:t>[20]</w:t>
      </w:r>
      <w:r>
        <w:tab/>
      </w:r>
      <w:r>
        <w:t>3GPP TS 33.501: "Security architecture and procedures for 5G system".</w:t>
      </w:r>
    </w:p>
    <w:p>
      <w:pPr>
        <w:pStyle w:val="106"/>
      </w:pPr>
      <w:r>
        <w:t>[21]</w:t>
      </w:r>
      <w:r>
        <w:tab/>
      </w:r>
      <w:r>
        <w:t>IETF RFC 6749: "The OAuth 2.0 Authorization Framework".</w:t>
      </w:r>
    </w:p>
    <w:p>
      <w:pPr>
        <w:pStyle w:val="106"/>
        <w:rPr>
          <w:lang w:eastAsia="zh-CN"/>
        </w:rPr>
      </w:pPr>
      <w:r>
        <w:t>[22]</w:t>
      </w:r>
      <w:r>
        <w:tab/>
      </w:r>
      <w:r>
        <w:t>3GPP TS 33.122: "Security Aspects of Common API Framework for 3GPP Northbound APIs".</w:t>
      </w:r>
    </w:p>
    <w:p>
      <w:pPr>
        <w:pStyle w:val="106"/>
        <w:rPr>
          <w:lang w:eastAsia="zh-CN"/>
        </w:rPr>
      </w:pPr>
      <w:r>
        <w:t>[2</w:t>
      </w:r>
      <w:r>
        <w:rPr>
          <w:rFonts w:hint="eastAsia"/>
          <w:lang w:eastAsia="zh-CN"/>
        </w:rPr>
        <w:t>3</w:t>
      </w:r>
      <w:r>
        <w:t>]</w:t>
      </w:r>
      <w:r>
        <w:tab/>
      </w:r>
      <w:r>
        <w:t>3GPP TS </w:t>
      </w:r>
      <w:r>
        <w:rPr>
          <w:rFonts w:hint="eastAsia"/>
          <w:lang w:eastAsia="zh-CN"/>
        </w:rPr>
        <w:t>29</w:t>
      </w:r>
      <w:r>
        <w:t>.</w:t>
      </w:r>
      <w:r>
        <w:rPr>
          <w:rFonts w:hint="eastAsia"/>
          <w:lang w:eastAsia="zh-CN"/>
        </w:rPr>
        <w:t>5</w:t>
      </w:r>
      <w:r>
        <w:t>22: "5G System; Network Exposure Function Northbound APIs; Stage 3".</w:t>
      </w:r>
    </w:p>
    <w:p>
      <w:pPr>
        <w:pStyle w:val="106"/>
        <w:rPr>
          <w:lang w:eastAsia="zh-CN"/>
        </w:rPr>
      </w:pPr>
      <w:r>
        <w:t>[2</w:t>
      </w:r>
      <w:r>
        <w:rPr>
          <w:rFonts w:hint="eastAsia"/>
          <w:lang w:eastAsia="zh-CN"/>
        </w:rPr>
        <w:t>4</w:t>
      </w:r>
      <w:r>
        <w:t>]</w:t>
      </w:r>
      <w:r>
        <w:tab/>
      </w:r>
      <w:r>
        <w:t>3GPP TS </w:t>
      </w:r>
      <w:r>
        <w:rPr>
          <w:rFonts w:hint="eastAsia"/>
          <w:lang w:eastAsia="zh-CN"/>
        </w:rPr>
        <w:t>29</w:t>
      </w:r>
      <w:r>
        <w:t>.122: "T8 reference point for northbound APIs".</w:t>
      </w:r>
    </w:p>
    <w:p>
      <w:pPr>
        <w:pStyle w:val="3"/>
      </w:pPr>
      <w:bookmarkStart w:id="26" w:name="_Toc162005423"/>
      <w:r>
        <w:t>3</w:t>
      </w:r>
      <w:r>
        <w:tab/>
      </w:r>
      <w:r>
        <w:t>Definitions of terms, symbols and abbreviations</w:t>
      </w:r>
      <w:bookmarkEnd w:id="26"/>
    </w:p>
    <w:p>
      <w:pPr>
        <w:pStyle w:val="4"/>
      </w:pPr>
      <w:bookmarkStart w:id="27" w:name="_Toc162005424"/>
      <w:r>
        <w:t>3.1</w:t>
      </w:r>
      <w:r>
        <w:tab/>
      </w:r>
      <w:r>
        <w:t>Terms</w:t>
      </w:r>
      <w:bookmarkEnd w:id="27"/>
    </w:p>
    <w:p>
      <w:r>
        <w:t>For the purposes of the present document, the terms given in 3GPP TR 21.905 [1] and the following apply. A term defined in the present document takes precedence over the definition of the same term, if any, in 3GPP TR 21.905 [1].</w:t>
      </w:r>
    </w:p>
    <w:p>
      <w:r>
        <w:t>For the purposes of the present document, the following terms and its definitions given in 3GPP TS 23.554 [</w:t>
      </w:r>
      <w:r>
        <w:rPr>
          <w:lang w:eastAsia="zh-CN"/>
        </w:rPr>
        <w:t>2</w:t>
      </w:r>
      <w:r>
        <w:t>] shall apply:</w:t>
      </w:r>
    </w:p>
    <w:p>
      <w:pPr>
        <w:pStyle w:val="109"/>
        <w:rPr>
          <w:lang w:eastAsia="zh-CN"/>
        </w:rPr>
      </w:pPr>
      <w:r>
        <w:rPr>
          <w:lang w:eastAsia="zh-CN"/>
        </w:rPr>
        <w:t>MSGin5G Service</w:t>
      </w:r>
    </w:p>
    <w:p>
      <w:pPr>
        <w:pStyle w:val="109"/>
        <w:rPr>
          <w:lang w:eastAsia="zh-CN"/>
        </w:rPr>
      </w:pPr>
      <w:r>
        <w:rPr>
          <w:lang w:eastAsia="zh-CN"/>
        </w:rPr>
        <w:t>MSGin5G message</w:t>
      </w:r>
    </w:p>
    <w:p>
      <w:pPr>
        <w:pStyle w:val="109"/>
        <w:rPr>
          <w:lang w:eastAsia="zh-CN"/>
        </w:rPr>
      </w:pPr>
      <w:r>
        <w:rPr>
          <w:lang w:eastAsia="zh-CN"/>
        </w:rPr>
        <w:t>MSGin5G UE</w:t>
      </w:r>
    </w:p>
    <w:p>
      <w:pPr>
        <w:pStyle w:val="109"/>
        <w:rPr>
          <w:lang w:eastAsia="zh-CN"/>
        </w:rPr>
      </w:pPr>
      <w:r>
        <w:rPr>
          <w:lang w:eastAsia="zh-CN"/>
        </w:rPr>
        <w:t>MSGin5G Group</w:t>
      </w:r>
    </w:p>
    <w:p>
      <w:pPr>
        <w:pStyle w:val="109"/>
        <w:rPr>
          <w:lang w:eastAsia="zh-CN"/>
        </w:rPr>
      </w:pPr>
      <w:r>
        <w:rPr>
          <w:lang w:eastAsia="zh-CN"/>
        </w:rPr>
        <w:t>MSGin5G Client</w:t>
      </w:r>
    </w:p>
    <w:p>
      <w:pPr>
        <w:pStyle w:val="109"/>
        <w:rPr>
          <w:lang w:eastAsia="zh-CN"/>
        </w:rPr>
      </w:pPr>
      <w:r>
        <w:rPr>
          <w:lang w:eastAsia="zh-CN"/>
        </w:rPr>
        <w:t>MSGin5G Server</w:t>
      </w:r>
    </w:p>
    <w:p>
      <w:pPr>
        <w:pStyle w:val="109"/>
        <w:rPr>
          <w:lang w:eastAsia="zh-CN"/>
        </w:rPr>
      </w:pPr>
      <w:r>
        <w:rPr>
          <w:lang w:eastAsia="zh-CN"/>
        </w:rPr>
        <w:t>Legacy 3GPP Message Gateway</w:t>
      </w:r>
    </w:p>
    <w:p>
      <w:pPr>
        <w:pStyle w:val="109"/>
        <w:rPr>
          <w:lang w:eastAsia="zh-CN"/>
        </w:rPr>
      </w:pPr>
      <w:r>
        <w:rPr>
          <w:lang w:eastAsia="zh-CN"/>
        </w:rPr>
        <w:t>Non-3GPP Message Gateway</w:t>
      </w:r>
    </w:p>
    <w:p>
      <w:pPr>
        <w:pStyle w:val="109"/>
        <w:rPr>
          <w:lang w:eastAsia="zh-CN"/>
        </w:rPr>
      </w:pPr>
      <w:r>
        <w:rPr>
          <w:rFonts w:hint="eastAsia"/>
          <w:lang w:eastAsia="zh-CN"/>
        </w:rPr>
        <w:t>Broadcast Message Gateway</w:t>
      </w:r>
    </w:p>
    <w:p>
      <w:pPr>
        <w:pStyle w:val="109"/>
        <w:rPr>
          <w:lang w:eastAsia="zh-CN"/>
        </w:rPr>
      </w:pPr>
      <w:r>
        <w:rPr>
          <w:lang w:eastAsia="zh-CN"/>
        </w:rPr>
        <w:t>Legacy 3GPP UE</w:t>
      </w:r>
    </w:p>
    <w:p>
      <w:pPr>
        <w:pStyle w:val="109"/>
        <w:rPr>
          <w:lang w:eastAsia="zh-CN"/>
        </w:rPr>
      </w:pPr>
      <w:r>
        <w:rPr>
          <w:lang w:eastAsia="zh-CN"/>
        </w:rPr>
        <w:t>Non-3GPP UE</w:t>
      </w:r>
    </w:p>
    <w:p>
      <w:pPr>
        <w:pStyle w:val="109"/>
        <w:rPr>
          <w:lang w:eastAsia="zh-CN"/>
        </w:rPr>
      </w:pPr>
      <w:r>
        <w:rPr>
          <w:lang w:eastAsia="zh-CN"/>
        </w:rPr>
        <w:t>Point-to-Point messaging</w:t>
      </w:r>
    </w:p>
    <w:p>
      <w:pPr>
        <w:pStyle w:val="109"/>
        <w:rPr>
          <w:lang w:eastAsia="zh-CN"/>
        </w:rPr>
      </w:pPr>
      <w:r>
        <w:rPr>
          <w:lang w:eastAsia="zh-CN"/>
        </w:rPr>
        <w:t>Point-to-Application messaging</w:t>
      </w:r>
    </w:p>
    <w:p>
      <w:pPr>
        <w:pStyle w:val="109"/>
        <w:rPr>
          <w:lang w:eastAsia="zh-CN"/>
        </w:rPr>
      </w:pPr>
      <w:r>
        <w:rPr>
          <w:lang w:eastAsia="zh-CN"/>
        </w:rPr>
        <w:t>Application-to-Point messaging</w:t>
      </w:r>
    </w:p>
    <w:p>
      <w:pPr>
        <w:pStyle w:val="109"/>
        <w:rPr>
          <w:lang w:eastAsia="zh-CN"/>
        </w:rPr>
      </w:pPr>
      <w:r>
        <w:rPr>
          <w:lang w:eastAsia="zh-CN"/>
        </w:rPr>
        <w:t>Group messaging</w:t>
      </w:r>
    </w:p>
    <w:p>
      <w:pPr>
        <w:pStyle w:val="109"/>
        <w:rPr>
          <w:lang w:eastAsia="zh-CN"/>
        </w:rPr>
      </w:pPr>
      <w:r>
        <w:rPr>
          <w:lang w:eastAsia="zh-CN"/>
        </w:rPr>
        <w:t>Broadcast messaging</w:t>
      </w:r>
    </w:p>
    <w:p>
      <w:pPr>
        <w:pStyle w:val="109"/>
        <w:rPr>
          <w:lang w:eastAsia="zh-CN"/>
        </w:rPr>
      </w:pPr>
      <w:r>
        <w:rPr>
          <w:lang w:eastAsia="zh-CN"/>
        </w:rPr>
        <w:t>Messaging Topic</w:t>
      </w:r>
    </w:p>
    <w:p>
      <w:pPr>
        <w:pStyle w:val="109"/>
        <w:rPr>
          <w:lang w:eastAsia="zh-CN"/>
        </w:rPr>
      </w:pPr>
      <w:r>
        <w:rPr>
          <w:lang w:eastAsia="zh-CN"/>
        </w:rPr>
        <w:t>Message Gateway</w:t>
      </w:r>
    </w:p>
    <w:p>
      <w:pPr>
        <w:pStyle w:val="109"/>
        <w:rPr>
          <w:lang w:eastAsia="zh-CN"/>
        </w:rPr>
      </w:pPr>
      <w:r>
        <w:rPr>
          <w:rFonts w:hint="eastAsia"/>
          <w:lang w:eastAsia="zh-CN"/>
        </w:rPr>
        <w:t>Broadcast Area</w:t>
      </w:r>
    </w:p>
    <w:p>
      <w:pPr>
        <w:pStyle w:val="4"/>
      </w:pPr>
      <w:bookmarkStart w:id="28" w:name="_Toc162005425"/>
      <w:r>
        <w:t>3.2</w:t>
      </w:r>
      <w:r>
        <w:tab/>
      </w:r>
      <w:r>
        <w:t>Symbols</w:t>
      </w:r>
      <w:bookmarkEnd w:id="28"/>
    </w:p>
    <w:p>
      <w:pPr>
        <w:keepNext/>
      </w:pPr>
      <w:r>
        <w:t>For the purposes of the present document, the following symbols apply:</w:t>
      </w:r>
    </w:p>
    <w:p>
      <w:pPr>
        <w:pStyle w:val="109"/>
      </w:pPr>
      <w:r>
        <w:t>&lt;symbol&gt;</w:t>
      </w:r>
      <w:r>
        <w:tab/>
      </w:r>
      <w:r>
        <w:t>&lt;Explanation&gt;</w:t>
      </w:r>
    </w:p>
    <w:p>
      <w:pPr>
        <w:pStyle w:val="109"/>
      </w:pPr>
    </w:p>
    <w:p>
      <w:pPr>
        <w:pStyle w:val="4"/>
      </w:pPr>
      <w:bookmarkStart w:id="29" w:name="_Toc162005426"/>
      <w:r>
        <w:t>3.3</w:t>
      </w:r>
      <w:r>
        <w:tab/>
      </w:r>
      <w:r>
        <w:t>Abbreviations</w:t>
      </w:r>
      <w:bookmarkEnd w:id="2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rPr>
          <w:lang w:eastAsia="zh-CN"/>
        </w:rPr>
      </w:pPr>
      <w:r>
        <w:t>AS</w:t>
      </w:r>
      <w:r>
        <w:tab/>
      </w:r>
      <w:r>
        <w:t>Application Server</w:t>
      </w:r>
    </w:p>
    <w:p>
      <w:pPr>
        <w:pStyle w:val="109"/>
        <w:rPr>
          <w:lang w:eastAsia="zh-CN"/>
        </w:rPr>
      </w:pPr>
      <w:r>
        <w:rPr>
          <w:rFonts w:hint="eastAsia"/>
          <w:lang w:eastAsia="zh-CN"/>
        </w:rPr>
        <w:t>BC</w:t>
      </w:r>
      <w:r>
        <w:tab/>
      </w:r>
      <w:r>
        <w:rPr>
          <w:rFonts w:hint="eastAsia"/>
          <w:lang w:eastAsia="zh-CN"/>
        </w:rPr>
        <w:t>Broadcast</w:t>
      </w:r>
    </w:p>
    <w:p>
      <w:pPr>
        <w:pStyle w:val="109"/>
        <w:rPr>
          <w:lang w:eastAsia="zh-CN"/>
        </w:rPr>
      </w:pPr>
      <w:r>
        <w:rPr>
          <w:rFonts w:hint="eastAsia"/>
          <w:lang w:val="en-US" w:eastAsia="zh-CN"/>
        </w:rPr>
        <w:t>BMG</w:t>
      </w:r>
      <w:r>
        <w:rPr>
          <w:rFonts w:hint="eastAsia"/>
          <w:lang w:eastAsia="zh-CN"/>
        </w:rPr>
        <w:tab/>
      </w:r>
      <w:r>
        <w:rPr>
          <w:rFonts w:hint="eastAsia"/>
          <w:lang w:eastAsia="zh-CN"/>
        </w:rPr>
        <w:t>Broadcast Message Gateway</w:t>
      </w:r>
    </w:p>
    <w:p>
      <w:pPr>
        <w:pStyle w:val="109"/>
      </w:pPr>
      <w:r>
        <w:t>CAPIF</w:t>
      </w:r>
      <w:r>
        <w:tab/>
      </w:r>
      <w:r>
        <w:t>Common API Framework</w:t>
      </w:r>
    </w:p>
    <w:p>
      <w:pPr>
        <w:pStyle w:val="109"/>
        <w:rPr>
          <w:lang w:val="en-US" w:eastAsia="zh-CN"/>
        </w:rPr>
      </w:pPr>
      <w:r>
        <w:rPr>
          <w:rFonts w:hint="eastAsia"/>
          <w:lang w:val="en-US" w:eastAsia="zh-CN"/>
        </w:rPr>
        <w:t>L3G</w:t>
      </w:r>
      <w:r>
        <w:tab/>
      </w:r>
      <w:r>
        <w:rPr>
          <w:rFonts w:hint="eastAsia"/>
          <w:lang w:val="en-US" w:eastAsia="zh-CN"/>
        </w:rPr>
        <w:t>Legacy 3GPP Message Gateway</w:t>
      </w:r>
    </w:p>
    <w:p>
      <w:pPr>
        <w:pStyle w:val="109"/>
        <w:rPr>
          <w:lang w:val="en-US" w:eastAsia="zh-CN"/>
        </w:rPr>
      </w:pPr>
      <w:r>
        <w:rPr>
          <w:rFonts w:hint="eastAsia"/>
          <w:lang w:val="en-US" w:eastAsia="zh-CN"/>
        </w:rPr>
        <w:t>N3G</w:t>
      </w:r>
      <w:r>
        <w:rPr>
          <w:rFonts w:hint="eastAsia"/>
          <w:lang w:val="en-US" w:eastAsia="zh-CN"/>
        </w:rPr>
        <w:tab/>
      </w:r>
      <w:r>
        <w:rPr>
          <w:rFonts w:hint="eastAsia"/>
          <w:lang w:val="en-US" w:eastAsia="zh-CN"/>
        </w:rPr>
        <w:t>Non-3GPP Message Gateway</w:t>
      </w:r>
    </w:p>
    <w:p>
      <w:pPr>
        <w:rPr>
          <w:lang w:val="en-US" w:eastAsia="zh-CN"/>
        </w:rPr>
      </w:pPr>
    </w:p>
    <w:p>
      <w:pPr>
        <w:pStyle w:val="3"/>
      </w:pPr>
      <w:bookmarkStart w:id="30" w:name="clause4"/>
      <w:bookmarkEnd w:id="30"/>
      <w:bookmarkStart w:id="31" w:name="_Toc162005427"/>
      <w:r>
        <w:t>4</w:t>
      </w:r>
      <w:r>
        <w:tab/>
      </w:r>
      <w:r>
        <w:t>Overview</w:t>
      </w:r>
      <w:bookmarkEnd w:id="31"/>
    </w:p>
    <w:p>
      <w:pPr>
        <w:rPr>
          <w:lang w:eastAsia="zh-CN"/>
        </w:rPr>
      </w:pPr>
      <w:bookmarkStart w:id="32" w:name="startOfAnnexes"/>
      <w:bookmarkEnd w:id="32"/>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r>
        <w:rPr>
          <w:rFonts w:hint="eastAsia"/>
          <w:lang w:val="en-US" w:eastAsia="zh-CN"/>
        </w:rPr>
        <w:t>, topic messaging</w:t>
      </w:r>
      <w:r>
        <w:t>.</w:t>
      </w:r>
    </w:p>
    <w:p>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w:t>
      </w:r>
      <w:r>
        <w:rPr>
          <w:rFonts w:hint="eastAsia"/>
          <w:lang w:val="en-US" w:eastAsia="zh-CN"/>
        </w:rPr>
        <w:t>/7/8</w:t>
      </w:r>
      <w:r>
        <w:rPr>
          <w:lang w:eastAsia="zh-CN"/>
        </w:rPr>
        <w:t xml:space="preserve"> interfaces </w:t>
      </w:r>
      <w:r>
        <w:t>for interworking between MSGin5G Server and Legacy 3GPP UE, Non-3GPP UE</w:t>
      </w:r>
      <w:r>
        <w:rPr>
          <w:rFonts w:hint="eastAsia"/>
        </w:rPr>
        <w:t>, Broadcast Message Gateway</w:t>
      </w:r>
      <w:r>
        <w:t xml:space="preserve"> or Application Server</w:t>
      </w:r>
      <w:r>
        <w:rPr>
          <w:lang w:eastAsia="zh-CN"/>
        </w:rPr>
        <w:t>, with following functionalities need to be supported:</w:t>
      </w:r>
    </w:p>
    <w:p>
      <w:pPr>
        <w:pStyle w:val="110"/>
      </w:pPr>
      <w:r>
        <w:t>1.</w:t>
      </w:r>
      <w:r>
        <w:tab/>
      </w:r>
      <w:r>
        <w:t xml:space="preserve">Server-side functionality with the sending and receiving of messages to/from Application Servers and/or other MSGin5G Service endpoints on other UEs, provided by MSGin5G </w:t>
      </w:r>
      <w:r>
        <w:rPr>
          <w:rFonts w:hint="eastAsia"/>
          <w:lang w:eastAsia="zh-CN"/>
        </w:rPr>
        <w:t>S</w:t>
      </w:r>
      <w:r>
        <w:t>erver.</w:t>
      </w:r>
    </w:p>
    <w:p>
      <w:pPr>
        <w:pStyle w:val="110"/>
      </w:pPr>
      <w:r>
        <w:t>2.</w:t>
      </w:r>
      <w:r>
        <w:tab/>
      </w:r>
      <w:r>
        <w:t>Interconnecting two different messaging delivery mechanisms and assure the message integrity between different message delivery mechanisms, provided by Message Gateway.</w:t>
      </w:r>
    </w:p>
    <w:p>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pPr>
        <w:pStyle w:val="3"/>
      </w:pPr>
      <w:bookmarkStart w:id="33" w:name="_Toc83768234"/>
      <w:bookmarkStart w:id="34" w:name="_Toc162005428"/>
      <w:bookmarkStart w:id="35" w:name="_Toc96996654"/>
      <w:bookmarkStart w:id="36" w:name="_Toc97197060"/>
      <w:bookmarkStart w:id="37" w:name="_Toc93878862"/>
      <w:r>
        <w:rPr>
          <w:lang w:eastAsia="zh-CN"/>
        </w:rPr>
        <w:t>5</w:t>
      </w:r>
      <w:r>
        <w:rPr>
          <w:lang w:eastAsia="zh-CN"/>
        </w:rPr>
        <w:tab/>
      </w:r>
      <w:r>
        <w:t>Services offered by the MSGin5G Servers</w:t>
      </w:r>
      <w:bookmarkEnd w:id="33"/>
      <w:bookmarkEnd w:id="34"/>
      <w:bookmarkEnd w:id="35"/>
      <w:bookmarkEnd w:id="36"/>
      <w:bookmarkEnd w:id="37"/>
    </w:p>
    <w:p>
      <w:pPr>
        <w:pStyle w:val="4"/>
        <w:rPr>
          <w:lang w:eastAsia="zh-CN"/>
        </w:rPr>
      </w:pPr>
      <w:bookmarkStart w:id="38" w:name="_Toc83768235"/>
      <w:bookmarkStart w:id="39" w:name="_Toc96996655"/>
      <w:bookmarkStart w:id="40" w:name="_Toc97197061"/>
      <w:bookmarkStart w:id="41" w:name="_Toc93878863"/>
      <w:bookmarkStart w:id="42" w:name="_Toc162005429"/>
      <w:r>
        <w:t>5.1</w:t>
      </w:r>
      <w:r>
        <w:tab/>
      </w:r>
      <w:r>
        <w:rPr>
          <w:lang w:eastAsia="zh-CN"/>
        </w:rPr>
        <w:t>Introduction</w:t>
      </w:r>
      <w:bookmarkEnd w:id="38"/>
      <w:bookmarkEnd w:id="39"/>
      <w:bookmarkEnd w:id="40"/>
      <w:bookmarkEnd w:id="41"/>
      <w:bookmarkEnd w:id="42"/>
    </w:p>
    <w:p>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pPr>
        <w:pStyle w:val="112"/>
      </w:pPr>
      <w:r>
        <w:t>Table 5.1-1 List of services provided by the MSGin5G Servers</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MSGS_ASRegistration</w:t>
            </w:r>
          </w:p>
        </w:tc>
        <w:tc>
          <w:tcPr>
            <w:tcW w:w="3332" w:type="dxa"/>
          </w:tcPr>
          <w:p>
            <w:pPr>
              <w:pStyle w:val="102"/>
            </w:pPr>
            <w:r>
              <w:t>MSGS_ASRegistration_Request</w:t>
            </w:r>
          </w:p>
        </w:tc>
        <w:tc>
          <w:tcPr>
            <w:tcW w:w="2790" w:type="dxa"/>
            <w:vMerge w:val="restart"/>
          </w:tcPr>
          <w:p>
            <w:pPr>
              <w:pStyle w:val="102"/>
            </w:pPr>
            <w:r>
              <w:t>Request/Response</w:t>
            </w:r>
          </w:p>
        </w:tc>
        <w:tc>
          <w:tcPr>
            <w:tcW w:w="2160" w:type="dxa"/>
            <w:vMerge w:val="restart"/>
          </w:tcPr>
          <w:p>
            <w:pPr>
              <w:pStyle w:val="102"/>
            </w:pPr>
            <w: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MSGS_ASRegistration_Deregister</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MSGS_MSGDelivery</w:t>
            </w:r>
          </w:p>
        </w:tc>
        <w:tc>
          <w:tcPr>
            <w:tcW w:w="3332" w:type="dxa"/>
          </w:tcPr>
          <w:p>
            <w:pPr>
              <w:pStyle w:val="102"/>
            </w:pPr>
            <w:r>
              <w:t>MSGS_MSGDelivery_ASODelivery</w:t>
            </w:r>
          </w:p>
        </w:tc>
        <w:tc>
          <w:tcPr>
            <w:tcW w:w="2790" w:type="dxa"/>
            <w:vMerge w:val="restart"/>
          </w:tcPr>
          <w:p>
            <w:pPr>
              <w:pStyle w:val="102"/>
            </w:pPr>
            <w:r>
              <w:t>Request/ Response</w:t>
            </w:r>
          </w:p>
        </w:tc>
        <w:tc>
          <w:tcPr>
            <w:tcW w:w="2160" w:type="dxa"/>
            <w:vMerge w:val="restart"/>
          </w:tcPr>
          <w:p>
            <w:pPr>
              <w:pStyle w:val="102"/>
            </w:pPr>
            <w:r>
              <w:t>AS, Legacy 3GPP Message Gateway,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MSGS_MSGDelivery_ASODeliveryReport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MSGS_MSGDelivery_UEODeliveryReport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w:t>
            </w:r>
            <w:r>
              <w:rPr>
                <w:rFonts w:hint="eastAsia"/>
              </w:rPr>
              <w:t>_TopiclistEvent</w:t>
            </w:r>
          </w:p>
        </w:tc>
        <w:tc>
          <w:tcPr>
            <w:tcW w:w="3332" w:type="dxa"/>
          </w:tcPr>
          <w:p>
            <w:pPr>
              <w:pStyle w:val="102"/>
            </w:pPr>
            <w:r>
              <w:rPr>
                <w:rFonts w:hint="eastAsia"/>
                <w:lang w:val="en-US" w:eastAsia="zh-CN"/>
              </w:rPr>
              <w:t>MSGS_</w:t>
            </w:r>
            <w:r>
              <w:rPr>
                <w:rFonts w:hint="eastAsia"/>
              </w:rPr>
              <w:t>TopiclistEvent</w:t>
            </w:r>
            <w:r>
              <w:rPr>
                <w:rFonts w:hint="eastAsia"/>
                <w:lang w:val="en-US" w:eastAsia="zh-CN"/>
              </w:rPr>
              <w:t>_</w:t>
            </w:r>
            <w:r>
              <w:rPr>
                <w:rFonts w:hint="eastAsia"/>
              </w:rPr>
              <w:t>SubscribeM</w:t>
            </w:r>
            <w:r>
              <w:rPr>
                <w:rFonts w:hint="eastAsia"/>
                <w:lang w:val="en-US" w:eastAsia="zh-CN"/>
              </w:rPr>
              <w:t>SG</w:t>
            </w:r>
            <w:r>
              <w:rPr>
                <w:rFonts w:hint="eastAsia"/>
              </w:rPr>
              <w:t>Topiclist</w:t>
            </w:r>
          </w:p>
        </w:tc>
        <w:tc>
          <w:tcPr>
            <w:tcW w:w="2790" w:type="dxa"/>
            <w:vMerge w:val="restart"/>
          </w:tcPr>
          <w:p>
            <w:pPr>
              <w:pStyle w:val="102"/>
            </w:pPr>
            <w:r>
              <w:rPr>
                <w:rFonts w:hint="eastAsia"/>
                <w:lang w:val="en-US" w:eastAsia="zh-CN"/>
              </w:rPr>
              <w:t>Subscribe/Notify</w:t>
            </w:r>
          </w:p>
        </w:tc>
        <w:tc>
          <w:tcPr>
            <w:tcW w:w="2160" w:type="dxa"/>
            <w:vMerge w:val="restart"/>
          </w:tcPr>
          <w:p>
            <w:pPr>
              <w:pStyle w:val="102"/>
            </w:pPr>
            <w:r>
              <w:rPr>
                <w:rFonts w:hint="eastAsia"/>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rPr>
                <w:lang w:val="en-US" w:eastAsia="zh-CN"/>
              </w:rPr>
            </w:pPr>
            <w:r>
              <w:rPr>
                <w:rFonts w:hint="eastAsia"/>
                <w:lang w:val="en-US" w:eastAsia="zh-CN"/>
              </w:rPr>
              <w:t>MSGS_TopiclistEvent_UnsubscribeMSGTopiclist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lang w:val="en-US" w:eastAsia="zh-CN"/>
              </w:rPr>
              <w:t>MSGS_</w:t>
            </w:r>
            <w:r>
              <w:rPr>
                <w:rFonts w:hint="eastAsia"/>
              </w:rPr>
              <w:t>TopiclistEvent</w:t>
            </w:r>
            <w:r>
              <w:rPr>
                <w:rFonts w:hint="eastAsia"/>
                <w:lang w:val="en-US" w:eastAsia="zh-CN"/>
              </w:rPr>
              <w:t>_</w:t>
            </w:r>
            <w:r>
              <w:rPr>
                <w:rFonts w:hint="eastAsia"/>
              </w:rPr>
              <w:t>Notify</w:t>
            </w:r>
            <w:r>
              <w:rPr>
                <w:rFonts w:hint="eastAsia"/>
                <w:lang w:val="en-US" w:eastAsia="zh-CN"/>
              </w:rPr>
              <w:t>MSG</w:t>
            </w:r>
            <w:r>
              <w:rPr>
                <w:rFonts w:hint="eastAsia"/>
              </w:rPr>
              <w:t>Topiclist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lang w:val="en-US" w:eastAsia="zh-CN"/>
              </w:rPr>
              <w:t>MSGS_</w:t>
            </w:r>
            <w:r>
              <w:rPr>
                <w:rFonts w:hint="eastAsia"/>
              </w:rPr>
              <w:t>TopiclistEvent</w:t>
            </w:r>
            <w:r>
              <w:rPr>
                <w:rFonts w:hint="eastAsia"/>
                <w:lang w:val="en-US" w:eastAsia="zh-CN"/>
              </w:rPr>
              <w:t>_SubscribeMSGTopic</w:t>
            </w:r>
          </w:p>
        </w:tc>
        <w:tc>
          <w:tcPr>
            <w:tcW w:w="2790" w:type="dxa"/>
            <w:vMerge w:val="restart"/>
          </w:tcPr>
          <w:p>
            <w:pPr>
              <w:pStyle w:val="102"/>
            </w:pPr>
            <w:r>
              <w:rPr>
                <w:rFonts w:hint="eastAsia"/>
              </w:rPr>
              <w:t>Request/ Response</w:t>
            </w:r>
          </w:p>
        </w:tc>
        <w:tc>
          <w:tcPr>
            <w:tcW w:w="2160" w:type="dxa"/>
            <w:vMerge w:val="restart"/>
          </w:tcPr>
          <w:p>
            <w:pPr>
              <w:pStyle w:val="102"/>
            </w:pPr>
            <w:r>
              <w:rPr>
                <w:rFonts w:hint="eastAsia"/>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rPr>
              <w:t>MSGS_TopiclistEvent_UnsubscribeMSGTopic</w:t>
            </w:r>
          </w:p>
        </w:tc>
        <w:tc>
          <w:tcPr>
            <w:tcW w:w="2790" w:type="dxa"/>
            <w:vMerge w:val="continue"/>
          </w:tcPr>
          <w:p>
            <w:pPr>
              <w:pStyle w:val="102"/>
            </w:pPr>
          </w:p>
        </w:tc>
        <w:tc>
          <w:tcPr>
            <w:tcW w:w="2160" w:type="dxa"/>
            <w:vMerge w:val="continue"/>
          </w:tcPr>
          <w:p>
            <w:pPr>
              <w:pStyle w:val="102"/>
            </w:pPr>
          </w:p>
        </w:tc>
      </w:tr>
    </w:tbl>
    <w:p>
      <w:pPr>
        <w:rPr>
          <w:lang w:eastAsia="zh-CN"/>
        </w:rPr>
      </w:pPr>
    </w:p>
    <w:p>
      <w:pPr>
        <w:rPr>
          <w:lang w:eastAsia="zh-CN"/>
        </w:rPr>
      </w:pPr>
      <w:r>
        <w:rPr>
          <w:lang w:eastAsia="zh-CN"/>
        </w:rPr>
        <w:t>Table</w:t>
      </w:r>
      <w:r>
        <w:t> </w:t>
      </w:r>
      <w:r>
        <w:rPr>
          <w:lang w:eastAsia="zh-CN"/>
        </w:rPr>
        <w:t>5.1-2 summarizes the corresponding APIs defined in this specification.</w:t>
      </w:r>
    </w:p>
    <w:p>
      <w:pPr>
        <w:pStyle w:val="112"/>
      </w:pPr>
      <w:r>
        <w:t>Table 5.1-2: API Descriptions</w:t>
      </w:r>
    </w:p>
    <w:tbl>
      <w:tblPr>
        <w:tblStyle w:val="89"/>
        <w:tblW w:w="10343"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147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1470"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MSGS_ASRegistration</w:t>
            </w:r>
          </w:p>
        </w:tc>
        <w:tc>
          <w:tcPr>
            <w:tcW w:w="885" w:type="dxa"/>
            <w:shd w:val="clear" w:color="auto" w:fill="auto"/>
          </w:tcPr>
          <w:p>
            <w:pPr>
              <w:pStyle w:val="102"/>
            </w:pPr>
            <w:r>
              <w:t>8.1</w:t>
            </w:r>
          </w:p>
        </w:tc>
        <w:tc>
          <w:tcPr>
            <w:tcW w:w="1701" w:type="dxa"/>
            <w:shd w:val="clear" w:color="auto" w:fill="auto"/>
          </w:tcPr>
          <w:p>
            <w:pPr>
              <w:pStyle w:val="102"/>
            </w:pPr>
            <w:r>
              <w:t>AS Registration Service</w:t>
            </w:r>
          </w:p>
        </w:tc>
        <w:tc>
          <w:tcPr>
            <w:tcW w:w="3209" w:type="dxa"/>
            <w:shd w:val="clear" w:color="auto" w:fill="auto"/>
          </w:tcPr>
          <w:p>
            <w:pPr>
              <w:pStyle w:val="102"/>
            </w:pPr>
            <w:r>
              <w:t>TS29538_MSGS_ASRegistration.yaml</w:t>
            </w:r>
          </w:p>
        </w:tc>
        <w:tc>
          <w:tcPr>
            <w:tcW w:w="991" w:type="dxa"/>
            <w:shd w:val="clear" w:color="auto" w:fill="auto"/>
          </w:tcPr>
          <w:p>
            <w:pPr>
              <w:pStyle w:val="102"/>
            </w:pPr>
            <w:r>
              <w:rPr>
                <w:szCs w:val="18"/>
              </w:rPr>
              <w:t>Msgs</w:t>
            </w:r>
            <w:r>
              <w:rPr>
                <w:rFonts w:hint="eastAsia"/>
                <w:szCs w:val="18"/>
                <w:lang w:eastAsia="zh-CN"/>
              </w:rPr>
              <w:t>-</w:t>
            </w:r>
            <w:r>
              <w:rPr>
                <w:szCs w:val="18"/>
              </w:rPr>
              <w:t>asregistration</w:t>
            </w:r>
          </w:p>
        </w:tc>
        <w:tc>
          <w:tcPr>
            <w:tcW w:w="1470" w:type="dxa"/>
            <w:shd w:val="clear" w:color="auto" w:fill="auto"/>
          </w:tcPr>
          <w:p>
            <w:pPr>
              <w:pStyle w:val="102"/>
            </w:pPr>
            <w:r>
              <w:t>A.2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MSGS_MSGDelivery</w:t>
            </w:r>
          </w:p>
        </w:tc>
        <w:tc>
          <w:tcPr>
            <w:tcW w:w="885" w:type="dxa"/>
            <w:shd w:val="clear" w:color="auto" w:fill="auto"/>
          </w:tcPr>
          <w:p>
            <w:pPr>
              <w:pStyle w:val="102"/>
            </w:pPr>
            <w:r>
              <w:t>8.2</w:t>
            </w:r>
          </w:p>
        </w:tc>
        <w:tc>
          <w:tcPr>
            <w:tcW w:w="1701" w:type="dxa"/>
            <w:shd w:val="clear" w:color="auto" w:fill="auto"/>
          </w:tcPr>
          <w:p>
            <w:pPr>
              <w:pStyle w:val="102"/>
            </w:pPr>
            <w:r>
              <w:t>Message Delivery Service</w:t>
            </w:r>
          </w:p>
        </w:tc>
        <w:tc>
          <w:tcPr>
            <w:tcW w:w="3209" w:type="dxa"/>
            <w:shd w:val="clear" w:color="auto" w:fill="auto"/>
          </w:tcPr>
          <w:p>
            <w:pPr>
              <w:pStyle w:val="102"/>
            </w:pPr>
            <w:r>
              <w:t>TS29538_MSGS_MSGDelivery.yaml</w:t>
            </w:r>
          </w:p>
        </w:tc>
        <w:tc>
          <w:tcPr>
            <w:tcW w:w="991" w:type="dxa"/>
            <w:shd w:val="clear" w:color="auto" w:fill="auto"/>
          </w:tcPr>
          <w:p>
            <w:pPr>
              <w:pStyle w:val="102"/>
            </w:pPr>
            <w:r>
              <w:t>Msgs</w:t>
            </w:r>
            <w:r>
              <w:rPr>
                <w:rFonts w:hint="eastAsia"/>
                <w:lang w:eastAsia="zh-CN"/>
              </w:rPr>
              <w:t>-</w:t>
            </w:r>
            <w:r>
              <w:t>msgdelivery</w:t>
            </w:r>
          </w:p>
        </w:tc>
        <w:tc>
          <w:tcPr>
            <w:tcW w:w="1470" w:type="dxa"/>
            <w:shd w:val="clear" w:color="auto" w:fill="auto"/>
          </w:tcPr>
          <w:p>
            <w:pPr>
              <w:pStyle w:val="102"/>
            </w:pPr>
            <w:r>
              <w:t>A.3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rPr>
                <w:rFonts w:hint="eastAsia"/>
              </w:rPr>
              <w:t>MSGS_TopiclistEvent</w:t>
            </w:r>
          </w:p>
        </w:tc>
        <w:tc>
          <w:tcPr>
            <w:tcW w:w="885" w:type="dxa"/>
            <w:shd w:val="clear" w:color="auto" w:fill="auto"/>
          </w:tcPr>
          <w:p>
            <w:pPr>
              <w:pStyle w:val="102"/>
            </w:pPr>
            <w:r>
              <w:rPr>
                <w:rFonts w:hint="eastAsia"/>
                <w:lang w:val="en-US" w:eastAsia="zh-CN"/>
              </w:rPr>
              <w:t>8.3</w:t>
            </w:r>
          </w:p>
        </w:tc>
        <w:tc>
          <w:tcPr>
            <w:tcW w:w="1701" w:type="dxa"/>
            <w:shd w:val="clear" w:color="auto" w:fill="auto"/>
          </w:tcPr>
          <w:p>
            <w:pPr>
              <w:pStyle w:val="102"/>
            </w:pPr>
            <w:r>
              <w:rPr>
                <w:rFonts w:hint="eastAsia"/>
                <w:lang w:val="en-US" w:eastAsia="zh-CN"/>
              </w:rPr>
              <w:t>Topic Messaging Service</w:t>
            </w:r>
          </w:p>
        </w:tc>
        <w:tc>
          <w:tcPr>
            <w:tcW w:w="3209" w:type="dxa"/>
            <w:shd w:val="clear" w:color="auto" w:fill="auto"/>
          </w:tcPr>
          <w:p>
            <w:pPr>
              <w:pStyle w:val="102"/>
            </w:pPr>
            <w:r>
              <w:rPr>
                <w:rFonts w:hint="eastAsia"/>
                <w:lang w:val="en-US" w:eastAsia="zh-CN"/>
              </w:rPr>
              <w:t>TS29538_MSGS_TopiclistEvent.yaml</w:t>
            </w:r>
          </w:p>
        </w:tc>
        <w:tc>
          <w:tcPr>
            <w:tcW w:w="991" w:type="dxa"/>
            <w:shd w:val="clear" w:color="auto" w:fill="auto"/>
          </w:tcPr>
          <w:p>
            <w:pPr>
              <w:pStyle w:val="102"/>
            </w:pPr>
            <w:r>
              <w:rPr>
                <w:rFonts w:hint="eastAsia"/>
                <w:lang w:val="en-US" w:eastAsia="zh-CN"/>
              </w:rPr>
              <w:t>Msgs-topiclistevent</w:t>
            </w:r>
          </w:p>
        </w:tc>
        <w:tc>
          <w:tcPr>
            <w:tcW w:w="1470" w:type="dxa"/>
            <w:shd w:val="clear" w:color="auto" w:fill="auto"/>
          </w:tcPr>
          <w:p>
            <w:pPr>
              <w:pStyle w:val="102"/>
            </w:pPr>
            <w:r>
              <w:rPr>
                <w:rFonts w:hint="eastAsia"/>
                <w:lang w:val="en-US" w:eastAsia="zh-CN"/>
              </w:rPr>
              <w:t>A.7</w:t>
            </w:r>
          </w:p>
        </w:tc>
      </w:tr>
    </w:tbl>
    <w:p>
      <w:pPr>
        <w:rPr>
          <w:lang w:eastAsia="zh-CN"/>
        </w:rPr>
      </w:pPr>
    </w:p>
    <w:p>
      <w:pPr>
        <w:pStyle w:val="4"/>
        <w:rPr>
          <w:lang w:eastAsia="zh-CN"/>
        </w:rPr>
      </w:pPr>
      <w:bookmarkStart w:id="43" w:name="_Toc162005430"/>
      <w:bookmarkStart w:id="44" w:name="_Toc97197062"/>
      <w:r>
        <w:rPr>
          <w:lang w:eastAsia="zh-CN"/>
        </w:rPr>
        <w:t>5.2</w:t>
      </w:r>
      <w:r>
        <w:rPr>
          <w:lang w:eastAsia="zh-CN"/>
        </w:rPr>
        <w:tab/>
      </w:r>
      <w:r>
        <w:rPr>
          <w:lang w:eastAsia="zh-CN"/>
        </w:rPr>
        <w:t>MSGS_</w:t>
      </w:r>
      <w:r>
        <w:t xml:space="preserve">ASRegistration </w:t>
      </w:r>
      <w:r>
        <w:rPr>
          <w:lang w:eastAsia="zh-CN"/>
        </w:rPr>
        <w:t>Service</w:t>
      </w:r>
      <w:bookmarkEnd w:id="43"/>
      <w:bookmarkEnd w:id="44"/>
    </w:p>
    <w:p>
      <w:pPr>
        <w:pStyle w:val="5"/>
      </w:pPr>
      <w:bookmarkStart w:id="45" w:name="_Toc93878865"/>
      <w:bookmarkStart w:id="46" w:name="_Toc96996657"/>
      <w:bookmarkStart w:id="47" w:name="_Toc83768237"/>
      <w:bookmarkStart w:id="48" w:name="_Toc97197063"/>
      <w:bookmarkStart w:id="49" w:name="_Toc162005431"/>
      <w:r>
        <w:t>5.</w:t>
      </w:r>
      <w:r>
        <w:rPr>
          <w:lang w:eastAsia="zh-CN"/>
        </w:rPr>
        <w:t>2</w:t>
      </w:r>
      <w:r>
        <w:t>.1</w:t>
      </w:r>
      <w:r>
        <w:tab/>
      </w:r>
      <w:r>
        <w:t>Service Description</w:t>
      </w:r>
      <w:bookmarkEnd w:id="45"/>
      <w:bookmarkEnd w:id="46"/>
      <w:bookmarkEnd w:id="47"/>
      <w:bookmarkEnd w:id="48"/>
      <w:bookmarkEnd w:id="49"/>
    </w:p>
    <w:p>
      <w:pPr>
        <w:rPr>
          <w:lang w:eastAsia="zh-CN"/>
        </w:rPr>
      </w:pPr>
      <w:r>
        <w:rPr>
          <w:lang w:eastAsia="zh-CN"/>
        </w:rPr>
        <w:t>The MSGS_ASRegistration API, as defined in 3GPP TS 23.554 [2], allows an AS via Mm5s interface to register, and deregister at a given MSGin5G Server.</w:t>
      </w:r>
    </w:p>
    <w:p>
      <w:pPr>
        <w:pStyle w:val="5"/>
        <w:rPr>
          <w:lang w:eastAsia="zh-CN"/>
        </w:rPr>
      </w:pPr>
      <w:bookmarkStart w:id="50" w:name="_Toc162005432"/>
      <w:bookmarkStart w:id="51" w:name="_Toc97197064"/>
      <w:bookmarkStart w:id="52" w:name="_Toc93878866"/>
      <w:bookmarkStart w:id="53" w:name="_Toc96996658"/>
      <w:bookmarkStart w:id="54" w:name="_Toc83768238"/>
      <w:r>
        <w:t>5.</w:t>
      </w:r>
      <w:r>
        <w:rPr>
          <w:lang w:eastAsia="zh-CN"/>
        </w:rPr>
        <w:t>2</w:t>
      </w:r>
      <w:r>
        <w:t>.2</w:t>
      </w:r>
      <w:r>
        <w:tab/>
      </w:r>
      <w:r>
        <w:t>Service Operations</w:t>
      </w:r>
      <w:bookmarkEnd w:id="50"/>
      <w:bookmarkEnd w:id="51"/>
      <w:bookmarkEnd w:id="52"/>
      <w:bookmarkEnd w:id="53"/>
      <w:bookmarkEnd w:id="54"/>
    </w:p>
    <w:p>
      <w:pPr>
        <w:pStyle w:val="6"/>
      </w:pPr>
      <w:bookmarkStart w:id="55" w:name="_Toc83768239"/>
      <w:bookmarkStart w:id="56" w:name="_Toc93878867"/>
      <w:bookmarkStart w:id="57" w:name="_Toc162005433"/>
      <w:bookmarkStart w:id="58" w:name="_Toc97197065"/>
      <w:bookmarkStart w:id="59" w:name="_Toc96996659"/>
      <w:r>
        <w:t>5.</w:t>
      </w:r>
      <w:r>
        <w:rPr>
          <w:lang w:eastAsia="zh-CN"/>
        </w:rPr>
        <w:t>2</w:t>
      </w:r>
      <w:r>
        <w:t>.2.1</w:t>
      </w:r>
      <w:r>
        <w:tab/>
      </w:r>
      <w:r>
        <w:t>Introduction</w:t>
      </w:r>
      <w:bookmarkEnd w:id="55"/>
      <w:bookmarkEnd w:id="56"/>
      <w:bookmarkEnd w:id="57"/>
      <w:bookmarkEnd w:id="58"/>
      <w:bookmarkEnd w:id="59"/>
    </w:p>
    <w:p>
      <w:pPr>
        <w:rPr>
          <w:lang w:eastAsia="zh-CN"/>
        </w:rPr>
      </w:pPr>
      <w:r>
        <w:rPr>
          <w:lang w:eastAsia="zh-CN"/>
        </w:rPr>
        <w:t>The service operation defined for MSGS_ASRegistration API is shown in the Table 5.2.2.1-1.</w:t>
      </w:r>
    </w:p>
    <w:p>
      <w:pPr>
        <w:pStyle w:val="112"/>
      </w:pPr>
      <w:r>
        <w:t>Table 5.2.2.1-1: Operations of the MSGS_ASRegistration API</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MSGS_ASRegistration_Request</w:t>
            </w:r>
          </w:p>
        </w:tc>
        <w:tc>
          <w:tcPr>
            <w:tcW w:w="4395" w:type="dxa"/>
          </w:tcPr>
          <w:p>
            <w:pPr>
              <w:pStyle w:val="102"/>
              <w:rPr>
                <w:kern w:val="2"/>
                <w:szCs w:val="22"/>
              </w:rPr>
            </w:pPr>
            <w:r>
              <w:rPr>
                <w:kern w:val="2"/>
                <w:szCs w:val="22"/>
              </w:rPr>
              <w:t>This service operation is used by the AS to register itself to MSGin5G Server.</w:t>
            </w:r>
          </w:p>
        </w:tc>
        <w:tc>
          <w:tcPr>
            <w:tcW w:w="1565" w:type="dxa"/>
          </w:tcPr>
          <w:p>
            <w:pPr>
              <w:pStyle w:val="102"/>
              <w:rPr>
                <w:kern w:val="2"/>
                <w:szCs w:val="22"/>
              </w:rPr>
            </w:pPr>
            <w:r>
              <w:rPr>
                <w:kern w:val="2"/>
                <w:szCs w:val="22"/>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rPr>
              <w:t>MSGS_ASRegistration_Deregister</w:t>
            </w:r>
          </w:p>
        </w:tc>
        <w:tc>
          <w:tcPr>
            <w:tcW w:w="4395" w:type="dxa"/>
          </w:tcPr>
          <w:p>
            <w:pPr>
              <w:pStyle w:val="102"/>
              <w:rPr>
                <w:kern w:val="2"/>
                <w:szCs w:val="22"/>
              </w:rPr>
            </w:pPr>
            <w:r>
              <w:rPr>
                <w:kern w:val="2"/>
                <w:szCs w:val="22"/>
              </w:rPr>
              <w:t>This service operation is used by the AS to deregister itself from a MSGin5G Server.</w:t>
            </w:r>
          </w:p>
        </w:tc>
        <w:tc>
          <w:tcPr>
            <w:tcW w:w="1565" w:type="dxa"/>
          </w:tcPr>
          <w:p>
            <w:pPr>
              <w:pStyle w:val="102"/>
              <w:rPr>
                <w:kern w:val="2"/>
                <w:szCs w:val="22"/>
              </w:rPr>
            </w:pPr>
            <w:r>
              <w:rPr>
                <w:kern w:val="2"/>
                <w:szCs w:val="22"/>
              </w:rPr>
              <w:t>AS</w:t>
            </w:r>
          </w:p>
        </w:tc>
      </w:tr>
    </w:tbl>
    <w:p>
      <w:pPr>
        <w:rPr>
          <w:lang w:eastAsia="zh-CN"/>
        </w:rPr>
      </w:pPr>
    </w:p>
    <w:p>
      <w:pPr>
        <w:pStyle w:val="6"/>
      </w:pPr>
      <w:bookmarkStart w:id="60" w:name="_Toc93878868"/>
      <w:bookmarkStart w:id="61" w:name="_Toc162005434"/>
      <w:bookmarkStart w:id="62" w:name="_Toc97197066"/>
      <w:bookmarkStart w:id="63" w:name="_Toc96996660"/>
      <w:bookmarkStart w:id="64" w:name="_Toc83768240"/>
      <w:r>
        <w:t>5.</w:t>
      </w:r>
      <w:r>
        <w:rPr>
          <w:lang w:eastAsia="zh-CN"/>
        </w:rPr>
        <w:t>2</w:t>
      </w:r>
      <w:r>
        <w:t>.2.2</w:t>
      </w:r>
      <w:r>
        <w:tab/>
      </w:r>
      <w:r>
        <w:rPr>
          <w:lang w:eastAsia="zh-CN"/>
        </w:rPr>
        <w:t>MSGS_</w:t>
      </w:r>
      <w:r>
        <w:t>ASRegistration</w:t>
      </w:r>
      <w:r>
        <w:rPr>
          <w:lang w:eastAsia="zh-CN"/>
        </w:rPr>
        <w:t>_Request</w:t>
      </w:r>
      <w:bookmarkEnd w:id="60"/>
      <w:bookmarkEnd w:id="61"/>
      <w:bookmarkEnd w:id="62"/>
      <w:bookmarkEnd w:id="63"/>
      <w:bookmarkEnd w:id="64"/>
      <w:r>
        <w:rPr>
          <w:lang w:eastAsia="zh-CN"/>
        </w:rPr>
        <w:t xml:space="preserve"> </w:t>
      </w:r>
    </w:p>
    <w:p>
      <w:pPr>
        <w:pStyle w:val="7"/>
      </w:pPr>
      <w:bookmarkStart w:id="65" w:name="_Toc97197067"/>
      <w:bookmarkStart w:id="66" w:name="_Toc162005435"/>
      <w:bookmarkStart w:id="67" w:name="_Toc96996661"/>
      <w:bookmarkStart w:id="68" w:name="_Toc93878869"/>
      <w:bookmarkStart w:id="69" w:name="_Toc83768241"/>
      <w:r>
        <w:t>5.</w:t>
      </w:r>
      <w:r>
        <w:rPr>
          <w:lang w:eastAsia="zh-CN"/>
        </w:rPr>
        <w:t>2</w:t>
      </w:r>
      <w:r>
        <w:t>.2.2.1</w:t>
      </w:r>
      <w:r>
        <w:tab/>
      </w:r>
      <w:r>
        <w:t>General</w:t>
      </w:r>
      <w:bookmarkEnd w:id="65"/>
      <w:bookmarkEnd w:id="66"/>
      <w:bookmarkEnd w:id="67"/>
      <w:bookmarkEnd w:id="68"/>
      <w:bookmarkEnd w:id="69"/>
    </w:p>
    <w:p>
      <w:r>
        <w:t>This service operation is used by the AS to register itself to MSGin5G Server.</w:t>
      </w:r>
    </w:p>
    <w:p>
      <w:pPr>
        <w:pStyle w:val="7"/>
        <w:rPr>
          <w:lang w:eastAsia="zh-CN"/>
        </w:rPr>
      </w:pPr>
      <w:bookmarkStart w:id="70" w:name="_Toc162005436"/>
      <w:bookmarkStart w:id="71" w:name="_Toc83768242"/>
      <w:bookmarkStart w:id="72" w:name="_Toc97197068"/>
      <w:bookmarkStart w:id="73" w:name="_Toc96996662"/>
      <w:bookmarkStart w:id="74" w:name="_Toc93878870"/>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70"/>
      <w:bookmarkEnd w:id="71"/>
      <w:bookmarkEnd w:id="72"/>
      <w:bookmarkEnd w:id="73"/>
      <w:bookmarkEnd w:id="74"/>
    </w:p>
    <w:p>
      <w:pPr>
        <w:pStyle w:val="112"/>
        <w:rPr>
          <w:lang w:eastAsia="zh-CN"/>
        </w:rPr>
      </w:pPr>
      <w:r>
        <w:object>
          <v:shape id="_x0000_i1026" o:spt="75" type="#_x0000_t75" style="height:108.2pt;width:434.5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pPr>
        <w:pStyle w:val="119"/>
      </w:pPr>
      <w:r>
        <w:t>Figure 5.2.2.2.2-1:</w:t>
      </w:r>
      <w:r>
        <w:rPr>
          <w:rFonts w:hint="eastAsia"/>
        </w:rPr>
        <w:t xml:space="preserve"> </w:t>
      </w:r>
      <w:r>
        <w:t>AS Registering to MSGin5G Server</w:t>
      </w:r>
    </w:p>
    <w:p>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pPr>
        <w:pStyle w:val="110"/>
      </w:pPr>
      <w:r>
        <w:t>-</w:t>
      </w:r>
      <w:r>
        <w:tab/>
      </w:r>
      <w:r>
        <w:t>the Application Server Identifier within the "</w:t>
      </w:r>
      <w:r>
        <w:rPr>
          <w:szCs w:val="22"/>
        </w:rPr>
        <w:t>asSvcId</w:t>
      </w:r>
      <w:r>
        <w:t>" attribute; and</w:t>
      </w:r>
    </w:p>
    <w:p>
      <w:pPr>
        <w:pStyle w:val="110"/>
      </w:pPr>
      <w:r>
        <w:t>may include:</w:t>
      </w:r>
    </w:p>
    <w:p>
      <w:pPr>
        <w:pStyle w:val="110"/>
      </w:pPr>
      <w:r>
        <w:t>-</w:t>
      </w:r>
      <w:r>
        <w:tab/>
      </w:r>
      <w:r>
        <w:t>the Application Identifier within the "appId" attribute;</w:t>
      </w:r>
    </w:p>
    <w:p>
      <w:pPr>
        <w:pStyle w:val="110"/>
      </w:pPr>
      <w:r>
        <w:t>-</w:t>
      </w:r>
      <w:r>
        <w:tab/>
      </w:r>
      <w:r>
        <w:t>the notification target URI within the "</w:t>
      </w:r>
      <w:r>
        <w:rPr>
          <w:szCs w:val="22"/>
        </w:rPr>
        <w:t>targetUri</w:t>
      </w:r>
      <w:r>
        <w:t>" attribute; and</w:t>
      </w:r>
    </w:p>
    <w:p>
      <w:pPr>
        <w:pStyle w:val="110"/>
      </w:pPr>
      <w:r>
        <w:t>-</w:t>
      </w:r>
      <w:r>
        <w:tab/>
      </w:r>
      <w:r>
        <w:t>the Application Server Profile Information within the "</w:t>
      </w:r>
      <w:r>
        <w:rPr>
          <w:szCs w:val="22"/>
        </w:rPr>
        <w:t>asProf</w:t>
      </w:r>
      <w:r>
        <w:t>" attribute, that may include:</w:t>
      </w:r>
    </w:p>
    <w:p>
      <w:pPr>
        <w:pStyle w:val="121"/>
      </w:pPr>
      <w:r>
        <w:t>-</w:t>
      </w:r>
      <w:r>
        <w:tab/>
      </w:r>
      <w:r>
        <w:t>the Application Server name within the "appName" attribute;</w:t>
      </w:r>
    </w:p>
    <w:p>
      <w:pPr>
        <w:pStyle w:val="121"/>
      </w:pPr>
      <w:r>
        <w:t>-</w:t>
      </w:r>
      <w:r>
        <w:tab/>
      </w:r>
      <w:r>
        <w:t>the list of Application Providers name within the "appProviders" attribute;</w:t>
      </w:r>
    </w:p>
    <w:p>
      <w:pPr>
        <w:pStyle w:val="121"/>
      </w:pPr>
      <w:r>
        <w:t>-</w:t>
      </w:r>
      <w:r>
        <w:tab/>
      </w:r>
      <w:r>
        <w:t>the list of Application scenarios within the "appScenarios" attribute;</w:t>
      </w:r>
    </w:p>
    <w:p>
      <w:pPr>
        <w:pStyle w:val="121"/>
      </w:pPr>
      <w:r>
        <w:t>-</w:t>
      </w:r>
      <w:r>
        <w:tab/>
      </w:r>
      <w:r>
        <w:t>the list of Application Server category within the "appCategory" attribute; and</w:t>
      </w:r>
    </w:p>
    <w:p>
      <w:pPr>
        <w:pStyle w:val="121"/>
        <w:rPr>
          <w:lang w:eastAsia="zh-CN"/>
        </w:rPr>
      </w:pPr>
      <w:r>
        <w:rPr>
          <w:lang w:eastAsia="zh-CN"/>
        </w:rPr>
        <w:t>-</w:t>
      </w:r>
      <w:r>
        <w:rPr>
          <w:lang w:eastAsia="zh-CN"/>
        </w:rPr>
        <w:tab/>
      </w:r>
      <w:r>
        <w:rPr>
          <w:lang w:eastAsia="zh-CN"/>
        </w:rPr>
        <w:t>the list of Application Server status within the "asStatus" attribute.</w:t>
      </w:r>
    </w:p>
    <w:p>
      <w:r>
        <w:t>Upon receiving the HTTP POST message from the AS, the MSGin5G Server shall:</w:t>
      </w:r>
    </w:p>
    <w:p>
      <w:pPr>
        <w:pStyle w:val="110"/>
      </w:pPr>
      <w:r>
        <w:t>1.</w:t>
      </w:r>
      <w:r>
        <w:rPr>
          <w:lang w:eastAsia="zh-CN"/>
        </w:rPr>
        <w:tab/>
      </w:r>
      <w:r>
        <w:t>process the AS registration request information;</w:t>
      </w:r>
    </w:p>
    <w:p>
      <w:pPr>
        <w:pStyle w:val="110"/>
      </w:pPr>
      <w:r>
        <w:t>2.</w:t>
      </w:r>
      <w:r>
        <w:rPr>
          <w:lang w:eastAsia="zh-CN"/>
        </w:rPr>
        <w:tab/>
      </w:r>
      <w:r>
        <w:t>verify the identity of the AS and check if the AS is authorized to register itself at MSGin5G Server; and</w:t>
      </w:r>
    </w:p>
    <w:p>
      <w:pPr>
        <w:pStyle w:val="110"/>
      </w:pPr>
      <w:r>
        <w:t>3.</w:t>
      </w:r>
      <w:r>
        <w:rPr>
          <w:lang w:eastAsia="zh-CN"/>
        </w:rPr>
        <w:tab/>
      </w:r>
      <w:r>
        <w:t>if the AS is authorized to register to MSGin5G Server, then the MSGin5G Server shall:</w:t>
      </w:r>
    </w:p>
    <w:p>
      <w:pPr>
        <w:pStyle w:val="121"/>
      </w:pPr>
      <w:r>
        <w:t>a.</w:t>
      </w:r>
      <w:r>
        <w:rPr>
          <w:lang w:eastAsia="zh-CN"/>
        </w:rPr>
        <w:tab/>
      </w:r>
      <w:r>
        <w:t>store the AS registration information and create a new resource with the AS</w:t>
      </w:r>
      <w:bookmarkStart w:id="75" w:name="OLE_LINK18"/>
      <w:r>
        <w:t xml:space="preserve"> registration information</w:t>
      </w:r>
      <w:bookmarkEnd w:id="75"/>
      <w:r>
        <w:t xml:space="preserve"> as specified in clause 8.1.2.1; and</w:t>
      </w:r>
    </w:p>
    <w:p>
      <w:pPr>
        <w:pStyle w:val="121"/>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pPr>
        <w:pStyle w:val="122"/>
      </w:pPr>
      <w:r>
        <w:t>-</w:t>
      </w:r>
      <w:r>
        <w:tab/>
      </w:r>
      <w:r>
        <w:t>the Application Server Identifier within the "</w:t>
      </w:r>
      <w:r>
        <w:rPr>
          <w:szCs w:val="22"/>
        </w:rPr>
        <w:t>asSvcId</w:t>
      </w:r>
      <w:r>
        <w:t>" attribute; and</w:t>
      </w:r>
    </w:p>
    <w:p>
      <w:pPr>
        <w:pStyle w:val="122"/>
      </w:pPr>
      <w:r>
        <w:t>-</w:t>
      </w:r>
      <w:r>
        <w:tab/>
      </w:r>
      <w:r>
        <w:t>the registration result within the "</w:t>
      </w:r>
      <w:r>
        <w:rPr>
          <w:szCs w:val="22"/>
        </w:rPr>
        <w:t>result</w:t>
      </w:r>
      <w:r>
        <w:t>" attribute.</w:t>
      </w:r>
    </w:p>
    <w:p>
      <w:pPr>
        <w:rPr>
          <w:lang w:eastAsia="zh-CN"/>
        </w:rPr>
      </w:pPr>
      <w:r>
        <w:rPr>
          <w:lang w:eastAsia="zh-CN"/>
        </w:rPr>
        <w:t>If errors occur when processing the HTTP POST request, the MSGin5G Server shall apply error handling procedures as specified in clause 8.1.6.</w:t>
      </w:r>
    </w:p>
    <w:p>
      <w:pPr>
        <w:pStyle w:val="6"/>
        <w:rPr>
          <w:lang w:eastAsia="zh-CN"/>
        </w:rPr>
      </w:pPr>
      <w:bookmarkStart w:id="76" w:name="_Toc97197069"/>
      <w:bookmarkStart w:id="77" w:name="_Toc83768243"/>
      <w:bookmarkStart w:id="78" w:name="_Toc93878871"/>
      <w:bookmarkStart w:id="79" w:name="_Toc96996663"/>
      <w:bookmarkStart w:id="80" w:name="_Toc162005437"/>
      <w:r>
        <w:t>5.</w:t>
      </w:r>
      <w:r>
        <w:rPr>
          <w:lang w:eastAsia="zh-CN"/>
        </w:rPr>
        <w:t>2</w:t>
      </w:r>
      <w:r>
        <w:t>.2.</w:t>
      </w:r>
      <w:r>
        <w:rPr>
          <w:lang w:eastAsia="zh-CN"/>
        </w:rPr>
        <w:t>3</w:t>
      </w:r>
      <w:r>
        <w:tab/>
      </w:r>
      <w:r>
        <w:rPr>
          <w:lang w:eastAsia="zh-CN"/>
        </w:rPr>
        <w:t>MSGS_</w:t>
      </w:r>
      <w:r>
        <w:t>ASRegistration</w:t>
      </w:r>
      <w:r>
        <w:rPr>
          <w:lang w:eastAsia="zh-CN"/>
        </w:rPr>
        <w:t>_Deregister</w:t>
      </w:r>
      <w:bookmarkEnd w:id="76"/>
      <w:bookmarkEnd w:id="77"/>
      <w:bookmarkEnd w:id="78"/>
      <w:bookmarkEnd w:id="79"/>
      <w:bookmarkEnd w:id="80"/>
    </w:p>
    <w:p>
      <w:pPr>
        <w:pStyle w:val="7"/>
      </w:pPr>
      <w:bookmarkStart w:id="81" w:name="_Toc83768244"/>
      <w:bookmarkStart w:id="82" w:name="_Toc93878872"/>
      <w:bookmarkStart w:id="83" w:name="_Toc96996664"/>
      <w:bookmarkStart w:id="84" w:name="_Toc97197070"/>
      <w:bookmarkStart w:id="85" w:name="_Toc162005438"/>
      <w:r>
        <w:t>5.</w:t>
      </w:r>
      <w:r>
        <w:rPr>
          <w:lang w:eastAsia="zh-CN"/>
        </w:rPr>
        <w:t>2</w:t>
      </w:r>
      <w:r>
        <w:t>.2.</w:t>
      </w:r>
      <w:r>
        <w:rPr>
          <w:lang w:eastAsia="zh-CN"/>
        </w:rPr>
        <w:t>3</w:t>
      </w:r>
      <w:r>
        <w:t>.1</w:t>
      </w:r>
      <w:r>
        <w:tab/>
      </w:r>
      <w:r>
        <w:t>General</w:t>
      </w:r>
      <w:bookmarkEnd w:id="81"/>
      <w:bookmarkEnd w:id="82"/>
      <w:bookmarkEnd w:id="83"/>
      <w:bookmarkEnd w:id="84"/>
      <w:bookmarkEnd w:id="85"/>
    </w:p>
    <w:p>
      <w:r>
        <w:t>This service operation is used by the AS to deregister itself from a MSGin5G Server.</w:t>
      </w:r>
    </w:p>
    <w:p>
      <w:pPr>
        <w:pStyle w:val="7"/>
        <w:rPr>
          <w:lang w:eastAsia="zh-CN"/>
        </w:rPr>
      </w:pPr>
      <w:bookmarkStart w:id="86" w:name="_Toc96996665"/>
      <w:bookmarkStart w:id="87" w:name="_Toc97197071"/>
      <w:bookmarkStart w:id="88" w:name="_Toc83768245"/>
      <w:bookmarkStart w:id="89" w:name="_Toc162005439"/>
      <w:bookmarkStart w:id="90" w:name="_Toc93878873"/>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86"/>
      <w:bookmarkEnd w:id="87"/>
      <w:bookmarkEnd w:id="88"/>
      <w:bookmarkEnd w:id="89"/>
      <w:bookmarkEnd w:id="90"/>
    </w:p>
    <w:p>
      <w:pPr>
        <w:pStyle w:val="112"/>
        <w:rPr>
          <w:lang w:eastAsia="zh-CN"/>
        </w:rPr>
      </w:pPr>
      <w:r>
        <w:object>
          <v:shape id="_x0000_i1027" o:spt="75" type="#_x0000_t75" style="height:108.2pt;width:434.5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pPr>
        <w:pStyle w:val="119"/>
      </w:pPr>
      <w:r>
        <w:t>Figure 5.2.2.3.2-1: AS Deregistering from MSGin5G Server</w:t>
      </w:r>
    </w:p>
    <w:p>
      <w:r>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hAnsi="Arial" w:eastAsia="等线"/>
          <w:sz w:val="18"/>
        </w:rPr>
        <w:t> </w:t>
      </w:r>
      <w:r>
        <w:t xml:space="preserve">8.1.2.3.3.2. </w:t>
      </w:r>
    </w:p>
    <w:p>
      <w:r>
        <w:t>Upon receiving the HTTP DELETE request, the MSGin5G Server shall:</w:t>
      </w:r>
    </w:p>
    <w:p>
      <w:pPr>
        <w:pStyle w:val="110"/>
      </w:pPr>
      <w:r>
        <w:t>1.</w:t>
      </w:r>
      <w:r>
        <w:tab/>
      </w:r>
      <w:r>
        <w:t>verify the identity of the AS and check if the AS is authorized to deregister the AS registration information;</w:t>
      </w:r>
    </w:p>
    <w:p>
      <w:pPr>
        <w:pStyle w:val="110"/>
      </w:pPr>
      <w:r>
        <w:t>2.</w:t>
      </w:r>
      <w:r>
        <w:tab/>
      </w:r>
      <w:r>
        <w:t>if the AS is authorized to deregister the AS registration information, then the MSGin5G Server shall deregister the AS profile from the MSGin5G Server and delete the resource representing AS registration information; and</w:t>
      </w:r>
    </w:p>
    <w:p>
      <w:pPr>
        <w:pStyle w:val="110"/>
        <w:rPr>
          <w:lang w:eastAsia="zh-CN"/>
        </w:rPr>
      </w:pPr>
      <w:r>
        <w:t>3.</w:t>
      </w:r>
      <w:r>
        <w:tab/>
      </w:r>
      <w:r>
        <w:t>return the HTTP "200 OK" status code to the AS, indicating the successful deregistration of the AS information and shall include ASRegistrationAck data structure within the response body or HTTP "204 No Content" status code to the AS.</w:t>
      </w:r>
    </w:p>
    <w:p>
      <w:pPr>
        <w:rPr>
          <w:lang w:eastAsia="zh-CN"/>
        </w:rPr>
      </w:pPr>
      <w:r>
        <w:rPr>
          <w:lang w:eastAsia="zh-CN"/>
        </w:rPr>
        <w:t>If errors occur when processing the HTTP DELETE request, the MSGin5G Server shall apply error handling procedures as specified in clause 8.1.6.</w:t>
      </w:r>
    </w:p>
    <w:p>
      <w:pPr>
        <w:pStyle w:val="4"/>
        <w:rPr>
          <w:lang w:eastAsia="zh-CN"/>
        </w:rPr>
      </w:pPr>
      <w:bookmarkStart w:id="91" w:name="_Toc162005440"/>
      <w:bookmarkStart w:id="92" w:name="_Toc83768246"/>
      <w:bookmarkStart w:id="93" w:name="_Toc93878874"/>
      <w:bookmarkStart w:id="94" w:name="_Toc96996666"/>
      <w:bookmarkStart w:id="95" w:name="_Toc97197072"/>
      <w:r>
        <w:rPr>
          <w:lang w:eastAsia="zh-CN"/>
        </w:rPr>
        <w:t>5.3</w:t>
      </w:r>
      <w:r>
        <w:rPr>
          <w:lang w:eastAsia="zh-CN"/>
        </w:rPr>
        <w:tab/>
      </w:r>
      <w:r>
        <w:rPr>
          <w:lang w:eastAsia="zh-CN"/>
        </w:rPr>
        <w:t>MSGS_MSGDelivery Service</w:t>
      </w:r>
      <w:bookmarkEnd w:id="91"/>
      <w:bookmarkEnd w:id="92"/>
      <w:bookmarkEnd w:id="93"/>
      <w:bookmarkEnd w:id="94"/>
      <w:bookmarkEnd w:id="95"/>
    </w:p>
    <w:p>
      <w:pPr>
        <w:pStyle w:val="5"/>
      </w:pPr>
      <w:bookmarkStart w:id="96" w:name="_Toc59015441"/>
      <w:bookmarkStart w:id="97" w:name="_Toc73435647"/>
      <w:bookmarkStart w:id="98" w:name="_Toc93878875"/>
      <w:bookmarkStart w:id="99" w:name="_Toc96996667"/>
      <w:bookmarkStart w:id="100" w:name="_Toc36037291"/>
      <w:bookmarkStart w:id="101" w:name="_Toc75351463"/>
      <w:bookmarkStart w:id="102" w:name="_Toc66282034"/>
      <w:bookmarkStart w:id="103" w:name="_Toc43199519"/>
      <w:bookmarkStart w:id="104" w:name="_Toc34035298"/>
      <w:bookmarkStart w:id="105" w:name="_Toc70426202"/>
      <w:bookmarkStart w:id="106" w:name="_Toc38877437"/>
      <w:bookmarkStart w:id="107" w:name="_Toc97197073"/>
      <w:bookmarkStart w:id="108" w:name="_Toc83768247"/>
      <w:bookmarkStart w:id="109" w:name="_Toc36037595"/>
      <w:bookmarkStart w:id="110" w:name="_Toc45132698"/>
      <w:bookmarkStart w:id="111" w:name="_Toc73433550"/>
      <w:bookmarkStart w:id="112" w:name="_Toc73437053"/>
      <w:bookmarkStart w:id="113" w:name="_Toc63170997"/>
      <w:bookmarkStart w:id="114" w:name="_Toc510696588"/>
      <w:bookmarkStart w:id="115" w:name="_Toc68165910"/>
      <w:bookmarkStart w:id="116" w:name="_Toc162005441"/>
      <w:r>
        <w:t>5.</w:t>
      </w:r>
      <w:r>
        <w:rPr>
          <w:lang w:eastAsia="zh-CN"/>
        </w:rPr>
        <w:t>3</w:t>
      </w:r>
      <w:r>
        <w:t>.1</w:t>
      </w:r>
      <w:r>
        <w:tab/>
      </w:r>
      <w:r>
        <w:t>Service Description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pPr>
        <w:rPr>
          <w:lang w:eastAsia="zh-CN"/>
        </w:rPr>
      </w:pPr>
      <w:r>
        <w:rPr>
          <w:lang w:eastAsia="zh-CN"/>
        </w:rPr>
        <w:t>The MSGS_MSGDelivery Service corresponding to Mm5s as defined in 3GPP TS 23.554 [2], is provided by the MSGin5G Server.</w:t>
      </w:r>
    </w:p>
    <w:p>
      <w:pPr>
        <w:rPr>
          <w:lang w:eastAsia="zh-CN"/>
        </w:rPr>
      </w:pPr>
      <w:r>
        <w:rPr>
          <w:lang w:eastAsia="zh-CN"/>
        </w:rPr>
        <w:t>This service:</w:t>
      </w:r>
    </w:p>
    <w:p>
      <w:pPr>
        <w:pStyle w:val="110"/>
        <w:rPr>
          <w:lang w:eastAsia="zh-CN"/>
        </w:rPr>
      </w:pPr>
      <w:r>
        <w:rPr>
          <w:lang w:eastAsia="zh-CN"/>
        </w:rPr>
        <w:t>-</w:t>
      </w:r>
      <w:r>
        <w:rPr>
          <w:lang w:eastAsia="zh-CN"/>
        </w:rPr>
        <w:tab/>
      </w:r>
      <w:r>
        <w:rPr>
          <w:lang w:eastAsia="zh-CN"/>
        </w:rPr>
        <w:t>allows AS invokes services provided by MSGin5G Server to send MSGin5G Messages and MSGin5G message delivery status reports</w:t>
      </w:r>
      <w:r>
        <w:rPr>
          <w:rFonts w:hint="eastAsia"/>
          <w:lang w:val="en-US" w:eastAsia="zh-CN"/>
        </w:rPr>
        <w:t xml:space="preserve"> </w:t>
      </w:r>
      <w:r>
        <w:rPr>
          <w:lang w:eastAsia="zh-CN"/>
        </w:rPr>
        <w:t>to MSGin5G Server; and</w:t>
      </w:r>
    </w:p>
    <w:p>
      <w:pPr>
        <w:pStyle w:val="110"/>
        <w:rPr>
          <w:lang w:eastAsia="zh-CN"/>
        </w:rPr>
      </w:pPr>
      <w:r>
        <w:rPr>
          <w:lang w:eastAsia="zh-CN"/>
        </w:rPr>
        <w:t>-</w:t>
      </w:r>
      <w:r>
        <w:rPr>
          <w:lang w:eastAsia="zh-CN"/>
        </w:rPr>
        <w:tab/>
      </w:r>
      <w:r>
        <w:rPr>
          <w:lang w:eastAsia="zh-CN"/>
        </w:rPr>
        <w:t>allows L3G/N3G invokes services provided by MSGin5G Server to send MSGin5G Messages and MSGin5G message delivery status reports</w:t>
      </w:r>
      <w:r>
        <w:rPr>
          <w:rFonts w:hint="eastAsia"/>
          <w:lang w:val="en-US" w:eastAsia="zh-CN"/>
        </w:rPr>
        <w:t xml:space="preserve"> </w:t>
      </w:r>
      <w:r>
        <w:rPr>
          <w:lang w:eastAsia="zh-CN"/>
        </w:rPr>
        <w:t>to MSGin5G Server on behalf of Legacy 3GPP UE or Non-3GPP UE.</w:t>
      </w:r>
    </w:p>
    <w:p>
      <w:pPr>
        <w:ind w:left="568" w:hanging="284"/>
        <w:rPr>
          <w:rFonts w:eastAsia="等线"/>
          <w:lang w:eastAsia="zh-CN"/>
        </w:rPr>
      </w:pPr>
      <w:bookmarkStart w:id="117" w:name="_Toc70426203"/>
      <w:bookmarkStart w:id="118" w:name="_Toc75351464"/>
      <w:bookmarkStart w:id="119" w:name="_Toc73435648"/>
      <w:bookmarkStart w:id="120" w:name="_Toc38877438"/>
      <w:bookmarkStart w:id="121" w:name="_Toc59015442"/>
      <w:bookmarkStart w:id="122" w:name="_Toc43199520"/>
      <w:bookmarkStart w:id="123" w:name="_Toc34035299"/>
      <w:bookmarkStart w:id="124" w:name="_Toc83768248"/>
      <w:bookmarkStart w:id="125" w:name="_Toc66282035"/>
      <w:bookmarkStart w:id="126" w:name="_Toc93878876"/>
      <w:bookmarkStart w:id="127" w:name="_Toc73437054"/>
      <w:bookmarkStart w:id="128" w:name="_Toc63170998"/>
      <w:bookmarkStart w:id="129" w:name="_Toc73433551"/>
      <w:bookmarkStart w:id="130" w:name="_Toc36037292"/>
      <w:bookmarkStart w:id="131" w:name="_Toc97197074"/>
      <w:bookmarkStart w:id="132" w:name="_Toc68165911"/>
      <w:bookmarkStart w:id="133" w:name="_Toc45132699"/>
      <w:bookmarkStart w:id="134" w:name="_Toc96996668"/>
      <w:bookmarkStart w:id="135" w:name="_Toc510696589"/>
      <w:bookmarkStart w:id="136" w:name="_Toc36037596"/>
      <w:r>
        <w:rPr>
          <w:rFonts w:eastAsia="等线"/>
          <w:lang w:eastAsia="zh-CN"/>
        </w:rPr>
        <w:t>-</w:t>
      </w:r>
      <w:r>
        <w:rPr>
          <w:rFonts w:eastAsia="等线"/>
          <w:lang w:eastAsia="zh-CN"/>
        </w:rPr>
        <w:tab/>
      </w:r>
      <w:r>
        <w:rPr>
          <w:rFonts w:eastAsia="等线"/>
          <w:lang w:eastAsia="zh-CN"/>
        </w:rPr>
        <w:t>allows BMG invokes services provided by MSGin5G Server to send MSGin5G message delivery status reports to MSGin5G Server.</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allows other MSG</w:t>
      </w:r>
      <w:r>
        <w:rPr>
          <w:rFonts w:hint="eastAsia" w:eastAsia="等线"/>
          <w:lang w:eastAsia="zh-CN"/>
        </w:rPr>
        <w:t>in</w:t>
      </w:r>
      <w:r>
        <w:rPr>
          <w:rFonts w:eastAsia="等线"/>
          <w:lang w:eastAsia="zh-CN"/>
        </w:rPr>
        <w:t>5G Server invokes services provided by MSGin5G Server to send MSGin5G Messages and MSGin5G message delivery status reports to MSGin5G Server.</w:t>
      </w:r>
    </w:p>
    <w:p>
      <w:pPr>
        <w:pStyle w:val="5"/>
      </w:pPr>
      <w:bookmarkStart w:id="137" w:name="_Toc162005442"/>
      <w:r>
        <w:t>5.</w:t>
      </w:r>
      <w:r>
        <w:rPr>
          <w:lang w:eastAsia="zh-CN"/>
        </w:rPr>
        <w:t>3</w:t>
      </w:r>
      <w:r>
        <w:t>.2</w:t>
      </w:r>
      <w:r>
        <w:tab/>
      </w:r>
      <w:r>
        <w:t>Service Operations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pPr>
        <w:pStyle w:val="6"/>
      </w:pPr>
      <w:bookmarkStart w:id="138" w:name="_Toc68165912"/>
      <w:bookmarkStart w:id="139" w:name="_Toc73435649"/>
      <w:bookmarkStart w:id="140" w:name="_Toc73437055"/>
      <w:bookmarkStart w:id="141" w:name="_Toc97197075"/>
      <w:bookmarkStart w:id="142" w:name="_Toc70426204"/>
      <w:bookmarkStart w:id="143" w:name="_Toc45132700"/>
      <w:bookmarkStart w:id="144" w:name="_Toc63170999"/>
      <w:bookmarkStart w:id="145" w:name="_Toc34035300"/>
      <w:bookmarkStart w:id="146" w:name="_Toc75351465"/>
      <w:bookmarkStart w:id="147" w:name="_Toc510696590"/>
      <w:bookmarkStart w:id="148" w:name="_Toc96996669"/>
      <w:bookmarkStart w:id="149" w:name="_Toc38877439"/>
      <w:bookmarkStart w:id="150" w:name="_Toc66282036"/>
      <w:bookmarkStart w:id="151" w:name="_Toc162005443"/>
      <w:bookmarkStart w:id="152" w:name="_Toc73433552"/>
      <w:bookmarkStart w:id="153" w:name="_Toc36037293"/>
      <w:bookmarkStart w:id="154" w:name="_Toc43199521"/>
      <w:bookmarkStart w:id="155" w:name="_Toc93878877"/>
      <w:bookmarkStart w:id="156" w:name="_Toc36037597"/>
      <w:bookmarkStart w:id="157" w:name="_Toc59015443"/>
      <w:bookmarkStart w:id="158" w:name="_Toc83768249"/>
      <w:r>
        <w:t>5.</w:t>
      </w:r>
      <w:r>
        <w:rPr>
          <w:lang w:eastAsia="zh-CN"/>
        </w:rPr>
        <w:t>3</w:t>
      </w:r>
      <w:r>
        <w:t>.2.1</w:t>
      </w:r>
      <w:r>
        <w:tab/>
      </w:r>
      <w:r>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pPr>
        <w:rPr>
          <w:lang w:eastAsia="zh-CN"/>
        </w:rPr>
      </w:pPr>
      <w:bookmarkStart w:id="159" w:name="_Toc68165913"/>
      <w:bookmarkStart w:id="160" w:name="_Toc38877440"/>
      <w:bookmarkStart w:id="161" w:name="_Toc36037598"/>
      <w:bookmarkStart w:id="162" w:name="_Toc63171000"/>
      <w:bookmarkStart w:id="163" w:name="_Toc36037294"/>
      <w:bookmarkStart w:id="164" w:name="_Toc73437056"/>
      <w:bookmarkStart w:id="165" w:name="_Toc59015444"/>
      <w:bookmarkStart w:id="166" w:name="_Toc45132701"/>
      <w:bookmarkStart w:id="167" w:name="_Toc34035301"/>
      <w:bookmarkStart w:id="168" w:name="_Toc43199522"/>
      <w:bookmarkStart w:id="169" w:name="_Toc70426205"/>
      <w:bookmarkStart w:id="170" w:name="_Toc66282037"/>
      <w:bookmarkStart w:id="171" w:name="_Toc73435650"/>
      <w:bookmarkStart w:id="172" w:name="_Toc75351466"/>
      <w:bookmarkStart w:id="173" w:name="_Toc73433553"/>
      <w:bookmarkStart w:id="174" w:name="_Toc510696591"/>
      <w:r>
        <w:rPr>
          <w:lang w:eastAsia="zh-CN"/>
        </w:rPr>
        <w:t>The service operation defined for MSGS_MSGDelivery Service is shown in the Table 5.3.2.1-1.</w:t>
      </w:r>
    </w:p>
    <w:p>
      <w:pPr>
        <w:pStyle w:val="112"/>
      </w:pPr>
      <w:r>
        <w:t>Table</w:t>
      </w:r>
      <w:r>
        <w:rPr>
          <w:lang w:eastAsia="zh-CN"/>
        </w:rPr>
        <w:t> </w:t>
      </w:r>
      <w:r>
        <w:t>5.</w:t>
      </w:r>
      <w:r>
        <w:rPr>
          <w:lang w:eastAsia="zh-CN"/>
        </w:rPr>
        <w:t>3</w:t>
      </w:r>
      <w:r>
        <w:t xml:space="preserve">.2.1-1: Operations of the </w:t>
      </w:r>
      <w:r>
        <w:rPr>
          <w:lang w:eastAsia="zh-CN"/>
        </w:rPr>
        <w:t>MSGS_MSGDelivery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keepNext/>
              <w:keepLines/>
              <w:spacing w:after="0"/>
              <w:jc w:val="center"/>
              <w:rPr>
                <w:rFonts w:ascii="Arial" w:hAnsi="Arial" w:eastAsia="等线"/>
                <w:b/>
                <w:kern w:val="2"/>
                <w:sz w:val="18"/>
                <w:szCs w:val="22"/>
              </w:rPr>
            </w:pPr>
            <w:r>
              <w:rPr>
                <w:rFonts w:ascii="Arial" w:hAnsi="Arial" w:eastAsia="等线"/>
                <w:b/>
                <w:kern w:val="2"/>
                <w:sz w:val="18"/>
                <w:szCs w:val="22"/>
              </w:rPr>
              <w:t>Service operation name</w:t>
            </w:r>
          </w:p>
        </w:tc>
        <w:tc>
          <w:tcPr>
            <w:tcW w:w="4395" w:type="dxa"/>
            <w:shd w:val="clear" w:color="000000" w:fill="C0C0C0"/>
          </w:tcPr>
          <w:p>
            <w:pPr>
              <w:keepNext/>
              <w:keepLines/>
              <w:spacing w:after="0"/>
              <w:jc w:val="center"/>
              <w:rPr>
                <w:rFonts w:ascii="Arial" w:hAnsi="Arial" w:eastAsia="等线"/>
                <w:b/>
                <w:kern w:val="2"/>
                <w:sz w:val="18"/>
                <w:szCs w:val="22"/>
              </w:rPr>
            </w:pPr>
            <w:r>
              <w:rPr>
                <w:rFonts w:ascii="Arial" w:hAnsi="Arial" w:eastAsia="等线"/>
                <w:b/>
                <w:kern w:val="2"/>
                <w:sz w:val="18"/>
                <w:szCs w:val="22"/>
              </w:rPr>
              <w:t>Description</w:t>
            </w:r>
          </w:p>
        </w:tc>
        <w:tc>
          <w:tcPr>
            <w:tcW w:w="1565" w:type="dxa"/>
            <w:shd w:val="clear" w:color="000000" w:fill="C0C0C0"/>
          </w:tcPr>
          <w:p>
            <w:pPr>
              <w:keepNext/>
              <w:keepLines/>
              <w:spacing w:after="0"/>
              <w:jc w:val="center"/>
              <w:rPr>
                <w:rFonts w:ascii="Arial" w:hAnsi="Arial" w:eastAsia="等线"/>
                <w:b/>
                <w:kern w:val="2"/>
                <w:sz w:val="18"/>
                <w:szCs w:val="22"/>
              </w:rPr>
            </w:pPr>
            <w:r>
              <w:rPr>
                <w:rFonts w:ascii="Arial" w:hAnsi="Arial" w:eastAsia="等线"/>
                <w:b/>
                <w:kern w:val="2"/>
                <w:sz w:val="18"/>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_ASODelivery</w:t>
            </w:r>
          </w:p>
        </w:tc>
        <w:tc>
          <w:tcPr>
            <w:tcW w:w="4395" w:type="dxa"/>
          </w:tcPr>
          <w:p>
            <w:pPr>
              <w:keepNext/>
              <w:keepLines/>
              <w:spacing w:after="0"/>
              <w:rPr>
                <w:rFonts w:ascii="Arial" w:hAnsi="Arial" w:eastAsia="等线"/>
                <w:kern w:val="2"/>
                <w:sz w:val="18"/>
                <w:szCs w:val="22"/>
              </w:rPr>
            </w:pPr>
            <w:r>
              <w:rPr>
                <w:rFonts w:ascii="Arial" w:hAnsi="Arial" w:eastAsia="等线"/>
                <w:kern w:val="2"/>
                <w:sz w:val="18"/>
                <w:szCs w:val="22"/>
              </w:rPr>
              <w:t>This service operation is used by AS to deliver MSGin5G message to the MSGin5G Server. This service operation corresponds to clause 9.1.1.1.2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p>
        </w:tc>
        <w:tc>
          <w:tcPr>
            <w:tcW w:w="1565" w:type="dxa"/>
          </w:tcPr>
          <w:p>
            <w:pPr>
              <w:keepNext/>
              <w:keepLines/>
              <w:spacing w:after="0"/>
              <w:rPr>
                <w:rFonts w:ascii="Arial" w:hAnsi="Arial" w:eastAsia="等线"/>
                <w:kern w:val="2"/>
                <w:sz w:val="18"/>
                <w:szCs w:val="22"/>
              </w:rPr>
            </w:pPr>
            <w:r>
              <w:rPr>
                <w:rFonts w:ascii="Arial" w:hAnsi="Arial" w:eastAsia="等线"/>
                <w:kern w:val="2"/>
                <w:sz w:val="18"/>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_ASODeliveryReport</w:t>
            </w:r>
          </w:p>
        </w:tc>
        <w:tc>
          <w:tcPr>
            <w:tcW w:w="4395" w:type="dxa"/>
          </w:tcPr>
          <w:p>
            <w:pPr>
              <w:keepNext/>
              <w:keepLines/>
              <w:spacing w:after="0"/>
              <w:rPr>
                <w:rFonts w:ascii="Arial" w:hAnsi="Arial" w:eastAsia="等线"/>
                <w:kern w:val="2"/>
                <w:sz w:val="18"/>
                <w:szCs w:val="22"/>
              </w:rPr>
            </w:pPr>
            <w:r>
              <w:rPr>
                <w:rFonts w:ascii="Arial" w:hAnsi="Arial" w:eastAsia="等线"/>
                <w:kern w:val="2"/>
                <w:sz w:val="18"/>
                <w:szCs w:val="22"/>
              </w:rPr>
              <w:t>This service operation is used by AS to deliver the delivery status report to the MSGin5G Server. This service operation corresponds to clause 9.1.1.</w:t>
            </w:r>
            <w:r>
              <w:rPr>
                <w:rFonts w:hint="eastAsia" w:ascii="Arial" w:hAnsi="Arial" w:eastAsia="等线"/>
                <w:kern w:val="2"/>
                <w:sz w:val="18"/>
                <w:szCs w:val="22"/>
                <w:lang w:val="en-US" w:eastAsia="zh-CN"/>
              </w:rPr>
              <w:t>3</w:t>
            </w:r>
            <w:r>
              <w:rPr>
                <w:rFonts w:ascii="Arial" w:hAnsi="Arial" w:eastAsia="等线"/>
                <w:kern w:val="2"/>
                <w:sz w:val="18"/>
                <w:szCs w:val="22"/>
              </w:rPr>
              <w:t>.2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p>
        </w:tc>
        <w:tc>
          <w:tcPr>
            <w:tcW w:w="1565" w:type="dxa"/>
          </w:tcPr>
          <w:p>
            <w:pPr>
              <w:keepNext/>
              <w:keepLines/>
              <w:spacing w:after="0"/>
              <w:rPr>
                <w:rFonts w:ascii="Arial" w:hAnsi="Arial" w:eastAsia="等线"/>
                <w:kern w:val="2"/>
                <w:sz w:val="18"/>
                <w:szCs w:val="22"/>
              </w:rPr>
            </w:pPr>
            <w:r>
              <w:rPr>
                <w:rFonts w:ascii="Arial" w:hAnsi="Arial" w:eastAsia="等线"/>
                <w:kern w:val="2"/>
                <w:sz w:val="18"/>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_UEODelivery</w:t>
            </w:r>
          </w:p>
        </w:tc>
        <w:tc>
          <w:tcPr>
            <w:tcW w:w="4395" w:type="dxa"/>
          </w:tcPr>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rFonts w:ascii="Arial" w:hAnsi="Arial" w:eastAsia="等线"/>
                <w:kern w:val="2"/>
                <w:sz w:val="18"/>
                <w:szCs w:val="22"/>
              </w:rPr>
              <w:t>clause 9.1.1.</w:t>
            </w:r>
            <w:r>
              <w:rPr>
                <w:rFonts w:hint="eastAsia" w:ascii="Arial" w:hAnsi="Arial" w:eastAsia="等线"/>
                <w:kern w:val="2"/>
                <w:sz w:val="18"/>
                <w:szCs w:val="22"/>
                <w:lang w:val="en-US" w:eastAsia="zh-CN"/>
              </w:rPr>
              <w:t>2</w:t>
            </w:r>
            <w:r>
              <w:rPr>
                <w:rFonts w:ascii="Arial" w:hAnsi="Arial" w:eastAsia="等线"/>
                <w:kern w:val="2"/>
                <w:sz w:val="18"/>
                <w:szCs w:val="22"/>
              </w:rPr>
              <w:t>.2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r>
              <w:rPr>
                <w:rFonts w:ascii="Arial" w:hAnsi="Arial" w:eastAsia="等线"/>
                <w:kern w:val="2"/>
                <w:sz w:val="18"/>
                <w:szCs w:val="22"/>
                <w:lang w:eastAsia="zh-CN"/>
              </w:rPr>
              <w:t>.</w:t>
            </w:r>
          </w:p>
        </w:tc>
        <w:tc>
          <w:tcPr>
            <w:tcW w:w="1565" w:type="dxa"/>
          </w:tcPr>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Legacy 3GPP Message Gateway</w:t>
            </w:r>
          </w:p>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Non-3GPP Message Gateway</w:t>
            </w:r>
          </w:p>
          <w:p>
            <w:pPr>
              <w:keepNext/>
              <w:keepLines/>
              <w:spacing w:after="0"/>
              <w:rPr>
                <w:rFonts w:ascii="Arial" w:hAnsi="Arial" w:eastAsia="等线"/>
                <w:kern w:val="2"/>
                <w:sz w:val="18"/>
                <w:szCs w:val="22"/>
              </w:rPr>
            </w:pPr>
            <w:r>
              <w:rPr>
                <w:rFonts w:ascii="Arial" w:hAnsi="Arial" w:eastAsia="等线"/>
                <w:kern w:val="2"/>
                <w:sz w:val="18"/>
                <w:szCs w:val="22"/>
                <w:lang w:eastAsia="zh-CN"/>
              </w:rPr>
              <w:t>MSG</w:t>
            </w:r>
            <w:r>
              <w:rPr>
                <w:rFonts w:hint="eastAsia" w:ascii="Arial" w:hAnsi="Arial" w:eastAsia="等线"/>
                <w:kern w:val="2"/>
                <w:sz w:val="18"/>
                <w:szCs w:val="22"/>
                <w:lang w:eastAsia="zh-CN"/>
              </w:rPr>
              <w:t>in</w:t>
            </w:r>
            <w:r>
              <w:rPr>
                <w:rFonts w:ascii="Arial" w:hAnsi="Arial" w:eastAsia="等线"/>
                <w:kern w:val="2"/>
                <w:sz w:val="18"/>
                <w:szCs w:val="22"/>
                <w:lang w:eastAsia="zh-CN"/>
              </w:rPr>
              <w:t>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_UEODeliveryReport</w:t>
            </w:r>
          </w:p>
        </w:tc>
        <w:tc>
          <w:tcPr>
            <w:tcW w:w="4395" w:type="dxa"/>
          </w:tcPr>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This service operation is used by Message Gateway (on behalf Legacy 3GPP UE or Non-3GPP UE) to deliver the delivery status report to the MSGin5G Server. This service operation corresponds to clause 9.</w:t>
            </w:r>
            <w:r>
              <w:rPr>
                <w:rFonts w:hint="eastAsia" w:ascii="Arial" w:hAnsi="Arial" w:eastAsia="等线"/>
                <w:kern w:val="2"/>
                <w:sz w:val="18"/>
                <w:szCs w:val="22"/>
                <w:lang w:eastAsia="zh-CN"/>
              </w:rPr>
              <w:t>1</w:t>
            </w:r>
            <w:r>
              <w:rPr>
                <w:rFonts w:ascii="Arial" w:hAnsi="Arial" w:eastAsia="等线"/>
                <w:kern w:val="2"/>
                <w:sz w:val="18"/>
                <w:szCs w:val="22"/>
                <w:lang w:eastAsia="zh-CN"/>
              </w:rPr>
              <w:t>.1.4.2 as defined in 3GPP TS 23.554 [2].</w:t>
            </w:r>
          </w:p>
        </w:tc>
        <w:tc>
          <w:tcPr>
            <w:tcW w:w="1565" w:type="dxa"/>
          </w:tcPr>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Legacy 3GPP Message Gateway</w:t>
            </w:r>
          </w:p>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Non-3GPP Message Gateway</w:t>
            </w:r>
          </w:p>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Broadcast Message Gateway</w:t>
            </w:r>
          </w:p>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MSG</w:t>
            </w:r>
            <w:r>
              <w:rPr>
                <w:rFonts w:hint="eastAsia" w:ascii="Arial" w:hAnsi="Arial" w:eastAsia="等线"/>
                <w:kern w:val="2"/>
                <w:sz w:val="18"/>
                <w:szCs w:val="22"/>
                <w:lang w:eastAsia="zh-CN"/>
              </w:rPr>
              <w:t>in</w:t>
            </w:r>
            <w:r>
              <w:rPr>
                <w:rFonts w:ascii="Arial" w:hAnsi="Arial" w:eastAsia="等线"/>
                <w:kern w:val="2"/>
                <w:sz w:val="18"/>
                <w:szCs w:val="22"/>
                <w:lang w:eastAsia="zh-CN"/>
              </w:rPr>
              <w:t>5G Server</w:t>
            </w:r>
          </w:p>
        </w:tc>
      </w:tr>
    </w:tbl>
    <w:p>
      <w:pPr>
        <w:rPr>
          <w:lang w:eastAsia="zh-CN"/>
        </w:rPr>
      </w:pPr>
    </w:p>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Pr>
        <w:pStyle w:val="6"/>
        <w:rPr>
          <w:lang w:eastAsia="zh-CN"/>
        </w:rPr>
      </w:pPr>
      <w:bookmarkStart w:id="175" w:name="_Toc70426211"/>
      <w:bookmarkStart w:id="176" w:name="_Toc68165919"/>
      <w:bookmarkStart w:id="177" w:name="_Toc73433559"/>
      <w:bookmarkStart w:id="178" w:name="_Toc73437062"/>
      <w:bookmarkStart w:id="179" w:name="_Toc63171006"/>
      <w:bookmarkStart w:id="180" w:name="_Toc34035307"/>
      <w:bookmarkStart w:id="181" w:name="_Toc36037300"/>
      <w:bookmarkStart w:id="182" w:name="_Toc73435656"/>
      <w:bookmarkStart w:id="183" w:name="_Toc36037604"/>
      <w:bookmarkStart w:id="184" w:name="_Toc66282043"/>
      <w:bookmarkStart w:id="185" w:name="_Toc43199528"/>
      <w:bookmarkStart w:id="186" w:name="_Toc59015450"/>
      <w:bookmarkStart w:id="187" w:name="_Toc38877446"/>
      <w:bookmarkStart w:id="188" w:name="_Toc45132707"/>
      <w:bookmarkStart w:id="189" w:name="_Toc75351472"/>
      <w:bookmarkStart w:id="190" w:name="_Toc162005444"/>
      <w:bookmarkStart w:id="191" w:name="_Toc93878878"/>
      <w:bookmarkStart w:id="192" w:name="_Toc96996670"/>
      <w:bookmarkStart w:id="193" w:name="_Toc83768256"/>
      <w:bookmarkStart w:id="194" w:name="_Toc97197076"/>
      <w:r>
        <w:t>5.</w:t>
      </w:r>
      <w:r>
        <w:rPr>
          <w:lang w:eastAsia="zh-CN"/>
        </w:rPr>
        <w:t>3</w:t>
      </w:r>
      <w:r>
        <w:t>.2.</w:t>
      </w:r>
      <w:r>
        <w:rPr>
          <w:lang w:eastAsia="zh-CN"/>
        </w:rPr>
        <w:t>2</w:t>
      </w:r>
      <w:r>
        <w:tab/>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Pr>
          <w:lang w:eastAsia="zh-CN"/>
        </w:rPr>
        <w:t>MSGS_MSGDelivery_</w:t>
      </w:r>
      <w:r>
        <w:t>AS</w:t>
      </w:r>
      <w:r>
        <w:rPr>
          <w:lang w:eastAsia="zh-CN"/>
        </w:rPr>
        <w:t>ODelivery</w:t>
      </w:r>
      <w:bookmarkEnd w:id="190"/>
      <w:bookmarkEnd w:id="191"/>
      <w:bookmarkEnd w:id="192"/>
      <w:bookmarkEnd w:id="193"/>
      <w:bookmarkEnd w:id="194"/>
    </w:p>
    <w:p>
      <w:pPr>
        <w:pStyle w:val="7"/>
      </w:pPr>
      <w:bookmarkStart w:id="195" w:name="_Toc73433560"/>
      <w:bookmarkStart w:id="196" w:name="_Toc510696592"/>
      <w:bookmarkStart w:id="197" w:name="_Toc45132708"/>
      <w:bookmarkStart w:id="198" w:name="_Toc68165920"/>
      <w:bookmarkStart w:id="199" w:name="_Toc59015451"/>
      <w:bookmarkStart w:id="200" w:name="_Toc34035308"/>
      <w:bookmarkStart w:id="201" w:name="_Toc73435657"/>
      <w:bookmarkStart w:id="202" w:name="_Toc162005445"/>
      <w:bookmarkStart w:id="203" w:name="_Toc96996671"/>
      <w:bookmarkStart w:id="204" w:name="_Toc63171007"/>
      <w:bookmarkStart w:id="205" w:name="_Toc73437063"/>
      <w:bookmarkStart w:id="206" w:name="_Toc36037301"/>
      <w:bookmarkStart w:id="207" w:name="_Toc38877447"/>
      <w:bookmarkStart w:id="208" w:name="_Toc70426212"/>
      <w:bookmarkStart w:id="209" w:name="_Toc93878879"/>
      <w:bookmarkStart w:id="210" w:name="_Toc97197077"/>
      <w:bookmarkStart w:id="211" w:name="_Toc66282044"/>
      <w:bookmarkStart w:id="212" w:name="_Toc83768257"/>
      <w:bookmarkStart w:id="213" w:name="_Toc75351473"/>
      <w:bookmarkStart w:id="214" w:name="_Toc43199529"/>
      <w:bookmarkStart w:id="215" w:name="_Toc36037605"/>
      <w:r>
        <w:t>5.</w:t>
      </w:r>
      <w:r>
        <w:rPr>
          <w:lang w:eastAsia="zh-CN"/>
        </w:rPr>
        <w:t>3</w:t>
      </w:r>
      <w:r>
        <w:t>.2.</w:t>
      </w:r>
      <w:r>
        <w:rPr>
          <w:lang w:eastAsia="zh-CN"/>
        </w:rPr>
        <w:t>2</w:t>
      </w:r>
      <w:r>
        <w:t>.1</w:t>
      </w:r>
      <w:r>
        <w:tab/>
      </w:r>
      <w:r>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pPr>
        <w:pStyle w:val="110"/>
        <w:ind w:left="0" w:firstLine="0"/>
        <w:rPr>
          <w:lang w:eastAsia="zh-CN"/>
        </w:rPr>
      </w:pPr>
      <w:r>
        <w:rPr>
          <w:lang w:eastAsia="zh-CN"/>
        </w:rPr>
        <w:t>This service operation corresponding to clause 9.1.1.1.2 as defined in 3GPP TS 23.554 [2], is used by AS to deliver MSGin5G message to the MSGin5G Server.</w:t>
      </w:r>
    </w:p>
    <w:p>
      <w:pPr>
        <w:pStyle w:val="7"/>
      </w:pPr>
      <w:bookmarkStart w:id="216" w:name="_Toc43199530"/>
      <w:bookmarkStart w:id="217" w:name="_Toc66282045"/>
      <w:bookmarkStart w:id="218" w:name="_Toc63171008"/>
      <w:bookmarkStart w:id="219" w:name="_Toc34035309"/>
      <w:bookmarkStart w:id="220" w:name="_Toc73435658"/>
      <w:bookmarkStart w:id="221" w:name="_Toc59015452"/>
      <w:bookmarkStart w:id="222" w:name="_Toc68165921"/>
      <w:bookmarkStart w:id="223" w:name="_Toc70426213"/>
      <w:bookmarkStart w:id="224" w:name="_Toc96996672"/>
      <w:bookmarkStart w:id="225" w:name="_Toc97197078"/>
      <w:bookmarkStart w:id="226" w:name="_Toc36037606"/>
      <w:bookmarkStart w:id="227" w:name="_Toc75351474"/>
      <w:bookmarkStart w:id="228" w:name="_Toc73437064"/>
      <w:bookmarkStart w:id="229" w:name="_Toc38877448"/>
      <w:bookmarkStart w:id="230" w:name="_Toc36037302"/>
      <w:bookmarkStart w:id="231" w:name="_Toc45132709"/>
      <w:bookmarkStart w:id="232" w:name="_Toc73433561"/>
      <w:bookmarkStart w:id="233" w:name="_Toc162005446"/>
      <w:bookmarkStart w:id="234" w:name="_Toc93878880"/>
      <w:bookmarkStart w:id="235" w:name="_Toc83768258"/>
      <w:bookmarkStart w:id="236" w:name="_Toc510696593"/>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pPr>
        <w:pStyle w:val="112"/>
      </w:pPr>
      <w:r>
        <w:object>
          <v:shape id="_x0000_i1028" o:spt="75" type="#_x0000_t75" style="height:104.05pt;width:419.5pt;" o:ole="t" filled="f" o:preferrelative="t" stroked="f" coordsize="21600,21600">
            <v:path/>
            <v:fill on="f" focussize="0,0"/>
            <v:stroke on="f" joinstyle="miter"/>
            <v:imagedata r:id="rId15" o:title=""/>
            <o:lock v:ext="edit" aspectratio="t"/>
            <w10:wrap type="none"/>
            <w10:anchorlock/>
          </v:shape>
          <o:OLEObject Type="Embed" ProgID="Visio.Drawing.11" ShapeID="_x0000_i1028" DrawAspect="Content" ObjectID="_1468075728" r:id="rId14">
            <o:LockedField>false</o:LockedField>
          </o:OLEObject>
        </w:object>
      </w:r>
    </w:p>
    <w:p>
      <w:pPr>
        <w:pStyle w:val="119"/>
      </w:pPr>
      <w:r>
        <w:t>Figure 5.3.2.2.2-1: AS Originating MSGin5G Message Delivery</w:t>
      </w:r>
    </w:p>
    <w:p>
      <w:pPr>
        <w:rPr>
          <w:lang w:eastAsia="zh-CN"/>
        </w:rPr>
      </w:pPr>
      <w:r>
        <w:rPr>
          <w:lang w:eastAsia="zh-CN"/>
        </w:rPr>
        <w:t>When the AS needs to send the message to the MSGin5G Server, the AS shall send the HTTP POST method as step 1 of the Figure 5.3.2.2.2-1.</w:t>
      </w:r>
    </w:p>
    <w:p>
      <w:pPr>
        <w:rPr>
          <w:lang w:eastAsia="zh-CN"/>
        </w:rPr>
      </w:pPr>
      <w:r>
        <w:rPr>
          <w:lang w:eastAsia="zh-CN"/>
        </w:rPr>
        <w:t>The AS shall include ASMessageDelivery data structure in the content of the HTTP POST request.</w:t>
      </w:r>
    </w:p>
    <w:p>
      <w:pPr>
        <w:rPr>
          <w:lang w:eastAsia="zh-CN"/>
        </w:rPr>
      </w:pPr>
      <w:r>
        <w:rPr>
          <w:lang w:eastAsia="zh-CN"/>
        </w:rPr>
        <w:t>The ASMessageDelivery data structure shall include:</w:t>
      </w:r>
    </w:p>
    <w:p>
      <w:pPr>
        <w:pStyle w:val="110"/>
        <w:rPr>
          <w:lang w:eastAsia="zh-CN"/>
        </w:rPr>
      </w:pPr>
      <w:r>
        <w:rPr>
          <w:lang w:eastAsia="zh-CN"/>
        </w:rPr>
        <w:t>-</w:t>
      </w:r>
      <w:r>
        <w:rPr>
          <w:lang w:eastAsia="zh-CN"/>
        </w:rPr>
        <w:tab/>
      </w:r>
      <w:r>
        <w:rPr>
          <w:lang w:eastAsia="zh-CN"/>
        </w:rPr>
        <w:t>the AS Service ID within the "oriAddr" attribute;</w:t>
      </w:r>
    </w:p>
    <w:p>
      <w:pPr>
        <w:pStyle w:val="110"/>
      </w:pPr>
      <w:r>
        <w:t>-</w:t>
      </w:r>
      <w:r>
        <w:tab/>
      </w:r>
      <w: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w:t>
      </w:r>
    </w:p>
    <w:p>
      <w:pPr>
        <w:pStyle w:val="110"/>
        <w:rPr>
          <w:lang w:eastAsia="zh-CN"/>
        </w:rPr>
      </w:pPr>
      <w:r>
        <w:rPr>
          <w:lang w:eastAsia="zh-CN"/>
        </w:rPr>
        <w:t>-</w:t>
      </w:r>
      <w:r>
        <w:rPr>
          <w:lang w:eastAsia="zh-CN"/>
        </w:rPr>
        <w:tab/>
      </w:r>
      <w:r>
        <w:rPr>
          <w:lang w:eastAsia="zh-CN"/>
        </w:rPr>
        <w:t>the store and forward flag within the "stoAndFwInd" attribute; and</w:t>
      </w:r>
    </w:p>
    <w:p>
      <w:pPr>
        <w:pStyle w:val="110"/>
        <w:rPr>
          <w:lang w:eastAsia="zh-CN"/>
        </w:rPr>
      </w:pPr>
      <w:r>
        <w:rPr>
          <w:lang w:eastAsia="zh-CN"/>
        </w:rPr>
        <w:t>may include:</w:t>
      </w:r>
    </w:p>
    <w:p>
      <w:pPr>
        <w:pStyle w:val="110"/>
        <w:rPr>
          <w:lang w:eastAsia="zh-CN"/>
        </w:rPr>
      </w:pPr>
      <w:r>
        <w:rPr>
          <w:lang w:eastAsia="zh-CN"/>
        </w:rPr>
        <w:t>-</w:t>
      </w:r>
      <w:r>
        <w:rPr>
          <w:lang w:eastAsia="zh-CN"/>
        </w:rPr>
        <w:tab/>
      </w:r>
      <w:r>
        <w:rPr>
          <w:lang w:eastAsia="zh-CN"/>
        </w:rPr>
        <w:t>the Application ID within the "appId" attribute;</w:t>
      </w:r>
    </w:p>
    <w:p>
      <w:pPr>
        <w:pStyle w:val="110"/>
        <w:rPr>
          <w:lang w:eastAsia="zh-CN"/>
        </w:rPr>
      </w:pPr>
      <w:r>
        <w:rPr>
          <w:lang w:eastAsia="zh-CN"/>
        </w:rPr>
        <w:t>-</w:t>
      </w:r>
      <w:r>
        <w:rPr>
          <w:lang w:eastAsia="zh-CN"/>
        </w:rPr>
        <w:tab/>
      </w:r>
      <w:r>
        <w:rPr>
          <w:lang w:eastAsia="zh-CN"/>
        </w:rPr>
        <w:t>the indication whether the message delivery status report is required within the "delivStReqInd" attribute;</w:t>
      </w:r>
    </w:p>
    <w:p>
      <w:pPr>
        <w:pStyle w:val="110"/>
        <w:rPr>
          <w:lang w:eastAsia="zh-CN"/>
        </w:rPr>
      </w:pPr>
      <w:r>
        <w:rPr>
          <w:lang w:eastAsia="zh-CN"/>
        </w:rPr>
        <w:t>-</w:t>
      </w:r>
      <w:r>
        <w:rPr>
          <w:lang w:eastAsia="zh-CN"/>
        </w:rPr>
        <w:tab/>
      </w:r>
      <w:r>
        <w:rPr>
          <w:lang w:eastAsia="zh-CN"/>
        </w:rPr>
        <w:t>the Payload within the "payload" attribute;</w:t>
      </w:r>
    </w:p>
    <w:p>
      <w:pPr>
        <w:pStyle w:val="110"/>
        <w:rPr>
          <w:lang w:eastAsia="zh-CN"/>
        </w:rPr>
      </w:pPr>
      <w:r>
        <w:rPr>
          <w:lang w:eastAsia="zh-CN"/>
        </w:rPr>
        <w:t>-</w:t>
      </w:r>
      <w:r>
        <w:rPr>
          <w:lang w:eastAsia="zh-CN"/>
        </w:rPr>
        <w:tab/>
      </w:r>
      <w:r>
        <w:rPr>
          <w:lang w:eastAsia="zh-CN"/>
        </w:rPr>
        <w:t>the priority type within the "priority" attribute;</w:t>
      </w:r>
    </w:p>
    <w:p>
      <w:pPr>
        <w:pStyle w:val="110"/>
        <w:rPr>
          <w:lang w:eastAsia="zh-CN"/>
        </w:rPr>
      </w:pPr>
      <w:r>
        <w:rPr>
          <w:lang w:eastAsia="zh-CN"/>
        </w:rPr>
        <w:t>-</w:t>
      </w:r>
      <w:r>
        <w:rPr>
          <w:lang w:eastAsia="zh-CN"/>
        </w:rPr>
        <w:tab/>
      </w:r>
      <w:r>
        <w:rPr>
          <w:lang w:eastAsia="zh-CN"/>
        </w:rPr>
        <w:t>the message segment flag within the "segInd" attribute;</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 and</w:t>
      </w:r>
    </w:p>
    <w:p>
      <w:pPr>
        <w:pStyle w:val="121"/>
        <w:rPr>
          <w:lang w:eastAsia="zh-CN"/>
        </w:rPr>
      </w:pPr>
      <w:r>
        <w:rPr>
          <w:lang w:eastAsia="zh-CN"/>
        </w:rPr>
        <w:t>-</w:t>
      </w:r>
      <w:r>
        <w:rPr>
          <w:lang w:eastAsia="zh-CN"/>
        </w:rPr>
        <w:tab/>
      </w:r>
      <w:r>
        <w:rPr>
          <w:lang w:eastAsia="zh-CN"/>
        </w:rPr>
        <w:t>the last segment flag within the "lastSegFlag" attribute;</w:t>
      </w:r>
    </w:p>
    <w:p>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pPr>
        <w:pStyle w:val="121"/>
        <w:rPr>
          <w:lang w:eastAsia="zh-CN"/>
        </w:rPr>
      </w:pPr>
      <w:r>
        <w:rPr>
          <w:lang w:eastAsia="zh-CN"/>
        </w:rPr>
        <w:t>-</w:t>
      </w:r>
      <w:r>
        <w:rPr>
          <w:lang w:eastAsia="zh-CN"/>
        </w:rPr>
        <w:tab/>
      </w:r>
      <w:r>
        <w:rPr>
          <w:lang w:eastAsia="zh-CN"/>
        </w:rPr>
        <w:t>the message expiration time within the "exprTime" attribute;</w:t>
      </w:r>
    </w:p>
    <w:p>
      <w:pPr>
        <w:pStyle w:val="110"/>
        <w:rPr>
          <w:lang w:eastAsia="zh-CN"/>
        </w:rPr>
      </w:pPr>
      <w:r>
        <w:rPr>
          <w:lang w:eastAsia="zh-CN"/>
        </w:rPr>
        <w:t>-</w:t>
      </w:r>
      <w:r>
        <w:rPr>
          <w:lang w:eastAsia="zh-CN"/>
        </w:rPr>
        <w:tab/>
      </w:r>
      <w:r>
        <w:rPr>
          <w:lang w:eastAsia="zh-CN"/>
        </w:rPr>
        <w:t>The latency within the "latency" attribute.</w:t>
      </w:r>
    </w:p>
    <w:p>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pPr>
        <w:rPr>
          <w:lang w:eastAsia="zh-CN"/>
        </w:rPr>
      </w:pPr>
      <w:r>
        <w:rPr>
          <w:lang w:eastAsia="zh-CN"/>
        </w:rPr>
        <w:t>If errors occur when processing the HTTP POST request, the MSGin5G Server shall apply error handling procedures as specified in clause 8.2.6.</w:t>
      </w:r>
    </w:p>
    <w:p>
      <w:pPr>
        <w:pStyle w:val="6"/>
        <w:rPr>
          <w:lang w:eastAsia="zh-CN"/>
        </w:rPr>
      </w:pPr>
      <w:bookmarkStart w:id="237" w:name="_Toc73437066"/>
      <w:bookmarkStart w:id="238" w:name="_Toc75351476"/>
      <w:bookmarkStart w:id="239" w:name="_Toc70426215"/>
      <w:bookmarkStart w:id="240" w:name="_Toc63171009"/>
      <w:bookmarkStart w:id="241" w:name="_Toc43199531"/>
      <w:bookmarkStart w:id="242" w:name="_Toc68165922"/>
      <w:bookmarkStart w:id="243" w:name="_Toc45132710"/>
      <w:bookmarkStart w:id="244" w:name="_Toc73435660"/>
      <w:bookmarkStart w:id="245" w:name="_Toc34035310"/>
      <w:bookmarkStart w:id="246" w:name="_Toc36037607"/>
      <w:bookmarkStart w:id="247" w:name="_Toc59015453"/>
      <w:bookmarkStart w:id="248" w:name="_Toc73433563"/>
      <w:bookmarkStart w:id="249" w:name="_Toc38877449"/>
      <w:bookmarkStart w:id="250" w:name="_Toc36037303"/>
      <w:bookmarkStart w:id="251" w:name="_Toc66282046"/>
      <w:bookmarkStart w:id="252" w:name="_Toc97197079"/>
      <w:bookmarkStart w:id="253" w:name="_Toc162005447"/>
      <w:bookmarkStart w:id="254" w:name="_Toc93878881"/>
      <w:bookmarkStart w:id="255" w:name="_Toc96996673"/>
      <w:bookmarkStart w:id="256" w:name="_Toc83768259"/>
      <w:r>
        <w:t>5.</w:t>
      </w:r>
      <w:r>
        <w:rPr>
          <w:lang w:eastAsia="zh-CN"/>
        </w:rPr>
        <w:t>3</w:t>
      </w:r>
      <w:r>
        <w:t>.2.</w:t>
      </w:r>
      <w:r>
        <w:rPr>
          <w:lang w:eastAsia="zh-CN"/>
        </w:rPr>
        <w:t>3</w:t>
      </w:r>
      <w:r>
        <w:tab/>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Pr>
          <w:lang w:eastAsia="zh-CN"/>
        </w:rPr>
        <w:t>MSGS_MSGDelivery_</w:t>
      </w:r>
      <w:r>
        <w:t>AS</w:t>
      </w:r>
      <w:r>
        <w:rPr>
          <w:lang w:eastAsia="zh-CN"/>
        </w:rPr>
        <w:t>ODeliveryReport</w:t>
      </w:r>
      <w:bookmarkEnd w:id="252"/>
      <w:bookmarkEnd w:id="253"/>
      <w:bookmarkEnd w:id="254"/>
      <w:bookmarkEnd w:id="255"/>
      <w:bookmarkEnd w:id="256"/>
    </w:p>
    <w:p>
      <w:pPr>
        <w:pStyle w:val="7"/>
      </w:pPr>
      <w:bookmarkStart w:id="257" w:name="_Toc63171010"/>
      <w:bookmarkStart w:id="258" w:name="_Toc38877450"/>
      <w:bookmarkStart w:id="259" w:name="_Toc59015454"/>
      <w:bookmarkStart w:id="260" w:name="_Toc75351477"/>
      <w:bookmarkStart w:id="261" w:name="_Toc97197080"/>
      <w:bookmarkStart w:id="262" w:name="_Toc70426216"/>
      <w:bookmarkStart w:id="263" w:name="_Toc45132711"/>
      <w:bookmarkStart w:id="264" w:name="_Toc66282047"/>
      <w:bookmarkStart w:id="265" w:name="_Toc73433564"/>
      <w:bookmarkStart w:id="266" w:name="_Toc93878882"/>
      <w:bookmarkStart w:id="267" w:name="_Toc83768260"/>
      <w:bookmarkStart w:id="268" w:name="_Toc96996674"/>
      <w:bookmarkStart w:id="269" w:name="_Toc73435661"/>
      <w:bookmarkStart w:id="270" w:name="_Toc43199532"/>
      <w:bookmarkStart w:id="271" w:name="_Toc36037304"/>
      <w:bookmarkStart w:id="272" w:name="_Toc162005448"/>
      <w:bookmarkStart w:id="273" w:name="_Toc36037608"/>
      <w:bookmarkStart w:id="274" w:name="_Toc34035311"/>
      <w:bookmarkStart w:id="275" w:name="_Toc73437067"/>
      <w:bookmarkStart w:id="276" w:name="_Toc68165923"/>
      <w:r>
        <w:t>5.</w:t>
      </w:r>
      <w:r>
        <w:rPr>
          <w:lang w:eastAsia="zh-CN"/>
        </w:rPr>
        <w:t>3</w:t>
      </w:r>
      <w:r>
        <w:t>.2.</w:t>
      </w:r>
      <w:r>
        <w:rPr>
          <w:lang w:eastAsia="zh-CN"/>
        </w:rPr>
        <w:t>3</w:t>
      </w:r>
      <w:r>
        <w:t>.1</w:t>
      </w:r>
      <w:r>
        <w:tab/>
      </w:r>
      <w:r>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r>
        <w:t xml:space="preserve">This service operation corresponds to </w:t>
      </w:r>
      <w:r>
        <w:rPr>
          <w:lang w:eastAsia="zh-CN"/>
        </w:rPr>
        <w:t>clause 9.1.1.</w:t>
      </w:r>
      <w:r>
        <w:rPr>
          <w:rFonts w:hint="eastAsia"/>
          <w:lang w:val="en-US" w:eastAsia="zh-CN"/>
        </w:rPr>
        <w:t>3</w:t>
      </w:r>
      <w:r>
        <w:rPr>
          <w:lang w:eastAsia="zh-CN"/>
        </w:rPr>
        <w:t>.2 as</w:t>
      </w:r>
      <w:r>
        <w:t xml:space="preserve"> defined in 3GPP TS 23.554 [2], is used by AS to deliver the delivery status report to the MSGin5G Server.</w:t>
      </w:r>
    </w:p>
    <w:p>
      <w:pPr>
        <w:pStyle w:val="7"/>
      </w:pPr>
      <w:bookmarkStart w:id="277" w:name="_Toc75351478"/>
      <w:bookmarkStart w:id="278" w:name="_Toc59015455"/>
      <w:bookmarkStart w:id="279" w:name="_Toc63171011"/>
      <w:bookmarkStart w:id="280" w:name="_Toc73437068"/>
      <w:bookmarkStart w:id="281" w:name="_Toc73435662"/>
      <w:bookmarkStart w:id="282" w:name="_Toc45132712"/>
      <w:bookmarkStart w:id="283" w:name="_Toc38877451"/>
      <w:bookmarkStart w:id="284" w:name="_Toc36037305"/>
      <w:bookmarkStart w:id="285" w:name="_Toc66282048"/>
      <w:bookmarkStart w:id="286" w:name="_Toc73433565"/>
      <w:bookmarkStart w:id="287" w:name="_Toc34035312"/>
      <w:bookmarkStart w:id="288" w:name="_Toc70426217"/>
      <w:bookmarkStart w:id="289" w:name="_Toc43199533"/>
      <w:bookmarkStart w:id="290" w:name="_Toc36037609"/>
      <w:bookmarkStart w:id="291" w:name="_Toc68165924"/>
      <w:bookmarkStart w:id="292" w:name="_Toc93878883"/>
      <w:bookmarkStart w:id="293" w:name="_Toc162005449"/>
      <w:bookmarkStart w:id="294" w:name="_Toc96996675"/>
      <w:bookmarkStart w:id="295" w:name="_Toc83768261"/>
      <w:bookmarkStart w:id="296" w:name="_Toc97197081"/>
      <w:r>
        <w:t>5.</w:t>
      </w:r>
      <w:r>
        <w:rPr>
          <w:lang w:eastAsia="zh-CN"/>
        </w:rPr>
        <w:t>3</w:t>
      </w:r>
      <w:r>
        <w:t>.2.</w:t>
      </w:r>
      <w:r>
        <w:rPr>
          <w:lang w:eastAsia="zh-CN"/>
        </w:rPr>
        <w:t>3</w:t>
      </w:r>
      <w:r>
        <w:t>.2</w:t>
      </w:r>
      <w:r>
        <w:tab/>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Pr>
          <w:lang w:eastAsia="zh-CN"/>
        </w:rPr>
        <w:t>AS</w:t>
      </w:r>
      <w:r>
        <w:t xml:space="preserve"> Originating </w:t>
      </w:r>
      <w:r>
        <w:rPr>
          <w:lang w:eastAsia="zh-CN"/>
        </w:rPr>
        <w:t>Message Delivery Status Report</w:t>
      </w:r>
      <w:bookmarkEnd w:id="292"/>
      <w:bookmarkEnd w:id="293"/>
      <w:bookmarkEnd w:id="294"/>
      <w:bookmarkEnd w:id="295"/>
      <w:bookmarkEnd w:id="296"/>
    </w:p>
    <w:p>
      <w:pPr>
        <w:pStyle w:val="112"/>
      </w:pPr>
      <w:r>
        <w:object>
          <v:shape id="_x0000_i1029" o:spt="75" type="#_x0000_t75" style="height:119.05pt;width:478.2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pPr>
        <w:pStyle w:val="119"/>
      </w:pPr>
      <w:r>
        <w:t>Figure 5.3.2.</w:t>
      </w:r>
      <w:r>
        <w:rPr>
          <w:lang w:eastAsia="zh-CN"/>
        </w:rPr>
        <w:t>3</w:t>
      </w:r>
      <w:r>
        <w:t>.2-1: AS Originating MSGin5G Delivery Report</w:t>
      </w:r>
    </w:p>
    <w:p>
      <w:pPr>
        <w:rPr>
          <w:lang w:eastAsia="zh-CN"/>
        </w:rPr>
      </w:pPr>
      <w:r>
        <w:rPr>
          <w:lang w:eastAsia="zh-CN"/>
        </w:rPr>
        <w:t>When the AS needs to send the delivery report to the MSGin5G Server, the AS shall send the HTTP POST method as step 1 of the Figure 5.3.2.3.2-1.</w:t>
      </w:r>
    </w:p>
    <w:p>
      <w:pPr>
        <w:rPr>
          <w:lang w:eastAsia="zh-CN"/>
        </w:rPr>
      </w:pPr>
      <w:r>
        <w:rPr>
          <w:lang w:eastAsia="zh-CN"/>
        </w:rPr>
        <w:t xml:space="preserve">The AS shall include DeliveryStatusReport data structure in the </w:t>
      </w:r>
      <w:r>
        <w:rPr>
          <w:rFonts w:hint="eastAsia"/>
          <w:lang w:val="en-US" w:eastAsia="zh-CN"/>
        </w:rPr>
        <w:t xml:space="preserve">content </w:t>
      </w:r>
      <w:r>
        <w:rPr>
          <w:lang w:eastAsia="zh-CN"/>
        </w:rPr>
        <w:t>of the HTTP POST request.</w:t>
      </w:r>
    </w:p>
    <w:p>
      <w:r>
        <w:t xml:space="preserve">The </w:t>
      </w:r>
      <w:r>
        <w:rPr>
          <w:lang w:eastAsia="zh-CN"/>
        </w:rPr>
        <w:t>DeliveryStatusReport</w:t>
      </w:r>
      <w:r>
        <w:t xml:space="preserve"> data structure shall include:</w:t>
      </w:r>
    </w:p>
    <w:p>
      <w:pPr>
        <w:pStyle w:val="110"/>
      </w:pPr>
      <w:r>
        <w:rPr>
          <w:lang w:eastAsia="zh-CN"/>
        </w:rPr>
        <w:t>-</w:t>
      </w:r>
      <w:r>
        <w:rPr>
          <w:lang w:eastAsia="zh-CN"/>
        </w:rPr>
        <w:tab/>
      </w:r>
      <w:r>
        <w:rPr>
          <w:lang w:eastAsia="zh-CN"/>
        </w:rPr>
        <w:t>the AS Service ID within the "oriAddr" attribute;</w:t>
      </w:r>
    </w:p>
    <w:p>
      <w:pPr>
        <w:pStyle w:val="110"/>
      </w:pPr>
      <w:r>
        <w:rPr>
          <w:lang w:eastAsia="zh-CN"/>
        </w:rPr>
        <w:t>-</w:t>
      </w:r>
      <w:r>
        <w:rPr>
          <w:lang w:eastAsia="zh-CN"/>
        </w:rPr>
        <w:tab/>
      </w:r>
      <w:r>
        <w:rPr>
          <w:lang w:eastAsia="zh-CN"/>
        </w:rPr>
        <w:t>the Recipient Address within the "destAddr" attribute;</w:t>
      </w:r>
    </w:p>
    <w:p>
      <w:pPr>
        <w:pStyle w:val="110"/>
      </w:pPr>
      <w:r>
        <w:rPr>
          <w:lang w:eastAsia="zh-CN"/>
        </w:rPr>
        <w:t>-</w:t>
      </w:r>
      <w:r>
        <w:rPr>
          <w:lang w:eastAsia="zh-CN"/>
        </w:rPr>
        <w:tab/>
      </w:r>
      <w:r>
        <w:rPr>
          <w:lang w:eastAsia="zh-CN"/>
        </w:rPr>
        <w:t>the Message ID within the "msgId" attribute;</w:t>
      </w:r>
    </w:p>
    <w:p>
      <w:pPr>
        <w:pStyle w:val="110"/>
      </w:pPr>
      <w:r>
        <w:rPr>
          <w:lang w:eastAsia="zh-CN"/>
        </w:rPr>
        <w:t>-</w:t>
      </w:r>
      <w:r>
        <w:rPr>
          <w:lang w:eastAsia="zh-CN"/>
        </w:rPr>
        <w:tab/>
      </w:r>
      <w:r>
        <w:rPr>
          <w:lang w:eastAsia="zh-CN"/>
        </w:rPr>
        <w:t>the delivery status within the "delivSt" attribute; and</w:t>
      </w:r>
    </w:p>
    <w:p>
      <w:pPr>
        <w:pStyle w:val="110"/>
      </w:pPr>
      <w:r>
        <w:rPr>
          <w:lang w:eastAsia="zh-CN"/>
        </w:rPr>
        <w:t>may include:</w:t>
      </w:r>
    </w:p>
    <w:p>
      <w:pPr>
        <w:pStyle w:val="110"/>
      </w:pPr>
      <w:r>
        <w:t>-</w:t>
      </w:r>
      <w:r>
        <w:tab/>
      </w:r>
      <w:r>
        <w:rPr>
          <w:lang w:eastAsia="zh-CN"/>
        </w:rPr>
        <w:t>t</w:t>
      </w:r>
      <w:r>
        <w:t>he failure cause within the "failureCause" attribute;</w:t>
      </w:r>
    </w:p>
    <w:p>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r>
        <w:t>If errors occur when processing the HTTP POST request, the MSGin5G Server shall apply error handling procedures as specified in clause 8.2.6.</w:t>
      </w:r>
    </w:p>
    <w:p>
      <w:pPr>
        <w:pStyle w:val="6"/>
      </w:pPr>
      <w:bookmarkStart w:id="297" w:name="_Toc96996676"/>
      <w:bookmarkStart w:id="298" w:name="_Toc162005450"/>
      <w:bookmarkStart w:id="299" w:name="_Toc93878884"/>
      <w:bookmarkStart w:id="300" w:name="_Toc83768268"/>
      <w:bookmarkStart w:id="301" w:name="_Toc97197082"/>
      <w:r>
        <w:t>5.</w:t>
      </w:r>
      <w:r>
        <w:rPr>
          <w:lang w:eastAsia="zh-CN"/>
        </w:rPr>
        <w:t>3</w:t>
      </w:r>
      <w:r>
        <w:t>.2.</w:t>
      </w:r>
      <w:r>
        <w:rPr>
          <w:lang w:eastAsia="zh-CN"/>
        </w:rPr>
        <w:t>4</w:t>
      </w:r>
      <w:r>
        <w:tab/>
      </w:r>
      <w:r>
        <w:rPr>
          <w:lang w:eastAsia="zh-CN"/>
        </w:rPr>
        <w:t>MSGS_MSGDelivery_UEODelivery</w:t>
      </w:r>
      <w:bookmarkEnd w:id="297"/>
      <w:bookmarkEnd w:id="298"/>
      <w:bookmarkEnd w:id="299"/>
      <w:bookmarkEnd w:id="300"/>
      <w:bookmarkEnd w:id="301"/>
    </w:p>
    <w:p>
      <w:pPr>
        <w:pStyle w:val="7"/>
      </w:pPr>
      <w:bookmarkStart w:id="302" w:name="_Toc93878885"/>
      <w:bookmarkStart w:id="303" w:name="_Toc162005451"/>
      <w:bookmarkStart w:id="304" w:name="_Toc96996677"/>
      <w:bookmarkStart w:id="305" w:name="_Toc83768269"/>
      <w:bookmarkStart w:id="306" w:name="_Toc97197083"/>
      <w:r>
        <w:t>5.</w:t>
      </w:r>
      <w:r>
        <w:rPr>
          <w:lang w:eastAsia="zh-CN"/>
        </w:rPr>
        <w:t>3</w:t>
      </w:r>
      <w:r>
        <w:t>.2.</w:t>
      </w:r>
      <w:r>
        <w:rPr>
          <w:lang w:eastAsia="zh-CN"/>
        </w:rPr>
        <w:t>4</w:t>
      </w:r>
      <w:r>
        <w:t>.1</w:t>
      </w:r>
      <w:r>
        <w:tab/>
      </w:r>
      <w:r>
        <w:t>General</w:t>
      </w:r>
      <w:bookmarkEnd w:id="302"/>
      <w:bookmarkEnd w:id="303"/>
      <w:bookmarkEnd w:id="304"/>
      <w:bookmarkEnd w:id="305"/>
      <w:bookmarkEnd w:id="306"/>
    </w:p>
    <w:p>
      <w:pPr>
        <w:rPr>
          <w:rFonts w:eastAsia="等线"/>
          <w:lang w:eastAsia="zh-CN"/>
        </w:rPr>
      </w:pPr>
      <w:bookmarkStart w:id="307" w:name="_Toc96996678"/>
      <w:bookmarkStart w:id="308" w:name="_Toc97197084"/>
      <w:bookmarkStart w:id="309" w:name="_Toc83768270"/>
      <w:bookmarkStart w:id="310" w:name="_Toc93878886"/>
      <w:r>
        <w:rPr>
          <w:rFonts w:eastAsia="等线"/>
          <w:lang w:eastAsia="zh-CN"/>
        </w:rPr>
        <w:t>This service operation corresponds to clause 9.1.1.</w:t>
      </w:r>
      <w:r>
        <w:rPr>
          <w:rFonts w:hint="eastAsia" w:eastAsia="等线"/>
          <w:lang w:val="en-US" w:eastAsia="zh-CN"/>
        </w:rPr>
        <w:t>2</w:t>
      </w:r>
      <w:r>
        <w:rPr>
          <w:rFonts w:eastAsia="等线"/>
          <w:lang w:eastAsia="zh-CN"/>
        </w:rPr>
        <w:t>.2 as defined in 3GPP TS 23.554 [2], is used by Legacy 3GPP Message Gateway (on behalf of Legacy 3GPP UE), Non-3GPP Message Gateway (on behalf of Non-3GPP UE) or other MSGin5G Server to deliver MSGin5G message to the MSGin5G Server.</w:t>
      </w:r>
    </w:p>
    <w:bookmarkEnd w:id="307"/>
    <w:bookmarkEnd w:id="308"/>
    <w:bookmarkEnd w:id="309"/>
    <w:bookmarkEnd w:id="310"/>
    <w:p>
      <w:pPr>
        <w:pStyle w:val="7"/>
      </w:pPr>
      <w:bookmarkStart w:id="311" w:name="_Toc162005452"/>
      <w:bookmarkStart w:id="312" w:name="_Toc97197085"/>
      <w:bookmarkStart w:id="313" w:name="_Toc83768271"/>
      <w:bookmarkStart w:id="314" w:name="_Toc96996679"/>
      <w:bookmarkStart w:id="315" w:name="_Toc93878887"/>
      <w:r>
        <w:t>5.</w:t>
      </w:r>
      <w:r>
        <w:rPr>
          <w:lang w:eastAsia="zh-CN"/>
        </w:rPr>
        <w:t>3</w:t>
      </w:r>
      <w:r>
        <w:t>.2.</w:t>
      </w:r>
      <w:r>
        <w:rPr>
          <w:lang w:eastAsia="zh-CN"/>
        </w:rPr>
        <w:t>4</w:t>
      </w:r>
      <w:r>
        <w:t>.2</w:t>
      </w:r>
      <w:r>
        <w:tab/>
      </w:r>
      <w:r>
        <w:rPr>
          <w:lang w:eastAsia="zh-CN"/>
        </w:rPr>
        <w:t>UE</w:t>
      </w:r>
      <w:r>
        <w:t xml:space="preserve"> Originating Message Delivery</w:t>
      </w:r>
      <w:bookmarkEnd w:id="311"/>
    </w:p>
    <w:p>
      <w:pPr>
        <w:keepLines/>
        <w:spacing w:after="240"/>
        <w:jc w:val="center"/>
        <w:rPr>
          <w:rFonts w:ascii="Arial" w:hAnsi="Arial" w:eastAsia="等线"/>
          <w:b/>
        </w:rPr>
      </w:pPr>
      <w:r>
        <w:rPr>
          <w:rFonts w:ascii="Arial" w:hAnsi="Arial" w:eastAsia="等线"/>
          <w:b/>
        </w:rPr>
        <w:object>
          <v:shape id="_x0000_i1030" o:spt="75" type="#_x0000_t75" style="height:127.35pt;width:434.5pt;" o:ole="t" filled="f" o:preferrelative="t" stroked="f" coordsize="21600,21600">
            <v:path/>
            <v:fill on="f" focussize="0,0"/>
            <v:stroke on="f" joinstyle="miter"/>
            <v:imagedata r:id="rId19" o:title=""/>
            <o:lock v:ext="edit" aspectratio="t"/>
            <w10:wrap type="none"/>
            <w10:anchorlock/>
          </v:shape>
          <o:OLEObject Type="Embed" ProgID="Visio.Drawing.11" ShapeID="_x0000_i1030" DrawAspect="Content" ObjectID="_1468075730" r:id="rId18">
            <o:LockedField>false</o:LockedField>
          </o:OLEObject>
        </w:object>
      </w:r>
    </w:p>
    <w:p>
      <w:pPr>
        <w:keepLines/>
        <w:spacing w:after="240"/>
        <w:jc w:val="center"/>
        <w:rPr>
          <w:rFonts w:ascii="Arial" w:hAnsi="Arial" w:eastAsia="等线"/>
          <w:b/>
          <w:lang w:eastAsia="zh-CN"/>
        </w:rPr>
      </w:pPr>
      <w:r>
        <w:rPr>
          <w:rFonts w:ascii="Arial" w:hAnsi="Arial" w:eastAsia="等线"/>
          <w:b/>
          <w:lang w:eastAsia="zh-CN"/>
        </w:rPr>
        <w:t>Figure 5.3.2.4.2-1: Legacy 3GPP UE or Non-3GPP UE Originating MSGin5G Message Delivery</w:t>
      </w:r>
    </w:p>
    <w:p>
      <w:pPr>
        <w:rPr>
          <w:rFonts w:eastAsia="等线"/>
          <w:lang w:eastAsia="zh-CN"/>
        </w:rPr>
      </w:pPr>
      <w:r>
        <w:rPr>
          <w:rFonts w:eastAsia="等线"/>
          <w:lang w:eastAsia="zh-CN"/>
        </w:rPr>
        <w:t>When the Legacy 3GPP Message Gateway (on behalf of Legacy 3GPP UE), Non-3GPP Message Gateway (on behalf of Non-3GPP UE) or other MSGin5G Server needs to send the message to the MSGin5G Server, the Legacy 3GPP Message Gateway, Non-3GPP Message Gateway or other MSGin5G Server shall send the HTTP POST method as step 1of the Figure 5.3.2.4.2-1.</w:t>
      </w:r>
    </w:p>
    <w:p>
      <w:pPr>
        <w:rPr>
          <w:rFonts w:eastAsia="等线"/>
          <w:lang w:eastAsia="zh-CN"/>
        </w:rPr>
      </w:pPr>
      <w:r>
        <w:rPr>
          <w:rFonts w:eastAsia="等线"/>
          <w:lang w:eastAsia="zh-CN"/>
        </w:rPr>
        <w:t xml:space="preserve">The Legacy 3GPP Message Gateway, Non-3GPP Message Gateway or other MSGin5G Server shall include UEMessageDelivery data structure in the </w:t>
      </w:r>
      <w:r>
        <w:rPr>
          <w:rFonts w:hint="eastAsia" w:eastAsia="等线"/>
          <w:lang w:val="en-US" w:eastAsia="zh-CN"/>
        </w:rPr>
        <w:t xml:space="preserve">content </w:t>
      </w:r>
      <w:r>
        <w:rPr>
          <w:rFonts w:eastAsia="等线"/>
          <w:lang w:eastAsia="zh-CN"/>
        </w:rPr>
        <w:t>of the HTTP POST request.</w:t>
      </w:r>
    </w:p>
    <w:p>
      <w:pPr>
        <w:rPr>
          <w:rFonts w:eastAsia="等线"/>
          <w:lang w:eastAsia="zh-CN"/>
        </w:rPr>
      </w:pPr>
      <w:r>
        <w:rPr>
          <w:rFonts w:eastAsia="等线"/>
          <w:lang w:eastAsia="zh-CN"/>
        </w:rPr>
        <w:t>The UEMessageDelivery data structure shall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Originating UE Service ID within the "oriAddr"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Recipient Address within the "destAddr"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ID within the "msgId" attribute; and</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store and forward flag within the "stoAndFwInd" attribute;</w:t>
      </w:r>
    </w:p>
    <w:p>
      <w:pPr>
        <w:ind w:left="568" w:hanging="284"/>
        <w:rPr>
          <w:rFonts w:eastAsia="等线"/>
          <w:lang w:eastAsia="zh-CN"/>
        </w:rPr>
      </w:pPr>
      <w:r>
        <w:rPr>
          <w:rFonts w:eastAsia="等线"/>
          <w:lang w:eastAsia="zh-CN"/>
        </w:rPr>
        <w:t>and may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Application ID within the "appId"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Payload within the "payload"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indication whether the message delivery status report is required within the "delivStReqInd" attribute; and</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flag within the "segInd"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parameters within the "segParams" attribute, this attribute may include: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segmentation set identifier within the "segId" attribute;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total number of message segments within the "totalSegCount" attribute;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number within the "segNumb" attribute;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last segment flag within the "lastSegFlag"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store and forward parameters within the "stoAndFwParams" attribute, this attribute may include: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message expiration time within the "exprTime" attribute;</w:t>
      </w:r>
    </w:p>
    <w:p>
      <w:pPr>
        <w:rPr>
          <w:rFonts w:eastAsia="等线"/>
          <w:lang w:eastAsia="zh-CN"/>
        </w:rPr>
      </w:pPr>
      <w:r>
        <w:rPr>
          <w:rFonts w:eastAsia="等线"/>
          <w:lang w:eastAsia="zh-CN"/>
        </w:rPr>
        <w:t xml:space="preserve">When the MSGin5G Server receives the HTTP POST request from the Legacy 3GPP Message Gateway, Non-3GPP Message Gateway or other MSGin5G Server, the MSGin5G </w:t>
      </w:r>
      <w:r>
        <w:rPr>
          <w:rFonts w:hint="eastAsia" w:eastAsia="等线"/>
          <w:lang w:eastAsia="zh-CN"/>
        </w:rPr>
        <w:t>S</w:t>
      </w:r>
      <w:r>
        <w:rPr>
          <w:rFonts w:eastAsia="等线"/>
          <w:lang w:eastAsia="zh-CN"/>
        </w:rPr>
        <w:t>erver shall make an authorization based on the information received from the Legacy 3GPP Message Gateway, Non-3GPP Message Gateway or other MSGin5G Server. If the authorization is successful, the MSGin5G Server shall respond to the Legacy 3GPP Message Gateway, Non-3GPP Message Gateway or other MSGin5G Server with a 200 OK message.</w:t>
      </w:r>
    </w:p>
    <w:p>
      <w:pPr>
        <w:rPr>
          <w:rFonts w:eastAsia="等线"/>
          <w:lang w:eastAsia="zh-CN"/>
        </w:rPr>
      </w:pPr>
      <w:r>
        <w:rPr>
          <w:rFonts w:eastAsia="等线"/>
          <w:lang w:eastAsia="zh-CN"/>
        </w:rPr>
        <w:t>If errors occur when processing the HTTP POST request, the MSGin5G Server shall apply error handling procedures as specified in clause 8.2.6.</w:t>
      </w:r>
    </w:p>
    <w:p>
      <w:pPr>
        <w:pStyle w:val="6"/>
      </w:pPr>
      <w:bookmarkStart w:id="316" w:name="_Toc162005453"/>
      <w:r>
        <w:t>5.</w:t>
      </w:r>
      <w:r>
        <w:rPr>
          <w:lang w:eastAsia="zh-CN"/>
        </w:rPr>
        <w:t>3</w:t>
      </w:r>
      <w:r>
        <w:t>.2.</w:t>
      </w:r>
      <w:r>
        <w:rPr>
          <w:lang w:eastAsia="zh-CN"/>
        </w:rPr>
        <w:t>5</w:t>
      </w:r>
      <w:r>
        <w:tab/>
      </w:r>
      <w:r>
        <w:rPr>
          <w:lang w:eastAsia="zh-CN"/>
        </w:rPr>
        <w:t>MSGS_MSGDelivery_UEODeliveryReport</w:t>
      </w:r>
      <w:bookmarkEnd w:id="312"/>
      <w:bookmarkEnd w:id="313"/>
      <w:bookmarkEnd w:id="314"/>
      <w:bookmarkEnd w:id="315"/>
      <w:bookmarkEnd w:id="316"/>
    </w:p>
    <w:p>
      <w:pPr>
        <w:pStyle w:val="7"/>
      </w:pPr>
      <w:bookmarkStart w:id="317" w:name="_Toc162005454"/>
      <w:bookmarkStart w:id="318" w:name="_Toc97197086"/>
      <w:bookmarkStart w:id="319" w:name="_Toc83768272"/>
      <w:bookmarkStart w:id="320" w:name="_Toc93878888"/>
      <w:bookmarkStart w:id="321" w:name="_Toc96996680"/>
      <w:r>
        <w:t>5.</w:t>
      </w:r>
      <w:r>
        <w:rPr>
          <w:lang w:eastAsia="zh-CN"/>
        </w:rPr>
        <w:t>3</w:t>
      </w:r>
      <w:r>
        <w:t>.2.</w:t>
      </w:r>
      <w:r>
        <w:rPr>
          <w:lang w:eastAsia="zh-CN"/>
        </w:rPr>
        <w:t>5</w:t>
      </w:r>
      <w:r>
        <w:t>.1</w:t>
      </w:r>
      <w:r>
        <w:tab/>
      </w:r>
      <w:r>
        <w:t>General</w:t>
      </w:r>
      <w:bookmarkEnd w:id="317"/>
      <w:bookmarkEnd w:id="318"/>
      <w:bookmarkEnd w:id="319"/>
      <w:bookmarkEnd w:id="320"/>
      <w:bookmarkEnd w:id="321"/>
    </w:p>
    <w:p>
      <w:pPr>
        <w:rPr>
          <w:rFonts w:eastAsia="等线"/>
        </w:rPr>
      </w:pPr>
      <w:bookmarkStart w:id="322" w:name="_Toc93878889"/>
      <w:bookmarkStart w:id="323" w:name="_Toc97197087"/>
      <w:bookmarkStart w:id="324" w:name="_Toc83768273"/>
      <w:bookmarkStart w:id="325" w:name="_Toc96996681"/>
      <w:r>
        <w:rPr>
          <w:rFonts w:eastAsia="等线"/>
        </w:rPr>
        <w:t>This service operation corresponds to clause</w:t>
      </w:r>
      <w:r>
        <w:rPr>
          <w:rFonts w:eastAsia="等线"/>
          <w:lang w:eastAsia="zh-CN"/>
        </w:rPr>
        <w:t> </w:t>
      </w:r>
      <w:r>
        <w:rPr>
          <w:rFonts w:eastAsia="等线"/>
        </w:rPr>
        <w:t>9.</w:t>
      </w:r>
      <w:r>
        <w:rPr>
          <w:rFonts w:hint="eastAsia" w:eastAsia="等线"/>
          <w:lang w:val="en-US" w:eastAsia="zh-CN"/>
        </w:rPr>
        <w:t>1</w:t>
      </w:r>
      <w:r>
        <w:rPr>
          <w:rFonts w:eastAsia="等线"/>
        </w:rPr>
        <w:t xml:space="preserve">.1.4.2 as defined in 3GPP TS 23.554 [2], is used by Message Gateway (on behalf Legacy 3GPP UE or Non-3GPP UE) or </w:t>
      </w:r>
      <w:r>
        <w:rPr>
          <w:rFonts w:eastAsia="等线"/>
          <w:lang w:eastAsia="zh-CN"/>
        </w:rPr>
        <w:t>other MSGin5G Server</w:t>
      </w:r>
      <w:r>
        <w:rPr>
          <w:rFonts w:eastAsia="等线"/>
        </w:rPr>
        <w:t xml:space="preserve"> to deliver the delivery status report to the MSGin5G Server.</w:t>
      </w:r>
    </w:p>
    <w:p>
      <w:pPr>
        <w:pStyle w:val="7"/>
      </w:pPr>
      <w:bookmarkStart w:id="326" w:name="_Toc162005455"/>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22"/>
      <w:bookmarkEnd w:id="323"/>
      <w:bookmarkEnd w:id="324"/>
      <w:bookmarkEnd w:id="325"/>
      <w:bookmarkEnd w:id="326"/>
    </w:p>
    <w:p>
      <w:pPr>
        <w:keepNext/>
        <w:keepLines/>
        <w:spacing w:before="60"/>
        <w:jc w:val="center"/>
        <w:rPr>
          <w:rFonts w:ascii="Arial" w:hAnsi="Arial" w:eastAsia="等线"/>
          <w:b/>
          <w:lang w:eastAsia="zh-CN"/>
        </w:rPr>
      </w:pPr>
    </w:p>
    <w:p>
      <w:pPr>
        <w:keepNext/>
        <w:keepLines/>
        <w:spacing w:before="60"/>
        <w:jc w:val="center"/>
        <w:rPr>
          <w:rFonts w:ascii="Arial" w:hAnsi="Arial" w:eastAsia="等线"/>
          <w:b/>
          <w:lang w:eastAsia="zh-CN"/>
        </w:rPr>
      </w:pPr>
      <w:r>
        <w:rPr>
          <w:rFonts w:ascii="Arial" w:hAnsi="Arial" w:eastAsia="等线"/>
          <w:b/>
          <w:lang w:eastAsia="zh-CN"/>
        </w:rPr>
        <w:object>
          <v:shape id="_x0000_i1031" o:spt="75" type="#_x0000_t75" style="height:108.2pt;width:434.5pt;" o:ole="t" filled="f" o:preferrelative="t" stroked="f" coordsize="21600,21600">
            <v:path/>
            <v:fill on="f" focussize="0,0"/>
            <v:stroke on="f" joinstyle="miter"/>
            <v:imagedata r:id="rId21" o:title=""/>
            <o:lock v:ext="edit" aspectratio="t"/>
            <w10:wrap type="none"/>
            <w10:anchorlock/>
          </v:shape>
          <o:OLEObject Type="Embed" ProgID="Visio.Drawing.11" ShapeID="_x0000_i1031" DrawAspect="Content" ObjectID="_1468075731" r:id="rId20">
            <o:LockedField>false</o:LockedField>
          </o:OLEObject>
        </w:object>
      </w:r>
    </w:p>
    <w:p>
      <w:pPr>
        <w:keepLines/>
        <w:spacing w:after="240"/>
        <w:jc w:val="center"/>
        <w:rPr>
          <w:rFonts w:ascii="Arial" w:hAnsi="Arial" w:eastAsia="等线"/>
          <w:b/>
          <w:lang w:eastAsia="zh-CN"/>
        </w:rPr>
      </w:pPr>
      <w:r>
        <w:rPr>
          <w:rFonts w:ascii="Arial" w:hAnsi="Arial" w:eastAsia="等线"/>
          <w:b/>
          <w:lang w:eastAsia="zh-CN"/>
        </w:rPr>
        <w:t>Figure 5.3.2.5.2-1: Legacy 3GPP UE or Non-3GPP UE Originating MSGin5G Delivery Report</w:t>
      </w:r>
    </w:p>
    <w:p>
      <w:pPr>
        <w:rPr>
          <w:rFonts w:eastAsia="等线"/>
          <w:lang w:eastAsia="zh-CN"/>
        </w:rPr>
      </w:pPr>
      <w:r>
        <w:rPr>
          <w:rFonts w:eastAsia="等线"/>
          <w:lang w:eastAsia="zh-CN"/>
        </w:rPr>
        <w:t>When the Message Gateway (on behalf of Legacy 3GPP UE or Non-3GPP UE)</w:t>
      </w:r>
      <w:r>
        <w:rPr>
          <w:rFonts w:eastAsia="等线"/>
        </w:rPr>
        <w:t xml:space="preserve"> or </w:t>
      </w:r>
      <w:r>
        <w:rPr>
          <w:rFonts w:eastAsia="等线"/>
          <w:lang w:eastAsia="zh-CN"/>
        </w:rPr>
        <w:t xml:space="preserve">other MSGin5G Server needs to send the delivery report to the MSGin5G Server, the Message Gateway </w:t>
      </w:r>
      <w:r>
        <w:rPr>
          <w:rFonts w:eastAsia="等线"/>
        </w:rPr>
        <w:t xml:space="preserve">or </w:t>
      </w:r>
      <w:r>
        <w:rPr>
          <w:rFonts w:eastAsia="等线"/>
          <w:lang w:eastAsia="zh-CN"/>
        </w:rPr>
        <w:t>other MSGin5G Server shall send the HTTP POST method as step 1 of the Figure 5.3.2.5.2-1.</w:t>
      </w:r>
    </w:p>
    <w:p>
      <w:pPr>
        <w:rPr>
          <w:rFonts w:eastAsia="等线"/>
          <w:lang w:eastAsia="zh-CN"/>
        </w:rPr>
      </w:pPr>
      <w:r>
        <w:rPr>
          <w:rFonts w:eastAsia="等线"/>
          <w:lang w:eastAsia="zh-CN"/>
        </w:rPr>
        <w:t xml:space="preserve">The Message Gateway </w:t>
      </w:r>
      <w:r>
        <w:rPr>
          <w:rFonts w:eastAsia="等线"/>
        </w:rPr>
        <w:t xml:space="preserve">or </w:t>
      </w:r>
      <w:r>
        <w:rPr>
          <w:rFonts w:eastAsia="等线"/>
          <w:lang w:eastAsia="zh-CN"/>
        </w:rPr>
        <w:t xml:space="preserve">other MSGin5G Server shall include DeliveryStatusReport data structure in the </w:t>
      </w:r>
      <w:r>
        <w:rPr>
          <w:rFonts w:hint="eastAsia" w:eastAsia="等线"/>
          <w:lang w:val="en-US" w:eastAsia="zh-CN"/>
        </w:rPr>
        <w:t xml:space="preserve">content </w:t>
      </w:r>
      <w:r>
        <w:rPr>
          <w:rFonts w:eastAsia="等线"/>
          <w:lang w:eastAsia="zh-CN"/>
        </w:rPr>
        <w:t>of the HTTP POST request.</w:t>
      </w:r>
    </w:p>
    <w:p>
      <w:pPr>
        <w:rPr>
          <w:rFonts w:eastAsia="等线"/>
          <w:lang w:eastAsia="zh-CN"/>
        </w:rPr>
      </w:pPr>
      <w:r>
        <w:rPr>
          <w:rFonts w:eastAsia="等线"/>
          <w:lang w:eastAsia="zh-CN"/>
        </w:rPr>
        <w:t>The DeliveryStatusReport data structure shall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Originating UE Service ID within the "oriAddr"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Recipient Address within the "destAddr"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ID within the "msgId" attribute;</w:t>
      </w:r>
      <w:r>
        <w:rPr>
          <w:rFonts w:hint="eastAsia" w:eastAsia="等线"/>
          <w:lang w:eastAsia="zh-CN"/>
        </w:rPr>
        <w:t xml:space="preserve"> </w:t>
      </w:r>
      <w:r>
        <w:rPr>
          <w:rFonts w:eastAsia="等线"/>
          <w:lang w:eastAsia="zh-CN"/>
        </w:rPr>
        <w:t>and</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delivery status within the "delivSt" attribute;</w:t>
      </w:r>
    </w:p>
    <w:p>
      <w:pPr>
        <w:ind w:left="568" w:hanging="284"/>
        <w:rPr>
          <w:rFonts w:eastAsia="等线"/>
          <w:lang w:eastAsia="zh-CN"/>
        </w:rPr>
      </w:pPr>
      <w:r>
        <w:rPr>
          <w:rFonts w:eastAsia="等线"/>
          <w:lang w:eastAsia="zh-CN"/>
        </w:rPr>
        <w:t>and may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failure cause within the "failureCause" attribute;</w:t>
      </w:r>
    </w:p>
    <w:p>
      <w:pPr>
        <w:rPr>
          <w:rFonts w:eastAsia="等线"/>
          <w:lang w:eastAsia="zh-CN"/>
        </w:rPr>
      </w:pPr>
      <w:r>
        <w:rPr>
          <w:rFonts w:eastAsia="等线"/>
          <w:lang w:eastAsia="zh-CN"/>
        </w:rPr>
        <w:t>When the MSGin5G Server receives the HTTP POST request from the Message Gateway</w:t>
      </w:r>
      <w:r>
        <w:rPr>
          <w:rFonts w:eastAsia="等线"/>
        </w:rPr>
        <w:t xml:space="preserve"> or </w:t>
      </w:r>
      <w:r>
        <w:rPr>
          <w:rFonts w:eastAsia="等线"/>
          <w:lang w:eastAsia="zh-CN"/>
        </w:rPr>
        <w:t xml:space="preserve">other MSGin5G Server, the MSGin5G </w:t>
      </w:r>
      <w:r>
        <w:rPr>
          <w:rFonts w:hint="eastAsia" w:eastAsia="等线"/>
          <w:lang w:eastAsia="zh-CN"/>
        </w:rPr>
        <w:t>S</w:t>
      </w:r>
      <w:r>
        <w:rPr>
          <w:rFonts w:eastAsia="等线"/>
          <w:lang w:eastAsia="zh-CN"/>
        </w:rPr>
        <w:t xml:space="preserve">erver shall make an authorization based on the information received from the Message Gateway </w:t>
      </w:r>
      <w:r>
        <w:rPr>
          <w:rFonts w:eastAsia="等线"/>
        </w:rPr>
        <w:t xml:space="preserve">or </w:t>
      </w:r>
      <w:r>
        <w:rPr>
          <w:rFonts w:eastAsia="等线"/>
          <w:lang w:eastAsia="zh-CN"/>
        </w:rPr>
        <w:t xml:space="preserve">other MSGin5G Server. If the authorization is successful, the MSGin5G Server shall respond to the Message Gateway </w:t>
      </w:r>
      <w:r>
        <w:rPr>
          <w:rFonts w:eastAsia="等线"/>
        </w:rPr>
        <w:t xml:space="preserve">or </w:t>
      </w:r>
      <w:r>
        <w:rPr>
          <w:rFonts w:eastAsia="等线"/>
          <w:lang w:eastAsia="zh-CN"/>
        </w:rPr>
        <w:t>other MSGin5G Server with a 200 OK message.</w:t>
      </w:r>
    </w:p>
    <w:p>
      <w:r>
        <w:rPr>
          <w:rFonts w:eastAsia="等线"/>
          <w:lang w:eastAsia="zh-CN"/>
        </w:rPr>
        <w:t>If errors occur when processing the HTTP POST request, the MSGin5G Server shall apply error handling procedures as specified in clause 8.2.6.</w:t>
      </w:r>
    </w:p>
    <w:p>
      <w:pPr>
        <w:pStyle w:val="4"/>
        <w:rPr>
          <w:lang w:val="en-US" w:eastAsia="zh-CN"/>
        </w:rPr>
      </w:pPr>
      <w:bookmarkStart w:id="327" w:name="_Toc162005456"/>
      <w:bookmarkStart w:id="328" w:name="_Toc162005457"/>
      <w:r>
        <w:t>5.</w:t>
      </w:r>
      <w:r>
        <w:rPr>
          <w:rFonts w:hint="eastAsia"/>
          <w:lang w:val="en-US" w:eastAsia="zh-CN"/>
        </w:rPr>
        <w:t>4</w:t>
      </w:r>
      <w:r>
        <w:tab/>
      </w:r>
      <w:r>
        <w:rPr>
          <w:rFonts w:hint="eastAsia"/>
          <w:lang w:eastAsia="zh-CN"/>
        </w:rPr>
        <w:t>MSGS_TopiclistEvent</w:t>
      </w:r>
      <w:bookmarkEnd w:id="327"/>
      <w:r>
        <w:rPr>
          <w:rFonts w:hint="eastAsia"/>
          <w:lang w:val="en-US" w:eastAsia="zh-CN"/>
        </w:rPr>
        <w:t xml:space="preserve"> Service</w:t>
      </w:r>
    </w:p>
    <w:p>
      <w:pPr>
        <w:pStyle w:val="5"/>
      </w:pPr>
      <w:r>
        <w:t>5.</w:t>
      </w:r>
      <w:r>
        <w:rPr>
          <w:rFonts w:hint="eastAsia"/>
          <w:lang w:val="en-US" w:eastAsia="zh-CN"/>
        </w:rPr>
        <w:t>4</w:t>
      </w:r>
      <w:r>
        <w:t>.1</w:t>
      </w:r>
      <w:r>
        <w:tab/>
      </w:r>
      <w:r>
        <w:t>Service Description</w:t>
      </w:r>
      <w:bookmarkEnd w:id="328"/>
    </w:p>
    <w:p>
      <w:pPr>
        <w:rPr>
          <w:lang w:eastAsia="zh-CN"/>
        </w:rPr>
      </w:pPr>
      <w:r>
        <w:rPr>
          <w:rFonts w:hint="eastAsia"/>
          <w:lang w:eastAsia="zh-CN"/>
        </w:rPr>
        <w:t>The MSGS_TopiclistEvent API Service corresponding to Mm5s as defined in 3GPP TS 23.554 [2], is provided by the MSGin5G Server.</w:t>
      </w:r>
    </w:p>
    <w:p>
      <w:pPr>
        <w:rPr>
          <w:lang w:eastAsia="zh-CN"/>
        </w:rPr>
      </w:pPr>
      <w:r>
        <w:rPr>
          <w:rFonts w:hint="eastAsia"/>
          <w:lang w:eastAsia="zh-CN"/>
        </w:rPr>
        <w:t>This service:</w:t>
      </w:r>
    </w:p>
    <w:p>
      <w:pPr>
        <w:pStyle w:val="1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w:t>
      </w:r>
      <w:r>
        <w:rPr>
          <w:lang w:eastAsia="zh-CN"/>
        </w:rPr>
        <w:t>;</w:t>
      </w:r>
    </w:p>
    <w:p>
      <w:pPr>
        <w:pStyle w:val="1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 list</w:t>
      </w:r>
      <w:r>
        <w:rPr>
          <w:lang w:eastAsia="zh-CN"/>
        </w:rPr>
        <w:t>;</w:t>
      </w:r>
    </w:p>
    <w:p>
      <w:pPr>
        <w:pStyle w:val="110"/>
        <w:rPr>
          <w:lang w:eastAsia="zh-CN"/>
        </w:rPr>
      </w:pPr>
      <w:r>
        <w:rPr>
          <w:lang w:eastAsia="zh-CN"/>
        </w:rPr>
        <w:t>-</w:t>
      </w:r>
      <w:r>
        <w:rPr>
          <w:lang w:eastAsia="zh-CN"/>
        </w:rPr>
        <w:tab/>
      </w:r>
      <w:r>
        <w:rPr>
          <w:rFonts w:hint="eastAsia"/>
          <w:lang w:eastAsia="zh-CN"/>
        </w:rPr>
        <w:t>allows another MSGin5G Server invokes services provided by MSGin5G Server to notify changes of MSGin5G Messaging Topic list</w:t>
      </w:r>
      <w:r>
        <w:rPr>
          <w:lang w:eastAsia="zh-CN"/>
        </w:rPr>
        <w:t>;</w:t>
      </w:r>
    </w:p>
    <w:p>
      <w:pPr>
        <w:pStyle w:val="5"/>
      </w:pPr>
      <w:bookmarkStart w:id="329" w:name="_Toc162005458"/>
      <w:r>
        <w:t>5.</w:t>
      </w:r>
      <w:r>
        <w:rPr>
          <w:rFonts w:hint="eastAsia"/>
          <w:lang w:val="en-US" w:eastAsia="zh-CN"/>
        </w:rPr>
        <w:t>4</w:t>
      </w:r>
      <w:r>
        <w:t>.2</w:t>
      </w:r>
      <w:r>
        <w:tab/>
      </w:r>
      <w:r>
        <w:t>Service Operations</w:t>
      </w:r>
      <w:bookmarkEnd w:id="329"/>
    </w:p>
    <w:p>
      <w:pPr>
        <w:pStyle w:val="6"/>
      </w:pPr>
      <w:bookmarkStart w:id="330" w:name="_Toc162005459"/>
      <w:r>
        <w:t>5.</w:t>
      </w:r>
      <w:r>
        <w:rPr>
          <w:rFonts w:hint="eastAsia"/>
          <w:lang w:val="en-US" w:eastAsia="zh-CN"/>
        </w:rPr>
        <w:t>4</w:t>
      </w:r>
      <w:r>
        <w:t>.2.1</w:t>
      </w:r>
      <w:r>
        <w:tab/>
      </w:r>
      <w:r>
        <w:t>Introduction</w:t>
      </w:r>
      <w:bookmarkEnd w:id="330"/>
    </w:p>
    <w:p>
      <w:pPr>
        <w:rPr>
          <w:lang w:eastAsia="zh-CN"/>
        </w:rPr>
      </w:pPr>
      <w:r>
        <w:rPr>
          <w:rFonts w:hint="eastAsia"/>
          <w:lang w:eastAsia="zh-CN"/>
        </w:rPr>
        <w:t xml:space="preserve">The service operation defined for MSGS_TopiclistEvent </w:t>
      </w:r>
      <w:r>
        <w:rPr>
          <w:rFonts w:hint="eastAsia"/>
          <w:lang w:val="en-US" w:eastAsia="zh-CN"/>
        </w:rPr>
        <w:t>service</w:t>
      </w:r>
      <w:r>
        <w:rPr>
          <w:rFonts w:hint="eastAsia"/>
          <w:lang w:eastAsia="zh-CN"/>
        </w:rPr>
        <w:t xml:space="preserve"> is shown in the Table 5.</w:t>
      </w:r>
      <w:r>
        <w:rPr>
          <w:rFonts w:hint="eastAsia"/>
          <w:lang w:val="en-US" w:eastAsia="zh-CN"/>
        </w:rPr>
        <w:t>4</w:t>
      </w:r>
      <w:r>
        <w:rPr>
          <w:rFonts w:hint="eastAsia"/>
          <w:lang w:eastAsia="zh-CN"/>
        </w:rPr>
        <w:t>.2.1-1</w:t>
      </w:r>
      <w:r>
        <w:rPr>
          <w:rFonts w:hint="eastAsia"/>
          <w:lang w:val="en-US" w:eastAsia="zh-CN"/>
        </w:rPr>
        <w:t xml:space="preserve">, corresponds to </w:t>
      </w:r>
      <w:r>
        <w:rPr>
          <w:rFonts w:hint="eastAsia"/>
          <w:lang w:eastAsia="zh-CN"/>
        </w:rPr>
        <w:t>clause 9.</w:t>
      </w:r>
      <w:r>
        <w:rPr>
          <w:rFonts w:hint="eastAsia"/>
          <w:lang w:val="en-US" w:eastAsia="zh-CN"/>
        </w:rPr>
        <w:t>1</w:t>
      </w:r>
      <w:r>
        <w:rPr>
          <w:rFonts w:hint="eastAsia"/>
          <w:lang w:eastAsia="zh-CN"/>
        </w:rPr>
        <w:t>.</w:t>
      </w:r>
      <w:r>
        <w:rPr>
          <w:rFonts w:hint="eastAsia"/>
          <w:lang w:val="en-US" w:eastAsia="zh-CN"/>
        </w:rPr>
        <w:t>1</w:t>
      </w:r>
      <w:r>
        <w:rPr>
          <w:rFonts w:hint="eastAsia"/>
          <w:lang w:eastAsia="zh-CN"/>
        </w:rPr>
        <w:t>.</w:t>
      </w:r>
      <w:r>
        <w:rPr>
          <w:rFonts w:hint="eastAsia"/>
          <w:lang w:val="en-US" w:eastAsia="zh-CN"/>
        </w:rPr>
        <w:t>6 as defined in</w:t>
      </w:r>
      <w:r>
        <w:rPr>
          <w:rFonts w:hint="eastAsia"/>
          <w:lang w:eastAsia="zh-CN"/>
        </w:rPr>
        <w:t xml:space="preserve"> 3GPP TS 23.554 [2].</w:t>
      </w:r>
    </w:p>
    <w:p>
      <w:pPr>
        <w:pStyle w:val="112"/>
      </w:pPr>
      <w:r>
        <w:t>Table</w:t>
      </w:r>
      <w:r>
        <w:rPr>
          <w:lang w:eastAsia="zh-CN"/>
        </w:rPr>
        <w:t> </w:t>
      </w:r>
      <w:r>
        <w:t>5.</w:t>
      </w:r>
      <w:r>
        <w:rPr>
          <w:rFonts w:hint="eastAsia"/>
          <w:lang w:val="en-US" w:eastAsia="zh-CN"/>
        </w:rPr>
        <w:t>4</w:t>
      </w:r>
      <w:r>
        <w:t xml:space="preserve">.2.1-1: </w:t>
      </w:r>
      <w:r>
        <w:rPr>
          <w:rFonts w:hint="eastAsia"/>
        </w:rPr>
        <w:t>Operations of the MSGS_TopiclistEvent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MSGS_TopiclistEvent_SubscribeMSGTopiclist</w:t>
            </w:r>
          </w:p>
        </w:tc>
        <w:tc>
          <w:tcPr>
            <w:tcW w:w="4395" w:type="dxa"/>
          </w:tcPr>
          <w:p>
            <w:pPr>
              <w:pStyle w:val="102"/>
              <w:rPr>
                <w:kern w:val="2"/>
                <w:szCs w:val="22"/>
              </w:rPr>
            </w:pPr>
            <w:r>
              <w:rPr>
                <w:rFonts w:hint="eastAsia"/>
                <w:kern w:val="2"/>
                <w:szCs w:val="22"/>
              </w:rPr>
              <w:t>This service operation is used by MSGin5G Server to subscribe to Messaging Topic list on another MSGin5G Server.</w:t>
            </w:r>
          </w:p>
        </w:tc>
        <w:tc>
          <w:tcPr>
            <w:tcW w:w="1565" w:type="dxa"/>
          </w:tcPr>
          <w:p>
            <w:pPr>
              <w:pStyle w:val="102"/>
              <w:rPr>
                <w:kern w:val="2"/>
                <w:szCs w:val="22"/>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MSGS_TopiclistEvent_UnsubscribeMSGTopiclist</w:t>
            </w:r>
          </w:p>
        </w:tc>
        <w:tc>
          <w:tcPr>
            <w:tcW w:w="4395" w:type="dxa"/>
          </w:tcPr>
          <w:p>
            <w:pPr>
              <w:pStyle w:val="102"/>
              <w:rPr>
                <w:kern w:val="2"/>
                <w:szCs w:val="22"/>
              </w:rPr>
            </w:pPr>
            <w:r>
              <w:rPr>
                <w:rFonts w:hint="eastAsia"/>
                <w:kern w:val="2"/>
                <w:szCs w:val="22"/>
              </w:rPr>
              <w:t>This service operation is used by MSGin5G Server to unsubscribe to Messaging Topic list on another MSGin5G Server.</w:t>
            </w:r>
          </w:p>
        </w:tc>
        <w:tc>
          <w:tcPr>
            <w:tcW w:w="1565" w:type="dxa"/>
          </w:tcPr>
          <w:p>
            <w:pPr>
              <w:pStyle w:val="102"/>
              <w:rPr>
                <w:kern w:val="2"/>
                <w:szCs w:val="22"/>
                <w:lang w:eastAsia="zh-CN"/>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MSGS_TopiclistEvent_NotifyMSGTopiclist</w:t>
            </w:r>
          </w:p>
        </w:tc>
        <w:tc>
          <w:tcPr>
            <w:tcW w:w="4395" w:type="dxa"/>
          </w:tcPr>
          <w:p>
            <w:pPr>
              <w:pStyle w:val="102"/>
              <w:rPr>
                <w:kern w:val="2"/>
                <w:szCs w:val="22"/>
              </w:rPr>
            </w:pPr>
            <w:r>
              <w:rPr>
                <w:rFonts w:hint="eastAsia"/>
                <w:kern w:val="2"/>
                <w:szCs w:val="22"/>
              </w:rPr>
              <w:t>This service operation is used by MSGin5G Server,  to deliver the notification of Messaging Topic list changes.</w:t>
            </w:r>
          </w:p>
        </w:tc>
        <w:tc>
          <w:tcPr>
            <w:tcW w:w="1565" w:type="dxa"/>
          </w:tcPr>
          <w:p>
            <w:pPr>
              <w:pStyle w:val="102"/>
              <w:rPr>
                <w:kern w:val="2"/>
                <w:szCs w:val="22"/>
                <w:lang w:eastAsia="zh-CN"/>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MSGS_TopiclistEvent_SubscribeMSGTopic</w:t>
            </w:r>
          </w:p>
        </w:tc>
        <w:tc>
          <w:tcPr>
            <w:tcW w:w="4395" w:type="dxa"/>
          </w:tcPr>
          <w:p>
            <w:pPr>
              <w:pStyle w:val="102"/>
              <w:rPr>
                <w:kern w:val="2"/>
                <w:szCs w:val="22"/>
              </w:rPr>
            </w:pPr>
            <w:r>
              <w:rPr>
                <w:rFonts w:hint="eastAsia"/>
                <w:kern w:val="2"/>
                <w:szCs w:val="22"/>
              </w:rPr>
              <w:t>This service operation is used by MSGin5G Server (on behalf of Application Server or MSGin5G Client) to subscribe to Messaging Topic on the MSGin5G Server.</w:t>
            </w:r>
          </w:p>
        </w:tc>
        <w:tc>
          <w:tcPr>
            <w:tcW w:w="1565" w:type="dxa"/>
          </w:tcPr>
          <w:p>
            <w:pPr>
              <w:pStyle w:val="102"/>
              <w:rPr>
                <w:kern w:val="2"/>
                <w:szCs w:val="22"/>
                <w:lang w:eastAsia="zh-CN"/>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MSGS_TopiclistEvent_UnsubscribeMSGTopic</w:t>
            </w:r>
          </w:p>
        </w:tc>
        <w:tc>
          <w:tcPr>
            <w:tcW w:w="4395" w:type="dxa"/>
          </w:tcPr>
          <w:p>
            <w:pPr>
              <w:pStyle w:val="102"/>
              <w:rPr>
                <w:kern w:val="2"/>
                <w:szCs w:val="22"/>
              </w:rPr>
            </w:pPr>
            <w:r>
              <w:rPr>
                <w:rFonts w:hint="eastAsia"/>
                <w:kern w:val="2"/>
                <w:szCs w:val="22"/>
              </w:rPr>
              <w:t>This service operation is used by MSGin5G Server(on behalf of Application Server or MSGin5G Client) to unsubscribe to Messaging Topic on the MSGin5G Server.</w:t>
            </w:r>
          </w:p>
        </w:tc>
        <w:tc>
          <w:tcPr>
            <w:tcW w:w="1565" w:type="dxa"/>
          </w:tcPr>
          <w:p>
            <w:pPr>
              <w:pStyle w:val="102"/>
              <w:rPr>
                <w:kern w:val="2"/>
                <w:szCs w:val="22"/>
                <w:lang w:eastAsia="zh-CN"/>
              </w:rPr>
            </w:pPr>
            <w:r>
              <w:rPr>
                <w:rFonts w:hint="eastAsia"/>
                <w:kern w:val="2"/>
                <w:szCs w:val="22"/>
                <w:lang w:eastAsia="zh-CN"/>
              </w:rPr>
              <w:t>MSGin5G Server</w:t>
            </w:r>
          </w:p>
        </w:tc>
      </w:tr>
    </w:tbl>
    <w:p>
      <w:pPr>
        <w:rPr>
          <w:lang w:eastAsia="zh-CN"/>
        </w:rPr>
      </w:pPr>
    </w:p>
    <w:p>
      <w:pPr>
        <w:pStyle w:val="6"/>
      </w:pPr>
      <w:bookmarkStart w:id="331" w:name="_Toc162005460"/>
      <w:r>
        <w:t>5.</w:t>
      </w:r>
      <w:r>
        <w:rPr>
          <w:rFonts w:hint="eastAsia"/>
          <w:lang w:val="en-US" w:eastAsia="zh-CN"/>
        </w:rPr>
        <w:t>4</w:t>
      </w:r>
      <w:r>
        <w:t>.2.</w:t>
      </w:r>
      <w:r>
        <w:rPr>
          <w:rFonts w:hint="eastAsia"/>
          <w:lang w:val="en-US" w:eastAsia="zh-CN"/>
        </w:rPr>
        <w:t>2</w:t>
      </w:r>
      <w:r>
        <w:tab/>
      </w:r>
      <w:r>
        <w:rPr>
          <w:rFonts w:hint="eastAsia"/>
        </w:rPr>
        <w:t>MSGS_TopiclistEvent_SubscribeMSGTopiclist</w:t>
      </w:r>
      <w:bookmarkEnd w:id="331"/>
    </w:p>
    <w:p>
      <w:pPr>
        <w:pStyle w:val="7"/>
      </w:pPr>
      <w:bookmarkStart w:id="332" w:name="_Toc162005461"/>
      <w:r>
        <w:t>5.</w:t>
      </w:r>
      <w:r>
        <w:rPr>
          <w:rFonts w:hint="eastAsia"/>
          <w:lang w:val="en-US" w:eastAsia="zh-CN"/>
        </w:rPr>
        <w:t>4</w:t>
      </w:r>
      <w:r>
        <w:t>.2.</w:t>
      </w:r>
      <w:r>
        <w:rPr>
          <w:lang w:eastAsia="zh-CN"/>
        </w:rPr>
        <w:t>2</w:t>
      </w:r>
      <w:r>
        <w:t>.1</w:t>
      </w:r>
      <w:r>
        <w:tab/>
      </w:r>
      <w:r>
        <w:t>General</w:t>
      </w:r>
      <w:bookmarkEnd w:id="332"/>
    </w:p>
    <w:p>
      <w:pPr>
        <w:rPr>
          <w:lang w:eastAsia="zh-CN"/>
        </w:rPr>
      </w:pPr>
      <w:r>
        <w:rPr>
          <w:rFonts w:hint="eastAsia"/>
          <w:lang w:eastAsia="zh-CN"/>
        </w:rPr>
        <w:t>This service operation is used by MSGin5G Server to subscribe to Messaging Topic list on another MSGin5G Server, corresponds to clause 9.1.1.6.2 as defined in 3GPP TS 23.554 [2].</w:t>
      </w:r>
    </w:p>
    <w:p>
      <w:pPr>
        <w:pStyle w:val="7"/>
      </w:pPr>
      <w:bookmarkStart w:id="333" w:name="_Toc162005462"/>
      <w:r>
        <w:t>5.</w:t>
      </w:r>
      <w:r>
        <w:rPr>
          <w:rFonts w:hint="eastAsia"/>
          <w:lang w:val="en-US" w:eastAsia="zh-CN"/>
        </w:rPr>
        <w:t>4</w:t>
      </w:r>
      <w:r>
        <w:t>.2.</w:t>
      </w:r>
      <w:r>
        <w:rPr>
          <w:lang w:eastAsia="zh-CN"/>
        </w:rPr>
        <w:t>2</w:t>
      </w:r>
      <w:r>
        <w:t>.2</w:t>
      </w:r>
      <w:r>
        <w:tab/>
      </w:r>
      <w:r>
        <w:rPr>
          <w:rFonts w:hint="eastAsia"/>
          <w:lang w:eastAsia="zh-CN"/>
        </w:rPr>
        <w:t>MSGin5G Server subscribing to MSGin5G Messaging Topic List</w:t>
      </w:r>
      <w:bookmarkEnd w:id="333"/>
    </w:p>
    <w:p>
      <w:pPr>
        <w:jc w:val="center"/>
        <w:rPr>
          <w:lang w:eastAsia="zh-CN"/>
        </w:rPr>
      </w:pPr>
      <w:r>
        <w:object>
          <v:shape id="_x0000_i1032" o:spt="75" type="#_x0000_t75" style="height:108.2pt;width:434.5pt;" o:ole="t" filled="f" o:preferrelative="t" stroked="f" coordsize="21600,21600">
            <v:path/>
            <v:fill on="f" focussize="0,0"/>
            <v:stroke on="f" joinstyle="miter"/>
            <v:imagedata r:id="rId23" o:title=""/>
            <o:lock v:ext="edit" aspectratio="t"/>
            <w10:wrap type="none"/>
            <w10:anchorlock/>
          </v:shape>
          <o:OLEObject Type="Embed" ProgID="Visio.Drawing.11" ShapeID="_x0000_i1032" DrawAspect="Content" ObjectID="_1468075732" r:id="rId22">
            <o:LockedField>false</o:LockedField>
          </o:OLEObject>
        </w:object>
      </w:r>
    </w:p>
    <w:p>
      <w:pPr>
        <w:pStyle w:val="119"/>
        <w:rPr>
          <w:lang w:eastAsia="zh-CN"/>
        </w:rPr>
      </w:pPr>
      <w:r>
        <w:rPr>
          <w:lang w:eastAsia="zh-CN"/>
        </w:rPr>
        <w:t>Figure 5.</w:t>
      </w:r>
      <w:r>
        <w:rPr>
          <w:rFonts w:hint="eastAsia"/>
          <w:lang w:val="en-US" w:eastAsia="zh-CN"/>
        </w:rPr>
        <w:t>4</w:t>
      </w:r>
      <w:r>
        <w:rPr>
          <w:lang w:eastAsia="zh-CN"/>
        </w:rPr>
        <w:t>.2.</w:t>
      </w:r>
      <w:r>
        <w:rPr>
          <w:rFonts w:hint="eastAsia"/>
          <w:lang w:val="en-US" w:eastAsia="zh-CN"/>
        </w:rPr>
        <w:t>2</w:t>
      </w:r>
      <w:r>
        <w:rPr>
          <w:lang w:eastAsia="zh-CN"/>
        </w:rPr>
        <w:t xml:space="preserve">.2-1: </w:t>
      </w:r>
      <w:r>
        <w:rPr>
          <w:rFonts w:hint="eastAsia"/>
          <w:lang w:eastAsia="zh-CN"/>
        </w:rPr>
        <w:t>MSGin5G Server Subscribing to Messaging Topic List</w:t>
      </w:r>
    </w:p>
    <w:p>
      <w:pPr>
        <w:rPr>
          <w:lang w:eastAsia="zh-CN"/>
        </w:rPr>
      </w:pPr>
      <w:r>
        <w:rPr>
          <w:rFonts w:hint="eastAsia"/>
          <w:lang w:eastAsia="zh-CN"/>
        </w:rPr>
        <w:t>To subscribe MSGin5G Messaging Topic list on another MSGin5G Server 2, the MSGin5G Server 1 shall send an HTTP POST message to the MSGin5G Server 2 on the "Topic List Subscription</w:t>
      </w:r>
      <w:r>
        <w:rPr>
          <w:rFonts w:hint="eastAsia"/>
          <w:lang w:val="en-US" w:eastAsia="zh-CN"/>
        </w:rPr>
        <w:t>s</w:t>
      </w:r>
      <w:r>
        <w:rPr>
          <w:rFonts w:hint="eastAsia"/>
          <w:lang w:eastAsia="zh-CN"/>
        </w:rPr>
        <w:t>" collection resource. The body of the HTTP POST message shall include TopicListSubscription data structure that shall include:</w:t>
      </w:r>
    </w:p>
    <w:p>
      <w:pPr>
        <w:pStyle w:val="110"/>
        <w:rPr>
          <w:lang w:eastAsia="zh-CN"/>
        </w:rPr>
      </w:pPr>
      <w:r>
        <w:rPr>
          <w:lang w:eastAsia="zh-CN"/>
        </w:rPr>
        <w:t>-</w:t>
      </w:r>
      <w:r>
        <w:rPr>
          <w:lang w:eastAsia="zh-CN"/>
        </w:rPr>
        <w:tab/>
      </w:r>
      <w:r>
        <w:rPr>
          <w:rFonts w:hint="eastAsia"/>
          <w:lang w:eastAsia="zh-CN"/>
        </w:rPr>
        <w:t>the Originating MSGin5G Server ID within the "oriAddr" attribute;</w:t>
      </w:r>
    </w:p>
    <w:p>
      <w:pPr>
        <w:pStyle w:val="110"/>
      </w:pPr>
      <w:r>
        <w:t>-</w:t>
      </w:r>
      <w:r>
        <w:tab/>
      </w:r>
      <w:r>
        <w:t xml:space="preserve">the Recipient </w:t>
      </w:r>
      <w:r>
        <w:rPr>
          <w:rFonts w:hint="eastAsia"/>
          <w:lang w:val="en-US" w:eastAsia="zh-CN"/>
        </w:rPr>
        <w:t>MSGin5G Server ID</w:t>
      </w:r>
      <w:r>
        <w:t xml:space="preserve"> within the "destAddr" attribute;</w:t>
      </w:r>
    </w:p>
    <w:p>
      <w:pPr>
        <w:pStyle w:val="110"/>
      </w:pPr>
      <w:r>
        <w:t>-</w:t>
      </w:r>
      <w:r>
        <w:tab/>
      </w:r>
      <w:r>
        <w:t>a notification target address within the "notificationURI" attribute;</w:t>
      </w:r>
    </w:p>
    <w:p>
      <w:pPr>
        <w:pStyle w:val="110"/>
        <w:rPr>
          <w:lang w:eastAsia="zh-CN"/>
        </w:rPr>
      </w:pPr>
      <w:r>
        <w:t>-</w:t>
      </w:r>
      <w:r>
        <w:tab/>
      </w:r>
      <w:r>
        <w:rPr>
          <w:rFonts w:hint="eastAsia"/>
        </w:rPr>
        <w:t>a supported features attribute if at least one feature defined is supported</w:t>
      </w:r>
      <w:r>
        <w:t>;</w:t>
      </w:r>
      <w:r>
        <w:rPr>
          <w:lang w:eastAsia="zh-CN"/>
        </w:rPr>
        <w:t>and</w:t>
      </w:r>
    </w:p>
    <w:p>
      <w:pPr>
        <w:pStyle w:val="110"/>
      </w:pPr>
      <w:r>
        <w:rPr>
          <w:lang w:eastAsia="zh-CN"/>
        </w:rPr>
        <w:t>may include:</w:t>
      </w:r>
    </w:p>
    <w:p>
      <w:pPr>
        <w:pStyle w:val="110"/>
        <w:rPr>
          <w:lang w:eastAsia="zh-CN"/>
        </w:rPr>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pPr>
        <w:pStyle w:val="110"/>
        <w:rPr>
          <w:lang w:val="en-US" w:eastAsia="zh-CN"/>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p>
    <w:p>
      <w:pPr>
        <w:rPr>
          <w:lang w:eastAsia="zh-CN"/>
        </w:rPr>
      </w:pPr>
      <w:r>
        <w:rPr>
          <w:rFonts w:hint="eastAsia"/>
          <w:lang w:eastAsia="zh-CN"/>
        </w:rPr>
        <w:t>Upon receiving the HTTP POST message from the MSGin5G Server 1, the MSGin5G Server 2 shall:</w:t>
      </w:r>
    </w:p>
    <w:p>
      <w:pPr>
        <w:pStyle w:val="110"/>
      </w:pPr>
      <w:r>
        <w:t>1.</w:t>
      </w:r>
      <w:r>
        <w:tab/>
      </w:r>
      <w:r>
        <w:rPr>
          <w:rFonts w:hint="eastAsia"/>
        </w:rPr>
        <w:t>make an authorization based on the information received from from MSGin5G Server 1</w:t>
      </w:r>
      <w:r>
        <w:t>;</w:t>
      </w:r>
    </w:p>
    <w:p>
      <w:pPr>
        <w:pStyle w:val="110"/>
      </w:pPr>
      <w:r>
        <w:rPr>
          <w:rFonts w:hint="eastAsia"/>
          <w:lang w:val="en-US" w:eastAsia="zh-CN"/>
        </w:rPr>
        <w:t>2</w:t>
      </w:r>
      <w:r>
        <w:t>.</w:t>
      </w:r>
      <w:r>
        <w:rPr>
          <w:lang w:eastAsia="zh-CN"/>
        </w:rPr>
        <w:tab/>
      </w:r>
      <w:r>
        <w:rPr>
          <w:rFonts w:hint="eastAsia"/>
        </w:rPr>
        <w:t>checks the locally stored Messaging Topic list subscription(s)</w:t>
      </w:r>
      <w:r>
        <w:t>:</w:t>
      </w:r>
    </w:p>
    <w:p>
      <w:pPr>
        <w:pStyle w:val="121"/>
      </w:pPr>
      <w:r>
        <w:t>a.</w:t>
      </w:r>
      <w:r>
        <w:rPr>
          <w:lang w:eastAsia="zh-CN"/>
        </w:rPr>
        <w:tab/>
      </w:r>
      <w:r>
        <w:rPr>
          <w:rFonts w:hint="eastAsia"/>
        </w:rPr>
        <w:t>If the MSGin5G Server 1's subscription has already been created, the MSGin5G Server 2 updates the validity time of this subscription</w:t>
      </w:r>
      <w:r>
        <w:t xml:space="preserve">; </w:t>
      </w:r>
    </w:p>
    <w:p>
      <w:pPr>
        <w:pStyle w:val="121"/>
        <w:rPr>
          <w:lang w:val="en-US" w:eastAsia="zh-CN"/>
        </w:rPr>
      </w:pPr>
      <w:r>
        <w:rPr>
          <w:rFonts w:hint="eastAsia"/>
          <w:lang w:val="en-US" w:eastAsia="zh-CN"/>
        </w:rPr>
        <w:t>b</w:t>
      </w:r>
      <w:r>
        <w:t>.</w:t>
      </w:r>
      <w:r>
        <w:rPr>
          <w:lang w:eastAsia="zh-CN"/>
        </w:rPr>
        <w:tab/>
      </w:r>
      <w:r>
        <w:rPr>
          <w:rFonts w:hint="eastAsia"/>
        </w:rPr>
        <w:t xml:space="preserve">If the MSGin5G Server 1's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pPr>
        <w:rPr>
          <w:lang w:eastAsia="zh-CN"/>
        </w:rPr>
      </w:pPr>
      <w:r>
        <w:rPr>
          <w:rFonts w:hint="eastAsia"/>
          <w:lang w:eastAsia="zh-CN"/>
        </w:rPr>
        <w:t>If the subscription request is successfully processed, the MSGin5G Server 2 shall respond to the MSGin5G Server 1 with an HTTP "201 Created" status code, including an HTTP Location header field containing the URI of the created "Topic List Subscription" resource and the response body containing TopicListSubscriptionAck data structure that shall contain:</w:t>
      </w:r>
    </w:p>
    <w:p>
      <w:pPr>
        <w:pStyle w:val="110"/>
        <w:rPr>
          <w:lang w:eastAsia="zh-CN"/>
        </w:rPr>
      </w:pPr>
      <w:r>
        <w:rPr>
          <w:lang w:eastAsia="zh-CN"/>
        </w:rPr>
        <w:t>-</w:t>
      </w:r>
      <w:r>
        <w:rPr>
          <w:lang w:eastAsia="zh-CN"/>
        </w:rPr>
        <w:tab/>
      </w:r>
      <w:r>
        <w:rPr>
          <w:rFonts w:hint="eastAsia"/>
          <w:lang w:eastAsia="zh-CN"/>
        </w:rPr>
        <w:t>the Subscript</w:t>
      </w:r>
      <w:r>
        <w:rPr>
          <w:rFonts w:hint="eastAsia"/>
          <w:lang w:val="en-US" w:eastAsia="zh-CN"/>
        </w:rPr>
        <w:t>i</w:t>
      </w:r>
      <w:r>
        <w:rPr>
          <w:rFonts w:hint="eastAsia"/>
          <w:lang w:eastAsia="zh-CN"/>
        </w:rPr>
        <w:t>on Status within the "subStat" attribute;</w:t>
      </w:r>
    </w:p>
    <w:p>
      <w:pPr>
        <w:pStyle w:val="110"/>
        <w:rPr>
          <w:lang w:eastAsia="zh-CN"/>
        </w:rPr>
      </w:pPr>
      <w:r>
        <w:t>-</w:t>
      </w:r>
      <w:r>
        <w:tab/>
      </w:r>
      <w:r>
        <w:rPr>
          <w:rFonts w:hint="eastAsia"/>
        </w:rPr>
        <w:t>a supported features attribute if at least one feature defined is supported</w:t>
      </w:r>
      <w:r>
        <w:t>;</w:t>
      </w:r>
      <w:r>
        <w:rPr>
          <w:rFonts w:hint="eastAsia"/>
          <w:lang w:eastAsia="zh-CN"/>
        </w:rPr>
        <w:t xml:space="preserve"> and may contain</w:t>
      </w:r>
    </w:p>
    <w:p>
      <w:pPr>
        <w:pStyle w:val="110"/>
        <w:rPr>
          <w:lang w:eastAsia="zh-CN"/>
        </w:rPr>
      </w:pPr>
      <w:r>
        <w:t>-</w:t>
      </w:r>
      <w:r>
        <w:tab/>
      </w:r>
      <w:r>
        <w:rPr>
          <w:rFonts w:hint="eastAsia"/>
        </w:rPr>
        <w:t>the Expiration within the "</w:t>
      </w:r>
      <w:r>
        <w:rPr>
          <w:rFonts w:hint="eastAsia"/>
          <w:lang w:eastAsia="zh-CN"/>
        </w:rPr>
        <w:t>exprTime</w:t>
      </w:r>
      <w:r>
        <w:rPr>
          <w:rFonts w:hint="eastAsia"/>
        </w:rPr>
        <w:t>" attribute.</w:t>
      </w:r>
    </w:p>
    <w:p>
      <w:pPr>
        <w:rPr>
          <w:lang w:eastAsia="zh-CN"/>
        </w:rPr>
      </w:pPr>
      <w:r>
        <w:rPr>
          <w:rFonts w:hint="eastAsia"/>
          <w:lang w:eastAsia="zh-CN"/>
        </w:rPr>
        <w:t>If errors occur when processing the HTTP POST request, the MSGin5G Server 2 shall apply error handling procedures as specified in clause 8.3.6.</w:t>
      </w:r>
    </w:p>
    <w:p>
      <w:pPr>
        <w:rPr>
          <w:lang w:eastAsia="zh-CN"/>
        </w:rPr>
      </w:pPr>
    </w:p>
    <w:p>
      <w:pPr>
        <w:pStyle w:val="6"/>
      </w:pPr>
      <w:bookmarkStart w:id="334" w:name="_Toc162005463"/>
      <w:r>
        <w:t>5.</w:t>
      </w:r>
      <w:r>
        <w:rPr>
          <w:rFonts w:hint="eastAsia"/>
          <w:lang w:val="en-US" w:eastAsia="zh-CN"/>
        </w:rPr>
        <w:t>4</w:t>
      </w:r>
      <w:r>
        <w:t>.2.</w:t>
      </w:r>
      <w:r>
        <w:rPr>
          <w:rFonts w:hint="eastAsia"/>
          <w:lang w:val="en-US" w:eastAsia="zh-CN"/>
        </w:rPr>
        <w:t>3</w:t>
      </w:r>
      <w:r>
        <w:tab/>
      </w:r>
      <w:r>
        <w:rPr>
          <w:rFonts w:hint="eastAsia"/>
        </w:rPr>
        <w:t>MSGS_TopiclistEvent_UnsubscribeMSGTopiclist</w:t>
      </w:r>
      <w:bookmarkEnd w:id="334"/>
    </w:p>
    <w:p>
      <w:pPr>
        <w:pStyle w:val="7"/>
      </w:pPr>
      <w:bookmarkStart w:id="335" w:name="_Toc162005464"/>
      <w:r>
        <w:t>5.</w:t>
      </w:r>
      <w:r>
        <w:rPr>
          <w:rFonts w:hint="eastAsia"/>
          <w:lang w:val="en-US" w:eastAsia="zh-CN"/>
        </w:rPr>
        <w:t>4</w:t>
      </w:r>
      <w:r>
        <w:t>.2.</w:t>
      </w:r>
      <w:r>
        <w:rPr>
          <w:rFonts w:hint="eastAsia"/>
          <w:lang w:val="en-US" w:eastAsia="zh-CN"/>
        </w:rPr>
        <w:t>3</w:t>
      </w:r>
      <w:r>
        <w:t>.1</w:t>
      </w:r>
      <w:r>
        <w:tab/>
      </w:r>
      <w:r>
        <w:t>General</w:t>
      </w:r>
      <w:bookmarkEnd w:id="335"/>
    </w:p>
    <w:p>
      <w:pPr>
        <w:rPr>
          <w:lang w:eastAsia="zh-CN"/>
        </w:rPr>
      </w:pPr>
      <w:bookmarkStart w:id="336" w:name="_Toc162005465"/>
      <w:r>
        <w:rPr>
          <w:rFonts w:hint="eastAsia"/>
          <w:lang w:eastAsia="zh-CN"/>
        </w:rPr>
        <w:t>This service operation is used by MSGin5G Server to subscribe to Messaging Topic list on another MSGin5G Server, corresponds to clause 9.1.1.6.</w:t>
      </w:r>
      <w:r>
        <w:rPr>
          <w:rFonts w:hint="eastAsia"/>
          <w:lang w:val="en-US" w:eastAsia="zh-CN"/>
        </w:rPr>
        <w:t>6</w:t>
      </w:r>
      <w:r>
        <w:rPr>
          <w:rFonts w:hint="eastAsia"/>
          <w:lang w:eastAsia="zh-CN"/>
        </w:rPr>
        <w:t xml:space="preserve"> as defined in 3GPP TS 23.554 [2].</w:t>
      </w:r>
    </w:p>
    <w:p>
      <w:pPr>
        <w:pStyle w:val="7"/>
      </w:pPr>
      <w:r>
        <w:t>5.</w:t>
      </w:r>
      <w:r>
        <w:rPr>
          <w:rFonts w:hint="eastAsia"/>
          <w:lang w:val="en-US" w:eastAsia="zh-CN"/>
        </w:rPr>
        <w:t>4</w:t>
      </w:r>
      <w:r>
        <w:t>.2.</w:t>
      </w:r>
      <w:r>
        <w:rPr>
          <w:rFonts w:hint="eastAsia"/>
          <w:lang w:val="en-US" w:eastAsia="zh-CN"/>
        </w:rPr>
        <w:t>3</w:t>
      </w:r>
      <w:r>
        <w:t>.2</w:t>
      </w:r>
      <w:r>
        <w:tab/>
      </w:r>
      <w:r>
        <w:rPr>
          <w:rFonts w:hint="eastAsia"/>
          <w:lang w:eastAsia="zh-CN"/>
        </w:rPr>
        <w:t>MSGin5G Server Unsubscribing to MSGin5G Messaging Topic List</w:t>
      </w:r>
      <w:bookmarkEnd w:id="336"/>
    </w:p>
    <w:p>
      <w:pPr>
        <w:jc w:val="center"/>
        <w:rPr>
          <w:b/>
          <w:bCs/>
          <w:lang w:eastAsia="zh-CN"/>
        </w:rPr>
      </w:pPr>
      <w:r>
        <w:object>
          <v:shape id="_x0000_i1033" o:spt="75" type="#_x0000_t75" style="height:108.2pt;width:434.5pt;" o:ole="t" filled="f" o:preferrelative="t" stroked="f" coordsize="21600,21600">
            <v:path/>
            <v:fill on="f" focussize="0,0"/>
            <v:stroke on="f" joinstyle="miter"/>
            <v:imagedata r:id="rId25" o:title=""/>
            <o:lock v:ext="edit" aspectratio="t"/>
            <w10:wrap type="none"/>
            <w10:anchorlock/>
          </v:shape>
          <o:OLEObject Type="Embed" ProgID="Visio.Drawing.11" ShapeID="_x0000_i1033" DrawAspect="Content" ObjectID="_1468075733" r:id="rId24">
            <o:LockedField>false</o:LockedField>
          </o:OLEObject>
        </w:object>
      </w:r>
    </w:p>
    <w:p>
      <w:pPr>
        <w:pStyle w:val="119"/>
        <w:rPr>
          <w:lang w:eastAsia="zh-CN"/>
        </w:rPr>
      </w:pPr>
      <w:r>
        <w:rPr>
          <w:lang w:eastAsia="zh-CN"/>
        </w:rPr>
        <w:t>Figure 5.</w:t>
      </w:r>
      <w:r>
        <w:rPr>
          <w:rFonts w:hint="eastAsia"/>
          <w:lang w:val="en-US" w:eastAsia="zh-CN"/>
        </w:rPr>
        <w:t>4</w:t>
      </w:r>
      <w:r>
        <w:rPr>
          <w:lang w:eastAsia="zh-CN"/>
        </w:rPr>
        <w:t>.2.</w:t>
      </w:r>
      <w:r>
        <w:rPr>
          <w:rFonts w:hint="eastAsia"/>
          <w:lang w:val="en-US" w:eastAsia="zh-CN"/>
        </w:rPr>
        <w:t>3</w:t>
      </w:r>
      <w:r>
        <w:rPr>
          <w:lang w:eastAsia="zh-CN"/>
        </w:rPr>
        <w:t xml:space="preserve">.2-1: </w:t>
      </w:r>
      <w:r>
        <w:rPr>
          <w:rFonts w:hint="eastAsia"/>
          <w:lang w:eastAsia="zh-CN"/>
        </w:rPr>
        <w:t>MSGin5G Server Unsubscribing to Messaging Topic List</w:t>
      </w:r>
    </w:p>
    <w:p>
      <w:pPr>
        <w:rPr>
          <w:lang w:eastAsia="zh-CN"/>
        </w:rPr>
      </w:pPr>
      <w:r>
        <w:rPr>
          <w:rFonts w:hint="eastAsia"/>
          <w:lang w:eastAsia="zh-CN"/>
        </w:rPr>
        <w:t>As shown in Figure 5.</w:t>
      </w:r>
      <w:r>
        <w:rPr>
          <w:rFonts w:hint="eastAsia"/>
          <w:lang w:val="en-US" w:eastAsia="zh-CN"/>
        </w:rPr>
        <w:t>4</w:t>
      </w:r>
      <w:r>
        <w:rPr>
          <w:rFonts w:hint="eastAsia"/>
          <w:lang w:eastAsia="zh-CN"/>
        </w:rPr>
        <w:t>.2.3.2-1, to unsubscribe MSGin5G Messaging Topic list on the MSGin5G Server 2, the MSGin5G Server 1 shall send HTTP POST message to the MSGin5G Server 2 on the "Individual Topic List Subscription" collection resource, where "{subscriptionId}" is the identifier of the existing Messaging Topic list subscription that is to be deleted. The body of the HTTP POST message shall include TopicListUnsubscription data structure that shall include:</w:t>
      </w:r>
    </w:p>
    <w:p>
      <w:pPr>
        <w:pStyle w:val="110"/>
        <w:rPr>
          <w:lang w:eastAsia="zh-CN"/>
        </w:rPr>
      </w:pPr>
      <w:r>
        <w:rPr>
          <w:lang w:eastAsia="zh-CN"/>
        </w:rPr>
        <w:t>-</w:t>
      </w:r>
      <w:r>
        <w:rPr>
          <w:lang w:eastAsia="zh-CN"/>
        </w:rPr>
        <w:tab/>
      </w:r>
      <w:r>
        <w:rPr>
          <w:lang w:eastAsia="zh-CN"/>
        </w:rPr>
        <w:t xml:space="preserve">the </w:t>
      </w:r>
      <w:r>
        <w:rPr>
          <w:rFonts w:hint="eastAsia"/>
          <w:lang w:val="en-US" w:eastAsia="zh-CN"/>
        </w:rPr>
        <w:t>Originating MSGin5G Server ID</w:t>
      </w:r>
      <w:r>
        <w:rPr>
          <w:lang w:eastAsia="zh-CN"/>
        </w:rPr>
        <w:t xml:space="preserve"> within the "oriAddr" attribute;</w:t>
      </w:r>
    </w:p>
    <w:p>
      <w:pPr>
        <w:pStyle w:val="110"/>
        <w:rPr>
          <w:lang w:eastAsia="zh-CN"/>
        </w:rPr>
      </w:pPr>
      <w:r>
        <w:t>-</w:t>
      </w:r>
      <w:r>
        <w:tab/>
      </w:r>
      <w:r>
        <w:t xml:space="preserve">the Recipient </w:t>
      </w:r>
      <w:r>
        <w:rPr>
          <w:rFonts w:hint="eastAsia"/>
          <w:lang w:val="en-US" w:eastAsia="zh-CN"/>
        </w:rPr>
        <w:t>MSGin5G Server ID</w:t>
      </w:r>
      <w:r>
        <w:t xml:space="preserve"> within the "destAddr" attribute;</w:t>
      </w:r>
      <w:r>
        <w:rPr>
          <w:lang w:eastAsia="zh-CN"/>
        </w:rPr>
        <w:t>and</w:t>
      </w:r>
    </w:p>
    <w:p>
      <w:pPr>
        <w:pStyle w:val="110"/>
      </w:pPr>
      <w:r>
        <w:rPr>
          <w:lang w:eastAsia="zh-CN"/>
        </w:rPr>
        <w:t>may include:</w:t>
      </w:r>
    </w:p>
    <w:p>
      <w:pPr>
        <w:pStyle w:val="110"/>
        <w:rPr>
          <w:lang w:val="en-US" w:eastAsia="zh-CN"/>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p>
    <w:p>
      <w:pPr>
        <w:pStyle w:val="121"/>
        <w:ind w:left="0" w:firstLine="0"/>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w:t>
      </w:r>
      <w:r>
        <w:t xml:space="preserve">If the </w:t>
      </w:r>
      <w:r>
        <w:rPr>
          <w:rFonts w:hint="eastAsia"/>
          <w:lang w:val="en-US" w:eastAsia="zh-CN"/>
        </w:rPr>
        <w:t>unsubscription</w:t>
      </w:r>
      <w:r>
        <w:t xml:space="preserve"> </w:t>
      </w:r>
      <w:r>
        <w:rPr>
          <w:rFonts w:hint="eastAsia"/>
          <w:lang w:val="en-US" w:eastAsia="zh-CN"/>
        </w:rPr>
        <w:t xml:space="preserve">request </w:t>
      </w:r>
      <w:r>
        <w:t>is successful</w:t>
      </w:r>
      <w:r>
        <w:rPr>
          <w:rFonts w:hint="eastAsia"/>
          <w:lang w:val="en-US" w:eastAsia="zh-CN"/>
        </w:rPr>
        <w:t>ly processed</w:t>
      </w:r>
      <w:r>
        <w:t xml:space="preserve">, the MSGin5G Server </w:t>
      </w:r>
      <w:r>
        <w:rPr>
          <w:rFonts w:hint="eastAsia"/>
          <w:lang w:val="en-US" w:eastAsia="zh-CN"/>
        </w:rPr>
        <w:t xml:space="preserve">2 </w:t>
      </w:r>
      <w:r>
        <w:t xml:space="preserve">shall 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 xml:space="preserve">. If the subscription is not successfully deleted, the MSGin5G Server 2 shall respond to the </w:t>
      </w:r>
      <w:r>
        <w:t xml:space="preserve">MSGin5G Server </w:t>
      </w:r>
      <w:r>
        <w:rPr>
          <w:rFonts w:hint="eastAsia"/>
          <w:lang w:val="en-US" w:eastAsia="zh-CN"/>
        </w:rPr>
        <w:t>1</w:t>
      </w:r>
      <w:r>
        <w:t xml:space="preserve"> with an HTTP "20</w:t>
      </w:r>
      <w:r>
        <w:rPr>
          <w:rFonts w:hint="eastAsia"/>
          <w:lang w:val="en-US" w:eastAsia="zh-CN"/>
        </w:rPr>
        <w:t>0 OK</w:t>
      </w:r>
      <w:r>
        <w:t>" status code</w:t>
      </w:r>
      <w:r>
        <w:rPr>
          <w:rFonts w:hint="eastAsia"/>
          <w:lang w:val="en-US" w:eastAsia="zh-CN"/>
        </w:rPr>
        <w:t xml:space="preserve">, </w:t>
      </w:r>
      <w:r>
        <w:t xml:space="preserve">and the response body containing </w:t>
      </w:r>
      <w:r>
        <w:rPr>
          <w:rFonts w:hint="eastAsia"/>
          <w:lang w:val="en-US" w:eastAsia="zh-CN"/>
        </w:rPr>
        <w:t>TopicListUnsubscription</w:t>
      </w:r>
      <w:r>
        <w:t>Ack data structure that shall contain:</w:t>
      </w:r>
    </w:p>
    <w:p>
      <w:pPr>
        <w:pStyle w:val="110"/>
        <w:rPr>
          <w:lang w:eastAsia="zh-CN"/>
        </w:rPr>
      </w:pPr>
      <w:r>
        <w:rPr>
          <w:lang w:eastAsia="zh-CN"/>
        </w:rPr>
        <w:t>-</w:t>
      </w:r>
      <w:r>
        <w:rPr>
          <w:lang w:eastAsia="zh-CN"/>
        </w:rPr>
        <w:tab/>
      </w:r>
      <w:r>
        <w:rPr>
          <w:rFonts w:hint="eastAsia"/>
          <w:lang w:eastAsia="zh-CN"/>
        </w:rPr>
        <w:t xml:space="preserve">the </w:t>
      </w:r>
      <w:r>
        <w:rPr>
          <w:rFonts w:hint="eastAsia"/>
          <w:lang w:val="en-US" w:eastAsia="zh-CN"/>
        </w:rPr>
        <w:t>Uns</w:t>
      </w:r>
      <w:r>
        <w:rPr>
          <w:rFonts w:hint="eastAsia"/>
          <w:lang w:eastAsia="zh-CN"/>
        </w:rPr>
        <w:t>ubscriptoin Status within the "subStat" attribute</w:t>
      </w:r>
      <w:r>
        <w:rPr>
          <w:rFonts w:hint="eastAsia"/>
          <w:lang w:val="en-US" w:eastAsia="zh-CN"/>
        </w:rPr>
        <w:t>.</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pStyle w:val="6"/>
      </w:pPr>
      <w:bookmarkStart w:id="337" w:name="_Toc162005466"/>
      <w:r>
        <w:t>5.</w:t>
      </w:r>
      <w:r>
        <w:rPr>
          <w:rFonts w:hint="eastAsia"/>
          <w:lang w:val="en-US" w:eastAsia="zh-CN"/>
        </w:rPr>
        <w:t>4</w:t>
      </w:r>
      <w:r>
        <w:t>.2.</w:t>
      </w:r>
      <w:r>
        <w:rPr>
          <w:rFonts w:hint="eastAsia"/>
          <w:lang w:val="en-US" w:eastAsia="zh-CN"/>
        </w:rPr>
        <w:t>4</w:t>
      </w:r>
      <w:r>
        <w:tab/>
      </w:r>
      <w:r>
        <w:rPr>
          <w:rFonts w:hint="eastAsia"/>
        </w:rPr>
        <w:t>MSGS_TopiclistEvent_NotifyMSGTopiclist</w:t>
      </w:r>
      <w:bookmarkEnd w:id="337"/>
    </w:p>
    <w:p>
      <w:pPr>
        <w:pStyle w:val="7"/>
      </w:pPr>
      <w:bookmarkStart w:id="338" w:name="_Toc162005467"/>
      <w:r>
        <w:t>5.</w:t>
      </w:r>
      <w:r>
        <w:rPr>
          <w:rFonts w:hint="eastAsia"/>
          <w:lang w:val="en-US" w:eastAsia="zh-CN"/>
        </w:rPr>
        <w:t>4</w:t>
      </w:r>
      <w:r>
        <w:t>.2.</w:t>
      </w:r>
      <w:r>
        <w:rPr>
          <w:rFonts w:hint="eastAsia"/>
          <w:lang w:val="en-US" w:eastAsia="zh-CN"/>
        </w:rPr>
        <w:t>4</w:t>
      </w:r>
      <w:r>
        <w:t>.1</w:t>
      </w:r>
      <w:r>
        <w:tab/>
      </w:r>
      <w:r>
        <w:t>General</w:t>
      </w:r>
      <w:bookmarkEnd w:id="338"/>
    </w:p>
    <w:p>
      <w:pPr>
        <w:rPr>
          <w:kern w:val="2"/>
          <w:szCs w:val="22"/>
        </w:rPr>
      </w:pPr>
      <w:r>
        <w:rPr>
          <w:kern w:val="2"/>
          <w:szCs w:val="22"/>
        </w:rPr>
        <w:t xml:space="preserve">This service operation is used by </w:t>
      </w:r>
      <w:r>
        <w:rPr>
          <w:rFonts w:hint="eastAsia"/>
          <w:kern w:val="2"/>
          <w:szCs w:val="22"/>
          <w:lang w:val="en-US" w:eastAsia="zh-CN"/>
        </w:rPr>
        <w:t>MSGin5G Server 1</w:t>
      </w:r>
      <w:r>
        <w:rPr>
          <w:kern w:val="2"/>
          <w:szCs w:val="22"/>
        </w:rPr>
        <w:t xml:space="preserve"> to</w:t>
      </w:r>
      <w:r>
        <w:rPr>
          <w:rFonts w:hint="eastAsia"/>
          <w:kern w:val="2"/>
          <w:szCs w:val="22"/>
        </w:rPr>
        <w:t xml:space="preserve"> notify</w:t>
      </w:r>
      <w:r>
        <w:rPr>
          <w:kern w:val="2"/>
          <w:szCs w:val="22"/>
        </w:rPr>
        <w:t xml:space="preserve"> </w:t>
      </w:r>
      <w:r>
        <w:rPr>
          <w:rFonts w:hint="eastAsia"/>
          <w:kern w:val="2"/>
          <w:szCs w:val="22"/>
          <w:lang w:val="en-US" w:eastAsia="zh-CN"/>
        </w:rPr>
        <w:t xml:space="preserve">another </w:t>
      </w:r>
      <w:r>
        <w:rPr>
          <w:kern w:val="2"/>
          <w:szCs w:val="22"/>
        </w:rPr>
        <w:t>MSGin5G Server</w:t>
      </w:r>
      <w:r>
        <w:rPr>
          <w:rFonts w:hint="eastAsia"/>
          <w:kern w:val="2"/>
          <w:szCs w:val="22"/>
          <w:lang w:val="en-US" w:eastAsia="zh-CN"/>
        </w:rPr>
        <w:t xml:space="preserve"> 2 about changes of Messaging Topic list, corresponds to clause 9.1.1.6.3 as defined in 3GPP TS 23.554 [2]</w:t>
      </w:r>
      <w:r>
        <w:rPr>
          <w:kern w:val="2"/>
          <w:szCs w:val="22"/>
        </w:rPr>
        <w:t>.</w:t>
      </w:r>
    </w:p>
    <w:p>
      <w:pPr>
        <w:pStyle w:val="7"/>
      </w:pPr>
      <w:bookmarkStart w:id="339" w:name="_Toc162005468"/>
      <w:r>
        <w:t>5.</w:t>
      </w:r>
      <w:r>
        <w:rPr>
          <w:rFonts w:hint="eastAsia"/>
          <w:lang w:val="en-US" w:eastAsia="zh-CN"/>
        </w:rPr>
        <w:t>4</w:t>
      </w:r>
      <w:r>
        <w:t>.2.</w:t>
      </w:r>
      <w:r>
        <w:rPr>
          <w:rFonts w:hint="eastAsia"/>
          <w:lang w:val="en-US" w:eastAsia="zh-CN"/>
        </w:rPr>
        <w:t>4</w:t>
      </w:r>
      <w:r>
        <w:t>.2</w:t>
      </w:r>
      <w:r>
        <w:tab/>
      </w:r>
      <w:r>
        <w:rPr>
          <w:rFonts w:hint="eastAsia"/>
          <w:lang w:eastAsia="zh-CN"/>
        </w:rPr>
        <w:t>Notification about MSGin5G Messaging Topic List</w:t>
      </w:r>
      <w:bookmarkEnd w:id="339"/>
    </w:p>
    <w:p>
      <w:pPr>
        <w:jc w:val="center"/>
        <w:rPr>
          <w:lang w:eastAsia="zh-CN"/>
        </w:rPr>
      </w:pPr>
      <w:r>
        <w:object>
          <v:shape id="_x0000_i1034" o:spt="75" type="#_x0000_t75" style="height:108.2pt;width:434.5pt;" o:ole="t" filled="f" o:preferrelative="t" stroked="f" coordsize="21600,21600">
            <v:path/>
            <v:fill on="f" focussize="0,0"/>
            <v:stroke on="f" joinstyle="miter"/>
            <v:imagedata r:id="rId27" o:title=""/>
            <o:lock v:ext="edit" aspectratio="t"/>
            <w10:wrap type="none"/>
            <w10:anchorlock/>
          </v:shape>
          <o:OLEObject Type="Embed" ProgID="Visio.Drawing.11" ShapeID="_x0000_i1034" DrawAspect="Content" ObjectID="_1468075734" r:id="rId26">
            <o:LockedField>false</o:LockedField>
          </o:OLEObject>
        </w:object>
      </w:r>
    </w:p>
    <w:p>
      <w:pPr>
        <w:pStyle w:val="119"/>
        <w:rPr>
          <w:lang w:val="en-US"/>
        </w:rPr>
      </w:pPr>
      <w:r>
        <w:t>Figure 5.</w:t>
      </w:r>
      <w:r>
        <w:rPr>
          <w:rFonts w:hint="eastAsia"/>
          <w:lang w:val="en-US" w:eastAsia="zh-CN"/>
        </w:rPr>
        <w:t>4</w:t>
      </w:r>
      <w:r>
        <w:t>.2.</w:t>
      </w:r>
      <w:r>
        <w:rPr>
          <w:rFonts w:hint="eastAsia"/>
          <w:lang w:val="en-US" w:eastAsia="zh-CN"/>
        </w:rPr>
        <w:t>4</w:t>
      </w:r>
      <w:r>
        <w:t xml:space="preserve">.2-1:MSGin5G Server </w:t>
      </w:r>
      <w:r>
        <w:rPr>
          <w:rFonts w:hint="eastAsia"/>
          <w:lang w:val="en-US" w:eastAsia="zh-CN"/>
        </w:rPr>
        <w:t>Notification about Messaging Topic List</w:t>
      </w:r>
    </w:p>
    <w:p>
      <w:pPr>
        <w:rPr>
          <w:lang w:val="en-US" w:eastAsia="zh-CN"/>
        </w:rPr>
      </w:pPr>
      <w:bookmarkStart w:id="340" w:name="_Toc162005469"/>
      <w:r>
        <w:rPr>
          <w:rFonts w:hint="eastAsia"/>
          <w:lang w:val="en-US" w:eastAsia="zh-CN"/>
        </w:rPr>
        <w:t>As shown in Figure 5.4.2.4.2-1, the MSGin5G Server 1 shall invoke the MSGS_TopiclistEvent_NotifyMSGTopiclist service operation to notify about subscribed Messaging Topic list events. T</w:t>
      </w:r>
      <w:r>
        <w:t xml:space="preserve">he </w:t>
      </w:r>
      <w:r>
        <w:rPr>
          <w:lang w:eastAsia="zh-CN"/>
        </w:rPr>
        <w:t>MSGin5G Server</w:t>
      </w:r>
      <w:r>
        <w:rPr>
          <w:rFonts w:hint="eastAsia"/>
          <w:lang w:val="en-US" w:eastAsia="zh-CN"/>
        </w:rPr>
        <w:t xml:space="preserve"> 1</w:t>
      </w:r>
      <w:r>
        <w:t xml:space="preserve"> shall send HTTP </w:t>
      </w:r>
      <w:r>
        <w:rPr>
          <w:rFonts w:hint="eastAsia"/>
          <w:lang w:val="en-US" w:eastAsia="zh-CN"/>
        </w:rPr>
        <w:t>POST</w:t>
      </w:r>
      <w:r>
        <w:t xml:space="preserve"> </w:t>
      </w:r>
      <w:r>
        <w:rPr>
          <w:rFonts w:hint="eastAsia"/>
          <w:lang w:val="en-US" w:eastAsia="zh-CN"/>
        </w:rPr>
        <w:t>request</w:t>
      </w:r>
      <w:r>
        <w:t xml:space="preserve"> to the</w:t>
      </w:r>
      <w:r>
        <w:rPr>
          <w:rFonts w:hint="eastAsia"/>
          <w:lang w:val="en-US" w:eastAsia="zh-CN"/>
        </w:rPr>
        <w:t xml:space="preserve"> </w:t>
      </w:r>
      <w:r>
        <w:t xml:space="preserve">MSGin5G Server </w:t>
      </w:r>
      <w:r>
        <w:rPr>
          <w:rFonts w:hint="eastAsia"/>
          <w:lang w:val="en-US" w:eastAsia="zh-CN"/>
        </w:rPr>
        <w:t xml:space="preserve">2 with </w:t>
      </w:r>
      <w:r>
        <w:t xml:space="preserve">"{notificationURI}" </w:t>
      </w:r>
      <w:r>
        <w:rPr>
          <w:rFonts w:hint="eastAsia"/>
          <w:lang w:val="en-US" w:eastAsia="zh-CN"/>
        </w:rPr>
        <w:t xml:space="preserve">previously </w:t>
      </w:r>
      <w:r>
        <w:t>received in the subscription</w:t>
      </w:r>
      <w:r>
        <w:rPr>
          <w:rFonts w:hint="eastAsia"/>
          <w:lang w:val="en-US" w:eastAsia="zh-CN"/>
        </w:rPr>
        <w:t xml:space="preserve">. </w:t>
      </w:r>
      <w:r>
        <w:t xml:space="preserve">The </w:t>
      </w:r>
      <w:r>
        <w:rPr>
          <w:rFonts w:hint="eastAsia"/>
          <w:lang w:val="en-US" w:eastAsia="zh-CN"/>
        </w:rPr>
        <w:t>TopicList</w:t>
      </w:r>
      <w:r>
        <w:t>Notification data structure provided in the request body shall include:</w:t>
      </w:r>
    </w:p>
    <w:p>
      <w:pPr>
        <w:pStyle w:val="110"/>
        <w:rPr>
          <w:lang w:eastAsia="zh-CN"/>
        </w:rPr>
      </w:pPr>
      <w:r>
        <w:t>-</w:t>
      </w:r>
      <w:r>
        <w:tab/>
      </w:r>
      <w:r>
        <w:rPr>
          <w:rFonts w:hint="eastAsia"/>
          <w:lang w:val="en-US" w:eastAsia="zh-CN"/>
        </w:rPr>
        <w:t>The Messaging Topic list exists in MSGin5G Server 1</w:t>
      </w:r>
      <w:r>
        <w:t>within the "</w:t>
      </w:r>
      <w:r>
        <w:rPr>
          <w:rFonts w:hint="eastAsia"/>
          <w:lang w:val="en-US" w:eastAsia="zh-CN"/>
        </w:rPr>
        <w:t>msgTopic</w:t>
      </w:r>
      <w:r>
        <w:rPr>
          <w:rFonts w:hint="eastAsia" w:eastAsia="宋体"/>
          <w:lang w:val="en-US" w:eastAsia="zh-CN"/>
        </w:rPr>
        <w:t>s</w:t>
      </w:r>
      <w:r>
        <w:t>" attribute</w:t>
      </w:r>
      <w:r>
        <w:rPr>
          <w:rFonts w:hint="eastAsia"/>
          <w:lang w:val="en-US" w:eastAsia="zh-CN"/>
        </w:rPr>
        <w:t xml:space="preserve">, </w:t>
      </w:r>
      <w:r>
        <w:rPr>
          <w:lang w:eastAsia="zh-CN"/>
        </w:rPr>
        <w:t>this attribute may include:</w:t>
      </w:r>
    </w:p>
    <w:p>
      <w:pPr>
        <w:pStyle w:val="121"/>
        <w:rPr>
          <w:lang w:eastAsia="zh-CN"/>
        </w:rPr>
      </w:pPr>
      <w:r>
        <w:rPr>
          <w:lang w:eastAsia="zh-CN"/>
        </w:rPr>
        <w:t>-</w:t>
      </w:r>
      <w:r>
        <w:rPr>
          <w:lang w:eastAsia="zh-CN"/>
        </w:rPr>
        <w:tab/>
      </w:r>
      <w:r>
        <w:rPr>
          <w:lang w:eastAsia="zh-CN"/>
        </w:rPr>
        <w:t xml:space="preserve">the </w:t>
      </w:r>
      <w:r>
        <w:rPr>
          <w:rFonts w:hint="eastAsia"/>
          <w:lang w:val="en-US" w:eastAsia="zh-CN"/>
        </w:rPr>
        <w:t>unique topic</w:t>
      </w:r>
      <w:r>
        <w:rPr>
          <w:lang w:eastAsia="zh-CN"/>
        </w:rPr>
        <w:t xml:space="preserve"> identifier within the "</w:t>
      </w:r>
      <w:r>
        <w:rPr>
          <w:rFonts w:hint="eastAsia"/>
          <w:lang w:val="en-US" w:eastAsia="zh-CN"/>
        </w:rPr>
        <w:t>msgTopic</w:t>
      </w:r>
      <w:r>
        <w:rPr>
          <w:lang w:eastAsia="zh-CN"/>
        </w:rPr>
        <w:t>" attribute;</w:t>
      </w:r>
    </w:p>
    <w:p>
      <w:pPr>
        <w:pStyle w:val="121"/>
        <w:rPr>
          <w:lang w:val="en-US" w:eastAsia="zh-CN"/>
        </w:rPr>
      </w:pPr>
      <w:r>
        <w:rPr>
          <w:lang w:eastAsia="zh-CN"/>
        </w:rPr>
        <w:t>-</w:t>
      </w:r>
      <w:r>
        <w:rPr>
          <w:lang w:eastAsia="zh-CN"/>
        </w:rPr>
        <w:tab/>
      </w:r>
      <w:r>
        <w:rPr>
          <w:lang w:eastAsia="zh-CN"/>
        </w:rPr>
        <w:t xml:space="preserve">the </w:t>
      </w:r>
      <w:r>
        <w:rPr>
          <w:rFonts w:hint="eastAsia"/>
          <w:lang w:val="en-US" w:eastAsia="zh-CN"/>
        </w:rPr>
        <w:t>topic update status indicating if such topic is newly created or deleted</w:t>
      </w:r>
      <w:r>
        <w:rPr>
          <w:lang w:eastAsia="zh-CN"/>
        </w:rPr>
        <w:t xml:space="preserve"> within the "</w:t>
      </w:r>
      <w:r>
        <w:rPr>
          <w:rFonts w:hint="eastAsia"/>
          <w:lang w:val="en-US" w:eastAsia="zh-CN"/>
        </w:rPr>
        <w:t>updateStat</w:t>
      </w:r>
      <w:r>
        <w:rPr>
          <w:lang w:eastAsia="zh-CN"/>
        </w:rPr>
        <w:t>" attribute;</w:t>
      </w:r>
      <w:r>
        <w:rPr>
          <w:rFonts w:hint="eastAsia"/>
          <w:lang w:val="en-US" w:eastAsia="zh-CN"/>
        </w:rPr>
        <w:t xml:space="preserve"> and</w:t>
      </w:r>
    </w:p>
    <w:p>
      <w:pPr>
        <w:pStyle w:val="110"/>
      </w:pPr>
      <w:r>
        <w:rPr>
          <w:lang w:eastAsia="zh-CN"/>
        </w:rPr>
        <w:t>may include:</w:t>
      </w:r>
    </w:p>
    <w:p>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pPr>
        <w:rPr>
          <w:lang w:val="en-US" w:eastAsia="zh-CN"/>
        </w:rPr>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update locally stored Messaging Topic list, and </w:t>
      </w:r>
      <w:r>
        <w:t xml:space="preserve">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pStyle w:val="6"/>
      </w:pPr>
      <w:r>
        <w:t>5.</w:t>
      </w:r>
      <w:r>
        <w:rPr>
          <w:rFonts w:hint="eastAsia"/>
          <w:lang w:val="en-US" w:eastAsia="zh-CN"/>
        </w:rPr>
        <w:t>4</w:t>
      </w:r>
      <w:r>
        <w:t>.2.</w:t>
      </w:r>
      <w:r>
        <w:rPr>
          <w:rFonts w:hint="eastAsia"/>
          <w:lang w:val="en-US" w:eastAsia="zh-CN"/>
        </w:rPr>
        <w:t>5</w:t>
      </w:r>
      <w:r>
        <w:tab/>
      </w:r>
      <w:r>
        <w:rPr>
          <w:rFonts w:hint="eastAsia"/>
          <w:lang w:eastAsia="zh-CN"/>
        </w:rPr>
        <w:t>MSGS_TopiclistEvent_SubscribeMSGTopic</w:t>
      </w:r>
      <w:bookmarkEnd w:id="340"/>
    </w:p>
    <w:p>
      <w:pPr>
        <w:pStyle w:val="7"/>
      </w:pPr>
      <w:bookmarkStart w:id="341" w:name="_Toc162005470"/>
      <w:r>
        <w:t>5.</w:t>
      </w:r>
      <w:r>
        <w:rPr>
          <w:rFonts w:hint="eastAsia"/>
          <w:lang w:val="en-US" w:eastAsia="zh-CN"/>
        </w:rPr>
        <w:t>4</w:t>
      </w:r>
      <w:r>
        <w:t>.2.</w:t>
      </w:r>
      <w:r>
        <w:rPr>
          <w:lang w:eastAsia="zh-CN"/>
        </w:rPr>
        <w:t>5</w:t>
      </w:r>
      <w:r>
        <w:t>.1</w:t>
      </w:r>
      <w:r>
        <w:tab/>
      </w:r>
      <w:r>
        <w:t>General</w:t>
      </w:r>
      <w:bookmarkEnd w:id="341"/>
    </w:p>
    <w:p>
      <w:pPr>
        <w:rPr>
          <w:lang w:eastAsia="zh-CN"/>
        </w:rPr>
      </w:pPr>
      <w:r>
        <w:rPr>
          <w:rFonts w:hint="eastAsia"/>
          <w:lang w:eastAsia="zh-CN"/>
        </w:rPr>
        <w:t>This service operation is used by MSGin5G Server 1 to subscribe to Messaging Topic on another MSGin5G Server 2, corresponding to clause 9.1.1.6.4 as defined in 3GPP TS 23.554 [2].</w:t>
      </w:r>
    </w:p>
    <w:p>
      <w:pPr>
        <w:pStyle w:val="7"/>
      </w:pPr>
      <w:bookmarkStart w:id="342" w:name="_Toc162005471"/>
      <w:r>
        <w:t>5.</w:t>
      </w:r>
      <w:r>
        <w:rPr>
          <w:rFonts w:hint="eastAsia"/>
          <w:lang w:val="en-US" w:eastAsia="zh-CN"/>
        </w:rPr>
        <w:t>4</w:t>
      </w:r>
      <w:r>
        <w:t>.2.</w:t>
      </w:r>
      <w:r>
        <w:rPr>
          <w:lang w:eastAsia="zh-CN"/>
        </w:rPr>
        <w:t>5</w:t>
      </w:r>
      <w:r>
        <w:t>.2</w:t>
      </w:r>
      <w:r>
        <w:tab/>
      </w:r>
      <w:r>
        <w:rPr>
          <w:rFonts w:hint="eastAsia"/>
          <w:lang w:val="en-US" w:eastAsia="zh-CN"/>
        </w:rPr>
        <w:t>MSGin5G Server Subscribing to MSGin5G Messaging Topic</w:t>
      </w:r>
      <w:bookmarkEnd w:id="342"/>
    </w:p>
    <w:p>
      <w:pPr>
        <w:jc w:val="center"/>
        <w:rPr>
          <w:lang w:eastAsia="zh-CN"/>
        </w:rPr>
      </w:pPr>
      <w:r>
        <w:object>
          <v:shape id="_x0000_i1035" o:spt="75" type="#_x0000_t75" style="height:108.2pt;width:434.5pt;" o:ole="t" filled="f" o:preferrelative="t" stroked="f" coordsize="21600,21600">
            <v:path/>
            <v:fill on="f" focussize="0,0"/>
            <v:stroke on="f" joinstyle="miter"/>
            <v:imagedata r:id="rId29" o:title=""/>
            <o:lock v:ext="edit" aspectratio="t"/>
            <w10:wrap type="none"/>
            <w10:anchorlock/>
          </v:shape>
          <o:OLEObject Type="Embed" ProgID="Visio.Drawing.11" ShapeID="_x0000_i1035" DrawAspect="Content" ObjectID="_1468075735" r:id="rId28">
            <o:LockedField>false</o:LockedField>
          </o:OLEObject>
        </w:object>
      </w:r>
    </w:p>
    <w:p>
      <w:pPr>
        <w:pStyle w:val="119"/>
        <w:rPr>
          <w:lang w:val="en-US"/>
        </w:rPr>
      </w:pPr>
      <w:r>
        <w:t>Figure 5.</w:t>
      </w:r>
      <w:r>
        <w:rPr>
          <w:rFonts w:hint="eastAsia"/>
          <w:lang w:val="en-US" w:eastAsia="zh-CN"/>
        </w:rPr>
        <w:t>4</w:t>
      </w:r>
      <w:r>
        <w:t>.2.</w:t>
      </w:r>
      <w:r>
        <w:rPr>
          <w:rFonts w:hint="eastAsia"/>
          <w:lang w:val="en-US" w:eastAsia="zh-CN"/>
        </w:rPr>
        <w:t>5</w:t>
      </w:r>
      <w:r>
        <w:t>.2-1:</w:t>
      </w:r>
      <w:r>
        <w:rPr>
          <w:rFonts w:hint="eastAsia"/>
          <w:lang w:val="en-US" w:eastAsia="zh-CN"/>
        </w:rPr>
        <w:t>Subscribing to Messaging Topic List</w:t>
      </w:r>
    </w:p>
    <w:p>
      <w:pPr>
        <w:rPr>
          <w:lang w:eastAsia="zh-CN"/>
        </w:rPr>
      </w:pPr>
      <w:r>
        <w:rPr>
          <w:rFonts w:hint="eastAsia"/>
          <w:lang w:val="en-US" w:eastAsia="zh-CN"/>
        </w:rPr>
        <w:t>As shown in Figure 5.4.2.5.2-1, t</w:t>
      </w:r>
      <w:r>
        <w:rPr>
          <w:lang w:eastAsia="zh-CN"/>
        </w:rPr>
        <w:t xml:space="preserve">o </w:t>
      </w:r>
      <w:r>
        <w:rPr>
          <w:rFonts w:hint="eastAsia"/>
          <w:lang w:val="en-US" w:eastAsia="zh-CN"/>
        </w:rPr>
        <w:t>subscribe MSGin5G Messaging Topic on</w:t>
      </w:r>
      <w:r>
        <w:rPr>
          <w:lang w:eastAsia="zh-CN"/>
        </w:rPr>
        <w:t xml:space="preserve"> </w:t>
      </w:r>
      <w:r>
        <w:rPr>
          <w:rFonts w:hint="eastAsia"/>
          <w:lang w:val="en-US" w:eastAsia="zh-CN"/>
        </w:rPr>
        <w:t xml:space="preserve">the </w:t>
      </w:r>
      <w:r>
        <w:rPr>
          <w:lang w:eastAsia="zh-CN"/>
        </w:rPr>
        <w:t>MSGin5G Server</w:t>
      </w:r>
      <w:r>
        <w:rPr>
          <w:rFonts w:hint="eastAsia"/>
          <w:lang w:val="en-US" w:eastAsia="zh-CN"/>
        </w:rPr>
        <w:t xml:space="preserve"> 2</w:t>
      </w:r>
      <w:r>
        <w:rPr>
          <w:lang w:eastAsia="zh-CN"/>
        </w:rPr>
        <w:t xml:space="preserve">, </w:t>
      </w:r>
      <w:r>
        <w:rPr>
          <w:rFonts w:hint="eastAsia"/>
          <w:kern w:val="2"/>
          <w:szCs w:val="22"/>
          <w:lang w:val="en-US" w:eastAsia="zh-CN"/>
        </w:rPr>
        <w:t xml:space="preserve">the MSGin5G Server 1 </w:t>
      </w:r>
      <w:r>
        <w:rPr>
          <w:lang w:eastAsia="zh-CN"/>
        </w:rPr>
        <w:t xml:space="preserve">shall send </w:t>
      </w:r>
      <w:r>
        <w:rPr>
          <w:rFonts w:hint="eastAsia"/>
          <w:lang w:val="en-US" w:eastAsia="zh-CN"/>
        </w:rPr>
        <w:t>the</w:t>
      </w:r>
      <w:r>
        <w:rPr>
          <w:lang w:eastAsia="zh-CN"/>
        </w:rPr>
        <w:t xml:space="preserve"> HTTP POST </w:t>
      </w:r>
      <w:r>
        <w:rPr>
          <w:rFonts w:hint="eastAsia"/>
          <w:lang w:val="en-US" w:eastAsia="zh-CN"/>
        </w:rPr>
        <w:t>method</w:t>
      </w:r>
      <w:r>
        <w:rPr>
          <w:lang w:eastAsia="zh-CN"/>
        </w:rPr>
        <w:t xml:space="preserve">. The body of the HTTP POST message shall include </w:t>
      </w:r>
      <w:r>
        <w:rPr>
          <w:rFonts w:hint="eastAsia"/>
          <w:lang w:val="en-US" w:eastAsia="zh-CN"/>
        </w:rPr>
        <w:t>TopicSubscription</w:t>
      </w:r>
      <w:r>
        <w:rPr>
          <w:lang w:eastAsia="zh-CN"/>
        </w:rPr>
        <w:t xml:space="preserve"> data structure that shall include:</w:t>
      </w:r>
    </w:p>
    <w:p>
      <w:pPr>
        <w:pStyle w:val="110"/>
        <w:rPr>
          <w:lang w:val="en-US" w:eastAsia="zh-CN"/>
        </w:rPr>
      </w:pPr>
      <w:r>
        <w:rPr>
          <w:lang w:eastAsia="zh-CN"/>
        </w:rPr>
        <w:t>-</w:t>
      </w:r>
      <w:r>
        <w:rPr>
          <w:lang w:eastAsia="zh-CN"/>
        </w:rPr>
        <w:tab/>
      </w:r>
      <w:r>
        <w:rPr>
          <w:rFonts w:hint="eastAsia"/>
          <w:lang w:val="en-US" w:eastAsia="zh-CN"/>
        </w:rPr>
        <w:t>the o</w:t>
      </w:r>
      <w:r>
        <w:rPr>
          <w:rFonts w:hint="eastAsia"/>
          <w:lang w:eastAsia="zh-CN"/>
        </w:rPr>
        <w:t xml:space="preserve">riginating UE Service ID/AS Service ID </w:t>
      </w:r>
      <w:r>
        <w:rPr>
          <w:rFonts w:hint="eastAsia"/>
          <w:lang w:val="en-US" w:eastAsia="zh-CN"/>
        </w:rPr>
        <w:t xml:space="preserve">if the MSGin5G Server forwards the request, or </w:t>
      </w:r>
      <w:r>
        <w:rPr>
          <w:rFonts w:hint="eastAsia"/>
          <w:lang w:eastAsia="zh-CN"/>
        </w:rPr>
        <w:t xml:space="preserve">the Service ID of MSGin5G Server subscribing topic on behalf of </w:t>
      </w:r>
      <w:r>
        <w:rPr>
          <w:rFonts w:hint="eastAsia"/>
          <w:lang w:val="en-US" w:eastAsia="zh-CN"/>
        </w:rPr>
        <w:t xml:space="preserve">all </w:t>
      </w:r>
      <w:r>
        <w:rPr>
          <w:rFonts w:hint="eastAsia"/>
          <w:lang w:eastAsia="zh-CN"/>
        </w:rPr>
        <w:t>MSGin5G</w:t>
      </w:r>
      <w:r>
        <w:rPr>
          <w:rFonts w:hint="eastAsia"/>
          <w:lang w:val="en-US" w:eastAsia="zh-CN"/>
        </w:rPr>
        <w:t xml:space="preserve"> Clients and</w:t>
      </w:r>
      <w:r>
        <w:rPr>
          <w:rFonts w:hint="eastAsia"/>
          <w:lang w:eastAsia="zh-CN"/>
        </w:rPr>
        <w:t xml:space="preserve"> Appli</w:t>
      </w:r>
      <w:r>
        <w:rPr>
          <w:rFonts w:hint="eastAsia"/>
          <w:lang w:val="en-US" w:eastAsia="zh-CN"/>
        </w:rPr>
        <w:t>c</w:t>
      </w:r>
      <w:r>
        <w:rPr>
          <w:rFonts w:hint="eastAsia"/>
          <w:lang w:eastAsia="zh-CN"/>
        </w:rPr>
        <w:t xml:space="preserve">ation Servers </w:t>
      </w:r>
      <w:r>
        <w:rPr>
          <w:rFonts w:hint="eastAsia"/>
          <w:lang w:val="en-US" w:eastAsia="zh-CN"/>
        </w:rPr>
        <w:t>served by it</w:t>
      </w:r>
      <w:r>
        <w:rPr>
          <w:rFonts w:hint="eastAsia"/>
          <w:lang w:eastAsia="zh-CN"/>
        </w:rPr>
        <w:t xml:space="preserve"> within the "oriAddr" attribute</w:t>
      </w:r>
    </w:p>
    <w:p>
      <w:pPr>
        <w:pStyle w:val="110"/>
        <w:rPr>
          <w:lang w:val="en-US" w:eastAsia="zh-CN"/>
        </w:rPr>
      </w:pPr>
      <w:r>
        <w:rPr>
          <w:lang w:eastAsia="zh-CN"/>
        </w:rPr>
        <w:t>-</w:t>
      </w:r>
      <w:r>
        <w:rPr>
          <w:lang w:eastAsia="zh-CN"/>
        </w:rPr>
        <w:tab/>
      </w:r>
      <w:r>
        <w:rPr>
          <w:lang w:eastAsia="zh-CN"/>
        </w:rPr>
        <w:t xml:space="preserve">the </w:t>
      </w:r>
      <w:r>
        <w:rPr>
          <w:rFonts w:hint="eastAsia"/>
          <w:lang w:val="en-US" w:eastAsia="zh-CN"/>
        </w:rPr>
        <w:t xml:space="preserve">requested list of Messaging Topic(s) </w:t>
      </w:r>
      <w:r>
        <w:rPr>
          <w:lang w:eastAsia="zh-CN"/>
        </w:rPr>
        <w:t>within the "</w:t>
      </w:r>
      <w:r>
        <w:rPr>
          <w:rFonts w:hint="eastAsia"/>
          <w:lang w:val="en-US" w:eastAsia="zh-CN"/>
        </w:rPr>
        <w:t>msgTopics</w:t>
      </w:r>
      <w:r>
        <w:rPr>
          <w:lang w:eastAsia="zh-CN"/>
        </w:rPr>
        <w:t>" attribute;</w:t>
      </w:r>
      <w:r>
        <w:rPr>
          <w:rFonts w:hint="eastAsia"/>
          <w:lang w:val="en-US" w:eastAsia="zh-CN"/>
        </w:rPr>
        <w:t xml:space="preserve"> and</w:t>
      </w:r>
    </w:p>
    <w:p>
      <w:pPr>
        <w:pStyle w:val="110"/>
        <w:rPr>
          <w:lang w:eastAsia="zh-CN"/>
        </w:rPr>
      </w:pPr>
      <w:r>
        <w:rPr>
          <w:lang w:eastAsia="zh-CN"/>
        </w:rPr>
        <w:t>may include:</w:t>
      </w:r>
    </w:p>
    <w:p>
      <w:pPr>
        <w:pStyle w:val="110"/>
        <w:rPr>
          <w:lang w:val="en-US"/>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 and</w:t>
      </w:r>
    </w:p>
    <w:p>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r>
        <w:rPr>
          <w:rFonts w:hint="eastAsia"/>
          <w:lang w:val="en-US" w:eastAsia="zh-CN"/>
        </w:rPr>
        <w:t>.</w:t>
      </w:r>
    </w:p>
    <w:p>
      <w:r>
        <w:t xml:space="preserve">Upon receiving the HTTP POST message, the MSGin5G Server </w:t>
      </w:r>
      <w:r>
        <w:rPr>
          <w:rFonts w:hint="eastAsia"/>
          <w:lang w:val="en-US" w:eastAsia="zh-CN"/>
        </w:rPr>
        <w:t xml:space="preserve">2 </w:t>
      </w:r>
      <w:r>
        <w:t>shall:</w:t>
      </w:r>
    </w:p>
    <w:p>
      <w:pPr>
        <w:pStyle w:val="110"/>
      </w:pPr>
      <w:r>
        <w:t>1.</w:t>
      </w:r>
      <w:r>
        <w:rPr>
          <w:lang w:eastAsia="zh-CN"/>
        </w:rPr>
        <w:tab/>
      </w:r>
      <w:r>
        <w:rPr>
          <w:rFonts w:hint="eastAsia"/>
        </w:rPr>
        <w:t xml:space="preserve"> make an authorization based on the information received</w:t>
      </w:r>
      <w:r>
        <w:t>;</w:t>
      </w:r>
    </w:p>
    <w:p>
      <w:pPr>
        <w:pStyle w:val="110"/>
      </w:pPr>
      <w:r>
        <w:rPr>
          <w:rFonts w:hint="eastAsia"/>
          <w:lang w:val="en-US" w:eastAsia="zh-CN"/>
        </w:rPr>
        <w:t>2</w:t>
      </w:r>
      <w:r>
        <w:t>.</w:t>
      </w:r>
      <w:r>
        <w:rPr>
          <w:lang w:eastAsia="zh-CN"/>
        </w:rPr>
        <w:tab/>
      </w:r>
      <w:r>
        <w:rPr>
          <w:rFonts w:hint="eastAsia"/>
        </w:rPr>
        <w:t>checks the locally stored Messaging Topic subscription(s)</w:t>
      </w:r>
      <w:r>
        <w:t>:</w:t>
      </w:r>
    </w:p>
    <w:p>
      <w:pPr>
        <w:pStyle w:val="121"/>
      </w:pPr>
      <w:r>
        <w:t>a.</w:t>
      </w:r>
      <w:r>
        <w:rPr>
          <w:lang w:eastAsia="zh-CN"/>
        </w:rPr>
        <w:tab/>
      </w:r>
      <w:r>
        <w:rPr>
          <w:rFonts w:hint="eastAsia"/>
        </w:rPr>
        <w:t xml:space="preserve">If the </w:t>
      </w:r>
      <w:r>
        <w:rPr>
          <w:rFonts w:hint="eastAsia"/>
          <w:lang w:val="en-US" w:eastAsia="zh-CN"/>
        </w:rPr>
        <w:t>requested</w:t>
      </w:r>
      <w:r>
        <w:rPr>
          <w:rFonts w:hint="eastAsia"/>
        </w:rPr>
        <w:t xml:space="preserve"> subscription has already been created, the MSGin5G Server 2 updates the validity time of this subscription</w:t>
      </w:r>
      <w:r>
        <w:t xml:space="preserve">; </w:t>
      </w:r>
    </w:p>
    <w:p>
      <w:pPr>
        <w:pStyle w:val="121"/>
        <w:rPr>
          <w:lang w:val="en-US" w:eastAsia="zh-CN"/>
        </w:rPr>
      </w:pPr>
      <w:r>
        <w:rPr>
          <w:rFonts w:hint="eastAsia"/>
          <w:lang w:val="en-US" w:eastAsia="zh-CN"/>
        </w:rPr>
        <w:t>b</w:t>
      </w:r>
      <w:r>
        <w:t>.</w:t>
      </w:r>
      <w:r>
        <w:rPr>
          <w:lang w:eastAsia="zh-CN"/>
        </w:rPr>
        <w:tab/>
      </w:r>
      <w:r>
        <w:rPr>
          <w:rFonts w:hint="eastAsia"/>
        </w:rPr>
        <w:t xml:space="preserve">If the </w:t>
      </w:r>
      <w:r>
        <w:rPr>
          <w:rFonts w:hint="eastAsia"/>
          <w:lang w:val="en-US" w:eastAsia="zh-CN"/>
        </w:rPr>
        <w:t>requested</w:t>
      </w:r>
      <w:r>
        <w:rPr>
          <w:rFonts w:hint="eastAsia"/>
        </w:rPr>
        <w:t xml:space="preserve">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pPr>
        <w:rPr>
          <w:lang w:eastAsia="zh-CN"/>
        </w:rPr>
      </w:pPr>
      <w:r>
        <w:rPr>
          <w:rFonts w:hint="eastAsia"/>
          <w:lang w:eastAsia="zh-CN"/>
        </w:rPr>
        <w:t>If the subscription request is successfully processed, the MSGin5G Server 2 shall respond with an HTTP "200 OK" status code. The response body containing TopicSubscriptionAck data structure that shall contain:</w:t>
      </w:r>
    </w:p>
    <w:p>
      <w:pPr>
        <w:pStyle w:val="110"/>
        <w:rPr>
          <w:lang w:eastAsia="zh-CN"/>
        </w:rPr>
      </w:pPr>
      <w:r>
        <w:rPr>
          <w:lang w:eastAsia="zh-CN"/>
        </w:rPr>
        <w:t>-</w:t>
      </w:r>
      <w:r>
        <w:rPr>
          <w:lang w:eastAsia="zh-CN"/>
        </w:rPr>
        <w:tab/>
      </w:r>
      <w:r>
        <w:rPr>
          <w:rFonts w:hint="eastAsia"/>
          <w:lang w:eastAsia="zh-CN"/>
        </w:rPr>
        <w:t>the Subscriptoin Status within the "subStat" attribute; and may contain</w:t>
      </w:r>
    </w:p>
    <w:p>
      <w:pPr>
        <w:pStyle w:val="110"/>
        <w:rPr>
          <w:lang w:eastAsia="zh-CN"/>
        </w:rPr>
      </w:pPr>
      <w:r>
        <w:t>-</w:t>
      </w:r>
      <w:r>
        <w:tab/>
      </w:r>
      <w:r>
        <w:rPr>
          <w:rFonts w:hint="eastAsia"/>
        </w:rPr>
        <w:t>the Expiration within the "</w:t>
      </w:r>
      <w:r>
        <w:rPr>
          <w:rFonts w:hint="eastAsia"/>
          <w:lang w:eastAsia="zh-CN"/>
        </w:rPr>
        <w:t>exprTime</w:t>
      </w:r>
      <w:r>
        <w:rPr>
          <w:rFonts w:hint="eastAsia"/>
        </w:rPr>
        <w:t>" attribute.</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pStyle w:val="6"/>
      </w:pPr>
      <w:bookmarkStart w:id="343" w:name="_Toc162005472"/>
      <w:r>
        <w:t>5.</w:t>
      </w:r>
      <w:r>
        <w:rPr>
          <w:rFonts w:hint="eastAsia"/>
          <w:lang w:val="en-US" w:eastAsia="zh-CN"/>
        </w:rPr>
        <w:t>4</w:t>
      </w:r>
      <w:r>
        <w:t>.2.</w:t>
      </w:r>
      <w:r>
        <w:rPr>
          <w:rFonts w:hint="eastAsia"/>
          <w:lang w:val="en-US" w:eastAsia="zh-CN"/>
        </w:rPr>
        <w:t>6</w:t>
      </w:r>
      <w:r>
        <w:tab/>
      </w:r>
      <w:r>
        <w:rPr>
          <w:lang w:eastAsia="zh-CN"/>
        </w:rPr>
        <w:t>MSGS_</w:t>
      </w:r>
      <w:r>
        <w:rPr>
          <w:rFonts w:hint="eastAsia"/>
          <w:lang w:eastAsia="zh-CN"/>
        </w:rPr>
        <w:t>TopiclistEvent_</w:t>
      </w:r>
      <w:r>
        <w:rPr>
          <w:rFonts w:hint="eastAsia"/>
          <w:lang w:val="en-US" w:eastAsia="zh-CN"/>
        </w:rPr>
        <w:t>Uns</w:t>
      </w:r>
      <w:r>
        <w:rPr>
          <w:rFonts w:hint="eastAsia"/>
          <w:lang w:eastAsia="zh-CN"/>
        </w:rPr>
        <w:t>ubscribeMSGTopic</w:t>
      </w:r>
      <w:bookmarkEnd w:id="343"/>
    </w:p>
    <w:p>
      <w:pPr>
        <w:pStyle w:val="7"/>
      </w:pPr>
      <w:bookmarkStart w:id="344" w:name="_Toc162005473"/>
      <w:r>
        <w:t>5.</w:t>
      </w:r>
      <w:r>
        <w:rPr>
          <w:rFonts w:hint="eastAsia"/>
          <w:lang w:val="en-US" w:eastAsia="zh-CN"/>
        </w:rPr>
        <w:t>4</w:t>
      </w:r>
      <w:r>
        <w:t>.2.</w:t>
      </w:r>
      <w:r>
        <w:rPr>
          <w:rFonts w:hint="eastAsia"/>
          <w:lang w:val="en-US" w:eastAsia="zh-CN"/>
        </w:rPr>
        <w:t>6</w:t>
      </w:r>
      <w:r>
        <w:t>.1</w:t>
      </w:r>
      <w:r>
        <w:tab/>
      </w:r>
      <w:r>
        <w:t>General</w:t>
      </w:r>
      <w:bookmarkEnd w:id="344"/>
    </w:p>
    <w:p>
      <w:pPr>
        <w:rPr>
          <w:lang w:eastAsia="zh-CN"/>
        </w:rPr>
      </w:pPr>
      <w:bookmarkStart w:id="345" w:name="_Toc162005474"/>
      <w:r>
        <w:rPr>
          <w:rFonts w:hint="eastAsia"/>
          <w:lang w:eastAsia="zh-CN"/>
        </w:rPr>
        <w:t>This service operation is used by MSGin5G Server to unsubscribe to Messaging Topic(s) on another MSGin5G Server, corresponding to clause 9.1.1.6.</w:t>
      </w:r>
      <w:r>
        <w:rPr>
          <w:rFonts w:hint="eastAsia"/>
          <w:lang w:val="en-US" w:eastAsia="zh-CN"/>
        </w:rPr>
        <w:t>7</w:t>
      </w:r>
      <w:r>
        <w:rPr>
          <w:rFonts w:hint="eastAsia"/>
          <w:lang w:eastAsia="zh-CN"/>
        </w:rPr>
        <w:t xml:space="preserve"> as defined in 3GPP TS 23.554 [2].</w:t>
      </w:r>
    </w:p>
    <w:p>
      <w:pPr>
        <w:pStyle w:val="7"/>
      </w:pPr>
      <w:r>
        <w:t>5.</w:t>
      </w:r>
      <w:r>
        <w:rPr>
          <w:rFonts w:hint="eastAsia"/>
          <w:lang w:val="en-US" w:eastAsia="zh-CN"/>
        </w:rPr>
        <w:t>4</w:t>
      </w:r>
      <w:r>
        <w:t>.2.</w:t>
      </w:r>
      <w:r>
        <w:rPr>
          <w:rFonts w:hint="eastAsia"/>
          <w:lang w:val="en-US" w:eastAsia="zh-CN"/>
        </w:rPr>
        <w:t>6</w:t>
      </w:r>
      <w:r>
        <w:t>.2</w:t>
      </w:r>
      <w:r>
        <w:tab/>
      </w:r>
      <w:r>
        <w:rPr>
          <w:rFonts w:hint="eastAsia"/>
          <w:lang w:eastAsia="zh-CN"/>
        </w:rPr>
        <w:t xml:space="preserve">MSGin5G Server </w:t>
      </w:r>
      <w:r>
        <w:rPr>
          <w:rFonts w:hint="eastAsia"/>
          <w:lang w:val="en-US" w:eastAsia="zh-CN"/>
        </w:rPr>
        <w:t>Uns</w:t>
      </w:r>
      <w:r>
        <w:rPr>
          <w:rFonts w:hint="eastAsia"/>
          <w:lang w:eastAsia="zh-CN"/>
        </w:rPr>
        <w:t>ubscribing to MSGin5G Messaging Topic</w:t>
      </w:r>
      <w:bookmarkEnd w:id="345"/>
    </w:p>
    <w:p>
      <w:pPr>
        <w:jc w:val="center"/>
        <w:rPr>
          <w:lang w:eastAsia="zh-CN"/>
        </w:rPr>
      </w:pPr>
      <w:r>
        <w:object>
          <v:shape id="_x0000_i1036" o:spt="75" type="#_x0000_t75" style="height:108.2pt;width:434.5pt;" o:ole="t" filled="f" o:preferrelative="t" stroked="f" coordsize="21600,21600">
            <v:path/>
            <v:fill on="f" focussize="0,0"/>
            <v:stroke on="f" joinstyle="miter"/>
            <v:imagedata r:id="rId31" o:title=""/>
            <o:lock v:ext="edit" aspectratio="t"/>
            <w10:wrap type="none"/>
            <w10:anchorlock/>
          </v:shape>
          <o:OLEObject Type="Embed" ProgID="Visio.Drawing.11" ShapeID="_x0000_i1036" DrawAspect="Content" ObjectID="_1468075736" r:id="rId30">
            <o:LockedField>false</o:LockedField>
          </o:OLEObject>
        </w:object>
      </w:r>
    </w:p>
    <w:p>
      <w:pPr>
        <w:pStyle w:val="119"/>
        <w:rPr>
          <w:lang w:val="en-US"/>
        </w:rPr>
      </w:pPr>
      <w:r>
        <w:t>Figure 5.</w:t>
      </w:r>
      <w:r>
        <w:rPr>
          <w:rFonts w:hint="eastAsia"/>
          <w:lang w:val="en-US" w:eastAsia="zh-CN"/>
        </w:rPr>
        <w:t>4</w:t>
      </w:r>
      <w:r>
        <w:t>.2.</w:t>
      </w:r>
      <w:r>
        <w:rPr>
          <w:rFonts w:hint="eastAsia"/>
          <w:lang w:val="en-US" w:eastAsia="zh-CN"/>
        </w:rPr>
        <w:t>6</w:t>
      </w:r>
      <w:r>
        <w:t>.2-1:</w:t>
      </w:r>
      <w:r>
        <w:rPr>
          <w:rFonts w:hint="eastAsia"/>
          <w:lang w:val="en-US" w:eastAsia="zh-CN"/>
        </w:rPr>
        <w:t>Unsubscribing to Messaging Topic(s)</w:t>
      </w:r>
    </w:p>
    <w:p>
      <w:pPr>
        <w:rPr>
          <w:lang w:eastAsia="zh-CN"/>
        </w:rPr>
      </w:pPr>
      <w:r>
        <w:rPr>
          <w:rFonts w:hint="eastAsia"/>
          <w:lang w:val="en-US" w:eastAsia="zh-CN"/>
        </w:rPr>
        <w:t>As shown in Figure 5.4.2.6.2-1, t</w:t>
      </w:r>
      <w:r>
        <w:t xml:space="preserve">o </w:t>
      </w:r>
      <w:r>
        <w:rPr>
          <w:rFonts w:hint="eastAsia"/>
          <w:lang w:val="en-US" w:eastAsia="zh-CN"/>
        </w:rPr>
        <w:t>unsubscribe</w:t>
      </w:r>
      <w:r>
        <w:t xml:space="preserve"> </w:t>
      </w:r>
      <w:r>
        <w:rPr>
          <w:rFonts w:hint="eastAsia"/>
          <w:lang w:val="en-US" w:eastAsia="zh-CN"/>
        </w:rPr>
        <w:t xml:space="preserve">one or more MSGin5G Messaging Topic(s) on the </w:t>
      </w:r>
      <w:r>
        <w:rPr>
          <w:lang w:eastAsia="zh-CN"/>
        </w:rPr>
        <w:t>MSGin5G Server</w:t>
      </w:r>
      <w:r>
        <w:rPr>
          <w:rFonts w:hint="eastAsia"/>
          <w:lang w:val="en-US" w:eastAsia="zh-CN"/>
        </w:rPr>
        <w:t xml:space="preserve"> 2</w:t>
      </w:r>
      <w:r>
        <w:t xml:space="preserve">, </w:t>
      </w:r>
      <w:r>
        <w:rPr>
          <w:lang w:eastAsia="zh-CN"/>
        </w:rPr>
        <w:t xml:space="preserve">the </w:t>
      </w:r>
      <w:r>
        <w:rPr>
          <w:rFonts w:hint="eastAsia"/>
          <w:lang w:val="en-US" w:eastAsia="zh-CN"/>
        </w:rPr>
        <w:t>MSGin5G Server 1</w:t>
      </w:r>
      <w:r>
        <w:t xml:space="preserve"> shall send HTTP </w:t>
      </w:r>
      <w:r>
        <w:rPr>
          <w:rFonts w:hint="eastAsia"/>
          <w:lang w:val="en-US" w:eastAsia="zh-CN"/>
        </w:rPr>
        <w:t xml:space="preserve">POST </w:t>
      </w:r>
      <w:r>
        <w:t xml:space="preserve">message to the MSGin5G Server </w:t>
      </w:r>
      <w:r>
        <w:rPr>
          <w:rFonts w:hint="eastAsia"/>
          <w:lang w:val="en-US" w:eastAsia="zh-CN"/>
        </w:rPr>
        <w:t xml:space="preserve">2. </w:t>
      </w:r>
      <w:r>
        <w:rPr>
          <w:lang w:eastAsia="zh-CN"/>
        </w:rPr>
        <w:t xml:space="preserve">The body of the HTTP POST message shall include </w:t>
      </w:r>
      <w:r>
        <w:rPr>
          <w:rFonts w:hint="eastAsia"/>
          <w:lang w:val="en-US" w:eastAsia="zh-CN"/>
        </w:rPr>
        <w:t>TopicUnsubscription</w:t>
      </w:r>
      <w:r>
        <w:rPr>
          <w:lang w:eastAsia="zh-CN"/>
        </w:rPr>
        <w:t xml:space="preserve"> data structure that shall include:</w:t>
      </w:r>
    </w:p>
    <w:p>
      <w:pPr>
        <w:pStyle w:val="110"/>
        <w:rPr>
          <w:lang w:val="en-US" w:eastAsia="zh-CN"/>
        </w:rPr>
      </w:pPr>
      <w:r>
        <w:rPr>
          <w:lang w:eastAsia="zh-CN"/>
        </w:rPr>
        <w:t>-</w:t>
      </w:r>
      <w:r>
        <w:rPr>
          <w:lang w:eastAsia="zh-CN"/>
        </w:rPr>
        <w:tab/>
      </w:r>
      <w:r>
        <w:rPr>
          <w:rFonts w:hint="eastAsia"/>
          <w:lang w:val="en-US" w:eastAsia="zh-CN"/>
        </w:rPr>
        <w:t>the o</w:t>
      </w:r>
      <w:r>
        <w:rPr>
          <w:rFonts w:hint="eastAsia"/>
          <w:lang w:eastAsia="zh-CN"/>
        </w:rPr>
        <w:t xml:space="preserve">riginating UE Service ID/AS Service ID </w:t>
      </w:r>
      <w:r>
        <w:rPr>
          <w:rFonts w:hint="eastAsia"/>
          <w:lang w:val="en-US" w:eastAsia="zh-CN"/>
        </w:rPr>
        <w:t>if the MSGin5G Server forwards the request, or the Service ID of MSGin5G Server unsubscribing topic on behalf of all MSGin5G Clients and Appliation Servers served by it within the "oriAddr" attribute;</w:t>
      </w:r>
    </w:p>
    <w:p>
      <w:pPr>
        <w:pStyle w:val="110"/>
        <w:rPr>
          <w:lang w:val="en-US" w:eastAsia="zh-CN"/>
        </w:rPr>
      </w:pPr>
      <w:r>
        <w:rPr>
          <w:lang w:eastAsia="zh-CN"/>
        </w:rPr>
        <w:t>-</w:t>
      </w:r>
      <w:r>
        <w:rPr>
          <w:lang w:eastAsia="zh-CN"/>
        </w:rPr>
        <w:tab/>
      </w:r>
      <w:r>
        <w:rPr>
          <w:lang w:eastAsia="zh-CN"/>
        </w:rPr>
        <w:t xml:space="preserve">the </w:t>
      </w:r>
      <w:r>
        <w:rPr>
          <w:rFonts w:hint="eastAsia"/>
          <w:lang w:val="en-US" w:eastAsia="zh-CN"/>
        </w:rPr>
        <w:t xml:space="preserve">requested list of Messaging Topic(s) </w:t>
      </w:r>
      <w:r>
        <w:rPr>
          <w:lang w:eastAsia="zh-CN"/>
        </w:rPr>
        <w:t>within the "</w:t>
      </w:r>
      <w:r>
        <w:rPr>
          <w:rFonts w:hint="eastAsia"/>
          <w:lang w:val="en-US" w:eastAsia="zh-CN"/>
        </w:rPr>
        <w:t>msgTopics</w:t>
      </w:r>
      <w:r>
        <w:rPr>
          <w:lang w:eastAsia="zh-CN"/>
        </w:rPr>
        <w:t>" attribute;</w:t>
      </w:r>
      <w:r>
        <w:rPr>
          <w:rFonts w:hint="eastAsia"/>
          <w:lang w:val="en-US" w:eastAsia="zh-CN"/>
        </w:rPr>
        <w:t xml:space="preserve"> and</w:t>
      </w:r>
    </w:p>
    <w:p>
      <w:pPr>
        <w:pStyle w:val="110"/>
        <w:rPr>
          <w:lang w:val="en-US" w:eastAsia="zh-CN"/>
        </w:rPr>
      </w:pPr>
      <w:r>
        <w:rPr>
          <w:lang w:eastAsia="zh-CN"/>
        </w:rPr>
        <w:t>may include:</w:t>
      </w:r>
    </w:p>
    <w:p>
      <w:pPr>
        <w:pStyle w:val="110"/>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p>
    <w:p>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pPr>
        <w:rPr>
          <w:lang w:val="en-US" w:eastAsia="zh-CN"/>
        </w:rPr>
      </w:pPr>
      <w:r>
        <w:t>Upon receiving the HTTP</w:t>
      </w:r>
      <w:r>
        <w:rPr>
          <w:rFonts w:hint="eastAsia"/>
          <w:lang w:val="en-US" w:eastAsia="zh-CN"/>
        </w:rPr>
        <w:t xml:space="preserve"> POST </w:t>
      </w:r>
      <w:r>
        <w:t xml:space="preserve">message,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w:t>
      </w:r>
      <w:r>
        <w:rPr>
          <w:rFonts w:hint="eastAsia"/>
          <w:lang w:val="en-US" w:eastAsia="zh-CN"/>
        </w:rPr>
        <w:t xml:space="preserve">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and</w:t>
      </w:r>
      <w:r>
        <w:t xml:space="preserve"> respond</w:t>
      </w:r>
      <w:r>
        <w:rPr>
          <w:rFonts w:hint="eastAsia"/>
          <w:lang w:val="en-US" w:eastAsia="zh-CN"/>
        </w:rPr>
        <w:t xml:space="preserve"> </w:t>
      </w:r>
      <w:r>
        <w:t>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rPr>
          <w:lang w:eastAsia="zh-CN"/>
        </w:rPr>
      </w:pPr>
    </w:p>
    <w:p>
      <w:pPr>
        <w:pStyle w:val="3"/>
      </w:pPr>
      <w:bookmarkStart w:id="346" w:name="_Toc96996682"/>
      <w:bookmarkStart w:id="347" w:name="_Toc93878898"/>
      <w:bookmarkStart w:id="348" w:name="_Toc162005475"/>
      <w:bookmarkStart w:id="349" w:name="_Toc97197088"/>
      <w:bookmarkStart w:id="350" w:name="_Toc83768288"/>
      <w:r>
        <w:rPr>
          <w:lang w:eastAsia="zh-CN"/>
        </w:rPr>
        <w:t>6</w:t>
      </w:r>
      <w:r>
        <w:rPr>
          <w:lang w:eastAsia="zh-CN"/>
        </w:rPr>
        <w:tab/>
      </w:r>
      <w:r>
        <w:t>Services offered by the Message Gateway</w:t>
      </w:r>
      <w:bookmarkEnd w:id="346"/>
      <w:bookmarkEnd w:id="347"/>
      <w:bookmarkEnd w:id="348"/>
      <w:bookmarkEnd w:id="349"/>
      <w:bookmarkEnd w:id="350"/>
    </w:p>
    <w:p>
      <w:pPr>
        <w:pStyle w:val="4"/>
        <w:rPr>
          <w:lang w:eastAsia="zh-CN"/>
        </w:rPr>
      </w:pPr>
      <w:bookmarkStart w:id="351" w:name="_Toc97197089"/>
      <w:bookmarkStart w:id="352" w:name="_Toc162005476"/>
      <w:bookmarkStart w:id="353" w:name="_Toc96996683"/>
      <w:bookmarkStart w:id="354" w:name="_Toc93878899"/>
      <w:bookmarkStart w:id="355" w:name="_Toc83768289"/>
      <w:r>
        <w:rPr>
          <w:lang w:eastAsia="zh-CN"/>
        </w:rPr>
        <w:t>6</w:t>
      </w:r>
      <w:r>
        <w:t>.1</w:t>
      </w:r>
      <w:r>
        <w:tab/>
      </w:r>
      <w:r>
        <w:rPr>
          <w:lang w:eastAsia="zh-CN"/>
        </w:rPr>
        <w:t>Introduction</w:t>
      </w:r>
      <w:bookmarkEnd w:id="351"/>
      <w:bookmarkEnd w:id="352"/>
      <w:bookmarkEnd w:id="353"/>
      <w:bookmarkEnd w:id="354"/>
      <w:bookmarkEnd w:id="355"/>
    </w:p>
    <w:p>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pPr>
        <w:pStyle w:val="112"/>
      </w:pPr>
      <w:r>
        <w:t>Table 6.1-1 List of services provided by the MSGin5G Message Gateway</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MSGG_L3GDelivery</w:t>
            </w:r>
          </w:p>
        </w:tc>
        <w:tc>
          <w:tcPr>
            <w:tcW w:w="3332" w:type="dxa"/>
            <w:shd w:val="clear" w:color="auto" w:fill="auto"/>
          </w:tcPr>
          <w:p>
            <w:pPr>
              <w:pStyle w:val="102"/>
            </w:pPr>
            <w:r>
              <w:t>MSGG_L3GDelivery_GTDelivery</w:t>
            </w:r>
          </w:p>
        </w:tc>
        <w:tc>
          <w:tcPr>
            <w:tcW w:w="2790" w:type="dxa"/>
            <w:vMerge w:val="restart"/>
            <w:shd w:val="clear" w:color="auto" w:fill="auto"/>
          </w:tcPr>
          <w:p>
            <w:pPr>
              <w:pStyle w:val="102"/>
            </w:pPr>
            <w:r>
              <w:t>Request/Response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MSGG_L3GDelivery_GTDeliveryReport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MSGG_N3GDelivery</w:t>
            </w:r>
          </w:p>
        </w:tc>
        <w:tc>
          <w:tcPr>
            <w:tcW w:w="3332" w:type="dxa"/>
            <w:shd w:val="clear" w:color="auto" w:fill="auto"/>
          </w:tcPr>
          <w:p>
            <w:pPr>
              <w:pStyle w:val="102"/>
            </w:pPr>
            <w:r>
              <w:t>MSGG_N3GDelivery_GTDelivery</w:t>
            </w:r>
          </w:p>
        </w:tc>
        <w:tc>
          <w:tcPr>
            <w:tcW w:w="2790" w:type="dxa"/>
            <w:vMerge w:val="restart"/>
            <w:shd w:val="clear" w:color="auto" w:fill="auto"/>
          </w:tcPr>
          <w:p>
            <w:pPr>
              <w:pStyle w:val="102"/>
            </w:pPr>
            <w:r>
              <w:t>Request/Response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MSGG_N3GDelivery_GTDeliveryReport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auto"/>
          </w:tcPr>
          <w:p>
            <w:pPr>
              <w:pStyle w:val="102"/>
            </w:pPr>
            <w:r>
              <w:rPr>
                <w:rFonts w:hint="eastAsia"/>
              </w:rPr>
              <w:t>MSGG_BGDelivery</w:t>
            </w:r>
          </w:p>
        </w:tc>
        <w:tc>
          <w:tcPr>
            <w:tcW w:w="3332" w:type="dxa"/>
            <w:shd w:val="clear" w:color="auto" w:fill="auto"/>
          </w:tcPr>
          <w:p>
            <w:pPr>
              <w:pStyle w:val="102"/>
            </w:pPr>
            <w:r>
              <w:rPr>
                <w:rFonts w:hint="eastAsia"/>
              </w:rPr>
              <w:t>MSGG_BGDelivery_GTDelivery</w:t>
            </w:r>
          </w:p>
        </w:tc>
        <w:tc>
          <w:tcPr>
            <w:tcW w:w="2790" w:type="dxa"/>
            <w:shd w:val="clear" w:color="auto" w:fill="auto"/>
          </w:tcPr>
          <w:p>
            <w:pPr>
              <w:pStyle w:val="102"/>
            </w:pPr>
            <w:r>
              <w:t>Request/Response</w:t>
            </w:r>
          </w:p>
        </w:tc>
        <w:tc>
          <w:tcPr>
            <w:tcW w:w="2160" w:type="dxa"/>
            <w:shd w:val="clear" w:color="auto" w:fill="auto"/>
          </w:tcPr>
          <w:p>
            <w:pPr>
              <w:pStyle w:val="102"/>
            </w:pPr>
            <w:r>
              <w:rPr>
                <w:rFonts w:hint="eastAsia"/>
              </w:rPr>
              <w:t>MSGin5G Server</w:t>
            </w:r>
          </w:p>
        </w:tc>
      </w:tr>
    </w:tbl>
    <w:p>
      <w:pPr>
        <w:rPr>
          <w:lang w:eastAsia="zh-CN"/>
        </w:rPr>
      </w:pPr>
    </w:p>
    <w:p>
      <w:pPr>
        <w:rPr>
          <w:lang w:eastAsia="zh-CN"/>
        </w:rPr>
      </w:pPr>
      <w:r>
        <w:rPr>
          <w:lang w:eastAsia="zh-CN"/>
        </w:rPr>
        <w:t>Table</w:t>
      </w:r>
      <w:r>
        <w:t> </w:t>
      </w:r>
      <w:r>
        <w:rPr>
          <w:lang w:eastAsia="zh-CN"/>
        </w:rPr>
        <w:t>6.1-2 summarizes the corresponding APIs defined in this specification.</w:t>
      </w:r>
    </w:p>
    <w:p>
      <w:pPr>
        <w:pStyle w:val="112"/>
      </w:pPr>
      <w:r>
        <w:t>Table 6.1-2: API Descriptions</w:t>
      </w:r>
    </w:p>
    <w:tbl>
      <w:tblPr>
        <w:tblStyle w:val="89"/>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75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756"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w:t>
            </w:r>
            <w:r>
              <w:rPr>
                <w:rFonts w:hint="eastAsia"/>
                <w:lang w:val="en-US" w:eastAsia="zh-CN"/>
              </w:rPr>
              <w:t>G</w:t>
            </w:r>
            <w:r>
              <w:t>_L3GDelivery</w:t>
            </w:r>
          </w:p>
        </w:tc>
        <w:tc>
          <w:tcPr>
            <w:tcW w:w="885" w:type="dxa"/>
            <w:shd w:val="clear" w:color="auto" w:fill="auto"/>
          </w:tcPr>
          <w:p>
            <w:pPr>
              <w:pStyle w:val="102"/>
            </w:pPr>
            <w:r>
              <w:t>9.1</w:t>
            </w:r>
          </w:p>
        </w:tc>
        <w:tc>
          <w:tcPr>
            <w:tcW w:w="1701" w:type="dxa"/>
            <w:shd w:val="clear" w:color="auto" w:fill="auto"/>
          </w:tcPr>
          <w:p>
            <w:pPr>
              <w:pStyle w:val="102"/>
            </w:pPr>
            <w:r>
              <w:t>L3G Message Delivery Service</w:t>
            </w:r>
          </w:p>
        </w:tc>
        <w:tc>
          <w:tcPr>
            <w:tcW w:w="3209" w:type="dxa"/>
            <w:shd w:val="clear" w:color="auto" w:fill="auto"/>
          </w:tcPr>
          <w:p>
            <w:pPr>
              <w:pStyle w:val="102"/>
            </w:pPr>
            <w:r>
              <w:t>TS29538_MSGG_ L3GDelivery.yaml</w:t>
            </w:r>
          </w:p>
        </w:tc>
        <w:tc>
          <w:tcPr>
            <w:tcW w:w="991" w:type="dxa"/>
            <w:shd w:val="clear" w:color="auto" w:fill="auto"/>
          </w:tcPr>
          <w:p>
            <w:pPr>
              <w:pStyle w:val="102"/>
            </w:pPr>
            <w:r>
              <w:t>msgg-l3gdelivery</w:t>
            </w:r>
          </w:p>
        </w:tc>
        <w:tc>
          <w:tcPr>
            <w:tcW w:w="756" w:type="dxa"/>
            <w:shd w:val="clear" w:color="auto" w:fill="auto"/>
          </w:tcPr>
          <w:p>
            <w:pPr>
              <w:pStyle w:val="102"/>
            </w:pPr>
            <w:r>
              <w:t>A.4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w:t>
            </w:r>
            <w:r>
              <w:rPr>
                <w:rFonts w:hint="eastAsia"/>
                <w:lang w:val="en-US" w:eastAsia="zh-CN"/>
              </w:rPr>
              <w:t>G</w:t>
            </w:r>
            <w:r>
              <w:t>_N3GDelivery</w:t>
            </w:r>
          </w:p>
        </w:tc>
        <w:tc>
          <w:tcPr>
            <w:tcW w:w="885" w:type="dxa"/>
            <w:shd w:val="clear" w:color="auto" w:fill="auto"/>
          </w:tcPr>
          <w:p>
            <w:pPr>
              <w:pStyle w:val="102"/>
            </w:pPr>
            <w:r>
              <w:t>9.2</w:t>
            </w:r>
          </w:p>
        </w:tc>
        <w:tc>
          <w:tcPr>
            <w:tcW w:w="1701" w:type="dxa"/>
            <w:shd w:val="clear" w:color="auto" w:fill="auto"/>
          </w:tcPr>
          <w:p>
            <w:pPr>
              <w:pStyle w:val="102"/>
            </w:pPr>
            <w:r>
              <w:t>N3G Message Delivery Service</w:t>
            </w:r>
          </w:p>
        </w:tc>
        <w:tc>
          <w:tcPr>
            <w:tcW w:w="3209" w:type="dxa"/>
            <w:shd w:val="clear" w:color="auto" w:fill="auto"/>
          </w:tcPr>
          <w:p>
            <w:pPr>
              <w:pStyle w:val="102"/>
            </w:pPr>
            <w:r>
              <w:t>TS29538_MSGG_ N3GDelivery.yaml</w:t>
            </w:r>
          </w:p>
        </w:tc>
        <w:tc>
          <w:tcPr>
            <w:tcW w:w="991" w:type="dxa"/>
            <w:shd w:val="clear" w:color="auto" w:fill="auto"/>
          </w:tcPr>
          <w:p>
            <w:pPr>
              <w:pStyle w:val="102"/>
            </w:pPr>
            <w:r>
              <w:t>msgg-n3gdelivery</w:t>
            </w:r>
          </w:p>
        </w:tc>
        <w:tc>
          <w:tcPr>
            <w:tcW w:w="756" w:type="dxa"/>
            <w:shd w:val="clear" w:color="auto" w:fill="auto"/>
          </w:tcPr>
          <w:p>
            <w:pPr>
              <w:pStyle w:val="102"/>
            </w:pPr>
            <w:r>
              <w:t>A.5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rPr>
                <w:lang w:eastAsia="zh-CN"/>
              </w:rPr>
            </w:pPr>
            <w:r>
              <w:rPr>
                <w:rFonts w:hint="eastAsia"/>
                <w:lang w:eastAsia="zh-CN"/>
              </w:rPr>
              <w:t>M</w:t>
            </w:r>
            <w:r>
              <w:rPr>
                <w:lang w:eastAsia="zh-CN"/>
              </w:rPr>
              <w:t>SGG_BGDelivery</w:t>
            </w:r>
          </w:p>
        </w:tc>
        <w:tc>
          <w:tcPr>
            <w:tcW w:w="885" w:type="dxa"/>
            <w:shd w:val="clear" w:color="auto" w:fill="auto"/>
          </w:tcPr>
          <w:p>
            <w:pPr>
              <w:pStyle w:val="102"/>
              <w:rPr>
                <w:lang w:eastAsia="zh-CN"/>
              </w:rPr>
            </w:pPr>
            <w:r>
              <w:rPr>
                <w:rFonts w:hint="eastAsia"/>
                <w:lang w:eastAsia="zh-CN"/>
              </w:rPr>
              <w:t>9</w:t>
            </w:r>
            <w:r>
              <w:rPr>
                <w:lang w:eastAsia="zh-CN"/>
              </w:rPr>
              <w:t>.</w:t>
            </w:r>
            <w:r>
              <w:rPr>
                <w:rFonts w:hint="eastAsia"/>
                <w:lang w:val="en-US" w:eastAsia="zh-CN"/>
              </w:rPr>
              <w:t>3</w:t>
            </w:r>
          </w:p>
        </w:tc>
        <w:tc>
          <w:tcPr>
            <w:tcW w:w="1701" w:type="dxa"/>
            <w:shd w:val="clear" w:color="auto" w:fill="auto"/>
          </w:tcPr>
          <w:p>
            <w:pPr>
              <w:pStyle w:val="102"/>
            </w:pPr>
            <w:r>
              <w:rPr>
                <w:rFonts w:hint="eastAsia"/>
              </w:rPr>
              <w:t>B</w:t>
            </w:r>
            <w:r>
              <w:rPr>
                <w:rFonts w:hint="eastAsia"/>
                <w:lang w:val="en-US" w:eastAsia="zh-CN"/>
              </w:rPr>
              <w:t>M</w:t>
            </w:r>
            <w:r>
              <w:rPr>
                <w:rFonts w:hint="eastAsia"/>
              </w:rPr>
              <w:t>G Message Delivery Service</w:t>
            </w:r>
          </w:p>
        </w:tc>
        <w:tc>
          <w:tcPr>
            <w:tcW w:w="3209" w:type="dxa"/>
            <w:shd w:val="clear" w:color="auto" w:fill="auto"/>
          </w:tcPr>
          <w:p>
            <w:pPr>
              <w:pStyle w:val="102"/>
            </w:pPr>
            <w:r>
              <w:t>TS29538_MSGG_ BGDelivery.yaml</w:t>
            </w:r>
          </w:p>
        </w:tc>
        <w:tc>
          <w:tcPr>
            <w:tcW w:w="991" w:type="dxa"/>
            <w:shd w:val="clear" w:color="auto" w:fill="auto"/>
          </w:tcPr>
          <w:p>
            <w:pPr>
              <w:pStyle w:val="102"/>
            </w:pPr>
            <w:r>
              <w:t>msgg-</w:t>
            </w:r>
            <w:r>
              <w:rPr>
                <w:rFonts w:hint="eastAsia"/>
                <w:lang w:eastAsia="zh-CN"/>
              </w:rPr>
              <w:t>bg</w:t>
            </w:r>
            <w:r>
              <w:t>delivery</w:t>
            </w:r>
          </w:p>
        </w:tc>
        <w:tc>
          <w:tcPr>
            <w:tcW w:w="756" w:type="dxa"/>
            <w:shd w:val="clear" w:color="auto" w:fill="auto"/>
          </w:tcPr>
          <w:p>
            <w:pPr>
              <w:pStyle w:val="102"/>
              <w:rPr>
                <w:lang w:val="en-US" w:eastAsia="zh-CN"/>
              </w:rPr>
            </w:pPr>
            <w:r>
              <w:rPr>
                <w:rFonts w:hint="eastAsia"/>
                <w:lang w:eastAsia="zh-CN"/>
              </w:rPr>
              <w:t>A</w:t>
            </w:r>
            <w:r>
              <w:rPr>
                <w:lang w:eastAsia="zh-CN"/>
              </w:rPr>
              <w:t>.</w:t>
            </w:r>
            <w:r>
              <w:rPr>
                <w:rFonts w:hint="eastAsia"/>
                <w:lang w:val="en-US" w:eastAsia="zh-CN"/>
              </w:rPr>
              <w:t>6</w:t>
            </w:r>
          </w:p>
        </w:tc>
      </w:tr>
    </w:tbl>
    <w:p>
      <w:pPr>
        <w:rPr>
          <w:lang w:eastAsia="zh-CN"/>
        </w:rPr>
      </w:pPr>
      <w:bookmarkStart w:id="356" w:name="_Toc83768290"/>
      <w:bookmarkStart w:id="357" w:name="_Toc93878900"/>
      <w:bookmarkStart w:id="358" w:name="_Toc96996684"/>
    </w:p>
    <w:p>
      <w:pPr>
        <w:pStyle w:val="4"/>
        <w:rPr>
          <w:lang w:eastAsia="zh-CN"/>
        </w:rPr>
      </w:pPr>
      <w:bookmarkStart w:id="359" w:name="_Toc97197090"/>
      <w:bookmarkStart w:id="360" w:name="_Toc162005477"/>
      <w:r>
        <w:rPr>
          <w:lang w:eastAsia="zh-CN"/>
        </w:rPr>
        <w:t>6.2</w:t>
      </w:r>
      <w:r>
        <w:rPr>
          <w:lang w:eastAsia="zh-CN"/>
        </w:rPr>
        <w:tab/>
      </w:r>
      <w:r>
        <w:rPr>
          <w:lang w:eastAsia="zh-CN"/>
        </w:rPr>
        <w:t>MSGG_L3GDelivery Service</w:t>
      </w:r>
      <w:bookmarkEnd w:id="356"/>
      <w:bookmarkEnd w:id="357"/>
      <w:bookmarkEnd w:id="358"/>
      <w:bookmarkEnd w:id="359"/>
      <w:bookmarkEnd w:id="360"/>
    </w:p>
    <w:p>
      <w:pPr>
        <w:pStyle w:val="5"/>
      </w:pPr>
      <w:bookmarkStart w:id="361" w:name="_Toc93878901"/>
      <w:bookmarkStart w:id="362" w:name="_Toc83768291"/>
      <w:bookmarkStart w:id="363" w:name="_Toc162005478"/>
      <w:bookmarkStart w:id="364" w:name="_Toc97197091"/>
      <w:bookmarkStart w:id="365" w:name="_Toc96996685"/>
      <w:r>
        <w:rPr>
          <w:lang w:eastAsia="zh-CN"/>
        </w:rPr>
        <w:t>6</w:t>
      </w:r>
      <w:r>
        <w:t>.</w:t>
      </w:r>
      <w:r>
        <w:rPr>
          <w:lang w:eastAsia="zh-CN"/>
        </w:rPr>
        <w:t>2</w:t>
      </w:r>
      <w:r>
        <w:t>.1</w:t>
      </w:r>
      <w:r>
        <w:tab/>
      </w:r>
      <w:r>
        <w:t>Service Description</w:t>
      </w:r>
      <w:bookmarkEnd w:id="361"/>
      <w:bookmarkEnd w:id="362"/>
      <w:bookmarkEnd w:id="363"/>
      <w:bookmarkEnd w:id="364"/>
      <w:bookmarkEnd w:id="365"/>
    </w:p>
    <w:p>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pPr>
        <w:rPr>
          <w:lang w:eastAsia="zh-CN"/>
        </w:rPr>
      </w:pPr>
      <w:r>
        <w:rPr>
          <w:lang w:eastAsia="zh-CN"/>
        </w:rPr>
        <w:t>This service:</w:t>
      </w:r>
    </w:p>
    <w:p>
      <w:pPr>
        <w:pStyle w:val="110"/>
      </w:pPr>
      <w:r>
        <w:t>-</w:t>
      </w:r>
      <w:r>
        <w:tab/>
      </w:r>
      <w:r>
        <w:t>allows MSGin5G Server invokes services provided by Legacy 3GPP Message Gateway to send MSGin5G Messages to Legacy 3GPP Message Gateway.</w:t>
      </w:r>
    </w:p>
    <w:p>
      <w:pPr>
        <w:pStyle w:val="5"/>
      </w:pPr>
      <w:bookmarkStart w:id="366" w:name="_Toc96996686"/>
      <w:bookmarkStart w:id="367" w:name="_Toc93878902"/>
      <w:bookmarkStart w:id="368" w:name="_Toc83768292"/>
      <w:bookmarkStart w:id="369" w:name="_Toc97197092"/>
      <w:bookmarkStart w:id="370" w:name="_Toc162005479"/>
      <w:r>
        <w:rPr>
          <w:lang w:eastAsia="zh-CN"/>
        </w:rPr>
        <w:t>6</w:t>
      </w:r>
      <w:r>
        <w:t>.</w:t>
      </w:r>
      <w:r>
        <w:rPr>
          <w:lang w:eastAsia="zh-CN"/>
        </w:rPr>
        <w:t>2</w:t>
      </w:r>
      <w:r>
        <w:t>.2</w:t>
      </w:r>
      <w:r>
        <w:tab/>
      </w:r>
      <w:r>
        <w:t>Service Operations</w:t>
      </w:r>
      <w:bookmarkEnd w:id="366"/>
      <w:bookmarkEnd w:id="367"/>
      <w:bookmarkEnd w:id="368"/>
      <w:bookmarkEnd w:id="369"/>
      <w:bookmarkEnd w:id="370"/>
    </w:p>
    <w:p>
      <w:pPr>
        <w:pStyle w:val="6"/>
      </w:pPr>
      <w:bookmarkStart w:id="371" w:name="_Toc83768293"/>
      <w:bookmarkStart w:id="372" w:name="_Toc93878903"/>
      <w:bookmarkStart w:id="373" w:name="_Toc97197093"/>
      <w:bookmarkStart w:id="374" w:name="_Toc162005480"/>
      <w:bookmarkStart w:id="375" w:name="_Toc96996687"/>
      <w:r>
        <w:rPr>
          <w:lang w:eastAsia="zh-CN"/>
        </w:rPr>
        <w:t>6</w:t>
      </w:r>
      <w:r>
        <w:t>.</w:t>
      </w:r>
      <w:r>
        <w:rPr>
          <w:lang w:eastAsia="zh-CN"/>
        </w:rPr>
        <w:t>2</w:t>
      </w:r>
      <w:r>
        <w:t>.2.1</w:t>
      </w:r>
      <w:r>
        <w:tab/>
      </w:r>
      <w:r>
        <w:t>Introduction</w:t>
      </w:r>
      <w:bookmarkEnd w:id="371"/>
      <w:bookmarkEnd w:id="372"/>
      <w:bookmarkEnd w:id="373"/>
      <w:bookmarkEnd w:id="374"/>
      <w:bookmarkEnd w:id="375"/>
    </w:p>
    <w:p>
      <w:pPr>
        <w:rPr>
          <w:lang w:eastAsia="zh-CN"/>
        </w:rPr>
      </w:pPr>
      <w:r>
        <w:rPr>
          <w:lang w:eastAsia="zh-CN"/>
        </w:rPr>
        <w:t>The service operation defined for MSGG_L3GDelivery Service is shown in the table</w:t>
      </w:r>
      <w:r>
        <w:t> </w:t>
      </w:r>
      <w:r>
        <w:rPr>
          <w:lang w:eastAsia="zh-CN"/>
        </w:rPr>
        <w:t>6.2.2.1-1.</w:t>
      </w:r>
    </w:p>
    <w:p>
      <w:pPr>
        <w:pStyle w:val="112"/>
      </w:pPr>
      <w:r>
        <w:t>Table 6.2.2.1-1: Operations of the MSGG_L3GDelivery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w:t>
            </w:r>
          </w:p>
        </w:tc>
        <w:tc>
          <w:tcPr>
            <w:tcW w:w="4395" w:type="dxa"/>
          </w:tcPr>
          <w:p>
            <w:pPr>
              <w:pStyle w:val="102"/>
            </w:pPr>
            <w:r>
              <w:t>This service operation is used by MSGin5G Server to deliver MSGin5G message to Legacy 3GPP Message Gateway. This service operation corresponds to clause 9.2.1.1.2 as defined in 3GPP TS 23.554 [2].</w:t>
            </w:r>
          </w:p>
        </w:tc>
        <w:tc>
          <w:tcPr>
            <w:tcW w:w="1565" w:type="dxa"/>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MSGG_L3GDelivery_GTDeliveryReport</w:t>
            </w:r>
          </w:p>
        </w:tc>
        <w:tc>
          <w:tcPr>
            <w:tcW w:w="4395" w:type="dxa"/>
          </w:tcPr>
          <w:p>
            <w:pPr>
              <w:pStyle w:val="102"/>
            </w:pPr>
            <w:r>
              <w:t>This service operation is used by MSGin5G Server to deliver the delivery status report to Legacy 3GPP Message Gateway. This service operation corresponds to clause 9.2.1.3.2 as defined in 3GPP TS 23.554 [2].</w:t>
            </w:r>
          </w:p>
        </w:tc>
        <w:tc>
          <w:tcPr>
            <w:tcW w:w="1565" w:type="dxa"/>
          </w:tcPr>
          <w:p>
            <w:pPr>
              <w:pStyle w:val="102"/>
            </w:pPr>
            <w:r>
              <w:t>MSGin5G Server</w:t>
            </w:r>
          </w:p>
        </w:tc>
      </w:tr>
    </w:tbl>
    <w:p>
      <w:pPr>
        <w:rPr>
          <w:lang w:eastAsia="zh-CN"/>
        </w:rPr>
      </w:pPr>
    </w:p>
    <w:p>
      <w:pPr>
        <w:pStyle w:val="6"/>
      </w:pPr>
      <w:bookmarkStart w:id="376" w:name="_Toc93878904"/>
      <w:bookmarkStart w:id="377" w:name="_Toc97197094"/>
      <w:bookmarkStart w:id="378" w:name="_Toc162005481"/>
      <w:bookmarkStart w:id="379" w:name="_Toc96996688"/>
      <w:bookmarkStart w:id="380" w:name="_Toc83768306"/>
      <w:r>
        <w:rPr>
          <w:lang w:eastAsia="zh-CN"/>
        </w:rPr>
        <w:t>6</w:t>
      </w:r>
      <w:r>
        <w:t>.</w:t>
      </w:r>
      <w:r>
        <w:rPr>
          <w:lang w:eastAsia="zh-CN"/>
        </w:rPr>
        <w:t>2</w:t>
      </w:r>
      <w:r>
        <w:t>.2.</w:t>
      </w:r>
      <w:r>
        <w:rPr>
          <w:lang w:eastAsia="zh-CN"/>
        </w:rPr>
        <w:t>2</w:t>
      </w:r>
      <w:r>
        <w:tab/>
      </w:r>
      <w:r>
        <w:rPr>
          <w:lang w:eastAsia="zh-CN"/>
        </w:rPr>
        <w:t>MSGG_L3GDelivery_GTDelivery</w:t>
      </w:r>
      <w:bookmarkEnd w:id="376"/>
      <w:bookmarkEnd w:id="377"/>
      <w:bookmarkEnd w:id="378"/>
      <w:bookmarkEnd w:id="379"/>
      <w:bookmarkEnd w:id="380"/>
    </w:p>
    <w:p>
      <w:pPr>
        <w:pStyle w:val="7"/>
      </w:pPr>
      <w:bookmarkStart w:id="381" w:name="_Toc83768307"/>
      <w:bookmarkStart w:id="382" w:name="_Toc96996689"/>
      <w:bookmarkStart w:id="383" w:name="_Toc97197095"/>
      <w:bookmarkStart w:id="384" w:name="_Toc162005482"/>
      <w:bookmarkStart w:id="385" w:name="_Toc93878905"/>
      <w:r>
        <w:rPr>
          <w:lang w:eastAsia="zh-CN"/>
        </w:rPr>
        <w:t>6</w:t>
      </w:r>
      <w:r>
        <w:t>.</w:t>
      </w:r>
      <w:r>
        <w:rPr>
          <w:lang w:eastAsia="zh-CN"/>
        </w:rPr>
        <w:t>2</w:t>
      </w:r>
      <w:r>
        <w:t>.2.</w:t>
      </w:r>
      <w:r>
        <w:rPr>
          <w:lang w:eastAsia="zh-CN"/>
        </w:rPr>
        <w:t>2</w:t>
      </w:r>
      <w:r>
        <w:t>.1</w:t>
      </w:r>
      <w:r>
        <w:tab/>
      </w:r>
      <w:r>
        <w:t>General</w:t>
      </w:r>
      <w:bookmarkEnd w:id="381"/>
      <w:bookmarkEnd w:id="382"/>
      <w:bookmarkEnd w:id="383"/>
      <w:bookmarkEnd w:id="384"/>
      <w:bookmarkEnd w:id="385"/>
    </w:p>
    <w:p>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pPr>
        <w:pStyle w:val="7"/>
      </w:pPr>
      <w:bookmarkStart w:id="386" w:name="_Toc83768308"/>
      <w:bookmarkStart w:id="387" w:name="_Toc93878906"/>
      <w:bookmarkStart w:id="388" w:name="_Toc96996690"/>
      <w:bookmarkStart w:id="389" w:name="_Toc162005483"/>
      <w:bookmarkStart w:id="390" w:name="_Toc97197096"/>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386"/>
      <w:bookmarkEnd w:id="387"/>
      <w:bookmarkEnd w:id="388"/>
      <w:bookmarkEnd w:id="389"/>
      <w:bookmarkEnd w:id="390"/>
    </w:p>
    <w:p>
      <w:pPr>
        <w:pStyle w:val="112"/>
      </w:pPr>
      <w:r>
        <w:object>
          <v:shape id="_x0000_i1037" o:spt="75" type="#_x0000_t75" style="height:104.45pt;width:466.55pt;" o:ole="t" filled="f" o:preferrelative="t" stroked="f" coordsize="21600,21600">
            <v:path/>
            <v:fill on="f" focussize="0,0"/>
            <v:stroke on="f" joinstyle="miter"/>
            <v:imagedata r:id="rId33" o:title=""/>
            <o:lock v:ext="edit" aspectratio="t"/>
            <w10:wrap type="none"/>
            <w10:anchorlock/>
          </v:shape>
          <o:OLEObject Type="Embed" ProgID="Visio.Drawing.11" ShapeID="_x0000_i1037" DrawAspect="Content" ObjectID="_1468075737" r:id="rId32">
            <o:LockedField>false</o:LockedField>
          </o:OLEObject>
        </w:object>
      </w:r>
    </w:p>
    <w:p>
      <w:pPr>
        <w:pStyle w:val="119"/>
      </w:pPr>
      <w:r>
        <w:t>Figure 6.2.2.2.2-1: Legacy 3GPP Message Gateway Terminating Message Delivery</w:t>
      </w:r>
    </w:p>
    <w:p>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pPr>
        <w:rPr>
          <w:lang w:eastAsia="zh-CN"/>
        </w:rPr>
      </w:pPr>
      <w:r>
        <w:rPr>
          <w:lang w:eastAsia="zh-CN"/>
        </w:rPr>
        <w:t>The MSGin5G Server shall send a POST request to the resource with an L3gMessageDelivery object in the request body.</w:t>
      </w:r>
    </w:p>
    <w:p>
      <w:pPr>
        <w:rPr>
          <w:lang w:eastAsia="zh-CN"/>
        </w:rPr>
      </w:pPr>
      <w:r>
        <w:rPr>
          <w:lang w:eastAsia="zh-CN"/>
        </w:rPr>
        <w:t>The L3gMessageDelivery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6"/>
      </w:pPr>
      <w:bookmarkStart w:id="391" w:name="_Toc162005484"/>
      <w:bookmarkStart w:id="392" w:name="_Toc93878907"/>
      <w:bookmarkStart w:id="393" w:name="_Toc96996691"/>
      <w:bookmarkStart w:id="394" w:name="_Toc83768309"/>
      <w:bookmarkStart w:id="395" w:name="_Toc97197097"/>
      <w:r>
        <w:rPr>
          <w:lang w:eastAsia="zh-CN"/>
        </w:rPr>
        <w:t>6</w:t>
      </w:r>
      <w:r>
        <w:t>.</w:t>
      </w:r>
      <w:r>
        <w:rPr>
          <w:lang w:eastAsia="zh-CN"/>
        </w:rPr>
        <w:t>2</w:t>
      </w:r>
      <w:r>
        <w:t>.2.</w:t>
      </w:r>
      <w:r>
        <w:rPr>
          <w:lang w:eastAsia="zh-CN"/>
        </w:rPr>
        <w:t>3</w:t>
      </w:r>
      <w:r>
        <w:tab/>
      </w:r>
      <w:r>
        <w:rPr>
          <w:lang w:eastAsia="zh-CN"/>
        </w:rPr>
        <w:t>MSGG_L3GDelivery_GTDeliveryReport</w:t>
      </w:r>
      <w:bookmarkEnd w:id="391"/>
      <w:bookmarkEnd w:id="392"/>
      <w:bookmarkEnd w:id="393"/>
      <w:bookmarkEnd w:id="394"/>
      <w:bookmarkEnd w:id="395"/>
    </w:p>
    <w:p>
      <w:pPr>
        <w:pStyle w:val="7"/>
      </w:pPr>
      <w:bookmarkStart w:id="396" w:name="_Toc93878908"/>
      <w:bookmarkStart w:id="397" w:name="_Toc96996692"/>
      <w:bookmarkStart w:id="398" w:name="_Toc83768310"/>
      <w:bookmarkStart w:id="399" w:name="_Toc162005485"/>
      <w:bookmarkStart w:id="400" w:name="_Toc97197098"/>
      <w:r>
        <w:rPr>
          <w:lang w:eastAsia="zh-CN"/>
        </w:rPr>
        <w:t>6</w:t>
      </w:r>
      <w:r>
        <w:t>.</w:t>
      </w:r>
      <w:r>
        <w:rPr>
          <w:lang w:eastAsia="zh-CN"/>
        </w:rPr>
        <w:t>2</w:t>
      </w:r>
      <w:r>
        <w:t>.2.</w:t>
      </w:r>
      <w:r>
        <w:rPr>
          <w:lang w:eastAsia="zh-CN"/>
        </w:rPr>
        <w:t>3</w:t>
      </w:r>
      <w:r>
        <w:t>.1</w:t>
      </w:r>
      <w:r>
        <w:tab/>
      </w:r>
      <w:r>
        <w:t>General</w:t>
      </w:r>
      <w:bookmarkEnd w:id="396"/>
      <w:bookmarkEnd w:id="397"/>
      <w:bookmarkEnd w:id="398"/>
      <w:bookmarkEnd w:id="399"/>
      <w:bookmarkEnd w:id="400"/>
    </w:p>
    <w:p>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pPr>
        <w:pStyle w:val="7"/>
      </w:pPr>
      <w:bookmarkStart w:id="401" w:name="_Toc83768311"/>
      <w:bookmarkStart w:id="402" w:name="_Toc96996693"/>
      <w:bookmarkStart w:id="403" w:name="_Toc162005486"/>
      <w:bookmarkStart w:id="404" w:name="_Toc93878909"/>
      <w:bookmarkStart w:id="405" w:name="_Toc97197099"/>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401"/>
      <w:bookmarkEnd w:id="402"/>
      <w:bookmarkEnd w:id="403"/>
      <w:bookmarkEnd w:id="404"/>
      <w:bookmarkEnd w:id="405"/>
    </w:p>
    <w:p>
      <w:pPr>
        <w:pStyle w:val="112"/>
        <w:rPr>
          <w:lang w:eastAsia="zh-CN"/>
        </w:rPr>
      </w:pPr>
      <w:r>
        <w:object>
          <v:shape id="_x0000_i1038" o:spt="75" type="#_x0000_t75" style="height:104.45pt;width:466.55pt;" o:ole="t" filled="f" o:preferrelative="t" stroked="f" coordsize="21600,21600">
            <v:path/>
            <v:fill on="f" focussize="0,0"/>
            <v:stroke on="f" joinstyle="miter"/>
            <v:imagedata r:id="rId35" o:title=""/>
            <o:lock v:ext="edit" aspectratio="t"/>
            <w10:wrap type="none"/>
            <w10:anchorlock/>
          </v:shape>
          <o:OLEObject Type="Embed" ProgID="Visio.Drawing.11" ShapeID="_x0000_i1038" DrawAspect="Content" ObjectID="_1468075738" r:id="rId34">
            <o:LockedField>false</o:LockedField>
          </o:OLEObject>
        </w:object>
      </w:r>
    </w:p>
    <w:p>
      <w:pPr>
        <w:pStyle w:val="119"/>
      </w:pPr>
      <w:r>
        <w:t>Figure 6.2.2.3.2-1: Legacy 3GPP Message Gateway Terminating Delivery Status Report</w:t>
      </w:r>
    </w:p>
    <w:p>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4"/>
        <w:rPr>
          <w:lang w:eastAsia="zh-CN"/>
        </w:rPr>
      </w:pPr>
      <w:bookmarkStart w:id="406" w:name="_Toc96996694"/>
      <w:bookmarkStart w:id="407" w:name="_Toc83768312"/>
      <w:bookmarkStart w:id="408" w:name="_Toc97197100"/>
      <w:bookmarkStart w:id="409" w:name="_Toc93878910"/>
      <w:bookmarkStart w:id="410" w:name="_Toc162005487"/>
      <w:r>
        <w:rPr>
          <w:lang w:eastAsia="zh-CN"/>
        </w:rPr>
        <w:t>6.3</w:t>
      </w:r>
      <w:r>
        <w:rPr>
          <w:lang w:eastAsia="zh-CN"/>
        </w:rPr>
        <w:tab/>
      </w:r>
      <w:r>
        <w:rPr>
          <w:lang w:eastAsia="zh-CN"/>
        </w:rPr>
        <w:t>MSGG_N3GDelivery Service</w:t>
      </w:r>
      <w:bookmarkEnd w:id="406"/>
      <w:bookmarkEnd w:id="407"/>
      <w:bookmarkEnd w:id="408"/>
      <w:bookmarkEnd w:id="409"/>
      <w:bookmarkEnd w:id="410"/>
    </w:p>
    <w:p>
      <w:pPr>
        <w:pStyle w:val="5"/>
      </w:pPr>
      <w:bookmarkStart w:id="411" w:name="_Toc97197101"/>
      <w:bookmarkStart w:id="412" w:name="_Toc162005488"/>
      <w:bookmarkStart w:id="413" w:name="_Toc96996695"/>
      <w:bookmarkStart w:id="414" w:name="_Toc83768313"/>
      <w:bookmarkStart w:id="415" w:name="_Toc93878911"/>
      <w:r>
        <w:rPr>
          <w:lang w:eastAsia="zh-CN"/>
        </w:rPr>
        <w:t>6</w:t>
      </w:r>
      <w:r>
        <w:t>.</w:t>
      </w:r>
      <w:r>
        <w:rPr>
          <w:lang w:eastAsia="zh-CN"/>
        </w:rPr>
        <w:t>3</w:t>
      </w:r>
      <w:r>
        <w:t>.1</w:t>
      </w:r>
      <w:r>
        <w:tab/>
      </w:r>
      <w:r>
        <w:t>Service Description</w:t>
      </w:r>
      <w:bookmarkEnd w:id="411"/>
      <w:bookmarkEnd w:id="412"/>
      <w:bookmarkEnd w:id="413"/>
      <w:bookmarkEnd w:id="414"/>
      <w:bookmarkEnd w:id="415"/>
    </w:p>
    <w:p>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pPr>
        <w:rPr>
          <w:lang w:eastAsia="zh-CN"/>
        </w:rPr>
      </w:pPr>
      <w:r>
        <w:rPr>
          <w:lang w:eastAsia="zh-CN"/>
        </w:rPr>
        <w:t>This service:</w:t>
      </w:r>
    </w:p>
    <w:p>
      <w:pPr>
        <w:pStyle w:val="110"/>
      </w:pPr>
      <w:r>
        <w:t>-</w:t>
      </w:r>
      <w:r>
        <w:tab/>
      </w:r>
      <w:r>
        <w:t>allows MSGin5G Server invokes services provided by Non-3GPP Message Gateway to send MSGin5G Messages to Non-3GPP Message Gateway.</w:t>
      </w:r>
    </w:p>
    <w:p>
      <w:pPr>
        <w:pStyle w:val="5"/>
      </w:pPr>
      <w:bookmarkStart w:id="416" w:name="_Toc97197102"/>
      <w:bookmarkStart w:id="417" w:name="_Toc96996696"/>
      <w:bookmarkStart w:id="418" w:name="_Toc162005489"/>
      <w:bookmarkStart w:id="419" w:name="_Toc93878912"/>
      <w:bookmarkStart w:id="420" w:name="_Toc83768314"/>
      <w:r>
        <w:rPr>
          <w:lang w:eastAsia="zh-CN"/>
        </w:rPr>
        <w:t>6</w:t>
      </w:r>
      <w:r>
        <w:t>.</w:t>
      </w:r>
      <w:r>
        <w:rPr>
          <w:lang w:eastAsia="zh-CN"/>
        </w:rPr>
        <w:t>3</w:t>
      </w:r>
      <w:r>
        <w:t>.2</w:t>
      </w:r>
      <w:r>
        <w:tab/>
      </w:r>
      <w:r>
        <w:t>Service Operations</w:t>
      </w:r>
      <w:bookmarkEnd w:id="416"/>
      <w:bookmarkEnd w:id="417"/>
      <w:bookmarkEnd w:id="418"/>
      <w:bookmarkEnd w:id="419"/>
      <w:bookmarkEnd w:id="420"/>
    </w:p>
    <w:p>
      <w:pPr>
        <w:pStyle w:val="6"/>
      </w:pPr>
      <w:bookmarkStart w:id="421" w:name="_Toc162005490"/>
      <w:bookmarkStart w:id="422" w:name="_Toc93878913"/>
      <w:bookmarkStart w:id="423" w:name="_Toc83768315"/>
      <w:bookmarkStart w:id="424" w:name="_Toc96996697"/>
      <w:bookmarkStart w:id="425" w:name="_Toc97197103"/>
      <w:r>
        <w:rPr>
          <w:lang w:eastAsia="zh-CN"/>
        </w:rPr>
        <w:t>6</w:t>
      </w:r>
      <w:r>
        <w:t>.</w:t>
      </w:r>
      <w:r>
        <w:rPr>
          <w:lang w:eastAsia="zh-CN"/>
        </w:rPr>
        <w:t>3</w:t>
      </w:r>
      <w:r>
        <w:t>.2.1</w:t>
      </w:r>
      <w:r>
        <w:tab/>
      </w:r>
      <w:r>
        <w:t>Introduction</w:t>
      </w:r>
      <w:bookmarkEnd w:id="421"/>
      <w:bookmarkEnd w:id="422"/>
      <w:bookmarkEnd w:id="423"/>
      <w:bookmarkEnd w:id="424"/>
      <w:bookmarkEnd w:id="425"/>
    </w:p>
    <w:p>
      <w:pPr>
        <w:rPr>
          <w:lang w:eastAsia="zh-CN"/>
        </w:rPr>
      </w:pPr>
      <w:r>
        <w:rPr>
          <w:lang w:eastAsia="zh-CN"/>
        </w:rPr>
        <w:t>The service operation defined for MSGG_N3GDelivery Service is shown in the table</w:t>
      </w:r>
      <w:r>
        <w:t> </w:t>
      </w:r>
      <w:r>
        <w:rPr>
          <w:lang w:eastAsia="zh-CN"/>
        </w:rPr>
        <w:t>6.3.2.1-1.</w:t>
      </w:r>
    </w:p>
    <w:p>
      <w:pPr>
        <w:pStyle w:val="112"/>
      </w:pPr>
      <w:r>
        <w:t>Table 6.3.2.1-1: Operations of the MSGG_N3GDelivery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w:t>
            </w:r>
          </w:p>
        </w:tc>
        <w:tc>
          <w:tcPr>
            <w:tcW w:w="4395" w:type="dxa"/>
          </w:tcPr>
          <w:p>
            <w:pPr>
              <w:pStyle w:val="102"/>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pPr>
              <w:pStyle w:val="102"/>
              <w:rPr>
                <w:szCs w:val="22"/>
              </w:rPr>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MSGG_N3GDelivery_GTDeliveryReport</w:t>
            </w:r>
          </w:p>
        </w:tc>
        <w:tc>
          <w:tcPr>
            <w:tcW w:w="4395" w:type="dxa"/>
          </w:tcPr>
          <w:p>
            <w:pPr>
              <w:pStyle w:val="102"/>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pPr>
              <w:pStyle w:val="102"/>
              <w:rPr>
                <w:szCs w:val="22"/>
              </w:rPr>
            </w:pPr>
            <w:r>
              <w:t>MSGin5G Server</w:t>
            </w:r>
          </w:p>
        </w:tc>
      </w:tr>
    </w:tbl>
    <w:p>
      <w:pPr>
        <w:rPr>
          <w:lang w:eastAsia="zh-CN"/>
        </w:rPr>
      </w:pPr>
    </w:p>
    <w:p>
      <w:pPr>
        <w:pStyle w:val="6"/>
        <w:rPr>
          <w:lang w:eastAsia="zh-CN"/>
        </w:rPr>
      </w:pPr>
      <w:bookmarkStart w:id="426" w:name="_Toc162005491"/>
      <w:bookmarkStart w:id="427" w:name="_Toc97197104"/>
      <w:bookmarkStart w:id="428" w:name="_Toc96996698"/>
      <w:bookmarkStart w:id="429" w:name="_Toc83768328"/>
      <w:bookmarkStart w:id="430" w:name="_Toc93878914"/>
      <w:r>
        <w:rPr>
          <w:lang w:eastAsia="zh-CN"/>
        </w:rPr>
        <w:t>6</w:t>
      </w:r>
      <w:r>
        <w:t>.</w:t>
      </w:r>
      <w:r>
        <w:rPr>
          <w:lang w:eastAsia="zh-CN"/>
        </w:rPr>
        <w:t>3</w:t>
      </w:r>
      <w:r>
        <w:t>.2.</w:t>
      </w:r>
      <w:r>
        <w:rPr>
          <w:lang w:eastAsia="zh-CN"/>
        </w:rPr>
        <w:t>2</w:t>
      </w:r>
      <w:r>
        <w:tab/>
      </w:r>
      <w:r>
        <w:rPr>
          <w:lang w:eastAsia="zh-CN"/>
        </w:rPr>
        <w:t>MSGG_N3GDelivery_GTDelivery</w:t>
      </w:r>
      <w:bookmarkEnd w:id="426"/>
      <w:bookmarkEnd w:id="427"/>
      <w:bookmarkEnd w:id="428"/>
      <w:bookmarkEnd w:id="429"/>
      <w:bookmarkEnd w:id="430"/>
    </w:p>
    <w:p>
      <w:pPr>
        <w:pStyle w:val="7"/>
      </w:pPr>
      <w:bookmarkStart w:id="431" w:name="_Toc83768329"/>
      <w:bookmarkStart w:id="432" w:name="_Toc96996699"/>
      <w:bookmarkStart w:id="433" w:name="_Toc97197105"/>
      <w:bookmarkStart w:id="434" w:name="_Toc93878915"/>
      <w:bookmarkStart w:id="435" w:name="_Toc162005492"/>
      <w:r>
        <w:rPr>
          <w:lang w:eastAsia="zh-CN"/>
        </w:rPr>
        <w:t>6</w:t>
      </w:r>
      <w:r>
        <w:t>.</w:t>
      </w:r>
      <w:r>
        <w:rPr>
          <w:lang w:eastAsia="zh-CN"/>
        </w:rPr>
        <w:t>3</w:t>
      </w:r>
      <w:r>
        <w:t>.2.</w:t>
      </w:r>
      <w:r>
        <w:rPr>
          <w:lang w:eastAsia="zh-CN"/>
        </w:rPr>
        <w:t>2</w:t>
      </w:r>
      <w:r>
        <w:t>.1</w:t>
      </w:r>
      <w:r>
        <w:tab/>
      </w:r>
      <w:r>
        <w:t>General</w:t>
      </w:r>
      <w:bookmarkEnd w:id="431"/>
      <w:bookmarkEnd w:id="432"/>
      <w:bookmarkEnd w:id="433"/>
      <w:bookmarkEnd w:id="434"/>
      <w:bookmarkEnd w:id="435"/>
    </w:p>
    <w:p>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pPr>
        <w:pStyle w:val="7"/>
      </w:pPr>
      <w:bookmarkStart w:id="436" w:name="_Toc96996700"/>
      <w:bookmarkStart w:id="437" w:name="_Toc93878916"/>
      <w:bookmarkStart w:id="438" w:name="_Toc162005493"/>
      <w:bookmarkStart w:id="439" w:name="_Toc83768330"/>
      <w:bookmarkStart w:id="440" w:name="_Toc97197106"/>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436"/>
      <w:bookmarkEnd w:id="437"/>
      <w:bookmarkEnd w:id="438"/>
      <w:bookmarkEnd w:id="439"/>
      <w:bookmarkEnd w:id="440"/>
    </w:p>
    <w:p>
      <w:pPr>
        <w:pStyle w:val="112"/>
        <w:rPr>
          <w:lang w:eastAsia="zh-CN"/>
        </w:rPr>
      </w:pPr>
      <w:r>
        <w:rPr>
          <w:lang w:val="en-US" w:eastAsia="zh-CN"/>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6.3.2.2.2-1: Non-3GPP Message Gateway Terminating Message Delivery</w:t>
      </w:r>
    </w:p>
    <w:p>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pPr>
        <w:rPr>
          <w:lang w:eastAsia="zh-CN"/>
        </w:rPr>
      </w:pPr>
      <w:r>
        <w:rPr>
          <w:lang w:eastAsia="zh-CN"/>
        </w:rPr>
        <w:t>The MSGin5G Server shall send a POST request to the resource with an N3gMessageDelivery object in the request body.</w:t>
      </w:r>
    </w:p>
    <w:p>
      <w:pPr>
        <w:rPr>
          <w:lang w:eastAsia="zh-CN"/>
        </w:rPr>
      </w:pPr>
      <w:r>
        <w:rPr>
          <w:lang w:eastAsia="zh-CN"/>
        </w:rPr>
        <w:t>The N3gMessageDelivery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6"/>
      </w:pPr>
      <w:bookmarkStart w:id="441" w:name="_Toc96996701"/>
      <w:bookmarkStart w:id="442" w:name="_Toc97197107"/>
      <w:bookmarkStart w:id="443" w:name="_Toc83768331"/>
      <w:bookmarkStart w:id="444" w:name="_Toc162005494"/>
      <w:bookmarkStart w:id="445" w:name="_Toc93878917"/>
      <w:r>
        <w:rPr>
          <w:lang w:eastAsia="zh-CN"/>
        </w:rPr>
        <w:t>6</w:t>
      </w:r>
      <w:r>
        <w:t>.</w:t>
      </w:r>
      <w:r>
        <w:rPr>
          <w:lang w:eastAsia="zh-CN"/>
        </w:rPr>
        <w:t>3</w:t>
      </w:r>
      <w:r>
        <w:t>.2.</w:t>
      </w:r>
      <w:r>
        <w:rPr>
          <w:lang w:eastAsia="zh-CN"/>
        </w:rPr>
        <w:t>3</w:t>
      </w:r>
      <w:r>
        <w:tab/>
      </w:r>
      <w:r>
        <w:rPr>
          <w:lang w:eastAsia="zh-CN"/>
        </w:rPr>
        <w:t>MSGG_N3GDelivery_GTDeliveryReport</w:t>
      </w:r>
      <w:bookmarkEnd w:id="441"/>
      <w:bookmarkEnd w:id="442"/>
      <w:bookmarkEnd w:id="443"/>
      <w:bookmarkEnd w:id="444"/>
      <w:bookmarkEnd w:id="445"/>
    </w:p>
    <w:p>
      <w:pPr>
        <w:pStyle w:val="7"/>
      </w:pPr>
      <w:bookmarkStart w:id="446" w:name="_Toc96996702"/>
      <w:bookmarkStart w:id="447" w:name="_Toc83768332"/>
      <w:bookmarkStart w:id="448" w:name="_Toc162005495"/>
      <w:bookmarkStart w:id="449" w:name="_Toc93878918"/>
      <w:bookmarkStart w:id="450" w:name="_Toc97197108"/>
      <w:r>
        <w:rPr>
          <w:lang w:eastAsia="zh-CN"/>
        </w:rPr>
        <w:t>6</w:t>
      </w:r>
      <w:r>
        <w:t>.</w:t>
      </w:r>
      <w:r>
        <w:rPr>
          <w:lang w:eastAsia="zh-CN"/>
        </w:rPr>
        <w:t>3</w:t>
      </w:r>
      <w:r>
        <w:t>.2.</w:t>
      </w:r>
      <w:r>
        <w:rPr>
          <w:lang w:eastAsia="zh-CN"/>
        </w:rPr>
        <w:t>3</w:t>
      </w:r>
      <w:r>
        <w:t>.1</w:t>
      </w:r>
      <w:r>
        <w:tab/>
      </w:r>
      <w:r>
        <w:t>General</w:t>
      </w:r>
      <w:bookmarkEnd w:id="446"/>
      <w:bookmarkEnd w:id="447"/>
      <w:bookmarkEnd w:id="448"/>
      <w:bookmarkEnd w:id="449"/>
      <w:bookmarkEnd w:id="450"/>
    </w:p>
    <w:p>
      <w:r>
        <w:t>This service operation corresponds to clause 9.2.2.2.2 as defined in 3GPP TS 23.554 [2], is used by MSGin5G Server to deliver the delivery status report to the Non-3GPP Message Gateway.</w:t>
      </w:r>
    </w:p>
    <w:p>
      <w:pPr>
        <w:pStyle w:val="7"/>
      </w:pPr>
      <w:bookmarkStart w:id="451" w:name="_Toc162005496"/>
      <w:bookmarkStart w:id="452" w:name="_Toc93878919"/>
      <w:bookmarkStart w:id="453" w:name="_Toc96996703"/>
      <w:bookmarkStart w:id="454" w:name="_Toc83768333"/>
      <w:bookmarkStart w:id="455" w:name="_Toc97197109"/>
      <w:r>
        <w:rPr>
          <w:lang w:eastAsia="zh-CN"/>
        </w:rPr>
        <w:t>6</w:t>
      </w:r>
      <w:r>
        <w:t>.3.2.</w:t>
      </w:r>
      <w:r>
        <w:rPr>
          <w:lang w:eastAsia="zh-CN"/>
        </w:rPr>
        <w:t>3</w:t>
      </w:r>
      <w:r>
        <w:t>.2</w:t>
      </w:r>
      <w:r>
        <w:tab/>
      </w:r>
      <w:r>
        <w:rPr>
          <w:lang w:eastAsia="zh-CN"/>
        </w:rPr>
        <w:t>Non-3GPP Message Gateway Terminating</w:t>
      </w:r>
      <w:r>
        <w:t xml:space="preserve"> Message Delivery Status Report</w:t>
      </w:r>
      <w:bookmarkEnd w:id="451"/>
      <w:bookmarkEnd w:id="452"/>
      <w:bookmarkEnd w:id="453"/>
      <w:bookmarkEnd w:id="454"/>
      <w:bookmarkEnd w:id="455"/>
    </w:p>
    <w:p>
      <w:pPr>
        <w:pStyle w:val="112"/>
        <w:rPr>
          <w:lang w:eastAsia="zh-CN"/>
        </w:rPr>
      </w:pPr>
      <w:r>
        <w:rPr>
          <w:lang w:val="en-US" w:eastAsia="zh-CN"/>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6.3.2.3.2-1: Non-3GPP Message Gateway Terminating Delivery Status Report</w:t>
      </w:r>
    </w:p>
    <w:p>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4"/>
        <w:rPr>
          <w:lang w:val="en-US" w:eastAsia="zh-CN"/>
        </w:rPr>
      </w:pPr>
      <w:bookmarkStart w:id="456" w:name="_Toc162005497"/>
      <w:r>
        <w:rPr>
          <w:lang w:eastAsia="zh-CN"/>
        </w:rPr>
        <w:t>6.</w:t>
      </w:r>
      <w:r>
        <w:rPr>
          <w:rFonts w:hint="eastAsia"/>
          <w:lang w:val="en-US" w:eastAsia="zh-CN"/>
        </w:rPr>
        <w:t>4</w:t>
      </w:r>
      <w:r>
        <w:rPr>
          <w:lang w:eastAsia="zh-CN"/>
        </w:rPr>
        <w:tab/>
      </w:r>
      <w:r>
        <w:rPr>
          <w:lang w:eastAsia="zh-CN"/>
        </w:rPr>
        <w:t>MSGG_BGDelivery Servic</w:t>
      </w:r>
      <w:r>
        <w:rPr>
          <w:rFonts w:hint="eastAsia"/>
          <w:lang w:val="en-US" w:eastAsia="zh-CN"/>
        </w:rPr>
        <w:t>e</w:t>
      </w:r>
      <w:bookmarkEnd w:id="456"/>
    </w:p>
    <w:p>
      <w:pPr>
        <w:pStyle w:val="5"/>
      </w:pPr>
      <w:bookmarkStart w:id="457" w:name="_Toc162005498"/>
      <w:r>
        <w:rPr>
          <w:lang w:eastAsia="zh-CN"/>
        </w:rPr>
        <w:t>6</w:t>
      </w:r>
      <w:r>
        <w:t>.</w:t>
      </w:r>
      <w:r>
        <w:rPr>
          <w:rFonts w:hint="eastAsia"/>
          <w:lang w:val="en-US" w:eastAsia="zh-CN"/>
        </w:rPr>
        <w:t>4</w:t>
      </w:r>
      <w:r>
        <w:t>.1</w:t>
      </w:r>
      <w:r>
        <w:tab/>
      </w:r>
      <w:r>
        <w:t>Service Description</w:t>
      </w:r>
      <w:bookmarkEnd w:id="457"/>
    </w:p>
    <w:p>
      <w:pPr>
        <w:rPr>
          <w:lang w:eastAsia="zh-CN"/>
        </w:rPr>
      </w:pPr>
      <w:r>
        <w:rPr>
          <w:lang w:eastAsia="zh-CN"/>
        </w:rPr>
        <w:t>The MSGG_BGDelivery Service corresponding to Mbg as defined in 3GPP TS 23.554 [2], is provided by the Broadcast Message Gateway.</w:t>
      </w:r>
    </w:p>
    <w:p>
      <w:pPr>
        <w:rPr>
          <w:lang w:eastAsia="zh-CN"/>
        </w:rPr>
      </w:pPr>
      <w:r>
        <w:rPr>
          <w:lang w:eastAsia="zh-CN"/>
        </w:rPr>
        <w:t>This service:</w:t>
      </w:r>
    </w:p>
    <w:p>
      <w:pPr>
        <w:pStyle w:val="110"/>
      </w:pPr>
      <w:r>
        <w:t>-</w:t>
      </w:r>
      <w:r>
        <w:tab/>
      </w:r>
      <w:r>
        <w:t>allows MSGin5G Server invokes services provided by Broadcast Message Gateway to deliver MSGin5G messages to Broadcast Message Gateway.</w:t>
      </w:r>
    </w:p>
    <w:p>
      <w:pPr>
        <w:pStyle w:val="5"/>
      </w:pPr>
      <w:bookmarkStart w:id="458" w:name="_Toc162005499"/>
      <w:r>
        <w:rPr>
          <w:lang w:eastAsia="zh-CN"/>
        </w:rPr>
        <w:t>6</w:t>
      </w:r>
      <w:r>
        <w:t>.</w:t>
      </w:r>
      <w:r>
        <w:rPr>
          <w:rFonts w:hint="eastAsia"/>
          <w:lang w:val="en-US" w:eastAsia="zh-CN"/>
        </w:rPr>
        <w:t>4</w:t>
      </w:r>
      <w:r>
        <w:t>.</w:t>
      </w:r>
      <w:r>
        <w:rPr>
          <w:rFonts w:hint="eastAsia"/>
          <w:lang w:val="en-US" w:eastAsia="zh-CN"/>
        </w:rPr>
        <w:t>2</w:t>
      </w:r>
      <w:r>
        <w:tab/>
      </w:r>
      <w:r>
        <w:t>Service Operations</w:t>
      </w:r>
      <w:bookmarkEnd w:id="458"/>
    </w:p>
    <w:p>
      <w:pPr>
        <w:pStyle w:val="6"/>
      </w:pPr>
      <w:bookmarkStart w:id="459" w:name="_Toc162005500"/>
      <w:r>
        <w:rPr>
          <w:lang w:eastAsia="zh-CN"/>
        </w:rPr>
        <w:t>6</w:t>
      </w:r>
      <w:r>
        <w:t>.</w:t>
      </w:r>
      <w:r>
        <w:rPr>
          <w:rFonts w:hint="eastAsia"/>
          <w:lang w:val="en-US" w:eastAsia="zh-CN"/>
        </w:rPr>
        <w:t>4</w:t>
      </w:r>
      <w:r>
        <w:t>.2.</w:t>
      </w:r>
      <w:r>
        <w:rPr>
          <w:rFonts w:hint="eastAsia"/>
          <w:lang w:val="en-US" w:eastAsia="zh-CN"/>
        </w:rPr>
        <w:t>1</w:t>
      </w:r>
      <w:r>
        <w:tab/>
      </w:r>
      <w:r>
        <w:rPr>
          <w:lang w:eastAsia="zh-CN"/>
        </w:rPr>
        <w:t>Introduction</w:t>
      </w:r>
      <w:bookmarkEnd w:id="459"/>
    </w:p>
    <w:p>
      <w:pPr>
        <w:rPr>
          <w:lang w:eastAsia="zh-CN"/>
        </w:rPr>
      </w:pPr>
      <w:r>
        <w:rPr>
          <w:lang w:eastAsia="zh-CN"/>
        </w:rPr>
        <w:t>The service operation defined for MSGG_BGDelivery Service is shown in the table 6.</w:t>
      </w:r>
      <w:r>
        <w:rPr>
          <w:rFonts w:hint="eastAsia"/>
          <w:lang w:val="en-US" w:eastAsia="zh-CN"/>
        </w:rPr>
        <w:t>4</w:t>
      </w:r>
      <w:r>
        <w:rPr>
          <w:lang w:eastAsia="zh-CN"/>
        </w:rPr>
        <w:t>.2.1-1.</w:t>
      </w:r>
    </w:p>
    <w:p>
      <w:pPr>
        <w:pStyle w:val="112"/>
      </w:pPr>
      <w:r>
        <w:t>Table 6.</w:t>
      </w:r>
      <w:r>
        <w:rPr>
          <w:rFonts w:hint="eastAsia"/>
          <w:lang w:val="en-US" w:eastAsia="zh-CN"/>
        </w:rPr>
        <w:t>4</w:t>
      </w:r>
      <w:r>
        <w:t xml:space="preserve">.2.1-1: Operations of the </w:t>
      </w:r>
      <w:r>
        <w:rPr>
          <w:lang w:eastAsia="zh-CN"/>
        </w:rPr>
        <w:t>MSGG_BGDelivery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MSGG_BGDelivery_GTDelivery</w:t>
            </w:r>
          </w:p>
        </w:tc>
        <w:tc>
          <w:tcPr>
            <w:tcW w:w="4395" w:type="dxa"/>
          </w:tcPr>
          <w:p>
            <w:pPr>
              <w:pStyle w:val="102"/>
              <w:rPr>
                <w:szCs w:val="22"/>
              </w:rPr>
            </w:pPr>
            <w:r>
              <w:rPr>
                <w:szCs w:val="22"/>
              </w:rPr>
              <w:t>This service operation is used by MSGin5G Server to deliver MSGin5G message to Broadcast Message Gateway. This service operation corresponds to clause 9.2.3.1.2 as defined in</w:t>
            </w:r>
            <w:r>
              <w:rPr>
                <w:rFonts w:hint="eastAsia"/>
                <w:szCs w:val="22"/>
                <w:lang w:val="en-US" w:eastAsia="zh-CN"/>
              </w:rPr>
              <w:t xml:space="preserve"> </w:t>
            </w:r>
            <w:r>
              <w:rPr>
                <w:szCs w:val="22"/>
              </w:rPr>
              <w:t>3GPP</w:t>
            </w:r>
            <w:r>
              <w:t> </w:t>
            </w:r>
            <w:r>
              <w:rPr>
                <w:szCs w:val="22"/>
              </w:rPr>
              <w:t>TS</w:t>
            </w:r>
            <w:r>
              <w:t> </w:t>
            </w:r>
            <w:r>
              <w:rPr>
                <w:szCs w:val="22"/>
              </w:rPr>
              <w:t>23.554</w:t>
            </w:r>
            <w:r>
              <w:t> [2].</w:t>
            </w:r>
          </w:p>
        </w:tc>
        <w:tc>
          <w:tcPr>
            <w:tcW w:w="1565" w:type="dxa"/>
          </w:tcPr>
          <w:p>
            <w:pPr>
              <w:pStyle w:val="102"/>
              <w:rPr>
                <w:szCs w:val="22"/>
              </w:rPr>
            </w:pPr>
            <w:r>
              <w:t>MSGin5G Server</w:t>
            </w:r>
          </w:p>
        </w:tc>
      </w:tr>
    </w:tbl>
    <w:p>
      <w:pPr>
        <w:rPr>
          <w:lang w:eastAsia="zh-CN"/>
        </w:rPr>
      </w:pPr>
    </w:p>
    <w:p>
      <w:pPr>
        <w:pStyle w:val="6"/>
      </w:pPr>
      <w:bookmarkStart w:id="460" w:name="_Toc162005501"/>
      <w:r>
        <w:rPr>
          <w:lang w:eastAsia="zh-CN"/>
        </w:rPr>
        <w:t>6</w:t>
      </w:r>
      <w:r>
        <w:t>.</w:t>
      </w:r>
      <w:r>
        <w:rPr>
          <w:rFonts w:hint="eastAsia"/>
          <w:lang w:val="en-US" w:eastAsia="zh-CN"/>
        </w:rPr>
        <w:t>4</w:t>
      </w:r>
      <w:r>
        <w:t>.2.</w:t>
      </w:r>
      <w:r>
        <w:rPr>
          <w:rFonts w:hint="eastAsia"/>
          <w:lang w:val="en-US" w:eastAsia="zh-CN"/>
        </w:rPr>
        <w:t>2</w:t>
      </w:r>
      <w:r>
        <w:tab/>
      </w:r>
      <w:r>
        <w:rPr>
          <w:lang w:eastAsia="zh-CN"/>
        </w:rPr>
        <w:t>MSGG_BGDelivery_GTDelivery</w:t>
      </w:r>
      <w:bookmarkEnd w:id="460"/>
    </w:p>
    <w:p>
      <w:pPr>
        <w:pStyle w:val="7"/>
      </w:pPr>
      <w:bookmarkStart w:id="461" w:name="_Toc162005502"/>
      <w:r>
        <w:rPr>
          <w:lang w:eastAsia="zh-CN"/>
        </w:rPr>
        <w:t>6</w:t>
      </w:r>
      <w:r>
        <w:t>.</w:t>
      </w:r>
      <w:r>
        <w:rPr>
          <w:rFonts w:hint="eastAsia"/>
          <w:lang w:val="en-US" w:eastAsia="zh-CN"/>
        </w:rPr>
        <w:t>4</w:t>
      </w:r>
      <w:r>
        <w:t>.2.</w:t>
      </w:r>
      <w:r>
        <w:rPr>
          <w:rFonts w:hint="eastAsia"/>
          <w:lang w:val="en-US" w:eastAsia="zh-CN"/>
        </w:rPr>
        <w:t>2</w:t>
      </w:r>
      <w:r>
        <w:t>.1</w:t>
      </w:r>
      <w:r>
        <w:tab/>
      </w:r>
      <w:r>
        <w:t>General</w:t>
      </w:r>
      <w:bookmarkEnd w:id="461"/>
    </w:p>
    <w:p>
      <w:pPr>
        <w:rPr>
          <w:lang w:eastAsia="zh-CN"/>
        </w:rPr>
      </w:pPr>
      <w:r>
        <w:rPr>
          <w:lang w:eastAsia="zh-CN"/>
        </w:rPr>
        <w:t>This service operation corresponds to clause 9.2.3.1.2 as defined in 3GPP TS 23.554 [2], is used by MSGin5G Server to deliver MSGin5G message to the Broadcast Message Gateway.</w:t>
      </w:r>
    </w:p>
    <w:p>
      <w:pPr>
        <w:pStyle w:val="7"/>
      </w:pPr>
      <w:bookmarkStart w:id="462" w:name="_Toc162005503"/>
      <w:r>
        <w:rPr>
          <w:lang w:eastAsia="zh-CN"/>
        </w:rPr>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bookmarkEnd w:id="462"/>
    </w:p>
    <w:p>
      <w:pPr>
        <w:rPr>
          <w:lang w:eastAsia="zh-CN"/>
        </w:rPr>
      </w:pPr>
      <w:r>
        <w:rPr>
          <w:rFonts w:ascii="Arial" w:hAnsi="Arial" w:eastAsia="等线"/>
          <w:b/>
        </w:rPr>
        <w:object>
          <v:shape id="_x0000_i1039" o:spt="75" type="#_x0000_t75" style="height:108.2pt;width:463.65pt;" o:ole="t" filled="f" o:preferrelative="t" stroked="f" coordsize="21600,21600">
            <v:path/>
            <v:fill on="f" focussize="0,0"/>
            <v:stroke on="f" joinstyle="miter"/>
            <v:imagedata r:id="rId39" o:title=""/>
            <o:lock v:ext="edit" aspectratio="t"/>
            <w10:wrap type="none"/>
            <w10:anchorlock/>
          </v:shape>
          <o:OLEObject Type="Embed" ProgID="Visio.Drawing.11" ShapeID="_x0000_i1039" DrawAspect="Content" ObjectID="_1468075739" r:id="rId38">
            <o:LockedField>false</o:LockedField>
          </o:OLEObject>
        </w:object>
      </w:r>
    </w:p>
    <w:p>
      <w:pPr>
        <w:pStyle w:val="119"/>
      </w:pPr>
      <w:r>
        <w:t>Figure 6.</w:t>
      </w:r>
      <w:r>
        <w:rPr>
          <w:rFonts w:hint="eastAsia"/>
          <w:lang w:val="en-US" w:eastAsia="zh-CN"/>
        </w:rPr>
        <w:t>4</w:t>
      </w:r>
      <w:r>
        <w:t>.2.</w:t>
      </w:r>
      <w:r>
        <w:rPr>
          <w:rFonts w:hint="eastAsia"/>
          <w:lang w:val="en-US" w:eastAsia="zh-CN"/>
        </w:rPr>
        <w:t>2</w:t>
      </w:r>
      <w:r>
        <w:t>.2-1: Broadcast Message Gateway Terminating Message Delivery</w:t>
      </w:r>
    </w:p>
    <w:p>
      <w:pPr>
        <w:rPr>
          <w:lang w:eastAsia="zh-CN"/>
        </w:rPr>
      </w:pPr>
      <w:bookmarkStart w:id="463" w:name="_Toc96996704"/>
      <w:bookmarkStart w:id="464" w:name="_Toc97197110"/>
      <w:bookmarkStart w:id="465" w:name="_Toc93878928"/>
      <w:bookmarkStart w:id="466" w:name="_Toc83768342"/>
      <w:bookmarkStart w:id="467" w:name="_Toc162005504"/>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pPr>
        <w:rPr>
          <w:lang w:eastAsia="zh-CN"/>
        </w:rPr>
      </w:pPr>
      <w:r>
        <w:rPr>
          <w:lang w:eastAsia="zh-CN"/>
        </w:rPr>
        <w:t>The MSGin5G Server shall send a POST request to the resource with an B</w:t>
      </w:r>
      <w:r>
        <w:rPr>
          <w:rFonts w:hint="eastAsia"/>
          <w:lang w:val="en-US" w:eastAsia="zh-CN"/>
        </w:rPr>
        <w:t>g</w:t>
      </w:r>
      <w:r>
        <w:rPr>
          <w:lang w:eastAsia="zh-CN"/>
        </w:rPr>
        <w:t>MessageDelivery object in the request body.</w:t>
      </w:r>
    </w:p>
    <w:p>
      <w:pPr>
        <w:rPr>
          <w:lang w:eastAsia="zh-CN"/>
        </w:rPr>
      </w:pPr>
      <w:r>
        <w:rPr>
          <w:lang w:eastAsia="zh-CN"/>
        </w:rPr>
        <w:t>The B</w:t>
      </w:r>
      <w:r>
        <w:rPr>
          <w:rFonts w:hint="eastAsia"/>
          <w:lang w:val="en-US" w:eastAsia="zh-CN"/>
        </w:rPr>
        <w:t>g</w:t>
      </w:r>
      <w:r>
        <w:rPr>
          <w:lang w:eastAsia="zh-CN"/>
        </w:rPr>
        <w:t>MessageDelivery data type shall include:</w:t>
      </w:r>
    </w:p>
    <w:p>
      <w:pPr>
        <w:pStyle w:val="110"/>
      </w:pPr>
      <w:r>
        <w:t>-</w:t>
      </w:r>
      <w:r>
        <w:tab/>
      </w:r>
      <w:r>
        <w:t>the Originating UE Service ID/AS Service ID within the "oriAddr" attribute;</w:t>
      </w:r>
    </w:p>
    <w:p>
      <w:pPr>
        <w:pStyle w:val="110"/>
      </w:pPr>
      <w:r>
        <w:t>-</w:t>
      </w:r>
      <w:r>
        <w:tab/>
      </w:r>
      <w:r>
        <w:t>the Message ID within the "msgId" attribute;</w:t>
      </w:r>
    </w:p>
    <w:p>
      <w:pPr>
        <w:ind w:left="568" w:hanging="284"/>
        <w:rPr>
          <w:rFonts w:eastAsia="等线"/>
        </w:rPr>
      </w:pPr>
      <w:r>
        <w:rPr>
          <w:rFonts w:eastAsia="等线"/>
        </w:rPr>
        <w:t>may include:</w:t>
      </w:r>
    </w:p>
    <w:p>
      <w:pPr>
        <w:pStyle w:val="110"/>
      </w:pPr>
      <w:r>
        <w:t>-</w:t>
      </w:r>
      <w:r>
        <w:tab/>
      </w:r>
      <w:r>
        <w:t>the Recipient ID within the "destAddr" attribute;</w:t>
      </w:r>
    </w:p>
    <w:p>
      <w:pPr>
        <w:pStyle w:val="110"/>
      </w:pPr>
      <w:r>
        <w:t>-</w:t>
      </w:r>
      <w:r>
        <w:tab/>
      </w:r>
      <w:r>
        <w:t>the Payload within the "payload" attribute; and</w:t>
      </w:r>
    </w:p>
    <w:p>
      <w:pPr>
        <w:pStyle w:val="110"/>
      </w:pPr>
      <w:r>
        <w:t>-</w:t>
      </w:r>
      <w:r>
        <w:tab/>
      </w:r>
      <w:r>
        <w:t>the Application ID within the "appId" attribute; and</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ind w:left="568" w:hanging="284"/>
        <w:rPr>
          <w:rFonts w:eastAsia="等线"/>
          <w:lang w:eastAsia="zh-CN"/>
        </w:rPr>
      </w:pPr>
      <w:r>
        <w:rPr>
          <w:lang w:eastAsia="zh-CN"/>
        </w:rPr>
        <w:t>-</w:t>
      </w:r>
      <w:r>
        <w:rPr>
          <w:lang w:eastAsia="zh-CN"/>
        </w:rPr>
        <w:tab/>
      </w:r>
      <w:r>
        <w:rPr>
          <w:lang w:eastAsia="zh-CN"/>
        </w:rPr>
        <w:t>the priority type within the "priority" attribute;</w:t>
      </w:r>
    </w:p>
    <w:p>
      <w:pPr>
        <w:pStyle w:val="110"/>
        <w:rPr>
          <w:lang w:eastAsia="zh-CN"/>
        </w:rPr>
      </w:pPr>
      <w:r>
        <w:rPr>
          <w:lang w:eastAsia="zh-CN"/>
        </w:rPr>
        <w:t>-</w:t>
      </w:r>
      <w:r>
        <w:rPr>
          <w:lang w:eastAsia="zh-CN"/>
        </w:rPr>
        <w:tab/>
      </w:r>
      <w:r>
        <w:rPr>
          <w:lang w:eastAsia="zh-CN"/>
        </w:rPr>
        <w:t xml:space="preserve">the message segment flag within the "segInd" attribute; </w:t>
      </w:r>
      <w:r>
        <w:rPr>
          <w:rFonts w:hint="eastAsia"/>
          <w:lang w:eastAsia="zh-CN"/>
        </w:rPr>
        <w:t>and</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 and</w:t>
      </w:r>
    </w:p>
    <w:p>
      <w:pPr>
        <w:pStyle w:val="121"/>
        <w:rPr>
          <w:lang w:val="en-US" w:eastAsia="zh-CN"/>
        </w:rPr>
      </w:pPr>
      <w:r>
        <w:rPr>
          <w:rFonts w:hint="eastAsia"/>
          <w:lang w:eastAsia="zh-CN"/>
        </w:rPr>
        <w:t>-</w:t>
      </w:r>
      <w:r>
        <w:rPr>
          <w:rFonts w:hint="eastAsia"/>
          <w:lang w:eastAsia="zh-CN"/>
        </w:rPr>
        <w:tab/>
      </w:r>
      <w:r>
        <w:rPr>
          <w:rFonts w:hint="eastAsia"/>
          <w:lang w:eastAsia="zh-CN"/>
        </w:rPr>
        <w:t>the last segment flag within the "lastSegFlag" attribute</w:t>
      </w:r>
      <w:r>
        <w:rPr>
          <w:rFonts w:hint="eastAsia"/>
          <w:lang w:val="en-US" w:eastAsia="zh-CN"/>
        </w:rPr>
        <w:t>.</w:t>
      </w:r>
    </w:p>
    <w:p>
      <w:pPr>
        <w:rPr>
          <w:lang w:eastAsia="zh-CN"/>
        </w:rPr>
      </w:pPr>
      <w:r>
        <w:rPr>
          <w:lang w:eastAsia="zh-CN"/>
        </w:rPr>
        <w:t>When the Broadcast Message Gateway receives the HTTP POST request from the MSGin5G Server, the Broadcast Message Gateway shall respond to the MSGin5G Server with a 204 No Content message.</w:t>
      </w:r>
    </w:p>
    <w:p>
      <w:pPr>
        <w:rPr>
          <w:lang w:val="en-US"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pPr>
        <w:pStyle w:val="3"/>
      </w:pPr>
      <w:r>
        <w:rPr>
          <w:lang w:eastAsia="zh-CN"/>
        </w:rPr>
        <w:t>7</w:t>
      </w:r>
      <w:r>
        <w:rPr>
          <w:lang w:eastAsia="zh-CN"/>
        </w:rPr>
        <w:tab/>
      </w:r>
      <w:r>
        <w:rPr>
          <w:lang w:eastAsia="zh-CN"/>
        </w:rPr>
        <w:t>Common i</w:t>
      </w:r>
      <w:r>
        <w:t>nformation applicable to several APIs</w:t>
      </w:r>
      <w:bookmarkEnd w:id="463"/>
      <w:bookmarkEnd w:id="464"/>
      <w:bookmarkEnd w:id="465"/>
      <w:bookmarkEnd w:id="466"/>
      <w:bookmarkEnd w:id="467"/>
    </w:p>
    <w:p>
      <w:pPr>
        <w:pStyle w:val="4"/>
      </w:pPr>
      <w:bookmarkStart w:id="468" w:name="_Toc57205999"/>
      <w:bookmarkStart w:id="469" w:name="_Toc24868463"/>
      <w:bookmarkStart w:id="470" w:name="_Toc45134559"/>
      <w:bookmarkStart w:id="471" w:name="_Toc51763767"/>
      <w:bookmarkStart w:id="472" w:name="_Toc34153971"/>
      <w:bookmarkStart w:id="473" w:name="_Toc68170013"/>
      <w:bookmarkStart w:id="474" w:name="_Toc43196512"/>
      <w:bookmarkStart w:id="475" w:name="_Toc97197111"/>
      <w:bookmarkStart w:id="476" w:name="_Toc36040915"/>
      <w:bookmarkStart w:id="477" w:name="_Toc51189091"/>
      <w:bookmarkStart w:id="478" w:name="_Toc59019340"/>
      <w:bookmarkStart w:id="479" w:name="_Toc43481282"/>
      <w:bookmarkStart w:id="480" w:name="_Toc83768343"/>
      <w:bookmarkStart w:id="481" w:name="_Toc36041228"/>
      <w:bookmarkStart w:id="482" w:name="_Toc162005505"/>
      <w:bookmarkStart w:id="483" w:name="_Toc93878929"/>
      <w:bookmarkStart w:id="484" w:name="_Toc74769891"/>
      <w:bookmarkStart w:id="485" w:name="_Toc96996705"/>
      <w:r>
        <w:rPr>
          <w:lang w:eastAsia="zh-CN"/>
        </w:rPr>
        <w:t>7</w:t>
      </w:r>
      <w:r>
        <w:t>.1</w:t>
      </w:r>
      <w:r>
        <w:tab/>
      </w:r>
      <w:r>
        <w:t>General</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pPr>
        <w:rPr>
          <w:lang w:eastAsia="zh-CN"/>
        </w:rPr>
      </w:pPr>
      <w:r>
        <w:rPr>
          <w:lang w:eastAsia="zh-CN"/>
        </w:rPr>
        <w:t>MSGin5G APIs allow secure access to the capabilities provided by the MSGin5G.</w:t>
      </w:r>
    </w:p>
    <w:p>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pPr>
        <w:rPr>
          <w:lang w:eastAsia="zh-CN"/>
        </w:rPr>
      </w:pPr>
      <w:r>
        <w:rPr>
          <w:lang w:eastAsia="zh-CN"/>
        </w:rPr>
        <w:t>Several design aspects, as mentioned in the following clauses, are specified in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and referenced by this specification.</w:t>
      </w:r>
    </w:p>
    <w:p>
      <w:pPr>
        <w:pStyle w:val="4"/>
      </w:pPr>
      <w:bookmarkStart w:id="486" w:name="_Toc34153972"/>
      <w:bookmarkStart w:id="487" w:name="_Toc83768344"/>
      <w:bookmarkStart w:id="488" w:name="_Toc36040916"/>
      <w:bookmarkStart w:id="489" w:name="_Toc43196513"/>
      <w:bookmarkStart w:id="490" w:name="_Toc162005506"/>
      <w:bookmarkStart w:id="491" w:name="_Toc45134560"/>
      <w:bookmarkStart w:id="492" w:name="_Toc36041229"/>
      <w:bookmarkStart w:id="493" w:name="_Toc57206000"/>
      <w:bookmarkStart w:id="494" w:name="_Toc96996706"/>
      <w:bookmarkStart w:id="495" w:name="_Toc93878930"/>
      <w:bookmarkStart w:id="496" w:name="_Toc51763768"/>
      <w:bookmarkStart w:id="497" w:name="_Toc74769892"/>
      <w:bookmarkStart w:id="498" w:name="_Toc59019341"/>
      <w:bookmarkStart w:id="499" w:name="_Toc43481283"/>
      <w:bookmarkStart w:id="500" w:name="_Toc24868464"/>
      <w:bookmarkStart w:id="501" w:name="_Toc68170014"/>
      <w:bookmarkStart w:id="502" w:name="_Toc97197112"/>
      <w:bookmarkStart w:id="503" w:name="_Toc51189092"/>
      <w:r>
        <w:rPr>
          <w:lang w:eastAsia="zh-CN"/>
        </w:rPr>
        <w:t>7</w:t>
      </w:r>
      <w:r>
        <w:t>.2</w:t>
      </w:r>
      <w:r>
        <w:tab/>
      </w:r>
      <w:r>
        <w:t>Data Types</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pPr>
        <w:pStyle w:val="5"/>
      </w:pPr>
      <w:bookmarkStart w:id="504" w:name="_Toc97197113"/>
      <w:bookmarkStart w:id="505" w:name="_Toc51763769"/>
      <w:bookmarkStart w:id="506" w:name="_Toc36041230"/>
      <w:bookmarkStart w:id="507" w:name="_Toc51189093"/>
      <w:bookmarkStart w:id="508" w:name="_Toc57206001"/>
      <w:bookmarkStart w:id="509" w:name="_Toc45134561"/>
      <w:bookmarkStart w:id="510" w:name="_Toc36040917"/>
      <w:bookmarkStart w:id="511" w:name="_Toc59019342"/>
      <w:bookmarkStart w:id="512" w:name="_Toc93878931"/>
      <w:bookmarkStart w:id="513" w:name="_Toc43196514"/>
      <w:bookmarkStart w:id="514" w:name="_Toc83768345"/>
      <w:bookmarkStart w:id="515" w:name="_Toc96996707"/>
      <w:bookmarkStart w:id="516" w:name="_Toc24868465"/>
      <w:bookmarkStart w:id="517" w:name="_Toc68170015"/>
      <w:bookmarkStart w:id="518" w:name="_Toc74769893"/>
      <w:bookmarkStart w:id="519" w:name="_Toc162005507"/>
      <w:bookmarkStart w:id="520" w:name="_Toc34153973"/>
      <w:bookmarkStart w:id="521" w:name="_Toc43481284"/>
      <w:r>
        <w:rPr>
          <w:lang w:eastAsia="zh-CN"/>
        </w:rPr>
        <w:t>7</w:t>
      </w:r>
      <w:r>
        <w:t>.2.1</w:t>
      </w:r>
      <w:r>
        <w:tab/>
      </w:r>
      <w:r>
        <w:t>General</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pPr>
        <w:rPr>
          <w:lang w:eastAsia="zh-CN"/>
        </w:rPr>
      </w:pPr>
      <w:r>
        <w:t>In addition, data types that are defined in OpenAPI Specification [</w:t>
      </w:r>
      <w:r>
        <w:rPr>
          <w:lang w:eastAsia="zh-CN"/>
        </w:rPr>
        <w:t>6</w:t>
      </w:r>
      <w:r>
        <w:t>] can also be referenced from data structures defined in the subsequent clauses.</w:t>
      </w:r>
    </w:p>
    <w:p>
      <w:pPr>
        <w:pStyle w:val="99"/>
      </w:pPr>
      <w:r>
        <w:t>NOTE:</w:t>
      </w:r>
      <w:r>
        <w:tab/>
      </w:r>
      <w:r>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pPr>
        <w:pStyle w:val="112"/>
      </w:pPr>
      <w:r>
        <w:t>Table 7.2.1-1: Re-used Data Types</w:t>
      </w:r>
    </w:p>
    <w:tbl>
      <w:tblPr>
        <w:tblStyle w:val="89"/>
        <w:tblW w:w="917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98"/>
        <w:gridCol w:w="2148"/>
        <w:gridCol w:w="502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shd w:val="clear" w:color="auto" w:fill="C0C0C0"/>
          </w:tcPr>
          <w:p>
            <w:pPr>
              <w:pStyle w:val="103"/>
            </w:pPr>
            <w:r>
              <w:t>Data type</w:t>
            </w:r>
          </w:p>
        </w:tc>
        <w:tc>
          <w:tcPr>
            <w:tcW w:w="2148" w:type="dxa"/>
            <w:shd w:val="clear" w:color="auto" w:fill="C0C0C0"/>
          </w:tcPr>
          <w:p>
            <w:pPr>
              <w:pStyle w:val="103"/>
            </w:pPr>
            <w:r>
              <w:t>Reference</w:t>
            </w:r>
          </w:p>
        </w:tc>
        <w:tc>
          <w:tcPr>
            <w:tcW w:w="5028" w:type="dxa"/>
            <w:shd w:val="clear" w:color="auto" w:fill="C0C0C0"/>
          </w:tcPr>
          <w:p>
            <w:pPr>
              <w:pStyle w:val="103"/>
            </w:pPr>
            <w:r>
              <w:t>Comments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tcPr>
          <w:p>
            <w:pPr>
              <w:pStyle w:val="102"/>
            </w:pPr>
          </w:p>
        </w:tc>
        <w:tc>
          <w:tcPr>
            <w:tcW w:w="2148" w:type="dxa"/>
          </w:tcPr>
          <w:p>
            <w:pPr>
              <w:pStyle w:val="102"/>
            </w:pPr>
          </w:p>
        </w:tc>
        <w:tc>
          <w:tcPr>
            <w:tcW w:w="5028" w:type="dxa"/>
          </w:tcPr>
          <w:p>
            <w:pPr>
              <w:pStyle w:val="102"/>
              <w:rPr>
                <w:szCs w:val="18"/>
              </w:rPr>
            </w:pPr>
          </w:p>
        </w:tc>
      </w:tr>
    </w:tbl>
    <w:p>
      <w:pPr>
        <w:rPr>
          <w:lang w:eastAsia="zh-CN"/>
        </w:rPr>
      </w:pPr>
      <w:bookmarkStart w:id="522" w:name="_Toc93878932"/>
      <w:bookmarkStart w:id="523" w:name="_Toc59019343"/>
      <w:bookmarkStart w:id="524" w:name="_Toc43481285"/>
      <w:bookmarkStart w:id="525" w:name="_Toc96996708"/>
      <w:bookmarkStart w:id="526" w:name="_Toc51763770"/>
      <w:bookmarkStart w:id="527" w:name="_Toc68170016"/>
      <w:bookmarkStart w:id="528" w:name="_Toc34153974"/>
      <w:bookmarkStart w:id="529" w:name="_Toc45134562"/>
      <w:bookmarkStart w:id="530" w:name="_Toc24868466"/>
      <w:bookmarkStart w:id="531" w:name="_Toc97197114"/>
      <w:bookmarkStart w:id="532" w:name="_Toc36041231"/>
      <w:bookmarkStart w:id="533" w:name="_Toc74769894"/>
      <w:bookmarkStart w:id="534" w:name="_Toc83768346"/>
      <w:bookmarkStart w:id="535" w:name="_Toc36040918"/>
      <w:bookmarkStart w:id="536" w:name="_Toc57206002"/>
      <w:bookmarkStart w:id="537" w:name="_Toc51189094"/>
      <w:bookmarkStart w:id="538" w:name="_Toc43196515"/>
    </w:p>
    <w:p>
      <w:pPr>
        <w:pStyle w:val="5"/>
      </w:pPr>
      <w:bookmarkStart w:id="539" w:name="_Toc162005508"/>
      <w:r>
        <w:rPr>
          <w:lang w:eastAsia="zh-CN"/>
        </w:rPr>
        <w:t>7</w:t>
      </w:r>
      <w:r>
        <w:t>.2.2</w:t>
      </w:r>
      <w:r>
        <w:tab/>
      </w:r>
      <w:r>
        <w:t>Referenced structured data types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pPr>
        <w:rPr>
          <w:lang w:eastAsia="zh-CN"/>
        </w:rPr>
      </w:pPr>
      <w:bookmarkStart w:id="540" w:name="_Toc43481286"/>
      <w:bookmarkStart w:id="541" w:name="_Toc24868467"/>
      <w:bookmarkStart w:id="542" w:name="_Toc74769895"/>
      <w:bookmarkStart w:id="543" w:name="_Toc34153975"/>
      <w:bookmarkStart w:id="544" w:name="_Toc36041232"/>
      <w:bookmarkStart w:id="545" w:name="_Toc68170017"/>
      <w:bookmarkStart w:id="546" w:name="_Toc36040919"/>
      <w:bookmarkStart w:id="547" w:name="_Toc43196516"/>
      <w:bookmarkStart w:id="548" w:name="_Toc57206003"/>
      <w:bookmarkStart w:id="549" w:name="_Toc51189095"/>
      <w:bookmarkStart w:id="550" w:name="_Toc59019344"/>
      <w:bookmarkStart w:id="551" w:name="_Toc51763771"/>
      <w:bookmarkStart w:id="552" w:name="_Toc45134563"/>
      <w:r>
        <w:rPr>
          <w:lang w:eastAsia="zh-CN"/>
        </w:rPr>
        <w:t>Table</w:t>
      </w:r>
      <w:r>
        <w:t> </w:t>
      </w:r>
      <w:r>
        <w:rPr>
          <w:lang w:eastAsia="zh-CN"/>
        </w:rPr>
        <w:t>7.2.2-1 lists structured data types defined in this specification referenced by multiple services.</w:t>
      </w:r>
    </w:p>
    <w:p>
      <w:pPr>
        <w:pStyle w:val="112"/>
      </w:pPr>
      <w:r>
        <w:t>Table 7.2.2-1: Referenced Structured Data Types</w:t>
      </w:r>
    </w:p>
    <w:tbl>
      <w:tblPr>
        <w:tblStyle w:val="89"/>
        <w:tblW w:w="685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18"/>
        <w:gridCol w:w="1728"/>
        <w:gridCol w:w="261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shd w:val="clear" w:color="auto" w:fill="C0C0C0"/>
          </w:tcPr>
          <w:p>
            <w:pPr>
              <w:pStyle w:val="103"/>
            </w:pPr>
            <w:r>
              <w:t>Data type</w:t>
            </w:r>
          </w:p>
        </w:tc>
        <w:tc>
          <w:tcPr>
            <w:tcW w:w="1728" w:type="dxa"/>
            <w:shd w:val="clear" w:color="auto" w:fill="C0C0C0"/>
          </w:tcPr>
          <w:p>
            <w:pPr>
              <w:pStyle w:val="103"/>
            </w:pPr>
            <w:r>
              <w:t>Reference</w:t>
            </w:r>
          </w:p>
        </w:tc>
        <w:tc>
          <w:tcPr>
            <w:tcW w:w="2613"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Address</w:t>
            </w:r>
          </w:p>
        </w:tc>
        <w:tc>
          <w:tcPr>
            <w:tcW w:w="1728" w:type="dxa"/>
          </w:tcPr>
          <w:p>
            <w:pPr>
              <w:pStyle w:val="102"/>
            </w:pPr>
            <w:r>
              <w:t>Clause 9.1.5.2.3</w:t>
            </w:r>
          </w:p>
        </w:tc>
        <w:tc>
          <w:tcPr>
            <w:tcW w:w="2613" w:type="dxa"/>
          </w:tcPr>
          <w:p>
            <w:pPr>
              <w:pStyle w:val="102"/>
              <w:rPr>
                <w:szCs w:val="18"/>
              </w:rPr>
            </w:pPr>
            <w:r>
              <w:rPr>
                <w:szCs w:val="18"/>
              </w:rPr>
              <w:t>Represent an address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rPr>
                <w:szCs w:val="22"/>
              </w:rPr>
              <w:t>DeliveryStatusReport</w:t>
            </w:r>
          </w:p>
        </w:tc>
        <w:tc>
          <w:tcPr>
            <w:tcW w:w="1728" w:type="dxa"/>
          </w:tcPr>
          <w:p>
            <w:pPr>
              <w:pStyle w:val="102"/>
            </w:pPr>
            <w:r>
              <w:rPr>
                <w:szCs w:val="18"/>
              </w:rPr>
              <w:t>Clause</w:t>
            </w:r>
            <w:r>
              <w:t> </w:t>
            </w:r>
            <w:r>
              <w:rPr>
                <w:szCs w:val="18"/>
              </w:rPr>
              <w:t>8.2.5.2.7</w:t>
            </w:r>
          </w:p>
        </w:tc>
        <w:tc>
          <w:tcPr>
            <w:tcW w:w="2613" w:type="dxa"/>
          </w:tcPr>
          <w:p>
            <w:pPr>
              <w:pStyle w:val="102"/>
              <w:rPr>
                <w:szCs w:val="18"/>
              </w:rPr>
            </w:pPr>
            <w:r>
              <w:rPr>
                <w:szCs w:val="18"/>
              </w:rPr>
              <w:t>The message delivery status report request information.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MessageSegmentParameters</w:t>
            </w:r>
          </w:p>
        </w:tc>
        <w:tc>
          <w:tcPr>
            <w:tcW w:w="1728" w:type="dxa"/>
          </w:tcPr>
          <w:p>
            <w:pPr>
              <w:pStyle w:val="102"/>
            </w:pPr>
            <w:r>
              <w:t>Clause 8.2.5.2.5</w:t>
            </w:r>
          </w:p>
        </w:tc>
        <w:tc>
          <w:tcPr>
            <w:tcW w:w="2613" w:type="dxa"/>
          </w:tcPr>
          <w:p>
            <w:pPr>
              <w:pStyle w:val="102"/>
              <w:rPr>
                <w:szCs w:val="18"/>
              </w:rPr>
            </w:pPr>
            <w:r>
              <w:rPr>
                <w:szCs w:val="18"/>
              </w:rPr>
              <w:t>Parameters for message segmentation</w:t>
            </w:r>
          </w:p>
        </w:tc>
      </w:tr>
    </w:tbl>
    <w:p>
      <w:pPr>
        <w:rPr>
          <w:lang w:eastAsia="zh-CN"/>
        </w:rPr>
      </w:pPr>
    </w:p>
    <w:p>
      <w:pPr>
        <w:pStyle w:val="5"/>
      </w:pPr>
      <w:bookmarkStart w:id="553" w:name="_Toc97197115"/>
      <w:bookmarkStart w:id="554" w:name="_Toc162005509"/>
      <w:bookmarkStart w:id="555" w:name="_Toc96996709"/>
      <w:bookmarkStart w:id="556" w:name="_Toc93878933"/>
      <w:bookmarkStart w:id="557" w:name="_Toc83768347"/>
      <w:r>
        <w:rPr>
          <w:lang w:eastAsia="zh-CN"/>
        </w:rPr>
        <w:t>7</w:t>
      </w:r>
      <w:r>
        <w:t>.2.3</w:t>
      </w:r>
      <w:r>
        <w:tab/>
      </w:r>
      <w:r>
        <w:t>Referenced Simple data types and enumerations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pPr>
        <w:rPr>
          <w:lang w:eastAsia="zh-CN"/>
        </w:rPr>
      </w:pPr>
      <w:r>
        <w:rPr>
          <w:lang w:eastAsia="zh-CN"/>
        </w:rPr>
        <w:t>Following simple data types defined in Table</w:t>
      </w:r>
      <w:r>
        <w:t> </w:t>
      </w:r>
      <w:r>
        <w:rPr>
          <w:lang w:eastAsia="zh-CN"/>
        </w:rPr>
        <w:t>7.2.3.1-1 are applicable to several APIs in this document:</w:t>
      </w:r>
    </w:p>
    <w:p>
      <w:pPr>
        <w:pStyle w:val="112"/>
      </w:pPr>
      <w:r>
        <w:t>Table 7.2.3.1-1: Simple data types applicable to several APIs</w:t>
      </w:r>
    </w:p>
    <w:tbl>
      <w:tblPr>
        <w:tblStyle w:val="89"/>
        <w:tblW w:w="3452" w:type="pct"/>
        <w:tblInd w:w="1526"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985"/>
        <w:gridCol w:w="1701"/>
        <w:gridCol w:w="31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shd w:val="clear" w:color="auto" w:fill="C0C0C0"/>
            <w:tcMar>
              <w:top w:w="0" w:type="dxa"/>
              <w:left w:w="108" w:type="dxa"/>
              <w:bottom w:w="0" w:type="dxa"/>
              <w:right w:w="108" w:type="dxa"/>
            </w:tcMar>
          </w:tcPr>
          <w:p>
            <w:pPr>
              <w:pStyle w:val="103"/>
            </w:pPr>
            <w:r>
              <w:t>Type name</w:t>
            </w:r>
          </w:p>
        </w:tc>
        <w:tc>
          <w:tcPr>
            <w:tcW w:w="1250" w:type="pct"/>
            <w:shd w:val="clear" w:color="auto" w:fill="C0C0C0"/>
          </w:tcPr>
          <w:p>
            <w:pPr>
              <w:pStyle w:val="103"/>
            </w:pPr>
            <w:r>
              <w:t>Reference</w:t>
            </w:r>
          </w:p>
        </w:tc>
        <w:tc>
          <w:tcPr>
            <w:tcW w:w="2292" w:type="pct"/>
            <w:shd w:val="clear" w:color="auto" w:fill="C0C0C0"/>
            <w:tcMar>
              <w:top w:w="0" w:type="dxa"/>
              <w:left w:w="108" w:type="dxa"/>
              <w:bottom w:w="0" w:type="dxa"/>
              <w:right w:w="108" w:type="dxa"/>
            </w:tcMa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tcMar>
              <w:top w:w="0" w:type="dxa"/>
              <w:left w:w="108" w:type="dxa"/>
              <w:bottom w:w="0" w:type="dxa"/>
              <w:right w:w="108" w:type="dxa"/>
            </w:tcMar>
          </w:tcPr>
          <w:p>
            <w:pPr>
              <w:pStyle w:val="102"/>
            </w:pPr>
          </w:p>
        </w:tc>
        <w:tc>
          <w:tcPr>
            <w:tcW w:w="1250" w:type="pct"/>
          </w:tcPr>
          <w:p>
            <w:pPr>
              <w:pStyle w:val="102"/>
            </w:pPr>
          </w:p>
        </w:tc>
        <w:tc>
          <w:tcPr>
            <w:tcW w:w="2292" w:type="pct"/>
            <w:tcMar>
              <w:top w:w="0" w:type="dxa"/>
              <w:left w:w="108" w:type="dxa"/>
              <w:bottom w:w="0" w:type="dxa"/>
              <w:right w:w="108" w:type="dxa"/>
            </w:tcMar>
          </w:tcPr>
          <w:p>
            <w:pPr>
              <w:pStyle w:val="102"/>
            </w:pPr>
          </w:p>
        </w:tc>
      </w:tr>
    </w:tbl>
    <w:p>
      <w:pPr>
        <w:rPr>
          <w:lang w:eastAsia="zh-CN"/>
        </w:rPr>
      </w:pPr>
      <w:bookmarkStart w:id="558" w:name="_Toc43481287"/>
      <w:bookmarkStart w:id="559" w:name="_Toc74769896"/>
      <w:bookmarkStart w:id="560" w:name="_Toc34153976"/>
      <w:bookmarkStart w:id="561" w:name="_Toc96996710"/>
      <w:bookmarkStart w:id="562" w:name="_Toc43196517"/>
      <w:bookmarkStart w:id="563" w:name="_Toc36041233"/>
      <w:bookmarkStart w:id="564" w:name="_Toc45134564"/>
      <w:bookmarkStart w:id="565" w:name="_Toc57206004"/>
      <w:bookmarkStart w:id="566" w:name="_Toc24868468"/>
      <w:bookmarkStart w:id="567" w:name="_Toc93878934"/>
      <w:bookmarkStart w:id="568" w:name="_Toc68170018"/>
      <w:bookmarkStart w:id="569" w:name="_Toc51763772"/>
      <w:bookmarkStart w:id="570" w:name="_Toc51189096"/>
      <w:bookmarkStart w:id="571" w:name="_Toc59019345"/>
      <w:bookmarkStart w:id="572" w:name="_Toc36040920"/>
      <w:bookmarkStart w:id="573" w:name="_Toc83768348"/>
    </w:p>
    <w:p>
      <w:pPr>
        <w:pStyle w:val="4"/>
      </w:pPr>
      <w:bookmarkStart w:id="574" w:name="_Toc162005510"/>
      <w:bookmarkStart w:id="575" w:name="_Toc97197116"/>
      <w:r>
        <w:rPr>
          <w:lang w:eastAsia="zh-CN"/>
        </w:rPr>
        <w:t>7</w:t>
      </w:r>
      <w:r>
        <w:t>.3</w:t>
      </w:r>
      <w:r>
        <w:tab/>
      </w:r>
      <w:r>
        <w:t>Usage of HTTP</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r>
        <w:t>For MSGin5G APIs, support of HTTP/1.1 (IETF RFC </w:t>
      </w:r>
      <w:r>
        <w:rPr>
          <w:rFonts w:hint="eastAsia"/>
          <w:lang w:val="en-US" w:eastAsia="zh-CN"/>
        </w:rPr>
        <w:t>9110</w:t>
      </w:r>
      <w:r>
        <w:t> [</w:t>
      </w:r>
      <w:r>
        <w:rPr>
          <w:rFonts w:hint="eastAsia"/>
          <w:lang w:val="en-US" w:eastAsia="zh-CN"/>
        </w:rPr>
        <w:t>11</w:t>
      </w:r>
      <w:r>
        <w:t>], IETF RFC </w:t>
      </w:r>
      <w:r>
        <w:rPr>
          <w:rFonts w:hint="eastAsia"/>
          <w:lang w:val="en-US" w:eastAsia="zh-CN"/>
        </w:rPr>
        <w:t>9111</w:t>
      </w:r>
      <w:r>
        <w:t> [</w:t>
      </w:r>
      <w:r>
        <w:rPr>
          <w:lang w:eastAsia="zh-CN"/>
        </w:rPr>
        <w:t>14</w:t>
      </w:r>
      <w:r>
        <w:t>] and IETF RFC </w:t>
      </w:r>
      <w:r>
        <w:rPr>
          <w:rFonts w:hint="eastAsia"/>
          <w:lang w:val="en-US" w:eastAsia="zh-CN"/>
        </w:rPr>
        <w:t>9112</w:t>
      </w:r>
      <w:r>
        <w:t> [</w:t>
      </w:r>
      <w:r>
        <w:rPr>
          <w:rFonts w:hint="eastAsia"/>
          <w:lang w:val="en-US" w:eastAsia="zh-CN"/>
        </w:rPr>
        <w:t>10</w:t>
      </w:r>
      <w:r>
        <w:t>]) over TLS is mandatory and support of HTTP/2 (IETF RFC </w:t>
      </w:r>
      <w:r>
        <w:rPr>
          <w:rFonts w:hint="eastAsia"/>
          <w:lang w:val="en-US" w:eastAsia="zh-CN"/>
        </w:rPr>
        <w:t>9113</w:t>
      </w:r>
      <w:r>
        <w:t> [</w:t>
      </w:r>
      <w:r>
        <w:rPr>
          <w:lang w:eastAsia="zh-CN"/>
        </w:rPr>
        <w:t>16</w:t>
      </w:r>
      <w:r>
        <w:t>]) over TLS is recommended.</w:t>
      </w:r>
    </w:p>
    <w:p>
      <w:pPr>
        <w:rPr>
          <w:lang w:eastAsia="zh-CN"/>
        </w:rPr>
      </w:pPr>
      <w:r>
        <w:t>A functional entity desiring to use HTTP/2 shall use the HTTP upgrade mechanism to negotiate applicable HTTP version as described in IETF RFC </w:t>
      </w:r>
      <w:r>
        <w:rPr>
          <w:rFonts w:hint="eastAsia"/>
          <w:lang w:val="en-US" w:eastAsia="zh-CN"/>
        </w:rPr>
        <w:t>9113</w:t>
      </w:r>
      <w:r>
        <w:t> [</w:t>
      </w:r>
      <w:r>
        <w:rPr>
          <w:lang w:eastAsia="zh-CN"/>
        </w:rPr>
        <w:t>16</w:t>
      </w:r>
      <w:r>
        <w:t>].</w:t>
      </w:r>
    </w:p>
    <w:p>
      <w:pPr>
        <w:pStyle w:val="4"/>
      </w:pPr>
      <w:bookmarkStart w:id="576" w:name="_Toc68170019"/>
      <w:bookmarkStart w:id="577" w:name="_Toc97197117"/>
      <w:bookmarkStart w:id="578" w:name="_Toc93878935"/>
      <w:bookmarkStart w:id="579" w:name="_Toc36040921"/>
      <w:bookmarkStart w:id="580" w:name="_Toc96996711"/>
      <w:bookmarkStart w:id="581" w:name="_Toc162005511"/>
      <w:bookmarkStart w:id="582" w:name="_Toc36041234"/>
      <w:bookmarkStart w:id="583" w:name="_Toc43481288"/>
      <w:bookmarkStart w:id="584" w:name="_Toc51189097"/>
      <w:bookmarkStart w:id="585" w:name="_Toc51763773"/>
      <w:bookmarkStart w:id="586" w:name="_Toc83768349"/>
      <w:bookmarkStart w:id="587" w:name="_Toc74769897"/>
      <w:bookmarkStart w:id="588" w:name="_Toc59019346"/>
      <w:bookmarkStart w:id="589" w:name="_Toc43196518"/>
      <w:bookmarkStart w:id="590" w:name="_Toc34153977"/>
      <w:bookmarkStart w:id="591" w:name="_Toc45134565"/>
      <w:bookmarkStart w:id="592" w:name="_Toc24868469"/>
      <w:bookmarkStart w:id="593" w:name="_Toc57206005"/>
      <w:r>
        <w:rPr>
          <w:lang w:eastAsia="zh-CN"/>
        </w:rPr>
        <w:t>7</w:t>
      </w:r>
      <w:r>
        <w:t>.4</w:t>
      </w:r>
      <w:r>
        <w:tab/>
      </w:r>
      <w:r>
        <w:t>Content type</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w:t>
      </w:r>
      <w:r>
        <w:rPr>
          <w:rFonts w:hint="eastAsia"/>
          <w:lang w:val="en-US" w:eastAsia="zh-CN"/>
        </w:rPr>
        <w:t>2.3</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The use of the JSON format shall be signalled by the content type "application/json".</w:t>
      </w:r>
    </w:p>
    <w:p>
      <w:pPr>
        <w:pStyle w:val="4"/>
      </w:pPr>
      <w:bookmarkStart w:id="594" w:name="_Toc162005512"/>
      <w:bookmarkStart w:id="595" w:name="_Toc36040922"/>
      <w:bookmarkStart w:id="596" w:name="_Toc51763774"/>
      <w:bookmarkStart w:id="597" w:name="_Toc68170020"/>
      <w:bookmarkStart w:id="598" w:name="_Toc36041235"/>
      <w:bookmarkStart w:id="599" w:name="_Toc43196519"/>
      <w:bookmarkStart w:id="600" w:name="_Toc59019347"/>
      <w:bookmarkStart w:id="601" w:name="_Toc96996712"/>
      <w:bookmarkStart w:id="602" w:name="_Toc43481289"/>
      <w:bookmarkStart w:id="603" w:name="_Toc51189098"/>
      <w:bookmarkStart w:id="604" w:name="_Toc74769898"/>
      <w:bookmarkStart w:id="605" w:name="_Toc57206006"/>
      <w:bookmarkStart w:id="606" w:name="_Toc34153978"/>
      <w:bookmarkStart w:id="607" w:name="_Toc24868470"/>
      <w:bookmarkStart w:id="608" w:name="_Toc45134566"/>
      <w:bookmarkStart w:id="609" w:name="_Toc93878936"/>
      <w:bookmarkStart w:id="610" w:name="_Toc83768350"/>
      <w:bookmarkStart w:id="611" w:name="_Toc97197118"/>
      <w:r>
        <w:rPr>
          <w:lang w:eastAsia="zh-CN"/>
        </w:rPr>
        <w:t>7</w:t>
      </w:r>
      <w:r>
        <w:t>.5</w:t>
      </w:r>
      <w:r>
        <w:tab/>
      </w:r>
      <w:r>
        <w:t>URI structure</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pPr>
        <w:pStyle w:val="5"/>
      </w:pPr>
      <w:bookmarkStart w:id="612" w:name="_Toc162005513"/>
      <w:bookmarkStart w:id="613" w:name="_Toc97197119"/>
      <w:bookmarkStart w:id="614" w:name="_Toc93878937"/>
      <w:bookmarkStart w:id="615" w:name="_Toc96996713"/>
      <w:r>
        <w:rPr>
          <w:lang w:eastAsia="zh-CN"/>
        </w:rPr>
        <w:t>7</w:t>
      </w:r>
      <w:r>
        <w:t>.5.1</w:t>
      </w:r>
      <w:r>
        <w:tab/>
      </w:r>
      <w:r>
        <w:t>Resource URI structure</w:t>
      </w:r>
      <w:bookmarkEnd w:id="612"/>
      <w:bookmarkEnd w:id="613"/>
      <w:bookmarkEnd w:id="614"/>
      <w:bookmarkEnd w:id="615"/>
    </w:p>
    <w:p>
      <w:pPr>
        <w:rPr>
          <w:lang w:eastAsia="zh-CN"/>
        </w:rPr>
      </w:pPr>
      <w:r>
        <w:rPr>
          <w:lang w:eastAsia="zh-CN"/>
        </w:rPr>
        <w:t>The resource URI structure of all the APIs specified in this document shall be as specified in clause</w:t>
      </w:r>
      <w:r>
        <w:t> </w:t>
      </w:r>
      <w:r>
        <w:rPr>
          <w:lang w:eastAsia="zh-CN"/>
        </w:rPr>
        <w:t>5.2.4</w:t>
      </w:r>
      <w:r>
        <w:rPr>
          <w:rFonts w:hint="eastAsia"/>
          <w:lang w:val="en-US" w:eastAsia="zh-CN"/>
        </w:rPr>
        <w:t>.1</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w:t>
      </w:r>
    </w:p>
    <w:p>
      <w:pPr>
        <w:pStyle w:val="5"/>
      </w:pPr>
      <w:bookmarkStart w:id="616" w:name="_Toc93878938"/>
      <w:bookmarkStart w:id="617" w:name="_Toc162005514"/>
      <w:bookmarkStart w:id="618" w:name="_Toc96996714"/>
      <w:bookmarkStart w:id="619" w:name="_Toc97197120"/>
      <w:r>
        <w:rPr>
          <w:lang w:eastAsia="zh-CN"/>
        </w:rPr>
        <w:t>7</w:t>
      </w:r>
      <w:r>
        <w:t>.5.2</w:t>
      </w:r>
      <w:r>
        <w:tab/>
      </w:r>
      <w:r>
        <w:t>Custom operations URI structure</w:t>
      </w:r>
      <w:bookmarkEnd w:id="616"/>
      <w:bookmarkEnd w:id="617"/>
      <w:bookmarkEnd w:id="618"/>
      <w:bookmarkEnd w:id="619"/>
    </w:p>
    <w:p>
      <w:pPr>
        <w:rPr>
          <w:lang w:eastAsia="zh-CN"/>
        </w:rPr>
      </w:pPr>
      <w:r>
        <w:rPr>
          <w:lang w:eastAsia="zh-CN"/>
        </w:rPr>
        <w:t xml:space="preserve">The URI of a custom operation which is associated with a resource shall </w:t>
      </w:r>
      <w:r>
        <w:rPr>
          <w:rFonts w:hint="eastAsia"/>
          <w:lang w:eastAsia="zh-CN"/>
        </w:rPr>
        <w:t>be as specified in clause 5.2.4.2 of 3GPP TS 29.122 [24]</w:t>
      </w:r>
      <w:r>
        <w:rPr>
          <w:lang w:eastAsia="zh-CN"/>
        </w:rPr>
        <w:t>.</w:t>
      </w:r>
    </w:p>
    <w:p>
      <w:pPr>
        <w:pStyle w:val="4"/>
      </w:pPr>
      <w:bookmarkStart w:id="620" w:name="_Toc45134567"/>
      <w:bookmarkStart w:id="621" w:name="_Toc57206007"/>
      <w:bookmarkStart w:id="622" w:name="_Toc51763775"/>
      <w:bookmarkStart w:id="623" w:name="_Toc74769899"/>
      <w:bookmarkStart w:id="624" w:name="_Toc34153979"/>
      <w:bookmarkStart w:id="625" w:name="_Toc43481290"/>
      <w:bookmarkStart w:id="626" w:name="_Toc36041236"/>
      <w:bookmarkStart w:id="627" w:name="_Toc36040923"/>
      <w:bookmarkStart w:id="628" w:name="_Toc96996715"/>
      <w:bookmarkStart w:id="629" w:name="_Toc93878939"/>
      <w:bookmarkStart w:id="630" w:name="_Toc68170021"/>
      <w:bookmarkStart w:id="631" w:name="_Toc97197121"/>
      <w:bookmarkStart w:id="632" w:name="_Toc162005515"/>
      <w:bookmarkStart w:id="633" w:name="_Toc24868471"/>
      <w:bookmarkStart w:id="634" w:name="_Toc43196520"/>
      <w:bookmarkStart w:id="635" w:name="_Toc59019348"/>
      <w:bookmarkStart w:id="636" w:name="_Toc51189099"/>
      <w:bookmarkStart w:id="637" w:name="_Toc83768351"/>
      <w:r>
        <w:rPr>
          <w:lang w:eastAsia="zh-CN"/>
        </w:rPr>
        <w:t>7</w:t>
      </w:r>
      <w:r>
        <w:t>.6</w:t>
      </w:r>
      <w:r>
        <w:tab/>
      </w:r>
      <w:r>
        <w:t>Notifications</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pPr>
        <w:rPr>
          <w:lang w:eastAsia="zh-CN"/>
        </w:rPr>
      </w:pPr>
      <w:r>
        <w:rPr>
          <w:lang w:eastAsia="zh-CN"/>
        </w:rPr>
        <w:t>None.</w:t>
      </w:r>
    </w:p>
    <w:p>
      <w:pPr>
        <w:pStyle w:val="4"/>
      </w:pPr>
      <w:bookmarkStart w:id="638" w:name="_Toc96996716"/>
      <w:bookmarkStart w:id="639" w:name="_Toc36041237"/>
      <w:bookmarkStart w:id="640" w:name="_Toc34153980"/>
      <w:bookmarkStart w:id="641" w:name="_Toc51189100"/>
      <w:bookmarkStart w:id="642" w:name="_Toc45134568"/>
      <w:bookmarkStart w:id="643" w:name="_Toc36040924"/>
      <w:bookmarkStart w:id="644" w:name="_Toc51763776"/>
      <w:bookmarkStart w:id="645" w:name="_Toc97197122"/>
      <w:bookmarkStart w:id="646" w:name="_Toc59019349"/>
      <w:bookmarkStart w:id="647" w:name="_Toc83768352"/>
      <w:bookmarkStart w:id="648" w:name="_Toc57206008"/>
      <w:bookmarkStart w:id="649" w:name="_Toc68170022"/>
      <w:bookmarkStart w:id="650" w:name="_Toc93878940"/>
      <w:bookmarkStart w:id="651" w:name="_Toc162005516"/>
      <w:bookmarkStart w:id="652" w:name="_Toc43481291"/>
      <w:bookmarkStart w:id="653" w:name="_Toc74769900"/>
      <w:bookmarkStart w:id="654" w:name="_Toc43196521"/>
      <w:bookmarkStart w:id="655" w:name="_Toc24868472"/>
      <w:r>
        <w:rPr>
          <w:lang w:eastAsia="zh-CN"/>
        </w:rPr>
        <w:t>7</w:t>
      </w:r>
      <w:r>
        <w:t>.7</w:t>
      </w:r>
      <w:r>
        <w:tab/>
      </w:r>
      <w:r>
        <w:t>Error Handling</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r>
        <w:t>HTTP error handling shall be supported as specified in clause 5.2.</w:t>
      </w:r>
      <w:r>
        <w:rPr>
          <w:rFonts w:hint="eastAsia"/>
          <w:lang w:val="en-US" w:eastAsia="zh-CN"/>
        </w:rPr>
        <w:t>6</w:t>
      </w:r>
      <w:r>
        <w:t xml:space="preserve"> of 3GPP TS 29.</w:t>
      </w:r>
      <w:r>
        <w:rPr>
          <w:rFonts w:hint="eastAsia"/>
          <w:lang w:val="en-US" w:eastAsia="zh-CN"/>
        </w:rPr>
        <w:t>122</w:t>
      </w:r>
      <w:r>
        <w:t> [</w:t>
      </w:r>
      <w:r>
        <w:rPr>
          <w:rFonts w:hint="eastAsia"/>
          <w:lang w:val="en-US" w:eastAsia="zh-CN"/>
        </w:rPr>
        <w:t>2</w:t>
      </w:r>
      <w:r>
        <w:t>4].</w:t>
      </w:r>
    </w:p>
    <w:p>
      <w:pPr>
        <w:pStyle w:val="4"/>
      </w:pPr>
      <w:bookmarkStart w:id="656" w:name="_Toc57206009"/>
      <w:bookmarkStart w:id="657" w:name="_Toc45134569"/>
      <w:bookmarkStart w:id="658" w:name="_Toc96996717"/>
      <w:bookmarkStart w:id="659" w:name="_Toc97197123"/>
      <w:bookmarkStart w:id="660" w:name="_Toc43196522"/>
      <w:bookmarkStart w:id="661" w:name="_Toc34153981"/>
      <w:bookmarkStart w:id="662" w:name="_Toc162005517"/>
      <w:bookmarkStart w:id="663" w:name="_Toc59019350"/>
      <w:bookmarkStart w:id="664" w:name="_Toc36041238"/>
      <w:bookmarkStart w:id="665" w:name="_Toc68170023"/>
      <w:bookmarkStart w:id="666" w:name="_Toc83768353"/>
      <w:bookmarkStart w:id="667" w:name="_Toc74769901"/>
      <w:bookmarkStart w:id="668" w:name="_Toc43481292"/>
      <w:bookmarkStart w:id="669" w:name="_Toc93878941"/>
      <w:bookmarkStart w:id="670" w:name="_Toc24868473"/>
      <w:bookmarkStart w:id="671" w:name="_Toc51189101"/>
      <w:bookmarkStart w:id="672" w:name="_Toc51763777"/>
      <w:bookmarkStart w:id="673" w:name="_Toc36040925"/>
      <w:r>
        <w:rPr>
          <w:lang w:eastAsia="zh-CN"/>
        </w:rPr>
        <w:t>7</w:t>
      </w:r>
      <w:r>
        <w:t>.8</w:t>
      </w:r>
      <w:r>
        <w:tab/>
      </w:r>
      <w:r>
        <w:t>Feature negotiation</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pPr>
        <w:rPr>
          <w:lang w:eastAsia="zh-CN"/>
        </w:rPr>
      </w:pPr>
      <w:r>
        <w:rPr>
          <w:lang w:eastAsia="zh-CN"/>
        </w:rPr>
        <w:t>The procedures in clause</w:t>
      </w:r>
      <w:r>
        <w:t> </w:t>
      </w:r>
      <w:r>
        <w:rPr>
          <w:rFonts w:hint="eastAsia"/>
          <w:lang w:val="en-US" w:eastAsia="zh-CN"/>
        </w:rPr>
        <w:t>5.2.7</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shall be applicable for the APIs defined in the present specification. For each of the APIs defined, the applicable list of features is contained in the related API definition.</w:t>
      </w:r>
    </w:p>
    <w:p>
      <w:pPr>
        <w:pStyle w:val="4"/>
      </w:pPr>
      <w:bookmarkStart w:id="674" w:name="_Toc97197124"/>
      <w:bookmarkStart w:id="675" w:name="_Toc36041239"/>
      <w:bookmarkStart w:id="676" w:name="_Toc24868474"/>
      <w:bookmarkStart w:id="677" w:name="_Toc43196523"/>
      <w:bookmarkStart w:id="678" w:name="_Toc93878942"/>
      <w:bookmarkStart w:id="679" w:name="_Toc34153982"/>
      <w:bookmarkStart w:id="680" w:name="_Toc96996718"/>
      <w:bookmarkStart w:id="681" w:name="_Toc57206010"/>
      <w:bookmarkStart w:id="682" w:name="_Toc51763778"/>
      <w:bookmarkStart w:id="683" w:name="_Toc51189102"/>
      <w:bookmarkStart w:id="684" w:name="_Toc68170024"/>
      <w:bookmarkStart w:id="685" w:name="_Toc43481293"/>
      <w:bookmarkStart w:id="686" w:name="_Toc36040926"/>
      <w:bookmarkStart w:id="687" w:name="_Toc162005518"/>
      <w:bookmarkStart w:id="688" w:name="_Toc74769902"/>
      <w:bookmarkStart w:id="689" w:name="_Toc45134570"/>
      <w:bookmarkStart w:id="690" w:name="_Toc59019351"/>
      <w:bookmarkStart w:id="691" w:name="_Toc83768354"/>
      <w:r>
        <w:rPr>
          <w:lang w:eastAsia="zh-CN"/>
        </w:rPr>
        <w:t>7</w:t>
      </w:r>
      <w:r>
        <w:t>.9</w:t>
      </w:r>
      <w:r>
        <w:tab/>
      </w:r>
      <w:r>
        <w:t>HTTP headers</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r>
        <w:t>The MSGin5G API shall support HTTP custom header fields specified in clause 5.2.</w:t>
      </w:r>
      <w:r>
        <w:rPr>
          <w:rFonts w:hint="eastAsia"/>
          <w:lang w:val="en-US" w:eastAsia="zh-CN"/>
        </w:rPr>
        <w:t>8</w:t>
      </w:r>
      <w:r>
        <w:t xml:space="preserve"> of 3GPP TS 29.</w:t>
      </w:r>
      <w:r>
        <w:rPr>
          <w:rFonts w:hint="eastAsia"/>
          <w:lang w:val="en-US" w:eastAsia="zh-CN"/>
        </w:rPr>
        <w:t>122</w:t>
      </w:r>
      <w:r>
        <w:t> [</w:t>
      </w:r>
      <w:r>
        <w:rPr>
          <w:rFonts w:hint="eastAsia"/>
          <w:lang w:val="en-US" w:eastAsia="zh-CN"/>
        </w:rPr>
        <w:t>2</w:t>
      </w:r>
      <w:r>
        <w:t>4]. No specific custom headers are defined for the MSGin5G API in the present specification.</w:t>
      </w:r>
    </w:p>
    <w:p>
      <w:pPr>
        <w:pStyle w:val="4"/>
      </w:pPr>
      <w:bookmarkStart w:id="692" w:name="_Toc162005519"/>
      <w:bookmarkStart w:id="693" w:name="_Toc51763779"/>
      <w:bookmarkStart w:id="694" w:name="_Toc96996719"/>
      <w:bookmarkStart w:id="695" w:name="_Toc36040927"/>
      <w:bookmarkStart w:id="696" w:name="_Toc45134571"/>
      <w:bookmarkStart w:id="697" w:name="_Toc57206011"/>
      <w:bookmarkStart w:id="698" w:name="_Toc24868475"/>
      <w:bookmarkStart w:id="699" w:name="_Toc43481294"/>
      <w:bookmarkStart w:id="700" w:name="_Toc59019352"/>
      <w:bookmarkStart w:id="701" w:name="_Toc83768355"/>
      <w:bookmarkStart w:id="702" w:name="_Toc97197125"/>
      <w:bookmarkStart w:id="703" w:name="_Toc51189103"/>
      <w:bookmarkStart w:id="704" w:name="_Toc93878943"/>
      <w:bookmarkStart w:id="705" w:name="_Toc68170025"/>
      <w:bookmarkStart w:id="706" w:name="_Toc43196524"/>
      <w:bookmarkStart w:id="707" w:name="_Toc74769903"/>
      <w:bookmarkStart w:id="708" w:name="_Toc34153983"/>
      <w:bookmarkStart w:id="709" w:name="_Toc36041240"/>
      <w:r>
        <w:rPr>
          <w:lang w:eastAsia="zh-CN"/>
        </w:rPr>
        <w:t>7</w:t>
      </w:r>
      <w:r>
        <w:t>.10</w:t>
      </w:r>
      <w:r>
        <w:tab/>
      </w:r>
      <w:r>
        <w:t>Conventions for Open API specification files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pPr>
        <w:rPr>
          <w:lang w:eastAsia="zh-CN"/>
        </w:rPr>
      </w:pPr>
      <w:r>
        <w:rPr>
          <w:lang w:eastAsia="zh-CN"/>
        </w:rPr>
        <w:t>The conventions for Open API specification files as specified in clause</w:t>
      </w:r>
      <w:r>
        <w:t> </w:t>
      </w:r>
      <w:r>
        <w:rPr>
          <w:lang w:eastAsia="zh-CN"/>
        </w:rPr>
        <w:t>5.</w:t>
      </w:r>
      <w:r>
        <w:rPr>
          <w:rFonts w:hint="eastAsia"/>
          <w:lang w:val="en-US" w:eastAsia="zh-CN"/>
        </w:rPr>
        <w:t>2.9</w:t>
      </w:r>
      <w:r>
        <w:rPr>
          <w:lang w:eastAsia="zh-CN"/>
        </w:rPr>
        <w:t xml:space="preserve"> of 3GPP</w:t>
      </w:r>
      <w:r>
        <w:rPr>
          <w:lang w:val="en-US" w:eastAsia="zh-CN"/>
        </w:rP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 shall be applicable for all APIs in this document.</w:t>
      </w:r>
    </w:p>
    <w:p>
      <w:pPr>
        <w:pStyle w:val="3"/>
      </w:pPr>
      <w:bookmarkStart w:id="710" w:name="_Toc96996720"/>
      <w:bookmarkStart w:id="711" w:name="_Toc162005520"/>
      <w:bookmarkStart w:id="712" w:name="_Toc83768356"/>
      <w:bookmarkStart w:id="713" w:name="_Toc97197126"/>
      <w:bookmarkStart w:id="714" w:name="_Toc93878944"/>
      <w:r>
        <w:rPr>
          <w:lang w:eastAsia="zh-CN"/>
        </w:rPr>
        <w:t>8</w:t>
      </w:r>
      <w:r>
        <w:tab/>
      </w:r>
      <w:r>
        <w:rPr>
          <w:lang w:eastAsia="zh-CN"/>
        </w:rPr>
        <w:t>Message Server API definition</w:t>
      </w:r>
      <w:bookmarkEnd w:id="710"/>
      <w:bookmarkEnd w:id="711"/>
      <w:bookmarkEnd w:id="712"/>
      <w:bookmarkEnd w:id="713"/>
      <w:bookmarkEnd w:id="714"/>
    </w:p>
    <w:p>
      <w:pPr>
        <w:pStyle w:val="4"/>
        <w:rPr>
          <w:lang w:eastAsia="zh-CN"/>
        </w:rPr>
      </w:pPr>
      <w:bookmarkStart w:id="715" w:name="_Toc97197127"/>
      <w:bookmarkStart w:id="716" w:name="_Toc83768357"/>
      <w:bookmarkStart w:id="717" w:name="_Toc96996721"/>
      <w:bookmarkStart w:id="718" w:name="_Toc93878945"/>
      <w:bookmarkStart w:id="719" w:name="_Toc162005521"/>
      <w:r>
        <w:rPr>
          <w:lang w:eastAsia="zh-CN"/>
        </w:rPr>
        <w:t>8.1</w:t>
      </w:r>
      <w:r>
        <w:rPr>
          <w:lang w:eastAsia="zh-CN"/>
        </w:rPr>
        <w:tab/>
      </w:r>
      <w:r>
        <w:rPr>
          <w:lang w:eastAsia="zh-CN"/>
        </w:rPr>
        <w:t>MSGS_</w:t>
      </w:r>
      <w:r>
        <w:t>ASRegistration</w:t>
      </w:r>
      <w:r>
        <w:rPr>
          <w:lang w:eastAsia="zh-CN"/>
        </w:rPr>
        <w:t xml:space="preserve"> API</w:t>
      </w:r>
      <w:bookmarkEnd w:id="715"/>
      <w:bookmarkEnd w:id="716"/>
      <w:bookmarkEnd w:id="717"/>
      <w:bookmarkEnd w:id="718"/>
      <w:bookmarkEnd w:id="719"/>
    </w:p>
    <w:p>
      <w:pPr>
        <w:pStyle w:val="5"/>
      </w:pPr>
      <w:bookmarkStart w:id="720" w:name="_Toc93878946"/>
      <w:bookmarkStart w:id="721" w:name="_Toc83768358"/>
      <w:bookmarkStart w:id="722" w:name="_Toc97197128"/>
      <w:bookmarkStart w:id="723" w:name="_Toc96996722"/>
      <w:bookmarkStart w:id="724" w:name="_Toc162005522"/>
      <w:r>
        <w:rPr>
          <w:lang w:eastAsia="zh-CN"/>
        </w:rPr>
        <w:t>8</w:t>
      </w:r>
      <w:r>
        <w:t>.1.1</w:t>
      </w:r>
      <w:r>
        <w:tab/>
      </w:r>
      <w:r>
        <w:t>API URI</w:t>
      </w:r>
      <w:bookmarkEnd w:id="720"/>
      <w:bookmarkEnd w:id="721"/>
      <w:bookmarkEnd w:id="722"/>
      <w:bookmarkEnd w:id="723"/>
      <w:bookmarkEnd w:id="724"/>
    </w:p>
    <w:p>
      <w:pPr>
        <w:rPr>
          <w:lang w:eastAsia="zh-CN"/>
        </w:rPr>
      </w:pPr>
      <w:r>
        <w:t>The MSGS_ASRegistration service shall use the MSGS_ASRegistration API</w:t>
      </w:r>
      <w:r>
        <w:rPr>
          <w:lang w:eastAsia="zh-CN"/>
        </w:rPr>
        <w:t>.</w:t>
      </w:r>
    </w:p>
    <w:p>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asregistration".</w:t>
      </w:r>
    </w:p>
    <w:p>
      <w:pPr>
        <w:pStyle w:val="110"/>
      </w:pPr>
      <w:r>
        <w:t>-</w:t>
      </w:r>
      <w:r>
        <w:rPr>
          <w:lang w:eastAsia="zh-CN"/>
        </w:rPr>
        <w:tab/>
      </w:r>
      <w:r>
        <w:t>The &lt;apiVersion&gt; shall be "v1".</w:t>
      </w:r>
    </w:p>
    <w:p>
      <w:pPr>
        <w:pStyle w:val="110"/>
        <w:rPr>
          <w:lang w:eastAsia="zh-CN"/>
        </w:rPr>
      </w:pPr>
      <w:r>
        <w:t>-</w:t>
      </w:r>
      <w:r>
        <w:rPr>
          <w:lang w:eastAsia="zh-CN"/>
        </w:rPr>
        <w:tab/>
      </w:r>
      <w:r>
        <w:t>The &lt;apiSpecificResourceUriPart&gt; shall be set as described in clause 8.1.2.</w:t>
      </w:r>
    </w:p>
    <w:p>
      <w:pPr>
        <w:pStyle w:val="5"/>
      </w:pPr>
      <w:bookmarkStart w:id="725" w:name="_Toc83768359"/>
      <w:bookmarkStart w:id="726" w:name="_Toc96996723"/>
      <w:bookmarkStart w:id="727" w:name="_Toc162005523"/>
      <w:bookmarkStart w:id="728" w:name="_Toc97197129"/>
      <w:bookmarkStart w:id="729" w:name="_Toc93878947"/>
      <w:r>
        <w:rPr>
          <w:lang w:eastAsia="zh-CN"/>
        </w:rPr>
        <w:t>8</w:t>
      </w:r>
      <w:r>
        <w:t>.1.2</w:t>
      </w:r>
      <w:r>
        <w:tab/>
      </w:r>
      <w:r>
        <w:t>Resources</w:t>
      </w:r>
      <w:bookmarkEnd w:id="725"/>
      <w:bookmarkEnd w:id="726"/>
      <w:bookmarkEnd w:id="727"/>
      <w:bookmarkEnd w:id="728"/>
      <w:bookmarkEnd w:id="729"/>
    </w:p>
    <w:p>
      <w:pPr>
        <w:pStyle w:val="6"/>
      </w:pPr>
      <w:bookmarkStart w:id="730" w:name="_Toc93878948"/>
      <w:bookmarkStart w:id="731" w:name="_Toc162005524"/>
      <w:bookmarkStart w:id="732" w:name="_Toc81332253"/>
      <w:bookmarkStart w:id="733" w:name="_Toc96996724"/>
      <w:bookmarkStart w:id="734" w:name="_Toc97197130"/>
      <w:r>
        <w:t>8.1.2.1</w:t>
      </w:r>
      <w:r>
        <w:tab/>
      </w:r>
      <w:r>
        <w:t>Overview</w:t>
      </w:r>
      <w:bookmarkEnd w:id="730"/>
      <w:bookmarkEnd w:id="731"/>
      <w:bookmarkEnd w:id="732"/>
      <w:bookmarkEnd w:id="733"/>
      <w:bookmarkEnd w:id="734"/>
    </w:p>
    <w:p>
      <w:pPr>
        <w:pStyle w:val="112"/>
      </w:pPr>
      <w:r>
        <w:object>
          <v:shape id="_x0000_i1040" o:spt="75" type="#_x0000_t75" style="height:201pt;width:303pt;" o:ole="t" filled="f" o:preferrelative="t" stroked="f" coordsize="21600,21600">
            <v:path/>
            <v:fill on="f" focussize="0,0"/>
            <v:stroke on="f" joinstyle="miter"/>
            <v:imagedata r:id="rId41" o:title=""/>
            <o:lock v:ext="edit" aspectratio="t"/>
            <w10:wrap type="none"/>
            <w10:anchorlock/>
          </v:shape>
          <o:OLEObject Type="Embed" ProgID="Visio.Drawing.11" ShapeID="_x0000_i1040" DrawAspect="Content" ObjectID="_1468075740" r:id="rId40">
            <o:LockedField>false</o:LockedField>
          </o:OLEObject>
        </w:object>
      </w:r>
    </w:p>
    <w:p>
      <w:pPr>
        <w:pStyle w:val="119"/>
      </w:pPr>
      <w:r>
        <w:t>Figure 8.1.2.1-1: Resource URI structure of the MSGS_ASRegistration API</w:t>
      </w:r>
    </w:p>
    <w:p>
      <w:r>
        <w:t>Table 8.1.2.1-1 provides an overview of the resources and applicable HTTP methods.</w:t>
      </w:r>
    </w:p>
    <w:p>
      <w:pPr>
        <w:pStyle w:val="112"/>
      </w:pPr>
      <w:r>
        <w:t>Table 8.1.2.1-1: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pPr>
              <w:pStyle w:val="103"/>
              <w:rPr>
                <w:kern w:val="2"/>
                <w:szCs w:val="22"/>
              </w:rPr>
            </w:pPr>
            <w:r>
              <w:rPr>
                <w:kern w:val="2"/>
                <w:szCs w:val="22"/>
              </w:rPr>
              <w:t>Resource name</w:t>
            </w:r>
          </w:p>
        </w:tc>
        <w:tc>
          <w:tcPr>
            <w:tcW w:w="1585" w:type="pct"/>
            <w:shd w:val="clear" w:color="auto" w:fill="C0C0C0"/>
            <w:vAlign w:val="center"/>
          </w:tcPr>
          <w:p>
            <w:pPr>
              <w:pStyle w:val="103"/>
              <w:rPr>
                <w:kern w:val="2"/>
                <w:szCs w:val="22"/>
              </w:rPr>
            </w:pPr>
            <w:r>
              <w:rPr>
                <w:kern w:val="2"/>
                <w:szCs w:val="22"/>
              </w:rPr>
              <w:t>Resource URI</w:t>
            </w:r>
          </w:p>
        </w:tc>
        <w:tc>
          <w:tcPr>
            <w:tcW w:w="636" w:type="pct"/>
            <w:shd w:val="clear" w:color="auto" w:fill="C0C0C0"/>
            <w:vAlign w:val="center"/>
          </w:tcPr>
          <w:p>
            <w:pPr>
              <w:pStyle w:val="103"/>
              <w:rPr>
                <w:kern w:val="2"/>
                <w:szCs w:val="22"/>
              </w:rPr>
            </w:pPr>
            <w:r>
              <w:rPr>
                <w:kern w:val="2"/>
                <w:szCs w:val="22"/>
              </w:rPr>
              <w:t>HTTP method or custom operation</w:t>
            </w:r>
          </w:p>
        </w:tc>
        <w:tc>
          <w:tcPr>
            <w:tcW w:w="1510"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Registrations</w:t>
            </w:r>
          </w:p>
          <w:p>
            <w:pPr>
              <w:pStyle w:val="102"/>
              <w:rPr>
                <w:kern w:val="2"/>
                <w:szCs w:val="22"/>
              </w:rPr>
            </w:pPr>
          </w:p>
        </w:tc>
        <w:tc>
          <w:tcPr>
            <w:tcW w:w="1585" w:type="pct"/>
          </w:tcPr>
          <w:p>
            <w:pPr>
              <w:pStyle w:val="102"/>
              <w:rPr>
                <w:kern w:val="2"/>
                <w:szCs w:val="22"/>
              </w:rPr>
            </w:pPr>
            <w:r>
              <w:rPr>
                <w:kern w:val="2"/>
                <w:szCs w:val="22"/>
              </w:rPr>
              <w:t>/registrations</w:t>
            </w:r>
          </w:p>
        </w:tc>
        <w:tc>
          <w:tcPr>
            <w:tcW w:w="636" w:type="pct"/>
          </w:tcPr>
          <w:p>
            <w:pPr>
              <w:pStyle w:val="102"/>
              <w:rPr>
                <w:kern w:val="2"/>
                <w:szCs w:val="22"/>
              </w:rPr>
            </w:pPr>
            <w:r>
              <w:rPr>
                <w:kern w:val="2"/>
                <w:szCs w:val="22"/>
              </w:rPr>
              <w:t>POST</w:t>
            </w:r>
          </w:p>
        </w:tc>
        <w:tc>
          <w:tcPr>
            <w:tcW w:w="1510" w:type="pct"/>
          </w:tcPr>
          <w:p>
            <w:pPr>
              <w:pStyle w:val="102"/>
              <w:rPr>
                <w:kern w:val="2"/>
                <w:szCs w:val="22"/>
              </w:rPr>
            </w:pPr>
            <w:r>
              <w:rPr>
                <w:kern w:val="2"/>
                <w:szCs w:val="22"/>
              </w:rPr>
              <w:t>Registers a new AS at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DeRegistration</w:t>
            </w:r>
          </w:p>
        </w:tc>
        <w:tc>
          <w:tcPr>
            <w:tcW w:w="1585" w:type="pct"/>
          </w:tcPr>
          <w:p>
            <w:pPr>
              <w:pStyle w:val="102"/>
              <w:rPr>
                <w:kern w:val="2"/>
                <w:szCs w:val="22"/>
              </w:rPr>
            </w:pPr>
            <w:r>
              <w:rPr>
                <w:kern w:val="2"/>
                <w:szCs w:val="22"/>
              </w:rPr>
              <w:t>/registrations/{registrationId}</w:t>
            </w:r>
          </w:p>
        </w:tc>
        <w:tc>
          <w:tcPr>
            <w:tcW w:w="636" w:type="pct"/>
          </w:tcPr>
          <w:p>
            <w:pPr>
              <w:pStyle w:val="102"/>
              <w:rPr>
                <w:kern w:val="2"/>
                <w:szCs w:val="22"/>
              </w:rPr>
            </w:pPr>
            <w:r>
              <w:rPr>
                <w:kern w:val="2"/>
                <w:szCs w:val="22"/>
              </w:rPr>
              <w:t>DELETE</w:t>
            </w:r>
          </w:p>
        </w:tc>
        <w:tc>
          <w:tcPr>
            <w:tcW w:w="1510" w:type="pct"/>
          </w:tcPr>
          <w:p>
            <w:pPr>
              <w:pStyle w:val="102"/>
              <w:rPr>
                <w:kern w:val="2"/>
                <w:szCs w:val="22"/>
              </w:rPr>
            </w:pPr>
            <w:r>
              <w:rPr>
                <w:kern w:val="2"/>
                <w:szCs w:val="22"/>
              </w:rPr>
              <w:t>Removes an AS registration resource.</w:t>
            </w:r>
          </w:p>
        </w:tc>
      </w:tr>
    </w:tbl>
    <w:p>
      <w:bookmarkStart w:id="735" w:name="_Toc81332254"/>
      <w:bookmarkStart w:id="736" w:name="_Toc97197131"/>
      <w:bookmarkStart w:id="737" w:name="_Toc93878949"/>
      <w:bookmarkStart w:id="738" w:name="_Toc96996725"/>
    </w:p>
    <w:p>
      <w:pPr>
        <w:pStyle w:val="6"/>
      </w:pPr>
      <w:bookmarkStart w:id="739" w:name="_Toc162005525"/>
      <w:r>
        <w:t>8.1.2.2</w:t>
      </w:r>
      <w:r>
        <w:tab/>
      </w:r>
      <w:r>
        <w:t>Resource: AS Registrations</w:t>
      </w:r>
      <w:bookmarkEnd w:id="735"/>
      <w:bookmarkEnd w:id="736"/>
      <w:bookmarkEnd w:id="737"/>
      <w:bookmarkEnd w:id="738"/>
      <w:bookmarkEnd w:id="739"/>
    </w:p>
    <w:p>
      <w:pPr>
        <w:pStyle w:val="7"/>
        <w:rPr>
          <w:lang w:eastAsia="zh-CN"/>
        </w:rPr>
      </w:pPr>
      <w:bookmarkStart w:id="740" w:name="_Toc93878950"/>
      <w:bookmarkStart w:id="741" w:name="_Toc96996726"/>
      <w:bookmarkStart w:id="742" w:name="_Toc81332255"/>
      <w:bookmarkStart w:id="743" w:name="_Toc162005526"/>
      <w:bookmarkStart w:id="744" w:name="_Toc97197132"/>
      <w:r>
        <w:rPr>
          <w:lang w:eastAsia="zh-CN"/>
        </w:rPr>
        <w:t>8.1.2.2.1</w:t>
      </w:r>
      <w:r>
        <w:rPr>
          <w:lang w:eastAsia="zh-CN"/>
        </w:rPr>
        <w:tab/>
      </w:r>
      <w:r>
        <w:rPr>
          <w:lang w:eastAsia="zh-CN"/>
        </w:rPr>
        <w:t>Description</w:t>
      </w:r>
      <w:bookmarkEnd w:id="740"/>
      <w:bookmarkEnd w:id="741"/>
      <w:bookmarkEnd w:id="742"/>
      <w:bookmarkEnd w:id="743"/>
      <w:bookmarkEnd w:id="744"/>
    </w:p>
    <w:p>
      <w:pPr>
        <w:rPr>
          <w:lang w:eastAsia="zh-CN"/>
        </w:rPr>
      </w:pPr>
      <w:r>
        <w:rPr>
          <w:lang w:eastAsia="zh-CN"/>
        </w:rPr>
        <w:t>This resource represents all the Application Servers that are registered at a given MSGin5G Server.</w:t>
      </w:r>
    </w:p>
    <w:p>
      <w:pPr>
        <w:pStyle w:val="7"/>
        <w:rPr>
          <w:lang w:eastAsia="zh-CN"/>
        </w:rPr>
      </w:pPr>
      <w:bookmarkStart w:id="745" w:name="_Toc96996727"/>
      <w:bookmarkStart w:id="746" w:name="_Toc162005527"/>
      <w:bookmarkStart w:id="747" w:name="_Toc97197133"/>
      <w:bookmarkStart w:id="748" w:name="_Toc93878951"/>
      <w:bookmarkStart w:id="749" w:name="_Toc81332256"/>
      <w:r>
        <w:rPr>
          <w:lang w:eastAsia="zh-CN"/>
        </w:rPr>
        <w:t>8.1.2.2.2</w:t>
      </w:r>
      <w:r>
        <w:rPr>
          <w:lang w:eastAsia="zh-CN"/>
        </w:rPr>
        <w:tab/>
      </w:r>
      <w:r>
        <w:rPr>
          <w:lang w:eastAsia="zh-CN"/>
        </w:rPr>
        <w:t>Resource Definition</w:t>
      </w:r>
      <w:bookmarkEnd w:id="745"/>
      <w:bookmarkEnd w:id="746"/>
      <w:bookmarkEnd w:id="747"/>
      <w:bookmarkEnd w:id="748"/>
      <w:bookmarkEnd w:id="749"/>
    </w:p>
    <w:p>
      <w:pPr>
        <w:rPr>
          <w:lang w:eastAsia="zh-CN"/>
        </w:rPr>
      </w:pPr>
      <w:r>
        <w:rPr>
          <w:lang w:eastAsia="zh-CN"/>
        </w:rPr>
        <w:t xml:space="preserve">Resource URI: </w:t>
      </w:r>
      <w:r>
        <w:rPr>
          <w:b/>
          <w:bCs/>
          <w:lang w:eastAsia="zh-CN"/>
        </w:rPr>
        <w:t>{apiRoot}/msgs-asregistration/&lt;apiVersion&gt;/registrations</w:t>
      </w:r>
    </w:p>
    <w:p>
      <w:pPr>
        <w:rPr>
          <w:lang w:eastAsia="zh-CN"/>
        </w:rPr>
      </w:pPr>
      <w:r>
        <w:rPr>
          <w:lang w:eastAsia="zh-CN"/>
        </w:rPr>
        <w:t>This resource shall support the resource URI variables defined in the table</w:t>
      </w:r>
      <w:r>
        <w:rPr>
          <w:rFonts w:ascii="Arial" w:hAnsi="Arial" w:eastAsia="等线"/>
          <w:sz w:val="18"/>
        </w:rPr>
        <w:t> </w:t>
      </w:r>
      <w:r>
        <w:rPr>
          <w:lang w:eastAsia="zh-CN"/>
        </w:rPr>
        <w:t>8.1.2.2.2-1.</w:t>
      </w:r>
    </w:p>
    <w:p>
      <w:pPr>
        <w:pStyle w:val="112"/>
      </w:pPr>
      <w:r>
        <w:t>Table</w:t>
      </w:r>
      <w:r>
        <w:rPr>
          <w:rFonts w:eastAsia="等线"/>
          <w:sz w:val="18"/>
        </w:rPr>
        <w:t> </w:t>
      </w:r>
      <w:r>
        <w:t>8.1.2.2.2-1: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8.1.1</w:t>
            </w:r>
          </w:p>
        </w:tc>
      </w:tr>
    </w:tbl>
    <w:p>
      <w:pPr>
        <w:rPr>
          <w:lang w:eastAsia="zh-CN"/>
        </w:rPr>
      </w:pPr>
    </w:p>
    <w:p>
      <w:pPr>
        <w:pStyle w:val="7"/>
        <w:rPr>
          <w:lang w:eastAsia="zh-CN"/>
        </w:rPr>
      </w:pPr>
      <w:bookmarkStart w:id="750" w:name="_Toc81332257"/>
      <w:bookmarkStart w:id="751" w:name="_Toc97197134"/>
      <w:bookmarkStart w:id="752" w:name="_Toc162005528"/>
      <w:bookmarkStart w:id="753" w:name="_Toc96996728"/>
      <w:bookmarkStart w:id="754" w:name="_Toc93878952"/>
      <w:r>
        <w:rPr>
          <w:lang w:eastAsia="zh-CN"/>
        </w:rPr>
        <w:t>8.1.2.2.3</w:t>
      </w:r>
      <w:r>
        <w:rPr>
          <w:lang w:eastAsia="zh-CN"/>
        </w:rPr>
        <w:tab/>
      </w:r>
      <w:r>
        <w:rPr>
          <w:lang w:eastAsia="zh-CN"/>
        </w:rPr>
        <w:t>Resource Standard Methods</w:t>
      </w:r>
      <w:bookmarkEnd w:id="750"/>
      <w:bookmarkEnd w:id="751"/>
      <w:bookmarkEnd w:id="752"/>
      <w:bookmarkEnd w:id="753"/>
      <w:bookmarkEnd w:id="754"/>
    </w:p>
    <w:p>
      <w:pPr>
        <w:pStyle w:val="8"/>
        <w:rPr>
          <w:lang w:eastAsia="zh-CN"/>
        </w:rPr>
      </w:pPr>
      <w:bookmarkStart w:id="755" w:name="_Toc81332258"/>
      <w:bookmarkStart w:id="756" w:name="_Toc93878953"/>
      <w:bookmarkStart w:id="757" w:name="_Toc97197135"/>
      <w:bookmarkStart w:id="758" w:name="_Toc96996729"/>
      <w:bookmarkStart w:id="759" w:name="_Toc162005529"/>
      <w:r>
        <w:rPr>
          <w:lang w:eastAsia="zh-CN"/>
        </w:rPr>
        <w:t>8.1.2.2.3.1</w:t>
      </w:r>
      <w:r>
        <w:rPr>
          <w:lang w:eastAsia="zh-CN"/>
        </w:rPr>
        <w:tab/>
      </w:r>
      <w:r>
        <w:rPr>
          <w:lang w:eastAsia="zh-CN"/>
        </w:rPr>
        <w:t>POST</w:t>
      </w:r>
      <w:bookmarkEnd w:id="755"/>
      <w:bookmarkEnd w:id="756"/>
      <w:bookmarkEnd w:id="757"/>
      <w:bookmarkEnd w:id="758"/>
      <w:bookmarkEnd w:id="759"/>
    </w:p>
    <w:p>
      <w:pPr>
        <w:rPr>
          <w:lang w:eastAsia="zh-CN"/>
        </w:rPr>
      </w:pPr>
      <w:r>
        <w:rPr>
          <w:lang w:eastAsia="zh-CN"/>
        </w:rPr>
        <w:t>This method shall support the URI query parameters specified in table</w:t>
      </w:r>
      <w:r>
        <w:rPr>
          <w:rFonts w:ascii="Arial" w:hAnsi="Arial" w:eastAsia="等线"/>
          <w:sz w:val="18"/>
        </w:rPr>
        <w:t> </w:t>
      </w:r>
      <w:r>
        <w:rPr>
          <w:lang w:eastAsia="zh-CN"/>
        </w:rPr>
        <w:t>8.1.2.2.3.1-1.</w:t>
      </w:r>
    </w:p>
    <w:p>
      <w:pPr>
        <w:pStyle w:val="112"/>
      </w:pPr>
      <w:r>
        <w:t>Table</w:t>
      </w:r>
      <w:r>
        <w:rPr>
          <w:rFonts w:eastAsia="等线"/>
          <w:sz w:val="18"/>
        </w:rPr>
        <w:t> </w:t>
      </w:r>
      <w:r>
        <w:t>8.1.2.2.3.1-1: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8.1.2.2.3.1-2 and the response data structures and response codes specified in table</w:t>
      </w:r>
      <w:r>
        <w:rPr>
          <w:rFonts w:ascii="Arial" w:hAnsi="Arial" w:eastAsia="等线"/>
          <w:sz w:val="18"/>
        </w:rPr>
        <w:t> </w:t>
      </w:r>
      <w:r>
        <w:t>8.1.2.2.3.1-3.</w:t>
      </w:r>
    </w:p>
    <w:p>
      <w:pPr>
        <w:pStyle w:val="112"/>
      </w:pPr>
      <w:r>
        <w:t>Table</w:t>
      </w:r>
      <w:r>
        <w:rPr>
          <w:rFonts w:eastAsia="等线"/>
          <w:sz w:val="18"/>
        </w:rPr>
        <w:t> </w:t>
      </w:r>
      <w:r>
        <w:t xml:space="preserve">8.1.2.2.3.1-2: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r>
              <w:rPr>
                <w:kern w:val="2"/>
                <w:szCs w:val="22"/>
              </w:rPr>
              <w:t>ASRegistration</w:t>
            </w:r>
          </w:p>
        </w:tc>
        <w:tc>
          <w:tcPr>
            <w:tcW w:w="518" w:type="dxa"/>
            <w:tcBorders>
              <w:top w:val="single" w:color="auto" w:sz="6" w:space="0"/>
            </w:tcBorders>
          </w:tcPr>
          <w:p>
            <w:pPr>
              <w:pStyle w:val="104"/>
              <w:rPr>
                <w:kern w:val="2"/>
                <w:szCs w:val="22"/>
              </w:rPr>
            </w:pPr>
            <w:r>
              <w:rPr>
                <w:kern w:val="2"/>
                <w:szCs w:val="22"/>
              </w:rPr>
              <w:t>M</w:t>
            </w:r>
          </w:p>
        </w:tc>
        <w:tc>
          <w:tcPr>
            <w:tcW w:w="2268" w:type="dxa"/>
            <w:tcBorders>
              <w:top w:val="single" w:color="auto" w:sz="6" w:space="0"/>
            </w:tcBorders>
          </w:tcPr>
          <w:p>
            <w:pPr>
              <w:pStyle w:val="102"/>
              <w:rPr>
                <w:kern w:val="2"/>
                <w:szCs w:val="22"/>
              </w:rPr>
            </w:pPr>
            <w:r>
              <w:rPr>
                <w:kern w:val="2"/>
                <w:szCs w:val="22"/>
              </w:rPr>
              <w:t>1</w:t>
            </w:r>
          </w:p>
        </w:tc>
        <w:tc>
          <w:tcPr>
            <w:tcW w:w="5239" w:type="dxa"/>
            <w:tcBorders>
              <w:top w:val="single" w:color="auto" w:sz="6" w:space="0"/>
            </w:tcBorders>
            <w:shd w:val="clear" w:color="auto" w:fill="auto"/>
          </w:tcPr>
          <w:p>
            <w:pPr>
              <w:pStyle w:val="102"/>
              <w:rPr>
                <w:kern w:val="2"/>
                <w:szCs w:val="22"/>
              </w:rPr>
            </w:pPr>
            <w:r>
              <w:rPr>
                <w:kern w:val="2"/>
                <w:szCs w:val="22"/>
              </w:rPr>
              <w:t>AS registration request information.</w:t>
            </w:r>
          </w:p>
        </w:tc>
      </w:tr>
    </w:tbl>
    <w:p>
      <w:pPr>
        <w:rPr>
          <w:lang w:eastAsia="zh-CN"/>
        </w:rPr>
      </w:pPr>
    </w:p>
    <w:p>
      <w:pPr>
        <w:pStyle w:val="112"/>
      </w:pPr>
      <w:r>
        <w:t>Table</w:t>
      </w:r>
      <w:r>
        <w:rPr>
          <w:rFonts w:eastAsia="等线"/>
          <w:sz w:val="18"/>
        </w:rPr>
        <w:t> </w:t>
      </w:r>
      <w:r>
        <w:t>8.1.2.2.3.1-3: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rPr>
            </w:pPr>
            <w:r>
              <w:rPr>
                <w:kern w:val="2"/>
                <w:szCs w:val="22"/>
              </w:rPr>
              <w:t>1</w:t>
            </w:r>
          </w:p>
        </w:tc>
        <w:tc>
          <w:tcPr>
            <w:tcW w:w="967" w:type="pct"/>
          </w:tcPr>
          <w:p>
            <w:pPr>
              <w:pStyle w:val="102"/>
              <w:rPr>
                <w:kern w:val="2"/>
                <w:szCs w:val="22"/>
                <w:lang w:eastAsia="zh-CN"/>
              </w:rPr>
            </w:pPr>
            <w:r>
              <w:rPr>
                <w:kern w:val="2"/>
                <w:szCs w:val="22"/>
                <w:lang w:eastAsia="zh-CN"/>
              </w:rPr>
              <w:t>201 Created</w:t>
            </w:r>
          </w:p>
        </w:tc>
        <w:tc>
          <w:tcPr>
            <w:tcW w:w="1971" w:type="pct"/>
            <w:shd w:val="clear" w:color="auto" w:fill="auto"/>
          </w:tcPr>
          <w:p>
            <w:pPr>
              <w:pStyle w:val="102"/>
              <w:rPr>
                <w:kern w:val="2"/>
                <w:szCs w:val="22"/>
              </w:rPr>
            </w:pPr>
            <w:r>
              <w:rPr>
                <w:kern w:val="2"/>
                <w:szCs w:val="22"/>
              </w:rPr>
              <w:t xml:space="preserve">AS information is registered successfully at MSGin5G Server. </w:t>
            </w:r>
          </w:p>
          <w:p>
            <w:pPr>
              <w:pStyle w:val="102"/>
              <w:rPr>
                <w:kern w:val="2"/>
                <w:szCs w:val="22"/>
              </w:rPr>
            </w:pPr>
            <w:r>
              <w:rPr>
                <w:kern w:val="2"/>
                <w:szCs w:val="22"/>
              </w:rPr>
              <w:t>The URI of the created resource shall be returned in the "Location" HTTP header.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p>
      <w:pPr>
        <w:pStyle w:val="112"/>
      </w:pPr>
      <w:r>
        <w:t>Table</w:t>
      </w:r>
      <w:r>
        <w:rPr>
          <w:rFonts w:eastAsia="等线"/>
          <w:sz w:val="18"/>
        </w:rPr>
        <w:t> </w:t>
      </w:r>
      <w:r>
        <w:t>8.1.2.2.3.1-4: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3"/>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pPr>
              <w:pStyle w:val="103"/>
              <w:rPr>
                <w:kern w:val="2"/>
                <w:szCs w:val="22"/>
              </w:rPr>
            </w:pPr>
            <w:r>
              <w:rPr>
                <w:kern w:val="2"/>
                <w:szCs w:val="22"/>
              </w:rPr>
              <w:t>Name</w:t>
            </w:r>
          </w:p>
        </w:tc>
        <w:tc>
          <w:tcPr>
            <w:tcW w:w="666"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pPr>
              <w:pStyle w:val="102"/>
              <w:rPr>
                <w:kern w:val="2"/>
                <w:szCs w:val="22"/>
              </w:rPr>
            </w:pPr>
            <w:r>
              <w:rPr>
                <w:kern w:val="2"/>
                <w:szCs w:val="22"/>
              </w:rPr>
              <w:t>n/a</w:t>
            </w:r>
          </w:p>
        </w:tc>
        <w:tc>
          <w:tcPr>
            <w:tcW w:w="666"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199"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1"/>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pPr>
              <w:pStyle w:val="103"/>
              <w:rPr>
                <w:kern w:val="2"/>
                <w:szCs w:val="22"/>
              </w:rPr>
            </w:pPr>
            <w:r>
              <w:rPr>
                <w:kern w:val="2"/>
                <w:szCs w:val="22"/>
              </w:rPr>
              <w:t>Name</w:t>
            </w:r>
          </w:p>
        </w:tc>
        <w:tc>
          <w:tcPr>
            <w:tcW w:w="731" w:type="pct"/>
            <w:tcBorders>
              <w:bottom w:val="single" w:color="auto" w:sz="6" w:space="0"/>
            </w:tcBorders>
            <w:shd w:val="clear" w:color="auto" w:fill="C0C0C0"/>
          </w:tcPr>
          <w:p>
            <w:pPr>
              <w:pStyle w:val="103"/>
              <w:rPr>
                <w:kern w:val="2"/>
                <w:szCs w:val="22"/>
              </w:rPr>
            </w:pPr>
            <w:r>
              <w:rPr>
                <w:kern w:val="2"/>
                <w:szCs w:val="22"/>
              </w:rPr>
              <w:t>Data type</w:t>
            </w:r>
          </w:p>
        </w:tc>
        <w:tc>
          <w:tcPr>
            <w:tcW w:w="215"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pPr>
              <w:pStyle w:val="102"/>
              <w:rPr>
                <w:kern w:val="2"/>
                <w:szCs w:val="22"/>
              </w:rPr>
            </w:pPr>
            <w:r>
              <w:rPr>
                <w:kern w:val="2"/>
                <w:szCs w:val="22"/>
              </w:rPr>
              <w:t>Location</w:t>
            </w:r>
          </w:p>
        </w:tc>
        <w:tc>
          <w:tcPr>
            <w:tcW w:w="731" w:type="pct"/>
            <w:tcBorders>
              <w:top w:val="single" w:color="auto" w:sz="6" w:space="0"/>
            </w:tcBorders>
          </w:tcPr>
          <w:p>
            <w:pPr>
              <w:pStyle w:val="102"/>
              <w:rPr>
                <w:kern w:val="2"/>
                <w:szCs w:val="22"/>
              </w:rPr>
            </w:pPr>
            <w:r>
              <w:rPr>
                <w:kern w:val="2"/>
                <w:szCs w:val="22"/>
              </w:rPr>
              <w:t>String</w:t>
            </w:r>
          </w:p>
        </w:tc>
        <w:tc>
          <w:tcPr>
            <w:tcW w:w="215" w:type="pct"/>
            <w:tcBorders>
              <w:top w:val="single" w:color="auto" w:sz="6" w:space="0"/>
            </w:tcBorders>
          </w:tcPr>
          <w:p>
            <w:pPr>
              <w:pStyle w:val="104"/>
              <w:rPr>
                <w:kern w:val="2"/>
                <w:szCs w:val="22"/>
                <w:lang w:eastAsia="zh-CN"/>
              </w:rPr>
            </w:pPr>
            <w:r>
              <w:rPr>
                <w:kern w:val="2"/>
                <w:szCs w:val="22"/>
                <w:lang w:eastAsia="zh-CN"/>
              </w:rPr>
              <w:t>M</w:t>
            </w:r>
          </w:p>
        </w:tc>
        <w:tc>
          <w:tcPr>
            <w:tcW w:w="653" w:type="pct"/>
            <w:tcBorders>
              <w:top w:val="single" w:color="auto" w:sz="6" w:space="0"/>
            </w:tcBorders>
          </w:tcPr>
          <w:p>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pPr>
              <w:pStyle w:val="102"/>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p>
      <w:pPr>
        <w:pStyle w:val="112"/>
      </w:pPr>
      <w:r>
        <w:t>Table</w:t>
      </w:r>
      <w:r>
        <w:rPr>
          <w:rFonts w:eastAsia="等线"/>
          <w:sz w:val="18"/>
        </w:rPr>
        <w:t> </w:t>
      </w:r>
      <w:r>
        <w:t>8.1.2.2.3.1-6: Links supported by the 200 Response Code on this endpoint</w:t>
      </w:r>
    </w:p>
    <w:tbl>
      <w:tblPr>
        <w:tblStyle w:val="89"/>
        <w:tblW w:w="4981"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960"/>
        <w:gridCol w:w="1887"/>
        <w:gridCol w:w="1418"/>
        <w:gridCol w:w="1594"/>
        <w:gridCol w:w="388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C0C0C0"/>
          </w:tcPr>
          <w:p>
            <w:pPr>
              <w:pStyle w:val="103"/>
              <w:rPr>
                <w:kern w:val="2"/>
                <w:szCs w:val="22"/>
              </w:rPr>
            </w:pPr>
            <w:r>
              <w:rPr>
                <w:kern w:val="2"/>
                <w:szCs w:val="22"/>
              </w:rPr>
              <w:t>Name</w:t>
            </w:r>
          </w:p>
        </w:tc>
        <w:tc>
          <w:tcPr>
            <w:tcW w:w="969" w:type="pct"/>
            <w:shd w:val="clear" w:color="auto" w:fill="C0C0C0"/>
          </w:tcPr>
          <w:p>
            <w:pPr>
              <w:pStyle w:val="103"/>
              <w:rPr>
                <w:kern w:val="2"/>
                <w:szCs w:val="22"/>
              </w:rPr>
            </w:pPr>
            <w:r>
              <w:rPr>
                <w:kern w:val="2"/>
                <w:szCs w:val="22"/>
              </w:rPr>
              <w:t>Resource name</w:t>
            </w:r>
          </w:p>
        </w:tc>
        <w:tc>
          <w:tcPr>
            <w:tcW w:w="728" w:type="pct"/>
            <w:shd w:val="clear" w:color="auto" w:fill="C0C0C0"/>
          </w:tcPr>
          <w:p>
            <w:pPr>
              <w:pStyle w:val="103"/>
              <w:rPr>
                <w:kern w:val="2"/>
                <w:szCs w:val="22"/>
              </w:rPr>
            </w:pPr>
            <w:r>
              <w:rPr>
                <w:kern w:val="2"/>
                <w:szCs w:val="22"/>
              </w:rPr>
              <w:t>HTTP method or custom operation</w:t>
            </w:r>
          </w:p>
        </w:tc>
        <w:tc>
          <w:tcPr>
            <w:tcW w:w="818" w:type="pct"/>
            <w:shd w:val="clear" w:color="auto" w:fill="C0C0C0"/>
          </w:tcPr>
          <w:p>
            <w:pPr>
              <w:pStyle w:val="103"/>
              <w:rPr>
                <w:kern w:val="2"/>
                <w:szCs w:val="22"/>
              </w:rPr>
            </w:pPr>
            <w:r>
              <w:rPr>
                <w:kern w:val="2"/>
                <w:szCs w:val="22"/>
              </w:rPr>
              <w:t>Link parameter(s)</w:t>
            </w:r>
          </w:p>
        </w:tc>
        <w:tc>
          <w:tcPr>
            <w:tcW w:w="19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auto"/>
          </w:tcPr>
          <w:p>
            <w:pPr>
              <w:pStyle w:val="102"/>
              <w:rPr>
                <w:kern w:val="2"/>
                <w:szCs w:val="22"/>
              </w:rPr>
            </w:pPr>
            <w:r>
              <w:rPr>
                <w:kern w:val="2"/>
                <w:szCs w:val="22"/>
              </w:rPr>
              <w:t>n/a</w:t>
            </w:r>
          </w:p>
        </w:tc>
        <w:tc>
          <w:tcPr>
            <w:tcW w:w="969" w:type="pct"/>
          </w:tcPr>
          <w:p>
            <w:pPr>
              <w:pStyle w:val="102"/>
              <w:rPr>
                <w:kern w:val="2"/>
                <w:szCs w:val="22"/>
              </w:rPr>
            </w:pPr>
          </w:p>
        </w:tc>
        <w:tc>
          <w:tcPr>
            <w:tcW w:w="728" w:type="pct"/>
          </w:tcPr>
          <w:p>
            <w:pPr>
              <w:pStyle w:val="102"/>
              <w:jc w:val="center"/>
              <w:rPr>
                <w:kern w:val="2"/>
                <w:szCs w:val="22"/>
              </w:rPr>
            </w:pPr>
          </w:p>
        </w:tc>
        <w:tc>
          <w:tcPr>
            <w:tcW w:w="818" w:type="pct"/>
          </w:tcPr>
          <w:p>
            <w:pPr>
              <w:pStyle w:val="102"/>
              <w:rPr>
                <w:kern w:val="2"/>
                <w:szCs w:val="22"/>
              </w:rPr>
            </w:pPr>
          </w:p>
        </w:tc>
        <w:tc>
          <w:tcPr>
            <w:tcW w:w="1992" w:type="pct"/>
            <w:shd w:val="clear" w:color="auto" w:fill="auto"/>
            <w:vAlign w:val="center"/>
          </w:tcPr>
          <w:p>
            <w:pPr>
              <w:pStyle w:val="102"/>
              <w:rPr>
                <w:kern w:val="2"/>
                <w:szCs w:val="22"/>
              </w:rPr>
            </w:pPr>
          </w:p>
        </w:tc>
      </w:tr>
    </w:tbl>
    <w:p>
      <w:pPr>
        <w:rPr>
          <w:lang w:eastAsia="zh-CN"/>
        </w:rPr>
      </w:pPr>
    </w:p>
    <w:p>
      <w:pPr>
        <w:pStyle w:val="6"/>
      </w:pPr>
      <w:bookmarkStart w:id="760" w:name="_Toc96996730"/>
      <w:bookmarkStart w:id="761" w:name="_Toc97197136"/>
      <w:bookmarkStart w:id="762" w:name="_Toc162005530"/>
      <w:bookmarkStart w:id="763" w:name="_Toc93878954"/>
      <w:r>
        <w:t>8.1.2.3</w:t>
      </w:r>
      <w:r>
        <w:tab/>
      </w:r>
      <w:r>
        <w:t>Resource: AS DeRegistration</w:t>
      </w:r>
      <w:bookmarkEnd w:id="760"/>
      <w:bookmarkEnd w:id="761"/>
      <w:bookmarkEnd w:id="762"/>
      <w:bookmarkEnd w:id="763"/>
    </w:p>
    <w:p>
      <w:pPr>
        <w:pStyle w:val="7"/>
        <w:rPr>
          <w:lang w:eastAsia="zh-CN"/>
        </w:rPr>
      </w:pPr>
      <w:bookmarkStart w:id="764" w:name="_Toc96996731"/>
      <w:bookmarkStart w:id="765" w:name="_Toc162005531"/>
      <w:bookmarkStart w:id="766" w:name="_Toc93878955"/>
      <w:bookmarkStart w:id="767" w:name="_Toc97197137"/>
      <w:r>
        <w:rPr>
          <w:lang w:eastAsia="zh-CN"/>
        </w:rPr>
        <w:t>8.1.2.3.1</w:t>
      </w:r>
      <w:r>
        <w:rPr>
          <w:lang w:eastAsia="zh-CN"/>
        </w:rPr>
        <w:tab/>
      </w:r>
      <w:r>
        <w:rPr>
          <w:lang w:eastAsia="zh-CN"/>
        </w:rPr>
        <w:t>Description</w:t>
      </w:r>
      <w:bookmarkEnd w:id="764"/>
      <w:bookmarkEnd w:id="765"/>
      <w:bookmarkEnd w:id="766"/>
      <w:bookmarkEnd w:id="767"/>
    </w:p>
    <w:p>
      <w:pPr>
        <w:rPr>
          <w:lang w:eastAsia="zh-CN"/>
        </w:rPr>
      </w:pPr>
      <w:r>
        <w:rPr>
          <w:lang w:eastAsia="zh-CN"/>
        </w:rPr>
        <w:t>This resource represents all the Application Servers that are deregistered at a given MSGin5G Server.</w:t>
      </w:r>
    </w:p>
    <w:p>
      <w:pPr>
        <w:pStyle w:val="7"/>
        <w:rPr>
          <w:lang w:eastAsia="zh-CN"/>
        </w:rPr>
      </w:pPr>
      <w:bookmarkStart w:id="768" w:name="_Toc162005532"/>
      <w:bookmarkStart w:id="769" w:name="_Toc96996732"/>
      <w:bookmarkStart w:id="770" w:name="_Toc97197138"/>
      <w:bookmarkStart w:id="771" w:name="_Toc93878956"/>
      <w:r>
        <w:rPr>
          <w:lang w:eastAsia="zh-CN"/>
        </w:rPr>
        <w:t>8.1.2.3.2</w:t>
      </w:r>
      <w:r>
        <w:rPr>
          <w:lang w:eastAsia="zh-CN"/>
        </w:rPr>
        <w:tab/>
      </w:r>
      <w:r>
        <w:rPr>
          <w:lang w:eastAsia="zh-CN"/>
        </w:rPr>
        <w:t>Resource Definition</w:t>
      </w:r>
      <w:bookmarkEnd w:id="768"/>
      <w:bookmarkEnd w:id="769"/>
      <w:bookmarkEnd w:id="770"/>
      <w:bookmarkEnd w:id="771"/>
    </w:p>
    <w:p>
      <w:pPr>
        <w:rPr>
          <w:lang w:eastAsia="zh-CN"/>
        </w:rPr>
      </w:pPr>
      <w:r>
        <w:rPr>
          <w:lang w:eastAsia="zh-CN"/>
        </w:rPr>
        <w:t xml:space="preserve">Resource URI: </w:t>
      </w:r>
      <w:r>
        <w:rPr>
          <w:b/>
          <w:bCs/>
          <w:lang w:eastAsia="zh-CN"/>
        </w:rPr>
        <w:t>{apiRoot}/msgs-asregistration/&lt;apiVersion&gt;/registrations/{registrationId}</w:t>
      </w:r>
    </w:p>
    <w:p>
      <w:pPr>
        <w:rPr>
          <w:lang w:eastAsia="zh-CN"/>
        </w:rPr>
      </w:pPr>
      <w:r>
        <w:rPr>
          <w:lang w:eastAsia="zh-CN"/>
        </w:rPr>
        <w:t>This resource shall support the resource URI variables defined in the table</w:t>
      </w:r>
      <w:r>
        <w:rPr>
          <w:rFonts w:eastAsia="等线"/>
          <w:sz w:val="18"/>
        </w:rPr>
        <w:t> </w:t>
      </w:r>
      <w:r>
        <w:rPr>
          <w:lang w:eastAsia="zh-CN"/>
        </w:rPr>
        <w:t>8.1.2.3.2-1.</w:t>
      </w:r>
    </w:p>
    <w:p>
      <w:pPr>
        <w:pStyle w:val="112"/>
      </w:pPr>
      <w:r>
        <w:t>Table</w:t>
      </w:r>
      <w:r>
        <w:rPr>
          <w:rFonts w:eastAsia="等线"/>
          <w:sz w:val="18"/>
        </w:rPr>
        <w:t> </w:t>
      </w:r>
      <w:r>
        <w:t>8.1.2.3.2-1: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177"/>
        <w:gridCol w:w="1342"/>
        <w:gridCol w:w="725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lang w:eastAsia="zh-CN"/>
              </w:rPr>
            </w:pPr>
            <w:r>
              <w:rPr>
                <w:kern w:val="2"/>
                <w:szCs w:val="22"/>
              </w:rPr>
              <w:t>See clause 8.1.1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registrationId</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lang w:eastAsia="zh-CN"/>
              </w:rPr>
            </w:pPr>
            <w:r>
              <w:rPr>
                <w:kern w:val="2"/>
                <w:szCs w:val="22"/>
                <w:lang w:eastAsia="zh-CN"/>
              </w:rPr>
              <w:t xml:space="preserve">The AS registration </w:t>
            </w:r>
            <w:r>
              <w:rPr>
                <w:kern w:val="2"/>
                <w:szCs w:val="22"/>
              </w:rPr>
              <w:t>resource id</w:t>
            </w:r>
          </w:p>
        </w:tc>
      </w:tr>
    </w:tbl>
    <w:p>
      <w:pPr>
        <w:rPr>
          <w:lang w:eastAsia="zh-CN"/>
        </w:rPr>
      </w:pPr>
    </w:p>
    <w:p>
      <w:pPr>
        <w:pStyle w:val="7"/>
        <w:rPr>
          <w:lang w:eastAsia="zh-CN"/>
        </w:rPr>
      </w:pPr>
      <w:bookmarkStart w:id="772" w:name="_Toc162005533"/>
      <w:bookmarkStart w:id="773" w:name="_Toc93878957"/>
      <w:bookmarkStart w:id="774" w:name="_Toc97197139"/>
      <w:bookmarkStart w:id="775" w:name="_Toc96996733"/>
      <w:r>
        <w:rPr>
          <w:lang w:eastAsia="zh-CN"/>
        </w:rPr>
        <w:t>8.1.2.3.3</w:t>
      </w:r>
      <w:r>
        <w:rPr>
          <w:lang w:eastAsia="zh-CN"/>
        </w:rPr>
        <w:tab/>
      </w:r>
      <w:r>
        <w:rPr>
          <w:lang w:eastAsia="zh-CN"/>
        </w:rPr>
        <w:t>Resource Standard Methods</w:t>
      </w:r>
      <w:bookmarkEnd w:id="772"/>
      <w:bookmarkEnd w:id="773"/>
      <w:bookmarkEnd w:id="774"/>
      <w:bookmarkEnd w:id="775"/>
    </w:p>
    <w:p>
      <w:pPr>
        <w:pStyle w:val="8"/>
        <w:rPr>
          <w:lang w:eastAsia="zh-CN"/>
        </w:rPr>
      </w:pPr>
      <w:bookmarkStart w:id="776" w:name="_Toc97197140"/>
      <w:bookmarkStart w:id="777" w:name="_Toc162005534"/>
      <w:bookmarkStart w:id="778" w:name="_Toc93878958"/>
      <w:bookmarkStart w:id="779" w:name="_Toc96996734"/>
      <w:r>
        <w:rPr>
          <w:lang w:eastAsia="zh-CN"/>
        </w:rPr>
        <w:t>8.1.2.3.3.1</w:t>
      </w:r>
      <w:r>
        <w:rPr>
          <w:lang w:eastAsia="zh-CN"/>
        </w:rPr>
        <w:tab/>
      </w:r>
      <w:r>
        <w:rPr>
          <w:lang w:eastAsia="zh-CN"/>
        </w:rPr>
        <w:t>DELETE</w:t>
      </w:r>
      <w:bookmarkEnd w:id="776"/>
      <w:bookmarkEnd w:id="777"/>
      <w:bookmarkEnd w:id="778"/>
      <w:bookmarkEnd w:id="779"/>
    </w:p>
    <w:p>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等线"/>
          <w:sz w:val="18"/>
        </w:rPr>
        <w:t> </w:t>
      </w:r>
      <w:r>
        <w:rPr>
          <w:lang w:eastAsia="zh-CN"/>
        </w:rPr>
        <w:t>8.1.2.3.3.1-1.</w:t>
      </w:r>
    </w:p>
    <w:p>
      <w:pPr>
        <w:pStyle w:val="112"/>
      </w:pPr>
      <w:r>
        <w:t>Table</w:t>
      </w:r>
      <w:r>
        <w:rPr>
          <w:rFonts w:eastAsia="等线"/>
          <w:sz w:val="18"/>
        </w:rPr>
        <w:t> </w:t>
      </w:r>
      <w:r>
        <w:t>8.1.2.3.3.1-1: URI query parameters supported by the DELETE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eastAsia="等线"/>
          <w:sz w:val="18"/>
        </w:rPr>
        <w:t> </w:t>
      </w:r>
      <w:r>
        <w:t>8.1.2.3.3.1-2 and the response data structures and response codes specified in table</w:t>
      </w:r>
      <w:r>
        <w:rPr>
          <w:rFonts w:eastAsia="等线"/>
          <w:sz w:val="18"/>
        </w:rPr>
        <w:t> </w:t>
      </w:r>
      <w:r>
        <w:t>8.1.2.3.3.1-3.</w:t>
      </w:r>
    </w:p>
    <w:p>
      <w:pPr>
        <w:pStyle w:val="112"/>
      </w:pPr>
      <w:r>
        <w:t>Table</w:t>
      </w:r>
      <w:r>
        <w:rPr>
          <w:rFonts w:eastAsia="等线"/>
          <w:sz w:val="18"/>
        </w:rPr>
        <w:t> </w:t>
      </w:r>
      <w:r>
        <w:t xml:space="preserve">8.1.2.3.3.1-2: Data structures supported by the DELETE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lang w:eastAsia="zh-CN"/>
              </w:rPr>
            </w:pPr>
            <w:r>
              <w:rPr>
                <w:kern w:val="2"/>
                <w:szCs w:val="22"/>
                <w:lang w:eastAsia="zh-CN"/>
              </w:rPr>
              <w:t>n/a</w:t>
            </w:r>
          </w:p>
        </w:tc>
        <w:tc>
          <w:tcPr>
            <w:tcW w:w="518" w:type="dxa"/>
            <w:tcBorders>
              <w:top w:val="single" w:color="auto" w:sz="6" w:space="0"/>
            </w:tcBorders>
          </w:tcPr>
          <w:p>
            <w:pPr>
              <w:pStyle w:val="104"/>
              <w:rPr>
                <w:kern w:val="2"/>
                <w:szCs w:val="22"/>
              </w:rPr>
            </w:pPr>
          </w:p>
        </w:tc>
        <w:tc>
          <w:tcPr>
            <w:tcW w:w="2268" w:type="dxa"/>
            <w:tcBorders>
              <w:top w:val="single" w:color="auto" w:sz="6" w:space="0"/>
            </w:tcBorders>
          </w:tcPr>
          <w:p>
            <w:pPr>
              <w:pStyle w:val="102"/>
              <w:rPr>
                <w:kern w:val="2"/>
                <w:szCs w:val="22"/>
                <w:lang w:eastAsia="zh-CN"/>
              </w:rPr>
            </w:pPr>
          </w:p>
        </w:tc>
        <w:tc>
          <w:tcPr>
            <w:tcW w:w="5239" w:type="dxa"/>
            <w:tcBorders>
              <w:top w:val="single" w:color="auto" w:sz="6" w:space="0"/>
            </w:tcBorders>
            <w:shd w:val="clear" w:color="auto" w:fill="auto"/>
          </w:tcPr>
          <w:p>
            <w:pPr>
              <w:pStyle w:val="102"/>
              <w:rPr>
                <w:kern w:val="2"/>
                <w:szCs w:val="22"/>
              </w:rPr>
            </w:pPr>
          </w:p>
        </w:tc>
      </w:tr>
    </w:tbl>
    <w:p>
      <w:pPr>
        <w:rPr>
          <w:lang w:eastAsia="zh-CN"/>
        </w:rPr>
      </w:pPr>
    </w:p>
    <w:p>
      <w:pPr>
        <w:pStyle w:val="112"/>
      </w:pPr>
      <w:r>
        <w:t>Table</w:t>
      </w:r>
      <w:r>
        <w:rPr>
          <w:rFonts w:eastAsia="等线"/>
          <w:sz w:val="18"/>
        </w:rPr>
        <w:t> </w:t>
      </w:r>
      <w:r>
        <w:t>8.1.2.3.3.1-3: Data structures supported by the DELETE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lang w:eastAsia="zh-CN"/>
              </w:rPr>
            </w:pPr>
            <w:r>
              <w:rPr>
                <w:kern w:val="2"/>
                <w:szCs w:val="22"/>
                <w:lang w:eastAsia="zh-CN"/>
              </w:rPr>
              <w:t>1</w:t>
            </w:r>
          </w:p>
        </w:tc>
        <w:tc>
          <w:tcPr>
            <w:tcW w:w="967" w:type="pct"/>
          </w:tcPr>
          <w:p>
            <w:pPr>
              <w:pStyle w:val="102"/>
              <w:rPr>
                <w:kern w:val="2"/>
                <w:szCs w:val="22"/>
                <w:lang w:eastAsia="zh-CN"/>
              </w:rPr>
            </w:pPr>
            <w:r>
              <w:rPr>
                <w:kern w:val="2"/>
                <w:szCs w:val="22"/>
                <w:lang w:eastAsia="zh-CN"/>
              </w:rPr>
              <w:t>200 OK</w:t>
            </w:r>
          </w:p>
        </w:tc>
        <w:tc>
          <w:tcPr>
            <w:tcW w:w="1971" w:type="pct"/>
            <w:shd w:val="clear" w:color="auto" w:fill="auto"/>
          </w:tcPr>
          <w:p>
            <w:pPr>
              <w:pStyle w:val="102"/>
              <w:rPr>
                <w:kern w:val="2"/>
                <w:szCs w:val="22"/>
              </w:rPr>
            </w:pPr>
            <w:r>
              <w:rPr>
                <w:kern w:val="2"/>
                <w:szCs w:val="22"/>
              </w:rPr>
              <w:t>The AS DeRegistration information matching the registrationId is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rPr>
                <w:kern w:val="2"/>
                <w:szCs w:val="22"/>
              </w:rPr>
            </w:pPr>
          </w:p>
        </w:tc>
        <w:tc>
          <w:tcPr>
            <w:tcW w:w="738" w:type="pct"/>
          </w:tcPr>
          <w:p>
            <w:pPr>
              <w:pStyle w:val="102"/>
              <w:rPr>
                <w:kern w:val="2"/>
                <w:szCs w:val="22"/>
                <w:lang w:eastAsia="zh-CN"/>
              </w:rPr>
            </w:pPr>
          </w:p>
        </w:tc>
        <w:tc>
          <w:tcPr>
            <w:tcW w:w="967" w:type="pct"/>
          </w:tcPr>
          <w:p>
            <w:pPr>
              <w:pStyle w:val="102"/>
            </w:pPr>
            <w:r>
              <w:t>204 No Content</w:t>
            </w:r>
          </w:p>
        </w:tc>
        <w:tc>
          <w:tcPr>
            <w:tcW w:w="1971" w:type="pct"/>
            <w:shd w:val="clear" w:color="auto" w:fill="auto"/>
          </w:tcPr>
          <w:p>
            <w:pPr>
              <w:pStyle w:val="102"/>
            </w:pPr>
            <w:r>
              <w:t>Successful response. The individual AS registration matching the registrationId is successfully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p>
      <w:pPr>
        <w:pStyle w:val="112"/>
      </w:pPr>
      <w:r>
        <w:t>Table</w:t>
      </w:r>
      <w:r>
        <w:rPr>
          <w:rFonts w:eastAsia="等线"/>
          <w:sz w:val="18"/>
        </w:rPr>
        <w:t> </w:t>
      </w:r>
      <w:r>
        <w:t>8.1.2.3.3.1-4: Headers supported by the DELETE method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800"/>
        <w:gridCol w:w="1302"/>
        <w:gridCol w:w="551"/>
        <w:gridCol w:w="1137"/>
        <w:gridCol w:w="397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bottom w:val="single" w:color="auto" w:sz="6" w:space="0"/>
            </w:tcBorders>
            <w:shd w:val="clear" w:color="auto" w:fill="C0C0C0"/>
          </w:tcPr>
          <w:p>
            <w:pPr>
              <w:pStyle w:val="103"/>
              <w:rPr>
                <w:kern w:val="2"/>
                <w:szCs w:val="22"/>
              </w:rPr>
            </w:pPr>
            <w:r>
              <w:rPr>
                <w:kern w:val="2"/>
                <w:szCs w:val="22"/>
              </w:rPr>
              <w:t>Name</w:t>
            </w:r>
          </w:p>
        </w:tc>
        <w:tc>
          <w:tcPr>
            <w:tcW w:w="667"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pPr>
              <w:pStyle w:val="102"/>
              <w:rPr>
                <w:kern w:val="2"/>
                <w:szCs w:val="22"/>
              </w:rPr>
            </w:pPr>
            <w:r>
              <w:rPr>
                <w:kern w:val="2"/>
                <w:szCs w:val="22"/>
              </w:rPr>
              <w:t>n/a</w:t>
            </w:r>
          </w:p>
        </w:tc>
        <w:tc>
          <w:tcPr>
            <w:tcW w:w="667"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03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rPr>
        <w:t> </w:t>
      </w:r>
      <w:r>
        <w:t>8.1.2.3.3.1-5: Headers supported by the 204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13"/>
        <w:gridCol w:w="1431"/>
        <w:gridCol w:w="423"/>
        <w:gridCol w:w="1277"/>
        <w:gridCol w:w="4333"/>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83" w:type="pct"/>
            <w:tcBorders>
              <w:bottom w:val="single" w:color="auto" w:sz="6" w:space="0"/>
            </w:tcBorders>
            <w:shd w:val="clear" w:color="auto" w:fill="C0C0C0"/>
          </w:tcPr>
          <w:p>
            <w:pPr>
              <w:pStyle w:val="103"/>
              <w:rPr>
                <w:kern w:val="2"/>
                <w:szCs w:val="22"/>
              </w:rPr>
            </w:pPr>
            <w:r>
              <w:rPr>
                <w:kern w:val="2"/>
                <w:szCs w:val="22"/>
              </w:rPr>
              <w:t>Name</w:t>
            </w:r>
          </w:p>
        </w:tc>
        <w:tc>
          <w:tcPr>
            <w:tcW w:w="732" w:type="pct"/>
            <w:tcBorders>
              <w:bottom w:val="single" w:color="auto" w:sz="6" w:space="0"/>
            </w:tcBorders>
            <w:shd w:val="clear" w:color="auto" w:fill="C0C0C0"/>
          </w:tcPr>
          <w:p>
            <w:pPr>
              <w:pStyle w:val="103"/>
              <w:rPr>
                <w:kern w:val="2"/>
                <w:szCs w:val="22"/>
              </w:rPr>
            </w:pPr>
            <w:r>
              <w:rPr>
                <w:kern w:val="2"/>
                <w:szCs w:val="22"/>
              </w:rPr>
              <w:t>Data type</w:t>
            </w:r>
          </w:p>
        </w:tc>
        <w:tc>
          <w:tcPr>
            <w:tcW w:w="216"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21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83" w:type="pct"/>
            <w:tcBorders>
              <w:top w:val="single" w:color="auto" w:sz="6" w:space="0"/>
            </w:tcBorders>
            <w:shd w:val="clear" w:color="auto" w:fill="auto"/>
          </w:tcPr>
          <w:p>
            <w:pPr>
              <w:pStyle w:val="102"/>
              <w:rPr>
                <w:kern w:val="2"/>
                <w:szCs w:val="22"/>
              </w:rPr>
            </w:pPr>
            <w:r>
              <w:rPr>
                <w:kern w:val="2"/>
                <w:szCs w:val="22"/>
              </w:rPr>
              <w:t>n/a</w:t>
            </w:r>
          </w:p>
        </w:tc>
        <w:tc>
          <w:tcPr>
            <w:tcW w:w="732" w:type="pct"/>
            <w:tcBorders>
              <w:top w:val="single" w:color="auto" w:sz="6" w:space="0"/>
            </w:tcBorders>
          </w:tcPr>
          <w:p>
            <w:pPr>
              <w:pStyle w:val="102"/>
              <w:rPr>
                <w:kern w:val="2"/>
                <w:szCs w:val="22"/>
              </w:rPr>
            </w:pPr>
          </w:p>
        </w:tc>
        <w:tc>
          <w:tcPr>
            <w:tcW w:w="216" w:type="pct"/>
            <w:tcBorders>
              <w:top w:val="single" w:color="auto" w:sz="6" w:space="0"/>
            </w:tcBorders>
          </w:tcPr>
          <w:p>
            <w:pPr>
              <w:pStyle w:val="104"/>
              <w:rPr>
                <w:kern w:val="2"/>
                <w:szCs w:val="22"/>
              </w:rPr>
            </w:pPr>
          </w:p>
        </w:tc>
        <w:tc>
          <w:tcPr>
            <w:tcW w:w="653" w:type="pct"/>
            <w:tcBorders>
              <w:top w:val="single" w:color="auto" w:sz="6" w:space="0"/>
            </w:tcBorders>
          </w:tcPr>
          <w:p>
            <w:pPr>
              <w:pStyle w:val="102"/>
              <w:rPr>
                <w:kern w:val="2"/>
                <w:szCs w:val="22"/>
              </w:rPr>
            </w:pPr>
          </w:p>
        </w:tc>
        <w:tc>
          <w:tcPr>
            <w:tcW w:w="221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8.1.2.3.3.1-6: Links supported by the 200 Response Code on this endpoint</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066"/>
        <w:gridCol w:w="1888"/>
        <w:gridCol w:w="1417"/>
        <w:gridCol w:w="1594"/>
        <w:gridCol w:w="381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45" w:type="pct"/>
            <w:shd w:val="clear" w:color="auto" w:fill="C0C0C0"/>
          </w:tcPr>
          <w:p>
            <w:pPr>
              <w:pStyle w:val="103"/>
              <w:rPr>
                <w:kern w:val="2"/>
                <w:szCs w:val="22"/>
              </w:rPr>
            </w:pPr>
            <w:r>
              <w:rPr>
                <w:kern w:val="2"/>
                <w:szCs w:val="22"/>
              </w:rPr>
              <w:t>Name</w:t>
            </w:r>
          </w:p>
        </w:tc>
        <w:tc>
          <w:tcPr>
            <w:tcW w:w="966" w:type="pct"/>
            <w:shd w:val="clear" w:color="auto" w:fill="C0C0C0"/>
          </w:tcPr>
          <w:p>
            <w:pPr>
              <w:pStyle w:val="103"/>
              <w:rPr>
                <w:kern w:val="2"/>
                <w:szCs w:val="22"/>
              </w:rPr>
            </w:pPr>
            <w:r>
              <w:rPr>
                <w:kern w:val="2"/>
                <w:szCs w:val="22"/>
              </w:rPr>
              <w:t>Resource name</w:t>
            </w:r>
          </w:p>
        </w:tc>
        <w:tc>
          <w:tcPr>
            <w:tcW w:w="725" w:type="pct"/>
            <w:shd w:val="clear" w:color="auto" w:fill="C0C0C0"/>
          </w:tcPr>
          <w:p>
            <w:pPr>
              <w:pStyle w:val="103"/>
              <w:rPr>
                <w:kern w:val="2"/>
                <w:szCs w:val="22"/>
              </w:rPr>
            </w:pPr>
            <w:r>
              <w:rPr>
                <w:kern w:val="2"/>
                <w:szCs w:val="22"/>
              </w:rPr>
              <w:t>HTTP method or custom operation</w:t>
            </w:r>
          </w:p>
        </w:tc>
        <w:tc>
          <w:tcPr>
            <w:tcW w:w="815" w:type="pct"/>
            <w:shd w:val="clear" w:color="auto" w:fill="C0C0C0"/>
          </w:tcPr>
          <w:p>
            <w:pPr>
              <w:pStyle w:val="103"/>
              <w:rPr>
                <w:kern w:val="2"/>
                <w:szCs w:val="22"/>
              </w:rPr>
            </w:pPr>
            <w:r>
              <w:rPr>
                <w:kern w:val="2"/>
                <w:szCs w:val="22"/>
              </w:rPr>
              <w:t>Link parameter(s)</w:t>
            </w:r>
          </w:p>
        </w:tc>
        <w:tc>
          <w:tcPr>
            <w:tcW w:w="1949"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45" w:type="pct"/>
            <w:shd w:val="clear" w:color="auto" w:fill="auto"/>
          </w:tcPr>
          <w:p>
            <w:pPr>
              <w:pStyle w:val="102"/>
              <w:rPr>
                <w:kern w:val="2"/>
                <w:szCs w:val="22"/>
              </w:rPr>
            </w:pPr>
            <w:r>
              <w:rPr>
                <w:kern w:val="2"/>
                <w:szCs w:val="22"/>
              </w:rPr>
              <w:t>n/a</w:t>
            </w:r>
          </w:p>
        </w:tc>
        <w:tc>
          <w:tcPr>
            <w:tcW w:w="966" w:type="pct"/>
          </w:tcPr>
          <w:p>
            <w:pPr>
              <w:pStyle w:val="102"/>
              <w:rPr>
                <w:kern w:val="2"/>
                <w:szCs w:val="22"/>
              </w:rPr>
            </w:pPr>
          </w:p>
        </w:tc>
        <w:tc>
          <w:tcPr>
            <w:tcW w:w="725" w:type="pct"/>
          </w:tcPr>
          <w:p>
            <w:pPr>
              <w:pStyle w:val="102"/>
              <w:jc w:val="center"/>
              <w:rPr>
                <w:kern w:val="2"/>
                <w:szCs w:val="22"/>
              </w:rPr>
            </w:pPr>
          </w:p>
        </w:tc>
        <w:tc>
          <w:tcPr>
            <w:tcW w:w="815" w:type="pct"/>
          </w:tcPr>
          <w:p>
            <w:pPr>
              <w:pStyle w:val="102"/>
              <w:rPr>
                <w:kern w:val="2"/>
                <w:szCs w:val="22"/>
              </w:rPr>
            </w:pPr>
          </w:p>
        </w:tc>
        <w:tc>
          <w:tcPr>
            <w:tcW w:w="1949" w:type="pct"/>
            <w:shd w:val="clear" w:color="auto" w:fill="auto"/>
            <w:vAlign w:val="center"/>
          </w:tcPr>
          <w:p>
            <w:pPr>
              <w:pStyle w:val="102"/>
              <w:rPr>
                <w:kern w:val="2"/>
                <w:szCs w:val="22"/>
              </w:rPr>
            </w:pPr>
          </w:p>
        </w:tc>
      </w:tr>
    </w:tbl>
    <w:p>
      <w:pPr>
        <w:rPr>
          <w:lang w:eastAsia="zh-CN"/>
        </w:rPr>
      </w:pPr>
    </w:p>
    <w:p>
      <w:pPr>
        <w:pStyle w:val="5"/>
      </w:pPr>
      <w:bookmarkStart w:id="780" w:name="_Toc97197141"/>
      <w:bookmarkStart w:id="781" w:name="_Toc162005535"/>
      <w:bookmarkStart w:id="782" w:name="_Toc93878959"/>
      <w:bookmarkStart w:id="783" w:name="_Toc83768360"/>
      <w:bookmarkStart w:id="784" w:name="_Toc96996735"/>
      <w:r>
        <w:rPr>
          <w:lang w:eastAsia="zh-CN"/>
        </w:rPr>
        <w:t>8</w:t>
      </w:r>
      <w:r>
        <w:t>.1.3</w:t>
      </w:r>
      <w:r>
        <w:tab/>
      </w:r>
      <w:r>
        <w:t>Custom Operations without associated resources</w:t>
      </w:r>
      <w:bookmarkEnd w:id="780"/>
      <w:bookmarkEnd w:id="781"/>
      <w:bookmarkEnd w:id="782"/>
      <w:bookmarkEnd w:id="783"/>
      <w:bookmarkEnd w:id="784"/>
    </w:p>
    <w:p>
      <w:r>
        <w:rPr>
          <w:lang w:eastAsia="zh-CN"/>
        </w:rPr>
        <w:t>None.</w:t>
      </w:r>
    </w:p>
    <w:p>
      <w:pPr>
        <w:pStyle w:val="5"/>
      </w:pPr>
      <w:bookmarkStart w:id="785" w:name="_Toc97197142"/>
      <w:bookmarkStart w:id="786" w:name="_Toc162005536"/>
      <w:bookmarkStart w:id="787" w:name="_Toc93878960"/>
      <w:bookmarkStart w:id="788" w:name="_Toc96996736"/>
      <w:bookmarkStart w:id="789" w:name="_Toc83768361"/>
      <w:r>
        <w:rPr>
          <w:lang w:eastAsia="zh-CN"/>
        </w:rPr>
        <w:t>8</w:t>
      </w:r>
      <w:r>
        <w:t>.1.4</w:t>
      </w:r>
      <w:r>
        <w:tab/>
      </w:r>
      <w:r>
        <w:t>Notifications</w:t>
      </w:r>
      <w:bookmarkEnd w:id="785"/>
      <w:bookmarkEnd w:id="786"/>
      <w:bookmarkEnd w:id="787"/>
      <w:bookmarkEnd w:id="788"/>
      <w:bookmarkEnd w:id="789"/>
    </w:p>
    <w:p>
      <w:r>
        <w:rPr>
          <w:lang w:eastAsia="zh-CN"/>
        </w:rPr>
        <w:t>None.</w:t>
      </w:r>
    </w:p>
    <w:p>
      <w:pPr>
        <w:pStyle w:val="5"/>
      </w:pPr>
      <w:bookmarkStart w:id="790" w:name="_Toc162005537"/>
      <w:bookmarkStart w:id="791" w:name="_Toc93878961"/>
      <w:bookmarkStart w:id="792" w:name="_Toc97197143"/>
      <w:bookmarkStart w:id="793" w:name="_Toc83768362"/>
      <w:bookmarkStart w:id="794" w:name="_Toc96996737"/>
      <w:r>
        <w:rPr>
          <w:lang w:eastAsia="zh-CN"/>
        </w:rPr>
        <w:t>8</w:t>
      </w:r>
      <w:r>
        <w:t>.1.5</w:t>
      </w:r>
      <w:r>
        <w:tab/>
      </w:r>
      <w:r>
        <w:t>Data Model</w:t>
      </w:r>
      <w:bookmarkEnd w:id="790"/>
      <w:bookmarkEnd w:id="791"/>
      <w:bookmarkEnd w:id="792"/>
      <w:bookmarkEnd w:id="793"/>
      <w:bookmarkEnd w:id="794"/>
    </w:p>
    <w:p>
      <w:pPr>
        <w:pStyle w:val="6"/>
        <w:rPr>
          <w:lang w:eastAsia="zh-CN"/>
        </w:rPr>
      </w:pPr>
      <w:bookmarkStart w:id="795" w:name="_Toc162005538"/>
      <w:bookmarkStart w:id="796" w:name="_Toc96996738"/>
      <w:bookmarkStart w:id="797" w:name="_Toc93878962"/>
      <w:bookmarkStart w:id="798" w:name="_Toc81332272"/>
      <w:bookmarkStart w:id="799" w:name="_Toc97197144"/>
      <w:r>
        <w:rPr>
          <w:lang w:eastAsia="zh-CN"/>
        </w:rPr>
        <w:t>8.1.5.1</w:t>
      </w:r>
      <w:r>
        <w:rPr>
          <w:lang w:eastAsia="zh-CN"/>
        </w:rPr>
        <w:tab/>
      </w:r>
      <w:r>
        <w:rPr>
          <w:lang w:eastAsia="zh-CN"/>
        </w:rPr>
        <w:t>General</w:t>
      </w:r>
      <w:bookmarkEnd w:id="795"/>
      <w:bookmarkEnd w:id="796"/>
      <w:bookmarkEnd w:id="797"/>
      <w:bookmarkEnd w:id="798"/>
      <w:bookmarkEnd w:id="799"/>
    </w:p>
    <w:p>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pPr>
        <w:pStyle w:val="112"/>
      </w:pPr>
      <w:r>
        <w:t>Table 8.1.5.1-1: MSGS_ASRegistration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w:t>
            </w:r>
          </w:p>
        </w:tc>
        <w:tc>
          <w:tcPr>
            <w:tcW w:w="1297" w:type="dxa"/>
          </w:tcPr>
          <w:p>
            <w:pPr>
              <w:pStyle w:val="102"/>
              <w:rPr>
                <w:kern w:val="2"/>
                <w:szCs w:val="22"/>
              </w:rPr>
            </w:pPr>
            <w:r>
              <w:rPr>
                <w:kern w:val="2"/>
                <w:szCs w:val="22"/>
              </w:rPr>
              <w:t>8.1.5.2.2</w:t>
            </w:r>
          </w:p>
        </w:tc>
        <w:tc>
          <w:tcPr>
            <w:tcW w:w="2887" w:type="dxa"/>
          </w:tcPr>
          <w:p>
            <w:pPr>
              <w:pStyle w:val="102"/>
              <w:rPr>
                <w:kern w:val="2"/>
                <w:szCs w:val="22"/>
              </w:rPr>
            </w:pPr>
            <w:r>
              <w:rPr>
                <w:kern w:val="2"/>
                <w:szCs w:val="22"/>
              </w:rPr>
              <w:t>The AS registration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ASRegistrationAck</w:t>
            </w:r>
          </w:p>
        </w:tc>
        <w:tc>
          <w:tcPr>
            <w:tcW w:w="1297" w:type="dxa"/>
          </w:tcPr>
          <w:p>
            <w:pPr>
              <w:pStyle w:val="102"/>
              <w:rPr>
                <w:kern w:val="2"/>
                <w:szCs w:val="22"/>
              </w:rPr>
            </w:pPr>
            <w:r>
              <w:rPr>
                <w:kern w:val="2"/>
                <w:szCs w:val="22"/>
              </w:rPr>
              <w:t>8.1.5.2.3</w:t>
            </w:r>
          </w:p>
        </w:tc>
        <w:tc>
          <w:tcPr>
            <w:tcW w:w="2887" w:type="dxa"/>
          </w:tcPr>
          <w:p>
            <w:pPr>
              <w:pStyle w:val="102"/>
              <w:rPr>
                <w:kern w:val="2"/>
                <w:szCs w:val="22"/>
              </w:rPr>
            </w:pPr>
            <w:r>
              <w:rPr>
                <w:kern w:val="2"/>
                <w:szCs w:val="22"/>
              </w:rPr>
              <w:t>The AS registration response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ASProfile</w:t>
            </w:r>
          </w:p>
        </w:tc>
        <w:tc>
          <w:tcPr>
            <w:tcW w:w="1297" w:type="dxa"/>
          </w:tcPr>
          <w:p>
            <w:pPr>
              <w:pStyle w:val="102"/>
              <w:rPr>
                <w:kern w:val="2"/>
                <w:szCs w:val="22"/>
              </w:rPr>
            </w:pPr>
            <w:r>
              <w:rPr>
                <w:kern w:val="2"/>
                <w:szCs w:val="22"/>
              </w:rPr>
              <w:t>8.1.5.2.4</w:t>
            </w:r>
          </w:p>
        </w:tc>
        <w:tc>
          <w:tcPr>
            <w:tcW w:w="2887" w:type="dxa"/>
          </w:tcPr>
          <w:p>
            <w:pPr>
              <w:pStyle w:val="102"/>
              <w:rPr>
                <w:kern w:val="2"/>
                <w:szCs w:val="22"/>
              </w:rPr>
            </w:pPr>
            <w:r>
              <w:rPr>
                <w:kern w:val="2"/>
                <w:szCs w:val="22"/>
              </w:rPr>
              <w:t>The profile information related to the AS in the ASRegistration data type.</w:t>
            </w:r>
          </w:p>
        </w:tc>
        <w:tc>
          <w:tcPr>
            <w:tcW w:w="2725" w:type="dxa"/>
          </w:tcPr>
          <w:p>
            <w:pPr>
              <w:pStyle w:val="102"/>
              <w:rPr>
                <w:kern w:val="2"/>
                <w:szCs w:val="22"/>
              </w:rPr>
            </w:pPr>
          </w:p>
        </w:tc>
      </w:tr>
    </w:tbl>
    <w:p>
      <w:pPr>
        <w:rPr>
          <w:lang w:eastAsia="zh-CN"/>
        </w:rPr>
      </w:pPr>
    </w:p>
    <w:p>
      <w:r>
        <w:t>Table 8.1.5.1-2 specifies data types re-used by the MSGS_ASRegistration API service.</w:t>
      </w:r>
    </w:p>
    <w:p>
      <w:pPr>
        <w:pStyle w:val="112"/>
      </w:pPr>
      <w:r>
        <w:t>Table 8.1.5.1-2: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kern w:val="2"/>
                <w:szCs w:val="22"/>
              </w:rPr>
              <w:t>ProblemDetails</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eastAsia="zh-CN"/>
              </w:rPr>
            </w:pPr>
            <w:r>
              <w:rPr>
                <w:kern w:val="2"/>
                <w:szCs w:val="22"/>
                <w:lang w:eastAsia="zh-CN"/>
              </w:rPr>
              <w:t>Uri</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bl>
    <w:p>
      <w:pPr>
        <w:rPr>
          <w:lang w:eastAsia="zh-CN"/>
        </w:rPr>
      </w:pPr>
    </w:p>
    <w:p>
      <w:pPr>
        <w:pStyle w:val="6"/>
        <w:rPr>
          <w:lang w:eastAsia="zh-CN"/>
        </w:rPr>
      </w:pPr>
      <w:bookmarkStart w:id="800" w:name="_Toc81332273"/>
      <w:bookmarkStart w:id="801" w:name="_Toc97197145"/>
      <w:bookmarkStart w:id="802" w:name="_Toc93878963"/>
      <w:bookmarkStart w:id="803" w:name="_Toc96996739"/>
      <w:bookmarkStart w:id="804" w:name="_Toc162005539"/>
      <w:r>
        <w:rPr>
          <w:lang w:eastAsia="zh-CN"/>
        </w:rPr>
        <w:t>8.1.5.2</w:t>
      </w:r>
      <w:r>
        <w:rPr>
          <w:lang w:eastAsia="zh-CN"/>
        </w:rPr>
        <w:tab/>
      </w:r>
      <w:r>
        <w:rPr>
          <w:lang w:eastAsia="zh-CN"/>
        </w:rPr>
        <w:t>Structured data types</w:t>
      </w:r>
      <w:bookmarkEnd w:id="800"/>
      <w:bookmarkEnd w:id="801"/>
      <w:bookmarkEnd w:id="802"/>
      <w:bookmarkEnd w:id="803"/>
      <w:bookmarkEnd w:id="804"/>
    </w:p>
    <w:p>
      <w:pPr>
        <w:pStyle w:val="7"/>
        <w:rPr>
          <w:lang w:eastAsia="zh-CN"/>
        </w:rPr>
      </w:pPr>
      <w:bookmarkStart w:id="805" w:name="_Toc96996740"/>
      <w:bookmarkStart w:id="806" w:name="_Toc162005540"/>
      <w:bookmarkStart w:id="807" w:name="_Toc93878964"/>
      <w:bookmarkStart w:id="808" w:name="_Toc97197146"/>
      <w:bookmarkStart w:id="809" w:name="_Toc81332274"/>
      <w:r>
        <w:rPr>
          <w:lang w:eastAsia="zh-CN"/>
        </w:rPr>
        <w:t>8.1.5.2.1</w:t>
      </w:r>
      <w:r>
        <w:rPr>
          <w:lang w:eastAsia="zh-CN"/>
        </w:rPr>
        <w:tab/>
      </w:r>
      <w:r>
        <w:rPr>
          <w:lang w:eastAsia="zh-CN"/>
        </w:rPr>
        <w:t>Introduction</w:t>
      </w:r>
      <w:bookmarkEnd w:id="805"/>
      <w:bookmarkEnd w:id="806"/>
      <w:bookmarkEnd w:id="807"/>
      <w:bookmarkEnd w:id="808"/>
      <w:bookmarkEnd w:id="809"/>
    </w:p>
    <w:p>
      <w:pPr>
        <w:pStyle w:val="7"/>
        <w:rPr>
          <w:lang w:eastAsia="zh-CN"/>
        </w:rPr>
      </w:pPr>
      <w:bookmarkStart w:id="810" w:name="_Toc81332275"/>
      <w:bookmarkStart w:id="811" w:name="_Toc96996741"/>
      <w:bookmarkStart w:id="812" w:name="_Toc162005541"/>
      <w:bookmarkStart w:id="813" w:name="_Toc97197147"/>
      <w:bookmarkStart w:id="814" w:name="_Toc93878965"/>
      <w:r>
        <w:rPr>
          <w:lang w:eastAsia="zh-CN"/>
        </w:rPr>
        <w:t>8.1.5.2.2</w:t>
      </w:r>
      <w:r>
        <w:rPr>
          <w:lang w:eastAsia="zh-CN"/>
        </w:rPr>
        <w:tab/>
      </w:r>
      <w:r>
        <w:rPr>
          <w:lang w:eastAsia="zh-CN"/>
        </w:rPr>
        <w:t xml:space="preserve">Type: </w:t>
      </w:r>
      <w:bookmarkEnd w:id="810"/>
      <w:r>
        <w:t>ASRegistration</w:t>
      </w:r>
      <w:bookmarkEnd w:id="811"/>
      <w:bookmarkEnd w:id="812"/>
      <w:bookmarkEnd w:id="813"/>
      <w:bookmarkEnd w:id="814"/>
    </w:p>
    <w:p>
      <w:pPr>
        <w:pStyle w:val="112"/>
      </w:pPr>
      <w:r>
        <w:t>Table 8.1.5.2.2-1: Definition of type ASRegistration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w:t>
            </w:r>
            <w:r>
              <w:rPr>
                <w:kern w:val="2"/>
                <w:szCs w:val="22"/>
              </w:rPr>
              <w:t>Id</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rFonts w:hint="eastAsia"/>
                <w:kern w:val="2"/>
                <w:szCs w:val="22"/>
                <w:lang w:eastAsia="zh-CN"/>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identifier of the application specified by the application provider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targetUri</w:t>
            </w:r>
          </w:p>
        </w:tc>
        <w:tc>
          <w:tcPr>
            <w:tcW w:w="1006" w:type="dxa"/>
          </w:tcPr>
          <w:p>
            <w:pPr>
              <w:pStyle w:val="102"/>
              <w:rPr>
                <w:kern w:val="2"/>
                <w:szCs w:val="22"/>
                <w:lang w:eastAsia="zh-CN"/>
              </w:rPr>
            </w:pPr>
            <w:r>
              <w:rPr>
                <w:kern w:val="2"/>
                <w:szCs w:val="22"/>
                <w:lang w:eastAsia="zh-CN"/>
              </w:rPr>
              <w:t>Uri</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asProf</w:t>
            </w:r>
          </w:p>
        </w:tc>
        <w:tc>
          <w:tcPr>
            <w:tcW w:w="1006" w:type="dxa"/>
          </w:tcPr>
          <w:p>
            <w:pPr>
              <w:pStyle w:val="102"/>
              <w:rPr>
                <w:kern w:val="2"/>
                <w:szCs w:val="22"/>
              </w:rPr>
            </w:pPr>
            <w:r>
              <w:rPr>
                <w:kern w:val="2"/>
                <w:szCs w:val="22"/>
              </w:rPr>
              <w:t>ASProfile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profile information of the AS.</w:t>
            </w:r>
          </w:p>
        </w:tc>
        <w:tc>
          <w:tcPr>
            <w:tcW w:w="1998" w:type="dxa"/>
          </w:tcPr>
          <w:p>
            <w:pPr>
              <w:pStyle w:val="102"/>
              <w:rPr>
                <w:kern w:val="2"/>
                <w:szCs w:val="22"/>
              </w:rPr>
            </w:pPr>
          </w:p>
        </w:tc>
      </w:tr>
    </w:tbl>
    <w:p>
      <w:pPr>
        <w:rPr>
          <w:lang w:eastAsia="zh-CN"/>
        </w:rPr>
      </w:pPr>
    </w:p>
    <w:p>
      <w:pPr>
        <w:pStyle w:val="7"/>
        <w:rPr>
          <w:lang w:eastAsia="zh-CN"/>
        </w:rPr>
      </w:pPr>
      <w:bookmarkStart w:id="815" w:name="_Toc97197148"/>
      <w:bookmarkStart w:id="816" w:name="_Toc93878966"/>
      <w:bookmarkStart w:id="817" w:name="_Toc96996742"/>
      <w:bookmarkStart w:id="818" w:name="_Toc162005542"/>
      <w:r>
        <w:rPr>
          <w:lang w:eastAsia="zh-CN"/>
        </w:rPr>
        <w:t>8.1.5.2.3</w:t>
      </w:r>
      <w:r>
        <w:rPr>
          <w:lang w:eastAsia="zh-CN"/>
        </w:rPr>
        <w:tab/>
      </w:r>
      <w:r>
        <w:rPr>
          <w:lang w:eastAsia="zh-CN"/>
        </w:rPr>
        <w:t xml:space="preserve">Type: </w:t>
      </w:r>
      <w:r>
        <w:t>ASRegistrationA</w:t>
      </w:r>
      <w:r>
        <w:rPr>
          <w:lang w:eastAsia="zh-CN"/>
        </w:rPr>
        <w:t>ck</w:t>
      </w:r>
      <w:bookmarkEnd w:id="815"/>
      <w:bookmarkEnd w:id="816"/>
      <w:bookmarkEnd w:id="817"/>
      <w:bookmarkEnd w:id="818"/>
    </w:p>
    <w:p>
      <w:pPr>
        <w:pStyle w:val="112"/>
        <w:rPr>
          <w:lang w:eastAsia="zh-CN"/>
        </w:rPr>
      </w:pPr>
      <w:r>
        <w:t>Table 8.1.5.2.3-1: Definition of type ASRegistration</w:t>
      </w:r>
      <w:r>
        <w:rPr>
          <w:lang w:eastAsia="zh-CN"/>
        </w:rPr>
        <w:t>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result</w:t>
            </w:r>
          </w:p>
        </w:tc>
        <w:tc>
          <w:tcPr>
            <w:tcW w:w="1006" w:type="dxa"/>
          </w:tcPr>
          <w:p>
            <w:pPr>
              <w:pStyle w:val="102"/>
              <w:rPr>
                <w:kern w:val="2"/>
                <w:szCs w:val="22"/>
              </w:rPr>
            </w:pPr>
            <w:r>
              <w:rPr>
                <w:kern w:val="2"/>
                <w:szCs w:val="22"/>
              </w:rPr>
              <w:t>ProblemDetails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The result of the registration.</w:t>
            </w:r>
            <w:r>
              <w:rPr>
                <w:kern w:val="2"/>
                <w:szCs w:val="22"/>
              </w:rPr>
              <w:t xml:space="preserve"> </w:t>
            </w:r>
          </w:p>
        </w:tc>
        <w:tc>
          <w:tcPr>
            <w:tcW w:w="1998" w:type="dxa"/>
          </w:tcPr>
          <w:p>
            <w:pPr>
              <w:pStyle w:val="102"/>
              <w:rPr>
                <w:kern w:val="2"/>
                <w:szCs w:val="22"/>
              </w:rPr>
            </w:pPr>
          </w:p>
        </w:tc>
      </w:tr>
    </w:tbl>
    <w:p>
      <w:pPr>
        <w:rPr>
          <w:lang w:eastAsia="zh-CN"/>
        </w:rPr>
      </w:pPr>
    </w:p>
    <w:p>
      <w:pPr>
        <w:pStyle w:val="7"/>
        <w:rPr>
          <w:lang w:eastAsia="zh-CN"/>
        </w:rPr>
      </w:pPr>
      <w:bookmarkStart w:id="819" w:name="_Toc81332276"/>
      <w:bookmarkStart w:id="820" w:name="_Toc97197149"/>
      <w:bookmarkStart w:id="821" w:name="_Toc93878967"/>
      <w:bookmarkStart w:id="822" w:name="_Toc162005543"/>
      <w:bookmarkStart w:id="823" w:name="_Toc96996743"/>
      <w:r>
        <w:rPr>
          <w:lang w:eastAsia="zh-CN"/>
        </w:rPr>
        <w:t>8.1.5.2.4</w:t>
      </w:r>
      <w:r>
        <w:rPr>
          <w:lang w:eastAsia="zh-CN"/>
        </w:rPr>
        <w:tab/>
      </w:r>
      <w:r>
        <w:rPr>
          <w:lang w:eastAsia="zh-CN"/>
        </w:rPr>
        <w:t>Type: ASProfile</w:t>
      </w:r>
      <w:bookmarkEnd w:id="819"/>
      <w:bookmarkEnd w:id="820"/>
      <w:bookmarkEnd w:id="821"/>
      <w:bookmarkEnd w:id="822"/>
      <w:bookmarkEnd w:id="823"/>
    </w:p>
    <w:p>
      <w:pPr>
        <w:pStyle w:val="112"/>
      </w:pPr>
      <w:r>
        <w:t>Table 8.1.5.2.4-1: Definition of type ASProfile</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117" w:type="dxa"/>
            <w:shd w:val="clear" w:color="auto" w:fill="C0C0C0"/>
          </w:tcPr>
          <w:p>
            <w:pPr>
              <w:pStyle w:val="103"/>
              <w:rPr>
                <w:kern w:val="2"/>
                <w:szCs w:val="22"/>
              </w:rPr>
            </w:pPr>
            <w:r>
              <w:rPr>
                <w:kern w:val="2"/>
                <w:szCs w:val="22"/>
              </w:rPr>
              <w:t>Data type</w:t>
            </w:r>
          </w:p>
        </w:tc>
        <w:tc>
          <w:tcPr>
            <w:tcW w:w="314"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appName</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name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appProvider</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provider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appSenario</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application scenario description.</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appC</w:t>
            </w:r>
            <w:r>
              <w:rPr>
                <w:kern w:val="2"/>
                <w:szCs w:val="22"/>
                <w:lang w:eastAsia="zh-CN"/>
              </w:rPr>
              <w:t>ate</w:t>
            </w:r>
            <w:r>
              <w:rPr>
                <w:kern w:val="2"/>
                <w:szCs w:val="22"/>
              </w:rPr>
              <w:t>gory</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category or type of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AS status (e.g. Enabled, Disabled etc.)</w:t>
            </w:r>
          </w:p>
        </w:tc>
        <w:tc>
          <w:tcPr>
            <w:tcW w:w="1998" w:type="dxa"/>
          </w:tcPr>
          <w:p>
            <w:pPr>
              <w:pStyle w:val="102"/>
              <w:rPr>
                <w:kern w:val="2"/>
                <w:szCs w:val="22"/>
              </w:rPr>
            </w:pPr>
          </w:p>
        </w:tc>
      </w:tr>
    </w:tbl>
    <w:p>
      <w:pPr>
        <w:rPr>
          <w:lang w:eastAsia="zh-CN"/>
        </w:rPr>
      </w:pPr>
      <w:bookmarkStart w:id="824" w:name="_Toc81332280"/>
      <w:bookmarkStart w:id="825" w:name="_Toc93878968"/>
      <w:bookmarkStart w:id="826" w:name="_Toc96996744"/>
    </w:p>
    <w:p>
      <w:pPr>
        <w:pStyle w:val="6"/>
        <w:rPr>
          <w:lang w:eastAsia="zh-CN"/>
        </w:rPr>
      </w:pPr>
      <w:bookmarkStart w:id="827" w:name="_Toc162005544"/>
      <w:bookmarkStart w:id="828" w:name="_Toc97197150"/>
      <w:r>
        <w:rPr>
          <w:lang w:eastAsia="zh-CN"/>
        </w:rPr>
        <w:t>8.1.5.3</w:t>
      </w:r>
      <w:r>
        <w:rPr>
          <w:lang w:eastAsia="zh-CN"/>
        </w:rPr>
        <w:tab/>
      </w:r>
      <w:r>
        <w:rPr>
          <w:lang w:eastAsia="zh-CN"/>
        </w:rPr>
        <w:t>Simple data types and enumerations</w:t>
      </w:r>
      <w:bookmarkEnd w:id="824"/>
      <w:bookmarkEnd w:id="825"/>
      <w:bookmarkEnd w:id="826"/>
      <w:bookmarkEnd w:id="827"/>
      <w:bookmarkEnd w:id="828"/>
    </w:p>
    <w:p>
      <w:pPr>
        <w:rPr>
          <w:lang w:eastAsia="zh-CN"/>
        </w:rPr>
      </w:pPr>
      <w:r>
        <w:rPr>
          <w:lang w:eastAsia="zh-CN"/>
        </w:rPr>
        <w:t>None.</w:t>
      </w:r>
    </w:p>
    <w:p>
      <w:pPr>
        <w:pStyle w:val="5"/>
      </w:pPr>
      <w:bookmarkStart w:id="829" w:name="_Toc93878969"/>
      <w:bookmarkStart w:id="830" w:name="_Toc83768363"/>
      <w:bookmarkStart w:id="831" w:name="_Toc162005545"/>
      <w:bookmarkStart w:id="832" w:name="_Toc97197151"/>
      <w:bookmarkStart w:id="833" w:name="_Toc96996745"/>
      <w:r>
        <w:rPr>
          <w:lang w:eastAsia="zh-CN"/>
        </w:rPr>
        <w:t>8</w:t>
      </w:r>
      <w:r>
        <w:t>.1.6</w:t>
      </w:r>
      <w:r>
        <w:tab/>
      </w:r>
      <w:r>
        <w:t>Error Handling</w:t>
      </w:r>
      <w:bookmarkEnd w:id="829"/>
      <w:bookmarkEnd w:id="830"/>
      <w:bookmarkEnd w:id="831"/>
      <w:bookmarkEnd w:id="832"/>
      <w:bookmarkEnd w:id="833"/>
    </w:p>
    <w:p>
      <w:pPr>
        <w:pStyle w:val="6"/>
      </w:pPr>
      <w:bookmarkStart w:id="834" w:name="_Toc74755544"/>
      <w:bookmarkStart w:id="835" w:name="_Toc105674417"/>
      <w:bookmarkStart w:id="836" w:name="_Toc68104914"/>
      <w:bookmarkStart w:id="837" w:name="_Toc45131656"/>
      <w:bookmarkStart w:id="838" w:name="_Toc66360409"/>
      <w:bookmarkStart w:id="839" w:name="_Toc36033524"/>
      <w:bookmarkStart w:id="840" w:name="_Toc162005546"/>
      <w:bookmarkStart w:id="841" w:name="_Toc11247360"/>
      <w:bookmarkStart w:id="842" w:name="_Toc51746861"/>
      <w:bookmarkStart w:id="843" w:name="_Toc27044482"/>
      <w:bookmarkStart w:id="844" w:name="_Toc49775941"/>
      <w:r>
        <w:t>8.1.6.1</w:t>
      </w:r>
      <w:r>
        <w:tab/>
      </w:r>
      <w:r>
        <w:t>General</w:t>
      </w:r>
      <w:bookmarkEnd w:id="834"/>
      <w:bookmarkEnd w:id="835"/>
      <w:bookmarkEnd w:id="836"/>
      <w:bookmarkEnd w:id="837"/>
      <w:bookmarkEnd w:id="838"/>
      <w:bookmarkEnd w:id="839"/>
      <w:bookmarkEnd w:id="840"/>
      <w:bookmarkEnd w:id="841"/>
      <w:bookmarkEnd w:id="842"/>
      <w:bookmarkEnd w:id="843"/>
      <w:bookmarkEnd w:id="844"/>
    </w:p>
    <w:p>
      <w:r>
        <w:t>HTTP error handling shall be supported as specified in clause 7.7.</w:t>
      </w:r>
    </w:p>
    <w:p>
      <w:r>
        <w:t>In addition, the requirements in the following clauses shall apply.</w:t>
      </w:r>
    </w:p>
    <w:p>
      <w:pPr>
        <w:pStyle w:val="6"/>
      </w:pPr>
      <w:bookmarkStart w:id="845" w:name="_Toc27044483"/>
      <w:bookmarkStart w:id="846" w:name="_Toc74755545"/>
      <w:bookmarkStart w:id="847" w:name="_Toc66360410"/>
      <w:bookmarkStart w:id="848" w:name="_Toc49775942"/>
      <w:bookmarkStart w:id="849" w:name="_Toc162005547"/>
      <w:bookmarkStart w:id="850" w:name="_Toc45131657"/>
      <w:bookmarkStart w:id="851" w:name="_Toc11247361"/>
      <w:bookmarkStart w:id="852" w:name="_Toc51746862"/>
      <w:bookmarkStart w:id="853" w:name="_Toc36033525"/>
      <w:bookmarkStart w:id="854" w:name="_Toc68104915"/>
      <w:bookmarkStart w:id="855" w:name="_Toc105674418"/>
      <w:r>
        <w:t>8.1.6.2</w:t>
      </w:r>
      <w:r>
        <w:tab/>
      </w:r>
      <w:r>
        <w:t>Protocol Errors</w:t>
      </w:r>
      <w:bookmarkEnd w:id="845"/>
      <w:bookmarkEnd w:id="846"/>
      <w:bookmarkEnd w:id="847"/>
      <w:bookmarkEnd w:id="848"/>
      <w:bookmarkEnd w:id="849"/>
      <w:bookmarkEnd w:id="850"/>
      <w:bookmarkEnd w:id="851"/>
      <w:bookmarkEnd w:id="852"/>
      <w:bookmarkEnd w:id="853"/>
      <w:bookmarkEnd w:id="854"/>
      <w:bookmarkEnd w:id="855"/>
    </w:p>
    <w:p>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pPr>
        <w:pStyle w:val="6"/>
      </w:pPr>
      <w:bookmarkStart w:id="856" w:name="_Toc68104916"/>
      <w:bookmarkStart w:id="857" w:name="_Toc162005548"/>
      <w:bookmarkStart w:id="858" w:name="_Toc66360411"/>
      <w:bookmarkStart w:id="859" w:name="_Toc36033526"/>
      <w:bookmarkStart w:id="860" w:name="_Toc27044484"/>
      <w:bookmarkStart w:id="861" w:name="_Toc74755546"/>
      <w:bookmarkStart w:id="862" w:name="_Toc45131658"/>
      <w:bookmarkStart w:id="863" w:name="_Toc105674419"/>
      <w:bookmarkStart w:id="864" w:name="_Toc49775943"/>
      <w:bookmarkStart w:id="865" w:name="_Toc51746863"/>
      <w:bookmarkStart w:id="866" w:name="_Toc11247362"/>
      <w:r>
        <w:t>8.1.6.3</w:t>
      </w:r>
      <w:r>
        <w:tab/>
      </w:r>
      <w:r>
        <w:t>Application Errors</w:t>
      </w:r>
      <w:bookmarkEnd w:id="856"/>
      <w:bookmarkEnd w:id="857"/>
      <w:bookmarkEnd w:id="858"/>
      <w:bookmarkEnd w:id="859"/>
      <w:bookmarkEnd w:id="860"/>
      <w:bookmarkEnd w:id="861"/>
      <w:bookmarkEnd w:id="862"/>
      <w:bookmarkEnd w:id="863"/>
      <w:bookmarkEnd w:id="864"/>
      <w:bookmarkEnd w:id="865"/>
      <w:bookmarkEnd w:id="866"/>
    </w:p>
    <w:p>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pPr>
        <w:pStyle w:val="112"/>
      </w:pPr>
      <w:r>
        <w:t>Table 8.1.6.3-1: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867" w:name="_Toc97197152"/>
      <w:bookmarkStart w:id="868" w:name="_Toc83768364"/>
      <w:bookmarkStart w:id="869" w:name="_Toc96996746"/>
      <w:bookmarkStart w:id="870" w:name="_Toc162005549"/>
      <w:bookmarkStart w:id="871" w:name="_Toc93878970"/>
      <w:r>
        <w:rPr>
          <w:lang w:eastAsia="zh-CN"/>
        </w:rPr>
        <w:t>8</w:t>
      </w:r>
      <w:r>
        <w:t>.1.7</w:t>
      </w:r>
      <w:r>
        <w:tab/>
      </w:r>
      <w:r>
        <w:t>Feature negotiation</w:t>
      </w:r>
      <w:bookmarkEnd w:id="867"/>
      <w:bookmarkEnd w:id="868"/>
      <w:bookmarkEnd w:id="869"/>
      <w:bookmarkEnd w:id="870"/>
      <w:bookmarkEnd w:id="871"/>
    </w:p>
    <w:p>
      <w:pPr>
        <w:rPr>
          <w:lang w:eastAsia="zh-CN"/>
        </w:rPr>
      </w:pPr>
      <w:r>
        <w:rPr>
          <w:lang w:eastAsia="zh-CN"/>
        </w:rPr>
        <w:t>General feature negotiation procedures are defined in clause 7.8. Table</w:t>
      </w:r>
      <w:r>
        <w:rPr>
          <w:rFonts w:eastAsia="바탕"/>
        </w:rPr>
        <w:t> </w:t>
      </w:r>
      <w:r>
        <w:rPr>
          <w:lang w:eastAsia="zh-CN"/>
        </w:rPr>
        <w:t xml:space="preserve">8.1.7-1 lists the supported features for </w:t>
      </w:r>
      <w:r>
        <w:t>MSGS_</w:t>
      </w:r>
      <w:r>
        <w:rPr>
          <w:lang w:eastAsia="zh-CN"/>
        </w:rPr>
        <w:t>ASRegistration API.</w:t>
      </w:r>
    </w:p>
    <w:p>
      <w:pPr>
        <w:pStyle w:val="112"/>
        <w:rPr>
          <w:rFonts w:eastAsia="바탕"/>
        </w:rPr>
      </w:pPr>
      <w:r>
        <w:t>Table 8.1.7-1: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rPr>
                <w:kern w:val="2"/>
                <w:szCs w:val="22"/>
              </w:rPr>
            </w:pPr>
            <w:r>
              <w:rPr>
                <w:kern w:val="2"/>
                <w:szCs w:val="22"/>
              </w:rPr>
              <w:t>Feature number</w:t>
            </w:r>
          </w:p>
        </w:tc>
        <w:tc>
          <w:tcPr>
            <w:tcW w:w="2207" w:type="dxa"/>
            <w:shd w:val="clear" w:color="auto" w:fill="C0C0C0"/>
          </w:tcPr>
          <w:p>
            <w:pPr>
              <w:pStyle w:val="103"/>
              <w:rPr>
                <w:kern w:val="2"/>
                <w:szCs w:val="22"/>
              </w:rPr>
            </w:pPr>
            <w:r>
              <w:rPr>
                <w:kern w:val="2"/>
                <w:szCs w:val="22"/>
              </w:rPr>
              <w:t>Feature Name</w:t>
            </w:r>
          </w:p>
        </w:tc>
        <w:tc>
          <w:tcPr>
            <w:tcW w:w="5758" w:type="dxa"/>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rPr>
                <w:kern w:val="2"/>
                <w:szCs w:val="22"/>
              </w:rPr>
            </w:pPr>
          </w:p>
        </w:tc>
        <w:tc>
          <w:tcPr>
            <w:tcW w:w="2207" w:type="dxa"/>
          </w:tcPr>
          <w:p>
            <w:pPr>
              <w:pStyle w:val="102"/>
              <w:rPr>
                <w:kern w:val="2"/>
                <w:szCs w:val="22"/>
              </w:rPr>
            </w:pPr>
          </w:p>
        </w:tc>
        <w:tc>
          <w:tcPr>
            <w:tcW w:w="5758" w:type="dxa"/>
          </w:tcPr>
          <w:p>
            <w:pPr>
              <w:pStyle w:val="102"/>
              <w:rPr>
                <w:kern w:val="2"/>
                <w:szCs w:val="22"/>
              </w:rPr>
            </w:pPr>
          </w:p>
        </w:tc>
      </w:tr>
    </w:tbl>
    <w:p>
      <w:pPr>
        <w:rPr>
          <w:lang w:eastAsia="zh-CN"/>
        </w:rPr>
      </w:pPr>
    </w:p>
    <w:p>
      <w:pPr>
        <w:pStyle w:val="4"/>
        <w:rPr>
          <w:lang w:eastAsia="zh-CN"/>
        </w:rPr>
      </w:pPr>
      <w:bookmarkStart w:id="872" w:name="_Toc93878971"/>
      <w:bookmarkStart w:id="873" w:name="_Toc162005550"/>
      <w:bookmarkStart w:id="874" w:name="_Toc97197153"/>
      <w:bookmarkStart w:id="875" w:name="_Toc83768365"/>
      <w:bookmarkStart w:id="876" w:name="_Toc96996747"/>
      <w:r>
        <w:rPr>
          <w:lang w:eastAsia="zh-CN"/>
        </w:rPr>
        <w:t>8.2</w:t>
      </w:r>
      <w:r>
        <w:rPr>
          <w:lang w:eastAsia="zh-CN"/>
        </w:rPr>
        <w:tab/>
      </w:r>
      <w:r>
        <w:rPr>
          <w:lang w:eastAsia="zh-CN"/>
        </w:rPr>
        <w:t>MSGS_MSGDelivery API</w:t>
      </w:r>
      <w:bookmarkEnd w:id="872"/>
      <w:bookmarkEnd w:id="873"/>
      <w:bookmarkEnd w:id="874"/>
      <w:bookmarkEnd w:id="875"/>
      <w:bookmarkEnd w:id="876"/>
    </w:p>
    <w:p>
      <w:pPr>
        <w:pStyle w:val="5"/>
      </w:pPr>
      <w:bookmarkStart w:id="877" w:name="_Toc162005551"/>
      <w:bookmarkStart w:id="878" w:name="_Toc83768366"/>
      <w:bookmarkStart w:id="879" w:name="_Toc97197154"/>
      <w:bookmarkStart w:id="880" w:name="_Toc93878972"/>
      <w:bookmarkStart w:id="881" w:name="_Toc96996748"/>
      <w:r>
        <w:rPr>
          <w:lang w:eastAsia="zh-CN"/>
        </w:rPr>
        <w:t>8</w:t>
      </w:r>
      <w:r>
        <w:t>.</w:t>
      </w:r>
      <w:r>
        <w:rPr>
          <w:lang w:eastAsia="zh-CN"/>
        </w:rPr>
        <w:t>2</w:t>
      </w:r>
      <w:r>
        <w:t>.1</w:t>
      </w:r>
      <w:r>
        <w:tab/>
      </w:r>
      <w:r>
        <w:t>API URI</w:t>
      </w:r>
      <w:bookmarkEnd w:id="877"/>
      <w:bookmarkEnd w:id="878"/>
      <w:bookmarkEnd w:id="879"/>
      <w:bookmarkEnd w:id="880"/>
      <w:bookmarkEnd w:id="881"/>
    </w:p>
    <w:p>
      <w:pPr>
        <w:rPr>
          <w:lang w:eastAsia="zh-CN"/>
        </w:rPr>
      </w:pPr>
      <w:r>
        <w:rPr>
          <w:lang w:eastAsia="zh-CN"/>
        </w:rPr>
        <w:t>The MSGS_MSGDelivery service shall use the MSGS_MSGDelivery API, The MSGS_MSGDelivery API corresponding to Mm5s APIs as defined in in 3GPP TS 23.554 [2].</w:t>
      </w:r>
    </w:p>
    <w:p>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msgdelivery".</w:t>
      </w:r>
    </w:p>
    <w:p>
      <w:pPr>
        <w:pStyle w:val="110"/>
      </w:pPr>
      <w:r>
        <w:t>-</w:t>
      </w:r>
      <w:r>
        <w:tab/>
      </w:r>
      <w:r>
        <w:t>The &lt;apiVersion&gt; shall be "v1".</w:t>
      </w:r>
    </w:p>
    <w:p>
      <w:pPr>
        <w:pStyle w:val="110"/>
        <w:rPr>
          <w:lang w:eastAsia="zh-CN"/>
        </w:rPr>
      </w:pPr>
      <w:r>
        <w:t>-</w:t>
      </w:r>
      <w:r>
        <w:tab/>
      </w:r>
      <w:r>
        <w:t>The &lt;apiSpecificResourceUriPart&gt; shall be set as described in clause 8.2.2.</w:t>
      </w:r>
    </w:p>
    <w:p>
      <w:pPr>
        <w:pStyle w:val="5"/>
      </w:pPr>
      <w:bookmarkStart w:id="882" w:name="_Toc83768367"/>
      <w:bookmarkStart w:id="883" w:name="_Toc96996749"/>
      <w:bookmarkStart w:id="884" w:name="_Toc93878973"/>
      <w:bookmarkStart w:id="885" w:name="_Toc97197155"/>
      <w:bookmarkStart w:id="886" w:name="_Toc162005552"/>
      <w:r>
        <w:rPr>
          <w:lang w:eastAsia="zh-CN"/>
        </w:rPr>
        <w:t>8</w:t>
      </w:r>
      <w:r>
        <w:t>.</w:t>
      </w:r>
      <w:r>
        <w:rPr>
          <w:lang w:eastAsia="zh-CN"/>
        </w:rPr>
        <w:t>2</w:t>
      </w:r>
      <w:r>
        <w:t>.2</w:t>
      </w:r>
      <w:r>
        <w:tab/>
      </w:r>
      <w:r>
        <w:t>Resources</w:t>
      </w:r>
      <w:bookmarkEnd w:id="882"/>
      <w:bookmarkEnd w:id="883"/>
      <w:bookmarkEnd w:id="884"/>
      <w:bookmarkEnd w:id="885"/>
      <w:bookmarkEnd w:id="886"/>
    </w:p>
    <w:p>
      <w:pPr>
        <w:rPr>
          <w:lang w:eastAsia="zh-CN"/>
        </w:rPr>
      </w:pPr>
      <w:r>
        <w:rPr>
          <w:lang w:eastAsia="zh-CN"/>
        </w:rPr>
        <w:t>None.</w:t>
      </w:r>
    </w:p>
    <w:p>
      <w:pPr>
        <w:pStyle w:val="5"/>
      </w:pPr>
      <w:bookmarkStart w:id="887" w:name="_Toc96996750"/>
      <w:bookmarkStart w:id="888" w:name="_Toc162005553"/>
      <w:bookmarkStart w:id="889" w:name="_Toc83768368"/>
      <w:bookmarkStart w:id="890" w:name="_Toc93878990"/>
      <w:bookmarkStart w:id="891" w:name="_Toc97197156"/>
      <w:r>
        <w:rPr>
          <w:lang w:eastAsia="zh-CN"/>
        </w:rPr>
        <w:t>8</w:t>
      </w:r>
      <w:r>
        <w:t>.</w:t>
      </w:r>
      <w:r>
        <w:rPr>
          <w:lang w:eastAsia="zh-CN"/>
        </w:rPr>
        <w:t>2</w:t>
      </w:r>
      <w:r>
        <w:t>.3</w:t>
      </w:r>
      <w:r>
        <w:tab/>
      </w:r>
      <w:r>
        <w:t>Custom Operations without associated resources</w:t>
      </w:r>
      <w:bookmarkEnd w:id="887"/>
      <w:bookmarkEnd w:id="888"/>
      <w:bookmarkEnd w:id="889"/>
      <w:bookmarkEnd w:id="890"/>
      <w:bookmarkEnd w:id="891"/>
    </w:p>
    <w:p>
      <w:pPr>
        <w:pStyle w:val="6"/>
      </w:pPr>
      <w:bookmarkStart w:id="892" w:name="_Toc162005554"/>
      <w:bookmarkStart w:id="893" w:name="_Toc97197157"/>
      <w:bookmarkStart w:id="894" w:name="_Toc96996751"/>
      <w:r>
        <w:rPr>
          <w:lang w:eastAsia="zh-CN"/>
        </w:rPr>
        <w:t>8</w:t>
      </w:r>
      <w:r>
        <w:t>.</w:t>
      </w:r>
      <w:r>
        <w:rPr>
          <w:lang w:eastAsia="zh-CN"/>
        </w:rPr>
        <w:t>2</w:t>
      </w:r>
      <w:r>
        <w:t>.3.1</w:t>
      </w:r>
      <w:r>
        <w:tab/>
      </w:r>
      <w:r>
        <w:t>Overview</w:t>
      </w:r>
      <w:bookmarkEnd w:id="892"/>
      <w:bookmarkEnd w:id="893"/>
      <w:bookmarkEnd w:id="894"/>
    </w:p>
    <w:p>
      <w:pPr>
        <w:rPr>
          <w:lang w:eastAsia="zh-CN"/>
        </w:rPr>
      </w:pPr>
      <w:r>
        <w:rPr>
          <w:lang w:eastAsia="zh-CN"/>
        </w:rPr>
        <w:t>The structure of the custom operation URIs of the MSGS_MSGDelivery service is shown in Figure</w:t>
      </w:r>
      <w:r>
        <w:t> </w:t>
      </w:r>
      <w:r>
        <w:rPr>
          <w:lang w:eastAsia="zh-CN"/>
        </w:rPr>
        <w:t>8.2.3.1-1.</w:t>
      </w:r>
    </w:p>
    <w:p>
      <w:pPr>
        <w:pStyle w:val="112"/>
      </w:pPr>
      <w:r>
        <w:rPr>
          <w:rFonts w:eastAsia="等线"/>
        </w:rPr>
        <w:object>
          <v:shape id="_x0000_i1041" o:spt="75" type="#_x0000_t75" style="height:201pt;width:348.75pt;" o:ole="t" filled="f" o:preferrelative="t" stroked="f" coordsize="21600,21600">
            <v:path/>
            <v:fill on="f" focussize="0,0"/>
            <v:stroke on="f" joinstyle="miter"/>
            <v:imagedata r:id="rId43" o:title=""/>
            <o:lock v:ext="edit" aspectratio="t"/>
            <w10:wrap type="none"/>
            <w10:anchorlock/>
          </v:shape>
          <o:OLEObject Type="Embed" ProgID="Visio.Drawing.11" ShapeID="_x0000_i1041" DrawAspect="Content" ObjectID="_1468075741" r:id="rId42">
            <o:LockedField>false</o:LockedField>
          </o:OLEObject>
        </w:object>
      </w:r>
    </w:p>
    <w:p>
      <w:pPr>
        <w:pStyle w:val="119"/>
        <w:rPr>
          <w:lang w:eastAsia="zh-CN"/>
        </w:rPr>
      </w:pPr>
      <w:r>
        <w:t>Figure </w:t>
      </w:r>
      <w:r>
        <w:rPr>
          <w:lang w:eastAsia="zh-CN"/>
        </w:rPr>
        <w:t>8</w:t>
      </w:r>
      <w:r>
        <w:t>.</w:t>
      </w:r>
      <w:r>
        <w:rPr>
          <w:lang w:eastAsia="zh-CN"/>
        </w:rPr>
        <w:t>2</w:t>
      </w:r>
      <w:r>
        <w:t>.3.1-1: Custom operation URI structure of the MSGS_MSGDelivery API</w:t>
      </w:r>
    </w:p>
    <w:p>
      <w:pPr>
        <w:rPr>
          <w:lang w:eastAsia="zh-CN"/>
        </w:rPr>
      </w:pPr>
      <w:r>
        <w:rPr>
          <w:lang w:eastAsia="zh-CN"/>
        </w:rPr>
        <w:t>Table</w:t>
      </w:r>
      <w:r>
        <w:t> </w:t>
      </w:r>
      <w:r>
        <w:rPr>
          <w:lang w:eastAsia="zh-CN"/>
        </w:rPr>
        <w:t>8.2.3.1-1 provides an overview of the custom operations and applicable HTTP methods.</w:t>
      </w:r>
    </w:p>
    <w:p>
      <w:pPr>
        <w:pStyle w:val="112"/>
      </w:pPr>
      <w:r>
        <w:t>Table </w:t>
      </w:r>
      <w:r>
        <w:rPr>
          <w:lang w:eastAsia="zh-CN"/>
        </w:rPr>
        <w:t>8</w:t>
      </w:r>
      <w:r>
        <w:t>.</w:t>
      </w:r>
      <w:r>
        <w:rPr>
          <w:lang w:eastAsia="zh-CN"/>
        </w:rPr>
        <w:t>2</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{apiRoot}/msgs-msgdelivery/&lt;apiVersion&gt;/deliver-as-message</w:t>
            </w:r>
          </w:p>
        </w:tc>
        <w:tc>
          <w:tcPr>
            <w:tcW w:w="964" w:type="pct"/>
          </w:tcPr>
          <w:p>
            <w:pPr>
              <w:pStyle w:val="102"/>
            </w:pPr>
            <w:r>
              <w:t>POST</w:t>
            </w:r>
          </w:p>
        </w:tc>
        <w:tc>
          <w:tcPr>
            <w:tcW w:w="2185" w:type="pct"/>
          </w:tcPr>
          <w:p>
            <w:pPr>
              <w:pStyle w:val="102"/>
            </w:pPr>
            <w:r>
              <w:t>Request of AS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{apiRoot}/msgs-msgdelivery/&lt;apiVersion&gt;/deliver-ue-message</w:t>
            </w:r>
          </w:p>
        </w:tc>
        <w:tc>
          <w:tcPr>
            <w:tcW w:w="964" w:type="pct"/>
          </w:tcPr>
          <w:p>
            <w:pPr>
              <w:pStyle w:val="102"/>
            </w:pPr>
            <w:r>
              <w:t>POST</w:t>
            </w:r>
          </w:p>
        </w:tc>
        <w:tc>
          <w:tcPr>
            <w:tcW w:w="2185" w:type="pct"/>
          </w:tcPr>
          <w:p>
            <w:pPr>
              <w:pStyle w:val="102"/>
            </w:pPr>
            <w:r>
              <w:t>Request of Message Gateway (on behalf of Legacy 3GPP UE or Non-3GPP UE)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{apiRoot}/msgs-msgdelivery/&lt;apiVersion&gt;/deliver-report</w:t>
            </w:r>
          </w:p>
        </w:tc>
        <w:tc>
          <w:tcPr>
            <w:tcW w:w="964" w:type="pct"/>
          </w:tcPr>
          <w:p>
            <w:pPr>
              <w:pStyle w:val="102"/>
            </w:pPr>
            <w:r>
              <w:t>POST</w:t>
            </w:r>
          </w:p>
        </w:tc>
        <w:tc>
          <w:tcPr>
            <w:tcW w:w="2185" w:type="pct"/>
          </w:tcPr>
          <w:p>
            <w:pPr>
              <w:pStyle w:val="102"/>
            </w:pPr>
            <w:r>
              <w:t>Request of Message Gateway (on behalf of Legacy 3GPP UE or Non-3GPP UE) to deliver status report to a given MSGin5G Server.</w:t>
            </w:r>
          </w:p>
        </w:tc>
      </w:tr>
    </w:tbl>
    <w:p>
      <w:pPr>
        <w:rPr>
          <w:lang w:eastAsia="zh-CN"/>
        </w:rPr>
      </w:pPr>
      <w:bookmarkStart w:id="895" w:name="_Toc96996752"/>
    </w:p>
    <w:p>
      <w:pPr>
        <w:pStyle w:val="6"/>
      </w:pPr>
      <w:bookmarkStart w:id="896" w:name="_Toc162005555"/>
      <w:bookmarkStart w:id="897" w:name="_Toc97197158"/>
      <w:r>
        <w:rPr>
          <w:lang w:eastAsia="zh-CN"/>
        </w:rPr>
        <w:t>8</w:t>
      </w:r>
      <w:r>
        <w:t>.</w:t>
      </w:r>
      <w:r>
        <w:rPr>
          <w:lang w:eastAsia="zh-CN"/>
        </w:rPr>
        <w:t>2</w:t>
      </w:r>
      <w:r>
        <w:t>.3.2</w:t>
      </w:r>
      <w:r>
        <w:tab/>
      </w:r>
      <w:r>
        <w:t>Operation: deliver-as-message</w:t>
      </w:r>
      <w:bookmarkEnd w:id="895"/>
      <w:bookmarkEnd w:id="896"/>
      <w:bookmarkEnd w:id="897"/>
    </w:p>
    <w:p>
      <w:pPr>
        <w:pStyle w:val="7"/>
      </w:pPr>
      <w:bookmarkStart w:id="898" w:name="_Toc162005556"/>
      <w:bookmarkStart w:id="899" w:name="_Toc97197159"/>
      <w:bookmarkStart w:id="900" w:name="_Toc96996753"/>
      <w:r>
        <w:rPr>
          <w:lang w:eastAsia="zh-CN"/>
        </w:rPr>
        <w:t>8</w:t>
      </w:r>
      <w:r>
        <w:t>.</w:t>
      </w:r>
      <w:r>
        <w:rPr>
          <w:lang w:eastAsia="zh-CN"/>
        </w:rPr>
        <w:t>2</w:t>
      </w:r>
      <w:r>
        <w:t>.3.2.1</w:t>
      </w:r>
      <w:r>
        <w:tab/>
      </w:r>
      <w:r>
        <w:t>Description</w:t>
      </w:r>
      <w:bookmarkEnd w:id="898"/>
      <w:bookmarkEnd w:id="899"/>
      <w:bookmarkEnd w:id="900"/>
    </w:p>
    <w:p>
      <w:pPr>
        <w:rPr>
          <w:lang w:eastAsia="zh-CN"/>
        </w:rPr>
      </w:pPr>
      <w:r>
        <w:rPr>
          <w:lang w:eastAsia="zh-CN"/>
        </w:rPr>
        <w:t>This operation is used by the Application Server to deliver message to a given MSGin5G Server.</w:t>
      </w:r>
    </w:p>
    <w:p>
      <w:pPr>
        <w:pStyle w:val="7"/>
      </w:pPr>
      <w:bookmarkStart w:id="901" w:name="_Toc162005557"/>
      <w:bookmarkStart w:id="902" w:name="_Toc96996754"/>
      <w:bookmarkStart w:id="903" w:name="_Toc97197160"/>
      <w:r>
        <w:rPr>
          <w:lang w:eastAsia="zh-CN"/>
        </w:rPr>
        <w:t>8</w:t>
      </w:r>
      <w:r>
        <w:t>.</w:t>
      </w:r>
      <w:r>
        <w:rPr>
          <w:lang w:eastAsia="zh-CN"/>
        </w:rPr>
        <w:t>2</w:t>
      </w:r>
      <w:r>
        <w:t>.3.2.2</w:t>
      </w:r>
      <w:r>
        <w:tab/>
      </w:r>
      <w:r>
        <w:t>Operation Definition</w:t>
      </w:r>
      <w:bookmarkEnd w:id="901"/>
      <w:bookmarkEnd w:id="902"/>
      <w:bookmarkEnd w:id="903"/>
    </w:p>
    <w:p>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pPr>
        <w:pStyle w:val="112"/>
      </w:pPr>
      <w:r>
        <w:t>Table </w:t>
      </w:r>
      <w:r>
        <w:rPr>
          <w:lang w:eastAsia="zh-CN"/>
        </w:rPr>
        <w:t>8</w:t>
      </w:r>
      <w:r>
        <w:t>.</w:t>
      </w:r>
      <w:r>
        <w:rPr>
          <w:lang w:eastAsia="zh-CN"/>
        </w:rPr>
        <w:t>2</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ASMessageDelivery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rPr>
                <w:lang w:eastAsia="zh-CN"/>
              </w:rPr>
            </w:pPr>
            <w:r>
              <w:t>Represents the data to be used for AS to deliver message</w:t>
            </w:r>
            <w:r>
              <w:rPr>
                <w:lang w:eastAsia="zh-CN"/>
              </w:rPr>
              <w:t>.</w:t>
            </w:r>
          </w:p>
        </w:tc>
      </w:tr>
    </w:tbl>
    <w:p>
      <w:pPr>
        <w:rPr>
          <w:lang w:eastAsia="zh-CN"/>
        </w:rPr>
      </w:pPr>
    </w:p>
    <w:p>
      <w:pPr>
        <w:pStyle w:val="112"/>
      </w:pPr>
      <w:r>
        <w:t>Table </w:t>
      </w:r>
      <w:r>
        <w:rPr>
          <w:lang w:eastAsia="zh-CN"/>
        </w:rPr>
        <w:t>8</w:t>
      </w:r>
      <w:r>
        <w:t>.</w:t>
      </w:r>
      <w:r>
        <w:rPr>
          <w:lang w:eastAsia="zh-CN"/>
        </w:rPr>
        <w:t>2</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rPr>
                <w:lang w:eastAsia="zh-CN"/>
              </w:rPr>
              <w:t>200 OK</w:t>
            </w:r>
          </w:p>
        </w:tc>
        <w:tc>
          <w:tcPr>
            <w:tcW w:w="1971" w:type="pct"/>
            <w:shd w:val="clear" w:color="auto" w:fill="auto"/>
          </w:tcPr>
          <w:p>
            <w:pPr>
              <w:pStyle w:val="102"/>
            </w:pPr>
            <w:r>
              <w:t>AS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pPr>
        <w:rPr>
          <w:lang w:eastAsia="zh-CN"/>
        </w:rPr>
      </w:pPr>
      <w:bookmarkStart w:id="904" w:name="_Toc96996755"/>
    </w:p>
    <w:p>
      <w:pPr>
        <w:pStyle w:val="6"/>
        <w:rPr>
          <w:lang w:eastAsia="zh-CN"/>
        </w:rPr>
      </w:pPr>
      <w:bookmarkStart w:id="905" w:name="_Toc162005558"/>
      <w:bookmarkStart w:id="906" w:name="_Toc97197161"/>
      <w:r>
        <w:rPr>
          <w:lang w:eastAsia="zh-CN"/>
        </w:rPr>
        <w:t>8</w:t>
      </w:r>
      <w:r>
        <w:t>.</w:t>
      </w:r>
      <w:r>
        <w:rPr>
          <w:lang w:eastAsia="zh-CN"/>
        </w:rPr>
        <w:t>2</w:t>
      </w:r>
      <w:r>
        <w:t>.3.3</w:t>
      </w:r>
      <w:r>
        <w:tab/>
      </w:r>
      <w:r>
        <w:t>Operation: deliver-</w:t>
      </w:r>
      <w:r>
        <w:rPr>
          <w:lang w:eastAsia="zh-CN"/>
        </w:rPr>
        <w:t>ue-message</w:t>
      </w:r>
      <w:bookmarkEnd w:id="904"/>
      <w:bookmarkEnd w:id="905"/>
      <w:bookmarkEnd w:id="906"/>
    </w:p>
    <w:p>
      <w:pPr>
        <w:pStyle w:val="7"/>
      </w:pPr>
      <w:bookmarkStart w:id="907" w:name="_Toc97197162"/>
      <w:bookmarkStart w:id="908" w:name="_Toc96996756"/>
      <w:bookmarkStart w:id="909" w:name="_Toc162005559"/>
      <w:r>
        <w:rPr>
          <w:lang w:eastAsia="zh-CN"/>
        </w:rPr>
        <w:t>8</w:t>
      </w:r>
      <w:r>
        <w:t>.</w:t>
      </w:r>
      <w:r>
        <w:rPr>
          <w:lang w:eastAsia="zh-CN"/>
        </w:rPr>
        <w:t>2</w:t>
      </w:r>
      <w:r>
        <w:t>.3.3.1</w:t>
      </w:r>
      <w:r>
        <w:tab/>
      </w:r>
      <w:r>
        <w:t>Description</w:t>
      </w:r>
      <w:bookmarkEnd w:id="907"/>
      <w:bookmarkEnd w:id="908"/>
      <w:bookmarkEnd w:id="909"/>
    </w:p>
    <w:p>
      <w:pPr>
        <w:rPr>
          <w:lang w:eastAsia="zh-CN"/>
        </w:rPr>
      </w:pPr>
      <w:r>
        <w:rPr>
          <w:lang w:eastAsia="zh-CN"/>
        </w:rPr>
        <w:t>This operation is used by the Message Gateway (on behalf of Legacy 3GPP UE or Non-3GPP UE) to deliver message to a given MSGin5G Server.</w:t>
      </w:r>
    </w:p>
    <w:p>
      <w:pPr>
        <w:pStyle w:val="7"/>
      </w:pPr>
      <w:bookmarkStart w:id="910" w:name="_Toc96996757"/>
      <w:bookmarkStart w:id="911" w:name="_Toc162005560"/>
      <w:bookmarkStart w:id="912" w:name="_Toc97197163"/>
      <w:r>
        <w:rPr>
          <w:lang w:eastAsia="zh-CN"/>
        </w:rPr>
        <w:t>8</w:t>
      </w:r>
      <w:r>
        <w:t>.</w:t>
      </w:r>
      <w:r>
        <w:rPr>
          <w:lang w:eastAsia="zh-CN"/>
        </w:rPr>
        <w:t>2</w:t>
      </w:r>
      <w:r>
        <w:t>.3.3.2</w:t>
      </w:r>
      <w:r>
        <w:tab/>
      </w:r>
      <w:r>
        <w:t>Operation Definition</w:t>
      </w:r>
      <w:bookmarkEnd w:id="910"/>
      <w:bookmarkEnd w:id="911"/>
      <w:bookmarkEnd w:id="912"/>
    </w:p>
    <w:p>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pPr>
        <w:pStyle w:val="112"/>
      </w:pPr>
      <w:r>
        <w:t>Table </w:t>
      </w:r>
      <w:r>
        <w:rPr>
          <w:lang w:eastAsia="zh-CN"/>
        </w:rPr>
        <w:t>8</w:t>
      </w:r>
      <w:r>
        <w:t>.</w:t>
      </w:r>
      <w:r>
        <w:rPr>
          <w:lang w:eastAsia="zh-CN"/>
        </w:rPr>
        <w:t>2</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UEMessageDelivery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to deliver message.</w:t>
            </w:r>
          </w:p>
        </w:tc>
      </w:tr>
    </w:tbl>
    <w:p>
      <w:pPr>
        <w:rPr>
          <w:lang w:eastAsia="zh-CN"/>
        </w:rPr>
      </w:pPr>
    </w:p>
    <w:p>
      <w:pPr>
        <w:pStyle w:val="112"/>
      </w:pPr>
      <w:r>
        <w:t>Table </w:t>
      </w:r>
      <w:r>
        <w:rPr>
          <w:lang w:eastAsia="zh-CN"/>
        </w:rPr>
        <w:t>8</w:t>
      </w:r>
      <w:r>
        <w:t>.</w:t>
      </w:r>
      <w:r>
        <w:rPr>
          <w:lang w:eastAsia="zh-CN"/>
        </w:rPr>
        <w:t>2</w:t>
      </w:r>
      <w:r>
        <w:t>.3.3.2-2: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UE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bookmarkStart w:id="913" w:name="_Toc96996758"/>
    </w:p>
    <w:p>
      <w:pPr>
        <w:pStyle w:val="6"/>
        <w:rPr>
          <w:lang w:eastAsia="zh-CN"/>
        </w:rPr>
      </w:pPr>
      <w:bookmarkStart w:id="914" w:name="_Toc162005561"/>
      <w:bookmarkStart w:id="915" w:name="_Toc97197164"/>
      <w:r>
        <w:rPr>
          <w:lang w:eastAsia="zh-CN"/>
        </w:rPr>
        <w:t>8</w:t>
      </w:r>
      <w:r>
        <w:t>.</w:t>
      </w:r>
      <w:r>
        <w:rPr>
          <w:lang w:eastAsia="zh-CN"/>
        </w:rPr>
        <w:t>2</w:t>
      </w:r>
      <w:r>
        <w:t>.3.</w:t>
      </w:r>
      <w:r>
        <w:rPr>
          <w:lang w:eastAsia="zh-CN"/>
        </w:rPr>
        <w:t>4</w:t>
      </w:r>
      <w:r>
        <w:tab/>
      </w:r>
      <w:r>
        <w:t>Operation: deliver-</w:t>
      </w:r>
      <w:r>
        <w:rPr>
          <w:lang w:eastAsia="zh-CN"/>
        </w:rPr>
        <w:t>report</w:t>
      </w:r>
      <w:bookmarkEnd w:id="913"/>
      <w:bookmarkEnd w:id="914"/>
      <w:bookmarkEnd w:id="915"/>
    </w:p>
    <w:p>
      <w:pPr>
        <w:pStyle w:val="7"/>
      </w:pPr>
      <w:bookmarkStart w:id="916" w:name="_Toc96996759"/>
      <w:bookmarkStart w:id="917" w:name="_Toc162005562"/>
      <w:bookmarkStart w:id="918" w:name="_Toc97197165"/>
      <w:r>
        <w:rPr>
          <w:lang w:eastAsia="zh-CN"/>
        </w:rPr>
        <w:t>8</w:t>
      </w:r>
      <w:r>
        <w:t>.</w:t>
      </w:r>
      <w:r>
        <w:rPr>
          <w:lang w:eastAsia="zh-CN"/>
        </w:rPr>
        <w:t>2</w:t>
      </w:r>
      <w:r>
        <w:t>.3.</w:t>
      </w:r>
      <w:r>
        <w:rPr>
          <w:lang w:eastAsia="zh-CN"/>
        </w:rPr>
        <w:t>4</w:t>
      </w:r>
      <w:r>
        <w:t>.1</w:t>
      </w:r>
      <w:r>
        <w:tab/>
      </w:r>
      <w:r>
        <w:t>Description</w:t>
      </w:r>
      <w:bookmarkEnd w:id="916"/>
      <w:bookmarkEnd w:id="917"/>
      <w:bookmarkEnd w:id="918"/>
    </w:p>
    <w:p>
      <w:pPr>
        <w:rPr>
          <w:lang w:eastAsia="zh-CN"/>
        </w:rPr>
      </w:pPr>
      <w:r>
        <w:rPr>
          <w:lang w:eastAsia="zh-CN"/>
        </w:rPr>
        <w:t>This operation is used by the Message Gateway (on behalf of Legacy 3GPP UE or Non-3GPP UE) or the Application Server to deliver status report to a given MSGin5G Server.</w:t>
      </w:r>
    </w:p>
    <w:p>
      <w:pPr>
        <w:pStyle w:val="7"/>
      </w:pPr>
      <w:bookmarkStart w:id="919" w:name="_Toc97197166"/>
      <w:bookmarkStart w:id="920" w:name="_Toc96996760"/>
      <w:bookmarkStart w:id="921" w:name="_Toc162005563"/>
      <w:r>
        <w:rPr>
          <w:lang w:eastAsia="zh-CN"/>
        </w:rPr>
        <w:t>8</w:t>
      </w:r>
      <w:r>
        <w:t>.</w:t>
      </w:r>
      <w:r>
        <w:rPr>
          <w:lang w:eastAsia="zh-CN"/>
        </w:rPr>
        <w:t>2</w:t>
      </w:r>
      <w:r>
        <w:t>.3.</w:t>
      </w:r>
      <w:r>
        <w:rPr>
          <w:lang w:eastAsia="zh-CN"/>
        </w:rPr>
        <w:t>4</w:t>
      </w:r>
      <w:r>
        <w:t>.2</w:t>
      </w:r>
      <w:r>
        <w:tab/>
      </w:r>
      <w:r>
        <w:t>Operation Definition</w:t>
      </w:r>
      <w:bookmarkEnd w:id="919"/>
      <w:bookmarkEnd w:id="920"/>
      <w:bookmarkEnd w:id="921"/>
    </w:p>
    <w:p>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pPr>
        <w:pStyle w:val="112"/>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or the Application Server to deliver status report.</w:t>
            </w:r>
          </w:p>
        </w:tc>
      </w:tr>
    </w:tbl>
    <w:p>
      <w:pPr>
        <w:rPr>
          <w:lang w:eastAsia="zh-CN"/>
        </w:rPr>
      </w:pPr>
    </w:p>
    <w:p>
      <w:pPr>
        <w:pStyle w:val="112"/>
      </w:pPr>
      <w:r>
        <w:t>Table </w:t>
      </w:r>
      <w:r>
        <w:rPr>
          <w:lang w:eastAsia="zh-CN"/>
        </w:rPr>
        <w:t>8</w:t>
      </w:r>
      <w:r>
        <w:t>.</w:t>
      </w:r>
      <w:r>
        <w:rPr>
          <w:lang w:eastAsia="zh-CN"/>
        </w:rPr>
        <w:t>2</w:t>
      </w:r>
      <w:r>
        <w:t>.3.</w:t>
      </w:r>
      <w:r>
        <w:rPr>
          <w:lang w:eastAsia="zh-CN"/>
        </w:rPr>
        <w:t>4</w:t>
      </w:r>
      <w:r>
        <w:t>.2-2: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pPr>
        <w:rPr>
          <w:lang w:eastAsia="zh-CN"/>
        </w:rPr>
      </w:pPr>
    </w:p>
    <w:p>
      <w:pPr>
        <w:pStyle w:val="5"/>
      </w:pPr>
      <w:bookmarkStart w:id="922" w:name="_Toc162005564"/>
      <w:bookmarkStart w:id="923" w:name="_Toc96996761"/>
      <w:bookmarkStart w:id="924" w:name="_Toc83768369"/>
      <w:bookmarkStart w:id="925" w:name="_Toc97197167"/>
      <w:bookmarkStart w:id="926" w:name="_Toc93878991"/>
      <w:r>
        <w:rPr>
          <w:lang w:eastAsia="zh-CN"/>
        </w:rPr>
        <w:t>8</w:t>
      </w:r>
      <w:r>
        <w:t>.</w:t>
      </w:r>
      <w:r>
        <w:rPr>
          <w:lang w:eastAsia="zh-CN"/>
        </w:rPr>
        <w:t>2</w:t>
      </w:r>
      <w:r>
        <w:t>.4</w:t>
      </w:r>
      <w:r>
        <w:tab/>
      </w:r>
      <w:r>
        <w:t>Notifications</w:t>
      </w:r>
      <w:bookmarkEnd w:id="922"/>
      <w:bookmarkEnd w:id="923"/>
      <w:bookmarkEnd w:id="924"/>
      <w:bookmarkEnd w:id="925"/>
      <w:bookmarkEnd w:id="926"/>
    </w:p>
    <w:p>
      <w:r>
        <w:rPr>
          <w:lang w:eastAsia="zh-CN"/>
        </w:rPr>
        <w:t>None</w:t>
      </w:r>
      <w:r>
        <w:t>.</w:t>
      </w:r>
    </w:p>
    <w:p>
      <w:pPr>
        <w:pStyle w:val="5"/>
      </w:pPr>
      <w:bookmarkStart w:id="927" w:name="_Toc97197168"/>
      <w:bookmarkStart w:id="928" w:name="_Toc83768370"/>
      <w:bookmarkStart w:id="929" w:name="_Toc96996762"/>
      <w:bookmarkStart w:id="930" w:name="_Toc162005565"/>
      <w:bookmarkStart w:id="931" w:name="_Toc93878992"/>
      <w:r>
        <w:rPr>
          <w:lang w:eastAsia="zh-CN"/>
        </w:rPr>
        <w:t>8</w:t>
      </w:r>
      <w:r>
        <w:t>.</w:t>
      </w:r>
      <w:r>
        <w:rPr>
          <w:lang w:eastAsia="zh-CN"/>
        </w:rPr>
        <w:t>2</w:t>
      </w:r>
      <w:r>
        <w:t>.5</w:t>
      </w:r>
      <w:r>
        <w:tab/>
      </w:r>
      <w:r>
        <w:t>Data Model</w:t>
      </w:r>
      <w:bookmarkEnd w:id="927"/>
      <w:bookmarkEnd w:id="928"/>
      <w:bookmarkEnd w:id="929"/>
      <w:bookmarkEnd w:id="930"/>
      <w:bookmarkEnd w:id="931"/>
    </w:p>
    <w:p>
      <w:pPr>
        <w:pStyle w:val="6"/>
      </w:pPr>
      <w:bookmarkStart w:id="932" w:name="_Toc162005566"/>
      <w:bookmarkStart w:id="933" w:name="_Toc97197169"/>
      <w:bookmarkStart w:id="934" w:name="_Toc93878993"/>
      <w:bookmarkStart w:id="935" w:name="_Toc96996763"/>
      <w:r>
        <w:t>8.</w:t>
      </w:r>
      <w:r>
        <w:rPr>
          <w:lang w:eastAsia="zh-CN"/>
        </w:rPr>
        <w:t>2</w:t>
      </w:r>
      <w:r>
        <w:t>.</w:t>
      </w:r>
      <w:r>
        <w:rPr>
          <w:lang w:eastAsia="zh-CN"/>
        </w:rPr>
        <w:t>5</w:t>
      </w:r>
      <w:r>
        <w:t>.</w:t>
      </w:r>
      <w:r>
        <w:rPr>
          <w:lang w:eastAsia="zh-CN"/>
        </w:rPr>
        <w:t>1</w:t>
      </w:r>
      <w:r>
        <w:tab/>
      </w:r>
      <w:r>
        <w:rPr>
          <w:lang w:eastAsia="zh-CN"/>
        </w:rPr>
        <w:t>General</w:t>
      </w:r>
      <w:bookmarkEnd w:id="932"/>
      <w:bookmarkEnd w:id="933"/>
      <w:bookmarkEnd w:id="934"/>
      <w:bookmarkEnd w:id="935"/>
    </w:p>
    <w:p>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pPr>
        <w:pStyle w:val="112"/>
      </w:pPr>
      <w:r>
        <w:t>Table 8.</w:t>
      </w:r>
      <w:r>
        <w:rPr>
          <w:lang w:eastAsia="zh-CN"/>
        </w:rPr>
        <w:t>2</w:t>
      </w:r>
      <w:r>
        <w:t>.5.1-1: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ASMessageDelivery</w:t>
            </w:r>
          </w:p>
        </w:tc>
        <w:tc>
          <w:tcPr>
            <w:tcW w:w="1297" w:type="dxa"/>
          </w:tcPr>
          <w:p>
            <w:pPr>
              <w:pStyle w:val="102"/>
              <w:rPr>
                <w:kern w:val="2"/>
                <w:szCs w:val="22"/>
                <w:lang w:eastAsia="zh-CN"/>
              </w:rPr>
            </w:pPr>
            <w:r>
              <w:rPr>
                <w:rFonts w:cs="Arial"/>
                <w:kern w:val="2"/>
                <w:szCs w:val="18"/>
                <w:lang w:eastAsia="zh-CN"/>
              </w:rPr>
              <w:t>8.2.5.2.2</w:t>
            </w:r>
          </w:p>
        </w:tc>
        <w:tc>
          <w:tcPr>
            <w:tcW w:w="2887" w:type="dxa"/>
          </w:tcPr>
          <w:p>
            <w:pPr>
              <w:pStyle w:val="102"/>
              <w:rPr>
                <w:rFonts w:cs="Arial"/>
                <w:kern w:val="2"/>
                <w:szCs w:val="18"/>
              </w:rPr>
            </w:pPr>
            <w:r>
              <w:rPr>
                <w:rFonts w:cs="Arial"/>
                <w:kern w:val="2"/>
                <w:szCs w:val="18"/>
              </w:rPr>
              <w:t>The AS message delivery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w:t>
            </w:r>
          </w:p>
        </w:tc>
        <w:tc>
          <w:tcPr>
            <w:tcW w:w="1297" w:type="dxa"/>
          </w:tcPr>
          <w:p>
            <w:pPr>
              <w:pStyle w:val="102"/>
              <w:rPr>
                <w:rFonts w:cs="Arial"/>
                <w:kern w:val="2"/>
                <w:szCs w:val="18"/>
                <w:lang w:eastAsia="zh-CN"/>
              </w:rPr>
            </w:pPr>
            <w:r>
              <w:rPr>
                <w:rFonts w:cs="Arial"/>
                <w:kern w:val="2"/>
                <w:szCs w:val="18"/>
                <w:lang w:eastAsia="zh-CN"/>
              </w:rPr>
              <w:t>8.2.5.3.3</w:t>
            </w:r>
          </w:p>
        </w:tc>
        <w:tc>
          <w:tcPr>
            <w:tcW w:w="2887" w:type="dxa"/>
          </w:tcPr>
          <w:p>
            <w:pPr>
              <w:pStyle w:val="102"/>
              <w:rPr>
                <w:rFonts w:cs="Arial"/>
                <w:kern w:val="2"/>
                <w:szCs w:val="18"/>
              </w:rPr>
            </w:pPr>
            <w:r>
              <w:rPr>
                <w:rFonts w:cs="Arial"/>
                <w:kern w:val="2"/>
                <w:szCs w:val="18"/>
              </w:rPr>
              <w:t>Indicates if delivery is a failure, or if the message is stored for deferred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DeliveryStatusReport</w:t>
            </w:r>
          </w:p>
        </w:tc>
        <w:tc>
          <w:tcPr>
            <w:tcW w:w="1297" w:type="dxa"/>
          </w:tcPr>
          <w:p>
            <w:pPr>
              <w:pStyle w:val="102"/>
              <w:rPr>
                <w:rFonts w:cs="Arial"/>
                <w:kern w:val="2"/>
                <w:szCs w:val="18"/>
                <w:lang w:eastAsia="zh-CN"/>
              </w:rPr>
            </w:pPr>
            <w:r>
              <w:rPr>
                <w:rFonts w:cs="Arial"/>
                <w:kern w:val="2"/>
                <w:szCs w:val="18"/>
                <w:lang w:eastAsia="zh-CN"/>
              </w:rPr>
              <w:t>8.2.5.2.7</w:t>
            </w:r>
          </w:p>
        </w:tc>
        <w:tc>
          <w:tcPr>
            <w:tcW w:w="2887" w:type="dxa"/>
          </w:tcPr>
          <w:p>
            <w:pPr>
              <w:pStyle w:val="102"/>
              <w:rPr>
                <w:rFonts w:cs="Arial"/>
                <w:kern w:val="2"/>
                <w:szCs w:val="18"/>
              </w:rPr>
            </w:pPr>
            <w:r>
              <w:rPr>
                <w:rFonts w:cs="Arial"/>
                <w:kern w:val="2"/>
                <w:szCs w:val="18"/>
              </w:rPr>
              <w:t>The message delivery status report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MessageDeliveryAck</w:t>
            </w:r>
          </w:p>
        </w:tc>
        <w:tc>
          <w:tcPr>
            <w:tcW w:w="1297" w:type="dxa"/>
          </w:tcPr>
          <w:p>
            <w:pPr>
              <w:pStyle w:val="102"/>
              <w:rPr>
                <w:rFonts w:cs="Arial"/>
                <w:kern w:val="2"/>
                <w:szCs w:val="18"/>
                <w:lang w:eastAsia="zh-CN"/>
              </w:rPr>
            </w:pPr>
            <w:r>
              <w:rPr>
                <w:rFonts w:cs="Arial"/>
                <w:kern w:val="2"/>
                <w:szCs w:val="18"/>
                <w:lang w:eastAsia="zh-CN"/>
              </w:rPr>
              <w:t>8.2.5.2.4</w:t>
            </w:r>
          </w:p>
        </w:tc>
        <w:tc>
          <w:tcPr>
            <w:tcW w:w="2887" w:type="dxa"/>
          </w:tcPr>
          <w:p>
            <w:pPr>
              <w:pStyle w:val="102"/>
              <w:rPr>
                <w:rFonts w:cs="Arial"/>
                <w:kern w:val="2"/>
                <w:szCs w:val="18"/>
              </w:rPr>
            </w:pPr>
            <w:r>
              <w:rPr>
                <w:rFonts w:cs="Arial"/>
                <w:kern w:val="2"/>
                <w:szCs w:val="18"/>
              </w:rPr>
              <w:t>The message delivery response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MessageSegmentParameters</w:t>
            </w:r>
          </w:p>
        </w:tc>
        <w:tc>
          <w:tcPr>
            <w:tcW w:w="1297" w:type="dxa"/>
          </w:tcPr>
          <w:p>
            <w:pPr>
              <w:pStyle w:val="102"/>
              <w:rPr>
                <w:rFonts w:cs="Arial"/>
                <w:kern w:val="2"/>
                <w:szCs w:val="18"/>
                <w:lang w:eastAsia="zh-CN"/>
              </w:rPr>
            </w:pPr>
            <w:r>
              <w:rPr>
                <w:rFonts w:cs="Arial"/>
                <w:kern w:val="2"/>
                <w:szCs w:val="18"/>
                <w:lang w:eastAsia="zh-CN"/>
              </w:rPr>
              <w:t>8.2.5.2.5</w:t>
            </w:r>
          </w:p>
        </w:tc>
        <w:tc>
          <w:tcPr>
            <w:tcW w:w="2887" w:type="dxa"/>
          </w:tcPr>
          <w:p>
            <w:pPr>
              <w:pStyle w:val="102"/>
              <w:rPr>
                <w:rFonts w:cs="Arial"/>
                <w:kern w:val="2"/>
                <w:szCs w:val="18"/>
              </w:rPr>
            </w:pPr>
            <w:r>
              <w:rPr>
                <w:rFonts w:cs="Arial"/>
                <w:kern w:val="2"/>
                <w:szCs w:val="18"/>
              </w:rPr>
              <w:t>Contains the message segment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Priority</w:t>
            </w:r>
          </w:p>
        </w:tc>
        <w:tc>
          <w:tcPr>
            <w:tcW w:w="1297" w:type="dxa"/>
          </w:tcPr>
          <w:p>
            <w:pPr>
              <w:pStyle w:val="102"/>
              <w:rPr>
                <w:rFonts w:cs="Arial"/>
                <w:kern w:val="2"/>
                <w:szCs w:val="18"/>
                <w:lang w:eastAsia="zh-CN"/>
              </w:rPr>
            </w:pPr>
            <w:r>
              <w:rPr>
                <w:rFonts w:cs="Arial"/>
                <w:kern w:val="2"/>
                <w:szCs w:val="18"/>
                <w:lang w:eastAsia="zh-CN"/>
              </w:rPr>
              <w:t>8.2.5.3.5</w:t>
            </w:r>
          </w:p>
        </w:tc>
        <w:tc>
          <w:tcPr>
            <w:tcW w:w="2887" w:type="dxa"/>
          </w:tcPr>
          <w:p>
            <w:pPr>
              <w:pStyle w:val="102"/>
              <w:rPr>
                <w:rFonts w:cs="Arial"/>
                <w:kern w:val="2"/>
                <w:szCs w:val="18"/>
              </w:rPr>
            </w:pPr>
            <w:r>
              <w:rPr>
                <w:rFonts w:cs="Arial"/>
                <w:kern w:val="2"/>
                <w:szCs w:val="18"/>
              </w:rPr>
              <w:t>Application priority level requested for this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ReportDeliveryStatus</w:t>
            </w:r>
          </w:p>
        </w:tc>
        <w:tc>
          <w:tcPr>
            <w:tcW w:w="1297" w:type="dxa"/>
          </w:tcPr>
          <w:p>
            <w:pPr>
              <w:pStyle w:val="102"/>
              <w:rPr>
                <w:rFonts w:cs="Arial"/>
                <w:kern w:val="2"/>
                <w:szCs w:val="18"/>
                <w:lang w:eastAsia="zh-CN"/>
              </w:rPr>
            </w:pPr>
            <w:r>
              <w:rPr>
                <w:rFonts w:cs="Arial"/>
                <w:kern w:val="2"/>
                <w:szCs w:val="18"/>
                <w:lang w:eastAsia="zh-CN"/>
              </w:rPr>
              <w:t>8.2.5.3.4</w:t>
            </w:r>
          </w:p>
        </w:tc>
        <w:tc>
          <w:tcPr>
            <w:tcW w:w="2887" w:type="dxa"/>
          </w:tcPr>
          <w:p>
            <w:pPr>
              <w:pStyle w:val="102"/>
              <w:rPr>
                <w:rFonts w:cs="Arial"/>
                <w:kern w:val="2"/>
                <w:szCs w:val="18"/>
              </w:rPr>
            </w:pPr>
            <w:r>
              <w:rPr>
                <w:rFonts w:cs="Arial"/>
                <w:kern w:val="2"/>
                <w:szCs w:val="18"/>
              </w:rPr>
              <w:t>The delivery status description, including success or failure in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StoreAndForwardParameters</w:t>
            </w:r>
          </w:p>
        </w:tc>
        <w:tc>
          <w:tcPr>
            <w:tcW w:w="1297" w:type="dxa"/>
          </w:tcPr>
          <w:p>
            <w:pPr>
              <w:pStyle w:val="102"/>
              <w:rPr>
                <w:rFonts w:cs="Arial"/>
                <w:kern w:val="2"/>
                <w:szCs w:val="18"/>
                <w:lang w:eastAsia="zh-CN"/>
              </w:rPr>
            </w:pPr>
            <w:r>
              <w:rPr>
                <w:rFonts w:cs="Arial"/>
                <w:kern w:val="2"/>
                <w:szCs w:val="18"/>
                <w:lang w:eastAsia="zh-CN"/>
              </w:rPr>
              <w:t>8.2.5.2.6</w:t>
            </w:r>
          </w:p>
        </w:tc>
        <w:tc>
          <w:tcPr>
            <w:tcW w:w="2887" w:type="dxa"/>
          </w:tcPr>
          <w:p>
            <w:pPr>
              <w:pStyle w:val="102"/>
              <w:rPr>
                <w:rFonts w:cs="Arial"/>
                <w:kern w:val="2"/>
                <w:szCs w:val="18"/>
              </w:rPr>
            </w:pPr>
            <w:r>
              <w:rPr>
                <w:rFonts w:cs="Arial"/>
                <w:kern w:val="2"/>
                <w:szCs w:val="18"/>
              </w:rPr>
              <w:t>Contains the store forward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UEMessageDelivery</w:t>
            </w:r>
          </w:p>
        </w:tc>
        <w:tc>
          <w:tcPr>
            <w:tcW w:w="1297" w:type="dxa"/>
          </w:tcPr>
          <w:p>
            <w:pPr>
              <w:pStyle w:val="102"/>
              <w:rPr>
                <w:kern w:val="2"/>
                <w:szCs w:val="22"/>
                <w:lang w:eastAsia="zh-CN"/>
              </w:rPr>
            </w:pPr>
            <w:r>
              <w:rPr>
                <w:rFonts w:cs="Arial"/>
                <w:kern w:val="2"/>
                <w:szCs w:val="18"/>
                <w:lang w:eastAsia="zh-CN"/>
              </w:rPr>
              <w:t>8.2.5.2.3</w:t>
            </w:r>
          </w:p>
        </w:tc>
        <w:tc>
          <w:tcPr>
            <w:tcW w:w="2887" w:type="dxa"/>
          </w:tcPr>
          <w:p>
            <w:pPr>
              <w:pStyle w:val="102"/>
              <w:rPr>
                <w:rFonts w:cs="Arial"/>
                <w:kern w:val="2"/>
                <w:szCs w:val="18"/>
              </w:rPr>
            </w:pPr>
            <w:r>
              <w:rPr>
                <w:rFonts w:cs="Arial"/>
                <w:kern w:val="2"/>
                <w:szCs w:val="18"/>
              </w:rPr>
              <w:t>The UE message delivery request information.</w:t>
            </w:r>
          </w:p>
        </w:tc>
        <w:tc>
          <w:tcPr>
            <w:tcW w:w="2725" w:type="dxa"/>
          </w:tcPr>
          <w:p>
            <w:pPr>
              <w:pStyle w:val="102"/>
              <w:rPr>
                <w:rFonts w:cs="Arial"/>
                <w:kern w:val="2"/>
                <w:szCs w:val="18"/>
              </w:rPr>
            </w:pPr>
          </w:p>
        </w:tc>
      </w:tr>
    </w:tbl>
    <w:p>
      <w:pPr>
        <w:rPr>
          <w:lang w:eastAsia="zh-CN"/>
        </w:rPr>
      </w:pPr>
    </w:p>
    <w:p>
      <w:pPr>
        <w:rPr>
          <w:lang w:eastAsia="zh-CN"/>
        </w:rPr>
      </w:pPr>
      <w:r>
        <w:rPr>
          <w:lang w:eastAsia="zh-CN"/>
        </w:rPr>
        <w:t>Table 8.2.5.1-2 specifies data types re-used by the MSGS_MSGDelivery API service.</w:t>
      </w:r>
    </w:p>
    <w:p>
      <w:pPr>
        <w:pStyle w:val="112"/>
      </w:pPr>
      <w:r>
        <w:t>Table 8.</w:t>
      </w:r>
      <w:r>
        <w:rPr>
          <w:lang w:eastAsia="zh-CN"/>
        </w:rPr>
        <w:t>2</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27"/>
        <w:gridCol w:w="1848"/>
        <w:gridCol w:w="3137"/>
        <w:gridCol w:w="28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shd w:val="clear" w:color="auto" w:fill="C0C0C0"/>
          </w:tcPr>
          <w:p>
            <w:pPr>
              <w:pStyle w:val="103"/>
              <w:rPr>
                <w:kern w:val="2"/>
                <w:szCs w:val="22"/>
              </w:rPr>
            </w:pPr>
            <w:r>
              <w:rPr>
                <w:kern w:val="2"/>
                <w:szCs w:val="22"/>
              </w:rPr>
              <w:t>Data type</w:t>
            </w:r>
          </w:p>
        </w:tc>
        <w:tc>
          <w:tcPr>
            <w:tcW w:w="1848" w:type="dxa"/>
            <w:shd w:val="clear" w:color="auto" w:fill="C0C0C0"/>
          </w:tcPr>
          <w:p>
            <w:pPr>
              <w:pStyle w:val="103"/>
              <w:rPr>
                <w:kern w:val="2"/>
                <w:szCs w:val="22"/>
              </w:rPr>
            </w:pPr>
            <w:r>
              <w:rPr>
                <w:kern w:val="2"/>
                <w:szCs w:val="22"/>
              </w:rPr>
              <w:t>Reference</w:t>
            </w:r>
          </w:p>
        </w:tc>
        <w:tc>
          <w:tcPr>
            <w:tcW w:w="3137" w:type="dxa"/>
            <w:shd w:val="clear" w:color="auto" w:fill="C0C0C0"/>
          </w:tcPr>
          <w:p>
            <w:pPr>
              <w:pStyle w:val="103"/>
              <w:rPr>
                <w:kern w:val="2"/>
                <w:szCs w:val="22"/>
              </w:rPr>
            </w:pPr>
            <w:r>
              <w:rPr>
                <w:kern w:val="2"/>
                <w:szCs w:val="22"/>
              </w:rPr>
              <w:t>Comments</w:t>
            </w:r>
          </w:p>
        </w:tc>
        <w:tc>
          <w:tcPr>
            <w:tcW w:w="286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Address</w:t>
            </w:r>
          </w:p>
        </w:tc>
        <w:tc>
          <w:tcPr>
            <w:tcW w:w="1848" w:type="dxa"/>
          </w:tcPr>
          <w:p>
            <w:pPr>
              <w:pStyle w:val="102"/>
              <w:rPr>
                <w:kern w:val="2"/>
                <w:szCs w:val="22"/>
              </w:rPr>
            </w:pPr>
            <w:r>
              <w:rPr>
                <w:kern w:val="2"/>
                <w:szCs w:val="22"/>
              </w:rPr>
              <w:t>9.1.5.2.3</w:t>
            </w:r>
          </w:p>
        </w:tc>
        <w:tc>
          <w:tcPr>
            <w:tcW w:w="3137" w:type="dxa"/>
          </w:tcPr>
          <w:p>
            <w:pPr>
              <w:pStyle w:val="102"/>
              <w:rPr>
                <w:rFonts w:cs="Arial"/>
                <w:kern w:val="2"/>
                <w:szCs w:val="18"/>
              </w:rPr>
            </w:pPr>
            <w:r>
              <w:rPr>
                <w:rFonts w:cs="Arial"/>
                <w:kern w:val="2"/>
                <w:szCs w:val="18"/>
              </w:rPr>
              <w:t>The data type of the oriAddr and destAddr.</w:t>
            </w:r>
          </w:p>
        </w:tc>
        <w:tc>
          <w:tcPr>
            <w:tcW w:w="286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DateTime</w:t>
            </w:r>
          </w:p>
        </w:tc>
        <w:tc>
          <w:tcPr>
            <w:tcW w:w="1848" w:type="dxa"/>
          </w:tcPr>
          <w:p>
            <w:pPr>
              <w:pStyle w:val="102"/>
              <w:rPr>
                <w:kern w:val="2"/>
                <w:szCs w:val="22"/>
              </w:rPr>
            </w:pPr>
            <w:r>
              <w:rPr>
                <w:kern w:val="2"/>
                <w:szCs w:val="22"/>
              </w:rPr>
              <w:t>3GPP TS 29.571 [5]</w:t>
            </w:r>
          </w:p>
        </w:tc>
        <w:tc>
          <w:tcPr>
            <w:tcW w:w="3137" w:type="dxa"/>
          </w:tcPr>
          <w:p>
            <w:pPr>
              <w:pStyle w:val="102"/>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pPr>
              <w:pStyle w:val="102"/>
              <w:rPr>
                <w:rFonts w:cs="Arial"/>
                <w:kern w:val="2"/>
                <w:szCs w:val="18"/>
              </w:rPr>
            </w:pPr>
          </w:p>
        </w:tc>
      </w:tr>
    </w:tbl>
    <w:p>
      <w:pPr>
        <w:rPr>
          <w:lang w:eastAsia="zh-CN"/>
        </w:rPr>
      </w:pPr>
    </w:p>
    <w:p>
      <w:pPr>
        <w:pStyle w:val="6"/>
      </w:pPr>
      <w:bookmarkStart w:id="936" w:name="_Toc97197170"/>
      <w:bookmarkStart w:id="937" w:name="_Toc162005567"/>
      <w:bookmarkStart w:id="938" w:name="_Toc93878994"/>
      <w:bookmarkStart w:id="939" w:name="_Toc96996764"/>
      <w:r>
        <w:t>8.</w:t>
      </w:r>
      <w:r>
        <w:rPr>
          <w:lang w:eastAsia="zh-CN"/>
        </w:rPr>
        <w:t>2</w:t>
      </w:r>
      <w:r>
        <w:t>.</w:t>
      </w:r>
      <w:r>
        <w:rPr>
          <w:lang w:eastAsia="zh-CN"/>
        </w:rPr>
        <w:t>5</w:t>
      </w:r>
      <w:r>
        <w:t>.</w:t>
      </w:r>
      <w:r>
        <w:rPr>
          <w:lang w:eastAsia="zh-CN"/>
        </w:rPr>
        <w:t>2</w:t>
      </w:r>
      <w:r>
        <w:tab/>
      </w:r>
      <w:r>
        <w:rPr>
          <w:lang w:eastAsia="zh-CN"/>
        </w:rPr>
        <w:t>Structured data types</w:t>
      </w:r>
      <w:bookmarkEnd w:id="936"/>
      <w:bookmarkEnd w:id="937"/>
      <w:bookmarkEnd w:id="938"/>
      <w:bookmarkEnd w:id="939"/>
    </w:p>
    <w:p>
      <w:pPr>
        <w:pStyle w:val="7"/>
        <w:rPr>
          <w:lang w:eastAsia="zh-CN"/>
        </w:rPr>
      </w:pPr>
      <w:bookmarkStart w:id="940" w:name="_Toc97197171"/>
      <w:bookmarkStart w:id="941" w:name="_Toc93878995"/>
      <w:bookmarkStart w:id="942" w:name="_Toc162005568"/>
      <w:bookmarkStart w:id="943" w:name="_Toc96996765"/>
      <w:r>
        <w:rPr>
          <w:lang w:eastAsia="zh-CN"/>
        </w:rPr>
        <w:t>8.2.5.2.1</w:t>
      </w:r>
      <w:r>
        <w:rPr>
          <w:lang w:eastAsia="zh-CN"/>
        </w:rPr>
        <w:tab/>
      </w:r>
      <w:r>
        <w:rPr>
          <w:lang w:eastAsia="zh-CN"/>
        </w:rPr>
        <w:t>Introduction</w:t>
      </w:r>
      <w:bookmarkEnd w:id="940"/>
      <w:bookmarkEnd w:id="941"/>
      <w:bookmarkEnd w:id="942"/>
      <w:bookmarkEnd w:id="943"/>
    </w:p>
    <w:p>
      <w:pPr>
        <w:pStyle w:val="7"/>
        <w:rPr>
          <w:lang w:eastAsia="zh-CN"/>
        </w:rPr>
      </w:pPr>
      <w:bookmarkStart w:id="944" w:name="_Toc93878996"/>
      <w:bookmarkStart w:id="945" w:name="_Toc97197172"/>
      <w:bookmarkStart w:id="946" w:name="_Toc96996766"/>
      <w:bookmarkStart w:id="947" w:name="_Toc162005569"/>
      <w:r>
        <w:rPr>
          <w:lang w:eastAsia="zh-CN"/>
        </w:rPr>
        <w:t>8.2.5.2.2</w:t>
      </w:r>
      <w:r>
        <w:rPr>
          <w:lang w:eastAsia="zh-CN"/>
        </w:rPr>
        <w:tab/>
      </w:r>
      <w:r>
        <w:rPr>
          <w:lang w:eastAsia="zh-CN"/>
        </w:rPr>
        <w:t>Type: AS</w:t>
      </w:r>
      <w:r>
        <w:t>MessageDelivery</w:t>
      </w:r>
      <w:bookmarkEnd w:id="944"/>
      <w:bookmarkEnd w:id="945"/>
      <w:bookmarkEnd w:id="946"/>
      <w:bookmarkEnd w:id="947"/>
    </w:p>
    <w:p>
      <w:pPr>
        <w:pStyle w:val="112"/>
      </w:pPr>
      <w:r>
        <w:t>Table 8.</w:t>
      </w:r>
      <w:r>
        <w:rPr>
          <w:lang w:eastAsia="zh-CN"/>
        </w:rPr>
        <w:t>2</w:t>
      </w:r>
      <w:r>
        <w:t>.5.2.2-1: Definition of type</w:t>
      </w:r>
      <w:r>
        <w:rPr>
          <w:lang w:eastAsia="zh-CN"/>
        </w:rPr>
        <w:t xml:space="preserve"> </w:t>
      </w:r>
      <w:r>
        <w:t>ASMessageDelivery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lang w:eastAsia="zh-CN"/>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lang w:eastAsia="zh-CN"/>
              </w:rPr>
            </w:pPr>
            <w:r>
              <w:rPr>
                <w:kern w:val="2"/>
                <w:szCs w:val="22"/>
                <w:lang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pPr>
              <w:pStyle w:val="102"/>
              <w:rPr>
                <w:kern w:val="2"/>
                <w:szCs w:val="22"/>
              </w:rPr>
            </w:pPr>
            <w:r>
              <w:rPr>
                <w:kern w:val="2"/>
                <w:szCs w:val="22"/>
              </w:rPr>
              <w:t>The service identifier of the target MSGin5G Group.</w:t>
            </w:r>
          </w:p>
          <w:p>
            <w:pPr>
              <w:pStyle w:val="102"/>
              <w:rPr>
                <w:kern w:val="2"/>
                <w:szCs w:val="22"/>
              </w:rPr>
            </w:pPr>
            <w:r>
              <w:rPr>
                <w:kern w:val="2"/>
                <w:szCs w:val="22"/>
              </w:rPr>
              <w:t>The service identifier of the Broadcast Service Area where the message needs to be broadcast.</w:t>
            </w:r>
          </w:p>
          <w:p>
            <w:pPr>
              <w:pStyle w:val="102"/>
              <w:rPr>
                <w:kern w:val="2"/>
                <w:szCs w:val="22"/>
              </w:rPr>
            </w:pPr>
            <w:r>
              <w:rPr>
                <w:kern w:val="2"/>
                <w:szCs w:val="22"/>
              </w:rPr>
              <w:t>Indicates which Messaging Topic this message is related to.</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pPr>
              <w:pStyle w:val="102"/>
              <w:rPr>
                <w:kern w:val="2"/>
                <w:szCs w:val="22"/>
              </w:rPr>
            </w:pPr>
            <w:r>
              <w:rPr>
                <w:kern w:val="2"/>
                <w:szCs w:val="22"/>
                <w:lang w:eastAsia="zh-CN"/>
              </w:rPr>
              <w:t xml:space="preserve">This list of Application IDs </w:t>
            </w:r>
            <w:r>
              <w:rPr>
                <w:rFonts w:hint="eastAsia"/>
                <w:kern w:val="2"/>
                <w:szCs w:val="22"/>
                <w:lang w:eastAsia="zh-CN"/>
              </w:rPr>
              <w:t>attribute</w:t>
            </w:r>
            <w:r>
              <w:rPr>
                <w:kern w:val="2"/>
                <w:szCs w:val="22"/>
                <w:lang w:eastAsia="zh-CN"/>
              </w:rPr>
              <w:t xml:space="preserv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priority</w:t>
            </w:r>
          </w:p>
        </w:tc>
        <w:tc>
          <w:tcPr>
            <w:tcW w:w="1006" w:type="dxa"/>
          </w:tcPr>
          <w:p>
            <w:pPr>
              <w:pStyle w:val="102"/>
              <w:rPr>
                <w:kern w:val="2"/>
                <w:szCs w:val="22"/>
              </w:rPr>
            </w:pPr>
            <w:r>
              <w:rPr>
                <w:kern w:val="2"/>
                <w:szCs w:val="22"/>
                <w:lang w:eastAsia="zh-CN"/>
              </w:rPr>
              <w:t>Priority</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Application priority level requested for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rFonts w:hint="eastAsia" w:eastAsiaTheme="minorEastAsia"/>
                <w:kern w:val="2"/>
                <w:szCs w:val="22"/>
                <w:lang w:eastAsia="zh-CN"/>
              </w:rPr>
            </w:pPr>
            <w:r>
              <w:rPr>
                <w:rFonts w:hint="eastAsia"/>
                <w:kern w:val="2"/>
                <w:szCs w:val="22"/>
                <w:lang w:val="en-US"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 xml:space="preserve">This </w:t>
            </w:r>
            <w:r>
              <w:rPr>
                <w:rFonts w:hint="eastAsia"/>
                <w:kern w:val="2"/>
                <w:szCs w:val="22"/>
                <w:lang w:eastAsia="zh-CN"/>
              </w:rPr>
              <w:t>attribute</w:t>
            </w:r>
            <w:r>
              <w:rPr>
                <w:kern w:val="2"/>
                <w:szCs w:val="22"/>
                <w:lang w:eastAsia="zh-CN"/>
              </w:rPr>
              <w:t xml:space="preserve"> shall be included only if the value of the message Segment Flag </w:t>
            </w:r>
            <w:r>
              <w:rPr>
                <w:rFonts w:hint="eastAsia"/>
                <w:kern w:val="2"/>
                <w:szCs w:val="22"/>
                <w:lang w:eastAsia="zh-CN"/>
              </w:rPr>
              <w:t>attribute</w:t>
            </w:r>
            <w:r>
              <w:rPr>
                <w:kern w:val="2"/>
                <w:szCs w:val="22"/>
                <w:lang w:eastAsia="zh-CN"/>
              </w:rPr>
              <w:t xml:space="preserv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rFonts w:hint="eastAsia" w:eastAsiaTheme="minorEastAsia"/>
                <w:kern w:val="2"/>
                <w:szCs w:val="22"/>
                <w:lang w:eastAsia="zh-CN"/>
              </w:rPr>
            </w:pPr>
            <w:r>
              <w:rPr>
                <w:rFonts w:hint="eastAsia"/>
                <w:kern w:val="2"/>
                <w:szCs w:val="22"/>
                <w:lang w:val="en-US"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 xml:space="preserve">Parameters used by MSGin5G Server for providing store and forward services, This </w:t>
            </w:r>
            <w:r>
              <w:rPr>
                <w:rFonts w:hint="eastAsia"/>
                <w:kern w:val="2"/>
                <w:szCs w:val="22"/>
                <w:lang w:eastAsia="zh-CN"/>
              </w:rPr>
              <w:t>attribute</w:t>
            </w:r>
            <w:r>
              <w:rPr>
                <w:kern w:val="2"/>
                <w:szCs w:val="22"/>
                <w:lang w:eastAsia="zh-CN"/>
              </w:rPr>
              <w:t xml:space="preserve"> shall be included only if the value of the Store and forward flag </w:t>
            </w:r>
            <w:r>
              <w:rPr>
                <w:rFonts w:hint="eastAsia"/>
                <w:kern w:val="2"/>
                <w:szCs w:val="22"/>
                <w:lang w:eastAsia="zh-CN"/>
              </w:rPr>
              <w:t>attribute</w:t>
            </w:r>
            <w:r>
              <w:rPr>
                <w:kern w:val="2"/>
                <w:szCs w:val="22"/>
                <w:lang w:eastAsia="zh-CN"/>
              </w:rPr>
              <w:t xml:space="preserv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latency</w:t>
            </w:r>
          </w:p>
        </w:tc>
        <w:tc>
          <w:tcPr>
            <w:tcW w:w="1006" w:type="dxa"/>
          </w:tcPr>
          <w:p>
            <w:pPr>
              <w:pStyle w:val="102"/>
              <w:rPr>
                <w:kern w:val="2"/>
                <w:szCs w:val="22"/>
              </w:rPr>
            </w:pPr>
            <w:r>
              <w:rPr>
                <w:kern w:val="2"/>
                <w:szCs w:val="22"/>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rPr>
              <w:t>NOTE:</w:t>
            </w:r>
            <w:r>
              <w:rPr>
                <w:kern w:val="2"/>
                <w:szCs w:val="22"/>
                <w:lang w:eastAsia="zh-CN"/>
              </w:rPr>
              <w:tab/>
            </w:r>
            <w:r>
              <w:rPr>
                <w:kern w:val="2"/>
                <w:szCs w:val="22"/>
                <w:lang w:eastAsia="zh-CN"/>
              </w:rPr>
              <w:t>Only "AS" is applicable to the addrType attribute in the Address data type to represent the originating type of message request.</w:t>
            </w:r>
          </w:p>
        </w:tc>
      </w:tr>
    </w:tbl>
    <w:p>
      <w:pPr>
        <w:rPr>
          <w:lang w:eastAsia="zh-CN"/>
        </w:rPr>
      </w:pPr>
    </w:p>
    <w:p>
      <w:pPr>
        <w:pStyle w:val="7"/>
        <w:rPr>
          <w:lang w:eastAsia="zh-CN"/>
        </w:rPr>
      </w:pPr>
      <w:bookmarkStart w:id="948" w:name="_Toc93878997"/>
      <w:bookmarkStart w:id="949" w:name="_Toc97197173"/>
      <w:bookmarkStart w:id="950" w:name="_Toc96996767"/>
      <w:bookmarkStart w:id="951" w:name="_Toc162005570"/>
      <w:r>
        <w:rPr>
          <w:lang w:eastAsia="zh-CN"/>
        </w:rPr>
        <w:t>8.2.5.2.3</w:t>
      </w:r>
      <w:r>
        <w:rPr>
          <w:lang w:eastAsia="zh-CN"/>
        </w:rPr>
        <w:tab/>
      </w:r>
      <w:r>
        <w:rPr>
          <w:lang w:eastAsia="zh-CN"/>
        </w:rPr>
        <w:t>Type:UE</w:t>
      </w:r>
      <w:r>
        <w:t>MessageDelivery</w:t>
      </w:r>
      <w:bookmarkEnd w:id="948"/>
      <w:bookmarkEnd w:id="949"/>
      <w:bookmarkEnd w:id="950"/>
      <w:bookmarkEnd w:id="951"/>
    </w:p>
    <w:p>
      <w:pPr>
        <w:pStyle w:val="112"/>
      </w:pPr>
      <w:r>
        <w:t>Table 8.</w:t>
      </w:r>
      <w:r>
        <w:rPr>
          <w:lang w:eastAsia="zh-CN"/>
        </w:rPr>
        <w:t>2</w:t>
      </w:r>
      <w:r>
        <w:t>.5.2.</w:t>
      </w:r>
      <w:r>
        <w:rPr>
          <w:lang w:eastAsia="zh-CN"/>
        </w:rPr>
        <w:t>3</w:t>
      </w:r>
      <w:r>
        <w:t>-1: Definition of type UEMessageDelivery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pPr>
              <w:pStyle w:val="102"/>
              <w:rPr>
                <w:kern w:val="2"/>
                <w:szCs w:val="22"/>
              </w:rPr>
            </w:pPr>
            <w:r>
              <w:rPr>
                <w:kern w:val="2"/>
                <w:szCs w:val="22"/>
                <w:lang w:eastAsia="zh-CN"/>
              </w:rPr>
              <w:t xml:space="preserve">This list of Application IDs </w:t>
            </w:r>
            <w:r>
              <w:rPr>
                <w:rFonts w:hint="eastAsia"/>
                <w:kern w:val="2"/>
                <w:szCs w:val="22"/>
                <w:lang w:eastAsia="zh-CN"/>
              </w:rPr>
              <w:t>attribute</w:t>
            </w:r>
            <w:r>
              <w:rPr>
                <w:kern w:val="2"/>
                <w:szCs w:val="22"/>
                <w:lang w:eastAsia="zh-CN"/>
              </w:rPr>
              <w:t xml:space="preserv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rFonts w:hint="eastAsia" w:eastAsiaTheme="minorEastAsia"/>
                <w:kern w:val="2"/>
                <w:szCs w:val="22"/>
                <w:lang w:eastAsia="zh-CN"/>
              </w:rPr>
            </w:pPr>
            <w:r>
              <w:rPr>
                <w:rFonts w:hint="eastAsia"/>
                <w:kern w:val="2"/>
                <w:szCs w:val="22"/>
                <w:lang w:val="en-US"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 xml:space="preserve">This </w:t>
            </w:r>
            <w:r>
              <w:rPr>
                <w:rFonts w:hint="eastAsia"/>
                <w:kern w:val="2"/>
                <w:szCs w:val="22"/>
                <w:lang w:eastAsia="zh-CN"/>
              </w:rPr>
              <w:t>attribute</w:t>
            </w:r>
            <w:r>
              <w:rPr>
                <w:kern w:val="2"/>
                <w:szCs w:val="22"/>
                <w:lang w:eastAsia="zh-CN"/>
              </w:rPr>
              <w:t xml:space="preserve"> shall be included only if the value of the message Segment Flag </w:t>
            </w:r>
            <w:r>
              <w:rPr>
                <w:rFonts w:hint="eastAsia"/>
                <w:kern w:val="2"/>
                <w:szCs w:val="22"/>
                <w:lang w:eastAsia="zh-CN"/>
              </w:rPr>
              <w:t>attribute</w:t>
            </w:r>
            <w:r>
              <w:rPr>
                <w:kern w:val="2"/>
                <w:szCs w:val="22"/>
                <w:lang w:eastAsia="zh-CN"/>
              </w:rPr>
              <w:t xml:space="preserv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rFonts w:hint="eastAsia" w:eastAsiaTheme="minorEastAsia"/>
                <w:kern w:val="2"/>
                <w:szCs w:val="22"/>
                <w:lang w:eastAsia="zh-CN"/>
              </w:rPr>
            </w:pPr>
            <w:r>
              <w:rPr>
                <w:rFonts w:hint="eastAsia"/>
                <w:kern w:val="2"/>
                <w:szCs w:val="22"/>
                <w:lang w:val="en-US"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 xml:space="preserve">Parameters used by MSGin5G Server for providing store and forward services, This </w:t>
            </w:r>
            <w:r>
              <w:rPr>
                <w:rFonts w:hint="eastAsia"/>
                <w:kern w:val="2"/>
                <w:szCs w:val="22"/>
                <w:lang w:eastAsia="zh-CN"/>
              </w:rPr>
              <w:t>attribute</w:t>
            </w:r>
            <w:r>
              <w:rPr>
                <w:kern w:val="2"/>
                <w:szCs w:val="22"/>
                <w:lang w:eastAsia="zh-CN"/>
              </w:rPr>
              <w:t xml:space="preserve"> shall be included only if the value of the Store and forward flag </w:t>
            </w:r>
            <w:r>
              <w:rPr>
                <w:rFonts w:hint="eastAsia"/>
                <w:kern w:val="2"/>
                <w:szCs w:val="22"/>
                <w:lang w:eastAsia="zh-CN"/>
              </w:rPr>
              <w:t>attribute</w:t>
            </w:r>
            <w:r>
              <w:rPr>
                <w:kern w:val="2"/>
                <w:szCs w:val="22"/>
                <w:lang w:eastAsia="zh-CN"/>
              </w:rPr>
              <w:t xml:space="preserv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t>NOTE:</w:t>
            </w:r>
            <w:r>
              <w:tab/>
            </w:r>
            <w:r>
              <w:t>Only "UE" is applicable to the addrType attribute in the Address data type to represent the originating type of message request.</w:t>
            </w:r>
          </w:p>
        </w:tc>
      </w:tr>
    </w:tbl>
    <w:p>
      <w:pPr>
        <w:rPr>
          <w:lang w:eastAsia="zh-CN"/>
        </w:rPr>
      </w:pPr>
    </w:p>
    <w:p>
      <w:pPr>
        <w:pStyle w:val="7"/>
        <w:rPr>
          <w:lang w:eastAsia="zh-CN"/>
        </w:rPr>
      </w:pPr>
      <w:bookmarkStart w:id="952" w:name="_Toc96996768"/>
      <w:bookmarkStart w:id="953" w:name="_Toc162005571"/>
      <w:bookmarkStart w:id="954" w:name="_Toc93878998"/>
      <w:bookmarkStart w:id="955" w:name="_Toc97197174"/>
      <w:r>
        <w:rPr>
          <w:lang w:eastAsia="zh-CN"/>
        </w:rPr>
        <w:t>8.2.5.2.4</w:t>
      </w:r>
      <w:r>
        <w:rPr>
          <w:lang w:eastAsia="zh-CN"/>
        </w:rPr>
        <w:tab/>
      </w:r>
      <w:r>
        <w:t>Type: MessageDeliveryAck</w:t>
      </w:r>
      <w:bookmarkEnd w:id="952"/>
      <w:bookmarkEnd w:id="953"/>
      <w:bookmarkEnd w:id="954"/>
      <w:bookmarkEnd w:id="955"/>
    </w:p>
    <w:p>
      <w:pPr>
        <w:pStyle w:val="112"/>
      </w:pPr>
      <w:r>
        <w:t>Table 8.</w:t>
      </w:r>
      <w:r>
        <w:rPr>
          <w:lang w:eastAsia="zh-CN"/>
        </w:rPr>
        <w:t>2</w:t>
      </w:r>
      <w:r>
        <w:t>.5.2.</w:t>
      </w:r>
      <w:r>
        <w:rPr>
          <w:lang w:eastAsia="zh-CN"/>
        </w:rPr>
        <w:t>4</w:t>
      </w:r>
      <w:r>
        <w:t>-1: Definition of type MessageDeliveryAck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status</w:t>
            </w:r>
          </w:p>
        </w:tc>
        <w:tc>
          <w:tcPr>
            <w:tcW w:w="1006" w:type="dxa"/>
          </w:tcPr>
          <w:p>
            <w:pPr>
              <w:pStyle w:val="102"/>
              <w:rPr>
                <w:kern w:val="2"/>
                <w:szCs w:val="22"/>
              </w:rPr>
            </w:pPr>
            <w:r>
              <w:rPr>
                <w:kern w:val="2"/>
                <w:szCs w:val="22"/>
                <w:lang w:eastAsia="zh-CN"/>
              </w:rPr>
              <w:t>Delivery</w:t>
            </w:r>
            <w:r>
              <w:rPr>
                <w:kern w:val="2"/>
                <w:szCs w:val="22"/>
              </w:rPr>
              <w:t>Status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if delivery is a failure, or if the message is stored for deferred delivery.</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failureCause</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reason for failure.</w:t>
            </w:r>
          </w:p>
          <w:p>
            <w:pPr>
              <w:pStyle w:val="102"/>
              <w:rPr>
                <w:kern w:val="2"/>
                <w:szCs w:val="22"/>
                <w:lang w:eastAsia="zh-CN"/>
              </w:rPr>
            </w:pPr>
            <w:r>
              <w:rPr>
                <w:kern w:val="2"/>
                <w:szCs w:val="22"/>
                <w:lang w:eastAsia="zh-CN"/>
              </w:rPr>
              <w:t>May only be present if the "status" attribute is set to "DELY_FAILED".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widowControl w:val="0"/>
              <w:tabs>
                <w:tab w:val="right" w:leader="dot" w:pos="9639"/>
              </w:tabs>
              <w:ind w:right="425"/>
              <w:rPr>
                <w:szCs w:val="18"/>
              </w:rPr>
            </w:pPr>
            <w:r>
              <w:t>NOTE:</w:t>
            </w:r>
            <w:r>
              <w:tab/>
            </w:r>
            <w:r>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pPr>
        <w:rPr>
          <w:lang w:eastAsia="zh-CN"/>
        </w:rPr>
      </w:pPr>
    </w:p>
    <w:p>
      <w:pPr>
        <w:pStyle w:val="7"/>
        <w:rPr>
          <w:lang w:eastAsia="zh-CN"/>
        </w:rPr>
      </w:pPr>
      <w:bookmarkStart w:id="956" w:name="_Toc93878999"/>
      <w:bookmarkStart w:id="957" w:name="_Toc162005572"/>
      <w:bookmarkStart w:id="958" w:name="_Toc96996769"/>
      <w:bookmarkStart w:id="959" w:name="_Toc97197175"/>
      <w:r>
        <w:rPr>
          <w:lang w:eastAsia="zh-CN"/>
        </w:rPr>
        <w:t>8.2.5.2.5</w:t>
      </w:r>
      <w:r>
        <w:rPr>
          <w:lang w:eastAsia="zh-CN"/>
        </w:rPr>
        <w:tab/>
      </w:r>
      <w:r>
        <w:t>Type:MessageSegmentParameters</w:t>
      </w:r>
      <w:bookmarkEnd w:id="956"/>
      <w:bookmarkEnd w:id="957"/>
      <w:bookmarkEnd w:id="958"/>
      <w:bookmarkEnd w:id="959"/>
    </w:p>
    <w:p>
      <w:pPr>
        <w:pStyle w:val="112"/>
      </w:pPr>
      <w:r>
        <w:t>Table 8.</w:t>
      </w:r>
      <w:r>
        <w:rPr>
          <w:lang w:eastAsia="zh-CN"/>
        </w:rPr>
        <w:t>2</w:t>
      </w:r>
      <w:r>
        <w:t>.5.2.</w:t>
      </w:r>
      <w:r>
        <w:rPr>
          <w:lang w:eastAsia="zh-CN"/>
        </w:rPr>
        <w:t>5</w:t>
      </w:r>
      <w:r>
        <w:t>-1: Definition of type MessageSegmentParameters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totalSegCount</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Indicates the total number of segments for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segNumb</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segmented message number of each segmented message within a set of segmented messages.</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lastSegFlag</w:t>
            </w:r>
          </w:p>
        </w:tc>
        <w:tc>
          <w:tcPr>
            <w:tcW w:w="1006" w:type="dxa"/>
          </w:tcPr>
          <w:p>
            <w:pPr>
              <w:pStyle w:val="102"/>
              <w:rPr>
                <w:kern w:val="2"/>
                <w:szCs w:val="22"/>
                <w:lang w:eastAsia="zh-CN"/>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pPr>
            <w:r>
              <w:t>0..1</w:t>
            </w:r>
          </w:p>
        </w:tc>
        <w:tc>
          <w:tcPr>
            <w:tcW w:w="3438" w:type="dxa"/>
          </w:tcPr>
          <w:p>
            <w:pPr>
              <w:pStyle w:val="102"/>
            </w:pPr>
            <w:r>
              <w:t>An indicator of whether this segmented message is the last segment in the set of segmented messages or not.</w:t>
            </w:r>
          </w:p>
          <w:p>
            <w:pPr>
              <w:pStyle w:val="102"/>
            </w:pPr>
            <w:r>
              <w:t>Set to "true" if the segmented message is the last segment in the set of segmented messages. otherwise set to "false". Default value is "false".</w:t>
            </w:r>
          </w:p>
        </w:tc>
        <w:tc>
          <w:tcPr>
            <w:tcW w:w="1998" w:type="dxa"/>
          </w:tcPr>
          <w:p>
            <w:pPr>
              <w:pStyle w:val="102"/>
              <w:rPr>
                <w:szCs w:val="18"/>
              </w:rPr>
            </w:pPr>
          </w:p>
        </w:tc>
      </w:tr>
    </w:tbl>
    <w:p>
      <w:pPr>
        <w:rPr>
          <w:lang w:eastAsia="zh-CN"/>
        </w:rPr>
      </w:pPr>
    </w:p>
    <w:p>
      <w:pPr>
        <w:pStyle w:val="7"/>
        <w:rPr>
          <w:lang w:eastAsia="zh-CN"/>
        </w:rPr>
      </w:pPr>
      <w:bookmarkStart w:id="960" w:name="_Toc97197176"/>
      <w:bookmarkStart w:id="961" w:name="_Toc96996770"/>
      <w:bookmarkStart w:id="962" w:name="_Toc162005573"/>
      <w:bookmarkStart w:id="963" w:name="_Toc93879000"/>
      <w:r>
        <w:rPr>
          <w:lang w:eastAsia="zh-CN"/>
        </w:rPr>
        <w:t>8.2.5.2.6</w:t>
      </w:r>
      <w:r>
        <w:rPr>
          <w:lang w:eastAsia="zh-CN"/>
        </w:rPr>
        <w:tab/>
      </w:r>
      <w:r>
        <w:t>Type:StoreAndForwardParameters</w:t>
      </w:r>
      <w:bookmarkEnd w:id="960"/>
      <w:bookmarkEnd w:id="961"/>
      <w:bookmarkEnd w:id="962"/>
      <w:bookmarkEnd w:id="963"/>
    </w:p>
    <w:p>
      <w:pPr>
        <w:pStyle w:val="112"/>
      </w:pPr>
      <w:r>
        <w:rPr>
          <w:lang w:eastAsia="zh-CN"/>
        </w:rPr>
        <w:t>Ta</w:t>
      </w:r>
      <w:r>
        <w:t>ble 8.</w:t>
      </w:r>
      <w:r>
        <w:rPr>
          <w:lang w:eastAsia="zh-CN"/>
        </w:rPr>
        <w:t>2</w:t>
      </w:r>
      <w:r>
        <w:t>.5.2.</w:t>
      </w:r>
      <w:r>
        <w:rPr>
          <w:lang w:eastAsia="zh-CN"/>
        </w:rPr>
        <w:t>6</w:t>
      </w:r>
      <w:r>
        <w:t>-1: Definition of type StoreAndForwardParameters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exprTime</w:t>
            </w:r>
          </w:p>
        </w:tc>
        <w:tc>
          <w:tcPr>
            <w:tcW w:w="1006" w:type="dxa"/>
          </w:tcPr>
          <w:p>
            <w:pPr>
              <w:pStyle w:val="102"/>
              <w:rPr>
                <w:kern w:val="2"/>
                <w:szCs w:val="22"/>
                <w:lang w:eastAsia="zh-CN"/>
              </w:rPr>
            </w:pPr>
            <w:r>
              <w:rPr>
                <w:kern w:val="2"/>
                <w:szCs w:val="22"/>
                <w:lang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rFonts w:cs="Arial"/>
                <w:kern w:val="2"/>
                <w:szCs w:val="18"/>
              </w:rPr>
              <w:t>Indicates message expiration time.</w:t>
            </w:r>
          </w:p>
        </w:tc>
        <w:tc>
          <w:tcPr>
            <w:tcW w:w="1998" w:type="dxa"/>
          </w:tcPr>
          <w:p>
            <w:pPr>
              <w:pStyle w:val="102"/>
              <w:rPr>
                <w:rFonts w:cs="Arial"/>
                <w:kern w:val="2"/>
                <w:szCs w:val="18"/>
              </w:rPr>
            </w:pPr>
          </w:p>
        </w:tc>
      </w:tr>
    </w:tbl>
    <w:p>
      <w:pPr>
        <w:rPr>
          <w:lang w:eastAsia="zh-CN"/>
        </w:rPr>
      </w:pPr>
    </w:p>
    <w:p>
      <w:pPr>
        <w:pStyle w:val="7"/>
        <w:rPr>
          <w:lang w:eastAsia="zh-CN"/>
        </w:rPr>
      </w:pPr>
      <w:bookmarkStart w:id="964" w:name="_Toc96996771"/>
      <w:bookmarkStart w:id="965" w:name="_Toc97197177"/>
      <w:bookmarkStart w:id="966" w:name="_Toc93879001"/>
      <w:bookmarkStart w:id="967" w:name="_Toc162005574"/>
      <w:r>
        <w:rPr>
          <w:lang w:eastAsia="zh-CN"/>
        </w:rPr>
        <w:t>8.2.5.2.7</w:t>
      </w:r>
      <w:r>
        <w:rPr>
          <w:lang w:eastAsia="zh-CN"/>
        </w:rPr>
        <w:tab/>
      </w:r>
      <w:r>
        <w:t>Type:DeliveryStatusReport</w:t>
      </w:r>
      <w:bookmarkEnd w:id="964"/>
      <w:bookmarkEnd w:id="965"/>
      <w:bookmarkEnd w:id="966"/>
      <w:bookmarkEnd w:id="967"/>
    </w:p>
    <w:p>
      <w:pPr>
        <w:pStyle w:val="112"/>
      </w:pPr>
      <w:r>
        <w:rPr>
          <w:lang w:eastAsia="zh-CN"/>
        </w:rPr>
        <w:t>Ta</w:t>
      </w:r>
      <w:r>
        <w:t>ble 8.</w:t>
      </w:r>
      <w:r>
        <w:rPr>
          <w:lang w:eastAsia="zh-CN"/>
        </w:rPr>
        <w:t>2</w:t>
      </w:r>
      <w:r>
        <w:t>.5.2.</w:t>
      </w:r>
      <w:r>
        <w:rPr>
          <w:rFonts w:hint="eastAsia"/>
          <w:lang w:val="en-US" w:eastAsia="zh-CN"/>
        </w:rPr>
        <w:t>7</w:t>
      </w:r>
      <w:r>
        <w:t>-1: Definition of type DeliveryStatusReport</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lang w:eastAsia="zh-CN"/>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service identity of the receiving Legacy 3GPP UE, Non-3GPP UE or the receiving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failureCause</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Failure Cause indicates the failure reason, if applicable.</w:t>
            </w:r>
          </w:p>
          <w:p>
            <w:pPr>
              <w:pStyle w:val="102"/>
              <w:rPr>
                <w:kern w:val="2"/>
                <w:szCs w:val="22"/>
                <w:lang w:eastAsia="zh-CN"/>
              </w:rPr>
            </w:pPr>
            <w:r>
              <w:rPr>
                <w:kern w:val="2"/>
                <w:szCs w:val="22"/>
                <w:lang w:eastAsia="zh-CN"/>
              </w:rPr>
              <w:t>May only be present if the ReportDeliveryStatus sets to "REPT_DELY_FAILED".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delivSt</w:t>
            </w:r>
          </w:p>
        </w:tc>
        <w:tc>
          <w:tcPr>
            <w:tcW w:w="1006" w:type="dxa"/>
          </w:tcPr>
          <w:p>
            <w:pPr>
              <w:pStyle w:val="102"/>
              <w:rPr>
                <w:kern w:val="2"/>
                <w:szCs w:val="22"/>
                <w:lang w:eastAsia="zh-CN"/>
              </w:rPr>
            </w:pPr>
            <w:r>
              <w:rPr>
                <w:kern w:val="2"/>
                <w:szCs w:val="22"/>
                <w:lang w:eastAsia="zh-CN"/>
              </w:rPr>
              <w:t>ReportDeliveryStatus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lang w:eastAsia="zh-CN"/>
              </w:rPr>
              <w:t>NOTE:</w:t>
            </w:r>
            <w:r>
              <w:rPr>
                <w:kern w:val="2"/>
                <w:szCs w:val="22"/>
                <w:lang w:eastAsia="zh-CN"/>
              </w:rPr>
              <w:tab/>
            </w:r>
            <w:r>
              <w:rPr>
                <w:kern w:val="2"/>
                <w:szCs w:val="22"/>
                <w:lang w:eastAsia="zh-CN"/>
              </w:rPr>
              <w:t>Either "UE" or "AS" shall be included in the addrType attribute in Address data type to represent the originating type of message request.</w:t>
            </w:r>
          </w:p>
        </w:tc>
      </w:tr>
    </w:tbl>
    <w:p>
      <w:pPr>
        <w:rPr>
          <w:lang w:eastAsia="zh-CN"/>
        </w:rPr>
      </w:pPr>
    </w:p>
    <w:p>
      <w:pPr>
        <w:pStyle w:val="6"/>
      </w:pPr>
      <w:bookmarkStart w:id="968" w:name="_Toc93879002"/>
      <w:bookmarkStart w:id="969" w:name="_Toc96996772"/>
      <w:bookmarkStart w:id="970" w:name="_Toc162005575"/>
      <w:bookmarkStart w:id="971" w:name="_Toc97197178"/>
      <w:r>
        <w:t>8.</w:t>
      </w:r>
      <w:r>
        <w:rPr>
          <w:lang w:eastAsia="zh-CN"/>
        </w:rPr>
        <w:t>2</w:t>
      </w:r>
      <w:r>
        <w:t>.</w:t>
      </w:r>
      <w:r>
        <w:rPr>
          <w:lang w:eastAsia="zh-CN"/>
        </w:rPr>
        <w:t>5</w:t>
      </w:r>
      <w:r>
        <w:t>.</w:t>
      </w:r>
      <w:r>
        <w:rPr>
          <w:lang w:eastAsia="zh-CN"/>
        </w:rPr>
        <w:t>3</w:t>
      </w:r>
      <w:r>
        <w:tab/>
      </w:r>
      <w:r>
        <w:rPr>
          <w:lang w:eastAsia="zh-CN"/>
        </w:rPr>
        <w:t>Simple data types and enumerations</w:t>
      </w:r>
      <w:bookmarkEnd w:id="968"/>
      <w:bookmarkEnd w:id="969"/>
      <w:bookmarkEnd w:id="970"/>
      <w:bookmarkEnd w:id="971"/>
    </w:p>
    <w:p>
      <w:pPr>
        <w:pStyle w:val="7"/>
        <w:rPr>
          <w:lang w:eastAsia="zh-CN"/>
        </w:rPr>
      </w:pPr>
      <w:bookmarkStart w:id="972" w:name="_Toc97197179"/>
      <w:bookmarkStart w:id="973" w:name="_Toc96996773"/>
      <w:bookmarkStart w:id="974" w:name="_Toc93879003"/>
      <w:bookmarkStart w:id="975" w:name="_Toc162005576"/>
      <w:r>
        <w:rPr>
          <w:lang w:eastAsia="zh-CN"/>
        </w:rPr>
        <w:t>8.2.5.3.1</w:t>
      </w:r>
      <w:r>
        <w:rPr>
          <w:lang w:eastAsia="zh-CN"/>
        </w:rPr>
        <w:tab/>
      </w:r>
      <w:r>
        <w:rPr>
          <w:lang w:eastAsia="zh-CN"/>
        </w:rPr>
        <w:t>Introduction</w:t>
      </w:r>
      <w:bookmarkEnd w:id="972"/>
      <w:bookmarkEnd w:id="973"/>
      <w:bookmarkEnd w:id="974"/>
      <w:bookmarkEnd w:id="975"/>
    </w:p>
    <w:p>
      <w:pPr>
        <w:rPr>
          <w:lang w:eastAsia="zh-CN"/>
        </w:rPr>
      </w:pPr>
      <w:r>
        <w:rPr>
          <w:lang w:eastAsia="zh-CN"/>
        </w:rPr>
        <w:t>This clause defines simple data types and enumerations that can be referenced from data structures defined in the previous clauses.</w:t>
      </w:r>
    </w:p>
    <w:p>
      <w:pPr>
        <w:pStyle w:val="7"/>
        <w:rPr>
          <w:lang w:eastAsia="zh-CN"/>
        </w:rPr>
      </w:pPr>
      <w:bookmarkStart w:id="976" w:name="_Toc162005577"/>
      <w:bookmarkStart w:id="977" w:name="_Toc93879004"/>
      <w:bookmarkStart w:id="978" w:name="_Toc96996774"/>
      <w:bookmarkStart w:id="979" w:name="_Toc97197180"/>
      <w:r>
        <w:rPr>
          <w:lang w:eastAsia="zh-CN"/>
        </w:rPr>
        <w:t>8.2.5.3.2</w:t>
      </w:r>
      <w:r>
        <w:rPr>
          <w:lang w:eastAsia="zh-CN"/>
        </w:rPr>
        <w:tab/>
      </w:r>
      <w:r>
        <w:rPr>
          <w:lang w:eastAsia="zh-CN"/>
        </w:rPr>
        <w:t>Simple data types</w:t>
      </w:r>
      <w:bookmarkEnd w:id="976"/>
      <w:bookmarkEnd w:id="977"/>
      <w:bookmarkEnd w:id="978"/>
      <w:bookmarkEnd w:id="979"/>
    </w:p>
    <w:p>
      <w:pPr>
        <w:rPr>
          <w:lang w:eastAsia="zh-CN"/>
        </w:rPr>
      </w:pPr>
      <w:r>
        <w:rPr>
          <w:lang w:eastAsia="zh-CN"/>
        </w:rPr>
        <w:t>None.</w:t>
      </w:r>
    </w:p>
    <w:p>
      <w:pPr>
        <w:pStyle w:val="7"/>
        <w:rPr>
          <w:lang w:eastAsia="zh-CN"/>
        </w:rPr>
      </w:pPr>
      <w:bookmarkStart w:id="980" w:name="_Toc96996775"/>
      <w:bookmarkStart w:id="981" w:name="_Toc93879005"/>
      <w:bookmarkStart w:id="982" w:name="_Toc97197181"/>
      <w:bookmarkStart w:id="983" w:name="_Toc162005578"/>
      <w:r>
        <w:rPr>
          <w:lang w:eastAsia="zh-CN"/>
        </w:rPr>
        <w:t>8.2.5.3.3</w:t>
      </w:r>
      <w:r>
        <w:rPr>
          <w:lang w:eastAsia="zh-CN"/>
        </w:rPr>
        <w:tab/>
      </w:r>
      <w:r>
        <w:rPr>
          <w:lang w:eastAsia="zh-CN"/>
        </w:rPr>
        <w:t>Enumeration: DeliveryStatus</w:t>
      </w:r>
      <w:bookmarkEnd w:id="980"/>
      <w:bookmarkEnd w:id="981"/>
      <w:bookmarkEnd w:id="982"/>
      <w:bookmarkEnd w:id="983"/>
    </w:p>
    <w:p>
      <w:pPr>
        <w:pStyle w:val="112"/>
      </w:pPr>
      <w:r>
        <w:t>Table 8.</w:t>
      </w:r>
      <w:r>
        <w:rPr>
          <w:lang w:eastAsia="zh-CN"/>
        </w:rPr>
        <w:t>2</w:t>
      </w:r>
      <w:r>
        <w:t xml:space="preserve">.5.3.3-1: Enumeration </w:t>
      </w:r>
      <w:r>
        <w:rPr>
          <w:lang w:eastAsia="zh-CN"/>
        </w:rPr>
        <w: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DELY_FAILED</w:t>
            </w:r>
          </w:p>
        </w:tc>
        <w:tc>
          <w:tcPr>
            <w:tcW w:w="2330" w:type="pct"/>
            <w:tcMar>
              <w:top w:w="0" w:type="dxa"/>
              <w:left w:w="108" w:type="dxa"/>
              <w:bottom w:w="0" w:type="dxa"/>
              <w:right w:w="108" w:type="dxa"/>
            </w:tcMar>
          </w:tcPr>
          <w:p>
            <w:pPr>
              <w:pStyle w:val="102"/>
              <w:rPr>
                <w:kern w:val="2"/>
                <w:szCs w:val="22"/>
              </w:rPr>
            </w:pPr>
            <w:r>
              <w:rPr>
                <w:kern w:val="2"/>
                <w:szCs w:val="22"/>
              </w:rPr>
              <w:t>Indicates that the message delivery is failed.</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DELY_STORED</w:t>
            </w:r>
          </w:p>
        </w:tc>
        <w:tc>
          <w:tcPr>
            <w:tcW w:w="2330" w:type="pct"/>
            <w:tcMar>
              <w:top w:w="0" w:type="dxa"/>
              <w:left w:w="108" w:type="dxa"/>
              <w:bottom w:w="0" w:type="dxa"/>
              <w:right w:w="108" w:type="dxa"/>
            </w:tcMar>
          </w:tcPr>
          <w:p>
            <w:pPr>
              <w:pStyle w:val="102"/>
              <w:rPr>
                <w:kern w:val="2"/>
                <w:szCs w:val="22"/>
                <w:lang w:eastAsia="zh-CN"/>
              </w:rPr>
            </w:pPr>
            <w:r>
              <w:rPr>
                <w:kern w:val="2"/>
                <w:szCs w:val="22"/>
              </w:rPr>
              <w:t>Indicates that the message is stored for deferred delivery</w:t>
            </w:r>
            <w:r>
              <w:rPr>
                <w:kern w:val="2"/>
                <w:szCs w:val="22"/>
                <w:lang w:eastAsia="zh-CN"/>
              </w:rPr>
              <w:t>.</w:t>
            </w:r>
          </w:p>
        </w:tc>
        <w:tc>
          <w:tcPr>
            <w:tcW w:w="1278" w:type="pct"/>
          </w:tcPr>
          <w:p>
            <w:pPr>
              <w:pStyle w:val="102"/>
              <w:rPr>
                <w:kern w:val="2"/>
                <w:szCs w:val="22"/>
              </w:rPr>
            </w:pPr>
          </w:p>
        </w:tc>
      </w:tr>
    </w:tbl>
    <w:p>
      <w:pPr>
        <w:rPr>
          <w:lang w:eastAsia="zh-CN"/>
        </w:rPr>
      </w:pPr>
    </w:p>
    <w:p>
      <w:pPr>
        <w:pStyle w:val="7"/>
        <w:rPr>
          <w:lang w:eastAsia="zh-CN"/>
        </w:rPr>
      </w:pPr>
      <w:bookmarkStart w:id="984" w:name="_Toc162005579"/>
      <w:bookmarkStart w:id="985" w:name="_Toc97197182"/>
      <w:bookmarkStart w:id="986" w:name="_Toc96996776"/>
      <w:bookmarkStart w:id="987" w:name="_Toc93879006"/>
      <w:r>
        <w:rPr>
          <w:lang w:eastAsia="zh-CN"/>
        </w:rPr>
        <w:t>8.2.5.3.4</w:t>
      </w:r>
      <w:r>
        <w:rPr>
          <w:lang w:eastAsia="zh-CN"/>
        </w:rPr>
        <w:tab/>
      </w:r>
      <w:r>
        <w:rPr>
          <w:lang w:eastAsia="zh-CN"/>
        </w:rPr>
        <w:t>Enumeration: ReportDeliveryStatus</w:t>
      </w:r>
      <w:bookmarkEnd w:id="984"/>
      <w:bookmarkEnd w:id="985"/>
      <w:bookmarkEnd w:id="986"/>
      <w:bookmarkEnd w:id="987"/>
    </w:p>
    <w:p>
      <w:pPr>
        <w:pStyle w:val="112"/>
      </w:pPr>
      <w:r>
        <w:t>Table 8.</w:t>
      </w:r>
      <w:r>
        <w:rPr>
          <w:lang w:eastAsia="zh-CN"/>
        </w:rPr>
        <w:t>2</w:t>
      </w:r>
      <w:r>
        <w:t>.5.3.</w:t>
      </w:r>
      <w:r>
        <w:rPr>
          <w:lang w:eastAsia="zh-CN"/>
        </w:rPr>
        <w:t>4</w:t>
      </w:r>
      <w:r>
        <w:t xml:space="preserve">-1: Enumeration </w:t>
      </w:r>
      <w:r>
        <w:rPr>
          <w:lang w:eastAsia="zh-CN"/>
        </w:rPr>
        <w:t>ReportDeliveryStatus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REPT_DELY_SUCCESS</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REPT_DELY_FAILED</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pPr>
              <w:pStyle w:val="102"/>
              <w:rPr>
                <w:kern w:val="2"/>
                <w:szCs w:val="22"/>
              </w:rPr>
            </w:pPr>
          </w:p>
        </w:tc>
      </w:tr>
    </w:tbl>
    <w:p>
      <w:pPr>
        <w:rPr>
          <w:lang w:eastAsia="zh-CN"/>
        </w:rPr>
      </w:pPr>
    </w:p>
    <w:p>
      <w:pPr>
        <w:pStyle w:val="7"/>
        <w:rPr>
          <w:lang w:eastAsia="zh-CN"/>
        </w:rPr>
      </w:pPr>
      <w:bookmarkStart w:id="988" w:name="_Toc162005580"/>
      <w:bookmarkStart w:id="989" w:name="_Toc93879007"/>
      <w:bookmarkStart w:id="990" w:name="_Toc96996777"/>
      <w:bookmarkStart w:id="991" w:name="_Toc97197183"/>
      <w:r>
        <w:rPr>
          <w:lang w:eastAsia="zh-CN"/>
        </w:rPr>
        <w:t>8.2.5.3.5</w:t>
      </w:r>
      <w:r>
        <w:rPr>
          <w:lang w:eastAsia="zh-CN"/>
        </w:rPr>
        <w:tab/>
      </w:r>
      <w:r>
        <w:rPr>
          <w:lang w:eastAsia="zh-CN"/>
        </w:rPr>
        <w:t>Enumeration:Priority</w:t>
      </w:r>
      <w:bookmarkEnd w:id="988"/>
      <w:bookmarkEnd w:id="989"/>
      <w:bookmarkEnd w:id="990"/>
      <w:bookmarkEnd w:id="991"/>
    </w:p>
    <w:p>
      <w:pPr>
        <w:pStyle w:val="112"/>
      </w:pPr>
      <w:r>
        <w:t>Table 8.</w:t>
      </w:r>
      <w:r>
        <w:rPr>
          <w:lang w:eastAsia="zh-CN"/>
        </w:rPr>
        <w:t>2</w:t>
      </w:r>
      <w:r>
        <w:t>.5.3.</w:t>
      </w:r>
      <w:r>
        <w:rPr>
          <w:lang w:eastAsia="zh-CN"/>
        </w:rPr>
        <w:t>5</w:t>
      </w:r>
      <w:r>
        <w:t xml:space="preserve">-1: Enumeration </w:t>
      </w:r>
      <w:r>
        <w:rPr>
          <w:lang w:eastAsia="zh-CN"/>
        </w:rPr>
        <w:t>Priority</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HIGH</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high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MIDDLE</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middle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lang w:eastAsia="zh-CN"/>
              </w:rPr>
            </w:pPr>
            <w:r>
              <w:rPr>
                <w:kern w:val="2"/>
                <w:szCs w:val="22"/>
                <w:lang w:eastAsia="zh-CN"/>
              </w:rPr>
              <w:t>LOW</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low priority.</w:t>
            </w:r>
          </w:p>
        </w:tc>
        <w:tc>
          <w:tcPr>
            <w:tcW w:w="1278" w:type="pct"/>
          </w:tcPr>
          <w:p>
            <w:pPr>
              <w:pStyle w:val="102"/>
              <w:rPr>
                <w:kern w:val="2"/>
                <w:szCs w:val="22"/>
              </w:rPr>
            </w:pPr>
          </w:p>
        </w:tc>
      </w:tr>
    </w:tbl>
    <w:p>
      <w:pPr>
        <w:rPr>
          <w:lang w:eastAsia="zh-CN"/>
        </w:rPr>
      </w:pPr>
    </w:p>
    <w:p>
      <w:pPr>
        <w:pStyle w:val="5"/>
      </w:pPr>
      <w:bookmarkStart w:id="992" w:name="_Toc83768371"/>
      <w:bookmarkStart w:id="993" w:name="_Toc97197184"/>
      <w:bookmarkStart w:id="994" w:name="_Toc93879008"/>
      <w:bookmarkStart w:id="995" w:name="_Toc162005581"/>
      <w:bookmarkStart w:id="996" w:name="_Toc96996778"/>
      <w:r>
        <w:rPr>
          <w:lang w:eastAsia="zh-CN"/>
        </w:rPr>
        <w:t>8</w:t>
      </w:r>
      <w:r>
        <w:t>.</w:t>
      </w:r>
      <w:r>
        <w:rPr>
          <w:lang w:eastAsia="zh-CN"/>
        </w:rPr>
        <w:t>2</w:t>
      </w:r>
      <w:r>
        <w:t>.6</w:t>
      </w:r>
      <w:r>
        <w:tab/>
      </w:r>
      <w:r>
        <w:t>Error Handling</w:t>
      </w:r>
      <w:bookmarkEnd w:id="992"/>
      <w:bookmarkEnd w:id="993"/>
      <w:bookmarkEnd w:id="994"/>
      <w:bookmarkEnd w:id="995"/>
      <w:bookmarkEnd w:id="996"/>
    </w:p>
    <w:p>
      <w:pPr>
        <w:pStyle w:val="6"/>
      </w:pPr>
      <w:bookmarkStart w:id="997" w:name="_Toc162005582"/>
      <w:r>
        <w:t>8.2.6.1</w:t>
      </w:r>
      <w:r>
        <w:tab/>
      </w:r>
      <w:r>
        <w:t>General</w:t>
      </w:r>
      <w:bookmarkEnd w:id="997"/>
    </w:p>
    <w:p>
      <w:r>
        <w:t>HTTP error handling shall be supported as specified in clause 7.7.</w:t>
      </w:r>
    </w:p>
    <w:p>
      <w:r>
        <w:t>In addition, the requirements in the following clauses shall apply.</w:t>
      </w:r>
    </w:p>
    <w:p>
      <w:pPr>
        <w:pStyle w:val="6"/>
      </w:pPr>
      <w:bookmarkStart w:id="998" w:name="_Toc162005583"/>
      <w:r>
        <w:t>8.2.6.2</w:t>
      </w:r>
      <w:r>
        <w:tab/>
      </w:r>
      <w:r>
        <w:t>Protocol Errors</w:t>
      </w:r>
      <w:bookmarkEnd w:id="998"/>
    </w:p>
    <w:p>
      <w:r>
        <w:rPr>
          <w:lang w:eastAsia="zh-CN"/>
        </w:rPr>
        <w:t xml:space="preserve">In this Release </w:t>
      </w:r>
      <w:r>
        <w:t xml:space="preserve">of the specification, there are no additional protocol errors applicable for the </w:t>
      </w:r>
      <w:r>
        <w:rPr>
          <w:lang w:eastAsia="zh-CN"/>
        </w:rPr>
        <w:t>MSGS_MSGDelivery API</w:t>
      </w:r>
      <w:r>
        <w:t>.</w:t>
      </w:r>
    </w:p>
    <w:p>
      <w:pPr>
        <w:pStyle w:val="6"/>
      </w:pPr>
      <w:bookmarkStart w:id="999" w:name="_Toc162005584"/>
      <w:r>
        <w:t>8.2.6.3</w:t>
      </w:r>
      <w:r>
        <w:tab/>
      </w:r>
      <w:r>
        <w:t>Application Errors</w:t>
      </w:r>
      <w:bookmarkEnd w:id="999"/>
    </w:p>
    <w:p>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pPr>
        <w:pStyle w:val="112"/>
      </w:pPr>
      <w:r>
        <w:t>Table 8.2.6.3-1: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000" w:name="_Toc93879009"/>
      <w:bookmarkStart w:id="1001" w:name="_Toc83768372"/>
      <w:bookmarkStart w:id="1002" w:name="_Toc97197185"/>
      <w:bookmarkStart w:id="1003" w:name="_Toc162005585"/>
      <w:bookmarkStart w:id="1004" w:name="_Toc96996779"/>
      <w:r>
        <w:rPr>
          <w:lang w:eastAsia="zh-CN"/>
        </w:rPr>
        <w:t>8</w:t>
      </w:r>
      <w:r>
        <w:t>.</w:t>
      </w:r>
      <w:r>
        <w:rPr>
          <w:lang w:eastAsia="zh-CN"/>
        </w:rPr>
        <w:t>2</w:t>
      </w:r>
      <w:r>
        <w:t>.7</w:t>
      </w:r>
      <w:r>
        <w:tab/>
      </w:r>
      <w:r>
        <w:t>Feature negotiation</w:t>
      </w:r>
      <w:bookmarkEnd w:id="1000"/>
      <w:bookmarkEnd w:id="1001"/>
      <w:bookmarkEnd w:id="1002"/>
      <w:bookmarkEnd w:id="1003"/>
      <w:bookmarkEnd w:id="1004"/>
    </w:p>
    <w:p>
      <w:pPr>
        <w:rPr>
          <w:lang w:eastAsia="zh-CN"/>
        </w:rPr>
      </w:pPr>
      <w:r>
        <w:rPr>
          <w:lang w:eastAsia="zh-CN"/>
        </w:rPr>
        <w:t>General feature negotiation procedures are defined in clause 7.8. Table 8.2.7-1 lists the supported features for MSGS_MSGDelivery API.</w:t>
      </w:r>
    </w:p>
    <w:p>
      <w:pPr>
        <w:pStyle w:val="112"/>
      </w:pPr>
      <w:r>
        <w:t>Table 8.</w:t>
      </w:r>
      <w:r>
        <w:rPr>
          <w:lang w:eastAsia="zh-CN"/>
        </w:rPr>
        <w:t>2</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keepNext/>
              <w:keepLines/>
              <w:spacing w:after="0"/>
              <w:jc w:val="center"/>
              <w:rPr>
                <w:rFonts w:ascii="Arial" w:hAnsi="Arial" w:eastAsia="바탕"/>
                <w:b/>
                <w:kern w:val="2"/>
                <w:sz w:val="18"/>
                <w:szCs w:val="22"/>
              </w:rPr>
            </w:pPr>
            <w:r>
              <w:rPr>
                <w:rFonts w:ascii="Arial" w:hAnsi="Arial" w:eastAsia="바탕"/>
                <w:b/>
                <w:kern w:val="2"/>
                <w:sz w:val="18"/>
                <w:szCs w:val="22"/>
              </w:rPr>
              <w:t>Feature number</w:t>
            </w:r>
          </w:p>
        </w:tc>
        <w:tc>
          <w:tcPr>
            <w:tcW w:w="2207" w:type="dxa"/>
            <w:shd w:val="clear" w:color="auto" w:fill="C0C0C0"/>
          </w:tcPr>
          <w:p>
            <w:pPr>
              <w:keepNext/>
              <w:keepLines/>
              <w:spacing w:after="0"/>
              <w:jc w:val="center"/>
              <w:rPr>
                <w:rFonts w:ascii="Arial" w:hAnsi="Arial" w:eastAsia="바탕"/>
                <w:b/>
                <w:kern w:val="2"/>
                <w:sz w:val="18"/>
                <w:szCs w:val="22"/>
              </w:rPr>
            </w:pPr>
            <w:r>
              <w:rPr>
                <w:rFonts w:ascii="Arial" w:hAnsi="Arial" w:eastAsia="바탕"/>
                <w:b/>
                <w:kern w:val="2"/>
                <w:sz w:val="18"/>
                <w:szCs w:val="22"/>
              </w:rPr>
              <w:t>Feature Name</w:t>
            </w:r>
          </w:p>
        </w:tc>
        <w:tc>
          <w:tcPr>
            <w:tcW w:w="5758" w:type="dxa"/>
            <w:shd w:val="clear" w:color="auto" w:fill="C0C0C0"/>
          </w:tcPr>
          <w:p>
            <w:pPr>
              <w:keepNext/>
              <w:keepLines/>
              <w:spacing w:after="0"/>
              <w:jc w:val="center"/>
              <w:rPr>
                <w:rFonts w:ascii="Arial" w:hAnsi="Arial" w:eastAsia="바탕"/>
                <w:b/>
                <w:kern w:val="2"/>
                <w:sz w:val="18"/>
                <w:szCs w:val="22"/>
              </w:rPr>
            </w:pPr>
            <w:r>
              <w:rPr>
                <w:rFonts w:ascii="Arial" w:hAnsi="Arial" w:eastAsia="바탕"/>
                <w:b/>
                <w:kern w:val="2"/>
                <w:sz w:val="18"/>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keepNext/>
              <w:keepLines/>
              <w:spacing w:after="0"/>
              <w:rPr>
                <w:rFonts w:ascii="Arial" w:hAnsi="Arial" w:eastAsia="바탕"/>
                <w:kern w:val="2"/>
                <w:sz w:val="18"/>
                <w:szCs w:val="22"/>
              </w:rPr>
            </w:pPr>
          </w:p>
        </w:tc>
        <w:tc>
          <w:tcPr>
            <w:tcW w:w="2207" w:type="dxa"/>
          </w:tcPr>
          <w:p>
            <w:pPr>
              <w:keepNext/>
              <w:keepLines/>
              <w:spacing w:after="0"/>
              <w:rPr>
                <w:rFonts w:ascii="Arial" w:hAnsi="Arial" w:eastAsia="바탕"/>
                <w:kern w:val="2"/>
                <w:sz w:val="18"/>
                <w:szCs w:val="22"/>
              </w:rPr>
            </w:pPr>
          </w:p>
        </w:tc>
        <w:tc>
          <w:tcPr>
            <w:tcW w:w="5758" w:type="dxa"/>
          </w:tcPr>
          <w:p>
            <w:pPr>
              <w:keepNext/>
              <w:keepLines/>
              <w:spacing w:after="0"/>
              <w:rPr>
                <w:rFonts w:ascii="Arial" w:hAnsi="Arial" w:eastAsia="바탕" w:cs="Arial"/>
                <w:kern w:val="2"/>
                <w:sz w:val="18"/>
                <w:szCs w:val="18"/>
              </w:rPr>
            </w:pPr>
          </w:p>
        </w:tc>
      </w:tr>
    </w:tbl>
    <w:p>
      <w:pPr>
        <w:rPr>
          <w:lang w:eastAsia="zh-CN"/>
        </w:rPr>
      </w:pPr>
    </w:p>
    <w:p>
      <w:pPr>
        <w:pStyle w:val="4"/>
        <w:rPr>
          <w:lang w:eastAsia="zh-CN"/>
        </w:rPr>
      </w:pPr>
      <w:bookmarkStart w:id="1005" w:name="_Toc162005586"/>
      <w:r>
        <w:rPr>
          <w:rFonts w:hint="eastAsia"/>
          <w:lang w:val="en-US" w:eastAsia="zh-CN"/>
        </w:rPr>
        <w:t>8</w:t>
      </w:r>
      <w:r>
        <w:rPr>
          <w:lang w:eastAsia="zh-CN"/>
        </w:rPr>
        <w:t>.</w:t>
      </w:r>
      <w:r>
        <w:rPr>
          <w:rFonts w:hint="eastAsia"/>
          <w:lang w:val="en-US" w:eastAsia="zh-CN"/>
        </w:rPr>
        <w:t>3</w:t>
      </w:r>
      <w:r>
        <w:rPr>
          <w:lang w:eastAsia="zh-CN"/>
        </w:rPr>
        <w:tab/>
      </w:r>
      <w:r>
        <w:rPr>
          <w:rFonts w:hint="eastAsia"/>
          <w:lang w:eastAsia="zh-CN"/>
        </w:rPr>
        <w:t>MSGS_TopiclistEvent API</w:t>
      </w:r>
      <w:bookmarkEnd w:id="1005"/>
    </w:p>
    <w:p>
      <w:pPr>
        <w:pStyle w:val="5"/>
      </w:pPr>
      <w:bookmarkStart w:id="1006" w:name="_Toc162005587"/>
      <w:r>
        <w:rPr>
          <w:rFonts w:hint="eastAsia"/>
          <w:lang w:val="en-US" w:eastAsia="zh-CN"/>
        </w:rPr>
        <w:t>8</w:t>
      </w:r>
      <w:r>
        <w:t>.</w:t>
      </w:r>
      <w:r>
        <w:rPr>
          <w:rFonts w:hint="eastAsia"/>
          <w:lang w:val="en-US" w:eastAsia="zh-CN"/>
        </w:rPr>
        <w:t>3</w:t>
      </w:r>
      <w:r>
        <w:t>.1</w:t>
      </w:r>
      <w:r>
        <w:tab/>
      </w:r>
      <w:r>
        <w:t>API URI</w:t>
      </w:r>
      <w:bookmarkEnd w:id="1006"/>
    </w:p>
    <w:p>
      <w:pPr>
        <w:rPr>
          <w:lang w:eastAsia="zh-CN"/>
        </w:rPr>
      </w:pPr>
      <w:r>
        <w:t xml:space="preserve">The </w:t>
      </w:r>
      <w:r>
        <w:rPr>
          <w:rFonts w:hint="eastAsia"/>
          <w:lang w:eastAsia="zh-CN"/>
        </w:rPr>
        <w:t>MSGS_TopiclistEvent</w:t>
      </w:r>
      <w:r>
        <w:t xml:space="preserve"> service shall use the </w:t>
      </w:r>
      <w:r>
        <w:rPr>
          <w:rFonts w:hint="eastAsia"/>
          <w:lang w:eastAsia="zh-CN"/>
        </w:rPr>
        <w:t>MSGS_TopiclistEvent</w:t>
      </w:r>
      <w:r>
        <w:t xml:space="preserve"> API</w:t>
      </w:r>
      <w:r>
        <w:rPr>
          <w:lang w:eastAsia="zh-CN"/>
        </w:rPr>
        <w:t>.</w:t>
      </w:r>
    </w:p>
    <w:p>
      <w:pPr>
        <w:rPr>
          <w:lang w:eastAsia="zh-CN"/>
        </w:rPr>
      </w:pPr>
      <w:r>
        <w:rPr>
          <w:lang w:eastAsia="zh-CN"/>
        </w:rPr>
        <w:t xml:space="preserve">The request URIs used in HTTP requests from the </w:t>
      </w:r>
      <w:r>
        <w:rPr>
          <w:rFonts w:hint="eastAsia"/>
          <w:lang w:val="en-US" w:eastAsia="zh-CN"/>
        </w:rPr>
        <w:t>MSGin5G Server 1</w:t>
      </w:r>
      <w:r>
        <w:rPr>
          <w:lang w:eastAsia="zh-CN"/>
        </w:rPr>
        <w:t xml:space="preserve"> towards the </w:t>
      </w:r>
      <w:r>
        <w:t>MSGin5G Server</w:t>
      </w:r>
      <w:r>
        <w:rPr>
          <w:lang w:eastAsia="zh-CN"/>
        </w:rPr>
        <w:t xml:space="preserve"> </w:t>
      </w:r>
      <w:r>
        <w:rPr>
          <w:rFonts w:hint="eastAsia"/>
          <w:lang w:val="en-US" w:eastAsia="zh-CN"/>
        </w:rPr>
        <w:t xml:space="preserve">2 </w:t>
      </w:r>
      <w:r>
        <w:rPr>
          <w:lang w:eastAsia="zh-CN"/>
        </w:rPr>
        <w:t>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w:t>
      </w:r>
      <w:r>
        <w:rPr>
          <w:rFonts w:hint="eastAsia"/>
          <w:lang w:eastAsia="zh-CN"/>
        </w:rPr>
        <w:t>msgs-topiclistevent</w:t>
      </w:r>
      <w:r>
        <w:t>".</w:t>
      </w:r>
    </w:p>
    <w:p>
      <w:pPr>
        <w:pStyle w:val="110"/>
      </w:pPr>
      <w:r>
        <w:t>-</w:t>
      </w:r>
      <w:r>
        <w:rPr>
          <w:lang w:eastAsia="zh-CN"/>
        </w:rPr>
        <w:tab/>
      </w:r>
      <w:r>
        <w:t>The &lt;apiVersion&gt; shall be "v1".</w:t>
      </w:r>
    </w:p>
    <w:p>
      <w:pPr>
        <w:pStyle w:val="110"/>
      </w:pPr>
      <w:r>
        <w:rPr>
          <w:rFonts w:hint="eastAsia"/>
        </w:rPr>
        <w:t>-</w:t>
      </w:r>
      <w:r>
        <w:rPr>
          <w:rFonts w:hint="eastAsia"/>
        </w:rPr>
        <w:tab/>
      </w:r>
      <w:r>
        <w:rPr>
          <w:rFonts w:hint="eastAsia"/>
        </w:rPr>
        <w:t>The &lt;apiSpecificResourceUriPart&gt; shall be set as described in clause 8.</w:t>
      </w:r>
      <w:r>
        <w:rPr>
          <w:rFonts w:hint="eastAsia"/>
          <w:lang w:val="en-US" w:eastAsia="zh-CN"/>
        </w:rPr>
        <w:t>3</w:t>
      </w:r>
      <w:r>
        <w:rPr>
          <w:rFonts w:hint="eastAsia"/>
        </w:rPr>
        <w:t>.2.</w:t>
      </w:r>
    </w:p>
    <w:p>
      <w:pPr>
        <w:pStyle w:val="5"/>
      </w:pPr>
      <w:bookmarkStart w:id="1007" w:name="_Toc162005588"/>
      <w:r>
        <w:rPr>
          <w:rFonts w:hint="eastAsia"/>
          <w:lang w:val="en-US" w:eastAsia="zh-CN"/>
        </w:rPr>
        <w:t>8</w:t>
      </w:r>
      <w:r>
        <w:t>.</w:t>
      </w:r>
      <w:r>
        <w:rPr>
          <w:rFonts w:hint="eastAsia"/>
          <w:lang w:val="en-US" w:eastAsia="zh-CN"/>
        </w:rPr>
        <w:t>3</w:t>
      </w:r>
      <w:r>
        <w:t>.2</w:t>
      </w:r>
      <w:r>
        <w:tab/>
      </w:r>
      <w:r>
        <w:t>Resources</w:t>
      </w:r>
      <w:bookmarkEnd w:id="1007"/>
    </w:p>
    <w:p>
      <w:pPr>
        <w:pStyle w:val="6"/>
      </w:pPr>
      <w:bookmarkStart w:id="1008" w:name="_Toc162005589"/>
      <w:r>
        <w:rPr>
          <w:rFonts w:hint="eastAsia"/>
          <w:lang w:val="en-US" w:eastAsia="zh-CN"/>
        </w:rPr>
        <w:t>8</w:t>
      </w:r>
      <w:r>
        <w:t>.</w:t>
      </w:r>
      <w:r>
        <w:rPr>
          <w:rFonts w:hint="eastAsia"/>
          <w:lang w:val="en-US" w:eastAsia="zh-CN"/>
        </w:rPr>
        <w:t>3</w:t>
      </w:r>
      <w:r>
        <w:t>.</w:t>
      </w:r>
      <w:r>
        <w:rPr>
          <w:rFonts w:hint="eastAsia"/>
          <w:lang w:val="en-US" w:eastAsia="zh-CN"/>
        </w:rPr>
        <w:t>2</w:t>
      </w:r>
      <w:r>
        <w:t>.1</w:t>
      </w:r>
      <w:r>
        <w:tab/>
      </w:r>
      <w:r>
        <w:rPr>
          <w:rFonts w:hint="eastAsia"/>
        </w:rPr>
        <w:t>Overview</w:t>
      </w:r>
      <w:bookmarkEnd w:id="1008"/>
    </w:p>
    <w:p>
      <w:pPr>
        <w:jc w:val="center"/>
        <w:rPr>
          <w:lang w:eastAsia="zh-CN"/>
        </w:rPr>
      </w:pPr>
      <w:r>
        <w:object>
          <v:shape id="_x0000_i1042" o:spt="75" type="#_x0000_t75" style="height:200.6pt;width:303pt;" o:ole="t" filled="f" o:preferrelative="t" stroked="f" coordsize="21600,21600">
            <v:path/>
            <v:fill on="f" focussize="0,0"/>
            <v:stroke on="f" joinstyle="miter"/>
            <v:imagedata r:id="rId45" o:title=""/>
            <o:lock v:ext="edit" aspectratio="t"/>
            <w10:wrap type="none"/>
            <w10:anchorlock/>
          </v:shape>
          <o:OLEObject Type="Embed" ProgID="Visio.Drawing.11" ShapeID="_x0000_i1042" DrawAspect="Content" ObjectID="_1468075742" r:id="rId44">
            <o:LockedField>false</o:LockedField>
          </o:OLEObject>
        </w:object>
      </w:r>
    </w:p>
    <w:p>
      <w:pPr>
        <w:pStyle w:val="119"/>
      </w:pPr>
      <w:r>
        <w:t>Figure </w:t>
      </w:r>
      <w:r>
        <w:rPr>
          <w:rFonts w:hint="eastAsia"/>
          <w:lang w:eastAsia="zh-CN"/>
        </w:rPr>
        <w:t>8.</w:t>
      </w:r>
      <w:r>
        <w:rPr>
          <w:rFonts w:hint="eastAsia"/>
          <w:lang w:val="en-US" w:eastAsia="zh-CN"/>
        </w:rPr>
        <w:t>3</w:t>
      </w:r>
      <w:r>
        <w:t>.2.1-1: Resource URI</w:t>
      </w:r>
      <w:r>
        <w:rPr>
          <w:rFonts w:hint="eastAsia"/>
          <w:lang w:val="en-US" w:eastAsia="zh-CN"/>
        </w:rPr>
        <w:t xml:space="preserve"> </w:t>
      </w:r>
      <w:r>
        <w:t xml:space="preserve">structure of the </w:t>
      </w:r>
      <w:r>
        <w:rPr>
          <w:rFonts w:hint="eastAsia"/>
          <w:lang w:eastAsia="zh-CN"/>
        </w:rPr>
        <w:t>MSGS_TopiclistEvent</w:t>
      </w:r>
      <w:r>
        <w:t xml:space="preserve"> API</w:t>
      </w:r>
    </w:p>
    <w:p>
      <w:pPr>
        <w:rPr>
          <w:lang w:eastAsia="zh-CN"/>
        </w:rPr>
      </w:pPr>
      <w:r>
        <w:rPr>
          <w:rFonts w:hint="eastAsia"/>
          <w:lang w:eastAsia="zh-CN"/>
        </w:rPr>
        <w:t>Table 8.</w:t>
      </w:r>
      <w:r>
        <w:rPr>
          <w:rFonts w:hint="eastAsia"/>
          <w:lang w:val="en-US" w:eastAsia="zh-CN"/>
        </w:rPr>
        <w:t>3</w:t>
      </w:r>
      <w:r>
        <w:rPr>
          <w:rFonts w:hint="eastAsia"/>
          <w:lang w:eastAsia="zh-CN"/>
        </w:rPr>
        <w:t>.2.1-1 provides an overview of the resources and applicable HTTP methods.</w:t>
      </w:r>
    </w:p>
    <w:p>
      <w:pPr>
        <w:pStyle w:val="112"/>
      </w:pPr>
      <w:r>
        <w:t>Table </w:t>
      </w:r>
      <w:r>
        <w:rPr>
          <w:rFonts w:hint="eastAsia"/>
          <w:lang w:eastAsia="zh-CN"/>
        </w:rPr>
        <w:t>8.</w:t>
      </w:r>
      <w:r>
        <w:rPr>
          <w:rFonts w:hint="eastAsia"/>
          <w:lang w:val="en-US" w:eastAsia="zh-CN"/>
        </w:rPr>
        <w:t>3</w:t>
      </w:r>
      <w:r>
        <w:t>.2.1-1: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pPr>
              <w:pStyle w:val="103"/>
              <w:rPr>
                <w:kern w:val="2"/>
                <w:szCs w:val="22"/>
              </w:rPr>
            </w:pPr>
            <w:r>
              <w:rPr>
                <w:kern w:val="2"/>
                <w:szCs w:val="22"/>
              </w:rPr>
              <w:t>Resource name</w:t>
            </w:r>
          </w:p>
        </w:tc>
        <w:tc>
          <w:tcPr>
            <w:tcW w:w="1585" w:type="pct"/>
            <w:shd w:val="clear" w:color="auto" w:fill="C0C0C0"/>
            <w:vAlign w:val="center"/>
          </w:tcPr>
          <w:p>
            <w:pPr>
              <w:pStyle w:val="103"/>
              <w:rPr>
                <w:kern w:val="2"/>
                <w:szCs w:val="22"/>
              </w:rPr>
            </w:pPr>
            <w:r>
              <w:rPr>
                <w:kern w:val="2"/>
                <w:szCs w:val="22"/>
              </w:rPr>
              <w:t>Resource URI</w:t>
            </w:r>
          </w:p>
        </w:tc>
        <w:tc>
          <w:tcPr>
            <w:tcW w:w="636" w:type="pct"/>
            <w:shd w:val="clear" w:color="auto" w:fill="C0C0C0"/>
            <w:vAlign w:val="center"/>
          </w:tcPr>
          <w:p>
            <w:pPr>
              <w:pStyle w:val="103"/>
              <w:rPr>
                <w:kern w:val="2"/>
                <w:szCs w:val="22"/>
              </w:rPr>
            </w:pPr>
            <w:r>
              <w:rPr>
                <w:kern w:val="2"/>
                <w:szCs w:val="22"/>
              </w:rPr>
              <w:t>HTTP method or custom operation</w:t>
            </w:r>
          </w:p>
        </w:tc>
        <w:tc>
          <w:tcPr>
            <w:tcW w:w="1510"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rFonts w:hint="eastAsia"/>
                <w:kern w:val="2"/>
                <w:szCs w:val="22"/>
              </w:rPr>
              <w:t>Topic List Subscriptions</w:t>
            </w:r>
          </w:p>
        </w:tc>
        <w:tc>
          <w:tcPr>
            <w:tcW w:w="1585" w:type="pct"/>
          </w:tcPr>
          <w:p>
            <w:pPr>
              <w:pStyle w:val="102"/>
              <w:rPr>
                <w:kern w:val="2"/>
                <w:szCs w:val="22"/>
              </w:rPr>
            </w:pPr>
            <w:r>
              <w:rPr>
                <w:rFonts w:hint="eastAsia"/>
                <w:kern w:val="2"/>
                <w:szCs w:val="22"/>
              </w:rPr>
              <w:t>/topiclist-subscriptions</w:t>
            </w:r>
          </w:p>
        </w:tc>
        <w:tc>
          <w:tcPr>
            <w:tcW w:w="636" w:type="pct"/>
          </w:tcPr>
          <w:p>
            <w:pPr>
              <w:pStyle w:val="102"/>
              <w:rPr>
                <w:kern w:val="2"/>
                <w:szCs w:val="22"/>
              </w:rPr>
            </w:pPr>
            <w:r>
              <w:rPr>
                <w:kern w:val="2"/>
                <w:szCs w:val="22"/>
              </w:rPr>
              <w:t>POST</w:t>
            </w:r>
          </w:p>
        </w:tc>
        <w:tc>
          <w:tcPr>
            <w:tcW w:w="1510" w:type="pct"/>
          </w:tcPr>
          <w:p>
            <w:pPr>
              <w:pStyle w:val="102"/>
              <w:rPr>
                <w:kern w:val="2"/>
                <w:szCs w:val="22"/>
              </w:rPr>
            </w:pPr>
            <w:r>
              <w:rPr>
                <w:rFonts w:hint="eastAsia"/>
                <w:kern w:val="2"/>
                <w:szCs w:val="22"/>
              </w:rPr>
              <w:t>Subscribe to a Messaging Topic list on a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rFonts w:hint="eastAsia"/>
                <w:kern w:val="2"/>
                <w:szCs w:val="22"/>
              </w:rPr>
              <w:t>Individual Topic List Subscription</w:t>
            </w:r>
          </w:p>
        </w:tc>
        <w:tc>
          <w:tcPr>
            <w:tcW w:w="1585" w:type="pct"/>
          </w:tcPr>
          <w:p>
            <w:pPr>
              <w:pStyle w:val="102"/>
              <w:rPr>
                <w:kern w:val="2"/>
                <w:szCs w:val="22"/>
              </w:rPr>
            </w:pPr>
            <w:r>
              <w:rPr>
                <w:rFonts w:hint="eastAsia"/>
                <w:kern w:val="2"/>
                <w:szCs w:val="22"/>
              </w:rPr>
              <w:t>/topiclist-subscriptions/{subscriptionId}</w:t>
            </w:r>
          </w:p>
        </w:tc>
        <w:tc>
          <w:tcPr>
            <w:tcW w:w="636" w:type="pct"/>
          </w:tcPr>
          <w:p>
            <w:pPr>
              <w:pStyle w:val="102"/>
              <w:rPr>
                <w:kern w:val="2"/>
                <w:szCs w:val="22"/>
              </w:rPr>
            </w:pPr>
            <w:r>
              <w:rPr>
                <w:rFonts w:hint="eastAsia"/>
                <w:kern w:val="2"/>
                <w:szCs w:val="22"/>
              </w:rPr>
              <w:t>POST</w:t>
            </w:r>
          </w:p>
        </w:tc>
        <w:tc>
          <w:tcPr>
            <w:tcW w:w="1510" w:type="pct"/>
          </w:tcPr>
          <w:p>
            <w:pPr>
              <w:pStyle w:val="102"/>
              <w:rPr>
                <w:kern w:val="2"/>
                <w:szCs w:val="22"/>
              </w:rPr>
            </w:pPr>
            <w:r>
              <w:rPr>
                <w:rFonts w:hint="eastAsia"/>
                <w:kern w:val="2"/>
                <w:szCs w:val="22"/>
              </w:rPr>
              <w:t>Individual Messaging Topic list subscription resource.</w:t>
            </w:r>
          </w:p>
        </w:tc>
      </w:tr>
    </w:tbl>
    <w:p>
      <w:pPr>
        <w:rPr>
          <w:lang w:eastAsia="zh-CN"/>
        </w:rPr>
      </w:pPr>
    </w:p>
    <w:p>
      <w:pPr>
        <w:pStyle w:val="6"/>
      </w:pPr>
      <w:bookmarkStart w:id="1009" w:name="_Toc162005590"/>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2</w:t>
      </w:r>
      <w:r>
        <w:tab/>
      </w:r>
      <w:r>
        <w:rPr>
          <w:rFonts w:hint="eastAsia"/>
        </w:rPr>
        <w:t>Resource: Topic List Subscriptions</w:t>
      </w:r>
      <w:bookmarkEnd w:id="1009"/>
    </w:p>
    <w:p>
      <w:pPr>
        <w:pStyle w:val="7"/>
      </w:pPr>
      <w:bookmarkStart w:id="1010" w:name="_Toc162005591"/>
      <w:r>
        <w:rPr>
          <w:rFonts w:hint="eastAsia"/>
          <w:lang w:val="en-US" w:eastAsia="zh-CN"/>
        </w:rPr>
        <w:t>8</w:t>
      </w:r>
      <w:r>
        <w:t>.</w:t>
      </w:r>
      <w:r>
        <w:rPr>
          <w:rFonts w:hint="eastAsia"/>
          <w:lang w:val="en-US" w:eastAsia="zh-CN"/>
        </w:rPr>
        <w:t>3</w:t>
      </w:r>
      <w:r>
        <w:t>.</w:t>
      </w:r>
      <w:r>
        <w:rPr>
          <w:rFonts w:hint="eastAsia"/>
          <w:lang w:val="en-US" w:eastAsia="zh-CN"/>
        </w:rPr>
        <w:t>2</w:t>
      </w:r>
      <w:r>
        <w:t>.2.1</w:t>
      </w:r>
      <w:r>
        <w:tab/>
      </w:r>
      <w:r>
        <w:rPr>
          <w:rFonts w:hint="eastAsia"/>
        </w:rPr>
        <w:t>Description</w:t>
      </w:r>
      <w:bookmarkEnd w:id="1010"/>
    </w:p>
    <w:p>
      <w:pPr>
        <w:rPr>
          <w:lang w:eastAsia="zh-CN"/>
        </w:rPr>
      </w:pPr>
      <w:bookmarkStart w:id="1011" w:name="_Toc162005592"/>
      <w:r>
        <w:rPr>
          <w:lang w:eastAsia="zh-CN"/>
        </w:rPr>
        <w:t xml:space="preserve">This resource represents all the </w:t>
      </w:r>
      <w:r>
        <w:rPr>
          <w:rFonts w:hint="eastAsia"/>
          <w:lang w:val="en-US" w:eastAsia="zh-CN"/>
        </w:rPr>
        <w:t>MSGin5G</w:t>
      </w:r>
      <w:r>
        <w:rPr>
          <w:lang w:eastAsia="zh-CN"/>
        </w:rPr>
        <w:t xml:space="preserve"> Servers that are </w:t>
      </w:r>
      <w:r>
        <w:rPr>
          <w:rFonts w:hint="eastAsia"/>
          <w:lang w:val="en-US" w:eastAsia="zh-CN"/>
        </w:rPr>
        <w:t>subscribed</w:t>
      </w:r>
      <w:r>
        <w:rPr>
          <w:lang w:eastAsia="zh-CN"/>
        </w:rPr>
        <w:t xml:space="preserve"> at a given </w:t>
      </w:r>
      <w:r>
        <w:rPr>
          <w:rFonts w:hint="eastAsia"/>
          <w:lang w:val="en-US" w:eastAsia="zh-CN"/>
        </w:rPr>
        <w:t xml:space="preserve">Messaging Topic </w:t>
      </w:r>
      <w:r>
        <w:rPr>
          <w:rFonts w:hint="eastAsia" w:eastAsia="宋体"/>
          <w:lang w:val="en-US" w:eastAsia="zh-CN"/>
        </w:rPr>
        <w:t xml:space="preserve">list </w:t>
      </w:r>
      <w:r>
        <w:rPr>
          <w:rFonts w:hint="eastAsia"/>
          <w:lang w:val="en-US" w:eastAsia="zh-CN"/>
        </w:rPr>
        <w:t xml:space="preserve">on a </w:t>
      </w:r>
      <w:r>
        <w:rPr>
          <w:lang w:eastAsia="zh-CN"/>
        </w:rPr>
        <w:t>MSGin5G Server.</w:t>
      </w:r>
    </w:p>
    <w:p>
      <w:pPr>
        <w:pStyle w:val="7"/>
      </w:pPr>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2</w:t>
      </w:r>
      <w:r>
        <w:tab/>
      </w:r>
      <w:r>
        <w:rPr>
          <w:rFonts w:hint="eastAsia"/>
        </w:rPr>
        <w:t>Resource Definition</w:t>
      </w:r>
      <w:bookmarkEnd w:id="1011"/>
    </w:p>
    <w:p>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p>
    <w:p>
      <w:pPr>
        <w:rPr>
          <w:lang w:eastAsia="zh-CN"/>
        </w:rPr>
      </w:pPr>
      <w:r>
        <w:rPr>
          <w:lang w:eastAsia="zh-CN"/>
        </w:rPr>
        <w:t>This resource shall support the resource URI variables defined in the table</w:t>
      </w:r>
      <w:r>
        <w:rPr>
          <w:rFonts w:ascii="Arial" w:hAnsi="Arial" w:eastAsia="等线"/>
          <w:sz w:val="18"/>
        </w:rPr>
        <w:t> </w:t>
      </w:r>
      <w:r>
        <w:rPr>
          <w:rFonts w:hint="eastAsia"/>
          <w:lang w:eastAsia="zh-CN"/>
        </w:rPr>
        <w:t>8.</w:t>
      </w:r>
      <w:r>
        <w:rPr>
          <w:rFonts w:hint="eastAsia"/>
          <w:lang w:val="en-US" w:eastAsia="zh-CN"/>
        </w:rPr>
        <w:t>3</w:t>
      </w:r>
      <w:r>
        <w:rPr>
          <w:lang w:eastAsia="zh-CN"/>
        </w:rPr>
        <w:t>.2.2.2-1.</w:t>
      </w:r>
    </w:p>
    <w:p>
      <w:pPr>
        <w:pStyle w:val="112"/>
      </w:pPr>
      <w:r>
        <w:t>Table</w:t>
      </w:r>
      <w:r>
        <w:rPr>
          <w:rFonts w:eastAsia="等线"/>
          <w:sz w:val="18"/>
        </w:rPr>
        <w:t> </w:t>
      </w:r>
      <w:r>
        <w:t>8.</w:t>
      </w:r>
      <w:r>
        <w:rPr>
          <w:rFonts w:hint="eastAsia"/>
          <w:lang w:val="en-US" w:eastAsia="zh-CN"/>
        </w:rPr>
        <w:t>3</w:t>
      </w:r>
      <w:r>
        <w:t>.2.2.2-1: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bl>
    <w:p>
      <w:pPr>
        <w:rPr>
          <w:lang w:eastAsia="zh-CN"/>
        </w:rPr>
      </w:pPr>
    </w:p>
    <w:p>
      <w:pPr>
        <w:pStyle w:val="7"/>
      </w:pPr>
      <w:bookmarkStart w:id="1012" w:name="_Toc162005593"/>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3</w:t>
      </w:r>
      <w:r>
        <w:tab/>
      </w:r>
      <w:r>
        <w:rPr>
          <w:rFonts w:hint="eastAsia"/>
        </w:rPr>
        <w:t>Resource Standard Methods</w:t>
      </w:r>
      <w:bookmarkEnd w:id="1012"/>
    </w:p>
    <w:p>
      <w:pPr>
        <w:pStyle w:val="8"/>
        <w:rPr>
          <w:lang w:eastAsia="zh-CN"/>
        </w:rPr>
      </w:pPr>
      <w:bookmarkStart w:id="1013" w:name="_Toc162005594"/>
      <w:r>
        <w:rPr>
          <w:lang w:eastAsia="zh-CN"/>
        </w:rPr>
        <w:t>8.</w:t>
      </w:r>
      <w:r>
        <w:rPr>
          <w:rFonts w:hint="eastAsia"/>
          <w:lang w:val="en-US" w:eastAsia="zh-CN"/>
        </w:rPr>
        <w:t>3</w:t>
      </w:r>
      <w:r>
        <w:rPr>
          <w:lang w:eastAsia="zh-CN"/>
        </w:rPr>
        <w:t>.2.2.3.1</w:t>
      </w:r>
      <w:r>
        <w:rPr>
          <w:lang w:eastAsia="zh-CN"/>
        </w:rPr>
        <w:tab/>
      </w:r>
      <w:r>
        <w:rPr>
          <w:lang w:eastAsia="zh-CN"/>
        </w:rPr>
        <w:t>POST</w:t>
      </w:r>
      <w:bookmarkEnd w:id="1013"/>
    </w:p>
    <w:p>
      <w:pPr>
        <w:rPr>
          <w:lang w:eastAsia="zh-CN"/>
        </w:rPr>
      </w:pPr>
      <w:r>
        <w:rPr>
          <w:lang w:eastAsia="zh-CN"/>
        </w:rPr>
        <w:t>This method shall support the URI query parameters specified in table</w:t>
      </w:r>
      <w:r>
        <w:rPr>
          <w:rFonts w:ascii="Arial" w:hAnsi="Arial" w:eastAsia="等线"/>
          <w:sz w:val="18"/>
        </w:rPr>
        <w:t> </w:t>
      </w:r>
      <w:r>
        <w:rPr>
          <w:lang w:eastAsia="zh-CN"/>
        </w:rPr>
        <w:t>8.</w:t>
      </w:r>
      <w:r>
        <w:rPr>
          <w:rFonts w:hint="eastAsia"/>
          <w:lang w:val="en-US" w:eastAsia="zh-CN"/>
        </w:rPr>
        <w:t>3</w:t>
      </w:r>
      <w:r>
        <w:rPr>
          <w:lang w:eastAsia="zh-CN"/>
        </w:rPr>
        <w:t>.2.2.3.1-1.</w:t>
      </w:r>
    </w:p>
    <w:p>
      <w:pPr>
        <w:pStyle w:val="112"/>
      </w:pPr>
      <w:r>
        <w:t>Table</w:t>
      </w:r>
      <w:r>
        <w:rPr>
          <w:rFonts w:eastAsia="等线"/>
          <w:sz w:val="18"/>
        </w:rPr>
        <w:t> </w:t>
      </w:r>
      <w:r>
        <w:t>8.</w:t>
      </w:r>
      <w:r>
        <w:rPr>
          <w:rFonts w:hint="eastAsia"/>
          <w:lang w:val="en-US" w:eastAsia="zh-CN"/>
        </w:rPr>
        <w:t>3</w:t>
      </w:r>
      <w:r>
        <w:t>.2.2.3.1-1: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w:t>
      </w:r>
      <w:r>
        <w:rPr>
          <w:rFonts w:hint="eastAsia"/>
          <w:lang w:val="en-US" w:eastAsia="zh-CN"/>
        </w:rPr>
        <w:t>3</w:t>
      </w:r>
      <w:r>
        <w:t>.2.2.3.1-2 and the response data structures and response codes specified in table</w:t>
      </w:r>
      <w:r>
        <w:rPr>
          <w:rFonts w:ascii="Arial" w:hAnsi="Arial" w:eastAsia="等线"/>
          <w:sz w:val="18"/>
        </w:rPr>
        <w:t> </w:t>
      </w:r>
      <w:r>
        <w:t>8.</w:t>
      </w:r>
      <w:r>
        <w:rPr>
          <w:rFonts w:hint="eastAsia"/>
          <w:lang w:val="en-US" w:eastAsia="zh-CN"/>
        </w:rPr>
        <w:t>3</w:t>
      </w:r>
      <w:r>
        <w:t>.2.2.3.1-3.</w:t>
      </w:r>
    </w:p>
    <w:p>
      <w:pPr>
        <w:pStyle w:val="112"/>
      </w:pPr>
      <w:r>
        <w:t>Table</w:t>
      </w:r>
      <w:r>
        <w:rPr>
          <w:rFonts w:eastAsia="等线"/>
          <w:sz w:val="18"/>
        </w:rPr>
        <w:t> </w:t>
      </w:r>
      <w:r>
        <w:t>8.</w:t>
      </w:r>
      <w:r>
        <w:rPr>
          <w:rFonts w:hint="eastAsia"/>
          <w:lang w:val="en-US" w:eastAsia="zh-CN"/>
        </w:rPr>
        <w:t>3</w:t>
      </w:r>
      <w:r>
        <w:t xml:space="preserve">.2.2.3.1-2: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r>
              <w:rPr>
                <w:rFonts w:hint="eastAsia"/>
                <w:kern w:val="2"/>
                <w:szCs w:val="22"/>
              </w:rPr>
              <w:t>TopicListSubscription</w:t>
            </w:r>
          </w:p>
        </w:tc>
        <w:tc>
          <w:tcPr>
            <w:tcW w:w="518" w:type="dxa"/>
            <w:tcBorders>
              <w:top w:val="single" w:color="auto" w:sz="6" w:space="0"/>
            </w:tcBorders>
          </w:tcPr>
          <w:p>
            <w:pPr>
              <w:pStyle w:val="104"/>
              <w:rPr>
                <w:kern w:val="2"/>
                <w:szCs w:val="22"/>
              </w:rPr>
            </w:pPr>
            <w:r>
              <w:rPr>
                <w:kern w:val="2"/>
                <w:szCs w:val="22"/>
              </w:rPr>
              <w:t>M</w:t>
            </w:r>
          </w:p>
        </w:tc>
        <w:tc>
          <w:tcPr>
            <w:tcW w:w="2268" w:type="dxa"/>
            <w:tcBorders>
              <w:top w:val="single" w:color="auto" w:sz="6" w:space="0"/>
            </w:tcBorders>
          </w:tcPr>
          <w:p>
            <w:pPr>
              <w:pStyle w:val="102"/>
              <w:rPr>
                <w:kern w:val="2"/>
                <w:szCs w:val="22"/>
              </w:rPr>
            </w:pPr>
            <w:r>
              <w:rPr>
                <w:kern w:val="2"/>
                <w:szCs w:val="22"/>
              </w:rPr>
              <w:t>1</w:t>
            </w:r>
          </w:p>
        </w:tc>
        <w:tc>
          <w:tcPr>
            <w:tcW w:w="5239" w:type="dxa"/>
            <w:tcBorders>
              <w:top w:val="single" w:color="auto" w:sz="6" w:space="0"/>
            </w:tcBorders>
            <w:shd w:val="clear" w:color="auto" w:fill="auto"/>
          </w:tcPr>
          <w:p>
            <w:pPr>
              <w:pStyle w:val="102"/>
              <w:rPr>
                <w:kern w:val="2"/>
                <w:szCs w:val="22"/>
              </w:rPr>
            </w:pPr>
            <w:r>
              <w:rPr>
                <w:rFonts w:hint="eastAsia"/>
                <w:kern w:val="2"/>
                <w:szCs w:val="22"/>
              </w:rPr>
              <w:t>Messaging Topic list subscription request information.</w:t>
            </w:r>
          </w:p>
        </w:tc>
      </w:tr>
    </w:tbl>
    <w:p>
      <w:pPr>
        <w:rPr>
          <w:lang w:eastAsia="zh-CN"/>
        </w:rPr>
      </w:pPr>
    </w:p>
    <w:p>
      <w:pPr>
        <w:pStyle w:val="112"/>
      </w:pPr>
      <w:r>
        <w:t>Table</w:t>
      </w:r>
      <w:r>
        <w:rPr>
          <w:rFonts w:eastAsia="等线"/>
          <w:sz w:val="18"/>
        </w:rPr>
        <w:t> </w:t>
      </w:r>
      <w:r>
        <w:t>8.</w:t>
      </w:r>
      <w:r>
        <w:rPr>
          <w:rFonts w:hint="eastAsia"/>
          <w:lang w:val="en-US" w:eastAsia="zh-CN"/>
        </w:rPr>
        <w:t>3</w:t>
      </w:r>
      <w:r>
        <w:t>.2.2.3.1-3: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rFonts w:hint="eastAsia"/>
                <w:kern w:val="2"/>
                <w:szCs w:val="22"/>
              </w:rPr>
              <w:t>TopicListSubscriptionAck</w:t>
            </w:r>
          </w:p>
        </w:tc>
        <w:tc>
          <w:tcPr>
            <w:tcW w:w="499" w:type="pct"/>
          </w:tcPr>
          <w:p>
            <w:pPr>
              <w:pStyle w:val="104"/>
              <w:rPr>
                <w:kern w:val="2"/>
                <w:szCs w:val="22"/>
              </w:rPr>
            </w:pPr>
            <w:r>
              <w:rPr>
                <w:kern w:val="2"/>
                <w:szCs w:val="22"/>
              </w:rPr>
              <w:t>M</w:t>
            </w:r>
          </w:p>
        </w:tc>
        <w:tc>
          <w:tcPr>
            <w:tcW w:w="738" w:type="pct"/>
          </w:tcPr>
          <w:p>
            <w:pPr>
              <w:pStyle w:val="102"/>
              <w:rPr>
                <w:kern w:val="2"/>
                <w:szCs w:val="22"/>
              </w:rPr>
            </w:pPr>
            <w:r>
              <w:rPr>
                <w:kern w:val="2"/>
                <w:szCs w:val="22"/>
              </w:rPr>
              <w:t>1</w:t>
            </w:r>
          </w:p>
        </w:tc>
        <w:tc>
          <w:tcPr>
            <w:tcW w:w="967" w:type="pct"/>
          </w:tcPr>
          <w:p>
            <w:pPr>
              <w:pStyle w:val="102"/>
              <w:rPr>
                <w:kern w:val="2"/>
                <w:szCs w:val="22"/>
                <w:lang w:eastAsia="zh-CN"/>
              </w:rPr>
            </w:pPr>
            <w:r>
              <w:rPr>
                <w:kern w:val="2"/>
                <w:szCs w:val="22"/>
                <w:lang w:eastAsia="zh-CN"/>
              </w:rPr>
              <w:t>201 Created</w:t>
            </w:r>
          </w:p>
        </w:tc>
        <w:tc>
          <w:tcPr>
            <w:tcW w:w="1971" w:type="pct"/>
            <w:shd w:val="clear" w:color="auto" w:fill="auto"/>
          </w:tcPr>
          <w:p>
            <w:pPr>
              <w:pStyle w:val="102"/>
              <w:rPr>
                <w:kern w:val="2"/>
                <w:szCs w:val="22"/>
              </w:rPr>
            </w:pPr>
            <w:r>
              <w:rPr>
                <w:rFonts w:hint="eastAsia"/>
                <w:kern w:val="2"/>
                <w:szCs w:val="22"/>
              </w:rPr>
              <w:t>The creation of an Messaging Topic list  subscription resource is confirmed.</w:t>
            </w:r>
          </w:p>
          <w:p>
            <w:pPr>
              <w:pStyle w:val="102"/>
              <w:rPr>
                <w:kern w:val="2"/>
                <w:szCs w:val="22"/>
              </w:rPr>
            </w:pPr>
            <w:r>
              <w:rPr>
                <w:rFonts w:hint="eastAsia"/>
                <w:kern w:val="2"/>
                <w:szCs w:val="22"/>
              </w:rPr>
              <w:t>The URI of the created resource shall be returned in the "Location" HTTP header.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p>
      <w:pPr>
        <w:pStyle w:val="112"/>
      </w:pPr>
      <w:r>
        <w:t>Table</w:t>
      </w:r>
      <w:r>
        <w:rPr>
          <w:rFonts w:eastAsia="等线"/>
          <w:sz w:val="18"/>
        </w:rPr>
        <w:t> </w:t>
      </w:r>
      <w:r>
        <w:t>8.</w:t>
      </w:r>
      <w:r>
        <w:rPr>
          <w:rFonts w:hint="eastAsia"/>
          <w:lang w:val="en-US" w:eastAsia="zh-CN"/>
        </w:rPr>
        <w:t>3</w:t>
      </w:r>
      <w:r>
        <w:t>.2.2.3.1-4: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3"/>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pPr>
              <w:pStyle w:val="103"/>
              <w:rPr>
                <w:kern w:val="2"/>
                <w:szCs w:val="22"/>
              </w:rPr>
            </w:pPr>
            <w:r>
              <w:rPr>
                <w:kern w:val="2"/>
                <w:szCs w:val="22"/>
              </w:rPr>
              <w:t>Name</w:t>
            </w:r>
          </w:p>
        </w:tc>
        <w:tc>
          <w:tcPr>
            <w:tcW w:w="666"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pPr>
              <w:pStyle w:val="102"/>
              <w:rPr>
                <w:kern w:val="2"/>
                <w:szCs w:val="22"/>
              </w:rPr>
            </w:pPr>
            <w:r>
              <w:rPr>
                <w:kern w:val="2"/>
                <w:szCs w:val="22"/>
              </w:rPr>
              <w:t>n/a</w:t>
            </w:r>
          </w:p>
        </w:tc>
        <w:tc>
          <w:tcPr>
            <w:tcW w:w="666"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199"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w:t>
      </w:r>
      <w:r>
        <w:rPr>
          <w:rFonts w:hint="eastAsia"/>
          <w:lang w:val="en-US" w:eastAsia="zh-CN"/>
        </w:rPr>
        <w:t>3</w:t>
      </w:r>
      <w:r>
        <w:t>.2.2.3.1-5: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1"/>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pPr>
              <w:pStyle w:val="103"/>
              <w:rPr>
                <w:kern w:val="2"/>
                <w:szCs w:val="22"/>
              </w:rPr>
            </w:pPr>
            <w:r>
              <w:rPr>
                <w:kern w:val="2"/>
                <w:szCs w:val="22"/>
              </w:rPr>
              <w:t>Name</w:t>
            </w:r>
          </w:p>
        </w:tc>
        <w:tc>
          <w:tcPr>
            <w:tcW w:w="731" w:type="pct"/>
            <w:tcBorders>
              <w:bottom w:val="single" w:color="auto" w:sz="6" w:space="0"/>
            </w:tcBorders>
            <w:shd w:val="clear" w:color="auto" w:fill="C0C0C0"/>
          </w:tcPr>
          <w:p>
            <w:pPr>
              <w:pStyle w:val="103"/>
              <w:rPr>
                <w:kern w:val="2"/>
                <w:szCs w:val="22"/>
              </w:rPr>
            </w:pPr>
            <w:r>
              <w:rPr>
                <w:kern w:val="2"/>
                <w:szCs w:val="22"/>
              </w:rPr>
              <w:t>Data type</w:t>
            </w:r>
          </w:p>
        </w:tc>
        <w:tc>
          <w:tcPr>
            <w:tcW w:w="215"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pPr>
              <w:pStyle w:val="102"/>
              <w:rPr>
                <w:kern w:val="2"/>
                <w:szCs w:val="22"/>
              </w:rPr>
            </w:pPr>
            <w:r>
              <w:rPr>
                <w:kern w:val="2"/>
                <w:szCs w:val="22"/>
              </w:rPr>
              <w:t>Location</w:t>
            </w:r>
          </w:p>
        </w:tc>
        <w:tc>
          <w:tcPr>
            <w:tcW w:w="731" w:type="pct"/>
            <w:tcBorders>
              <w:top w:val="single" w:color="auto" w:sz="6" w:space="0"/>
            </w:tcBorders>
          </w:tcPr>
          <w:p>
            <w:pPr>
              <w:pStyle w:val="102"/>
              <w:rPr>
                <w:kern w:val="2"/>
                <w:szCs w:val="22"/>
              </w:rPr>
            </w:pPr>
            <w:r>
              <w:rPr>
                <w:kern w:val="2"/>
                <w:szCs w:val="22"/>
              </w:rPr>
              <w:t>String</w:t>
            </w:r>
          </w:p>
        </w:tc>
        <w:tc>
          <w:tcPr>
            <w:tcW w:w="215" w:type="pct"/>
            <w:tcBorders>
              <w:top w:val="single" w:color="auto" w:sz="6" w:space="0"/>
            </w:tcBorders>
          </w:tcPr>
          <w:p>
            <w:pPr>
              <w:pStyle w:val="104"/>
              <w:rPr>
                <w:kern w:val="2"/>
                <w:szCs w:val="22"/>
                <w:lang w:eastAsia="zh-CN"/>
              </w:rPr>
            </w:pPr>
            <w:r>
              <w:rPr>
                <w:kern w:val="2"/>
                <w:szCs w:val="22"/>
                <w:lang w:eastAsia="zh-CN"/>
              </w:rPr>
              <w:t>M</w:t>
            </w:r>
          </w:p>
        </w:tc>
        <w:tc>
          <w:tcPr>
            <w:tcW w:w="653" w:type="pct"/>
            <w:tcBorders>
              <w:top w:val="single" w:color="auto" w:sz="6" w:space="0"/>
            </w:tcBorders>
          </w:tcPr>
          <w:p>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pPr>
              <w:pStyle w:val="102"/>
              <w:rPr>
                <w:kern w:val="2"/>
                <w:szCs w:val="22"/>
              </w:rPr>
            </w:pPr>
            <w:r>
              <w:rPr>
                <w:rFonts w:hint="eastAsia"/>
                <w:kern w:val="2"/>
                <w:szCs w:val="22"/>
              </w:rPr>
              <w:t>Contains the URI of the newly created resource, according to the structure: {apiRoot}/msgs-topiclistevent/&lt;apiVersion&gt;/topiclist-subscriptions/{subscriptionId}</w:t>
            </w:r>
          </w:p>
        </w:tc>
      </w:tr>
    </w:tbl>
    <w:p/>
    <w:p>
      <w:pPr>
        <w:pStyle w:val="6"/>
      </w:pPr>
      <w:bookmarkStart w:id="1014" w:name="_Toc162005595"/>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ab/>
      </w:r>
      <w:r>
        <w:rPr>
          <w:rFonts w:hint="eastAsia"/>
        </w:rPr>
        <w:t>Resource: Individual Topic List Subscription</w:t>
      </w:r>
      <w:bookmarkEnd w:id="1014"/>
    </w:p>
    <w:p>
      <w:pPr>
        <w:pStyle w:val="7"/>
      </w:pPr>
      <w:bookmarkStart w:id="1015" w:name="_Toc162005596"/>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.1</w:t>
      </w:r>
      <w:r>
        <w:tab/>
      </w:r>
      <w:r>
        <w:rPr>
          <w:rFonts w:hint="eastAsia"/>
        </w:rPr>
        <w:t>Description</w:t>
      </w:r>
      <w:bookmarkEnd w:id="1015"/>
    </w:p>
    <w:p>
      <w:pPr>
        <w:rPr>
          <w:lang w:eastAsia="zh-CN"/>
        </w:rPr>
      </w:pPr>
      <w:r>
        <w:rPr>
          <w:rFonts w:hint="eastAsia"/>
          <w:lang w:eastAsia="zh-CN"/>
        </w:rPr>
        <w:t>The Individual Topic List Subscription resource represents single Messaging Topic list subscription at a given MSGin5G Server. The resource allows an MSGin5G Server to delete Individual Topic List Subscription resource.</w:t>
      </w:r>
    </w:p>
    <w:p>
      <w:pPr>
        <w:pStyle w:val="7"/>
      </w:pPr>
      <w:bookmarkStart w:id="1016" w:name="_Toc162005597"/>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2</w:t>
      </w:r>
      <w:r>
        <w:tab/>
      </w:r>
      <w:r>
        <w:rPr>
          <w:rFonts w:hint="eastAsia"/>
        </w:rPr>
        <w:t>Resource Definition</w:t>
      </w:r>
      <w:bookmarkEnd w:id="1016"/>
    </w:p>
    <w:p>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r>
        <w:rPr>
          <w:rFonts w:hint="eastAsia"/>
          <w:b/>
          <w:bCs/>
          <w:lang w:val="en-US" w:eastAsia="zh-CN"/>
        </w:rPr>
        <w:t>subscrip</w:t>
      </w:r>
      <w:r>
        <w:rPr>
          <w:b/>
          <w:bCs/>
          <w:lang w:eastAsia="zh-CN"/>
        </w:rPr>
        <w:t>tionId}</w:t>
      </w:r>
    </w:p>
    <w:p>
      <w:pPr>
        <w:rPr>
          <w:lang w:eastAsia="zh-CN"/>
        </w:rPr>
      </w:pPr>
      <w:r>
        <w:rPr>
          <w:lang w:eastAsia="zh-CN"/>
        </w:rPr>
        <w:t>This resource shall support the resource URI variables defined in the table</w:t>
      </w:r>
      <w:r>
        <w:rPr>
          <w:rFonts w:ascii="Arial" w:hAnsi="Arial" w:eastAsia="等线"/>
          <w:sz w:val="18"/>
        </w:rPr>
        <w:t> </w:t>
      </w:r>
      <w:r>
        <w:rPr>
          <w:rFonts w:hint="eastAsia"/>
          <w:lang w:eastAsia="zh-CN"/>
        </w:rPr>
        <w:t>8.</w:t>
      </w:r>
      <w:r>
        <w:rPr>
          <w:rFonts w:hint="eastAsia"/>
          <w:lang w:val="en-US" w:eastAsia="zh-CN"/>
        </w:rPr>
        <w:t>3</w:t>
      </w:r>
      <w:r>
        <w:rPr>
          <w:lang w:eastAsia="zh-CN"/>
        </w:rPr>
        <w:t>.2.</w:t>
      </w:r>
      <w:r>
        <w:rPr>
          <w:rFonts w:hint="eastAsia"/>
          <w:lang w:val="en-US" w:eastAsia="zh-CN"/>
        </w:rPr>
        <w:t>3</w:t>
      </w:r>
      <w:r>
        <w:rPr>
          <w:lang w:eastAsia="zh-CN"/>
        </w:rPr>
        <w:t>.2-1.</w:t>
      </w: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247"/>
        <w:gridCol w:w="1307"/>
        <w:gridCol w:w="722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rFonts w:hint="eastAsia"/>
                <w:kern w:val="2"/>
                <w:szCs w:val="22"/>
                <w:lang w:eastAsia="zh-CN"/>
              </w:rPr>
              <w:t>subscriptionId</w:t>
            </w:r>
          </w:p>
        </w:tc>
        <w:tc>
          <w:tcPr>
            <w:tcW w:w="708" w:type="pct"/>
          </w:tcPr>
          <w:p>
            <w:pPr>
              <w:pStyle w:val="102"/>
              <w:rPr>
                <w:kern w:val="2"/>
                <w:szCs w:val="22"/>
              </w:rPr>
            </w:pPr>
            <w:r>
              <w:rPr>
                <w:rFonts w:hint="eastAsia"/>
                <w:kern w:val="2"/>
                <w:szCs w:val="22"/>
              </w:rPr>
              <w:t>string</w:t>
            </w:r>
          </w:p>
        </w:tc>
        <w:tc>
          <w:tcPr>
            <w:tcW w:w="3733" w:type="pct"/>
            <w:vAlign w:val="center"/>
          </w:tcPr>
          <w:p>
            <w:pPr>
              <w:pStyle w:val="102"/>
              <w:rPr>
                <w:kern w:val="2"/>
                <w:szCs w:val="22"/>
              </w:rPr>
            </w:pPr>
            <w:r>
              <w:rPr>
                <w:rFonts w:hint="eastAsia"/>
                <w:kern w:val="2"/>
                <w:szCs w:val="22"/>
              </w:rPr>
              <w:t>The MSGin5G Server Messaging Topic list subscription resource id</w:t>
            </w:r>
          </w:p>
        </w:tc>
      </w:tr>
    </w:tbl>
    <w:p>
      <w:pPr>
        <w:rPr>
          <w:lang w:eastAsia="zh-CN"/>
        </w:rPr>
      </w:pPr>
    </w:p>
    <w:p>
      <w:pPr>
        <w:pStyle w:val="7"/>
      </w:pPr>
      <w:bookmarkStart w:id="1017" w:name="_Toc162005598"/>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3</w:t>
      </w:r>
      <w:r>
        <w:tab/>
      </w:r>
      <w:r>
        <w:rPr>
          <w:rFonts w:hint="eastAsia"/>
        </w:rPr>
        <w:t>Resource Standard Methods</w:t>
      </w:r>
      <w:bookmarkEnd w:id="1017"/>
    </w:p>
    <w:p>
      <w:pPr>
        <w:pStyle w:val="8"/>
        <w:rPr>
          <w:lang w:eastAsia="zh-CN"/>
        </w:rPr>
      </w:pPr>
      <w:bookmarkStart w:id="1018" w:name="_Toc162005599"/>
      <w:r>
        <w:rPr>
          <w:lang w:eastAsia="zh-CN"/>
        </w:rPr>
        <w:t>8.</w:t>
      </w:r>
      <w:r>
        <w:rPr>
          <w:rFonts w:hint="eastAsia"/>
          <w:lang w:val="en-US" w:eastAsia="zh-CN"/>
        </w:rPr>
        <w:t>3</w:t>
      </w:r>
      <w:r>
        <w:rPr>
          <w:lang w:eastAsia="zh-CN"/>
        </w:rPr>
        <w:t>.2.</w:t>
      </w:r>
      <w:r>
        <w:rPr>
          <w:rFonts w:hint="eastAsia"/>
          <w:lang w:val="en-US" w:eastAsia="zh-CN"/>
        </w:rPr>
        <w:t>3</w:t>
      </w:r>
      <w:r>
        <w:rPr>
          <w:lang w:eastAsia="zh-CN"/>
        </w:rPr>
        <w:t>.3.1</w:t>
      </w:r>
      <w:r>
        <w:rPr>
          <w:lang w:eastAsia="zh-CN"/>
        </w:rPr>
        <w:tab/>
      </w:r>
      <w:r>
        <w:rPr>
          <w:lang w:eastAsia="zh-CN"/>
        </w:rPr>
        <w:t>POST</w:t>
      </w:r>
      <w:bookmarkEnd w:id="1018"/>
    </w:p>
    <w:p>
      <w:pPr>
        <w:rPr>
          <w:lang w:eastAsia="zh-CN"/>
        </w:rPr>
      </w:pPr>
      <w:r>
        <w:rPr>
          <w:lang w:eastAsia="zh-CN"/>
        </w:rPr>
        <w:t>This method shall support the URI query parameters specified in table</w:t>
      </w:r>
      <w:r>
        <w:rPr>
          <w:rFonts w:ascii="Arial" w:hAnsi="Arial" w:eastAsia="等线"/>
          <w:sz w:val="18"/>
        </w:rPr>
        <w:t> </w:t>
      </w:r>
      <w:r>
        <w:rPr>
          <w:lang w:eastAsia="zh-CN"/>
        </w:rPr>
        <w:t>8.</w:t>
      </w:r>
      <w:r>
        <w:rPr>
          <w:rFonts w:hint="eastAsia"/>
          <w:lang w:val="en-US" w:eastAsia="zh-CN"/>
        </w:rPr>
        <w:t>3</w:t>
      </w:r>
      <w:r>
        <w:rPr>
          <w:lang w:eastAsia="zh-CN"/>
        </w:rPr>
        <w:t>.2.</w:t>
      </w:r>
      <w:r>
        <w:rPr>
          <w:rFonts w:hint="eastAsia"/>
          <w:lang w:val="en-US" w:eastAsia="zh-CN"/>
        </w:rPr>
        <w:t>3</w:t>
      </w:r>
      <w:r>
        <w:rPr>
          <w:lang w:eastAsia="zh-CN"/>
        </w:rPr>
        <w:t>.3.1-1.</w:t>
      </w: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w:t>
      </w:r>
      <w:r>
        <w:rPr>
          <w:rFonts w:hint="eastAsia"/>
          <w:lang w:val="en-US" w:eastAsia="zh-CN"/>
        </w:rPr>
        <w:t>3</w:t>
      </w:r>
      <w:r>
        <w:t>.2.</w:t>
      </w:r>
      <w:r>
        <w:rPr>
          <w:rFonts w:hint="eastAsia"/>
          <w:lang w:val="en-US" w:eastAsia="zh-CN"/>
        </w:rPr>
        <w:t>3</w:t>
      </w:r>
      <w:r>
        <w:t>.3.1-2 and the response data structures and response codes specified in table</w:t>
      </w:r>
      <w:r>
        <w:rPr>
          <w:rFonts w:ascii="Arial" w:hAnsi="Arial" w:eastAsia="等线"/>
          <w:sz w:val="18"/>
        </w:rPr>
        <w:t> </w:t>
      </w:r>
      <w:r>
        <w:t>8.</w:t>
      </w:r>
      <w:r>
        <w:rPr>
          <w:rFonts w:hint="eastAsia"/>
          <w:lang w:val="en-US" w:eastAsia="zh-CN"/>
        </w:rPr>
        <w:t>3</w:t>
      </w:r>
      <w:r>
        <w:t>.2.</w:t>
      </w:r>
      <w:r>
        <w:rPr>
          <w:rFonts w:hint="eastAsia"/>
          <w:lang w:val="en-US" w:eastAsia="zh-CN"/>
        </w:rPr>
        <w:t>3</w:t>
      </w:r>
      <w:r>
        <w:t>.3.1-3.</w:t>
      </w: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 xml:space="preserve">.3.1-2: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r>
              <w:rPr>
                <w:rFonts w:hint="eastAsia"/>
                <w:kern w:val="2"/>
                <w:szCs w:val="22"/>
              </w:rPr>
              <w:t>TopicListUnsubscription</w:t>
            </w:r>
          </w:p>
        </w:tc>
        <w:tc>
          <w:tcPr>
            <w:tcW w:w="518" w:type="dxa"/>
            <w:tcBorders>
              <w:top w:val="single" w:color="auto" w:sz="6" w:space="0"/>
            </w:tcBorders>
          </w:tcPr>
          <w:p>
            <w:pPr>
              <w:pStyle w:val="104"/>
              <w:rPr>
                <w:kern w:val="2"/>
                <w:szCs w:val="22"/>
              </w:rPr>
            </w:pPr>
            <w:r>
              <w:rPr>
                <w:rFonts w:hint="eastAsia"/>
                <w:kern w:val="2"/>
                <w:szCs w:val="22"/>
              </w:rPr>
              <w:t>M</w:t>
            </w:r>
          </w:p>
        </w:tc>
        <w:tc>
          <w:tcPr>
            <w:tcW w:w="2268" w:type="dxa"/>
            <w:tcBorders>
              <w:top w:val="single" w:color="auto" w:sz="6" w:space="0"/>
            </w:tcBorders>
          </w:tcPr>
          <w:p>
            <w:pPr>
              <w:pStyle w:val="102"/>
              <w:rPr>
                <w:kern w:val="2"/>
                <w:szCs w:val="22"/>
              </w:rPr>
            </w:pPr>
            <w:r>
              <w:rPr>
                <w:rFonts w:hint="eastAsia"/>
                <w:kern w:val="2"/>
                <w:szCs w:val="22"/>
              </w:rPr>
              <w:t>1</w:t>
            </w:r>
          </w:p>
        </w:tc>
        <w:tc>
          <w:tcPr>
            <w:tcW w:w="5239" w:type="dxa"/>
            <w:tcBorders>
              <w:top w:val="single" w:color="auto" w:sz="6" w:space="0"/>
            </w:tcBorders>
            <w:shd w:val="clear" w:color="auto" w:fill="auto"/>
          </w:tcPr>
          <w:p>
            <w:pPr>
              <w:pStyle w:val="102"/>
              <w:rPr>
                <w:kern w:val="2"/>
                <w:szCs w:val="22"/>
              </w:rPr>
            </w:pPr>
            <w:r>
              <w:rPr>
                <w:rFonts w:hint="eastAsia"/>
                <w:kern w:val="2"/>
                <w:szCs w:val="22"/>
              </w:rPr>
              <w:t xml:space="preserve">Messaging Topic list </w:t>
            </w:r>
            <w:r>
              <w:rPr>
                <w:rFonts w:hint="eastAsia"/>
                <w:kern w:val="2"/>
                <w:szCs w:val="22"/>
                <w:lang w:val="en-US" w:eastAsia="zh-CN"/>
              </w:rPr>
              <w:t>un</w:t>
            </w:r>
            <w:r>
              <w:rPr>
                <w:rFonts w:hint="eastAsia"/>
                <w:kern w:val="2"/>
                <w:szCs w:val="22"/>
              </w:rPr>
              <w:t>subscription request information.</w:t>
            </w:r>
          </w:p>
        </w:tc>
      </w:tr>
    </w:tbl>
    <w:p>
      <w:pPr>
        <w:rPr>
          <w:lang w:eastAsia="zh-CN"/>
        </w:rPr>
      </w:pP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.3.1-3: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2"/>
        <w:gridCol w:w="975"/>
        <w:gridCol w:w="1442"/>
        <w:gridCol w:w="1888"/>
        <w:gridCol w:w="385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6"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0"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rFonts w:hint="eastAsia"/>
                <w:kern w:val="2"/>
                <w:szCs w:val="22"/>
              </w:rPr>
              <w:t>n/a</w:t>
            </w:r>
          </w:p>
        </w:tc>
        <w:tc>
          <w:tcPr>
            <w:tcW w:w="499" w:type="pct"/>
          </w:tcPr>
          <w:p>
            <w:pPr>
              <w:pStyle w:val="104"/>
              <w:rPr>
                <w:kern w:val="2"/>
                <w:szCs w:val="22"/>
              </w:rPr>
            </w:pPr>
          </w:p>
        </w:tc>
        <w:tc>
          <w:tcPr>
            <w:tcW w:w="738" w:type="pct"/>
          </w:tcPr>
          <w:p>
            <w:pPr>
              <w:pStyle w:val="102"/>
              <w:rPr>
                <w:kern w:val="2"/>
                <w:szCs w:val="22"/>
              </w:rPr>
            </w:pPr>
          </w:p>
        </w:tc>
        <w:tc>
          <w:tcPr>
            <w:tcW w:w="966" w:type="pct"/>
          </w:tcPr>
          <w:p>
            <w:pPr>
              <w:pStyle w:val="102"/>
              <w:rPr>
                <w:kern w:val="2"/>
                <w:szCs w:val="22"/>
                <w:lang w:eastAsia="zh-CN"/>
              </w:rPr>
            </w:pPr>
            <w:r>
              <w:rPr>
                <w:rFonts w:hint="eastAsia"/>
                <w:kern w:val="2"/>
                <w:szCs w:val="22"/>
                <w:lang w:eastAsia="zh-CN"/>
              </w:rPr>
              <w:t>204 No Content</w:t>
            </w:r>
          </w:p>
        </w:tc>
        <w:tc>
          <w:tcPr>
            <w:tcW w:w="1970" w:type="pct"/>
            <w:shd w:val="clear" w:color="auto" w:fill="auto"/>
          </w:tcPr>
          <w:p>
            <w:pPr>
              <w:pStyle w:val="102"/>
              <w:rPr>
                <w:kern w:val="2"/>
                <w:szCs w:val="22"/>
              </w:rPr>
            </w:pPr>
            <w:r>
              <w:rPr>
                <w:rFonts w:hint="eastAsia"/>
                <w:kern w:val="2"/>
                <w:szCs w:val="22"/>
              </w:rPr>
              <w:t>Successful response. The individual MSGin5G Server Messaging Topic list subscription matching the subscriptionId is successfully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rFonts w:hint="eastAsia"/>
                <w:kern w:val="2"/>
                <w:szCs w:val="22"/>
              </w:rPr>
              <w:t>TopicListUnsubcriptionAck</w:t>
            </w:r>
          </w:p>
        </w:tc>
        <w:tc>
          <w:tcPr>
            <w:tcW w:w="499" w:type="pct"/>
          </w:tcPr>
          <w:p>
            <w:pPr>
              <w:pStyle w:val="104"/>
              <w:rPr>
                <w:kern w:val="2"/>
                <w:szCs w:val="22"/>
              </w:rPr>
            </w:pPr>
            <w:r>
              <w:rPr>
                <w:kern w:val="2"/>
                <w:szCs w:val="22"/>
              </w:rPr>
              <w:t>M</w:t>
            </w:r>
          </w:p>
        </w:tc>
        <w:tc>
          <w:tcPr>
            <w:tcW w:w="738" w:type="pct"/>
          </w:tcPr>
          <w:p>
            <w:pPr>
              <w:pStyle w:val="102"/>
              <w:rPr>
                <w:kern w:val="2"/>
                <w:szCs w:val="22"/>
              </w:rPr>
            </w:pPr>
            <w:r>
              <w:rPr>
                <w:kern w:val="2"/>
                <w:szCs w:val="22"/>
              </w:rPr>
              <w:t>1</w:t>
            </w:r>
          </w:p>
        </w:tc>
        <w:tc>
          <w:tcPr>
            <w:tcW w:w="966" w:type="pct"/>
          </w:tcPr>
          <w:p>
            <w:pPr>
              <w:pStyle w:val="102"/>
              <w:rPr>
                <w:kern w:val="2"/>
                <w:szCs w:val="22"/>
                <w:lang w:eastAsia="zh-CN"/>
              </w:rPr>
            </w:pPr>
            <w:r>
              <w:rPr>
                <w:rFonts w:hint="eastAsia"/>
                <w:kern w:val="2"/>
                <w:szCs w:val="22"/>
                <w:lang w:eastAsia="zh-CN"/>
              </w:rPr>
              <w:t>200 OK</w:t>
            </w:r>
          </w:p>
        </w:tc>
        <w:tc>
          <w:tcPr>
            <w:tcW w:w="1970" w:type="pct"/>
            <w:shd w:val="clear" w:color="auto" w:fill="auto"/>
          </w:tcPr>
          <w:p>
            <w:pPr>
              <w:pStyle w:val="102"/>
              <w:rPr>
                <w:kern w:val="2"/>
                <w:szCs w:val="22"/>
              </w:rPr>
            </w:pPr>
            <w:r>
              <w:rPr>
                <w:rFonts w:hint="eastAsia"/>
                <w:kern w:val="2"/>
                <w:szCs w:val="22"/>
              </w:rPr>
              <w:t>Response of successfully handled Topic list unsubscription request with status information if subscription is not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3"/>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pPr>
              <w:pStyle w:val="103"/>
              <w:rPr>
                <w:kern w:val="2"/>
                <w:szCs w:val="22"/>
              </w:rPr>
            </w:pPr>
            <w:r>
              <w:rPr>
                <w:kern w:val="2"/>
                <w:szCs w:val="22"/>
              </w:rPr>
              <w:t>Name</w:t>
            </w:r>
          </w:p>
        </w:tc>
        <w:tc>
          <w:tcPr>
            <w:tcW w:w="666"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pPr>
              <w:pStyle w:val="102"/>
              <w:rPr>
                <w:kern w:val="2"/>
                <w:szCs w:val="22"/>
              </w:rPr>
            </w:pPr>
            <w:r>
              <w:rPr>
                <w:kern w:val="2"/>
                <w:szCs w:val="22"/>
              </w:rPr>
              <w:t>n/a</w:t>
            </w:r>
          </w:p>
        </w:tc>
        <w:tc>
          <w:tcPr>
            <w:tcW w:w="666"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199"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.3.1-5: Headers supported by the 20</w:t>
      </w:r>
      <w:r>
        <w:rPr>
          <w:rFonts w:hint="eastAsia"/>
          <w:lang w:val="en-US" w:eastAsia="zh-CN"/>
        </w:rPr>
        <w:t>4</w:t>
      </w:r>
      <w:r>
        <w:t xml:space="preserve">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1"/>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pPr>
              <w:pStyle w:val="103"/>
              <w:rPr>
                <w:kern w:val="2"/>
                <w:szCs w:val="22"/>
              </w:rPr>
            </w:pPr>
            <w:r>
              <w:rPr>
                <w:kern w:val="2"/>
                <w:szCs w:val="22"/>
              </w:rPr>
              <w:t>Name</w:t>
            </w:r>
          </w:p>
        </w:tc>
        <w:tc>
          <w:tcPr>
            <w:tcW w:w="731" w:type="pct"/>
            <w:tcBorders>
              <w:bottom w:val="single" w:color="auto" w:sz="6" w:space="0"/>
            </w:tcBorders>
            <w:shd w:val="clear" w:color="auto" w:fill="C0C0C0"/>
          </w:tcPr>
          <w:p>
            <w:pPr>
              <w:pStyle w:val="103"/>
              <w:rPr>
                <w:kern w:val="2"/>
                <w:szCs w:val="22"/>
              </w:rPr>
            </w:pPr>
            <w:r>
              <w:rPr>
                <w:kern w:val="2"/>
                <w:szCs w:val="22"/>
              </w:rPr>
              <w:t>Data type</w:t>
            </w:r>
          </w:p>
        </w:tc>
        <w:tc>
          <w:tcPr>
            <w:tcW w:w="215"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pPr>
              <w:pStyle w:val="102"/>
              <w:rPr>
                <w:kern w:val="2"/>
                <w:szCs w:val="22"/>
                <w:lang w:val="en-US" w:eastAsia="zh-CN"/>
              </w:rPr>
            </w:pPr>
            <w:r>
              <w:rPr>
                <w:rFonts w:hint="eastAsia"/>
                <w:kern w:val="2"/>
                <w:szCs w:val="22"/>
                <w:lang w:val="en-US" w:eastAsia="zh-CN"/>
              </w:rPr>
              <w:t>n/a</w:t>
            </w:r>
          </w:p>
        </w:tc>
        <w:tc>
          <w:tcPr>
            <w:tcW w:w="731" w:type="pct"/>
            <w:tcBorders>
              <w:top w:val="single" w:color="auto" w:sz="6" w:space="0"/>
            </w:tcBorders>
          </w:tcPr>
          <w:p>
            <w:pPr>
              <w:pStyle w:val="102"/>
              <w:rPr>
                <w:kern w:val="2"/>
                <w:szCs w:val="22"/>
              </w:rPr>
            </w:pPr>
          </w:p>
        </w:tc>
        <w:tc>
          <w:tcPr>
            <w:tcW w:w="215" w:type="pct"/>
            <w:tcBorders>
              <w:top w:val="single" w:color="auto" w:sz="6" w:space="0"/>
            </w:tcBorders>
          </w:tcPr>
          <w:p>
            <w:pPr>
              <w:pStyle w:val="104"/>
              <w:rPr>
                <w:kern w:val="2"/>
                <w:szCs w:val="22"/>
                <w:lang w:eastAsia="zh-CN"/>
              </w:rPr>
            </w:pPr>
          </w:p>
        </w:tc>
        <w:tc>
          <w:tcPr>
            <w:tcW w:w="653" w:type="pct"/>
            <w:tcBorders>
              <w:top w:val="single" w:color="auto" w:sz="6" w:space="0"/>
            </w:tcBorders>
          </w:tcPr>
          <w:p>
            <w:pPr>
              <w:pStyle w:val="102"/>
              <w:rPr>
                <w:kern w:val="2"/>
                <w:szCs w:val="22"/>
                <w:lang w:eastAsia="zh-CN"/>
              </w:rPr>
            </w:pPr>
          </w:p>
        </w:tc>
        <w:tc>
          <w:tcPr>
            <w:tcW w:w="2199" w:type="pct"/>
            <w:tcBorders>
              <w:top w:val="single" w:color="auto" w:sz="6" w:space="0"/>
            </w:tcBorders>
            <w:shd w:val="clear" w:color="auto" w:fill="auto"/>
            <w:vAlign w:val="center"/>
          </w:tcPr>
          <w:p>
            <w:pPr>
              <w:pStyle w:val="102"/>
              <w:rPr>
                <w:kern w:val="2"/>
                <w:szCs w:val="22"/>
              </w:rPr>
            </w:pPr>
          </w:p>
        </w:tc>
      </w:tr>
    </w:tbl>
    <w:p/>
    <w:p>
      <w:pPr>
        <w:pStyle w:val="5"/>
      </w:pPr>
      <w:bookmarkStart w:id="1019" w:name="_Toc162005600"/>
      <w:r>
        <w:rPr>
          <w:rFonts w:hint="eastAsia"/>
          <w:lang w:val="en-US" w:eastAsia="zh-CN"/>
        </w:rPr>
        <w:t>8</w:t>
      </w:r>
      <w:r>
        <w:t>.</w:t>
      </w:r>
      <w:r>
        <w:rPr>
          <w:rFonts w:hint="eastAsia"/>
          <w:lang w:val="en-US" w:eastAsia="zh-CN"/>
        </w:rPr>
        <w:t>3</w:t>
      </w:r>
      <w:r>
        <w:t>.3</w:t>
      </w:r>
      <w:r>
        <w:tab/>
      </w:r>
      <w:r>
        <w:rPr>
          <w:rFonts w:hint="eastAsia"/>
        </w:rPr>
        <w:t>Custom Operations without associated resources</w:t>
      </w:r>
      <w:bookmarkEnd w:id="1019"/>
    </w:p>
    <w:p>
      <w:pPr>
        <w:pStyle w:val="6"/>
      </w:pPr>
      <w:bookmarkStart w:id="1020" w:name="_Toc162005601"/>
      <w:r>
        <w:rPr>
          <w:rFonts w:hint="eastAsia"/>
          <w:lang w:val="en-US" w:eastAsia="zh-CN"/>
        </w:rPr>
        <w:t>8</w:t>
      </w:r>
      <w:r>
        <w:t>.</w:t>
      </w:r>
      <w:r>
        <w:rPr>
          <w:rFonts w:hint="eastAsia"/>
          <w:lang w:val="en-US" w:eastAsia="zh-CN"/>
        </w:rPr>
        <w:t>3</w:t>
      </w:r>
      <w:r>
        <w:t>.3.1</w:t>
      </w:r>
      <w:r>
        <w:tab/>
      </w:r>
      <w:r>
        <w:t>Overview</w:t>
      </w:r>
      <w:bookmarkEnd w:id="1020"/>
    </w:p>
    <w:p>
      <w:pPr>
        <w:rPr>
          <w:lang w:eastAsia="zh-CN"/>
        </w:rPr>
      </w:pPr>
      <w:r>
        <w:rPr>
          <w:lang w:eastAsia="zh-CN"/>
        </w:rPr>
        <w:t xml:space="preserve">The structure of the custom operation URIs of the </w:t>
      </w:r>
      <w:r>
        <w:rPr>
          <w:rFonts w:hint="eastAsia"/>
          <w:lang w:eastAsia="zh-CN"/>
        </w:rPr>
        <w:t>MSGS_MSGTopiclistEvent</w:t>
      </w:r>
      <w:r>
        <w:rPr>
          <w:lang w:eastAsia="zh-CN"/>
        </w:rPr>
        <w:t xml:space="preserve"> service is shown in Figure</w:t>
      </w:r>
      <w:r>
        <w:t> </w:t>
      </w:r>
      <w:r>
        <w:rPr>
          <w:rFonts w:hint="eastAsia"/>
          <w:lang w:val="en-US" w:eastAsia="zh-CN"/>
        </w:rPr>
        <w:t>8</w:t>
      </w:r>
      <w:r>
        <w:rPr>
          <w:lang w:eastAsia="zh-CN"/>
        </w:rPr>
        <w:t>.</w:t>
      </w:r>
      <w:r>
        <w:rPr>
          <w:rFonts w:hint="eastAsia"/>
          <w:lang w:val="en-US" w:eastAsia="zh-CN"/>
        </w:rPr>
        <w:t>3</w:t>
      </w:r>
      <w:r>
        <w:rPr>
          <w:lang w:eastAsia="zh-CN"/>
        </w:rPr>
        <w:t>.3.1-1.</w:t>
      </w:r>
    </w:p>
    <w:p>
      <w:pPr>
        <w:jc w:val="center"/>
        <w:rPr>
          <w:lang w:eastAsia="zh-CN"/>
        </w:rPr>
      </w:pPr>
      <w:r>
        <w:object>
          <v:shape id="_x0000_i1043" o:spt="75" type="#_x0000_t75" style="height:191.05pt;width:381.25pt;" o:ole="t" filled="f" o:preferrelative="t" stroked="f" coordsize="21600,21600">
            <v:path/>
            <v:fill on="f" focussize="0,0"/>
            <v:stroke on="f" joinstyle="miter"/>
            <v:imagedata r:id="rId47" cropright="4734f" cropbottom="7081f" o:title=""/>
            <o:lock v:ext="edit" aspectratio="t"/>
            <w10:wrap type="none"/>
            <w10:anchorlock/>
          </v:shape>
          <o:OLEObject Type="Embed" ProgID="Visio.Drawing.15" ShapeID="_x0000_i1043" DrawAspect="Content" ObjectID="_1468075743" r:id="rId46">
            <o:LockedField>false</o:LockedField>
          </o:OLEObject>
        </w:object>
      </w:r>
    </w:p>
    <w:p>
      <w:pPr>
        <w:pStyle w:val="119"/>
      </w:pPr>
      <w:r>
        <w:t>Figure </w:t>
      </w:r>
      <w:r>
        <w:rPr>
          <w:rFonts w:hint="eastAsia"/>
          <w:lang w:val="en-US" w:eastAsia="zh-CN"/>
        </w:rPr>
        <w:t>8</w:t>
      </w:r>
      <w:r>
        <w:t>.</w:t>
      </w:r>
      <w:r>
        <w:rPr>
          <w:rFonts w:hint="eastAsia"/>
          <w:lang w:val="en-US" w:eastAsia="zh-CN"/>
        </w:rPr>
        <w:t>3</w:t>
      </w:r>
      <w:r>
        <w:t xml:space="preserve">.3.1-1: </w:t>
      </w:r>
      <w:r>
        <w:rPr>
          <w:rFonts w:hint="eastAsia"/>
        </w:rPr>
        <w:t>Custom operation URI structure of the MSGS_TopiclistEvent API</w:t>
      </w:r>
    </w:p>
    <w:p>
      <w:pPr>
        <w:rPr>
          <w:lang w:eastAsia="zh-CN"/>
        </w:rPr>
      </w:pPr>
      <w:r>
        <w:rPr>
          <w:lang w:eastAsia="zh-CN"/>
        </w:rPr>
        <w:t>Table</w:t>
      </w:r>
      <w:r>
        <w:t> </w:t>
      </w:r>
      <w:r>
        <w:rPr>
          <w:rFonts w:hint="eastAsia"/>
          <w:lang w:val="en-US" w:eastAsia="zh-CN"/>
        </w:rPr>
        <w:t>8</w:t>
      </w:r>
      <w:r>
        <w:rPr>
          <w:lang w:eastAsia="zh-CN"/>
        </w:rPr>
        <w:t>.</w:t>
      </w:r>
      <w:r>
        <w:rPr>
          <w:rFonts w:hint="eastAsia"/>
          <w:lang w:val="en-US" w:eastAsia="zh-CN"/>
        </w:rPr>
        <w:t>3</w:t>
      </w:r>
      <w:r>
        <w:rPr>
          <w:lang w:eastAsia="zh-CN"/>
        </w:rPr>
        <w:t>.3.1-1 provides an overview of the custom operations and applicable HTTP methods.</w:t>
      </w:r>
    </w:p>
    <w:p>
      <w:pPr>
        <w:pStyle w:val="112"/>
      </w:pPr>
      <w:r>
        <w:t>Table </w:t>
      </w:r>
      <w:r>
        <w:rPr>
          <w:rFonts w:hint="eastAsia"/>
          <w:lang w:val="en-US" w:eastAsia="zh-CN"/>
        </w:rPr>
        <w:t>8</w:t>
      </w:r>
      <w:r>
        <w:t>.</w:t>
      </w:r>
      <w:r>
        <w:rPr>
          <w:rFonts w:hint="eastAsia"/>
          <w:lang w:val="en-US" w:eastAsia="zh-CN"/>
        </w:rPr>
        <w:t>3</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rPr>
                <w:rFonts w:hint="eastAsia"/>
              </w:rPr>
              <w:t>{apiRoot}/msgs-topiclistevent/&lt;apiVersion&gt;/request-topic-subscription</w:t>
            </w:r>
          </w:p>
        </w:tc>
        <w:tc>
          <w:tcPr>
            <w:tcW w:w="964" w:type="pct"/>
          </w:tcPr>
          <w:p>
            <w:pPr>
              <w:pStyle w:val="102"/>
            </w:pPr>
            <w:r>
              <w:t>POST</w:t>
            </w:r>
          </w:p>
        </w:tc>
        <w:tc>
          <w:tcPr>
            <w:tcW w:w="2185" w:type="pct"/>
          </w:tcPr>
          <w:p>
            <w:pPr>
              <w:pStyle w:val="102"/>
            </w:pPr>
            <w:r>
              <w:rPr>
                <w:rFonts w:hint="eastAsia"/>
              </w:rPr>
              <w:t>Request of MSGin5G Server to deliver Messaging Topic subscription to another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rPr>
                <w:rFonts w:hint="eastAsia"/>
              </w:rPr>
              <w:t>{apiRoot}/msgs-topiclistevent/&lt;apiVersion&gt;/request-topic-unsubscription</w:t>
            </w:r>
          </w:p>
        </w:tc>
        <w:tc>
          <w:tcPr>
            <w:tcW w:w="964" w:type="pct"/>
          </w:tcPr>
          <w:p>
            <w:pPr>
              <w:pStyle w:val="102"/>
            </w:pPr>
            <w:r>
              <w:t>POST</w:t>
            </w:r>
          </w:p>
        </w:tc>
        <w:tc>
          <w:tcPr>
            <w:tcW w:w="2185" w:type="pct"/>
          </w:tcPr>
          <w:p>
            <w:pPr>
              <w:pStyle w:val="102"/>
            </w:pPr>
            <w:r>
              <w:rPr>
                <w:rFonts w:hint="eastAsia"/>
              </w:rPr>
              <w:t>Request of MSGin5G Server to deliver Messaging Topic unsubscription to another given MSGin5G Server.</w:t>
            </w:r>
          </w:p>
        </w:tc>
      </w:tr>
    </w:tbl>
    <w:p/>
    <w:p>
      <w:pPr>
        <w:pStyle w:val="6"/>
      </w:pPr>
      <w:bookmarkStart w:id="1021" w:name="_Toc162005602"/>
      <w:r>
        <w:rPr>
          <w:rFonts w:hint="eastAsia"/>
          <w:lang w:val="en-US" w:eastAsia="zh-CN"/>
        </w:rPr>
        <w:t>8</w:t>
      </w:r>
      <w:r>
        <w:t>.</w:t>
      </w:r>
      <w:r>
        <w:rPr>
          <w:rFonts w:hint="eastAsia"/>
          <w:lang w:val="en-US" w:eastAsia="zh-CN"/>
        </w:rPr>
        <w:t>3</w:t>
      </w:r>
      <w:r>
        <w:t>.3.2</w:t>
      </w:r>
      <w:r>
        <w:tab/>
      </w:r>
      <w:r>
        <w:t xml:space="preserve">Operation: </w:t>
      </w:r>
      <w:r>
        <w:rPr>
          <w:rFonts w:hint="eastAsia"/>
        </w:rPr>
        <w:t>request-topic-subscription</w:t>
      </w:r>
      <w:bookmarkEnd w:id="1021"/>
    </w:p>
    <w:p>
      <w:pPr>
        <w:pStyle w:val="7"/>
      </w:pPr>
      <w:bookmarkStart w:id="1022" w:name="_Toc162005603"/>
      <w:r>
        <w:rPr>
          <w:rFonts w:hint="eastAsia"/>
          <w:lang w:val="en-US" w:eastAsia="zh-CN"/>
        </w:rPr>
        <w:t>8</w:t>
      </w:r>
      <w:r>
        <w:t>.</w:t>
      </w:r>
      <w:r>
        <w:rPr>
          <w:rFonts w:hint="eastAsia"/>
          <w:lang w:val="en-US" w:eastAsia="zh-CN"/>
        </w:rPr>
        <w:t>3</w:t>
      </w:r>
      <w:r>
        <w:t>.3.2.1</w:t>
      </w:r>
      <w:r>
        <w:tab/>
      </w:r>
      <w:r>
        <w:t>Description</w:t>
      </w:r>
      <w:bookmarkEnd w:id="1022"/>
    </w:p>
    <w:p>
      <w:pPr>
        <w:rPr>
          <w:lang w:eastAsia="zh-CN"/>
        </w:rPr>
      </w:pPr>
      <w:r>
        <w:rPr>
          <w:rFonts w:hint="eastAsia"/>
          <w:lang w:eastAsia="zh-CN"/>
        </w:rPr>
        <w:t>The operation is used by the MSGin5G Server to request the other MSGin5G Server to create a subscription for one or more Messaging Topic(s).</w:t>
      </w:r>
    </w:p>
    <w:p>
      <w:pPr>
        <w:pStyle w:val="7"/>
      </w:pPr>
      <w:bookmarkStart w:id="1023" w:name="_Toc162005604"/>
      <w:r>
        <w:rPr>
          <w:rFonts w:hint="eastAsia"/>
          <w:lang w:val="en-US" w:eastAsia="zh-CN"/>
        </w:rPr>
        <w:t>8</w:t>
      </w:r>
      <w:r>
        <w:t>.</w:t>
      </w:r>
      <w:r>
        <w:rPr>
          <w:rFonts w:hint="eastAsia"/>
          <w:lang w:val="en-US" w:eastAsia="zh-CN"/>
        </w:rPr>
        <w:t>3</w:t>
      </w:r>
      <w:r>
        <w:t>.3.2.2</w:t>
      </w:r>
      <w:r>
        <w:tab/>
      </w:r>
      <w:r>
        <w:t>Operation Definition</w:t>
      </w:r>
      <w:bookmarkEnd w:id="1023"/>
    </w:p>
    <w:p>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.3.2.2-1 and the response data structures and error codes specified in Tables 8.</w:t>
      </w:r>
      <w:r>
        <w:rPr>
          <w:rFonts w:hint="eastAsia"/>
          <w:lang w:val="en-US" w:eastAsia="zh-CN"/>
        </w:rPr>
        <w:t>3</w:t>
      </w:r>
      <w:r>
        <w:rPr>
          <w:rFonts w:hint="eastAsia"/>
          <w:lang w:eastAsia="zh-CN"/>
        </w:rPr>
        <w:t>.3.2.2-2</w:t>
      </w:r>
      <w:r>
        <w:rPr>
          <w:lang w:eastAsia="zh-CN"/>
        </w:rPr>
        <w:t>.</w:t>
      </w:r>
    </w:p>
    <w:p>
      <w:pPr>
        <w:pStyle w:val="112"/>
      </w:pPr>
      <w:r>
        <w:t>Table </w:t>
      </w:r>
      <w:r>
        <w:rPr>
          <w:rFonts w:hint="eastAsia"/>
          <w:lang w:val="en-US" w:eastAsia="zh-CN"/>
        </w:rPr>
        <w:t>8</w:t>
      </w:r>
      <w:r>
        <w:t>.</w:t>
      </w:r>
      <w:r>
        <w:rPr>
          <w:rFonts w:hint="eastAsia"/>
          <w:lang w:val="en-US" w:eastAsia="zh-CN"/>
        </w:rPr>
        <w:t>3</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rPr>
                <w:rFonts w:hint="eastAsia"/>
              </w:rPr>
              <w:t>TopicSubscription</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rPr>
                <w:rFonts w:hint="eastAsia"/>
              </w:rPr>
              <w:t>Information about the Messaging Topic subscription that the MSGin5G Server shall create.</w:t>
            </w:r>
          </w:p>
        </w:tc>
      </w:tr>
    </w:tbl>
    <w:p>
      <w:pPr>
        <w:rPr>
          <w:lang w:eastAsia="zh-CN"/>
        </w:rPr>
      </w:pPr>
    </w:p>
    <w:p>
      <w:pPr>
        <w:pStyle w:val="112"/>
      </w:pPr>
      <w:r>
        <w:t>Table </w:t>
      </w:r>
      <w:r>
        <w:rPr>
          <w:rFonts w:hint="eastAsia"/>
          <w:lang w:val="en-US" w:eastAsia="zh-CN"/>
        </w:rPr>
        <w:t>8</w:t>
      </w:r>
      <w:r>
        <w:t>.</w:t>
      </w:r>
      <w:r>
        <w:rPr>
          <w:rFonts w:hint="eastAsia"/>
          <w:lang w:val="en-US" w:eastAsia="zh-CN"/>
        </w:rPr>
        <w:t>3</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rPr>
                <w:rFonts w:hint="eastAsia"/>
              </w:rPr>
              <w:t>TopicSubscriptionAck</w:t>
            </w:r>
          </w:p>
        </w:tc>
        <w:tc>
          <w:tcPr>
            <w:tcW w:w="499" w:type="pct"/>
          </w:tcPr>
          <w:p>
            <w:pPr>
              <w:pStyle w:val="104"/>
            </w:pPr>
            <w:r>
              <w:rPr>
                <w:rFonts w:hint="eastAsia"/>
              </w:rPr>
              <w:t>M</w:t>
            </w:r>
          </w:p>
        </w:tc>
        <w:tc>
          <w:tcPr>
            <w:tcW w:w="738" w:type="pct"/>
          </w:tcPr>
          <w:p>
            <w:pPr>
              <w:pStyle w:val="102"/>
              <w:rPr>
                <w:lang w:val="en-US" w:eastAsia="zh-CN"/>
              </w:rPr>
            </w:pPr>
            <w:r>
              <w:rPr>
                <w:rFonts w:hint="eastAsia"/>
                <w:lang w:val="en-US" w:eastAsia="zh-CN"/>
              </w:rPr>
              <w:t>1</w:t>
            </w:r>
          </w:p>
        </w:tc>
        <w:tc>
          <w:tcPr>
            <w:tcW w:w="967" w:type="pct"/>
          </w:tcPr>
          <w:p>
            <w:pPr>
              <w:pStyle w:val="102"/>
            </w:pPr>
            <w:r>
              <w:rPr>
                <w:rFonts w:hint="eastAsia"/>
              </w:rPr>
              <w:t>200 OK</w:t>
            </w:r>
          </w:p>
        </w:tc>
        <w:tc>
          <w:tcPr>
            <w:tcW w:w="1971" w:type="pct"/>
            <w:shd w:val="clear" w:color="auto" w:fill="auto"/>
          </w:tcPr>
          <w:p>
            <w:pPr>
              <w:pStyle w:val="102"/>
            </w:pPr>
            <w:r>
              <w:rPr>
                <w:rFonts w:hint="eastAsia"/>
              </w:rPr>
              <w:t>Successful request to trigger the creation of a subscription for Messaging Topic at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p>
      <w:pPr>
        <w:pStyle w:val="6"/>
      </w:pPr>
      <w:bookmarkStart w:id="1024" w:name="_Toc162005605"/>
      <w:r>
        <w:rPr>
          <w:rFonts w:hint="eastAsia"/>
          <w:lang w:val="en-US" w:eastAsia="zh-CN"/>
        </w:rPr>
        <w:t>8</w:t>
      </w:r>
      <w:r>
        <w:t>.</w:t>
      </w:r>
      <w:r>
        <w:rPr>
          <w:rFonts w:hint="eastAsia"/>
          <w:lang w:val="en-US" w:eastAsia="zh-CN"/>
        </w:rPr>
        <w:t>3</w:t>
      </w:r>
      <w:r>
        <w:t>.3.3</w:t>
      </w:r>
      <w:r>
        <w:tab/>
      </w:r>
      <w:r>
        <w:t xml:space="preserve">Operation: </w:t>
      </w:r>
      <w:r>
        <w:rPr>
          <w:rFonts w:hint="eastAsia"/>
        </w:rPr>
        <w:t>request-topic-unsubscription</w:t>
      </w:r>
      <w:bookmarkEnd w:id="1024"/>
    </w:p>
    <w:p>
      <w:pPr>
        <w:pStyle w:val="7"/>
      </w:pPr>
      <w:bookmarkStart w:id="1025" w:name="_Toc162005606"/>
      <w:r>
        <w:rPr>
          <w:rFonts w:hint="eastAsia"/>
          <w:lang w:val="en-US" w:eastAsia="zh-CN"/>
        </w:rPr>
        <w:t>8</w:t>
      </w:r>
      <w:r>
        <w:t>.</w:t>
      </w:r>
      <w:r>
        <w:rPr>
          <w:rFonts w:hint="eastAsia"/>
          <w:lang w:val="en-US" w:eastAsia="zh-CN"/>
        </w:rPr>
        <w:t>3</w:t>
      </w:r>
      <w:r>
        <w:t>.3.3.1</w:t>
      </w:r>
      <w:r>
        <w:tab/>
      </w:r>
      <w:r>
        <w:t>Description</w:t>
      </w:r>
      <w:bookmarkEnd w:id="1025"/>
    </w:p>
    <w:p>
      <w:pPr>
        <w:rPr>
          <w:lang w:eastAsia="zh-CN"/>
        </w:rPr>
      </w:pPr>
      <w:r>
        <w:rPr>
          <w:rFonts w:hint="eastAsia"/>
          <w:lang w:eastAsia="zh-CN"/>
        </w:rPr>
        <w:t>The operation is used by the MSGin5G Server to request the other MSGin5G Server to remove a subscription for one or more Messaging Topic(s).</w:t>
      </w:r>
    </w:p>
    <w:p>
      <w:pPr>
        <w:pStyle w:val="7"/>
      </w:pPr>
      <w:bookmarkStart w:id="1026" w:name="_Toc162005607"/>
      <w:r>
        <w:rPr>
          <w:rFonts w:hint="eastAsia"/>
          <w:lang w:val="en-US" w:eastAsia="zh-CN"/>
        </w:rPr>
        <w:t>8</w:t>
      </w:r>
      <w:r>
        <w:t>.</w:t>
      </w:r>
      <w:r>
        <w:rPr>
          <w:rFonts w:hint="eastAsia"/>
          <w:lang w:val="en-US" w:eastAsia="zh-CN"/>
        </w:rPr>
        <w:t>3</w:t>
      </w:r>
      <w:r>
        <w:t>.3.3.2</w:t>
      </w:r>
      <w:r>
        <w:tab/>
      </w:r>
      <w:r>
        <w:t>Operation Definition</w:t>
      </w:r>
      <w:bookmarkEnd w:id="1026"/>
    </w:p>
    <w:p>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.3.3.2-1 and the response data structures and error codes specified in Tables 8.</w:t>
      </w:r>
      <w:r>
        <w:rPr>
          <w:rFonts w:hint="eastAsia"/>
          <w:lang w:val="en-US" w:eastAsia="zh-CN"/>
        </w:rPr>
        <w:t>3</w:t>
      </w:r>
      <w:r>
        <w:rPr>
          <w:rFonts w:hint="eastAsia"/>
          <w:lang w:eastAsia="zh-CN"/>
        </w:rPr>
        <w:t>.3.3.2-2.</w:t>
      </w:r>
    </w:p>
    <w:p>
      <w:pPr>
        <w:pStyle w:val="112"/>
      </w:pPr>
      <w:r>
        <w:t>Table </w:t>
      </w:r>
      <w:r>
        <w:rPr>
          <w:rFonts w:hint="eastAsia"/>
          <w:lang w:val="en-US" w:eastAsia="zh-CN"/>
        </w:rPr>
        <w:t>8</w:t>
      </w:r>
      <w:r>
        <w:t>.</w:t>
      </w:r>
      <w:r>
        <w:rPr>
          <w:rFonts w:hint="eastAsia"/>
          <w:lang w:val="en-US" w:eastAsia="zh-CN"/>
        </w:rPr>
        <w:t>3</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rPr>
                <w:rFonts w:hint="eastAsia"/>
              </w:rPr>
              <w:t>TopicUnsubscription</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rPr>
                <w:rFonts w:hint="eastAsia"/>
              </w:rPr>
              <w:t>Reference used to identify the Messaging Topic subscription that the MSGin5G Server shall remove.</w:t>
            </w:r>
          </w:p>
        </w:tc>
      </w:tr>
    </w:tbl>
    <w:p>
      <w:pPr>
        <w:rPr>
          <w:lang w:eastAsia="zh-CN"/>
        </w:rPr>
      </w:pPr>
    </w:p>
    <w:p>
      <w:pPr>
        <w:pStyle w:val="112"/>
      </w:pPr>
      <w:r>
        <w:t>Table </w:t>
      </w:r>
      <w:r>
        <w:rPr>
          <w:rFonts w:hint="eastAsia"/>
          <w:lang w:val="en-US" w:eastAsia="zh-CN"/>
        </w:rPr>
        <w:t>8</w:t>
      </w:r>
      <w:r>
        <w:t>.</w:t>
      </w:r>
      <w:r>
        <w:rPr>
          <w:rFonts w:hint="eastAsia"/>
          <w:lang w:val="en-US" w:eastAsia="zh-CN"/>
        </w:rPr>
        <w:t>3</w:t>
      </w:r>
      <w:r>
        <w:t>.3.3.2-2: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rPr>
                <w:rFonts w:hint="eastAsia"/>
              </w:rPr>
              <w:t>Successful request to trigger the removal of a subscription for Messaging Topic(s) on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pPr>
        <w:rPr>
          <w:lang w:eastAsia="zh-CN"/>
        </w:rPr>
      </w:pPr>
    </w:p>
    <w:p>
      <w:pPr>
        <w:pStyle w:val="5"/>
      </w:pPr>
      <w:bookmarkStart w:id="1027" w:name="_Toc162005608"/>
      <w:r>
        <w:rPr>
          <w:rFonts w:hint="eastAsia"/>
          <w:lang w:val="en-US" w:eastAsia="zh-CN"/>
        </w:rPr>
        <w:t>8</w:t>
      </w:r>
      <w:r>
        <w:t>.</w:t>
      </w:r>
      <w:r>
        <w:rPr>
          <w:rFonts w:hint="eastAsia"/>
          <w:lang w:val="en-US" w:eastAsia="zh-CN"/>
        </w:rPr>
        <w:t>3</w:t>
      </w:r>
      <w:r>
        <w:t>.4</w:t>
      </w:r>
      <w:r>
        <w:tab/>
      </w:r>
      <w:r>
        <w:t>Notifications</w:t>
      </w:r>
      <w:bookmarkEnd w:id="1027"/>
    </w:p>
    <w:p>
      <w:pPr>
        <w:rPr>
          <w:lang w:eastAsia="zh-CN"/>
        </w:rPr>
      </w:pPr>
      <w:r>
        <w:rPr>
          <w:rFonts w:hint="eastAsia"/>
          <w:lang w:eastAsia="zh-CN"/>
        </w:rPr>
        <w:t>Notifications shall comply to clause 5.2.5 of 3GPP TS 29.122 [</w:t>
      </w:r>
      <w:r>
        <w:rPr>
          <w:rFonts w:hint="eastAsia"/>
          <w:lang w:val="en-US" w:eastAsia="zh-CN"/>
        </w:rPr>
        <w:t>2</w:t>
      </w:r>
      <w:r>
        <w:rPr>
          <w:rFonts w:hint="eastAsia"/>
          <w:lang w:eastAsia="zh-CN"/>
        </w:rPr>
        <w:t>4].</w:t>
      </w:r>
    </w:p>
    <w:p>
      <w:pPr>
        <w:pStyle w:val="112"/>
      </w:pPr>
      <w:r>
        <w:t>Table </w:t>
      </w:r>
      <w:r>
        <w:rPr>
          <w:rFonts w:hint="eastAsia"/>
          <w:lang w:eastAsia="zh-CN"/>
        </w:rPr>
        <w:t>8.3.4</w:t>
      </w:r>
      <w:r>
        <w:t>.1-1: Notifications overview</w:t>
      </w:r>
    </w:p>
    <w:tbl>
      <w:tblPr>
        <w:tblStyle w:val="89"/>
        <w:tblW w:w="4484"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022"/>
        <w:gridCol w:w="3616"/>
        <w:gridCol w:w="1207"/>
        <w:gridCol w:w="192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53" w:type="pct"/>
            <w:shd w:val="clear" w:color="auto" w:fill="C0C0C0"/>
            <w:vAlign w:val="center"/>
          </w:tcPr>
          <w:p>
            <w:pPr>
              <w:pStyle w:val="103"/>
            </w:pPr>
            <w:r>
              <w:t>Notification</w:t>
            </w:r>
          </w:p>
        </w:tc>
        <w:tc>
          <w:tcPr>
            <w:tcW w:w="2061" w:type="pct"/>
            <w:shd w:val="clear" w:color="auto" w:fill="C0C0C0"/>
            <w:vAlign w:val="center"/>
          </w:tcPr>
          <w:p>
            <w:pPr>
              <w:pStyle w:val="103"/>
            </w:pPr>
            <w:r>
              <w:t>Callback URI</w:t>
            </w:r>
          </w:p>
        </w:tc>
        <w:tc>
          <w:tcPr>
            <w:tcW w:w="688" w:type="pct"/>
            <w:shd w:val="clear" w:color="auto" w:fill="C0C0C0"/>
            <w:vAlign w:val="center"/>
          </w:tcPr>
          <w:p>
            <w:pPr>
              <w:pStyle w:val="103"/>
            </w:pPr>
            <w:r>
              <w:t>HTTP method or custom operation</w:t>
            </w:r>
          </w:p>
        </w:tc>
        <w:tc>
          <w:tcPr>
            <w:tcW w:w="1096" w:type="pct"/>
            <w:shd w:val="clear" w:color="auto" w:fill="C0C0C0"/>
            <w:vAlign w:val="center"/>
          </w:tcPr>
          <w:p>
            <w:pPr>
              <w:pStyle w:val="103"/>
            </w:pPr>
            <w:r>
              <w:t>Description</w:t>
            </w:r>
          </w:p>
          <w:p>
            <w:pPr>
              <w:pStyle w:val="103"/>
            </w:pPr>
            <w:r>
              <w:t>(service operation)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53" w:type="pct"/>
            <w:vAlign w:val="center"/>
          </w:tcPr>
          <w:p>
            <w:pPr>
              <w:pStyle w:val="104"/>
              <w:rPr>
                <w:lang w:val="en-US"/>
              </w:rPr>
            </w:pPr>
            <w:r>
              <w:rPr>
                <w:rFonts w:hint="eastAsia"/>
                <w:lang w:val="en-US" w:eastAsia="zh-CN"/>
              </w:rPr>
              <w:t xml:space="preserve">TopicList </w:t>
            </w:r>
            <w:r>
              <w:rPr>
                <w:lang w:val="en-US"/>
              </w:rPr>
              <w:t>Notification</w:t>
            </w:r>
          </w:p>
        </w:tc>
        <w:tc>
          <w:tcPr>
            <w:tcW w:w="2061" w:type="pct"/>
            <w:vAlign w:val="center"/>
          </w:tcPr>
          <w:p>
            <w:pPr>
              <w:pStyle w:val="102"/>
              <w:rPr>
                <w:lang w:val="en-US"/>
              </w:rPr>
            </w:pPr>
            <w:r>
              <w:rPr>
                <w:lang w:val="en-US"/>
              </w:rPr>
              <w:t>{notificationURI}</w:t>
            </w:r>
          </w:p>
        </w:tc>
        <w:tc>
          <w:tcPr>
            <w:tcW w:w="688" w:type="pct"/>
          </w:tcPr>
          <w:p>
            <w:pPr>
              <w:pStyle w:val="104"/>
              <w:rPr>
                <w:lang w:val="fr-FR"/>
              </w:rPr>
            </w:pPr>
          </w:p>
          <w:p>
            <w:pPr>
              <w:pStyle w:val="104"/>
              <w:rPr>
                <w:lang w:val="fr-FR"/>
              </w:rPr>
            </w:pPr>
            <w:r>
              <w:rPr>
                <w:lang w:val="fr-FR"/>
              </w:rPr>
              <w:t>POST</w:t>
            </w:r>
          </w:p>
        </w:tc>
        <w:tc>
          <w:tcPr>
            <w:tcW w:w="1096" w:type="pct"/>
          </w:tcPr>
          <w:p>
            <w:pPr>
              <w:pStyle w:val="102"/>
              <w:rPr>
                <w:lang w:val="en-US"/>
              </w:rPr>
            </w:pPr>
            <w:r>
              <w:rPr>
                <w:rFonts w:hint="eastAsia"/>
                <w:lang w:val="en-US" w:eastAsia="zh-CN"/>
              </w:rPr>
              <w:t>Notify about</w:t>
            </w:r>
            <w:r>
              <w:rPr>
                <w:lang w:val="en-US"/>
              </w:rPr>
              <w:t xml:space="preserve"> </w:t>
            </w:r>
            <w:r>
              <w:rPr>
                <w:rFonts w:hint="eastAsia"/>
                <w:lang w:val="en-US" w:eastAsia="zh-CN"/>
              </w:rPr>
              <w:t>Messaging Topic list changes</w:t>
            </w:r>
            <w:r>
              <w:rPr>
                <w:lang w:val="en-US"/>
              </w:rPr>
              <w:t xml:space="preserve"> from </w:t>
            </w:r>
            <w:r>
              <w:rPr>
                <w:rFonts w:hint="eastAsia"/>
                <w:lang w:val="en-US" w:eastAsia="zh-CN"/>
              </w:rPr>
              <w:t>MSGin5G Server</w:t>
            </w:r>
            <w:r>
              <w:rPr>
                <w:lang w:val="en-US"/>
              </w:rPr>
              <w:t>.</w:t>
            </w:r>
          </w:p>
        </w:tc>
      </w:tr>
    </w:tbl>
    <w:p>
      <w:pPr>
        <w:rPr>
          <w:lang w:eastAsia="zh-CN"/>
        </w:rPr>
      </w:pPr>
    </w:p>
    <w:p>
      <w:pPr>
        <w:pStyle w:val="6"/>
      </w:pPr>
      <w:bookmarkStart w:id="1028" w:name="_Toc133434813"/>
      <w:bookmarkStart w:id="1029" w:name="_Toc89426612"/>
      <w:bookmarkStart w:id="1030" w:name="_Toc120681626"/>
      <w:bookmarkStart w:id="1031" w:name="_Toc162005609"/>
      <w:bookmarkStart w:id="1032" w:name="_Toc112937930"/>
      <w:bookmarkStart w:id="1033" w:name="_Toc138693996"/>
      <w:bookmarkStart w:id="1034" w:name="_Toc94020397"/>
      <w:bookmarkStart w:id="1035" w:name="_Toc97037808"/>
      <w:bookmarkStart w:id="1036" w:name="_Toc81242829"/>
      <w:bookmarkStart w:id="1037" w:name="_Toc104546883"/>
      <w:bookmarkStart w:id="1038" w:name="_Toc72767033"/>
      <w:bookmarkStart w:id="1039" w:name="_Toc97034931"/>
      <w:bookmarkStart w:id="1040" w:name="_Toc72766466"/>
      <w:bookmarkStart w:id="1041" w:name="_Toc100940017"/>
      <w:bookmarkStart w:id="1042" w:name="_Toc114134687"/>
      <w:bookmarkStart w:id="1043" w:name="_Toc144388500"/>
      <w:bookmarkStart w:id="1044" w:name="_Toc73042485"/>
      <w:r>
        <w:rPr>
          <w:rFonts w:hint="eastAsia"/>
          <w:lang w:eastAsia="zh-CN"/>
        </w:rPr>
        <w:t>8.</w:t>
      </w:r>
      <w:r>
        <w:rPr>
          <w:rFonts w:hint="eastAsia"/>
          <w:lang w:val="en-US" w:eastAsia="zh-CN"/>
        </w:rPr>
        <w:t>3</w:t>
      </w:r>
      <w:r>
        <w:rPr>
          <w:rFonts w:hint="eastAsia"/>
          <w:lang w:eastAsia="zh-CN"/>
        </w:rPr>
        <w:t>.4</w:t>
      </w:r>
      <w:r>
        <w:t>.2</w:t>
      </w:r>
      <w:r>
        <w:tab/>
      </w:r>
      <w:r>
        <w:rPr>
          <w:rFonts w:hint="eastAsia"/>
          <w:lang w:val="en-US" w:eastAsia="zh-CN"/>
        </w:rPr>
        <w:t>Topiclist</w:t>
      </w:r>
      <w:r>
        <w:t xml:space="preserve"> Notification</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pPr>
        <w:pStyle w:val="7"/>
      </w:pPr>
      <w:bookmarkStart w:id="1045" w:name="_Toc100940018"/>
      <w:bookmarkStart w:id="1046" w:name="_Toc114134688"/>
      <w:bookmarkStart w:id="1047" w:name="_Toc120681627"/>
      <w:bookmarkStart w:id="1048" w:name="_Toc112937931"/>
      <w:bookmarkStart w:id="1049" w:name="_Toc89426613"/>
      <w:bookmarkStart w:id="1050" w:name="_Toc94020398"/>
      <w:bookmarkStart w:id="1051" w:name="_Toc97034932"/>
      <w:bookmarkStart w:id="1052" w:name="_Toc138693997"/>
      <w:bookmarkStart w:id="1053" w:name="_Toc133434814"/>
      <w:bookmarkStart w:id="1054" w:name="_Toc72767034"/>
      <w:bookmarkStart w:id="1055" w:name="_Toc104546884"/>
      <w:bookmarkStart w:id="1056" w:name="_Toc72766467"/>
      <w:bookmarkStart w:id="1057" w:name="_Toc144388501"/>
      <w:bookmarkStart w:id="1058" w:name="_Toc162005610"/>
      <w:bookmarkStart w:id="1059" w:name="_Toc73042486"/>
      <w:bookmarkStart w:id="1060" w:name="_Toc81242830"/>
      <w:bookmarkStart w:id="1061" w:name="_Toc97037809"/>
      <w:r>
        <w:rPr>
          <w:rFonts w:hint="eastAsia"/>
          <w:lang w:eastAsia="zh-CN"/>
        </w:rPr>
        <w:t>8.</w:t>
      </w:r>
      <w:r>
        <w:rPr>
          <w:rFonts w:hint="eastAsia"/>
          <w:lang w:val="en-US" w:eastAsia="zh-CN"/>
        </w:rPr>
        <w:t>3</w:t>
      </w:r>
      <w:r>
        <w:rPr>
          <w:rFonts w:hint="eastAsia"/>
          <w:lang w:eastAsia="zh-CN"/>
        </w:rPr>
        <w:t>.4</w:t>
      </w:r>
      <w:r>
        <w:t>.2.1</w:t>
      </w:r>
      <w:r>
        <w:tab/>
      </w:r>
      <w:r>
        <w:t>Description</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r>
        <w:t xml:space="preserve">The </w:t>
      </w:r>
      <w:r>
        <w:rPr>
          <w:rFonts w:hint="eastAsia"/>
          <w:lang w:val="en-US" w:eastAsia="zh-CN"/>
        </w:rPr>
        <w:t>Topiclist</w:t>
      </w:r>
      <w:r>
        <w:t xml:space="preserve"> Notification is used by the </w:t>
      </w:r>
      <w:r>
        <w:rPr>
          <w:rFonts w:hint="eastAsia"/>
          <w:lang w:val="en-US" w:eastAsia="zh-CN"/>
        </w:rPr>
        <w:t xml:space="preserve">MSGin5G Server </w:t>
      </w:r>
      <w:r>
        <w:t>to</w:t>
      </w:r>
      <w:r>
        <w:rPr>
          <w:rFonts w:hint="eastAsia"/>
          <w:lang w:val="en-US" w:eastAsia="zh-CN"/>
        </w:rPr>
        <w:t xml:space="preserve"> notify</w:t>
      </w:r>
      <w:r>
        <w:t xml:space="preserve"> </w:t>
      </w:r>
      <w:r>
        <w:rPr>
          <w:rFonts w:hint="eastAsia"/>
          <w:lang w:val="en-US" w:eastAsia="zh-CN"/>
        </w:rPr>
        <w:t>Messaging Topic list change</w:t>
      </w:r>
      <w:r>
        <w:t xml:space="preserve"> events to a</w:t>
      </w:r>
      <w:r>
        <w:rPr>
          <w:rFonts w:hint="eastAsia"/>
          <w:lang w:val="en-US" w:eastAsia="zh-CN"/>
        </w:rPr>
        <w:t xml:space="preserve">nother MSGin5G Server </w:t>
      </w:r>
      <w:r>
        <w:t xml:space="preserve">that has subscribed to such </w:t>
      </w:r>
      <w:r>
        <w:rPr>
          <w:rFonts w:hint="eastAsia"/>
          <w:lang w:val="en-US" w:eastAsia="zh-CN"/>
        </w:rPr>
        <w:t>Messaging Topic list</w:t>
      </w:r>
      <w:r>
        <w:t>.</w:t>
      </w:r>
    </w:p>
    <w:p>
      <w:pPr>
        <w:pStyle w:val="7"/>
      </w:pPr>
      <w:bookmarkStart w:id="1062" w:name="_Toc94020399"/>
      <w:bookmarkStart w:id="1063" w:name="_Toc162005611"/>
      <w:bookmarkStart w:id="1064" w:name="_Toc114134689"/>
      <w:bookmarkStart w:id="1065" w:name="_Toc120681628"/>
      <w:bookmarkStart w:id="1066" w:name="_Toc72767035"/>
      <w:bookmarkStart w:id="1067" w:name="_Toc81242831"/>
      <w:bookmarkStart w:id="1068" w:name="_Toc138693998"/>
      <w:bookmarkStart w:id="1069" w:name="_Toc89426614"/>
      <w:bookmarkStart w:id="1070" w:name="_Toc73042487"/>
      <w:bookmarkStart w:id="1071" w:name="_Toc112937932"/>
      <w:bookmarkStart w:id="1072" w:name="_Toc133434815"/>
      <w:bookmarkStart w:id="1073" w:name="_Toc97034933"/>
      <w:bookmarkStart w:id="1074" w:name="_Toc104546885"/>
      <w:bookmarkStart w:id="1075" w:name="_Toc144388502"/>
      <w:bookmarkStart w:id="1076" w:name="_Toc97037810"/>
      <w:bookmarkStart w:id="1077" w:name="_Toc100940019"/>
      <w:bookmarkStart w:id="1078" w:name="_Toc72766468"/>
      <w:r>
        <w:rPr>
          <w:rFonts w:hint="eastAsia"/>
          <w:lang w:eastAsia="zh-CN"/>
        </w:rPr>
        <w:t>8.</w:t>
      </w:r>
      <w:r>
        <w:rPr>
          <w:rFonts w:hint="eastAsia"/>
          <w:lang w:val="en-US" w:eastAsia="zh-CN"/>
        </w:rPr>
        <w:t>3</w:t>
      </w:r>
      <w:r>
        <w:rPr>
          <w:rFonts w:hint="eastAsia"/>
          <w:lang w:eastAsia="zh-CN"/>
        </w:rPr>
        <w:t>.4</w:t>
      </w:r>
      <w:r>
        <w:t>.2.2</w:t>
      </w:r>
      <w:r>
        <w:tab/>
      </w:r>
      <w:r>
        <w:t>Target URI</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pPr>
        <w:rPr>
          <w:rFonts w:ascii="Arial" w:hAnsi="Arial" w:cs="Arial"/>
        </w:rPr>
      </w:pPr>
      <w:r>
        <w:t xml:space="preserve">The Callback URI </w:t>
      </w:r>
      <w:r>
        <w:rPr>
          <w:b/>
        </w:rPr>
        <w:t>"{notificationURI}"</w:t>
      </w:r>
      <w:r>
        <w:t xml:space="preserve"> shall be used with the callback URI variables defined in table </w:t>
      </w:r>
      <w:r>
        <w:rPr>
          <w:rFonts w:hint="eastAsia"/>
          <w:lang w:eastAsia="zh-CN"/>
        </w:rPr>
        <w:t>8.</w:t>
      </w:r>
      <w:r>
        <w:rPr>
          <w:rFonts w:hint="eastAsia"/>
          <w:lang w:val="en-US" w:eastAsia="zh-CN"/>
        </w:rPr>
        <w:t>3</w:t>
      </w:r>
      <w:r>
        <w:rPr>
          <w:rFonts w:hint="eastAsia"/>
          <w:lang w:eastAsia="zh-CN"/>
        </w:rPr>
        <w:t>.4</w:t>
      </w:r>
      <w:r>
        <w:t>.2.2-1</w:t>
      </w:r>
      <w:r>
        <w:rPr>
          <w:rFonts w:ascii="Arial" w:hAnsi="Arial" w:cs="Arial"/>
        </w:rPr>
        <w:t>.</w:t>
      </w:r>
    </w:p>
    <w:p>
      <w:pPr>
        <w:pStyle w:val="112"/>
        <w:rPr>
          <w:rFonts w:cs="Arial"/>
        </w:rPr>
      </w:pPr>
      <w:r>
        <w:t>Table </w:t>
      </w:r>
      <w:r>
        <w:rPr>
          <w:rFonts w:hint="eastAsia"/>
          <w:lang w:eastAsia="zh-CN"/>
        </w:rPr>
        <w:t>8.3.4</w:t>
      </w:r>
      <w:r>
        <w:t>.2.2-1: Callback URI variables</w:t>
      </w:r>
    </w:p>
    <w:tbl>
      <w:tblPr>
        <w:tblStyle w:val="8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15" w:type="dxa"/>
        </w:tblCellMar>
      </w:tblPr>
      <w:tblGrid>
        <w:gridCol w:w="1924"/>
        <w:gridCol w:w="781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15" w:type="dxa"/>
          </w:tblCellMar>
        </w:tblPrEx>
        <w:trPr>
          <w:jc w:val="center"/>
        </w:trPr>
        <w:tc>
          <w:tcPr>
            <w:tcW w:w="1924" w:type="dxa"/>
            <w:shd w:val="clear" w:color="000000" w:fill="C0C0C0"/>
          </w:tcPr>
          <w:p>
            <w:pPr>
              <w:pStyle w:val="103"/>
            </w:pPr>
            <w:r>
              <w:t>Name</w:t>
            </w:r>
          </w:p>
        </w:tc>
        <w:tc>
          <w:tcPr>
            <w:tcW w:w="7814" w:type="dxa"/>
            <w:shd w:val="clear" w:color="000000" w:fill="C0C0C0"/>
            <w:vAlign w:val="center"/>
          </w:tcPr>
          <w:p>
            <w:pPr>
              <w:pStyle w:val="103"/>
            </w:pPr>
            <w: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15" w:type="dxa"/>
          </w:tblCellMar>
        </w:tblPrEx>
        <w:trPr>
          <w:jc w:val="center"/>
        </w:trPr>
        <w:tc>
          <w:tcPr>
            <w:tcW w:w="1924" w:type="dxa"/>
          </w:tcPr>
          <w:p>
            <w:pPr>
              <w:pStyle w:val="102"/>
            </w:pPr>
            <w:r>
              <w:t>notificationURI</w:t>
            </w:r>
          </w:p>
        </w:tc>
        <w:tc>
          <w:tcPr>
            <w:tcW w:w="7814" w:type="dxa"/>
            <w:vAlign w:val="center"/>
          </w:tcPr>
          <w:p>
            <w:pPr>
              <w:pStyle w:val="102"/>
            </w:pPr>
            <w:r>
              <w:t>String formatted as URI with the Callback Uri</w:t>
            </w:r>
          </w:p>
        </w:tc>
      </w:tr>
    </w:tbl>
    <w:p/>
    <w:p>
      <w:pPr>
        <w:pStyle w:val="7"/>
      </w:pPr>
      <w:bookmarkStart w:id="1079" w:name="_Toc144388503"/>
      <w:bookmarkStart w:id="1080" w:name="_Toc72767036"/>
      <w:bookmarkStart w:id="1081" w:name="_Toc73042488"/>
      <w:bookmarkStart w:id="1082" w:name="_Toc133434816"/>
      <w:bookmarkStart w:id="1083" w:name="_Toc114134690"/>
      <w:bookmarkStart w:id="1084" w:name="_Toc72766469"/>
      <w:bookmarkStart w:id="1085" w:name="_Toc138693999"/>
      <w:bookmarkStart w:id="1086" w:name="_Toc120681629"/>
      <w:bookmarkStart w:id="1087" w:name="_Toc162005612"/>
      <w:bookmarkStart w:id="1088" w:name="_Toc81242832"/>
      <w:bookmarkStart w:id="1089" w:name="_Toc100940020"/>
      <w:bookmarkStart w:id="1090" w:name="_Toc94020400"/>
      <w:bookmarkStart w:id="1091" w:name="_Toc104546886"/>
      <w:bookmarkStart w:id="1092" w:name="_Toc112937933"/>
      <w:bookmarkStart w:id="1093" w:name="_Toc97034934"/>
      <w:bookmarkStart w:id="1094" w:name="_Toc89426615"/>
      <w:bookmarkStart w:id="1095" w:name="_Toc97037811"/>
      <w:r>
        <w:rPr>
          <w:rFonts w:hint="eastAsia"/>
          <w:lang w:eastAsia="zh-CN"/>
        </w:rPr>
        <w:t>8.</w:t>
      </w:r>
      <w:r>
        <w:rPr>
          <w:rFonts w:hint="eastAsia"/>
          <w:lang w:val="en-US" w:eastAsia="zh-CN"/>
        </w:rPr>
        <w:t>3</w:t>
      </w:r>
      <w:r>
        <w:rPr>
          <w:rFonts w:hint="eastAsia"/>
          <w:lang w:eastAsia="zh-CN"/>
        </w:rPr>
        <w:t>.4</w:t>
      </w:r>
      <w:r>
        <w:t>.2.3</w:t>
      </w:r>
      <w:r>
        <w:tab/>
      </w:r>
      <w:r>
        <w:t>Standard Methods</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pPr>
        <w:pStyle w:val="8"/>
      </w:pPr>
      <w:bookmarkStart w:id="1096" w:name="_Toc73042489"/>
      <w:bookmarkStart w:id="1097" w:name="_Toc144388504"/>
      <w:bookmarkStart w:id="1098" w:name="_Toc100940021"/>
      <w:bookmarkStart w:id="1099" w:name="_Toc162005613"/>
      <w:bookmarkStart w:id="1100" w:name="_Toc97034935"/>
      <w:bookmarkStart w:id="1101" w:name="_Toc97037812"/>
      <w:bookmarkStart w:id="1102" w:name="_Toc89426616"/>
      <w:bookmarkStart w:id="1103" w:name="_Toc72767037"/>
      <w:bookmarkStart w:id="1104" w:name="_Toc133434817"/>
      <w:bookmarkStart w:id="1105" w:name="_Toc120681630"/>
      <w:bookmarkStart w:id="1106" w:name="_Toc138694000"/>
      <w:bookmarkStart w:id="1107" w:name="_Toc81242833"/>
      <w:bookmarkStart w:id="1108" w:name="_Toc114134691"/>
      <w:bookmarkStart w:id="1109" w:name="_Toc72766470"/>
      <w:bookmarkStart w:id="1110" w:name="_Toc104546887"/>
      <w:bookmarkStart w:id="1111" w:name="_Toc112937934"/>
      <w:bookmarkStart w:id="1112" w:name="_Toc94020401"/>
      <w:r>
        <w:rPr>
          <w:rFonts w:hint="eastAsia"/>
          <w:lang w:eastAsia="zh-CN"/>
        </w:rPr>
        <w:t>8.</w:t>
      </w:r>
      <w:r>
        <w:rPr>
          <w:rFonts w:hint="eastAsia"/>
          <w:lang w:val="en-US" w:eastAsia="zh-CN"/>
        </w:rPr>
        <w:t>3</w:t>
      </w:r>
      <w:r>
        <w:rPr>
          <w:rFonts w:hint="eastAsia"/>
          <w:lang w:eastAsia="zh-CN"/>
        </w:rPr>
        <w:t>.4</w:t>
      </w:r>
      <w:r>
        <w:t>.2.3.1</w:t>
      </w:r>
      <w:r>
        <w:tab/>
      </w:r>
      <w:r>
        <w:t>POST</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r>
        <w:t>This method shall support the request data structures specified in table </w:t>
      </w:r>
      <w:r>
        <w:rPr>
          <w:rFonts w:hint="eastAsia"/>
          <w:lang w:eastAsia="zh-CN"/>
        </w:rPr>
        <w:t>8.</w:t>
      </w:r>
      <w:r>
        <w:rPr>
          <w:rFonts w:hint="eastAsia"/>
          <w:lang w:val="en-US" w:eastAsia="zh-CN"/>
        </w:rPr>
        <w:t>3</w:t>
      </w:r>
      <w:r>
        <w:rPr>
          <w:rFonts w:hint="eastAsia"/>
          <w:lang w:eastAsia="zh-CN"/>
        </w:rPr>
        <w:t>.4</w:t>
      </w:r>
      <w:r>
        <w:t>.2.3.1-1 and the response data structures and response codes specified in table </w:t>
      </w:r>
      <w:r>
        <w:rPr>
          <w:rFonts w:hint="eastAsia"/>
          <w:lang w:eastAsia="zh-CN"/>
        </w:rPr>
        <w:t>8.</w:t>
      </w:r>
      <w:r>
        <w:rPr>
          <w:rFonts w:hint="eastAsia"/>
          <w:lang w:val="en-US" w:eastAsia="zh-CN"/>
        </w:rPr>
        <w:t>3</w:t>
      </w:r>
      <w:r>
        <w:rPr>
          <w:rFonts w:hint="eastAsia"/>
          <w:lang w:eastAsia="zh-CN"/>
        </w:rPr>
        <w:t>.4</w:t>
      </w:r>
      <w:r>
        <w:t>.2.3.1-2.</w:t>
      </w:r>
    </w:p>
    <w:p>
      <w:pPr>
        <w:pStyle w:val="112"/>
      </w:pPr>
      <w:r>
        <w:t>Table </w:t>
      </w:r>
      <w:r>
        <w:rPr>
          <w:rFonts w:hint="eastAsia"/>
          <w:lang w:eastAsia="zh-CN"/>
        </w:rPr>
        <w:t>8.</w:t>
      </w:r>
      <w:r>
        <w:rPr>
          <w:rFonts w:hint="eastAsia"/>
          <w:lang w:val="en-US" w:eastAsia="zh-CN"/>
        </w:rPr>
        <w:t>3</w:t>
      </w:r>
      <w:r>
        <w:rPr>
          <w:rFonts w:hint="eastAsia"/>
          <w:lang w:eastAsia="zh-CN"/>
        </w:rPr>
        <w:t>.4</w:t>
      </w:r>
      <w:r>
        <w:t>.2.3.1-1: Data structures supported by the POST Request Body</w:t>
      </w:r>
    </w:p>
    <w:tbl>
      <w:tblPr>
        <w:tblStyle w:val="89"/>
        <w:tblW w:w="0" w:type="auto"/>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899"/>
        <w:gridCol w:w="450"/>
        <w:gridCol w:w="1170"/>
        <w:gridCol w:w="516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899" w:type="dxa"/>
            <w:tcBorders>
              <w:bottom w:val="single" w:color="auto" w:sz="6" w:space="0"/>
            </w:tcBorders>
            <w:shd w:val="clear" w:color="auto" w:fill="C0C0C0"/>
          </w:tcPr>
          <w:p>
            <w:pPr>
              <w:pStyle w:val="103"/>
            </w:pPr>
            <w:r>
              <w:t>Data type</w:t>
            </w:r>
          </w:p>
        </w:tc>
        <w:tc>
          <w:tcPr>
            <w:tcW w:w="450" w:type="dxa"/>
            <w:tcBorders>
              <w:bottom w:val="single" w:color="auto" w:sz="6" w:space="0"/>
            </w:tcBorders>
            <w:shd w:val="clear" w:color="auto" w:fill="C0C0C0"/>
          </w:tcPr>
          <w:p>
            <w:pPr>
              <w:pStyle w:val="103"/>
            </w:pPr>
            <w:r>
              <w:t>P</w:t>
            </w:r>
          </w:p>
        </w:tc>
        <w:tc>
          <w:tcPr>
            <w:tcW w:w="1170" w:type="dxa"/>
            <w:tcBorders>
              <w:bottom w:val="single" w:color="auto" w:sz="6" w:space="0"/>
            </w:tcBorders>
            <w:shd w:val="clear" w:color="auto" w:fill="C0C0C0"/>
          </w:tcPr>
          <w:p>
            <w:pPr>
              <w:pStyle w:val="103"/>
            </w:pPr>
            <w:r>
              <w:t>Cardinality</w:t>
            </w:r>
          </w:p>
        </w:tc>
        <w:tc>
          <w:tcPr>
            <w:tcW w:w="5160"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899" w:type="dxa"/>
            <w:tcBorders>
              <w:top w:val="single" w:color="auto" w:sz="6" w:space="0"/>
            </w:tcBorders>
          </w:tcPr>
          <w:p>
            <w:pPr>
              <w:pStyle w:val="102"/>
              <w:rPr>
                <w:lang w:eastAsia="zh-CN"/>
              </w:rPr>
            </w:pPr>
            <w:r>
              <w:rPr>
                <w:rFonts w:hint="eastAsia"/>
                <w:lang w:val="en-US" w:eastAsia="zh-CN"/>
              </w:rPr>
              <w:t>TopicList</w:t>
            </w:r>
            <w:r>
              <w:t>Notification</w:t>
            </w:r>
          </w:p>
        </w:tc>
        <w:tc>
          <w:tcPr>
            <w:tcW w:w="450" w:type="dxa"/>
            <w:tcBorders>
              <w:top w:val="single" w:color="auto" w:sz="6" w:space="0"/>
            </w:tcBorders>
          </w:tcPr>
          <w:p>
            <w:pPr>
              <w:pStyle w:val="104"/>
            </w:pPr>
            <w:r>
              <w:t>M</w:t>
            </w:r>
          </w:p>
        </w:tc>
        <w:tc>
          <w:tcPr>
            <w:tcW w:w="1170" w:type="dxa"/>
            <w:tcBorders>
              <w:top w:val="single" w:color="auto" w:sz="6" w:space="0"/>
            </w:tcBorders>
          </w:tcPr>
          <w:p>
            <w:pPr>
              <w:pStyle w:val="104"/>
            </w:pPr>
            <w:r>
              <w:t>1</w:t>
            </w:r>
          </w:p>
        </w:tc>
        <w:tc>
          <w:tcPr>
            <w:tcW w:w="5160" w:type="dxa"/>
            <w:tcBorders>
              <w:top w:val="single" w:color="auto" w:sz="6" w:space="0"/>
            </w:tcBorders>
          </w:tcPr>
          <w:p>
            <w:pPr>
              <w:pStyle w:val="102"/>
            </w:pPr>
            <w:r>
              <w:t xml:space="preserve">Provides information about </w:t>
            </w:r>
            <w:r>
              <w:rPr>
                <w:rFonts w:hint="eastAsia"/>
                <w:lang w:val="en-US" w:eastAsia="zh-CN"/>
              </w:rPr>
              <w:t>subscribed</w:t>
            </w:r>
            <w:r>
              <w:t xml:space="preserve"> </w:t>
            </w:r>
            <w:r>
              <w:rPr>
                <w:rFonts w:hint="eastAsia"/>
                <w:lang w:val="en-US" w:eastAsia="zh-CN"/>
              </w:rPr>
              <w:t>Messaging Topic list</w:t>
            </w:r>
            <w:r>
              <w:t>.</w:t>
            </w:r>
          </w:p>
        </w:tc>
      </w:tr>
    </w:tbl>
    <w:p/>
    <w:p>
      <w:pPr>
        <w:pStyle w:val="112"/>
      </w:pPr>
      <w:r>
        <w:t>Table </w:t>
      </w:r>
      <w:r>
        <w:rPr>
          <w:rFonts w:hint="eastAsia"/>
          <w:lang w:eastAsia="zh-CN"/>
        </w:rPr>
        <w:t>8.</w:t>
      </w:r>
      <w:r>
        <w:rPr>
          <w:rFonts w:hint="eastAsia"/>
          <w:lang w:val="en-US" w:eastAsia="zh-CN"/>
        </w:rPr>
        <w:t>3</w:t>
      </w:r>
      <w:r>
        <w:rPr>
          <w:rFonts w:hint="eastAsia"/>
          <w:lang w:eastAsia="zh-CN"/>
        </w:rPr>
        <w:t>.4</w:t>
      </w:r>
      <w:r>
        <w:t>.2.3.1-2: Data structures supported by the POST Response Body</w:t>
      </w:r>
    </w:p>
    <w:tbl>
      <w:tblPr>
        <w:tblStyle w:val="89"/>
        <w:tblW w:w="9690" w:type="dxa"/>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005"/>
        <w:gridCol w:w="361"/>
        <w:gridCol w:w="1260"/>
        <w:gridCol w:w="1442"/>
        <w:gridCol w:w="4622"/>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shd w:val="clear" w:color="auto" w:fill="C0C0C0"/>
          </w:tcPr>
          <w:p>
            <w:pPr>
              <w:pStyle w:val="103"/>
            </w:pPr>
            <w:r>
              <w:t>Data type</w:t>
            </w:r>
          </w:p>
        </w:tc>
        <w:tc>
          <w:tcPr>
            <w:tcW w:w="361" w:type="dxa"/>
            <w:tcBorders>
              <w:top w:val="single" w:color="auto" w:sz="6" w:space="0"/>
              <w:left w:val="single" w:color="auto" w:sz="6" w:space="0"/>
              <w:bottom w:val="single" w:color="auto" w:sz="6" w:space="0"/>
              <w:right w:val="single" w:color="auto" w:sz="6" w:space="0"/>
            </w:tcBorders>
            <w:shd w:val="clear" w:color="auto" w:fill="C0C0C0"/>
          </w:tcPr>
          <w:p>
            <w:pPr>
              <w:pStyle w:val="103"/>
            </w:pPr>
            <w:r>
              <w:t>P</w:t>
            </w:r>
          </w:p>
        </w:tc>
        <w:tc>
          <w:tcPr>
            <w:tcW w:w="1260" w:type="dxa"/>
            <w:tcBorders>
              <w:top w:val="single" w:color="auto" w:sz="6" w:space="0"/>
              <w:left w:val="single" w:color="auto" w:sz="6" w:space="0"/>
              <w:bottom w:val="single" w:color="auto" w:sz="6" w:space="0"/>
              <w:right w:val="single" w:color="auto" w:sz="6" w:space="0"/>
            </w:tcBorders>
            <w:shd w:val="clear" w:color="auto" w:fill="C0C0C0"/>
          </w:tcPr>
          <w:p>
            <w:pPr>
              <w:pStyle w:val="103"/>
            </w:pPr>
            <w:r>
              <w:t>Cardinality</w:t>
            </w:r>
          </w:p>
        </w:tc>
        <w:tc>
          <w:tcPr>
            <w:tcW w:w="1442" w:type="dxa"/>
            <w:tcBorders>
              <w:top w:val="single" w:color="auto" w:sz="6" w:space="0"/>
              <w:left w:val="single" w:color="auto" w:sz="6" w:space="0"/>
              <w:bottom w:val="single" w:color="auto" w:sz="6" w:space="0"/>
              <w:right w:val="single" w:color="auto" w:sz="6" w:space="0"/>
            </w:tcBorders>
            <w:shd w:val="clear" w:color="auto" w:fill="C0C0C0"/>
          </w:tcPr>
          <w:p>
            <w:pPr>
              <w:pStyle w:val="103"/>
            </w:pPr>
            <w:r>
              <w:t>Response codes</w:t>
            </w:r>
          </w:p>
        </w:tc>
        <w:tc>
          <w:tcPr>
            <w:tcW w:w="4622" w:type="dxa"/>
            <w:tcBorders>
              <w:top w:val="single" w:color="auto" w:sz="6" w:space="0"/>
              <w:left w:val="single" w:color="auto" w:sz="6" w:space="0"/>
              <w:bottom w:val="single" w:color="auto" w:sz="6" w:space="0"/>
              <w:right w:val="single" w:color="auto" w:sz="6" w:space="0"/>
            </w:tcBorders>
            <w:shd w:val="clear" w:color="auto" w:fill="C0C0C0"/>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tcPr>
          <w:p>
            <w:pPr>
              <w:pStyle w:val="102"/>
            </w:pPr>
            <w:r>
              <w:t>n/a</w:t>
            </w:r>
          </w:p>
        </w:tc>
        <w:tc>
          <w:tcPr>
            <w:tcW w:w="361" w:type="dxa"/>
            <w:tcBorders>
              <w:top w:val="single" w:color="auto" w:sz="6" w:space="0"/>
              <w:left w:val="single" w:color="auto" w:sz="6" w:space="0"/>
              <w:bottom w:val="single" w:color="auto" w:sz="6" w:space="0"/>
              <w:right w:val="single" w:color="auto" w:sz="6" w:space="0"/>
            </w:tcBorders>
          </w:tcPr>
          <w:p>
            <w:pPr>
              <w:pStyle w:val="104"/>
            </w:pPr>
          </w:p>
        </w:tc>
        <w:tc>
          <w:tcPr>
            <w:tcW w:w="1260" w:type="dxa"/>
            <w:tcBorders>
              <w:top w:val="single" w:color="auto" w:sz="6" w:space="0"/>
              <w:left w:val="single" w:color="auto" w:sz="6" w:space="0"/>
              <w:bottom w:val="single" w:color="auto" w:sz="6" w:space="0"/>
              <w:right w:val="single" w:color="auto" w:sz="6" w:space="0"/>
            </w:tcBorders>
          </w:tcPr>
          <w:p>
            <w:pPr>
              <w:pStyle w:val="104"/>
            </w:pPr>
          </w:p>
        </w:tc>
        <w:tc>
          <w:tcPr>
            <w:tcW w:w="1442" w:type="dxa"/>
            <w:tcBorders>
              <w:top w:val="single" w:color="auto" w:sz="6" w:space="0"/>
              <w:left w:val="single" w:color="auto" w:sz="6" w:space="0"/>
              <w:bottom w:val="single" w:color="auto" w:sz="6" w:space="0"/>
              <w:right w:val="single" w:color="auto" w:sz="6" w:space="0"/>
            </w:tcBorders>
          </w:tcPr>
          <w:p>
            <w:pPr>
              <w:pStyle w:val="102"/>
            </w:pPr>
            <w:r>
              <w:t>204 No Content</w:t>
            </w:r>
          </w:p>
        </w:tc>
        <w:tc>
          <w:tcPr>
            <w:tcW w:w="4622" w:type="dxa"/>
            <w:tcBorders>
              <w:top w:val="single" w:color="auto" w:sz="6" w:space="0"/>
              <w:left w:val="single" w:color="auto" w:sz="6" w:space="0"/>
              <w:bottom w:val="single" w:color="auto" w:sz="6" w:space="0"/>
              <w:right w:val="single" w:color="auto" w:sz="6" w:space="0"/>
            </w:tcBorders>
          </w:tcPr>
          <w:p>
            <w:pPr>
              <w:pStyle w:val="102"/>
            </w:pPr>
            <w:r>
              <w:t xml:space="preserve">The receipt of the Notification is acknowledged. </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9690" w:type="dxa"/>
            <w:gridSpan w:val="5"/>
            <w:tcBorders>
              <w:top w:val="single" w:color="auto" w:sz="6" w:space="0"/>
              <w:left w:val="single" w:color="auto" w:sz="6" w:space="0"/>
              <w:bottom w:val="single" w:color="000000" w:sz="6" w:space="0"/>
              <w:right w:val="single" w:color="auto" w:sz="6" w:space="0"/>
            </w:tcBorders>
          </w:tcPr>
          <w:p>
            <w:pPr>
              <w:pStyle w:val="117"/>
            </w:pPr>
            <w:r>
              <w:t>NOTE 1:</w:t>
            </w:r>
            <w:r>
              <w:tab/>
            </w:r>
            <w:r>
              <w:t>The mandatory HTTP error status codes for the 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4] also apply.</w:t>
            </w:r>
          </w:p>
        </w:tc>
      </w:tr>
    </w:tbl>
    <w:p>
      <w:pPr>
        <w:rPr>
          <w:lang w:eastAsia="zh-CN"/>
        </w:rPr>
      </w:pPr>
    </w:p>
    <w:p>
      <w:pPr>
        <w:pStyle w:val="5"/>
      </w:pPr>
      <w:bookmarkStart w:id="1113" w:name="_Toc162005614"/>
      <w:r>
        <w:rPr>
          <w:rFonts w:hint="eastAsia"/>
          <w:lang w:eastAsia="zh-CN"/>
        </w:rPr>
        <w:t>8.3</w:t>
      </w:r>
      <w:r>
        <w:t>.5</w:t>
      </w:r>
      <w:r>
        <w:tab/>
      </w:r>
      <w:r>
        <w:t>Data Model</w:t>
      </w:r>
      <w:bookmarkEnd w:id="1113"/>
    </w:p>
    <w:p>
      <w:pPr>
        <w:pStyle w:val="6"/>
        <w:rPr>
          <w:lang w:eastAsia="zh-CN"/>
        </w:rPr>
      </w:pPr>
      <w:bookmarkStart w:id="1114" w:name="_Toc162005615"/>
      <w:r>
        <w:rPr>
          <w:rFonts w:hint="eastAsia"/>
          <w:lang w:eastAsia="zh-CN"/>
        </w:rPr>
        <w:t>8.3</w:t>
      </w:r>
      <w:r>
        <w:rPr>
          <w:lang w:eastAsia="zh-CN"/>
        </w:rPr>
        <w:t>.5.1</w:t>
      </w:r>
      <w:r>
        <w:rPr>
          <w:lang w:eastAsia="zh-CN"/>
        </w:rPr>
        <w:tab/>
      </w:r>
      <w:r>
        <w:rPr>
          <w:lang w:eastAsia="zh-CN"/>
        </w:rPr>
        <w:t>General</w:t>
      </w:r>
      <w:bookmarkEnd w:id="1114"/>
    </w:p>
    <w:p>
      <w:pPr>
        <w:rPr>
          <w:lang w:eastAsia="zh-CN"/>
        </w:rPr>
      </w:pPr>
      <w:r>
        <w:rPr>
          <w:lang w:eastAsia="zh-CN"/>
        </w:rPr>
        <w:t>This clause specifies the application data model supported by the API. Data types listed in clause 7.2 apply to this API</w:t>
      </w:r>
      <w:r>
        <w:t xml:space="preserve"> Table </w:t>
      </w:r>
      <w:r>
        <w:rPr>
          <w:rFonts w:hint="eastAsia"/>
          <w:lang w:eastAsia="zh-CN"/>
        </w:rPr>
        <w:t>8.3</w:t>
      </w:r>
      <w:r>
        <w:t xml:space="preserve">.5.1-1 specifies the data types defined specifically for the </w:t>
      </w:r>
      <w:r>
        <w:rPr>
          <w:rFonts w:hint="eastAsia"/>
        </w:rPr>
        <w:t>MSGS_TopiclistEvent</w:t>
      </w:r>
      <w:r>
        <w:t xml:space="preserve"> API service.</w:t>
      </w:r>
    </w:p>
    <w:p>
      <w:pPr>
        <w:pStyle w:val="112"/>
      </w:pPr>
      <w:r>
        <w:t>Table </w:t>
      </w:r>
      <w:r>
        <w:rPr>
          <w:rFonts w:hint="eastAsia"/>
          <w:lang w:eastAsia="zh-CN"/>
        </w:rPr>
        <w:t>8.3</w:t>
      </w:r>
      <w:r>
        <w:t xml:space="preserve">.5.1-1: </w:t>
      </w:r>
      <w:r>
        <w:rPr>
          <w:rFonts w:hint="eastAsia"/>
        </w:rPr>
        <w:t>TopiclistEvent</w:t>
      </w:r>
      <w:r>
        <w:rPr>
          <w:rFonts w:hint="eastAsia"/>
          <w:lang w:val="en-US" w:eastAsia="zh-CN"/>
        </w:rPr>
        <w:t xml:space="preserve"> API</w:t>
      </w:r>
      <w:r>
        <w:t xml:space="preserve">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TopicListSubscription</w:t>
            </w:r>
          </w:p>
        </w:tc>
        <w:tc>
          <w:tcPr>
            <w:tcW w:w="1297" w:type="dxa"/>
          </w:tcPr>
          <w:p>
            <w:pPr>
              <w:pStyle w:val="102"/>
              <w:rPr>
                <w:kern w:val="2"/>
                <w:szCs w:val="22"/>
              </w:rPr>
            </w:pPr>
            <w:r>
              <w:rPr>
                <w:rFonts w:hint="eastAsia"/>
                <w:kern w:val="2"/>
                <w:szCs w:val="22"/>
                <w:lang w:eastAsia="zh-CN"/>
              </w:rPr>
              <w:t>8.3</w:t>
            </w:r>
            <w:r>
              <w:rPr>
                <w:kern w:val="2"/>
                <w:szCs w:val="22"/>
              </w:rPr>
              <w:t>.5.2.2</w:t>
            </w:r>
          </w:p>
        </w:tc>
        <w:tc>
          <w:tcPr>
            <w:tcW w:w="2887" w:type="dxa"/>
          </w:tcPr>
          <w:p>
            <w:pPr>
              <w:pStyle w:val="102"/>
              <w:rPr>
                <w:kern w:val="2"/>
                <w:szCs w:val="22"/>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TopicListUnsubscription</w:t>
            </w:r>
          </w:p>
        </w:tc>
        <w:tc>
          <w:tcPr>
            <w:tcW w:w="1297" w:type="dxa"/>
          </w:tcPr>
          <w:p>
            <w:pPr>
              <w:pStyle w:val="102"/>
              <w:rPr>
                <w:kern w:val="2"/>
                <w:szCs w:val="22"/>
                <w:lang w:eastAsia="zh-CN"/>
              </w:rPr>
            </w:pPr>
            <w:r>
              <w:rPr>
                <w:rFonts w:hint="eastAsia"/>
                <w:kern w:val="2"/>
                <w:szCs w:val="22"/>
                <w:lang w:eastAsia="zh-CN"/>
              </w:rPr>
              <w:t>8.3.5.2.3</w:t>
            </w:r>
          </w:p>
        </w:tc>
        <w:tc>
          <w:tcPr>
            <w:tcW w:w="2887" w:type="dxa"/>
          </w:tcPr>
          <w:p>
            <w:pPr>
              <w:pStyle w:val="102"/>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TopicListSubscriptionAck</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4</w:t>
            </w:r>
          </w:p>
        </w:tc>
        <w:tc>
          <w:tcPr>
            <w:tcW w:w="2887" w:type="dxa"/>
          </w:tcPr>
          <w:p>
            <w:pPr>
              <w:pStyle w:val="102"/>
              <w:rPr>
                <w:kern w:val="2"/>
                <w:szCs w:val="22"/>
                <w:lang w:val="en-US" w:eastAsia="zh-CN"/>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response information</w:t>
            </w:r>
            <w:r>
              <w:rPr>
                <w:rFonts w:hint="eastAsia"/>
                <w:kern w:val="2"/>
                <w:szCs w:val="22"/>
                <w:lang w:val="en-US" w:eastAsia="zh-CN"/>
              </w:rPr>
              <w:t>, indicating the subscription result.</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w:t>
            </w:r>
            <w:r>
              <w:rPr>
                <w:rFonts w:hint="eastAsia"/>
                <w:kern w:val="2"/>
                <w:szCs w:val="22"/>
                <w:lang w:val="en-US" w:eastAsia="zh-CN"/>
              </w:rPr>
              <w:t>Uns</w:t>
            </w:r>
            <w:r>
              <w:rPr>
                <w:rFonts w:hint="eastAsia"/>
                <w:kern w:val="2"/>
                <w:szCs w:val="22"/>
              </w:rPr>
              <w:t>ubscriptionAck</w:t>
            </w:r>
          </w:p>
        </w:tc>
        <w:tc>
          <w:tcPr>
            <w:tcW w:w="1297" w:type="dxa"/>
          </w:tcPr>
          <w:p>
            <w:pPr>
              <w:pStyle w:val="102"/>
              <w:rPr>
                <w:kern w:val="2"/>
                <w:szCs w:val="22"/>
                <w:lang w:eastAsia="zh-CN"/>
              </w:rPr>
            </w:pPr>
            <w:r>
              <w:rPr>
                <w:rFonts w:hint="eastAsia"/>
                <w:kern w:val="2"/>
                <w:szCs w:val="22"/>
                <w:lang w:eastAsia="zh-CN"/>
              </w:rPr>
              <w:t>8.3.5.2.</w:t>
            </w:r>
            <w:r>
              <w:rPr>
                <w:rFonts w:hint="eastAsia"/>
                <w:kern w:val="2"/>
                <w:szCs w:val="22"/>
                <w:lang w:val="en-US" w:eastAsia="zh-CN"/>
              </w:rPr>
              <w:t>5</w:t>
            </w:r>
          </w:p>
        </w:tc>
        <w:tc>
          <w:tcPr>
            <w:tcW w:w="2887" w:type="dxa"/>
          </w:tcPr>
          <w:p>
            <w:pPr>
              <w:pStyle w:val="102"/>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response information, indicating the subscription result.</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TopicSubscription</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6</w:t>
            </w:r>
          </w:p>
        </w:tc>
        <w:tc>
          <w:tcPr>
            <w:tcW w:w="2887" w:type="dxa"/>
          </w:tcPr>
          <w:p>
            <w:pPr>
              <w:pStyle w:val="102"/>
              <w:rPr>
                <w:kern w:val="2"/>
                <w:szCs w:val="22"/>
              </w:rPr>
            </w:pPr>
            <w:r>
              <w:rPr>
                <w:rFonts w:hint="eastAsia"/>
                <w:kern w:val="2"/>
                <w:szCs w:val="22"/>
              </w:rPr>
              <w:t>The Messaging Topic subscription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TopicSubscriptionAck</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7</w:t>
            </w:r>
          </w:p>
        </w:tc>
        <w:tc>
          <w:tcPr>
            <w:tcW w:w="2887" w:type="dxa"/>
          </w:tcPr>
          <w:p>
            <w:pPr>
              <w:pStyle w:val="102"/>
              <w:rPr>
                <w:kern w:val="2"/>
                <w:szCs w:val="22"/>
                <w:lang w:val="en-US" w:eastAsia="zh-CN"/>
              </w:rPr>
            </w:pPr>
            <w:r>
              <w:rPr>
                <w:rFonts w:hint="eastAsia"/>
                <w:kern w:val="2"/>
                <w:szCs w:val="22"/>
              </w:rPr>
              <w:t>The Messaging Topic subscription response information</w:t>
            </w:r>
            <w:r>
              <w:rPr>
                <w:rFonts w:hint="eastAsia"/>
                <w:kern w:val="2"/>
                <w:szCs w:val="22"/>
                <w:lang w:val="en-US" w:eastAsia="zh-CN"/>
              </w:rPr>
              <w:t>.</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TopicUnsubscription</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8</w:t>
            </w:r>
          </w:p>
        </w:tc>
        <w:tc>
          <w:tcPr>
            <w:tcW w:w="2887" w:type="dxa"/>
          </w:tcPr>
          <w:p>
            <w:pPr>
              <w:pStyle w:val="102"/>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TopicListNotification</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9</w:t>
            </w:r>
          </w:p>
        </w:tc>
        <w:tc>
          <w:tcPr>
            <w:tcW w:w="2887" w:type="dxa"/>
          </w:tcPr>
          <w:p>
            <w:pPr>
              <w:pStyle w:val="102"/>
              <w:rPr>
                <w:kern w:val="2"/>
                <w:szCs w:val="22"/>
                <w:lang w:val="en-US" w:eastAsia="zh-CN"/>
              </w:rPr>
            </w:pPr>
            <w:r>
              <w:rPr>
                <w:rFonts w:hint="eastAsia"/>
                <w:kern w:val="2"/>
                <w:szCs w:val="22"/>
              </w:rPr>
              <w:t xml:space="preserve">The Messaging Topic </w:t>
            </w:r>
            <w:r>
              <w:rPr>
                <w:rFonts w:hint="eastAsia"/>
                <w:kern w:val="2"/>
                <w:szCs w:val="22"/>
                <w:lang w:val="en-US" w:eastAsia="zh-CN"/>
              </w:rPr>
              <w:t>list notification</w:t>
            </w:r>
            <w:r>
              <w:rPr>
                <w:rFonts w:hint="eastAsia"/>
                <w:kern w:val="2"/>
                <w:szCs w:val="22"/>
              </w:rPr>
              <w:t xml:space="preserve"> information</w:t>
            </w:r>
            <w:r>
              <w:rPr>
                <w:rFonts w:hint="eastAsia"/>
                <w:kern w:val="2"/>
                <w:szCs w:val="22"/>
                <w:lang w:val="en-US" w:eastAsia="zh-CN"/>
              </w:rPr>
              <w:t>, indicating changed Messaging Topics.</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val="en-US" w:eastAsia="zh-CN"/>
              </w:rPr>
            </w:pPr>
            <w:r>
              <w:rPr>
                <w:rFonts w:hint="eastAsia"/>
                <w:kern w:val="2"/>
                <w:szCs w:val="22"/>
                <w:lang w:val="en-US" w:eastAsia="zh-CN"/>
              </w:rPr>
              <w:t>MessagingTopic</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10</w:t>
            </w:r>
          </w:p>
        </w:tc>
        <w:tc>
          <w:tcPr>
            <w:tcW w:w="2887" w:type="dxa"/>
          </w:tcPr>
          <w:p>
            <w:pPr>
              <w:pStyle w:val="102"/>
              <w:rPr>
                <w:kern w:val="2"/>
                <w:szCs w:val="22"/>
                <w:lang w:val="en-US" w:eastAsia="zh-CN"/>
              </w:rPr>
            </w:pPr>
            <w:r>
              <w:rPr>
                <w:rFonts w:hint="eastAsia"/>
                <w:kern w:val="2"/>
                <w:szCs w:val="22"/>
              </w:rPr>
              <w:t xml:space="preserve">The </w:t>
            </w:r>
            <w:r>
              <w:rPr>
                <w:rFonts w:hint="eastAsia"/>
                <w:kern w:val="2"/>
                <w:szCs w:val="22"/>
                <w:lang w:val="en-US" w:eastAsia="zh-CN"/>
              </w:rPr>
              <w:t xml:space="preserve">individual </w:t>
            </w:r>
            <w:r>
              <w:rPr>
                <w:rFonts w:hint="eastAsia"/>
                <w:kern w:val="2"/>
                <w:szCs w:val="22"/>
              </w:rPr>
              <w:t>Messaging Topic</w:t>
            </w:r>
            <w:r>
              <w:rPr>
                <w:rFonts w:hint="eastAsia"/>
                <w:kern w:val="2"/>
                <w:szCs w:val="22"/>
                <w:lang w:val="en-US" w:eastAsia="zh-CN"/>
              </w:rPr>
              <w:t xml:space="preserve"> information</w:t>
            </w:r>
          </w:p>
        </w:tc>
        <w:tc>
          <w:tcPr>
            <w:tcW w:w="2725" w:type="dxa"/>
          </w:tcPr>
          <w:p>
            <w:pPr>
              <w:pStyle w:val="102"/>
              <w:rPr>
                <w:kern w:val="2"/>
                <w:szCs w:val="22"/>
              </w:rPr>
            </w:pPr>
          </w:p>
        </w:tc>
      </w:tr>
    </w:tbl>
    <w:p>
      <w:pPr>
        <w:rPr>
          <w:lang w:eastAsia="zh-CN"/>
        </w:rPr>
      </w:pPr>
    </w:p>
    <w:p>
      <w:r>
        <w:t>Table </w:t>
      </w:r>
      <w:r>
        <w:rPr>
          <w:rFonts w:hint="eastAsia"/>
          <w:lang w:eastAsia="zh-CN"/>
        </w:rPr>
        <w:t>8.3</w:t>
      </w:r>
      <w:r>
        <w:t xml:space="preserve">.5.1-2 specifies data types re-used by the </w:t>
      </w:r>
      <w:r>
        <w:rPr>
          <w:rFonts w:hint="eastAsia"/>
        </w:rPr>
        <w:t>MSGS_TopiclistEvent</w:t>
      </w:r>
      <w:r>
        <w:t xml:space="preserve"> API service.</w:t>
      </w:r>
    </w:p>
    <w:p>
      <w:pPr>
        <w:pStyle w:val="112"/>
      </w:pPr>
      <w:r>
        <w:t>Table </w:t>
      </w:r>
      <w:r>
        <w:rPr>
          <w:rFonts w:hint="eastAsia"/>
          <w:lang w:eastAsia="zh-CN"/>
        </w:rPr>
        <w:t>8.3</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eastAsia="zh-CN"/>
              </w:rPr>
            </w:pPr>
            <w:r>
              <w:rPr>
                <w:kern w:val="2"/>
                <w:szCs w:val="22"/>
                <w:lang w:eastAsia="zh-CN"/>
              </w:rPr>
              <w:t>Uri</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eastAsia="zh-CN"/>
              </w:rPr>
            </w:pPr>
            <w:r>
              <w:rPr>
                <w:rFonts w:hint="eastAsia"/>
                <w:kern w:val="2"/>
                <w:szCs w:val="22"/>
                <w:lang w:eastAsia="zh-CN"/>
              </w:rPr>
              <w:t>SupportedFeatures</w:t>
            </w:r>
          </w:p>
        </w:tc>
        <w:tc>
          <w:tcPr>
            <w:tcW w:w="1770" w:type="dxa"/>
          </w:tcPr>
          <w:p>
            <w:pPr>
              <w:pStyle w:val="102"/>
              <w:rPr>
                <w:kern w:val="2"/>
                <w:szCs w:val="22"/>
              </w:rPr>
            </w:pPr>
            <w:r>
              <w:rPr>
                <w:rFonts w:hint="eastAsia"/>
                <w:kern w:val="2"/>
                <w:szCs w:val="22"/>
              </w:rPr>
              <w:t>3GPP TS 29.571 [</w:t>
            </w:r>
            <w:r>
              <w:rPr>
                <w:rFonts w:hint="eastAsia"/>
                <w:kern w:val="2"/>
                <w:szCs w:val="22"/>
                <w:lang w:val="en-US" w:eastAsia="zh-CN"/>
              </w:rPr>
              <w:t>5</w:t>
            </w:r>
            <w:r>
              <w:rPr>
                <w:rFonts w:hint="eastAsia"/>
                <w:kern w:val="2"/>
                <w:szCs w:val="22"/>
              </w:rPr>
              <w:t>]</w:t>
            </w:r>
          </w:p>
        </w:tc>
        <w:tc>
          <w:tcPr>
            <w:tcW w:w="2802" w:type="dxa"/>
          </w:tcPr>
          <w:p>
            <w:pPr>
              <w:pStyle w:val="102"/>
              <w:rPr>
                <w:kern w:val="2"/>
                <w:szCs w:val="22"/>
              </w:rPr>
            </w:pPr>
            <w:r>
              <w:rPr>
                <w:rFonts w:hint="eastAsia"/>
                <w:kern w:val="2"/>
                <w:szCs w:val="22"/>
              </w:rPr>
              <w:t xml:space="preserve">Used to negotiate the </w:t>
            </w:r>
            <w:r>
              <w:rPr>
                <w:rFonts w:hint="eastAsia"/>
                <w:kern w:val="2"/>
                <w:szCs w:val="22"/>
                <w:lang w:val="en-US" w:eastAsia="zh-CN"/>
              </w:rPr>
              <w:t>optional</w:t>
            </w:r>
            <w:r>
              <w:rPr>
                <w:rFonts w:hint="eastAsia"/>
                <w:kern w:val="2"/>
                <w:szCs w:val="22"/>
              </w:rPr>
              <w:t xml:space="preserve"> features defined in table 8.3.7-1.</w:t>
            </w:r>
          </w:p>
        </w:tc>
        <w:tc>
          <w:tcPr>
            <w:tcW w:w="2567" w:type="dxa"/>
          </w:tcPr>
          <w:p>
            <w:pPr>
              <w:pStyle w:val="102"/>
              <w:rPr>
                <w:kern w:val="2"/>
                <w:szCs w:val="22"/>
              </w:rPr>
            </w:pPr>
          </w:p>
        </w:tc>
      </w:tr>
    </w:tbl>
    <w:p>
      <w:pPr>
        <w:rPr>
          <w:lang w:eastAsia="zh-CN"/>
        </w:rPr>
      </w:pPr>
    </w:p>
    <w:p>
      <w:pPr>
        <w:pStyle w:val="6"/>
        <w:rPr>
          <w:lang w:eastAsia="zh-CN"/>
        </w:rPr>
      </w:pPr>
      <w:bookmarkStart w:id="1115" w:name="_Toc162005616"/>
      <w:r>
        <w:rPr>
          <w:rFonts w:hint="eastAsia"/>
          <w:lang w:eastAsia="zh-CN"/>
        </w:rPr>
        <w:t>8.3</w:t>
      </w:r>
      <w:r>
        <w:rPr>
          <w:lang w:eastAsia="zh-CN"/>
        </w:rPr>
        <w:t>.5.2</w:t>
      </w:r>
      <w:r>
        <w:rPr>
          <w:lang w:eastAsia="zh-CN"/>
        </w:rPr>
        <w:tab/>
      </w:r>
      <w:r>
        <w:rPr>
          <w:lang w:eastAsia="zh-CN"/>
        </w:rPr>
        <w:t>Structured data types</w:t>
      </w:r>
      <w:bookmarkEnd w:id="1115"/>
    </w:p>
    <w:p>
      <w:pPr>
        <w:pStyle w:val="7"/>
        <w:rPr>
          <w:lang w:eastAsia="zh-CN"/>
        </w:rPr>
      </w:pPr>
      <w:bookmarkStart w:id="1116" w:name="_Toc162005617"/>
      <w:r>
        <w:rPr>
          <w:rFonts w:hint="eastAsia"/>
          <w:lang w:eastAsia="zh-CN"/>
        </w:rPr>
        <w:t>8.3</w:t>
      </w:r>
      <w:r>
        <w:rPr>
          <w:lang w:eastAsia="zh-CN"/>
        </w:rPr>
        <w:t>.5.2.1</w:t>
      </w:r>
      <w:r>
        <w:rPr>
          <w:lang w:eastAsia="zh-CN"/>
        </w:rPr>
        <w:tab/>
      </w:r>
      <w:r>
        <w:rPr>
          <w:lang w:eastAsia="zh-CN"/>
        </w:rPr>
        <w:t>Introduction</w:t>
      </w:r>
      <w:bookmarkEnd w:id="1116"/>
    </w:p>
    <w:p>
      <w:pPr>
        <w:pStyle w:val="7"/>
        <w:rPr>
          <w:lang w:eastAsia="zh-CN"/>
        </w:rPr>
      </w:pPr>
      <w:bookmarkStart w:id="1117" w:name="_Toc162005618"/>
      <w:r>
        <w:rPr>
          <w:rFonts w:hint="eastAsia"/>
          <w:lang w:eastAsia="zh-CN"/>
        </w:rPr>
        <w:t>8.3</w:t>
      </w:r>
      <w:r>
        <w:rPr>
          <w:lang w:eastAsia="zh-CN"/>
        </w:rPr>
        <w:t>.5.2.2</w:t>
      </w:r>
      <w:r>
        <w:rPr>
          <w:lang w:eastAsia="zh-CN"/>
        </w:rPr>
        <w:tab/>
      </w:r>
      <w:r>
        <w:rPr>
          <w:lang w:eastAsia="zh-CN"/>
        </w:rPr>
        <w:t xml:space="preserve">Type: </w:t>
      </w:r>
      <w:r>
        <w:rPr>
          <w:rFonts w:hint="eastAsia"/>
        </w:rPr>
        <w:t>TopicListSubscription</w:t>
      </w:r>
      <w:bookmarkEnd w:id="1117"/>
    </w:p>
    <w:p>
      <w:pPr>
        <w:pStyle w:val="112"/>
      </w:pPr>
      <w:r>
        <w:t>Table </w:t>
      </w:r>
      <w:r>
        <w:rPr>
          <w:rFonts w:hint="eastAsia"/>
          <w:lang w:eastAsia="zh-CN"/>
        </w:rPr>
        <w:t>8.3</w:t>
      </w:r>
      <w:r>
        <w:t xml:space="preserve">.5.2.2-1: Definition of type </w:t>
      </w:r>
      <w:r>
        <w:rPr>
          <w:rFonts w:hint="eastAsia"/>
        </w:rPr>
        <w:t>TopicListSubscription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oriAddr</w:t>
            </w:r>
          </w:p>
        </w:tc>
        <w:tc>
          <w:tcPr>
            <w:tcW w:w="1006" w:type="dxa"/>
          </w:tcPr>
          <w:p>
            <w:pPr>
              <w:pStyle w:val="102"/>
              <w:rPr>
                <w:kern w:val="2"/>
                <w:szCs w:val="22"/>
                <w:lang w:val="en-US" w:eastAsia="zh-CN"/>
              </w:rPr>
            </w:pPr>
            <w:r>
              <w:rPr>
                <w:rFonts w:hint="eastAsia"/>
                <w:kern w:val="2"/>
                <w:szCs w:val="22"/>
                <w:lang w:val="en-US"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subscription</w:t>
            </w:r>
            <w:r>
              <w:rPr>
                <w:kern w:val="2"/>
                <w:szCs w:val="22"/>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rFonts w:hint="eastAsia"/>
                <w:kern w:val="2"/>
                <w:szCs w:val="22"/>
                <w:lang w:val="en-US" w:eastAsia="zh-CN"/>
              </w:rPr>
              <w:t>Address</w:t>
            </w:r>
          </w:p>
        </w:tc>
        <w:tc>
          <w:tcPr>
            <w:tcW w:w="425" w:type="dxa"/>
          </w:tcPr>
          <w:p>
            <w:pPr>
              <w:pStyle w:val="104"/>
              <w:rPr>
                <w:kern w:val="2"/>
                <w:szCs w:val="22"/>
                <w:lang w:eastAsia="zh-CN"/>
              </w:rPr>
            </w:pPr>
            <w:r>
              <w:rPr>
                <w:rFonts w:hint="eastAsia"/>
                <w:kern w:val="2"/>
                <w:szCs w:val="22"/>
                <w:lang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kern w:val="2"/>
                <w:szCs w:val="22"/>
                <w:lang w:val="en-US" w:eastAsia="zh-CN"/>
              </w:rPr>
              <w:t>notificationURI</w:t>
            </w:r>
          </w:p>
        </w:tc>
        <w:tc>
          <w:tcPr>
            <w:tcW w:w="1006" w:type="dxa"/>
          </w:tcPr>
          <w:p>
            <w:pPr>
              <w:pStyle w:val="102"/>
              <w:rPr>
                <w:kern w:val="2"/>
                <w:szCs w:val="22"/>
                <w:lang w:val="en-US" w:eastAsia="zh-CN"/>
              </w:rPr>
            </w:pPr>
            <w:r>
              <w:rPr>
                <w:rFonts w:hint="eastAsia"/>
                <w:kern w:val="2"/>
                <w:szCs w:val="22"/>
                <w:lang w:val="en-US" w:eastAsia="zh-CN"/>
              </w:rPr>
              <w:t>Uri</w:t>
            </w:r>
          </w:p>
        </w:tc>
        <w:tc>
          <w:tcPr>
            <w:tcW w:w="425" w:type="dxa"/>
          </w:tcPr>
          <w:p>
            <w:pPr>
              <w:pStyle w:val="104"/>
              <w:rPr>
                <w:kern w:val="2"/>
                <w:szCs w:val="22"/>
                <w:lang w:val="en-US" w:eastAsia="zh-CN"/>
              </w:rPr>
            </w:pPr>
            <w:r>
              <w:rPr>
                <w:rFonts w:hint="eastAsia"/>
                <w:kern w:val="2"/>
                <w:szCs w:val="22"/>
                <w:lang w:val="en-US" w:eastAsia="zh-CN"/>
              </w:rPr>
              <w:t>M</w:t>
            </w:r>
          </w:p>
        </w:tc>
        <w:tc>
          <w:tcPr>
            <w:tcW w:w="1368" w:type="dxa"/>
          </w:tcPr>
          <w:p>
            <w:pPr>
              <w:pStyle w:val="102"/>
              <w:rPr>
                <w:kern w:val="2"/>
                <w:szCs w:val="22"/>
                <w:lang w:val="en-US" w:eastAsia="zh-CN"/>
              </w:rPr>
            </w:pPr>
            <w:r>
              <w:rPr>
                <w:rFonts w:hint="eastAsia"/>
                <w:kern w:val="2"/>
                <w:szCs w:val="22"/>
                <w:lang w:val="en-US" w:eastAsia="zh-CN"/>
              </w:rPr>
              <w:t>1</w:t>
            </w:r>
          </w:p>
        </w:tc>
        <w:tc>
          <w:tcPr>
            <w:tcW w:w="3438" w:type="dxa"/>
          </w:tcPr>
          <w:p>
            <w:pPr>
              <w:pStyle w:val="102"/>
              <w:rPr>
                <w:kern w:val="2"/>
                <w:szCs w:val="22"/>
                <w:lang w:val="en-US" w:eastAsia="zh-CN"/>
              </w:rPr>
            </w:pPr>
            <w:r>
              <w:rPr>
                <w:kern w:val="2"/>
                <w:szCs w:val="22"/>
                <w:lang w:val="en-US"/>
              </w:rPr>
              <w:t>Notification target address</w:t>
            </w:r>
            <w:r>
              <w:rPr>
                <w:rFonts w:hint="eastAsia"/>
                <w:kern w:val="2"/>
                <w:szCs w:val="22"/>
                <w:lang w:val="en-US"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Security information required by the MSGin5G Server.</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exprTime</w:t>
            </w:r>
          </w:p>
        </w:tc>
        <w:tc>
          <w:tcPr>
            <w:tcW w:w="1006" w:type="dxa"/>
          </w:tcPr>
          <w:p>
            <w:pPr>
              <w:pStyle w:val="102"/>
              <w:rPr>
                <w:kern w:val="2"/>
                <w:szCs w:val="22"/>
                <w:lang w:val="en-US" w:eastAsia="zh-CN"/>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val="en-US" w:eastAsia="zh-CN"/>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suppFeat</w:t>
            </w:r>
          </w:p>
        </w:tc>
        <w:tc>
          <w:tcPr>
            <w:tcW w:w="1006" w:type="dxa"/>
          </w:tcPr>
          <w:p>
            <w:pPr>
              <w:pStyle w:val="102"/>
              <w:rPr>
                <w:kern w:val="2"/>
                <w:szCs w:val="22"/>
                <w:lang w:val="en-US" w:eastAsia="zh-CN"/>
              </w:rPr>
            </w:pPr>
            <w:r>
              <w:rPr>
                <w:rFonts w:hint="eastAsia"/>
                <w:kern w:val="2"/>
                <w:szCs w:val="22"/>
                <w:lang w:val="en-US" w:eastAsia="zh-CN"/>
              </w:rPr>
              <w:t>SupportedFeatures</w:t>
            </w:r>
          </w:p>
        </w:tc>
        <w:tc>
          <w:tcPr>
            <w:tcW w:w="425" w:type="dxa"/>
          </w:tcPr>
          <w:p>
            <w:pPr>
              <w:pStyle w:val="104"/>
              <w:rPr>
                <w:kern w:val="2"/>
                <w:szCs w:val="22"/>
                <w:lang w:val="en-US" w:eastAsia="zh-CN"/>
              </w:rPr>
            </w:pPr>
            <w:r>
              <w:rPr>
                <w:rFonts w:hint="eastAsia"/>
                <w:kern w:val="2"/>
                <w:szCs w:val="22"/>
                <w:lang w:val="en-US"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pPr>
              <w:pStyle w:val="102"/>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pPr>
              <w:pStyle w:val="102"/>
              <w:rPr>
                <w:kern w:val="2"/>
                <w:szCs w:val="22"/>
              </w:rPr>
            </w:pPr>
          </w:p>
        </w:tc>
      </w:tr>
    </w:tbl>
    <w:p>
      <w:pPr>
        <w:rPr>
          <w:lang w:eastAsia="zh-CN"/>
        </w:rPr>
      </w:pPr>
    </w:p>
    <w:p>
      <w:pPr>
        <w:pStyle w:val="7"/>
        <w:rPr>
          <w:lang w:eastAsia="zh-CN"/>
        </w:rPr>
      </w:pPr>
      <w:bookmarkStart w:id="1118" w:name="_Toc162005619"/>
      <w:r>
        <w:rPr>
          <w:rFonts w:hint="eastAsia"/>
          <w:lang w:eastAsia="zh-CN"/>
        </w:rPr>
        <w:t>8.3</w:t>
      </w:r>
      <w:r>
        <w:rPr>
          <w:lang w:eastAsia="zh-CN"/>
        </w:rPr>
        <w:t>.5.2.</w:t>
      </w:r>
      <w:r>
        <w:rPr>
          <w:rFonts w:hint="eastAsia"/>
          <w:lang w:val="en-US" w:eastAsia="zh-CN"/>
        </w:rPr>
        <w:t>3</w:t>
      </w:r>
      <w:r>
        <w:rPr>
          <w:lang w:eastAsia="zh-CN"/>
        </w:rPr>
        <w:tab/>
      </w:r>
      <w:r>
        <w:rPr>
          <w:lang w:eastAsia="zh-CN"/>
        </w:rPr>
        <w:t xml:space="preserve">Type: </w:t>
      </w:r>
      <w:r>
        <w:rPr>
          <w:rFonts w:hint="eastAsia"/>
        </w:rPr>
        <w:t>TopicList</w:t>
      </w:r>
      <w:r>
        <w:rPr>
          <w:rFonts w:hint="eastAsia"/>
          <w:lang w:val="en-US" w:eastAsia="zh-CN"/>
        </w:rPr>
        <w:t>Uns</w:t>
      </w:r>
      <w:r>
        <w:rPr>
          <w:rFonts w:hint="eastAsia"/>
        </w:rPr>
        <w:t>ubscription</w:t>
      </w:r>
      <w:bookmarkEnd w:id="1118"/>
    </w:p>
    <w:p>
      <w:pPr>
        <w:pStyle w:val="112"/>
      </w:pPr>
      <w:r>
        <w:t>Table </w:t>
      </w:r>
      <w:r>
        <w:rPr>
          <w:rFonts w:hint="eastAsia"/>
          <w:lang w:eastAsia="zh-CN"/>
        </w:rPr>
        <w:t>8.3</w:t>
      </w:r>
      <w:r>
        <w:t>.5.2.</w:t>
      </w:r>
      <w:r>
        <w:rPr>
          <w:rFonts w:hint="eastAsia"/>
          <w:lang w:val="en-US" w:eastAsia="zh-CN"/>
        </w:rPr>
        <w:t>3</w:t>
      </w:r>
      <w:r>
        <w:t xml:space="preserve">-1: Definition of type </w:t>
      </w:r>
      <w:r>
        <w:rPr>
          <w:rFonts w:hint="eastAsia"/>
        </w:rPr>
        <w:t>TopicList</w:t>
      </w:r>
      <w:r>
        <w:rPr>
          <w:rFonts w:hint="eastAsia" w:eastAsia="宋体"/>
          <w:lang w:val="en-US" w:eastAsia="zh-CN"/>
        </w:rPr>
        <w:t>Uns</w:t>
      </w:r>
      <w:r>
        <w:rPr>
          <w:rFonts w:hint="eastAsia"/>
        </w:rPr>
        <w:t>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oriAddr</w:t>
            </w:r>
          </w:p>
        </w:tc>
        <w:tc>
          <w:tcPr>
            <w:tcW w:w="1006" w:type="dxa"/>
          </w:tcPr>
          <w:p>
            <w:pPr>
              <w:pStyle w:val="102"/>
              <w:rPr>
                <w:kern w:val="2"/>
                <w:szCs w:val="22"/>
                <w:lang w:val="en-US" w:eastAsia="zh-CN"/>
              </w:rPr>
            </w:pPr>
            <w:r>
              <w:rPr>
                <w:rFonts w:hint="eastAsia"/>
                <w:kern w:val="2"/>
                <w:szCs w:val="22"/>
                <w:lang w:val="en-US"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unsubscription</w:t>
            </w:r>
            <w:r>
              <w:rPr>
                <w:kern w:val="2"/>
                <w:szCs w:val="22"/>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rFonts w:hint="eastAsia"/>
                <w:kern w:val="2"/>
                <w:szCs w:val="22"/>
                <w:lang w:val="en-US" w:eastAsia="zh-CN"/>
              </w:rPr>
              <w:t>Address</w:t>
            </w:r>
          </w:p>
        </w:tc>
        <w:tc>
          <w:tcPr>
            <w:tcW w:w="425" w:type="dxa"/>
          </w:tcPr>
          <w:p>
            <w:pPr>
              <w:pStyle w:val="104"/>
              <w:rPr>
                <w:kern w:val="2"/>
                <w:szCs w:val="22"/>
                <w:lang w:eastAsia="zh-CN"/>
              </w:rPr>
            </w:pPr>
            <w:r>
              <w:rPr>
                <w:rFonts w:hint="eastAsia"/>
                <w:kern w:val="2"/>
                <w:szCs w:val="22"/>
                <w:lang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Security information required by the MSGin5G Server.</w:t>
            </w:r>
          </w:p>
        </w:tc>
        <w:tc>
          <w:tcPr>
            <w:tcW w:w="1998" w:type="dxa"/>
          </w:tcPr>
          <w:p>
            <w:pPr>
              <w:pStyle w:val="102"/>
              <w:rPr>
                <w:rFonts w:cs="Arial"/>
                <w:kern w:val="2"/>
                <w:szCs w:val="18"/>
              </w:rPr>
            </w:pPr>
          </w:p>
        </w:tc>
      </w:tr>
    </w:tbl>
    <w:p>
      <w:pPr>
        <w:rPr>
          <w:lang w:eastAsia="zh-CN"/>
        </w:rPr>
      </w:pPr>
    </w:p>
    <w:p>
      <w:pPr>
        <w:pStyle w:val="7"/>
        <w:rPr>
          <w:lang w:eastAsia="zh-CN"/>
        </w:rPr>
      </w:pPr>
      <w:bookmarkStart w:id="1119" w:name="_Toc162005620"/>
      <w:r>
        <w:rPr>
          <w:rFonts w:hint="eastAsia"/>
          <w:lang w:eastAsia="zh-CN"/>
        </w:rPr>
        <w:t>8.3</w:t>
      </w:r>
      <w:r>
        <w:rPr>
          <w:lang w:eastAsia="zh-CN"/>
        </w:rPr>
        <w:t>.5.2.</w:t>
      </w:r>
      <w:r>
        <w:rPr>
          <w:rFonts w:hint="eastAsia"/>
          <w:lang w:val="en-US" w:eastAsia="zh-CN"/>
        </w:rPr>
        <w:t>4</w:t>
      </w:r>
      <w:r>
        <w:rPr>
          <w:lang w:eastAsia="zh-CN"/>
        </w:rPr>
        <w:tab/>
      </w:r>
      <w:r>
        <w:rPr>
          <w:lang w:eastAsia="zh-CN"/>
        </w:rPr>
        <w:t xml:space="preserve">Type: </w:t>
      </w:r>
      <w:r>
        <w:rPr>
          <w:rFonts w:hint="eastAsia"/>
        </w:rPr>
        <w:t>TopicListSubscriptionAck</w:t>
      </w:r>
      <w:bookmarkEnd w:id="1119"/>
    </w:p>
    <w:p>
      <w:pPr>
        <w:pStyle w:val="112"/>
        <w:rPr>
          <w:lang w:eastAsia="zh-CN"/>
        </w:rPr>
      </w:pPr>
      <w:r>
        <w:t>Table </w:t>
      </w:r>
      <w:r>
        <w:rPr>
          <w:rFonts w:hint="eastAsia"/>
          <w:lang w:eastAsia="zh-CN"/>
        </w:rPr>
        <w:t>8.3</w:t>
      </w:r>
      <w:r>
        <w:t>.5.2.</w:t>
      </w:r>
      <w:r>
        <w:rPr>
          <w:rFonts w:hint="eastAsia"/>
          <w:lang w:val="en-US" w:eastAsia="zh-CN"/>
        </w:rPr>
        <w:t>4</w:t>
      </w:r>
      <w:r>
        <w:t xml:space="preserve">-1: Definition of type </w:t>
      </w:r>
      <w:r>
        <w:rPr>
          <w:rFonts w:hint="eastAsia"/>
        </w:rPr>
        <w:t>TopicListSubscriptionAck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subStat</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pPr>
            <w:r>
              <w:t>1</w:t>
            </w:r>
          </w:p>
        </w:tc>
        <w:tc>
          <w:tcPr>
            <w:tcW w:w="3438" w:type="dxa"/>
          </w:tcPr>
          <w:p>
            <w:pPr>
              <w:pStyle w:val="102"/>
              <w:rPr>
                <w:kern w:val="2"/>
                <w:szCs w:val="22"/>
                <w:lang w:val="en-US" w:eastAsia="zh-CN"/>
              </w:rPr>
            </w:pPr>
            <w:r>
              <w:rPr>
                <w:rFonts w:hint="eastAsia"/>
                <w:kern w:val="2"/>
                <w:szCs w:val="22"/>
                <w:lang w:val="en-US" w:eastAsia="zh-CN"/>
              </w:rPr>
              <w:t>The result of the subscription.</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lang w:val="en-US" w:eastAsia="zh-CN"/>
              </w:rPr>
              <w:t>exprTime</w:t>
            </w:r>
          </w:p>
        </w:tc>
        <w:tc>
          <w:tcPr>
            <w:tcW w:w="1006" w:type="dxa"/>
          </w:tcPr>
          <w:p>
            <w:pPr>
              <w:pStyle w:val="102"/>
              <w:rPr>
                <w:kern w:val="2"/>
                <w:szCs w:val="22"/>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pPr>
            <w:r>
              <w:t>0..1</w:t>
            </w:r>
          </w:p>
        </w:tc>
        <w:tc>
          <w:tcPr>
            <w:tcW w:w="3438" w:type="dxa"/>
          </w:tcPr>
          <w:p>
            <w:pPr>
              <w:pStyle w:val="102"/>
              <w:rPr>
                <w:kern w:val="2"/>
                <w:szCs w:val="22"/>
                <w:lang w:val="en-US" w:eastAsia="zh-CN"/>
              </w:rPr>
            </w:pPr>
            <w:r>
              <w:rPr>
                <w:kern w:val="2"/>
                <w:szCs w:val="22"/>
                <w:lang w:eastAsia="zh-CN"/>
              </w:rPr>
              <w:t xml:space="preserve">Indicates </w:t>
            </w:r>
            <w:r>
              <w:rPr>
                <w:rFonts w:hint="eastAsia"/>
                <w:kern w:val="2"/>
                <w:szCs w:val="22"/>
                <w:lang w:val="en-US" w:eastAsia="zh-CN"/>
              </w:rPr>
              <w:t xml:space="preserve">the </w:t>
            </w:r>
            <w:r>
              <w:rPr>
                <w:kern w:val="2"/>
                <w:szCs w:val="22"/>
                <w:lang w:eastAsia="zh-CN"/>
              </w:rPr>
              <w:t>expiration time</w:t>
            </w:r>
            <w:r>
              <w:rPr>
                <w:rFonts w:hint="eastAsia"/>
                <w:kern w:val="2"/>
                <w:szCs w:val="22"/>
                <w:lang w:val="en-US" w:eastAsia="zh-CN"/>
              </w:rPr>
              <w:t xml:space="preserve"> of the subscription.</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suppFeat</w:t>
            </w:r>
          </w:p>
        </w:tc>
        <w:tc>
          <w:tcPr>
            <w:tcW w:w="1006" w:type="dxa"/>
          </w:tcPr>
          <w:p>
            <w:pPr>
              <w:pStyle w:val="102"/>
              <w:rPr>
                <w:kern w:val="2"/>
                <w:szCs w:val="22"/>
                <w:lang w:val="en-US" w:eastAsia="zh-CN"/>
              </w:rPr>
            </w:pPr>
            <w:r>
              <w:rPr>
                <w:rFonts w:hint="eastAsia"/>
                <w:kern w:val="2"/>
                <w:szCs w:val="22"/>
                <w:lang w:val="en-US" w:eastAsia="zh-CN"/>
              </w:rPr>
              <w:t>SupportedFeatures</w:t>
            </w:r>
          </w:p>
        </w:tc>
        <w:tc>
          <w:tcPr>
            <w:tcW w:w="425" w:type="dxa"/>
          </w:tcPr>
          <w:p>
            <w:pPr>
              <w:pStyle w:val="104"/>
              <w:rPr>
                <w:kern w:val="2"/>
                <w:szCs w:val="22"/>
                <w:lang w:val="en-US" w:eastAsia="zh-CN"/>
              </w:rPr>
            </w:pPr>
            <w:r>
              <w:rPr>
                <w:rFonts w:hint="eastAsia"/>
                <w:kern w:val="2"/>
                <w:szCs w:val="22"/>
                <w:lang w:val="en-US" w:eastAsia="zh-CN"/>
              </w:rPr>
              <w:t>C</w:t>
            </w:r>
          </w:p>
        </w:tc>
        <w:tc>
          <w:tcPr>
            <w:tcW w:w="1368" w:type="dxa"/>
          </w:tcPr>
          <w:p>
            <w:pPr>
              <w:pStyle w:val="102"/>
            </w:pPr>
            <w:r>
              <w:t>0..1</w:t>
            </w:r>
          </w:p>
        </w:tc>
        <w:tc>
          <w:tcPr>
            <w:tcW w:w="3438" w:type="dxa"/>
          </w:tcPr>
          <w:p>
            <w:pPr>
              <w:pStyle w:val="102"/>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pPr>
              <w:pStyle w:val="102"/>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pPr>
              <w:pStyle w:val="102"/>
              <w:rPr>
                <w:kern w:val="2"/>
                <w:szCs w:val="22"/>
              </w:rPr>
            </w:pPr>
          </w:p>
        </w:tc>
      </w:tr>
    </w:tbl>
    <w:p>
      <w:pPr>
        <w:rPr>
          <w:lang w:eastAsia="zh-CN"/>
        </w:rPr>
      </w:pPr>
    </w:p>
    <w:p>
      <w:pPr>
        <w:pStyle w:val="7"/>
        <w:rPr>
          <w:lang w:eastAsia="zh-CN"/>
        </w:rPr>
      </w:pPr>
      <w:bookmarkStart w:id="1120" w:name="_Toc162005621"/>
      <w:r>
        <w:rPr>
          <w:rFonts w:hint="eastAsia"/>
          <w:lang w:eastAsia="zh-CN"/>
        </w:rPr>
        <w:t>8.3</w:t>
      </w:r>
      <w:r>
        <w:rPr>
          <w:lang w:eastAsia="zh-CN"/>
        </w:rPr>
        <w:t>.5.2.</w:t>
      </w:r>
      <w:r>
        <w:rPr>
          <w:rFonts w:hint="eastAsia"/>
          <w:lang w:val="en-US" w:eastAsia="zh-CN"/>
        </w:rPr>
        <w:t>5</w:t>
      </w:r>
      <w:r>
        <w:rPr>
          <w:lang w:eastAsia="zh-CN"/>
        </w:rPr>
        <w:tab/>
      </w:r>
      <w:r>
        <w:rPr>
          <w:lang w:eastAsia="zh-CN"/>
        </w:rPr>
        <w:t xml:space="preserve">Type: </w:t>
      </w:r>
      <w:r>
        <w:rPr>
          <w:rFonts w:hint="eastAsia"/>
        </w:rPr>
        <w:t>TopicList</w:t>
      </w:r>
      <w:r>
        <w:rPr>
          <w:rFonts w:hint="eastAsia"/>
          <w:lang w:val="en-US" w:eastAsia="zh-CN"/>
        </w:rPr>
        <w:t>Unsu</w:t>
      </w:r>
      <w:r>
        <w:rPr>
          <w:rFonts w:hint="eastAsia"/>
        </w:rPr>
        <w:t>bscriptionAck</w:t>
      </w:r>
      <w:bookmarkEnd w:id="1120"/>
    </w:p>
    <w:p>
      <w:pPr>
        <w:pStyle w:val="112"/>
        <w:rPr>
          <w:lang w:eastAsia="zh-CN"/>
        </w:rPr>
      </w:pPr>
      <w:r>
        <w:t>Table </w:t>
      </w:r>
      <w:r>
        <w:rPr>
          <w:rFonts w:hint="eastAsia"/>
          <w:lang w:eastAsia="zh-CN"/>
        </w:rPr>
        <w:t>8.3</w:t>
      </w:r>
      <w:r>
        <w:t>.5.2.</w:t>
      </w:r>
      <w:r>
        <w:rPr>
          <w:rFonts w:hint="eastAsia"/>
          <w:lang w:val="en-US" w:eastAsia="zh-CN"/>
        </w:rPr>
        <w:t>5</w:t>
      </w:r>
      <w:r>
        <w:t xml:space="preserve">-1: Definition of type </w:t>
      </w:r>
      <w:r>
        <w:rPr>
          <w:rFonts w:hint="eastAsia"/>
        </w:rPr>
        <w:t>TopicListSubscriptionAck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subStat</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val="en-US" w:eastAsia="zh-CN"/>
              </w:rPr>
            </w:pPr>
            <w:r>
              <w:rPr>
                <w:rFonts w:hint="eastAsia"/>
                <w:kern w:val="2"/>
                <w:szCs w:val="22"/>
                <w:lang w:val="en-US" w:eastAsia="zh-CN"/>
              </w:rPr>
              <w:t>The result of the subscription.</w:t>
            </w:r>
          </w:p>
        </w:tc>
        <w:tc>
          <w:tcPr>
            <w:tcW w:w="1998" w:type="dxa"/>
          </w:tcPr>
          <w:p>
            <w:pPr>
              <w:pStyle w:val="102"/>
              <w:rPr>
                <w:kern w:val="2"/>
                <w:szCs w:val="22"/>
              </w:rPr>
            </w:pPr>
          </w:p>
        </w:tc>
      </w:tr>
    </w:tbl>
    <w:p>
      <w:pPr>
        <w:rPr>
          <w:lang w:eastAsia="zh-CN"/>
        </w:rPr>
      </w:pPr>
    </w:p>
    <w:p>
      <w:pPr>
        <w:pStyle w:val="7"/>
        <w:rPr>
          <w:lang w:eastAsia="zh-CN"/>
        </w:rPr>
      </w:pPr>
      <w:bookmarkStart w:id="1121" w:name="_Toc162005622"/>
      <w:r>
        <w:rPr>
          <w:rFonts w:hint="eastAsia"/>
          <w:lang w:eastAsia="zh-CN"/>
        </w:rPr>
        <w:t>8.3</w:t>
      </w:r>
      <w:r>
        <w:rPr>
          <w:lang w:eastAsia="zh-CN"/>
        </w:rPr>
        <w:t>.5.2.</w:t>
      </w:r>
      <w:r>
        <w:rPr>
          <w:rFonts w:hint="eastAsia"/>
          <w:lang w:val="en-US" w:eastAsia="zh-CN"/>
        </w:rPr>
        <w:t>6</w:t>
      </w:r>
      <w:r>
        <w:rPr>
          <w:lang w:eastAsia="zh-CN"/>
        </w:rPr>
        <w:tab/>
      </w:r>
      <w:r>
        <w:rPr>
          <w:lang w:eastAsia="zh-CN"/>
        </w:rPr>
        <w:t xml:space="preserve">Type: </w:t>
      </w:r>
      <w:r>
        <w:rPr>
          <w:rFonts w:hint="eastAsia"/>
          <w:lang w:eastAsia="zh-CN"/>
        </w:rPr>
        <w:t>TopicSubscription</w:t>
      </w:r>
      <w:bookmarkEnd w:id="1121"/>
    </w:p>
    <w:p>
      <w:pPr>
        <w:pStyle w:val="112"/>
      </w:pPr>
      <w:r>
        <w:t>Table </w:t>
      </w:r>
      <w:r>
        <w:rPr>
          <w:rFonts w:hint="eastAsia"/>
          <w:lang w:eastAsia="zh-CN"/>
        </w:rPr>
        <w:t>8.3</w:t>
      </w:r>
      <w:r>
        <w:t>.5.2.</w:t>
      </w:r>
      <w:r>
        <w:rPr>
          <w:rFonts w:hint="eastAsia"/>
          <w:lang w:val="en-US" w:eastAsia="zh-CN"/>
        </w:rPr>
        <w:t>6</w:t>
      </w:r>
      <w:r>
        <w:t xml:space="preserve">-1: Definition of type </w:t>
      </w:r>
      <w:r>
        <w:rPr>
          <w:rFonts w:hint="eastAsia"/>
        </w:rPr>
        <w:t>TopicSubscription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117" w:type="dxa"/>
            <w:shd w:val="clear" w:color="auto" w:fill="C0C0C0"/>
          </w:tcPr>
          <w:p>
            <w:pPr>
              <w:pStyle w:val="103"/>
              <w:rPr>
                <w:kern w:val="2"/>
                <w:szCs w:val="22"/>
              </w:rPr>
            </w:pPr>
            <w:r>
              <w:rPr>
                <w:kern w:val="2"/>
                <w:szCs w:val="22"/>
              </w:rPr>
              <w:t>Data type</w:t>
            </w:r>
          </w:p>
        </w:tc>
        <w:tc>
          <w:tcPr>
            <w:tcW w:w="314"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rFonts w:hint="eastAsia"/>
                <w:kern w:val="2"/>
                <w:szCs w:val="22"/>
              </w:rPr>
              <w:t>oriAddr</w:t>
            </w:r>
          </w:p>
        </w:tc>
        <w:tc>
          <w:tcPr>
            <w:tcW w:w="1117" w:type="dxa"/>
          </w:tcPr>
          <w:p>
            <w:pPr>
              <w:pStyle w:val="102"/>
              <w:rPr>
                <w:kern w:val="2"/>
                <w:szCs w:val="22"/>
              </w:rPr>
            </w:pPr>
            <w:r>
              <w:rPr>
                <w:kern w:val="2"/>
                <w:szCs w:val="22"/>
              </w:rPr>
              <w:t>string</w:t>
            </w:r>
          </w:p>
        </w:tc>
        <w:tc>
          <w:tcPr>
            <w:tcW w:w="314" w:type="dxa"/>
          </w:tcPr>
          <w:p>
            <w:pPr>
              <w:pStyle w:val="104"/>
              <w:rPr>
                <w:kern w:val="2"/>
                <w:szCs w:val="22"/>
                <w:lang w:val="en-US" w:eastAsia="zh-CN"/>
              </w:rPr>
            </w:pPr>
            <w:r>
              <w:rPr>
                <w:rFonts w:hint="eastAsia"/>
                <w:kern w:val="2"/>
                <w:szCs w:val="22"/>
                <w:lang w:val="en-US"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msgTopics</w:t>
            </w:r>
          </w:p>
        </w:tc>
        <w:tc>
          <w:tcPr>
            <w:tcW w:w="1117" w:type="dxa"/>
          </w:tcPr>
          <w:p>
            <w:pPr>
              <w:pStyle w:val="102"/>
              <w:rPr>
                <w:kern w:val="2"/>
                <w:szCs w:val="22"/>
              </w:rPr>
            </w:pPr>
            <w:r>
              <w:rPr>
                <w:rFonts w:hint="eastAsia"/>
                <w:kern w:val="2"/>
                <w:szCs w:val="22"/>
                <w:lang w:val="en-US" w:eastAsia="zh-CN"/>
              </w:rPr>
              <w:t>array(string)</w:t>
            </w:r>
          </w:p>
        </w:tc>
        <w:tc>
          <w:tcPr>
            <w:tcW w:w="314" w:type="dxa"/>
          </w:tcPr>
          <w:p>
            <w:pPr>
              <w:pStyle w:val="104"/>
              <w:rPr>
                <w:kern w:val="2"/>
                <w:szCs w:val="22"/>
              </w:rPr>
            </w:pPr>
            <w:r>
              <w:rPr>
                <w:kern w:val="2"/>
                <w:szCs w:val="22"/>
              </w:rPr>
              <w:t>M</w:t>
            </w:r>
          </w:p>
        </w:tc>
        <w:tc>
          <w:tcPr>
            <w:tcW w:w="1368" w:type="dxa"/>
          </w:tcPr>
          <w:p>
            <w:pPr>
              <w:pStyle w:val="102"/>
              <w:rPr>
                <w:kern w:val="2"/>
                <w:szCs w:val="22"/>
              </w:rPr>
            </w:pPr>
            <w:r>
              <w:rPr>
                <w:kern w:val="2"/>
                <w:szCs w:val="22"/>
              </w:rPr>
              <w:t>1..N</w:t>
            </w:r>
          </w:p>
        </w:tc>
        <w:tc>
          <w:tcPr>
            <w:tcW w:w="3438" w:type="dxa"/>
          </w:tcPr>
          <w:p>
            <w:pPr>
              <w:pStyle w:val="102"/>
              <w:rPr>
                <w:kern w:val="2"/>
                <w:szCs w:val="22"/>
              </w:rPr>
            </w:pPr>
            <w:r>
              <w:rPr>
                <w:rFonts w:hint="eastAsia"/>
                <w:kern w:val="2"/>
                <w:szCs w:val="22"/>
                <w:lang w:val="en-US" w:eastAsia="zh-CN"/>
              </w:rPr>
              <w:t>Information of Messaging Topic(s) to be subscribed</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lang w:val="en-US" w:eastAsia="zh-CN"/>
              </w:rPr>
              <w:t>secCred</w:t>
            </w:r>
          </w:p>
        </w:tc>
        <w:tc>
          <w:tcPr>
            <w:tcW w:w="1117" w:type="dxa"/>
          </w:tcPr>
          <w:p>
            <w:pPr>
              <w:pStyle w:val="102"/>
              <w:rPr>
                <w:kern w:val="2"/>
                <w:szCs w:val="22"/>
              </w:rPr>
            </w:pPr>
            <w:r>
              <w:rPr>
                <w:rFonts w:hint="eastAsia"/>
                <w:kern w:val="2"/>
                <w:szCs w:val="22"/>
                <w:lang w:val="en-US" w:eastAsia="zh-CN"/>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val="en-US"/>
              </w:rPr>
            </w:pPr>
            <w:r>
              <w:rPr>
                <w:kern w:val="2"/>
                <w:szCs w:val="22"/>
                <w:lang w:eastAsia="zh-CN"/>
              </w:rPr>
              <w:t>Security information required by the 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lang w:val="en-US" w:eastAsia="zh-CN"/>
              </w:rPr>
              <w:t>exprTime</w:t>
            </w:r>
          </w:p>
        </w:tc>
        <w:tc>
          <w:tcPr>
            <w:tcW w:w="1117" w:type="dxa"/>
          </w:tcPr>
          <w:p>
            <w:pPr>
              <w:pStyle w:val="102"/>
              <w:rPr>
                <w:kern w:val="2"/>
                <w:szCs w:val="22"/>
              </w:rPr>
            </w:pPr>
            <w:r>
              <w:rPr>
                <w:rFonts w:hint="eastAsia"/>
                <w:kern w:val="2"/>
                <w:szCs w:val="22"/>
                <w:lang w:val="en-US" w:eastAsia="zh-CN"/>
              </w:rPr>
              <w:t>DateTime</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val="en-US"/>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pPr>
              <w:pStyle w:val="102"/>
              <w:rPr>
                <w:kern w:val="2"/>
                <w:szCs w:val="22"/>
              </w:rPr>
            </w:pPr>
          </w:p>
        </w:tc>
      </w:tr>
    </w:tbl>
    <w:p>
      <w:pPr>
        <w:rPr>
          <w:lang w:eastAsia="zh-CN"/>
        </w:rPr>
      </w:pPr>
    </w:p>
    <w:p>
      <w:pPr>
        <w:pStyle w:val="7"/>
        <w:rPr>
          <w:lang w:eastAsia="zh-CN"/>
        </w:rPr>
      </w:pPr>
      <w:bookmarkStart w:id="1122" w:name="_Toc162005623"/>
      <w:r>
        <w:rPr>
          <w:rFonts w:hint="eastAsia"/>
          <w:lang w:eastAsia="zh-CN"/>
        </w:rPr>
        <w:t>8.3</w:t>
      </w:r>
      <w:r>
        <w:rPr>
          <w:lang w:eastAsia="zh-CN"/>
        </w:rPr>
        <w:t>.5.2.</w:t>
      </w:r>
      <w:r>
        <w:rPr>
          <w:rFonts w:hint="eastAsia"/>
          <w:lang w:val="en-US" w:eastAsia="zh-CN"/>
        </w:rPr>
        <w:t>7</w:t>
      </w:r>
      <w:r>
        <w:rPr>
          <w:lang w:eastAsia="zh-CN"/>
        </w:rPr>
        <w:tab/>
      </w:r>
      <w:r>
        <w:rPr>
          <w:lang w:eastAsia="zh-CN"/>
        </w:rPr>
        <w:t xml:space="preserve">Type: </w:t>
      </w:r>
      <w:r>
        <w:rPr>
          <w:rFonts w:hint="eastAsia"/>
          <w:lang w:eastAsia="zh-CN"/>
        </w:rPr>
        <w:t>TopicSubscriptionAck</w:t>
      </w:r>
      <w:bookmarkEnd w:id="1122"/>
    </w:p>
    <w:p>
      <w:pPr>
        <w:pStyle w:val="112"/>
        <w:rPr>
          <w:lang w:eastAsia="zh-CN"/>
        </w:rPr>
      </w:pPr>
      <w:r>
        <w:t>Table </w:t>
      </w:r>
      <w:r>
        <w:rPr>
          <w:rFonts w:hint="eastAsia"/>
          <w:lang w:eastAsia="zh-CN"/>
        </w:rPr>
        <w:t>8.3</w:t>
      </w:r>
      <w:r>
        <w:t>.5.2.</w:t>
      </w:r>
      <w:r>
        <w:rPr>
          <w:rFonts w:hint="eastAsia"/>
          <w:lang w:val="en-US" w:eastAsia="zh-CN"/>
        </w:rPr>
        <w:t>7</w:t>
      </w:r>
      <w:r>
        <w:t xml:space="preserve">-1: Definition of type </w:t>
      </w:r>
      <w:r>
        <w:rPr>
          <w:rFonts w:hint="eastAsia"/>
          <w:lang w:eastAsia="zh-CN"/>
        </w:rPr>
        <w:t>TopicSubscriptionAck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pPr>
              <w:pStyle w:val="102"/>
              <w:rPr>
                <w:kern w:val="2"/>
                <w:szCs w:val="22"/>
                <w:lang w:val="en-US" w:eastAsia="zh-CN"/>
              </w:rPr>
            </w:pPr>
            <w:r>
              <w:rPr>
                <w:rFonts w:hint="eastAsia"/>
                <w:kern w:val="2"/>
                <w:szCs w:val="22"/>
                <w:lang w:val="en-US" w:eastAsia="zh-CN"/>
              </w:rPr>
              <w:t>subStat</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rFonts w:hint="eastAsia"/>
                <w:kern w:val="2"/>
                <w:szCs w:val="22"/>
                <w:lang w:val="en-US" w:eastAsia="zh-CN"/>
              </w:rPr>
              <w:t>Indicating update status of the Messaging Topic if newly created or deleted</w:t>
            </w:r>
            <w:r>
              <w:rPr>
                <w:kern w:val="2"/>
                <w:szCs w:val="22"/>
                <w:lang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lang w:val="en-US" w:eastAsia="zh-CN"/>
              </w:rPr>
              <w:t>exprTime</w:t>
            </w:r>
          </w:p>
        </w:tc>
        <w:tc>
          <w:tcPr>
            <w:tcW w:w="1006" w:type="dxa"/>
          </w:tcPr>
          <w:p>
            <w:pPr>
              <w:pStyle w:val="102"/>
              <w:rPr>
                <w:kern w:val="2"/>
                <w:szCs w:val="22"/>
                <w:lang w:val="en-US" w:eastAsia="zh-CN"/>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 xml:space="preserve">The </w:t>
            </w:r>
            <w:r>
              <w:rPr>
                <w:rFonts w:hint="eastAsia"/>
                <w:kern w:val="2"/>
                <w:szCs w:val="22"/>
                <w:lang w:val="en-US" w:eastAsia="zh-CN"/>
              </w:rPr>
              <w:t xml:space="preserve">expiration time of this subscription set by </w:t>
            </w:r>
            <w:r>
              <w:rPr>
                <w:kern w:val="2"/>
                <w:szCs w:val="22"/>
                <w:lang w:eastAsia="zh-CN"/>
              </w:rPr>
              <w:t>MSGin5G Server.</w:t>
            </w:r>
            <w:r>
              <w:rPr>
                <w:kern w:val="2"/>
                <w:szCs w:val="22"/>
              </w:rPr>
              <w:t xml:space="preserve"> </w:t>
            </w:r>
          </w:p>
        </w:tc>
        <w:tc>
          <w:tcPr>
            <w:tcW w:w="1998" w:type="dxa"/>
          </w:tcPr>
          <w:p>
            <w:pPr>
              <w:pStyle w:val="102"/>
              <w:rPr>
                <w:kern w:val="2"/>
                <w:szCs w:val="22"/>
              </w:rPr>
            </w:pPr>
          </w:p>
        </w:tc>
      </w:tr>
    </w:tbl>
    <w:p>
      <w:pPr>
        <w:rPr>
          <w:lang w:eastAsia="zh-CN"/>
        </w:rPr>
      </w:pPr>
    </w:p>
    <w:p>
      <w:pPr>
        <w:pStyle w:val="7"/>
        <w:rPr>
          <w:lang w:eastAsia="zh-CN"/>
        </w:rPr>
      </w:pPr>
      <w:bookmarkStart w:id="1123" w:name="_Toc162005624"/>
      <w:r>
        <w:rPr>
          <w:rFonts w:hint="eastAsia"/>
          <w:lang w:eastAsia="zh-CN"/>
        </w:rPr>
        <w:t>8.3</w:t>
      </w:r>
      <w:r>
        <w:rPr>
          <w:lang w:eastAsia="zh-CN"/>
        </w:rPr>
        <w:t>.5.2.</w:t>
      </w:r>
      <w:r>
        <w:rPr>
          <w:rFonts w:hint="eastAsia"/>
          <w:lang w:val="en-US" w:eastAsia="zh-CN"/>
        </w:rPr>
        <w:t>8</w:t>
      </w:r>
      <w:r>
        <w:rPr>
          <w:lang w:eastAsia="zh-CN"/>
        </w:rPr>
        <w:tab/>
      </w:r>
      <w:r>
        <w:rPr>
          <w:lang w:eastAsia="zh-CN"/>
        </w:rPr>
        <w:t xml:space="preserve">Type: </w:t>
      </w:r>
      <w:r>
        <w:rPr>
          <w:rFonts w:hint="eastAsia"/>
          <w:lang w:eastAsia="zh-CN"/>
        </w:rPr>
        <w:t>TopicUnsubscription</w:t>
      </w:r>
      <w:bookmarkEnd w:id="1123"/>
    </w:p>
    <w:p>
      <w:pPr>
        <w:pStyle w:val="112"/>
        <w:rPr>
          <w:lang w:eastAsia="zh-CN"/>
        </w:rPr>
      </w:pPr>
      <w:r>
        <w:t>Table </w:t>
      </w:r>
      <w:r>
        <w:rPr>
          <w:rFonts w:hint="eastAsia"/>
          <w:lang w:eastAsia="zh-CN"/>
        </w:rPr>
        <w:t>8.3</w:t>
      </w:r>
      <w:r>
        <w:t>.5.2.</w:t>
      </w:r>
      <w:r>
        <w:rPr>
          <w:rFonts w:hint="eastAsia"/>
          <w:lang w:val="en-US" w:eastAsia="zh-CN"/>
        </w:rPr>
        <w:t>8</w:t>
      </w:r>
      <w:r>
        <w:t xml:space="preserve">-1: Definition of type </w:t>
      </w:r>
      <w:r>
        <w:rPr>
          <w:rFonts w:hint="eastAsia"/>
          <w:lang w:eastAsia="zh-CN"/>
        </w:rPr>
        <w:t>TopicUnsubscription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oriAddr</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rFonts w:hint="eastAsia"/>
                <w:kern w:val="2"/>
                <w:szCs w:val="22"/>
                <w:lang w:val="en-US" w:eastAsia="zh-CN"/>
              </w:rPr>
              <w:t>M</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r>
              <w:rPr>
                <w:kern w:val="2"/>
                <w:szCs w:val="22"/>
              </w:rPr>
              <w:t>.</w:t>
            </w:r>
            <w:r>
              <w:rPr>
                <w:rFonts w:hint="eastAsia"/>
                <w:kern w:val="2"/>
                <w:szCs w:val="22"/>
                <w:lang w:val="en-US" w:eastAsia="zh-CN"/>
              </w:rPr>
              <w:t xml:space="preserve"> </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secCred</w:t>
            </w:r>
          </w:p>
        </w:tc>
        <w:tc>
          <w:tcPr>
            <w:tcW w:w="1006" w:type="dxa"/>
          </w:tcPr>
          <w:p>
            <w:pPr>
              <w:pStyle w:val="102"/>
              <w:rPr>
                <w:kern w:val="2"/>
                <w:szCs w:val="22"/>
              </w:rPr>
            </w:pPr>
            <w:r>
              <w:rPr>
                <w:rFonts w:hint="eastAsia"/>
                <w:kern w:val="2"/>
                <w:szCs w:val="22"/>
                <w:lang w:val="en-US" w:eastAsia="zh-CN"/>
              </w:rPr>
              <w:t>string</w:t>
            </w:r>
          </w:p>
        </w:tc>
        <w:tc>
          <w:tcPr>
            <w:tcW w:w="425" w:type="dxa"/>
          </w:tcPr>
          <w:p>
            <w:pPr>
              <w:pStyle w:val="104"/>
              <w:rPr>
                <w:kern w:val="2"/>
                <w:szCs w:val="22"/>
                <w:lang w:eastAsia="zh-CN"/>
              </w:rPr>
            </w:pPr>
            <w:r>
              <w:rPr>
                <w:rFonts w:hint="eastAsia"/>
                <w:kern w:val="2"/>
                <w:szCs w:val="22"/>
                <w:lang w:val="en-US" w:eastAsia="zh-CN"/>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rFonts w:hint="eastAsia"/>
                <w:kern w:val="2"/>
                <w:szCs w:val="22"/>
                <w:lang w:val="en-US" w:eastAsia="zh-CN"/>
              </w:rPr>
              <w:t>Security information required by the 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msgTopics</w:t>
            </w:r>
          </w:p>
        </w:tc>
        <w:tc>
          <w:tcPr>
            <w:tcW w:w="1006" w:type="dxa"/>
          </w:tcPr>
          <w:p>
            <w:pPr>
              <w:pStyle w:val="102"/>
              <w:rPr>
                <w:kern w:val="2"/>
                <w:szCs w:val="22"/>
              </w:rPr>
            </w:pPr>
            <w:r>
              <w:rPr>
                <w:rFonts w:hint="eastAsia"/>
                <w:kern w:val="2"/>
                <w:szCs w:val="22"/>
                <w:lang w:val="en-US" w:eastAsia="zh-CN"/>
              </w:rPr>
              <w:t>array(string)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1..N</w:t>
            </w:r>
          </w:p>
        </w:tc>
        <w:tc>
          <w:tcPr>
            <w:tcW w:w="3438" w:type="dxa"/>
          </w:tcPr>
          <w:p>
            <w:pPr>
              <w:pStyle w:val="102"/>
              <w:rPr>
                <w:kern w:val="2"/>
                <w:szCs w:val="22"/>
                <w:lang w:eastAsia="zh-CN"/>
              </w:rPr>
            </w:pPr>
            <w:r>
              <w:rPr>
                <w:rFonts w:hint="eastAsia"/>
                <w:kern w:val="2"/>
                <w:szCs w:val="22"/>
                <w:lang w:val="en-US" w:eastAsia="zh-CN"/>
              </w:rPr>
              <w:t>Information of Messaging Topic(s) to be unsubscribed</w:t>
            </w:r>
            <w:r>
              <w:rPr>
                <w:kern w:val="2"/>
                <w:szCs w:val="22"/>
                <w:lang w:eastAsia="zh-CN"/>
              </w:rPr>
              <w:t>.</w:t>
            </w:r>
          </w:p>
        </w:tc>
        <w:tc>
          <w:tcPr>
            <w:tcW w:w="1998" w:type="dxa"/>
          </w:tcPr>
          <w:p>
            <w:pPr>
              <w:pStyle w:val="102"/>
              <w:rPr>
                <w:kern w:val="2"/>
                <w:szCs w:val="22"/>
              </w:rPr>
            </w:pPr>
          </w:p>
        </w:tc>
      </w:tr>
    </w:tbl>
    <w:p>
      <w:pPr>
        <w:rPr>
          <w:lang w:eastAsia="zh-CN"/>
        </w:rPr>
      </w:pPr>
    </w:p>
    <w:p>
      <w:pPr>
        <w:pStyle w:val="7"/>
        <w:rPr>
          <w:lang w:eastAsia="zh-CN"/>
        </w:rPr>
      </w:pPr>
      <w:bookmarkStart w:id="1124" w:name="_Toc162005625"/>
      <w:r>
        <w:rPr>
          <w:rFonts w:hint="eastAsia"/>
          <w:lang w:eastAsia="zh-CN"/>
        </w:rPr>
        <w:t>8.3</w:t>
      </w:r>
      <w:r>
        <w:rPr>
          <w:lang w:eastAsia="zh-CN"/>
        </w:rPr>
        <w:t>.5.2.</w:t>
      </w:r>
      <w:r>
        <w:rPr>
          <w:rFonts w:hint="eastAsia"/>
          <w:lang w:val="en-US" w:eastAsia="zh-CN"/>
        </w:rPr>
        <w:t>9</w:t>
      </w:r>
      <w:r>
        <w:rPr>
          <w:lang w:eastAsia="zh-CN"/>
        </w:rPr>
        <w:tab/>
      </w:r>
      <w:r>
        <w:rPr>
          <w:lang w:eastAsia="zh-CN"/>
        </w:rPr>
        <w:t xml:space="preserve">Type: </w:t>
      </w:r>
      <w:r>
        <w:rPr>
          <w:rFonts w:hint="eastAsia"/>
          <w:lang w:eastAsia="zh-CN"/>
        </w:rPr>
        <w:t>TopicListNotification</w:t>
      </w:r>
      <w:bookmarkEnd w:id="1124"/>
    </w:p>
    <w:p>
      <w:pPr>
        <w:pStyle w:val="112"/>
        <w:rPr>
          <w:lang w:eastAsia="zh-CN"/>
        </w:rPr>
      </w:pPr>
      <w:r>
        <w:t>Table </w:t>
      </w:r>
      <w:r>
        <w:rPr>
          <w:rFonts w:hint="eastAsia"/>
          <w:lang w:eastAsia="zh-CN"/>
        </w:rPr>
        <w:t>8.3</w:t>
      </w:r>
      <w:r>
        <w:t>.5.2.</w:t>
      </w:r>
      <w:r>
        <w:rPr>
          <w:rFonts w:hint="eastAsia"/>
          <w:lang w:val="en-US" w:eastAsia="zh-CN"/>
        </w:rPr>
        <w:t>9</w:t>
      </w:r>
      <w:r>
        <w:t xml:space="preserve">-1: Definition of type </w:t>
      </w:r>
      <w:r>
        <w:rPr>
          <w:rFonts w:hint="eastAsia"/>
          <w:lang w:eastAsia="zh-CN"/>
        </w:rPr>
        <w:t>TopicListNotification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exprTime</w:t>
            </w:r>
          </w:p>
        </w:tc>
        <w:tc>
          <w:tcPr>
            <w:tcW w:w="1006" w:type="dxa"/>
          </w:tcPr>
          <w:p>
            <w:pPr>
              <w:pStyle w:val="102"/>
              <w:rPr>
                <w:kern w:val="2"/>
                <w:szCs w:val="22"/>
                <w:lang w:val="en-US" w:eastAsia="zh-CN"/>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 xml:space="preserve">The </w:t>
            </w:r>
            <w:r>
              <w:rPr>
                <w:rFonts w:hint="eastAsia"/>
                <w:kern w:val="2"/>
                <w:szCs w:val="22"/>
                <w:lang w:val="en-US" w:eastAsia="zh-CN"/>
              </w:rPr>
              <w:t xml:space="preserve">expiration time of this subscription set by </w:t>
            </w:r>
            <w:r>
              <w:rPr>
                <w:kern w:val="2"/>
                <w:szCs w:val="22"/>
              </w:rPr>
              <w:t>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msgTopics</w:t>
            </w:r>
          </w:p>
        </w:tc>
        <w:tc>
          <w:tcPr>
            <w:tcW w:w="1006" w:type="dxa"/>
          </w:tcPr>
          <w:p>
            <w:pPr>
              <w:pStyle w:val="102"/>
              <w:rPr>
                <w:kern w:val="2"/>
                <w:szCs w:val="22"/>
                <w:lang w:val="en-US" w:eastAsia="zh-CN"/>
              </w:rPr>
            </w:pPr>
            <w:r>
              <w:rPr>
                <w:rFonts w:hint="eastAsia"/>
                <w:kern w:val="2"/>
                <w:szCs w:val="22"/>
                <w:lang w:val="en-US" w:eastAsia="zh-CN"/>
              </w:rPr>
              <w:t>array(MessagingTopic)</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1..N</w:t>
            </w:r>
          </w:p>
        </w:tc>
        <w:tc>
          <w:tcPr>
            <w:tcW w:w="3438" w:type="dxa"/>
          </w:tcPr>
          <w:p>
            <w:pPr>
              <w:pStyle w:val="102"/>
              <w:rPr>
                <w:kern w:val="2"/>
                <w:szCs w:val="22"/>
                <w:lang w:eastAsia="zh-CN"/>
              </w:rPr>
            </w:pPr>
            <w:r>
              <w:rPr>
                <w:rFonts w:hint="eastAsia"/>
                <w:kern w:val="2"/>
                <w:szCs w:val="22"/>
                <w:lang w:val="en-US" w:eastAsia="zh-CN"/>
              </w:rPr>
              <w:t>List of Messaging Topic(s) information notified by MSGin5G Server</w:t>
            </w:r>
            <w:r>
              <w:rPr>
                <w:kern w:val="2"/>
                <w:szCs w:val="22"/>
                <w:lang w:eastAsia="zh-CN"/>
              </w:rPr>
              <w:t>.</w:t>
            </w:r>
            <w:r>
              <w:rPr>
                <w:kern w:val="2"/>
                <w:szCs w:val="22"/>
              </w:rPr>
              <w:t xml:space="preserve"> </w:t>
            </w:r>
          </w:p>
        </w:tc>
        <w:tc>
          <w:tcPr>
            <w:tcW w:w="1998" w:type="dxa"/>
          </w:tcPr>
          <w:p>
            <w:pPr>
              <w:pStyle w:val="102"/>
              <w:rPr>
                <w:kern w:val="2"/>
                <w:szCs w:val="22"/>
              </w:rPr>
            </w:pPr>
          </w:p>
        </w:tc>
      </w:tr>
    </w:tbl>
    <w:p>
      <w:pPr>
        <w:rPr>
          <w:lang w:eastAsia="zh-CN"/>
        </w:rPr>
      </w:pPr>
    </w:p>
    <w:p>
      <w:pPr>
        <w:pStyle w:val="7"/>
        <w:rPr>
          <w:lang w:val="en-US" w:eastAsia="zh-CN"/>
        </w:rPr>
      </w:pPr>
      <w:bookmarkStart w:id="1125" w:name="_Toc162005626"/>
      <w:r>
        <w:rPr>
          <w:rFonts w:hint="eastAsia"/>
          <w:lang w:eastAsia="zh-CN"/>
        </w:rPr>
        <w:t>8.3</w:t>
      </w:r>
      <w:r>
        <w:rPr>
          <w:lang w:eastAsia="zh-CN"/>
        </w:rPr>
        <w:t>.5.2.</w:t>
      </w:r>
      <w:r>
        <w:rPr>
          <w:rFonts w:hint="eastAsia"/>
          <w:lang w:val="en-US" w:eastAsia="zh-CN"/>
        </w:rPr>
        <w:t>10</w:t>
      </w:r>
      <w:r>
        <w:rPr>
          <w:lang w:eastAsia="zh-CN"/>
        </w:rPr>
        <w:tab/>
      </w:r>
      <w:r>
        <w:rPr>
          <w:lang w:eastAsia="zh-CN"/>
        </w:rPr>
        <w:t xml:space="preserve">Type: </w:t>
      </w:r>
      <w:r>
        <w:rPr>
          <w:rFonts w:hint="eastAsia"/>
          <w:lang w:val="en-US" w:eastAsia="zh-CN"/>
        </w:rPr>
        <w:t>MessagingTopic</w:t>
      </w:r>
      <w:bookmarkEnd w:id="1125"/>
    </w:p>
    <w:p>
      <w:pPr>
        <w:pStyle w:val="112"/>
        <w:rPr>
          <w:lang w:eastAsia="zh-CN"/>
        </w:rPr>
      </w:pPr>
      <w:r>
        <w:t>Table </w:t>
      </w:r>
      <w:r>
        <w:rPr>
          <w:rFonts w:hint="eastAsia"/>
          <w:lang w:eastAsia="zh-CN"/>
        </w:rPr>
        <w:t>8.3</w:t>
      </w:r>
      <w:r>
        <w:t>.5.2.</w:t>
      </w:r>
      <w:r>
        <w:rPr>
          <w:rFonts w:hint="eastAsia"/>
          <w:lang w:val="en-US" w:eastAsia="zh-CN"/>
        </w:rPr>
        <w:t>10</w:t>
      </w:r>
      <w:r>
        <w:t xml:space="preserve">-1: Definition of type </w:t>
      </w:r>
      <w:r>
        <w:rPr>
          <w:rFonts w:hint="eastAsia"/>
          <w:lang w:val="en-US" w:eastAsia="zh-CN"/>
        </w:rPr>
        <w:t>MessagingTopic</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identifier of the</w:t>
            </w:r>
            <w:r>
              <w:rPr>
                <w:rFonts w:hint="eastAsia"/>
                <w:kern w:val="2"/>
                <w:szCs w:val="22"/>
                <w:lang w:val="en-US" w:eastAsia="zh-CN"/>
              </w:rPr>
              <w:t xml:space="preserve"> Messaging Topic</w:t>
            </w:r>
            <w:r>
              <w:rPr>
                <w:kern w:val="2"/>
                <w:szCs w:val="22"/>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updateStat</w:t>
            </w:r>
          </w:p>
        </w:tc>
        <w:tc>
          <w:tcPr>
            <w:tcW w:w="1006" w:type="dxa"/>
          </w:tcPr>
          <w:p>
            <w:pPr>
              <w:pStyle w:val="102"/>
              <w:rPr>
                <w:kern w:val="2"/>
                <w:szCs w:val="22"/>
              </w:rPr>
            </w:pPr>
            <w:r>
              <w:rPr>
                <w:rFonts w:hint="eastAsia"/>
                <w:kern w:val="2"/>
                <w:szCs w:val="22"/>
                <w:lang w:val="en-US" w:eastAsia="zh-CN"/>
              </w:rPr>
              <w:t>UpdateStatus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rFonts w:hint="eastAsia"/>
                <w:kern w:val="2"/>
                <w:szCs w:val="22"/>
                <w:lang w:val="en-US" w:eastAsia="zh-CN"/>
              </w:rPr>
              <w:t>Indicating update status of the Messaging Topic if newly created or deleted</w:t>
            </w:r>
            <w:r>
              <w:rPr>
                <w:kern w:val="2"/>
                <w:szCs w:val="22"/>
                <w:lang w:eastAsia="zh-CN"/>
              </w:rPr>
              <w:t>.</w:t>
            </w:r>
            <w:r>
              <w:rPr>
                <w:kern w:val="2"/>
                <w:szCs w:val="22"/>
              </w:rPr>
              <w:t xml:space="preserve"> </w:t>
            </w:r>
          </w:p>
        </w:tc>
        <w:tc>
          <w:tcPr>
            <w:tcW w:w="1998" w:type="dxa"/>
          </w:tcPr>
          <w:p>
            <w:pPr>
              <w:pStyle w:val="102"/>
              <w:rPr>
                <w:kern w:val="2"/>
                <w:szCs w:val="22"/>
              </w:rPr>
            </w:pPr>
          </w:p>
        </w:tc>
      </w:tr>
    </w:tbl>
    <w:p>
      <w:pPr>
        <w:rPr>
          <w:lang w:eastAsia="zh-CN"/>
        </w:rPr>
      </w:pPr>
    </w:p>
    <w:p>
      <w:pPr>
        <w:pStyle w:val="6"/>
        <w:rPr>
          <w:lang w:eastAsia="zh-CN"/>
        </w:rPr>
      </w:pPr>
      <w:bookmarkStart w:id="1126" w:name="_Toc162005627"/>
      <w:r>
        <w:rPr>
          <w:rFonts w:hint="eastAsia"/>
          <w:lang w:eastAsia="zh-CN"/>
        </w:rPr>
        <w:t>8.3</w:t>
      </w:r>
      <w:r>
        <w:rPr>
          <w:lang w:eastAsia="zh-CN"/>
        </w:rPr>
        <w:t>.5.3</w:t>
      </w:r>
      <w:r>
        <w:rPr>
          <w:lang w:eastAsia="zh-CN"/>
        </w:rPr>
        <w:tab/>
      </w:r>
      <w:r>
        <w:rPr>
          <w:lang w:eastAsia="zh-CN"/>
        </w:rPr>
        <w:t>Simple data types and enumerations</w:t>
      </w:r>
      <w:bookmarkEnd w:id="1126"/>
    </w:p>
    <w:p>
      <w:pPr>
        <w:pStyle w:val="7"/>
      </w:pPr>
      <w:bookmarkStart w:id="1127" w:name="_Toc162005628"/>
      <w:r>
        <w:rPr>
          <w:rFonts w:hint="eastAsia"/>
          <w:lang w:val="en-US" w:eastAsia="zh-CN"/>
        </w:rPr>
        <w:t>8.3</w:t>
      </w:r>
      <w:r>
        <w:t>.5.3.1</w:t>
      </w:r>
      <w:r>
        <w:tab/>
      </w:r>
      <w:r>
        <w:t>Introduction</w:t>
      </w:r>
      <w:bookmarkEnd w:id="1127"/>
    </w:p>
    <w:p>
      <w:pPr>
        <w:rPr>
          <w:lang w:eastAsia="zh-CN"/>
        </w:rPr>
      </w:pPr>
      <w:r>
        <w:rPr>
          <w:lang w:eastAsia="zh-CN"/>
        </w:rPr>
        <w:t>This clause defines simple data types and enumerations that can be referenced from data structures defined in the previous clauses.</w:t>
      </w:r>
    </w:p>
    <w:p>
      <w:pPr>
        <w:pStyle w:val="7"/>
      </w:pPr>
      <w:bookmarkStart w:id="1128" w:name="_Toc162005629"/>
      <w:r>
        <w:rPr>
          <w:rFonts w:hint="eastAsia"/>
          <w:lang w:val="en-US" w:eastAsia="zh-CN"/>
        </w:rPr>
        <w:t>8.3</w:t>
      </w:r>
      <w:r>
        <w:t>.5.3.</w:t>
      </w:r>
      <w:r>
        <w:rPr>
          <w:rFonts w:hint="eastAsia"/>
          <w:lang w:val="en-US" w:eastAsia="zh-CN"/>
        </w:rPr>
        <w:t>2</w:t>
      </w:r>
      <w:r>
        <w:tab/>
      </w:r>
      <w:r>
        <w:t xml:space="preserve">Enumeration: </w:t>
      </w:r>
      <w:r>
        <w:rPr>
          <w:rFonts w:hint="eastAsia"/>
          <w:lang w:val="en-US" w:eastAsia="zh-CN"/>
        </w:rPr>
        <w:t>UpdateStatus</w:t>
      </w:r>
      <w:bookmarkEnd w:id="1128"/>
    </w:p>
    <w:p>
      <w:pPr>
        <w:pStyle w:val="112"/>
        <w:rPr>
          <w:lang w:val="en-US" w:eastAsia="zh-CN"/>
        </w:rPr>
      </w:pPr>
      <w:r>
        <w:t>Table </w:t>
      </w:r>
      <w:r>
        <w:rPr>
          <w:rFonts w:hint="eastAsia"/>
          <w:lang w:val="en-US" w:eastAsia="zh-CN"/>
        </w:rPr>
        <w:t>8.3</w:t>
      </w:r>
      <w:r>
        <w:t xml:space="preserve">.5.3.2-1: Enumeration </w:t>
      </w:r>
      <w:r>
        <w:rPr>
          <w:rFonts w:hint="eastAsia"/>
          <w:lang w:val="en-US" w:eastAsia="zh-CN"/>
        </w:rPr>
        <w:t>UpdateStatus</w:t>
      </w:r>
    </w:p>
    <w:tbl>
      <w:tblPr>
        <w:tblStyle w:val="89"/>
        <w:tblW w:w="4947"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686"/>
        <w:gridCol w:w="4500"/>
        <w:gridCol w:w="246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shd w:val="clear" w:color="auto" w:fill="C0C0C0"/>
            <w:tcMar>
              <w:top w:w="0" w:type="dxa"/>
              <w:left w:w="108" w:type="dxa"/>
              <w:bottom w:w="0" w:type="dxa"/>
              <w:right w:w="108" w:type="dxa"/>
            </w:tcMar>
          </w:tcPr>
          <w:p>
            <w:pPr>
              <w:pStyle w:val="103"/>
            </w:pPr>
            <w:r>
              <w:t>Enumeration value</w:t>
            </w:r>
          </w:p>
        </w:tc>
        <w:tc>
          <w:tcPr>
            <w:tcW w:w="2330" w:type="pct"/>
            <w:shd w:val="clear" w:color="auto" w:fill="C0C0C0"/>
            <w:tcMar>
              <w:top w:w="0" w:type="dxa"/>
              <w:left w:w="108" w:type="dxa"/>
              <w:bottom w:w="0" w:type="dxa"/>
              <w:right w:w="108" w:type="dxa"/>
            </w:tcMar>
          </w:tcPr>
          <w:p>
            <w:pPr>
              <w:pStyle w:val="103"/>
            </w:pPr>
            <w:r>
              <w:t>Description</w:t>
            </w:r>
          </w:p>
        </w:tc>
        <w:tc>
          <w:tcPr>
            <w:tcW w:w="1278" w:type="pct"/>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tcMar>
              <w:top w:w="0" w:type="dxa"/>
              <w:left w:w="108" w:type="dxa"/>
              <w:bottom w:w="0" w:type="dxa"/>
              <w:right w:w="108" w:type="dxa"/>
            </w:tcMar>
          </w:tcPr>
          <w:p>
            <w:pPr>
              <w:pStyle w:val="102"/>
              <w:rPr>
                <w:lang w:val="en-US" w:eastAsia="zh-CN"/>
              </w:rPr>
            </w:pPr>
            <w:r>
              <w:rPr>
                <w:rFonts w:hint="eastAsia"/>
                <w:lang w:val="en-US" w:eastAsia="zh-CN"/>
              </w:rPr>
              <w:t>CREATED</w:t>
            </w:r>
          </w:p>
        </w:tc>
        <w:tc>
          <w:tcPr>
            <w:tcW w:w="2330" w:type="pct"/>
            <w:tcMar>
              <w:top w:w="0" w:type="dxa"/>
              <w:left w:w="108" w:type="dxa"/>
              <w:bottom w:w="0" w:type="dxa"/>
              <w:right w:w="108" w:type="dxa"/>
            </w:tcMar>
          </w:tcPr>
          <w:p>
            <w:pPr>
              <w:pStyle w:val="102"/>
            </w:pPr>
            <w:r>
              <w:t xml:space="preserve">The </w:t>
            </w:r>
            <w:r>
              <w:rPr>
                <w:rFonts w:hint="eastAsia"/>
                <w:lang w:val="en-US" w:eastAsia="zh-CN"/>
              </w:rPr>
              <w:t>Messaging Topic is newly created.</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tcMar>
              <w:top w:w="0" w:type="dxa"/>
              <w:left w:w="108" w:type="dxa"/>
              <w:bottom w:w="0" w:type="dxa"/>
              <w:right w:w="108" w:type="dxa"/>
            </w:tcMar>
          </w:tcPr>
          <w:p>
            <w:pPr>
              <w:pStyle w:val="102"/>
              <w:rPr>
                <w:lang w:val="en-US" w:eastAsia="zh-CN"/>
              </w:rPr>
            </w:pPr>
            <w:r>
              <w:rPr>
                <w:rFonts w:hint="eastAsia"/>
                <w:lang w:val="en-US" w:eastAsia="zh-CN"/>
              </w:rPr>
              <w:t>DELETED</w:t>
            </w:r>
          </w:p>
        </w:tc>
        <w:tc>
          <w:tcPr>
            <w:tcW w:w="2330" w:type="pct"/>
            <w:tcMar>
              <w:top w:w="0" w:type="dxa"/>
              <w:left w:w="108" w:type="dxa"/>
              <w:bottom w:w="0" w:type="dxa"/>
              <w:right w:w="108" w:type="dxa"/>
            </w:tcMar>
          </w:tcPr>
          <w:p>
            <w:pPr>
              <w:pStyle w:val="102"/>
            </w:pPr>
            <w:r>
              <w:t xml:space="preserve">The </w:t>
            </w:r>
            <w:r>
              <w:rPr>
                <w:rFonts w:hint="eastAsia"/>
                <w:lang w:val="en-US" w:eastAsia="zh-CN"/>
              </w:rPr>
              <w:t>Messaging Topic is newly deleted.</w:t>
            </w:r>
          </w:p>
        </w:tc>
        <w:tc>
          <w:tcPr>
            <w:tcW w:w="1278" w:type="pct"/>
          </w:tcPr>
          <w:p>
            <w:pPr>
              <w:pStyle w:val="102"/>
            </w:pPr>
          </w:p>
        </w:tc>
      </w:tr>
    </w:tbl>
    <w:p>
      <w:pPr>
        <w:rPr>
          <w:lang w:val="en-US" w:eastAsia="zh-CN"/>
        </w:rPr>
      </w:pPr>
    </w:p>
    <w:p>
      <w:pPr>
        <w:pStyle w:val="5"/>
      </w:pPr>
      <w:bookmarkStart w:id="1129" w:name="_Toc162005630"/>
      <w:r>
        <w:rPr>
          <w:rFonts w:hint="eastAsia"/>
          <w:lang w:eastAsia="zh-CN"/>
        </w:rPr>
        <w:t>8.3</w:t>
      </w:r>
      <w:r>
        <w:t>.6</w:t>
      </w:r>
      <w:r>
        <w:tab/>
      </w:r>
      <w:r>
        <w:t>Error Handling</w:t>
      </w:r>
      <w:bookmarkEnd w:id="1129"/>
    </w:p>
    <w:p>
      <w:pPr>
        <w:pStyle w:val="6"/>
      </w:pPr>
      <w:bookmarkStart w:id="1130" w:name="_Toc162005631"/>
      <w:r>
        <w:rPr>
          <w:rFonts w:hint="eastAsia"/>
          <w:lang w:eastAsia="zh-CN"/>
        </w:rPr>
        <w:t>8.3</w:t>
      </w:r>
      <w:r>
        <w:t>.6.1</w:t>
      </w:r>
      <w:r>
        <w:tab/>
      </w:r>
      <w:r>
        <w:t>General</w:t>
      </w:r>
      <w:bookmarkEnd w:id="1130"/>
    </w:p>
    <w:p>
      <w:r>
        <w:t>HTTP error handling shall be supported as specified in clause 7.7.</w:t>
      </w:r>
    </w:p>
    <w:p>
      <w:r>
        <w:t>In addition, the requirements in the following clauses shall apply.</w:t>
      </w:r>
    </w:p>
    <w:p>
      <w:pPr>
        <w:pStyle w:val="6"/>
      </w:pPr>
      <w:bookmarkStart w:id="1131" w:name="_Toc162005632"/>
      <w:r>
        <w:rPr>
          <w:rFonts w:hint="eastAsia"/>
          <w:lang w:eastAsia="zh-CN"/>
        </w:rPr>
        <w:t>8.3</w:t>
      </w:r>
      <w:r>
        <w:t>.6.2</w:t>
      </w:r>
      <w:r>
        <w:tab/>
      </w:r>
      <w:r>
        <w:t>Protocol Errors</w:t>
      </w:r>
      <w:bookmarkEnd w:id="1131"/>
    </w:p>
    <w:p>
      <w:r>
        <w:rPr>
          <w:lang w:eastAsia="zh-CN"/>
        </w:rPr>
        <w:t xml:space="preserve">In this Release </w:t>
      </w:r>
      <w:r>
        <w:t>of the specification, there are no additional protocol errors applicable for the</w:t>
      </w:r>
      <w:r>
        <w:rPr>
          <w:rFonts w:hint="eastAsia"/>
          <w:lang w:val="en-US" w:eastAsia="zh-CN"/>
        </w:rPr>
        <w:t xml:space="preserve"> </w:t>
      </w:r>
      <w:r>
        <w:rPr>
          <w:rFonts w:hint="eastAsia"/>
          <w:lang w:eastAsia="zh-CN"/>
        </w:rPr>
        <w:t>MSGS_TopiclistEvent</w:t>
      </w:r>
      <w:r>
        <w:rPr>
          <w:lang w:eastAsia="zh-CN"/>
        </w:rPr>
        <w:t xml:space="preserve"> API</w:t>
      </w:r>
      <w:r>
        <w:t>.</w:t>
      </w:r>
    </w:p>
    <w:p>
      <w:pPr>
        <w:pStyle w:val="6"/>
      </w:pPr>
      <w:bookmarkStart w:id="1132" w:name="_Toc162005633"/>
      <w:r>
        <w:rPr>
          <w:rFonts w:hint="eastAsia"/>
          <w:lang w:eastAsia="zh-CN"/>
        </w:rPr>
        <w:t>8.3</w:t>
      </w:r>
      <w:r>
        <w:t>.6.3</w:t>
      </w:r>
      <w:r>
        <w:tab/>
      </w:r>
      <w:r>
        <w:t>Application Errors</w:t>
      </w:r>
      <w:bookmarkEnd w:id="1132"/>
    </w:p>
    <w:p>
      <w:r>
        <w:t xml:space="preserve">The application errors defined for the </w:t>
      </w:r>
      <w:r>
        <w:rPr>
          <w:rFonts w:hint="eastAsia"/>
          <w:lang w:eastAsia="zh-CN"/>
        </w:rPr>
        <w:t>MSGS_TopiclistEvent</w:t>
      </w:r>
      <w:r>
        <w:rPr>
          <w:lang w:eastAsia="zh-CN"/>
        </w:rPr>
        <w:t xml:space="preserve"> API</w:t>
      </w:r>
      <w:r>
        <w:t xml:space="preserve"> are listed in table </w:t>
      </w:r>
      <w:r>
        <w:rPr>
          <w:rFonts w:hint="eastAsia"/>
          <w:lang w:eastAsia="zh-CN"/>
        </w:rPr>
        <w:t>8.3</w:t>
      </w:r>
      <w:r>
        <w:t>.6</w:t>
      </w:r>
      <w:r>
        <w:rPr>
          <w:lang w:eastAsia="zh-CN"/>
        </w:rPr>
        <w:t>.3</w:t>
      </w:r>
      <w:r>
        <w:t>-1.</w:t>
      </w:r>
    </w:p>
    <w:p>
      <w:pPr>
        <w:pStyle w:val="112"/>
      </w:pPr>
      <w:r>
        <w:t>Table </w:t>
      </w:r>
      <w:r>
        <w:rPr>
          <w:rFonts w:hint="eastAsia"/>
          <w:lang w:eastAsia="zh-CN"/>
        </w:rPr>
        <w:t>8.3</w:t>
      </w:r>
      <w:r>
        <w:t>.6.3-1: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133" w:name="_Toc162005634"/>
      <w:r>
        <w:rPr>
          <w:rFonts w:hint="eastAsia"/>
          <w:lang w:eastAsia="zh-CN"/>
        </w:rPr>
        <w:t>8.3</w:t>
      </w:r>
      <w:r>
        <w:t>.7</w:t>
      </w:r>
      <w:r>
        <w:tab/>
      </w:r>
      <w:r>
        <w:t>Feature negotiation</w:t>
      </w:r>
      <w:bookmarkEnd w:id="1133"/>
    </w:p>
    <w:p>
      <w:pPr>
        <w:rPr>
          <w:lang w:eastAsia="zh-CN"/>
        </w:rPr>
      </w:pPr>
      <w:r>
        <w:rPr>
          <w:lang w:eastAsia="zh-CN"/>
        </w:rPr>
        <w:t>General feature negotiation procedures are defined in clause 7.8. Table</w:t>
      </w:r>
      <w:r>
        <w:rPr>
          <w:rFonts w:eastAsia="바탕"/>
        </w:rPr>
        <w:t> </w:t>
      </w:r>
      <w:r>
        <w:rPr>
          <w:rFonts w:hint="eastAsia"/>
          <w:lang w:eastAsia="zh-CN"/>
        </w:rPr>
        <w:t>8.3</w:t>
      </w:r>
      <w:r>
        <w:rPr>
          <w:lang w:eastAsia="zh-CN"/>
        </w:rPr>
        <w:t xml:space="preserve">.7-1 lists the supported features for </w:t>
      </w:r>
      <w:r>
        <w:rPr>
          <w:rFonts w:hint="eastAsia"/>
          <w:lang w:eastAsia="zh-CN"/>
        </w:rPr>
        <w:t>MSGS_TopiclistEvent</w:t>
      </w:r>
      <w:r>
        <w:rPr>
          <w:lang w:eastAsia="zh-CN"/>
        </w:rPr>
        <w:t xml:space="preserve"> API.</w:t>
      </w:r>
    </w:p>
    <w:p>
      <w:pPr>
        <w:pStyle w:val="112"/>
        <w:rPr>
          <w:rFonts w:eastAsia="바탕"/>
        </w:rPr>
      </w:pPr>
      <w:r>
        <w:t>Table </w:t>
      </w:r>
      <w:r>
        <w:rPr>
          <w:rFonts w:hint="eastAsia"/>
          <w:lang w:eastAsia="zh-CN"/>
        </w:rPr>
        <w:t>8.3</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rPr>
                <w:kern w:val="2"/>
                <w:szCs w:val="22"/>
              </w:rPr>
            </w:pPr>
            <w:r>
              <w:rPr>
                <w:kern w:val="2"/>
                <w:szCs w:val="22"/>
              </w:rPr>
              <w:t>Feature number</w:t>
            </w:r>
          </w:p>
        </w:tc>
        <w:tc>
          <w:tcPr>
            <w:tcW w:w="2207" w:type="dxa"/>
            <w:shd w:val="clear" w:color="auto" w:fill="C0C0C0"/>
          </w:tcPr>
          <w:p>
            <w:pPr>
              <w:pStyle w:val="103"/>
              <w:rPr>
                <w:kern w:val="2"/>
                <w:szCs w:val="22"/>
              </w:rPr>
            </w:pPr>
            <w:r>
              <w:rPr>
                <w:kern w:val="2"/>
                <w:szCs w:val="22"/>
              </w:rPr>
              <w:t>Feature Name</w:t>
            </w:r>
          </w:p>
        </w:tc>
        <w:tc>
          <w:tcPr>
            <w:tcW w:w="5758" w:type="dxa"/>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rPr>
                <w:kern w:val="2"/>
                <w:szCs w:val="22"/>
              </w:rPr>
            </w:pPr>
          </w:p>
        </w:tc>
        <w:tc>
          <w:tcPr>
            <w:tcW w:w="2207" w:type="dxa"/>
          </w:tcPr>
          <w:p>
            <w:pPr>
              <w:pStyle w:val="102"/>
              <w:rPr>
                <w:kern w:val="2"/>
                <w:szCs w:val="22"/>
              </w:rPr>
            </w:pPr>
          </w:p>
        </w:tc>
        <w:tc>
          <w:tcPr>
            <w:tcW w:w="5758" w:type="dxa"/>
          </w:tcPr>
          <w:p>
            <w:pPr>
              <w:pStyle w:val="102"/>
              <w:rPr>
                <w:kern w:val="2"/>
                <w:szCs w:val="22"/>
              </w:rPr>
            </w:pPr>
          </w:p>
        </w:tc>
      </w:tr>
    </w:tbl>
    <w:p>
      <w:pPr>
        <w:rPr>
          <w:lang w:eastAsia="zh-CN"/>
        </w:rPr>
      </w:pPr>
    </w:p>
    <w:p>
      <w:pPr>
        <w:pStyle w:val="3"/>
      </w:pPr>
      <w:bookmarkStart w:id="1134" w:name="_Toc97197186"/>
      <w:bookmarkStart w:id="1135" w:name="_Toc83768409"/>
      <w:bookmarkStart w:id="1136" w:name="_Toc93879046"/>
      <w:bookmarkStart w:id="1137" w:name="_Toc96996780"/>
      <w:bookmarkStart w:id="1138" w:name="_Toc162005635"/>
      <w:r>
        <w:rPr>
          <w:lang w:eastAsia="zh-CN"/>
        </w:rPr>
        <w:t>9</w:t>
      </w:r>
      <w:r>
        <w:tab/>
      </w:r>
      <w:r>
        <w:rPr>
          <w:lang w:eastAsia="zh-CN"/>
        </w:rPr>
        <w:t>Message Gateway API definition</w:t>
      </w:r>
      <w:bookmarkEnd w:id="1134"/>
      <w:bookmarkEnd w:id="1135"/>
      <w:bookmarkEnd w:id="1136"/>
      <w:bookmarkEnd w:id="1137"/>
      <w:bookmarkEnd w:id="1138"/>
    </w:p>
    <w:p>
      <w:pPr>
        <w:pStyle w:val="4"/>
        <w:rPr>
          <w:lang w:eastAsia="zh-CN"/>
        </w:rPr>
      </w:pPr>
      <w:bookmarkStart w:id="1139" w:name="_Toc93879047"/>
      <w:bookmarkStart w:id="1140" w:name="_Toc97197187"/>
      <w:bookmarkStart w:id="1141" w:name="_Toc162005636"/>
      <w:bookmarkStart w:id="1142" w:name="_Toc83768410"/>
      <w:bookmarkStart w:id="1143" w:name="_Toc96996781"/>
      <w:r>
        <w:rPr>
          <w:lang w:eastAsia="zh-CN"/>
        </w:rPr>
        <w:t>9.1</w:t>
      </w:r>
      <w:r>
        <w:rPr>
          <w:lang w:eastAsia="zh-CN"/>
        </w:rPr>
        <w:tab/>
      </w:r>
      <w:r>
        <w:rPr>
          <w:lang w:eastAsia="zh-CN"/>
        </w:rPr>
        <w:t>MSGG_L3GDelivery API</w:t>
      </w:r>
      <w:bookmarkEnd w:id="1139"/>
      <w:bookmarkEnd w:id="1140"/>
      <w:bookmarkEnd w:id="1141"/>
      <w:bookmarkEnd w:id="1142"/>
      <w:bookmarkEnd w:id="1143"/>
    </w:p>
    <w:p>
      <w:pPr>
        <w:pStyle w:val="5"/>
      </w:pPr>
      <w:bookmarkStart w:id="1144" w:name="_Toc93879048"/>
      <w:bookmarkStart w:id="1145" w:name="_Toc96996782"/>
      <w:bookmarkStart w:id="1146" w:name="_Toc162005637"/>
      <w:bookmarkStart w:id="1147" w:name="_Toc83768411"/>
      <w:bookmarkStart w:id="1148" w:name="_Toc81332251"/>
      <w:bookmarkStart w:id="1149" w:name="_Toc97197188"/>
      <w:r>
        <w:rPr>
          <w:lang w:eastAsia="zh-CN"/>
        </w:rPr>
        <w:t>9</w:t>
      </w:r>
      <w:r>
        <w:t>.1.1</w:t>
      </w:r>
      <w:r>
        <w:tab/>
      </w:r>
      <w:r>
        <w:t>API URI</w:t>
      </w:r>
      <w:bookmarkEnd w:id="1144"/>
      <w:bookmarkEnd w:id="1145"/>
      <w:bookmarkEnd w:id="1146"/>
      <w:bookmarkEnd w:id="1147"/>
      <w:bookmarkEnd w:id="1148"/>
      <w:bookmarkEnd w:id="1149"/>
    </w:p>
    <w:p>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l3gdelivery".</w:t>
      </w:r>
    </w:p>
    <w:p>
      <w:pPr>
        <w:pStyle w:val="110"/>
      </w:pPr>
      <w:r>
        <w:t>-</w:t>
      </w:r>
      <w:r>
        <w:tab/>
      </w:r>
      <w:r>
        <w:t>The &lt;apiVersion&gt; shall be "v1".</w:t>
      </w:r>
    </w:p>
    <w:p>
      <w:pPr>
        <w:pStyle w:val="110"/>
      </w:pPr>
      <w:r>
        <w:t>-</w:t>
      </w:r>
      <w:r>
        <w:tab/>
      </w:r>
      <w:r>
        <w:t>The &lt;apiSpecificResourceUriPart&gt; shall be set as described in clause 9.1.3.</w:t>
      </w:r>
    </w:p>
    <w:p>
      <w:pPr>
        <w:pStyle w:val="5"/>
      </w:pPr>
      <w:bookmarkStart w:id="1150" w:name="_Toc93879049"/>
      <w:bookmarkStart w:id="1151" w:name="_Toc83768412"/>
      <w:bookmarkStart w:id="1152" w:name="_Toc162005638"/>
      <w:bookmarkStart w:id="1153" w:name="_Toc81332252"/>
      <w:bookmarkStart w:id="1154" w:name="_Toc97197189"/>
      <w:bookmarkStart w:id="1155" w:name="_Toc96996783"/>
      <w:r>
        <w:rPr>
          <w:lang w:eastAsia="zh-CN"/>
        </w:rPr>
        <w:t>9</w:t>
      </w:r>
      <w:r>
        <w:t>.1.2</w:t>
      </w:r>
      <w:r>
        <w:tab/>
      </w:r>
      <w:r>
        <w:t>Resources</w:t>
      </w:r>
      <w:bookmarkEnd w:id="1150"/>
      <w:bookmarkEnd w:id="1151"/>
      <w:bookmarkEnd w:id="1152"/>
      <w:bookmarkEnd w:id="1153"/>
      <w:bookmarkEnd w:id="1154"/>
      <w:bookmarkEnd w:id="1155"/>
    </w:p>
    <w:p>
      <w:pPr>
        <w:rPr>
          <w:lang w:eastAsia="zh-CN"/>
        </w:rPr>
      </w:pPr>
      <w:r>
        <w:rPr>
          <w:lang w:eastAsia="zh-CN"/>
        </w:rPr>
        <w:t>None.</w:t>
      </w:r>
    </w:p>
    <w:p>
      <w:pPr>
        <w:pStyle w:val="5"/>
      </w:pPr>
      <w:bookmarkStart w:id="1156" w:name="_Toc97197190"/>
      <w:bookmarkStart w:id="1157" w:name="_Toc83768413"/>
      <w:bookmarkStart w:id="1158" w:name="_Toc81332269"/>
      <w:bookmarkStart w:id="1159" w:name="_Toc96996784"/>
      <w:bookmarkStart w:id="1160" w:name="_Toc93879050"/>
      <w:bookmarkStart w:id="1161" w:name="_Toc162005639"/>
      <w:r>
        <w:rPr>
          <w:lang w:eastAsia="zh-CN"/>
        </w:rPr>
        <w:t>9</w:t>
      </w:r>
      <w:r>
        <w:t>.1.3</w:t>
      </w:r>
      <w:r>
        <w:tab/>
      </w:r>
      <w:r>
        <w:t>Custom Operations without associated resources</w:t>
      </w:r>
      <w:bookmarkEnd w:id="1156"/>
      <w:bookmarkEnd w:id="1157"/>
      <w:bookmarkEnd w:id="1158"/>
      <w:bookmarkEnd w:id="1159"/>
      <w:bookmarkEnd w:id="1160"/>
      <w:bookmarkEnd w:id="1161"/>
    </w:p>
    <w:p>
      <w:pPr>
        <w:pStyle w:val="6"/>
      </w:pPr>
      <w:bookmarkStart w:id="1162" w:name="_Toc96996785"/>
      <w:bookmarkStart w:id="1163" w:name="_Toc162005640"/>
      <w:bookmarkStart w:id="1164" w:name="_Toc93879051"/>
      <w:bookmarkStart w:id="1165" w:name="_Toc97197191"/>
      <w:r>
        <w:t>9.1.3.1</w:t>
      </w:r>
      <w:r>
        <w:tab/>
      </w:r>
      <w:r>
        <w:t>Overview</w:t>
      </w:r>
      <w:bookmarkEnd w:id="1162"/>
      <w:bookmarkEnd w:id="1163"/>
      <w:bookmarkEnd w:id="1164"/>
      <w:bookmarkEnd w:id="1165"/>
    </w:p>
    <w:p>
      <w:pPr>
        <w:rPr>
          <w:lang w:eastAsia="zh-CN"/>
        </w:rPr>
      </w:pPr>
      <w:r>
        <w:rPr>
          <w:lang w:eastAsia="zh-CN"/>
        </w:rPr>
        <w:t>The structure of the custom operation URIs of the MSGG_L3GDelivery service is shown in Figure</w:t>
      </w:r>
      <w:r>
        <w:t> </w:t>
      </w:r>
      <w:r>
        <w:rPr>
          <w:lang w:eastAsia="zh-CN"/>
        </w:rPr>
        <w:t>9.1.3.1-1.</w:t>
      </w:r>
    </w:p>
    <w:p>
      <w:pPr>
        <w:pStyle w:val="112"/>
      </w:pPr>
      <w:r>
        <w:object>
          <v:shape id="_x0000_i1044" o:spt="75" type="#_x0000_t75" style="height:156.5pt;width:338.75pt;" o:ole="t" filled="f" o:preferrelative="t" stroked="f" coordsize="21600,21600">
            <v:path/>
            <v:fill on="f" focussize="0,0"/>
            <v:stroke on="f" joinstyle="miter"/>
            <v:imagedata r:id="rId49" o:title=""/>
            <o:lock v:ext="edit" aspectratio="t"/>
            <w10:wrap type="none"/>
            <w10:anchorlock/>
          </v:shape>
          <o:OLEObject Type="Embed" ProgID="Visio.Drawing.11" ShapeID="_x0000_i1044" DrawAspect="Content" ObjectID="_1468075744" r:id="rId48">
            <o:LockedField>false</o:LockedField>
          </o:OLEObject>
        </w:object>
      </w:r>
    </w:p>
    <w:p>
      <w:pPr>
        <w:pStyle w:val="119"/>
      </w:pPr>
      <w:r>
        <w:t>Figure 9.1.3.1-1: Custom operation URI structure of the MSGG_L3GDelivery API</w:t>
      </w:r>
    </w:p>
    <w:p>
      <w:pPr>
        <w:rPr>
          <w:lang w:eastAsia="zh-CN"/>
        </w:rPr>
      </w:pPr>
      <w:r>
        <w:rPr>
          <w:lang w:eastAsia="zh-CN"/>
        </w:rPr>
        <w:t>Table</w:t>
      </w:r>
      <w:r>
        <w:t> </w:t>
      </w:r>
      <w:r>
        <w:rPr>
          <w:lang w:eastAsia="zh-CN"/>
        </w:rPr>
        <w:t>9.1.3.1-1 provides an overview of the custom operations and applicable HTTP methods.</w:t>
      </w:r>
    </w:p>
    <w:p>
      <w:pPr>
        <w:pStyle w:val="112"/>
      </w:pPr>
      <w:r>
        <w:t>Table 9.1.3.1-1: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{apiRoot}/msgg-l3gdelivery/&lt;apiVersion&gt;/deliver-message</w:t>
            </w:r>
          </w:p>
        </w:tc>
        <w:tc>
          <w:tcPr>
            <w:tcW w:w="964" w:type="pct"/>
          </w:tcPr>
          <w:p>
            <w:pPr>
              <w:pStyle w:val="102"/>
            </w:pPr>
            <w:r>
              <w:t>POST</w:t>
            </w:r>
          </w:p>
        </w:tc>
        <w:tc>
          <w:tcPr>
            <w:tcW w:w="2185" w:type="pct"/>
          </w:tcPr>
          <w:p>
            <w:pPr>
              <w:pStyle w:val="102"/>
            </w:pPr>
            <w:r>
              <w:t>Request of MSGin5G Server to deliver message to a given Legacy 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{apiRoot}/msgg-l3gdelivery/&lt;apiVersion&gt;/deliver-report</w:t>
            </w:r>
          </w:p>
        </w:tc>
        <w:tc>
          <w:tcPr>
            <w:tcW w:w="964" w:type="pct"/>
          </w:tcPr>
          <w:p>
            <w:pPr>
              <w:pStyle w:val="102"/>
            </w:pPr>
            <w:r>
              <w:t>POST</w:t>
            </w:r>
          </w:p>
        </w:tc>
        <w:tc>
          <w:tcPr>
            <w:tcW w:w="2185" w:type="pct"/>
          </w:tcPr>
          <w:p>
            <w:pPr>
              <w:pStyle w:val="102"/>
            </w:pPr>
            <w:r>
              <w:t>Request of MSGin5G Server to deliver status report to a given Legacy 3GPP Message Gateway.</w:t>
            </w:r>
          </w:p>
        </w:tc>
      </w:tr>
    </w:tbl>
    <w:p>
      <w:bookmarkStart w:id="1166" w:name="_Toc93879052"/>
      <w:bookmarkStart w:id="1167" w:name="_Toc96996786"/>
    </w:p>
    <w:p>
      <w:pPr>
        <w:pStyle w:val="6"/>
      </w:pPr>
      <w:bookmarkStart w:id="1168" w:name="_Toc97197192"/>
      <w:bookmarkStart w:id="1169" w:name="_Toc162005641"/>
      <w:r>
        <w:t>9.1.3.2</w:t>
      </w:r>
      <w:r>
        <w:tab/>
      </w:r>
      <w:r>
        <w:t>Operation: deliver-message</w:t>
      </w:r>
      <w:bookmarkEnd w:id="1166"/>
      <w:bookmarkEnd w:id="1167"/>
      <w:bookmarkEnd w:id="1168"/>
      <w:bookmarkEnd w:id="1169"/>
    </w:p>
    <w:p>
      <w:pPr>
        <w:pStyle w:val="7"/>
      </w:pPr>
      <w:bookmarkStart w:id="1170" w:name="_Toc93879053"/>
      <w:bookmarkStart w:id="1171" w:name="_Toc96996787"/>
      <w:bookmarkStart w:id="1172" w:name="_Toc162005642"/>
      <w:bookmarkStart w:id="1173" w:name="_Toc97197193"/>
      <w:r>
        <w:t>9.1.3.2.1</w:t>
      </w:r>
      <w:r>
        <w:tab/>
      </w:r>
      <w:r>
        <w:t>Description</w:t>
      </w:r>
      <w:bookmarkEnd w:id="1170"/>
      <w:bookmarkEnd w:id="1171"/>
      <w:bookmarkEnd w:id="1172"/>
      <w:bookmarkEnd w:id="1173"/>
    </w:p>
    <w:p>
      <w:pPr>
        <w:rPr>
          <w:lang w:eastAsia="zh-CN"/>
        </w:rPr>
      </w:pPr>
      <w:r>
        <w:rPr>
          <w:lang w:eastAsia="zh-CN"/>
        </w:rPr>
        <w:t>This operation is used by the MSGin5G Server to deliver message to a given Legacy 3GPP Message Gateway.</w:t>
      </w:r>
    </w:p>
    <w:p>
      <w:pPr>
        <w:pStyle w:val="7"/>
      </w:pPr>
      <w:bookmarkStart w:id="1174" w:name="_Toc93879054"/>
      <w:bookmarkStart w:id="1175" w:name="_Toc97197194"/>
      <w:bookmarkStart w:id="1176" w:name="_Toc96996788"/>
      <w:bookmarkStart w:id="1177" w:name="_Toc162005643"/>
      <w:r>
        <w:t>9.1.3.2.2</w:t>
      </w:r>
      <w:r>
        <w:tab/>
      </w:r>
      <w:r>
        <w:t>Operation Definition</w:t>
      </w:r>
      <w:bookmarkEnd w:id="1174"/>
      <w:bookmarkEnd w:id="1175"/>
      <w:bookmarkEnd w:id="1176"/>
      <w:bookmarkEnd w:id="1177"/>
    </w:p>
    <w:p>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pPr>
        <w:pStyle w:val="112"/>
      </w:pPr>
      <w:r>
        <w:t xml:space="preserve">Table 9.1.3.2.2-1: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L3gMessageDelivery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9.1.3.2.2-2: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bookmarkStart w:id="1178" w:name="_Toc96996789"/>
      <w:bookmarkStart w:id="1179" w:name="_Toc93879055"/>
    </w:p>
    <w:p>
      <w:pPr>
        <w:pStyle w:val="6"/>
      </w:pPr>
      <w:bookmarkStart w:id="1180" w:name="_Toc97197195"/>
      <w:bookmarkStart w:id="1181" w:name="_Toc162005644"/>
      <w:r>
        <w:t>9.1.3.3</w:t>
      </w:r>
      <w:r>
        <w:tab/>
      </w:r>
      <w:r>
        <w:t>Operation: deliver-report</w:t>
      </w:r>
      <w:bookmarkEnd w:id="1178"/>
      <w:bookmarkEnd w:id="1179"/>
      <w:bookmarkEnd w:id="1180"/>
      <w:bookmarkEnd w:id="1181"/>
    </w:p>
    <w:p>
      <w:pPr>
        <w:pStyle w:val="7"/>
      </w:pPr>
      <w:bookmarkStart w:id="1182" w:name="_Toc96996790"/>
      <w:bookmarkStart w:id="1183" w:name="_Toc162005645"/>
      <w:bookmarkStart w:id="1184" w:name="_Toc97197196"/>
      <w:bookmarkStart w:id="1185" w:name="_Toc93879056"/>
      <w:r>
        <w:t>9.1.3.3.1</w:t>
      </w:r>
      <w:r>
        <w:tab/>
      </w:r>
      <w:r>
        <w:t>Description</w:t>
      </w:r>
      <w:bookmarkEnd w:id="1182"/>
      <w:bookmarkEnd w:id="1183"/>
      <w:bookmarkEnd w:id="1184"/>
      <w:bookmarkEnd w:id="1185"/>
    </w:p>
    <w:p>
      <w:pPr>
        <w:rPr>
          <w:lang w:eastAsia="zh-CN"/>
        </w:rPr>
      </w:pPr>
      <w:r>
        <w:rPr>
          <w:lang w:eastAsia="zh-CN"/>
        </w:rPr>
        <w:t>This operation is used by the MSGin5G Server to deliver status report to a given Legacy 3GPP Message Gateway.</w:t>
      </w:r>
      <w:bookmarkStart w:id="1186" w:name="_Toc93879057"/>
    </w:p>
    <w:p>
      <w:pPr>
        <w:pStyle w:val="7"/>
      </w:pPr>
      <w:bookmarkStart w:id="1187" w:name="_Toc162005646"/>
      <w:bookmarkStart w:id="1188" w:name="_Toc96996791"/>
      <w:bookmarkStart w:id="1189" w:name="_Toc97197197"/>
      <w:r>
        <w:t>9.1.3.3.2</w:t>
      </w:r>
      <w:r>
        <w:tab/>
      </w:r>
      <w:r>
        <w:t>Operation Definition</w:t>
      </w:r>
      <w:bookmarkEnd w:id="1186"/>
      <w:bookmarkEnd w:id="1187"/>
      <w:bookmarkEnd w:id="1188"/>
      <w:bookmarkEnd w:id="1189"/>
    </w:p>
    <w:p>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pPr>
        <w:pStyle w:val="112"/>
      </w:pPr>
      <w:r>
        <w:t xml:space="preserve">Table 9.1.3.3.2-1: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9.1.3.3.2-2: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pPr>
        <w:rPr>
          <w:lang w:eastAsia="zh-CN"/>
        </w:rPr>
      </w:pPr>
    </w:p>
    <w:p>
      <w:pPr>
        <w:pStyle w:val="5"/>
      </w:pPr>
      <w:bookmarkStart w:id="1190" w:name="_Toc81332270"/>
      <w:bookmarkStart w:id="1191" w:name="_Toc96996792"/>
      <w:bookmarkStart w:id="1192" w:name="_Toc97197198"/>
      <w:bookmarkStart w:id="1193" w:name="_Toc162005647"/>
      <w:bookmarkStart w:id="1194" w:name="_Toc83768414"/>
      <w:bookmarkStart w:id="1195" w:name="_Toc93879058"/>
      <w:r>
        <w:rPr>
          <w:lang w:eastAsia="zh-CN"/>
        </w:rPr>
        <w:t>9</w:t>
      </w:r>
      <w:r>
        <w:t>.1.4</w:t>
      </w:r>
      <w:r>
        <w:tab/>
      </w:r>
      <w:r>
        <w:t>Notifications</w:t>
      </w:r>
      <w:bookmarkEnd w:id="1190"/>
      <w:bookmarkEnd w:id="1191"/>
      <w:bookmarkEnd w:id="1192"/>
      <w:bookmarkEnd w:id="1193"/>
      <w:bookmarkEnd w:id="1194"/>
      <w:bookmarkEnd w:id="1195"/>
    </w:p>
    <w:p>
      <w:r>
        <w:t>None.</w:t>
      </w:r>
    </w:p>
    <w:p>
      <w:pPr>
        <w:pStyle w:val="5"/>
      </w:pPr>
      <w:bookmarkStart w:id="1196" w:name="_Toc93879059"/>
      <w:bookmarkStart w:id="1197" w:name="_Toc162005648"/>
      <w:bookmarkStart w:id="1198" w:name="_Toc96996793"/>
      <w:bookmarkStart w:id="1199" w:name="_Toc97197199"/>
      <w:bookmarkStart w:id="1200" w:name="_Toc81332271"/>
      <w:bookmarkStart w:id="1201" w:name="_Toc83768415"/>
      <w:r>
        <w:rPr>
          <w:lang w:eastAsia="zh-CN"/>
        </w:rPr>
        <w:t>9</w:t>
      </w:r>
      <w:r>
        <w:t>.1.5</w:t>
      </w:r>
      <w:r>
        <w:tab/>
      </w:r>
      <w:r>
        <w:t>Data Model</w:t>
      </w:r>
      <w:bookmarkEnd w:id="1196"/>
      <w:bookmarkEnd w:id="1197"/>
      <w:bookmarkEnd w:id="1198"/>
      <w:bookmarkEnd w:id="1199"/>
      <w:bookmarkEnd w:id="1200"/>
      <w:bookmarkEnd w:id="1201"/>
    </w:p>
    <w:p>
      <w:pPr>
        <w:pStyle w:val="6"/>
      </w:pPr>
      <w:bookmarkStart w:id="1202" w:name="_Toc97197200"/>
      <w:bookmarkStart w:id="1203" w:name="_Toc93879060"/>
      <w:bookmarkStart w:id="1204" w:name="_Toc162005649"/>
      <w:bookmarkStart w:id="1205" w:name="_Toc96996794"/>
      <w:r>
        <w:t>9.1.5.1</w:t>
      </w:r>
      <w:r>
        <w:tab/>
      </w:r>
      <w:r>
        <w:t>General</w:t>
      </w:r>
      <w:bookmarkEnd w:id="1202"/>
      <w:bookmarkEnd w:id="1203"/>
      <w:bookmarkEnd w:id="1204"/>
      <w:bookmarkEnd w:id="1205"/>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pPr>
        <w:pStyle w:val="112"/>
      </w:pPr>
      <w:r>
        <w:t>Table 9.1.5.1-1: MSGG_L3GDelivery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L3gMessageDelivery</w:t>
            </w:r>
          </w:p>
        </w:tc>
        <w:tc>
          <w:tcPr>
            <w:tcW w:w="1297" w:type="dxa"/>
          </w:tcPr>
          <w:p>
            <w:pPr>
              <w:pStyle w:val="102"/>
            </w:pPr>
            <w:r>
              <w:t>9.1.5.2.2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9.1.5.1-2 specifies data types re-used by the MSGG_L3GDelivery API service.</w:t>
      </w:r>
    </w:p>
    <w:p>
      <w:pPr>
        <w:pStyle w:val="112"/>
      </w:pPr>
      <w:r>
        <w:t>Table 9.1.5.1-2: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MessageSegmentPa</w:t>
            </w:r>
            <w:r>
              <w:rPr>
                <w:rFonts w:hint="eastAsia"/>
                <w:lang w:val="en-US" w:eastAsia="zh-CN"/>
              </w:rPr>
              <w:t>r</w:t>
            </w:r>
            <w:r>
              <w:t>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bl>
    <w:p>
      <w:pPr>
        <w:rPr>
          <w:lang w:eastAsia="zh-CN"/>
        </w:rPr>
      </w:pPr>
    </w:p>
    <w:p>
      <w:pPr>
        <w:pStyle w:val="6"/>
      </w:pPr>
      <w:bookmarkStart w:id="1206" w:name="_Toc97197201"/>
      <w:bookmarkStart w:id="1207" w:name="_Toc162005650"/>
      <w:bookmarkStart w:id="1208" w:name="_Toc93879061"/>
      <w:bookmarkStart w:id="1209" w:name="_Toc96996795"/>
      <w:r>
        <w:t>9.1.5.2</w:t>
      </w:r>
      <w:r>
        <w:tab/>
      </w:r>
      <w:r>
        <w:t>Structured data types</w:t>
      </w:r>
      <w:bookmarkEnd w:id="1206"/>
      <w:bookmarkEnd w:id="1207"/>
      <w:bookmarkEnd w:id="1208"/>
      <w:bookmarkEnd w:id="1209"/>
    </w:p>
    <w:p>
      <w:pPr>
        <w:pStyle w:val="7"/>
      </w:pPr>
      <w:bookmarkStart w:id="1210" w:name="_Toc96996796"/>
      <w:bookmarkStart w:id="1211" w:name="_Toc97197202"/>
      <w:bookmarkStart w:id="1212" w:name="_Toc93879062"/>
      <w:bookmarkStart w:id="1213" w:name="_Toc162005651"/>
      <w:r>
        <w:t>9.1.5.2.1</w:t>
      </w:r>
      <w:r>
        <w:tab/>
      </w:r>
      <w:r>
        <w:t>Introduction</w:t>
      </w:r>
      <w:bookmarkEnd w:id="1210"/>
      <w:bookmarkEnd w:id="1211"/>
      <w:bookmarkEnd w:id="1212"/>
      <w:bookmarkEnd w:id="1213"/>
    </w:p>
    <w:p>
      <w:pPr>
        <w:pStyle w:val="7"/>
      </w:pPr>
      <w:bookmarkStart w:id="1214" w:name="_Toc93879063"/>
      <w:bookmarkStart w:id="1215" w:name="_Toc96996797"/>
      <w:bookmarkStart w:id="1216" w:name="_Toc162005652"/>
      <w:bookmarkStart w:id="1217" w:name="_Toc97197203"/>
      <w:r>
        <w:t>9.1.5.2.2</w:t>
      </w:r>
      <w:r>
        <w:tab/>
      </w:r>
      <w:r>
        <w:t>Type: L3gMessageDelivery</w:t>
      </w:r>
      <w:bookmarkEnd w:id="1214"/>
      <w:bookmarkEnd w:id="1215"/>
      <w:bookmarkEnd w:id="1216"/>
      <w:bookmarkEnd w:id="1217"/>
    </w:p>
    <w:p>
      <w:pPr>
        <w:pStyle w:val="112"/>
      </w:pPr>
      <w:r>
        <w:t>Table 9.1.5.2.2-1: Definition of type L3gMessageDelivery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szCs w:val="18"/>
              </w:rPr>
            </w:pPr>
            <w:r>
              <w:rPr>
                <w:szCs w:val="18"/>
              </w:rPr>
              <w:t>The service identity of the originating MSGin5G Client or the originating Application Server.</w:t>
            </w:r>
          </w:p>
          <w:p>
            <w:pPr>
              <w:pStyle w:val="102"/>
              <w:rPr>
                <w:szCs w:val="18"/>
              </w:rPr>
            </w:pPr>
            <w:r>
              <w:rPr>
                <w:szCs w:val="18"/>
              </w:rPr>
              <w:t xml:space="preserve">This </w:t>
            </w:r>
            <w:r>
              <w:rPr>
                <w:rFonts w:hint="eastAsia"/>
                <w:szCs w:val="18"/>
              </w:rPr>
              <w:t>attribute</w:t>
            </w:r>
            <w:r>
              <w:rPr>
                <w:szCs w:val="18"/>
              </w:rPr>
              <w:t xml:space="preserv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 xml:space="preserve">Identifies the application(s) for which the </w:t>
            </w:r>
            <w:r>
              <w:rPr>
                <w:rFonts w:hint="eastAsia"/>
                <w:szCs w:val="18"/>
                <w:lang w:val="en-US" w:eastAsia="zh-CN"/>
              </w:rPr>
              <w:t>content</w:t>
            </w:r>
            <w:r>
              <w:rPr>
                <w:szCs w:val="18"/>
              </w:rPr>
              <w:t xml:space="preserve"> is intended.</w:t>
            </w:r>
          </w:p>
          <w:p>
            <w:pPr>
              <w:pStyle w:val="102"/>
              <w:rPr>
                <w:szCs w:val="18"/>
              </w:rPr>
            </w:pPr>
            <w:r>
              <w:rPr>
                <w:szCs w:val="18"/>
              </w:rPr>
              <w:t xml:space="preserve">This list of Application IDs </w:t>
            </w:r>
            <w:r>
              <w:rPr>
                <w:rFonts w:hint="eastAsia"/>
                <w:szCs w:val="18"/>
              </w:rPr>
              <w:t>attribute</w:t>
            </w:r>
            <w:r>
              <w:rPr>
                <w:szCs w:val="18"/>
              </w:rPr>
              <w:t xml:space="preserv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rPr>
                <w:szCs w:val="18"/>
              </w:rPr>
            </w:pPr>
            <w:r>
              <w:rPr>
                <w:szCs w:val="18"/>
              </w:rPr>
              <w:t>Unique identifier of this message.</w:t>
            </w:r>
          </w:p>
          <w:p>
            <w:pPr>
              <w:pStyle w:val="102"/>
              <w:rPr>
                <w:szCs w:val="18"/>
              </w:rPr>
            </w:pPr>
            <w:r>
              <w:rPr>
                <w:szCs w:val="18"/>
              </w:rPr>
              <w:t xml:space="preserve">This </w:t>
            </w:r>
            <w:r>
              <w:rPr>
                <w:rFonts w:hint="eastAsia"/>
                <w:szCs w:val="18"/>
              </w:rPr>
              <w:t>attribute</w:t>
            </w:r>
            <w:r>
              <w:rPr>
                <w:szCs w:val="18"/>
              </w:rPr>
              <w:t xml:space="preserve"> is copied from the associated inbound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Indicates if delivery acknowledgement from the recipient is requested.</w:t>
            </w:r>
          </w:p>
          <w:p>
            <w:pPr>
              <w:pStyle w:val="102"/>
              <w:rPr>
                <w:szCs w:val="18"/>
                <w:lang w:eastAsia="zh-CN"/>
              </w:rPr>
            </w:pPr>
            <w:r>
              <w:rPr>
                <w:szCs w:val="18"/>
              </w:rPr>
              <w:t xml:space="preserve">This </w:t>
            </w:r>
            <w:r>
              <w:rPr>
                <w:rFonts w:hint="eastAsia"/>
                <w:szCs w:val="18"/>
              </w:rPr>
              <w:t>attribute</w:t>
            </w:r>
            <w:r>
              <w:rPr>
                <w:szCs w:val="18"/>
              </w:rPr>
              <w:t xml:space="preserv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Payload of the message.</w:t>
            </w:r>
          </w:p>
          <w:p>
            <w:pPr>
              <w:pStyle w:val="102"/>
              <w:rPr>
                <w:szCs w:val="18"/>
              </w:rPr>
            </w:pPr>
            <w:r>
              <w:rPr>
                <w:szCs w:val="18"/>
              </w:rPr>
              <w:t xml:space="preserve">This </w:t>
            </w:r>
            <w:r>
              <w:rPr>
                <w:rFonts w:hint="eastAsia"/>
                <w:szCs w:val="18"/>
              </w:rPr>
              <w:t>attribute</w:t>
            </w:r>
            <w:r>
              <w:rPr>
                <w:szCs w:val="18"/>
              </w:rPr>
              <w:t xml:space="preserv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lang w:eastAsia="zh-CN"/>
              </w:rPr>
            </w:pPr>
            <w:r>
              <w:rPr>
                <w:szCs w:val="18"/>
              </w:rPr>
              <w:t>Indicates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rPr>
                <w:rFonts w:hint="eastAsia" w:eastAsiaTheme="minorEastAsia"/>
                <w:lang w:eastAsia="zh-CN"/>
              </w:rPr>
            </w:pPr>
            <w:r>
              <w:rPr>
                <w:rFonts w:hint="eastAsia"/>
                <w:lang w:val="en-US" w:eastAsia="zh-CN"/>
              </w:rPr>
              <w:t>C</w:t>
            </w:r>
          </w:p>
        </w:tc>
        <w:tc>
          <w:tcPr>
            <w:tcW w:w="1368" w:type="dxa"/>
          </w:tcPr>
          <w:p>
            <w:pPr>
              <w:pStyle w:val="102"/>
            </w:pPr>
            <w:r>
              <w:t>0..1</w:t>
            </w:r>
          </w:p>
        </w:tc>
        <w:tc>
          <w:tcPr>
            <w:tcW w:w="3438" w:type="dxa"/>
          </w:tcPr>
          <w:p>
            <w:pPr>
              <w:pStyle w:val="102"/>
              <w:rPr>
                <w:szCs w:val="18"/>
              </w:rPr>
            </w:pPr>
            <w:r>
              <w:rPr>
                <w:szCs w:val="18"/>
              </w:rPr>
              <w:t>The message segment parameters.</w:t>
            </w:r>
          </w:p>
          <w:p>
            <w:pPr>
              <w:pStyle w:val="102"/>
              <w:rPr>
                <w:szCs w:val="18"/>
              </w:rPr>
            </w:pPr>
            <w:r>
              <w:rPr>
                <w:szCs w:val="18"/>
              </w:rPr>
              <w:t xml:space="preserve">This </w:t>
            </w:r>
            <w:r>
              <w:rPr>
                <w:rFonts w:hint="eastAsia"/>
                <w:szCs w:val="18"/>
              </w:rPr>
              <w:t>attribute</w:t>
            </w:r>
            <w:r>
              <w:rPr>
                <w:szCs w:val="18"/>
              </w:rPr>
              <w:t xml:space="preserv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bookmarkStart w:id="1218" w:name="_Toc96996798"/>
      <w:bookmarkStart w:id="1219" w:name="_Toc93879064"/>
    </w:p>
    <w:p>
      <w:pPr>
        <w:pStyle w:val="7"/>
      </w:pPr>
      <w:bookmarkStart w:id="1220" w:name="_Toc162005653"/>
      <w:bookmarkStart w:id="1221" w:name="_Toc97197204"/>
      <w:r>
        <w:t>9.1.5.2.3</w:t>
      </w:r>
      <w:r>
        <w:tab/>
      </w:r>
      <w:r>
        <w:t>Type: Address</w:t>
      </w:r>
      <w:bookmarkEnd w:id="1218"/>
      <w:bookmarkEnd w:id="1219"/>
      <w:bookmarkEnd w:id="1220"/>
      <w:bookmarkEnd w:id="1221"/>
    </w:p>
    <w:p>
      <w:pPr>
        <w:pStyle w:val="112"/>
      </w:pPr>
      <w:r>
        <w:t>Table 9.1.5.2.3-1: Definition of type Address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rPr>
                <w:szCs w:val="18"/>
              </w:rPr>
            </w:pPr>
            <w:r>
              <w:rPr>
                <w:szCs w:val="18"/>
              </w:rPr>
              <w:t>Description</w:t>
            </w:r>
          </w:p>
        </w:tc>
        <w:tc>
          <w:tcPr>
            <w:tcW w:w="1998" w:type="dxa"/>
            <w:shd w:val="clear" w:color="auto" w:fill="C0C0C0"/>
          </w:tcPr>
          <w:p>
            <w:pPr>
              <w:pStyle w:val="103"/>
              <w:rPr>
                <w:szCs w:val="18"/>
              </w:rPr>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addrType</w:t>
            </w:r>
          </w:p>
        </w:tc>
        <w:tc>
          <w:tcPr>
            <w:tcW w:w="1006" w:type="dxa"/>
          </w:tcPr>
          <w:p>
            <w:pPr>
              <w:pStyle w:val="102"/>
            </w:pPr>
            <w:r>
              <w:t>AddressType</w:t>
            </w:r>
          </w:p>
        </w:tc>
        <w:tc>
          <w:tcPr>
            <w:tcW w:w="425" w:type="dxa"/>
          </w:tcPr>
          <w:p>
            <w:pPr>
              <w:pStyle w:val="104"/>
            </w:pPr>
            <w:r>
              <w:t>M</w:t>
            </w:r>
          </w:p>
        </w:tc>
        <w:tc>
          <w:tcPr>
            <w:tcW w:w="1368" w:type="dxa"/>
          </w:tcPr>
          <w:p>
            <w:pPr>
              <w:pStyle w:val="102"/>
            </w:pPr>
            <w:r>
              <w:t>1</w:t>
            </w:r>
          </w:p>
        </w:tc>
        <w:tc>
          <w:tcPr>
            <w:tcW w:w="3438" w:type="dxa"/>
          </w:tcPr>
          <w:p>
            <w:pPr>
              <w:pStyle w:val="102"/>
              <w:rPr>
                <w:szCs w:val="18"/>
              </w:rPr>
            </w:pPr>
            <w:r>
              <w:t>Represent the type of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Refer to UE Service ID or AS Service ID or Group Service ID or Broadcast Area ID or Messaging Topic.</w:t>
            </w:r>
          </w:p>
        </w:tc>
        <w:tc>
          <w:tcPr>
            <w:tcW w:w="1998" w:type="dxa"/>
          </w:tcPr>
          <w:p>
            <w:pPr>
              <w:pStyle w:val="102"/>
              <w:rPr>
                <w:szCs w:val="18"/>
              </w:rPr>
            </w:pPr>
          </w:p>
        </w:tc>
      </w:tr>
    </w:tbl>
    <w:p>
      <w:pPr>
        <w:rPr>
          <w:lang w:eastAsia="zh-CN"/>
        </w:rPr>
      </w:pPr>
    </w:p>
    <w:p>
      <w:pPr>
        <w:pStyle w:val="6"/>
      </w:pPr>
      <w:bookmarkStart w:id="1222" w:name="_Toc162005654"/>
      <w:bookmarkStart w:id="1223" w:name="_Toc97197205"/>
      <w:bookmarkStart w:id="1224" w:name="_Toc93879065"/>
      <w:bookmarkStart w:id="1225" w:name="_Toc96996799"/>
      <w:r>
        <w:t>9.1.5.3</w:t>
      </w:r>
      <w:r>
        <w:tab/>
      </w:r>
      <w:r>
        <w:t>Simple data types and enumerations</w:t>
      </w:r>
      <w:bookmarkEnd w:id="1222"/>
      <w:bookmarkEnd w:id="1223"/>
      <w:bookmarkEnd w:id="1224"/>
      <w:bookmarkEnd w:id="1225"/>
    </w:p>
    <w:p>
      <w:pPr>
        <w:pStyle w:val="7"/>
      </w:pPr>
      <w:bookmarkStart w:id="1226" w:name="_Toc162005655"/>
      <w:bookmarkStart w:id="1227" w:name="_Toc97197206"/>
      <w:bookmarkStart w:id="1228" w:name="_Toc93879066"/>
      <w:bookmarkStart w:id="1229" w:name="_Toc96996800"/>
      <w:r>
        <w:t>9.1.5.3.1</w:t>
      </w:r>
      <w:r>
        <w:tab/>
      </w:r>
      <w:r>
        <w:t>Introduction</w:t>
      </w:r>
      <w:bookmarkEnd w:id="1226"/>
      <w:bookmarkEnd w:id="1227"/>
      <w:bookmarkEnd w:id="1228"/>
      <w:bookmarkEnd w:id="1229"/>
    </w:p>
    <w:p>
      <w:pPr>
        <w:rPr>
          <w:lang w:eastAsia="zh-CN"/>
        </w:rPr>
      </w:pPr>
      <w:r>
        <w:rPr>
          <w:lang w:eastAsia="zh-CN"/>
        </w:rPr>
        <w:t>This clause defines simple data types and enumerations that can be referenced from data structures defined in the previous clauses.</w:t>
      </w:r>
    </w:p>
    <w:p>
      <w:pPr>
        <w:pStyle w:val="7"/>
      </w:pPr>
      <w:bookmarkStart w:id="1230" w:name="_Toc96996801"/>
      <w:bookmarkStart w:id="1231" w:name="_Toc93879067"/>
      <w:bookmarkStart w:id="1232" w:name="_Toc162005656"/>
      <w:bookmarkStart w:id="1233" w:name="_Toc97197207"/>
      <w:r>
        <w:t>9.1.5.3.2</w:t>
      </w:r>
      <w:r>
        <w:tab/>
      </w:r>
      <w:r>
        <w:t>Enumeration: AddressType</w:t>
      </w:r>
      <w:bookmarkEnd w:id="1230"/>
      <w:bookmarkEnd w:id="1231"/>
      <w:bookmarkEnd w:id="1232"/>
      <w:bookmarkEnd w:id="1233"/>
    </w:p>
    <w:p>
      <w:pPr>
        <w:pStyle w:val="112"/>
      </w:pPr>
      <w:r>
        <w:t>Table 9.1.5.3.2-1: Enumeration AddressType</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pPr>
            <w:r>
              <w:t>Enumeration value</w:t>
            </w:r>
          </w:p>
        </w:tc>
        <w:tc>
          <w:tcPr>
            <w:tcW w:w="2330" w:type="pct"/>
            <w:shd w:val="clear" w:color="auto" w:fill="C0C0C0"/>
            <w:tcMar>
              <w:top w:w="0" w:type="dxa"/>
              <w:left w:w="108" w:type="dxa"/>
              <w:bottom w:w="0" w:type="dxa"/>
              <w:right w:w="108" w:type="dxa"/>
            </w:tcMar>
          </w:tcPr>
          <w:p>
            <w:pPr>
              <w:pStyle w:val="103"/>
            </w:pPr>
            <w:r>
              <w:t>Description</w:t>
            </w:r>
          </w:p>
        </w:tc>
        <w:tc>
          <w:tcPr>
            <w:tcW w:w="1278" w:type="pct"/>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UE</w:t>
            </w:r>
          </w:p>
        </w:tc>
        <w:tc>
          <w:tcPr>
            <w:tcW w:w="2330" w:type="pct"/>
            <w:tcMar>
              <w:top w:w="0" w:type="dxa"/>
              <w:left w:w="108" w:type="dxa"/>
              <w:bottom w:w="0" w:type="dxa"/>
              <w:right w:w="108" w:type="dxa"/>
            </w:tcMar>
          </w:tcPr>
          <w:p>
            <w:pPr>
              <w:pStyle w:val="102"/>
            </w:pPr>
            <w:r>
              <w:t>The address type is UE.</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AS</w:t>
            </w:r>
          </w:p>
        </w:tc>
        <w:tc>
          <w:tcPr>
            <w:tcW w:w="2330" w:type="pct"/>
            <w:tcMar>
              <w:top w:w="0" w:type="dxa"/>
              <w:left w:w="108" w:type="dxa"/>
              <w:bottom w:w="0" w:type="dxa"/>
              <w:right w:w="108" w:type="dxa"/>
            </w:tcMar>
          </w:tcPr>
          <w:p>
            <w:pPr>
              <w:pStyle w:val="102"/>
            </w:pPr>
            <w:r>
              <w:t>The address type is AS.</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GROUP</w:t>
            </w:r>
          </w:p>
        </w:tc>
        <w:tc>
          <w:tcPr>
            <w:tcW w:w="2330" w:type="pct"/>
            <w:tcMar>
              <w:top w:w="0" w:type="dxa"/>
              <w:left w:w="108" w:type="dxa"/>
              <w:bottom w:w="0" w:type="dxa"/>
              <w:right w:w="108" w:type="dxa"/>
            </w:tcMar>
          </w:tcPr>
          <w:p>
            <w:pPr>
              <w:pStyle w:val="102"/>
            </w:pPr>
            <w:r>
              <w:t>The address type is GROUP.</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BC</w:t>
            </w:r>
          </w:p>
        </w:tc>
        <w:tc>
          <w:tcPr>
            <w:tcW w:w="2330" w:type="pct"/>
            <w:tcMar>
              <w:top w:w="0" w:type="dxa"/>
              <w:left w:w="108" w:type="dxa"/>
              <w:bottom w:w="0" w:type="dxa"/>
              <w:right w:w="108" w:type="dxa"/>
            </w:tcMar>
          </w:tcPr>
          <w:p>
            <w:pPr>
              <w:pStyle w:val="102"/>
            </w:pPr>
            <w:r>
              <w:t>The address type is BC.</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TOPIC</w:t>
            </w:r>
          </w:p>
        </w:tc>
        <w:tc>
          <w:tcPr>
            <w:tcW w:w="2330" w:type="pct"/>
            <w:tcMar>
              <w:top w:w="0" w:type="dxa"/>
              <w:left w:w="108" w:type="dxa"/>
              <w:bottom w:w="0" w:type="dxa"/>
              <w:right w:w="108" w:type="dxa"/>
            </w:tcMar>
          </w:tcPr>
          <w:p>
            <w:pPr>
              <w:pStyle w:val="102"/>
            </w:pPr>
            <w:r>
              <w:t>The address type is TOPIC.</w:t>
            </w:r>
          </w:p>
        </w:tc>
        <w:tc>
          <w:tcPr>
            <w:tcW w:w="1278" w:type="pct"/>
          </w:tcPr>
          <w:p>
            <w:pPr>
              <w:pStyle w:val="102"/>
            </w:pPr>
          </w:p>
        </w:tc>
      </w:tr>
    </w:tbl>
    <w:p>
      <w:pPr>
        <w:rPr>
          <w:lang w:eastAsia="zh-CN"/>
        </w:rPr>
      </w:pPr>
    </w:p>
    <w:p>
      <w:pPr>
        <w:pStyle w:val="5"/>
      </w:pPr>
      <w:bookmarkStart w:id="1234" w:name="_Toc83768416"/>
      <w:bookmarkStart w:id="1235" w:name="_Toc162005657"/>
      <w:bookmarkStart w:id="1236" w:name="_Toc96996802"/>
      <w:bookmarkStart w:id="1237" w:name="_Toc97197208"/>
      <w:bookmarkStart w:id="1238" w:name="_Toc93879068"/>
      <w:bookmarkStart w:id="1239" w:name="_Toc81332281"/>
      <w:r>
        <w:rPr>
          <w:lang w:eastAsia="zh-CN"/>
        </w:rPr>
        <w:t>9</w:t>
      </w:r>
      <w:r>
        <w:t>.1.6</w:t>
      </w:r>
      <w:r>
        <w:tab/>
      </w:r>
      <w:r>
        <w:t>Error Handling</w:t>
      </w:r>
      <w:bookmarkEnd w:id="1234"/>
      <w:bookmarkEnd w:id="1235"/>
      <w:bookmarkEnd w:id="1236"/>
      <w:bookmarkEnd w:id="1237"/>
      <w:bookmarkEnd w:id="1238"/>
      <w:bookmarkEnd w:id="1239"/>
    </w:p>
    <w:p>
      <w:pPr>
        <w:pStyle w:val="6"/>
      </w:pPr>
      <w:bookmarkStart w:id="1240" w:name="_Toc162005658"/>
      <w:r>
        <w:t>9.1.6.1</w:t>
      </w:r>
      <w:r>
        <w:tab/>
      </w:r>
      <w:r>
        <w:t>General</w:t>
      </w:r>
      <w:bookmarkEnd w:id="1240"/>
    </w:p>
    <w:p>
      <w:r>
        <w:t>HTTP error handling shall be supported as specified in clause 7.7.</w:t>
      </w:r>
    </w:p>
    <w:p>
      <w:r>
        <w:t>In addition, the requirements in the following clauses shall apply.</w:t>
      </w:r>
    </w:p>
    <w:p>
      <w:pPr>
        <w:pStyle w:val="6"/>
      </w:pPr>
      <w:bookmarkStart w:id="1241" w:name="_Toc162005659"/>
      <w:r>
        <w:t>9.1.6.2</w:t>
      </w:r>
      <w:r>
        <w:tab/>
      </w:r>
      <w:r>
        <w:t>Protocol Errors</w:t>
      </w:r>
      <w:bookmarkEnd w:id="1241"/>
    </w:p>
    <w:p>
      <w:r>
        <w:rPr>
          <w:lang w:eastAsia="zh-CN"/>
        </w:rPr>
        <w:t xml:space="preserve">In this Release </w:t>
      </w:r>
      <w:r>
        <w:t xml:space="preserve">of the specification, there are no additional protocol errors applicable for the </w:t>
      </w:r>
      <w:r>
        <w:rPr>
          <w:lang w:eastAsia="zh-CN"/>
        </w:rPr>
        <w:t>MSGG_L3GDelivery API</w:t>
      </w:r>
      <w:r>
        <w:t>.</w:t>
      </w:r>
    </w:p>
    <w:p>
      <w:pPr>
        <w:pStyle w:val="6"/>
      </w:pPr>
      <w:bookmarkStart w:id="1242" w:name="_Toc162005660"/>
      <w:r>
        <w:t>9.1.6.3</w:t>
      </w:r>
      <w:r>
        <w:tab/>
      </w:r>
      <w:r>
        <w:t>Application Errors</w:t>
      </w:r>
      <w:bookmarkEnd w:id="1242"/>
    </w:p>
    <w:p>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pPr>
        <w:pStyle w:val="112"/>
      </w:pPr>
      <w:r>
        <w:t>Table 9.1.6.3-1: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243" w:name="_Toc96996803"/>
      <w:bookmarkStart w:id="1244" w:name="_Toc162005661"/>
      <w:bookmarkStart w:id="1245" w:name="_Toc97197209"/>
      <w:bookmarkStart w:id="1246" w:name="_Toc93879069"/>
      <w:bookmarkStart w:id="1247" w:name="_Toc81332282"/>
      <w:bookmarkStart w:id="1248" w:name="_Toc83768417"/>
      <w:r>
        <w:rPr>
          <w:lang w:eastAsia="zh-CN"/>
        </w:rPr>
        <w:t>9</w:t>
      </w:r>
      <w:r>
        <w:t>.1.7</w:t>
      </w:r>
      <w:r>
        <w:tab/>
      </w:r>
      <w:r>
        <w:t>Feature negotiation</w:t>
      </w:r>
      <w:bookmarkEnd w:id="1243"/>
      <w:bookmarkEnd w:id="1244"/>
      <w:bookmarkEnd w:id="1245"/>
      <w:bookmarkEnd w:id="1246"/>
      <w:bookmarkEnd w:id="1247"/>
      <w:bookmarkEnd w:id="1248"/>
    </w:p>
    <w:p>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pPr>
        <w:pStyle w:val="112"/>
      </w:pPr>
      <w:r>
        <w:t>Table 9.1.7-1: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4"/>
        <w:rPr>
          <w:lang w:eastAsia="zh-CN"/>
        </w:rPr>
      </w:pPr>
      <w:bookmarkStart w:id="1249" w:name="_Toc162005662"/>
      <w:bookmarkStart w:id="1250" w:name="_Toc97197210"/>
      <w:bookmarkStart w:id="1251" w:name="_Toc83768418"/>
      <w:bookmarkStart w:id="1252" w:name="_Toc96996804"/>
      <w:bookmarkStart w:id="1253" w:name="_Toc93879070"/>
      <w:r>
        <w:rPr>
          <w:lang w:eastAsia="zh-CN"/>
        </w:rPr>
        <w:t>9.2</w:t>
      </w:r>
      <w:r>
        <w:rPr>
          <w:lang w:eastAsia="zh-CN"/>
        </w:rPr>
        <w:tab/>
      </w:r>
      <w:r>
        <w:rPr>
          <w:lang w:eastAsia="zh-CN"/>
        </w:rPr>
        <w:t>MSGG_N3GDelivery API</w:t>
      </w:r>
      <w:bookmarkEnd w:id="1249"/>
      <w:bookmarkEnd w:id="1250"/>
      <w:bookmarkEnd w:id="1251"/>
      <w:bookmarkEnd w:id="1252"/>
      <w:bookmarkEnd w:id="1253"/>
    </w:p>
    <w:p>
      <w:pPr>
        <w:pStyle w:val="5"/>
      </w:pPr>
      <w:bookmarkStart w:id="1254" w:name="_Toc93879071"/>
      <w:bookmarkStart w:id="1255" w:name="_Toc83768419"/>
      <w:bookmarkStart w:id="1256" w:name="_Toc162005663"/>
      <w:bookmarkStart w:id="1257" w:name="_Toc97197211"/>
      <w:bookmarkStart w:id="1258" w:name="_Toc96996805"/>
      <w:r>
        <w:rPr>
          <w:lang w:eastAsia="zh-CN"/>
        </w:rPr>
        <w:t>9</w:t>
      </w:r>
      <w:r>
        <w:t>.</w:t>
      </w:r>
      <w:r>
        <w:rPr>
          <w:lang w:eastAsia="zh-CN"/>
        </w:rPr>
        <w:t>2</w:t>
      </w:r>
      <w:r>
        <w:t>.1</w:t>
      </w:r>
      <w:r>
        <w:tab/>
      </w:r>
      <w:r>
        <w:t>API URI</w:t>
      </w:r>
      <w:bookmarkEnd w:id="1254"/>
      <w:bookmarkEnd w:id="1255"/>
      <w:bookmarkEnd w:id="1256"/>
      <w:bookmarkEnd w:id="1257"/>
      <w:bookmarkEnd w:id="1258"/>
    </w:p>
    <w:p>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n3gdelivery".</w:t>
      </w:r>
    </w:p>
    <w:p>
      <w:pPr>
        <w:pStyle w:val="110"/>
      </w:pPr>
      <w:r>
        <w:t>-</w:t>
      </w:r>
      <w:r>
        <w:tab/>
      </w:r>
      <w:r>
        <w:t>The &lt;apiVersion&gt; shall be "v1".</w:t>
      </w:r>
    </w:p>
    <w:p>
      <w:pPr>
        <w:pStyle w:val="110"/>
      </w:pPr>
      <w:r>
        <w:t>-</w:t>
      </w:r>
      <w:r>
        <w:tab/>
      </w:r>
      <w:r>
        <w:t>The &lt;apiSpecificResourceUriPart&gt; shall be set as described in clause 9.2.3.</w:t>
      </w:r>
    </w:p>
    <w:p>
      <w:pPr>
        <w:pStyle w:val="5"/>
      </w:pPr>
      <w:bookmarkStart w:id="1259" w:name="_Toc97197212"/>
      <w:bookmarkStart w:id="1260" w:name="_Toc83768420"/>
      <w:bookmarkStart w:id="1261" w:name="_Toc93879072"/>
      <w:bookmarkStart w:id="1262" w:name="_Toc162005664"/>
      <w:bookmarkStart w:id="1263" w:name="_Toc96996806"/>
      <w:r>
        <w:rPr>
          <w:lang w:eastAsia="zh-CN"/>
        </w:rPr>
        <w:t>9</w:t>
      </w:r>
      <w:r>
        <w:t>.</w:t>
      </w:r>
      <w:r>
        <w:rPr>
          <w:lang w:eastAsia="zh-CN"/>
        </w:rPr>
        <w:t>2</w:t>
      </w:r>
      <w:r>
        <w:t>.2</w:t>
      </w:r>
      <w:r>
        <w:tab/>
      </w:r>
      <w:r>
        <w:t>Resources</w:t>
      </w:r>
      <w:bookmarkEnd w:id="1259"/>
      <w:bookmarkEnd w:id="1260"/>
      <w:bookmarkEnd w:id="1261"/>
      <w:bookmarkEnd w:id="1262"/>
      <w:bookmarkEnd w:id="1263"/>
    </w:p>
    <w:p>
      <w:pPr>
        <w:rPr>
          <w:lang w:eastAsia="zh-CN"/>
        </w:rPr>
      </w:pPr>
      <w:r>
        <w:rPr>
          <w:lang w:eastAsia="zh-CN"/>
        </w:rPr>
        <w:t>None.</w:t>
      </w:r>
    </w:p>
    <w:p>
      <w:pPr>
        <w:pStyle w:val="5"/>
      </w:pPr>
      <w:bookmarkStart w:id="1264" w:name="_Toc97197213"/>
      <w:bookmarkStart w:id="1265" w:name="_Toc93879073"/>
      <w:bookmarkStart w:id="1266" w:name="_Toc83768421"/>
      <w:bookmarkStart w:id="1267" w:name="_Toc96996807"/>
      <w:bookmarkStart w:id="1268" w:name="_Toc162005665"/>
      <w:r>
        <w:rPr>
          <w:lang w:eastAsia="zh-CN"/>
        </w:rPr>
        <w:t>9</w:t>
      </w:r>
      <w:r>
        <w:t>.</w:t>
      </w:r>
      <w:r>
        <w:rPr>
          <w:lang w:eastAsia="zh-CN"/>
        </w:rPr>
        <w:t>2</w:t>
      </w:r>
      <w:r>
        <w:t>.3</w:t>
      </w:r>
      <w:r>
        <w:tab/>
      </w:r>
      <w:r>
        <w:t>Custom Operations without associated resources</w:t>
      </w:r>
      <w:bookmarkEnd w:id="1264"/>
      <w:bookmarkEnd w:id="1265"/>
      <w:bookmarkEnd w:id="1266"/>
      <w:bookmarkEnd w:id="1267"/>
      <w:bookmarkEnd w:id="1268"/>
    </w:p>
    <w:p>
      <w:pPr>
        <w:pStyle w:val="6"/>
      </w:pPr>
      <w:bookmarkStart w:id="1269" w:name="_Toc93879074"/>
      <w:bookmarkStart w:id="1270" w:name="_Toc162005666"/>
      <w:bookmarkStart w:id="1271" w:name="_Toc97197214"/>
      <w:bookmarkStart w:id="1272" w:name="_Toc96996808"/>
      <w:r>
        <w:t>9.2.3.1</w:t>
      </w:r>
      <w:r>
        <w:tab/>
      </w:r>
      <w:r>
        <w:t>Overview</w:t>
      </w:r>
      <w:bookmarkEnd w:id="1269"/>
      <w:bookmarkEnd w:id="1270"/>
      <w:bookmarkEnd w:id="1271"/>
      <w:bookmarkEnd w:id="1272"/>
    </w:p>
    <w:p>
      <w:pPr>
        <w:rPr>
          <w:lang w:eastAsia="zh-CN"/>
        </w:rPr>
      </w:pPr>
      <w:r>
        <w:t>The structure of the custom operation URIs of the MSGG_N3GDelivery service is shown in Figure 9.2.3.1-1.</w:t>
      </w:r>
    </w:p>
    <w:p>
      <w:pPr>
        <w:pStyle w:val="112"/>
      </w:pPr>
      <w:r>
        <w:object>
          <v:shape id="_x0000_i1045" o:spt="75" type="#_x0000_t75" style="height:156.5pt;width:338.75pt;" o:ole="t" filled="f" o:preferrelative="t" stroked="f" coordsize="21600,21600">
            <v:path/>
            <v:fill on="f" focussize="0,0"/>
            <v:stroke on="f" joinstyle="miter"/>
            <v:imagedata r:id="rId51" o:title=""/>
            <o:lock v:ext="edit" aspectratio="t"/>
            <w10:wrap type="none"/>
            <w10:anchorlock/>
          </v:shape>
          <o:OLEObject Type="Embed" ProgID="Visio.Drawing.11" ShapeID="_x0000_i1045" DrawAspect="Content" ObjectID="_1468075745" r:id="rId50">
            <o:LockedField>false</o:LockedField>
          </o:OLEObject>
        </w:object>
      </w:r>
    </w:p>
    <w:p>
      <w:pPr>
        <w:pStyle w:val="119"/>
      </w:pPr>
      <w:r>
        <w:t>Figure 9.2.3.1-1: Custom operation URI structure of the MSGG_N3GDelivery API</w:t>
      </w:r>
    </w:p>
    <w:p>
      <w:pPr>
        <w:rPr>
          <w:lang w:eastAsia="zh-CN"/>
        </w:rPr>
      </w:pPr>
      <w:r>
        <w:rPr>
          <w:lang w:eastAsia="zh-CN"/>
        </w:rPr>
        <w:t>Table</w:t>
      </w:r>
      <w:r>
        <w:t> </w:t>
      </w:r>
      <w:r>
        <w:rPr>
          <w:lang w:eastAsia="zh-CN"/>
        </w:rPr>
        <w:t>9.2.3.1-1 provides an overview of the custom operations and applicable HTTP methods.</w:t>
      </w:r>
    </w:p>
    <w:p>
      <w:pPr>
        <w:pStyle w:val="112"/>
      </w:pPr>
      <w:r>
        <w:t>Table 9.2.3.1-1: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{apiRoot}/msgg-n3gdelivery/&lt;apiVersion&gt;/deliver-message</w:t>
            </w:r>
          </w:p>
        </w:tc>
        <w:tc>
          <w:tcPr>
            <w:tcW w:w="964" w:type="pct"/>
          </w:tcPr>
          <w:p>
            <w:pPr>
              <w:pStyle w:val="102"/>
            </w:pPr>
            <w:r>
              <w:t>POST</w:t>
            </w:r>
          </w:p>
        </w:tc>
        <w:tc>
          <w:tcPr>
            <w:tcW w:w="2185" w:type="pct"/>
          </w:tcPr>
          <w:p>
            <w:pPr>
              <w:pStyle w:val="102"/>
            </w:pPr>
            <w:r>
              <w:t>Request of MSGin5G Server to deliver message to a given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{apiRoot}/msgg-n3gdelivery/&lt;apiVersion&gt;/deliver-report</w:t>
            </w:r>
          </w:p>
        </w:tc>
        <w:tc>
          <w:tcPr>
            <w:tcW w:w="964" w:type="pct"/>
          </w:tcPr>
          <w:p>
            <w:pPr>
              <w:pStyle w:val="102"/>
            </w:pPr>
            <w:r>
              <w:t>POST</w:t>
            </w:r>
          </w:p>
        </w:tc>
        <w:tc>
          <w:tcPr>
            <w:tcW w:w="2185" w:type="pct"/>
          </w:tcPr>
          <w:p>
            <w:pPr>
              <w:pStyle w:val="102"/>
            </w:pPr>
            <w:r>
              <w:t>Request of MSGin5G Server to deliver status report to a given Non-3GPP Message Gateway</w:t>
            </w:r>
          </w:p>
        </w:tc>
      </w:tr>
    </w:tbl>
    <w:p>
      <w:pPr>
        <w:rPr>
          <w:lang w:eastAsia="zh-CN"/>
        </w:rPr>
      </w:pPr>
    </w:p>
    <w:p>
      <w:pPr>
        <w:pStyle w:val="6"/>
      </w:pPr>
      <w:bookmarkStart w:id="1273" w:name="_Toc96996809"/>
      <w:bookmarkStart w:id="1274" w:name="_Toc162005667"/>
      <w:bookmarkStart w:id="1275" w:name="_Toc93879075"/>
      <w:bookmarkStart w:id="1276" w:name="_Toc97197215"/>
      <w:r>
        <w:t>9.2.3.2</w:t>
      </w:r>
      <w:r>
        <w:tab/>
      </w:r>
      <w:r>
        <w:t>Operation: deliver-message</w:t>
      </w:r>
      <w:bookmarkEnd w:id="1273"/>
      <w:bookmarkEnd w:id="1274"/>
      <w:bookmarkEnd w:id="1275"/>
      <w:bookmarkEnd w:id="1276"/>
    </w:p>
    <w:p>
      <w:pPr>
        <w:pStyle w:val="7"/>
      </w:pPr>
      <w:bookmarkStart w:id="1277" w:name="_Toc96996810"/>
      <w:bookmarkStart w:id="1278" w:name="_Toc162005668"/>
      <w:bookmarkStart w:id="1279" w:name="_Toc93879076"/>
      <w:bookmarkStart w:id="1280" w:name="_Toc97197216"/>
      <w:r>
        <w:t>9.2.3.2.1</w:t>
      </w:r>
      <w:r>
        <w:tab/>
      </w:r>
      <w:r>
        <w:t>Description</w:t>
      </w:r>
      <w:bookmarkEnd w:id="1277"/>
      <w:bookmarkEnd w:id="1278"/>
      <w:bookmarkEnd w:id="1279"/>
      <w:bookmarkEnd w:id="1280"/>
    </w:p>
    <w:p>
      <w:pPr>
        <w:rPr>
          <w:lang w:eastAsia="zh-CN"/>
        </w:rPr>
      </w:pPr>
      <w:r>
        <w:rPr>
          <w:lang w:eastAsia="zh-CN"/>
        </w:rPr>
        <w:t>This operation is used by the MSGin5G Server to deliver message to a given Non-3GPP Message Gateway.</w:t>
      </w:r>
    </w:p>
    <w:p>
      <w:pPr>
        <w:pStyle w:val="7"/>
      </w:pPr>
      <w:bookmarkStart w:id="1281" w:name="_Toc97197217"/>
      <w:bookmarkStart w:id="1282" w:name="_Toc96996811"/>
      <w:bookmarkStart w:id="1283" w:name="_Toc93879077"/>
      <w:bookmarkStart w:id="1284" w:name="_Toc162005669"/>
      <w:r>
        <w:t>9.2.3.2.2</w:t>
      </w:r>
      <w:r>
        <w:tab/>
      </w:r>
      <w:r>
        <w:t>Operation Definition</w:t>
      </w:r>
      <w:bookmarkEnd w:id="1281"/>
      <w:bookmarkEnd w:id="1282"/>
      <w:bookmarkEnd w:id="1283"/>
      <w:bookmarkEnd w:id="1284"/>
    </w:p>
    <w:p>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pPr>
        <w:pStyle w:val="112"/>
      </w:pPr>
      <w:r>
        <w:t xml:space="preserve">Table 9.2.3.2.2-1: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0"/>
        <w:gridCol w:w="528"/>
        <w:gridCol w:w="2302"/>
        <w:gridCol w:w="5315"/>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N3gMessageDelivery</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9.2.3.2.2-2: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bookmarkStart w:id="1285" w:name="_Toc93879078"/>
      <w:bookmarkStart w:id="1286" w:name="_Toc96996812"/>
    </w:p>
    <w:p>
      <w:pPr>
        <w:pStyle w:val="6"/>
      </w:pPr>
      <w:bookmarkStart w:id="1287" w:name="_Toc162005670"/>
      <w:bookmarkStart w:id="1288" w:name="_Toc97197218"/>
      <w:r>
        <w:t>9.2.3.3</w:t>
      </w:r>
      <w:r>
        <w:tab/>
      </w:r>
      <w:r>
        <w:t>Operation: deliver-</w:t>
      </w:r>
      <w:bookmarkEnd w:id="1285"/>
      <w:r>
        <w:t>report</w:t>
      </w:r>
      <w:bookmarkEnd w:id="1286"/>
      <w:bookmarkEnd w:id="1287"/>
      <w:bookmarkEnd w:id="1288"/>
    </w:p>
    <w:p>
      <w:pPr>
        <w:pStyle w:val="7"/>
      </w:pPr>
      <w:bookmarkStart w:id="1289" w:name="_Toc96996813"/>
      <w:bookmarkStart w:id="1290" w:name="_Toc162005671"/>
      <w:bookmarkStart w:id="1291" w:name="_Toc93879079"/>
      <w:bookmarkStart w:id="1292" w:name="_Toc97197219"/>
      <w:r>
        <w:t>9.2.3.3.1</w:t>
      </w:r>
      <w:r>
        <w:tab/>
      </w:r>
      <w:r>
        <w:t>Description</w:t>
      </w:r>
      <w:bookmarkEnd w:id="1289"/>
      <w:bookmarkEnd w:id="1290"/>
      <w:bookmarkEnd w:id="1291"/>
      <w:bookmarkEnd w:id="1292"/>
    </w:p>
    <w:p>
      <w:pPr>
        <w:rPr>
          <w:lang w:eastAsia="zh-CN"/>
        </w:rPr>
      </w:pPr>
      <w:r>
        <w:rPr>
          <w:lang w:eastAsia="zh-CN"/>
        </w:rPr>
        <w:t>This operation is used by the MSGin5G Server to deliver status report to a given Non-3GPP Message Gateway.</w:t>
      </w:r>
    </w:p>
    <w:p>
      <w:pPr>
        <w:pStyle w:val="7"/>
      </w:pPr>
      <w:bookmarkStart w:id="1293" w:name="_Toc96996814"/>
      <w:bookmarkStart w:id="1294" w:name="_Toc93879080"/>
      <w:bookmarkStart w:id="1295" w:name="_Toc162005672"/>
      <w:bookmarkStart w:id="1296" w:name="_Toc97197220"/>
      <w:r>
        <w:t>9.2.3.3.2</w:t>
      </w:r>
      <w:r>
        <w:tab/>
      </w:r>
      <w:r>
        <w:t>Operation Definition</w:t>
      </w:r>
      <w:bookmarkEnd w:id="1293"/>
      <w:bookmarkEnd w:id="1294"/>
      <w:bookmarkEnd w:id="1295"/>
      <w:bookmarkEnd w:id="1296"/>
    </w:p>
    <w:p>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pPr>
        <w:pStyle w:val="112"/>
      </w:pPr>
      <w:r>
        <w:t xml:space="preserve">Table 9.2.3.3.2-1: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0"/>
        <w:gridCol w:w="528"/>
        <w:gridCol w:w="2302"/>
        <w:gridCol w:w="5315"/>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DeliveryStatusReport</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9.2.3.3.2-2: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pPr>
        <w:rPr>
          <w:lang w:eastAsia="zh-CN"/>
        </w:rPr>
      </w:pPr>
    </w:p>
    <w:p>
      <w:pPr>
        <w:pStyle w:val="5"/>
      </w:pPr>
      <w:bookmarkStart w:id="1297" w:name="_Toc97197221"/>
      <w:bookmarkStart w:id="1298" w:name="_Toc93879081"/>
      <w:bookmarkStart w:id="1299" w:name="_Toc162005673"/>
      <w:bookmarkStart w:id="1300" w:name="_Toc96996815"/>
      <w:bookmarkStart w:id="1301" w:name="_Toc83768422"/>
      <w:r>
        <w:rPr>
          <w:lang w:eastAsia="zh-CN"/>
        </w:rPr>
        <w:t>9</w:t>
      </w:r>
      <w:r>
        <w:t>.</w:t>
      </w:r>
      <w:r>
        <w:rPr>
          <w:lang w:eastAsia="zh-CN"/>
        </w:rPr>
        <w:t>2</w:t>
      </w:r>
      <w:r>
        <w:t>.4</w:t>
      </w:r>
      <w:r>
        <w:tab/>
      </w:r>
      <w:r>
        <w:t>Notifications</w:t>
      </w:r>
      <w:bookmarkEnd w:id="1297"/>
      <w:bookmarkEnd w:id="1298"/>
      <w:bookmarkEnd w:id="1299"/>
      <w:bookmarkEnd w:id="1300"/>
      <w:bookmarkEnd w:id="1301"/>
    </w:p>
    <w:p>
      <w:r>
        <w:t>None.</w:t>
      </w:r>
    </w:p>
    <w:p>
      <w:pPr>
        <w:pStyle w:val="5"/>
      </w:pPr>
      <w:bookmarkStart w:id="1302" w:name="_Toc162005674"/>
      <w:bookmarkStart w:id="1303" w:name="_Toc83768423"/>
      <w:bookmarkStart w:id="1304" w:name="_Toc97197222"/>
      <w:bookmarkStart w:id="1305" w:name="_Toc93879082"/>
      <w:bookmarkStart w:id="1306" w:name="_Toc96996816"/>
      <w:r>
        <w:rPr>
          <w:lang w:eastAsia="zh-CN"/>
        </w:rPr>
        <w:t>9</w:t>
      </w:r>
      <w:r>
        <w:t>.</w:t>
      </w:r>
      <w:r>
        <w:rPr>
          <w:lang w:eastAsia="zh-CN"/>
        </w:rPr>
        <w:t>2</w:t>
      </w:r>
      <w:r>
        <w:t>.5</w:t>
      </w:r>
      <w:r>
        <w:tab/>
      </w:r>
      <w:r>
        <w:t>Data Model</w:t>
      </w:r>
      <w:bookmarkEnd w:id="1302"/>
      <w:bookmarkEnd w:id="1303"/>
      <w:bookmarkEnd w:id="1304"/>
      <w:bookmarkEnd w:id="1305"/>
      <w:bookmarkEnd w:id="1306"/>
    </w:p>
    <w:p>
      <w:pPr>
        <w:pStyle w:val="6"/>
      </w:pPr>
      <w:bookmarkStart w:id="1307" w:name="_Toc96996817"/>
      <w:bookmarkStart w:id="1308" w:name="_Toc97197223"/>
      <w:bookmarkStart w:id="1309" w:name="_Toc162005675"/>
      <w:bookmarkStart w:id="1310" w:name="_Toc93879083"/>
      <w:r>
        <w:t>9.2.5.1</w:t>
      </w:r>
      <w:r>
        <w:tab/>
      </w:r>
      <w:r>
        <w:t>General</w:t>
      </w:r>
      <w:bookmarkEnd w:id="1307"/>
      <w:bookmarkEnd w:id="1308"/>
      <w:bookmarkEnd w:id="1309"/>
      <w:bookmarkEnd w:id="1310"/>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pPr>
        <w:pStyle w:val="112"/>
      </w:pPr>
      <w:r>
        <w:t>Table 9.2.5.1-1: MSGG_N3GDelivery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N3gMessageDelivery</w:t>
            </w:r>
          </w:p>
        </w:tc>
        <w:tc>
          <w:tcPr>
            <w:tcW w:w="1297" w:type="dxa"/>
          </w:tcPr>
          <w:p>
            <w:pPr>
              <w:pStyle w:val="102"/>
            </w:pPr>
            <w:r>
              <w:t>9.2.5.2.2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pPr>
        <w:pStyle w:val="112"/>
      </w:pPr>
      <w:r>
        <w:t>Table 9.2.5.1-2: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MessageSegmentPa</w:t>
            </w:r>
            <w:r>
              <w:rPr>
                <w:rFonts w:hint="eastAsia"/>
                <w:lang w:val="en-US" w:eastAsia="zh-CN"/>
              </w:rPr>
              <w:t>r</w:t>
            </w:r>
            <w:r>
              <w:t>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Address</w:t>
            </w:r>
          </w:p>
        </w:tc>
        <w:tc>
          <w:tcPr>
            <w:tcW w:w="1732" w:type="dxa"/>
          </w:tcPr>
          <w:p>
            <w:pPr>
              <w:pStyle w:val="102"/>
            </w:pPr>
            <w:r>
              <w:t>9.1.5.2.3</w:t>
            </w:r>
          </w:p>
        </w:tc>
        <w:tc>
          <w:tcPr>
            <w:tcW w:w="2851" w:type="dxa"/>
          </w:tcPr>
          <w:p>
            <w:pPr>
              <w:pStyle w:val="102"/>
              <w:rPr>
                <w:szCs w:val="18"/>
              </w:rPr>
            </w:pPr>
            <w:r>
              <w:rPr>
                <w:szCs w:val="18"/>
              </w:rPr>
              <w:t>The data type of the oriAddr and destAddr.</w:t>
            </w:r>
          </w:p>
        </w:tc>
        <w:tc>
          <w:tcPr>
            <w:tcW w:w="2636" w:type="dxa"/>
          </w:tcPr>
          <w:p>
            <w:pPr>
              <w:pStyle w:val="102"/>
              <w:rPr>
                <w:szCs w:val="18"/>
              </w:rPr>
            </w:pPr>
          </w:p>
        </w:tc>
      </w:tr>
    </w:tbl>
    <w:p>
      <w:pPr>
        <w:rPr>
          <w:lang w:eastAsia="zh-CN"/>
        </w:rPr>
      </w:pPr>
    </w:p>
    <w:p>
      <w:pPr>
        <w:pStyle w:val="6"/>
      </w:pPr>
      <w:bookmarkStart w:id="1311" w:name="_Toc162005676"/>
      <w:bookmarkStart w:id="1312" w:name="_Toc97197224"/>
      <w:bookmarkStart w:id="1313" w:name="_Toc96996818"/>
      <w:bookmarkStart w:id="1314" w:name="_Toc93879084"/>
      <w:r>
        <w:t>9.2.5.2</w:t>
      </w:r>
      <w:r>
        <w:tab/>
      </w:r>
      <w:r>
        <w:t>Structured data types</w:t>
      </w:r>
      <w:bookmarkEnd w:id="1311"/>
      <w:bookmarkEnd w:id="1312"/>
      <w:bookmarkEnd w:id="1313"/>
      <w:bookmarkEnd w:id="1314"/>
    </w:p>
    <w:p>
      <w:pPr>
        <w:pStyle w:val="7"/>
      </w:pPr>
      <w:bookmarkStart w:id="1315" w:name="_Toc96996819"/>
      <w:bookmarkStart w:id="1316" w:name="_Toc93879085"/>
      <w:bookmarkStart w:id="1317" w:name="_Toc97197225"/>
      <w:bookmarkStart w:id="1318" w:name="_Toc162005677"/>
      <w:r>
        <w:t>9.2.5.2.1</w:t>
      </w:r>
      <w:r>
        <w:tab/>
      </w:r>
      <w:r>
        <w:t>Introduction</w:t>
      </w:r>
      <w:bookmarkEnd w:id="1315"/>
      <w:bookmarkEnd w:id="1316"/>
      <w:bookmarkEnd w:id="1317"/>
      <w:bookmarkEnd w:id="1318"/>
    </w:p>
    <w:p>
      <w:pPr>
        <w:pStyle w:val="7"/>
      </w:pPr>
      <w:bookmarkStart w:id="1319" w:name="_Toc96996820"/>
      <w:bookmarkStart w:id="1320" w:name="_Toc93879086"/>
      <w:bookmarkStart w:id="1321" w:name="_Toc97197226"/>
      <w:bookmarkStart w:id="1322" w:name="_Toc162005678"/>
      <w:r>
        <w:t>9.2.5.2.2</w:t>
      </w:r>
      <w:r>
        <w:tab/>
      </w:r>
      <w:r>
        <w:t>Type: N3gMessageDelivery</w:t>
      </w:r>
      <w:bookmarkEnd w:id="1319"/>
      <w:bookmarkEnd w:id="1320"/>
      <w:bookmarkEnd w:id="1321"/>
      <w:bookmarkEnd w:id="1322"/>
    </w:p>
    <w:p>
      <w:pPr>
        <w:pStyle w:val="112"/>
      </w:pPr>
      <w:r>
        <w:t>Table 9.2.5.2.2-1: Definition of type N3gMessageDelivery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oriAddr is the service identity of the originating MSGin5G Client or the originating Application Server.</w:t>
            </w:r>
          </w:p>
          <w:p>
            <w:pPr>
              <w:pStyle w:val="102"/>
              <w:rPr>
                <w:szCs w:val="18"/>
              </w:rPr>
            </w:pPr>
            <w:r>
              <w:t xml:space="preserve">This </w:t>
            </w:r>
            <w:r>
              <w:rPr>
                <w:rFonts w:hint="eastAsia"/>
              </w:rPr>
              <w:t>attribute</w:t>
            </w:r>
            <w:r>
              <w:t xml:space="preserv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destAddr is the service identity of the receiving entity. The receiving entity can only be Non-3GPP UE Service ID in MSGG_N3GDelivery API.</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 xml:space="preserve">Identifies the application(s) for which the </w:t>
            </w:r>
            <w:r>
              <w:rPr>
                <w:rFonts w:hint="eastAsia"/>
                <w:lang w:val="en-US" w:eastAsia="zh-CN"/>
              </w:rPr>
              <w:t>content</w:t>
            </w:r>
            <w:r>
              <w:t xml:space="preserve"> is intended.</w:t>
            </w:r>
          </w:p>
          <w:p>
            <w:pPr>
              <w:pStyle w:val="102"/>
              <w:rPr>
                <w:szCs w:val="18"/>
              </w:rPr>
            </w:pPr>
            <w:r>
              <w:t xml:space="preserve">This list of Application IDs </w:t>
            </w:r>
            <w:r>
              <w:rPr>
                <w:rFonts w:hint="eastAsia"/>
              </w:rPr>
              <w:t>attribute</w:t>
            </w:r>
            <w:r>
              <w:t xml:space="preserv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Unique identifier of this message.</w:t>
            </w:r>
          </w:p>
          <w:p>
            <w:pPr>
              <w:pStyle w:val="102"/>
              <w:rPr>
                <w:szCs w:val="18"/>
              </w:rPr>
            </w:pPr>
            <w:r>
              <w:t xml:space="preserve">This </w:t>
            </w:r>
            <w:r>
              <w:rPr>
                <w:rFonts w:hint="eastAsia"/>
              </w:rPr>
              <w:t>attribute</w:t>
            </w:r>
            <w:r>
              <w:t xml:space="preserve"> is copied from the associated inbound message request</w:t>
            </w:r>
            <w:r>
              <w:rPr>
                <w:szCs w:val="18"/>
              </w:rPr>
              <w: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pPr>
            <w:r>
              <w:t>Indicates if delivery acknowledgement from the recipient is requested.</w:t>
            </w:r>
          </w:p>
          <w:p>
            <w:pPr>
              <w:pStyle w:val="102"/>
              <w:rPr>
                <w:lang w:eastAsia="zh-CN"/>
              </w:rPr>
            </w:pPr>
            <w:r>
              <w:t xml:space="preserve">This </w:t>
            </w:r>
            <w:r>
              <w:rPr>
                <w:rFonts w:hint="eastAsia"/>
              </w:rPr>
              <w:t>attribute</w:t>
            </w:r>
            <w:r>
              <w:t xml:space="preserv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Payload of the message.</w:t>
            </w:r>
          </w:p>
          <w:p>
            <w:pPr>
              <w:pStyle w:val="102"/>
              <w:rPr>
                <w:szCs w:val="18"/>
              </w:rPr>
            </w:pPr>
            <w:r>
              <w:t xml:space="preserve">This </w:t>
            </w:r>
            <w:r>
              <w:rPr>
                <w:rFonts w:hint="eastAsia"/>
              </w:rPr>
              <w:t>attribute</w:t>
            </w:r>
            <w:r>
              <w:t xml:space="preserv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lang w:eastAsia="zh-CN"/>
              </w:rPr>
            </w:pPr>
            <w:r>
              <w:rPr>
                <w:szCs w:val="18"/>
              </w:rPr>
              <w:t>I</w:t>
            </w:r>
            <w:r>
              <w:t>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rPr>
                <w:rFonts w:hint="eastAsia" w:eastAsiaTheme="minorEastAsia"/>
                <w:lang w:eastAsia="zh-CN"/>
              </w:rPr>
            </w:pPr>
            <w:r>
              <w:rPr>
                <w:rFonts w:hint="eastAsia"/>
                <w:lang w:val="en-US" w:eastAsia="zh-CN"/>
              </w:rPr>
              <w:t>C</w:t>
            </w:r>
          </w:p>
        </w:tc>
        <w:tc>
          <w:tcPr>
            <w:tcW w:w="1368" w:type="dxa"/>
          </w:tcPr>
          <w:p>
            <w:pPr>
              <w:pStyle w:val="102"/>
            </w:pPr>
            <w:r>
              <w:t>0..1</w:t>
            </w:r>
          </w:p>
        </w:tc>
        <w:tc>
          <w:tcPr>
            <w:tcW w:w="3438" w:type="dxa"/>
          </w:tcPr>
          <w:p>
            <w:pPr>
              <w:pStyle w:val="102"/>
            </w:pPr>
            <w:r>
              <w:t>The message segment parameters.</w:t>
            </w:r>
          </w:p>
          <w:p>
            <w:pPr>
              <w:pStyle w:val="102"/>
              <w:rPr>
                <w:szCs w:val="18"/>
              </w:rPr>
            </w:pPr>
            <w:r>
              <w:t xml:space="preserve">This </w:t>
            </w:r>
            <w:r>
              <w:rPr>
                <w:rFonts w:hint="eastAsia"/>
              </w:rPr>
              <w:t>attribute</w:t>
            </w:r>
            <w:r>
              <w:t xml:space="preserve"> shall be included only if the value of seg</w:t>
            </w:r>
            <w:r>
              <w:rPr>
                <w:lang w:eastAsia="zh-CN"/>
              </w:rPr>
              <w:t>Ind</w:t>
            </w:r>
            <w:r>
              <w:t xml:space="preserve"> is true to indicate that message Segment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pPr>
        <w:rPr>
          <w:lang w:eastAsia="zh-CN"/>
        </w:rPr>
      </w:pPr>
    </w:p>
    <w:p>
      <w:pPr>
        <w:pStyle w:val="5"/>
      </w:pPr>
      <w:bookmarkStart w:id="1323" w:name="_Toc96996821"/>
      <w:bookmarkStart w:id="1324" w:name="_Toc83768424"/>
      <w:bookmarkStart w:id="1325" w:name="_Toc93879087"/>
      <w:bookmarkStart w:id="1326" w:name="_Toc162005679"/>
      <w:bookmarkStart w:id="1327" w:name="_Toc97197227"/>
      <w:r>
        <w:rPr>
          <w:lang w:eastAsia="zh-CN"/>
        </w:rPr>
        <w:t>9</w:t>
      </w:r>
      <w:r>
        <w:t>.</w:t>
      </w:r>
      <w:r>
        <w:rPr>
          <w:lang w:eastAsia="zh-CN"/>
        </w:rPr>
        <w:t>2</w:t>
      </w:r>
      <w:r>
        <w:t>.6</w:t>
      </w:r>
      <w:r>
        <w:tab/>
      </w:r>
      <w:r>
        <w:t>Error Handling</w:t>
      </w:r>
      <w:bookmarkEnd w:id="1323"/>
      <w:bookmarkEnd w:id="1324"/>
      <w:bookmarkEnd w:id="1325"/>
      <w:bookmarkEnd w:id="1326"/>
      <w:bookmarkEnd w:id="1327"/>
    </w:p>
    <w:p>
      <w:pPr>
        <w:pStyle w:val="6"/>
      </w:pPr>
      <w:bookmarkStart w:id="1328" w:name="_Toc162005680"/>
      <w:r>
        <w:t>9.2.6.1</w:t>
      </w:r>
      <w:r>
        <w:tab/>
      </w:r>
      <w:r>
        <w:t>General</w:t>
      </w:r>
      <w:bookmarkEnd w:id="1328"/>
    </w:p>
    <w:p>
      <w:r>
        <w:t>HTTP error handling shall be supported as specified in clause 7.7.</w:t>
      </w:r>
    </w:p>
    <w:p>
      <w:r>
        <w:t>In addition, the requirements in the following clauses shall apply.</w:t>
      </w:r>
    </w:p>
    <w:p>
      <w:pPr>
        <w:pStyle w:val="6"/>
      </w:pPr>
      <w:bookmarkStart w:id="1329" w:name="_Toc162005681"/>
      <w:r>
        <w:t>9.2.6.2</w:t>
      </w:r>
      <w:r>
        <w:tab/>
      </w:r>
      <w:r>
        <w:t>Protocol Errors</w:t>
      </w:r>
      <w:bookmarkEnd w:id="1329"/>
    </w:p>
    <w:p>
      <w:r>
        <w:rPr>
          <w:lang w:eastAsia="zh-CN"/>
        </w:rPr>
        <w:t xml:space="preserve">In this Release </w:t>
      </w:r>
      <w:r>
        <w:t xml:space="preserve">of the specification, there are no additional protocol errors applicable for the </w:t>
      </w:r>
      <w:r>
        <w:rPr>
          <w:lang w:eastAsia="zh-CN"/>
        </w:rPr>
        <w:t>MSGG_N3GDelivery API</w:t>
      </w:r>
      <w:r>
        <w:t>.</w:t>
      </w:r>
    </w:p>
    <w:p>
      <w:pPr>
        <w:pStyle w:val="6"/>
      </w:pPr>
      <w:bookmarkStart w:id="1330" w:name="_Toc162005682"/>
      <w:r>
        <w:t>9.2.6.3</w:t>
      </w:r>
      <w:r>
        <w:tab/>
      </w:r>
      <w:r>
        <w:t>Application Errors</w:t>
      </w:r>
      <w:bookmarkEnd w:id="1330"/>
    </w:p>
    <w:p>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pPr>
        <w:pStyle w:val="112"/>
      </w:pPr>
      <w:r>
        <w:t>Table 9.2.6.3-1: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331" w:name="_Toc162005683"/>
      <w:bookmarkStart w:id="1332" w:name="_Toc122117502"/>
      <w:bookmarkStart w:id="1333" w:name="_Toc93879088"/>
      <w:bookmarkStart w:id="1334" w:name="_Toc83768425"/>
      <w:bookmarkStart w:id="1335" w:name="_Toc97197228"/>
      <w:bookmarkStart w:id="1336" w:name="_Toc96996822"/>
      <w:r>
        <w:rPr>
          <w:lang w:eastAsia="zh-CN"/>
        </w:rPr>
        <w:t>9</w:t>
      </w:r>
      <w:r>
        <w:t>.</w:t>
      </w:r>
      <w:r>
        <w:rPr>
          <w:lang w:eastAsia="zh-CN"/>
        </w:rPr>
        <w:t>2</w:t>
      </w:r>
      <w:r>
        <w:t>.7</w:t>
      </w:r>
      <w:r>
        <w:tab/>
      </w:r>
      <w:r>
        <w:t>Feature negotiation</w:t>
      </w:r>
      <w:bookmarkEnd w:id="1331"/>
      <w:bookmarkEnd w:id="1332"/>
      <w:bookmarkEnd w:id="1333"/>
      <w:bookmarkEnd w:id="1334"/>
      <w:bookmarkEnd w:id="1335"/>
      <w:bookmarkEnd w:id="1336"/>
    </w:p>
    <w:p>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pPr>
        <w:pStyle w:val="112"/>
      </w:pPr>
      <w:r>
        <w:t>Table 9.2.7-1: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4"/>
        <w:rPr>
          <w:lang w:eastAsia="zh-CN"/>
        </w:rPr>
      </w:pPr>
      <w:bookmarkStart w:id="1337" w:name="_Toc162005684"/>
      <w:r>
        <w:rPr>
          <w:lang w:eastAsia="zh-CN"/>
        </w:rPr>
        <w:t>9.</w:t>
      </w:r>
      <w:r>
        <w:rPr>
          <w:rFonts w:hint="eastAsia"/>
          <w:lang w:val="en-US" w:eastAsia="zh-CN"/>
        </w:rPr>
        <w:t>3</w:t>
      </w:r>
      <w:r>
        <w:rPr>
          <w:lang w:eastAsia="zh-CN"/>
        </w:rPr>
        <w:tab/>
      </w:r>
      <w:r>
        <w:rPr>
          <w:lang w:eastAsia="zh-CN"/>
        </w:rPr>
        <w:t>MSGG_BGDelivery API</w:t>
      </w:r>
      <w:bookmarkEnd w:id="1337"/>
    </w:p>
    <w:p>
      <w:pPr>
        <w:pStyle w:val="5"/>
      </w:pPr>
      <w:bookmarkStart w:id="1338" w:name="_Toc162005685"/>
      <w:r>
        <w:rPr>
          <w:lang w:eastAsia="zh-CN"/>
        </w:rPr>
        <w:t>9</w:t>
      </w:r>
      <w:r>
        <w:t>.</w:t>
      </w:r>
      <w:r>
        <w:rPr>
          <w:rFonts w:hint="eastAsia"/>
          <w:lang w:val="en-US" w:eastAsia="zh-CN"/>
        </w:rPr>
        <w:t>3</w:t>
      </w:r>
      <w:r>
        <w:t>.1</w:t>
      </w:r>
      <w:r>
        <w:tab/>
      </w:r>
      <w:r>
        <w:t>API URI</w:t>
      </w:r>
      <w:bookmarkEnd w:id="1338"/>
    </w:p>
    <w:p>
      <w:pPr>
        <w:rPr>
          <w:lang w:eastAsia="zh-CN"/>
        </w:rPr>
      </w:pPr>
      <w:r>
        <w:rPr>
          <w:lang w:eastAsia="zh-CN"/>
        </w:rPr>
        <w:t>The MSGG_BGDelivery service shall use the MSGG_BGDelivery API, The MSGG_BGDelivery API corresponding to Mbg APIs as defined in in 3GPP TS 23.554 [2].</w:t>
      </w:r>
    </w:p>
    <w:p>
      <w:pPr>
        <w:rPr>
          <w:lang w:eastAsia="zh-CN"/>
        </w:rPr>
      </w:pPr>
      <w:r>
        <w:rPr>
          <w:lang w:eastAsia="zh-CN"/>
        </w:rPr>
        <w:t>The request URIs used in HTTP requests from the MSGin5G Server towards the Broadcast Message Gateway shall have the Resource URI structure as defined in clause 7.5 with the following clarifications:</w:t>
      </w:r>
    </w:p>
    <w:p>
      <w:pPr>
        <w:pStyle w:val="110"/>
      </w:pPr>
      <w:r>
        <w:t>-</w:t>
      </w:r>
      <w:r>
        <w:tab/>
      </w:r>
      <w:r>
        <w:t>The &lt;apiName&gt; shall be "msgg</w:t>
      </w:r>
      <w:r>
        <w:rPr>
          <w:lang w:eastAsia="zh-CN"/>
        </w:rPr>
        <w:t>-</w:t>
      </w:r>
      <w:r>
        <w:t>bgdelivery".</w:t>
      </w:r>
    </w:p>
    <w:p>
      <w:pPr>
        <w:pStyle w:val="110"/>
      </w:pPr>
      <w:r>
        <w:t>-</w:t>
      </w:r>
      <w:r>
        <w:tab/>
      </w:r>
      <w:r>
        <w:t>The &lt;apiVersion&gt; shall be "v1".</w:t>
      </w:r>
    </w:p>
    <w:p>
      <w:pPr>
        <w:pStyle w:val="110"/>
      </w:pPr>
      <w:r>
        <w:t>-</w:t>
      </w:r>
      <w:r>
        <w:tab/>
      </w:r>
      <w:r>
        <w:t>The &lt;apiSpecificResourceUriPart&gt; shall be set as described in clause 9.</w:t>
      </w:r>
      <w:r>
        <w:rPr>
          <w:rFonts w:hint="eastAsia"/>
          <w:lang w:val="en-US" w:eastAsia="zh-CN"/>
        </w:rPr>
        <w:t>3</w:t>
      </w:r>
      <w:r>
        <w:t>.3.</w:t>
      </w:r>
    </w:p>
    <w:p>
      <w:pPr>
        <w:pStyle w:val="5"/>
      </w:pPr>
      <w:bookmarkStart w:id="1339" w:name="_Toc162005686"/>
      <w:r>
        <w:rPr>
          <w:lang w:eastAsia="zh-CN"/>
        </w:rPr>
        <w:t>9</w:t>
      </w:r>
      <w:r>
        <w:t>.</w:t>
      </w:r>
      <w:r>
        <w:rPr>
          <w:rFonts w:hint="eastAsia"/>
          <w:lang w:val="en-US" w:eastAsia="zh-CN"/>
        </w:rPr>
        <w:t>3</w:t>
      </w:r>
      <w:r>
        <w:t>.2</w:t>
      </w:r>
      <w:r>
        <w:tab/>
      </w:r>
      <w:r>
        <w:t>Resources</w:t>
      </w:r>
      <w:bookmarkEnd w:id="1339"/>
    </w:p>
    <w:p>
      <w:pPr>
        <w:rPr>
          <w:lang w:eastAsia="zh-CN"/>
        </w:rPr>
      </w:pPr>
      <w:r>
        <w:rPr>
          <w:lang w:eastAsia="zh-CN"/>
        </w:rPr>
        <w:t>None.</w:t>
      </w:r>
    </w:p>
    <w:p>
      <w:pPr>
        <w:pStyle w:val="5"/>
      </w:pPr>
      <w:bookmarkStart w:id="1340" w:name="_Toc162005687"/>
      <w:r>
        <w:rPr>
          <w:lang w:eastAsia="zh-CN"/>
        </w:rPr>
        <w:t>9</w:t>
      </w:r>
      <w:r>
        <w:t>.</w:t>
      </w:r>
      <w:r>
        <w:rPr>
          <w:rFonts w:hint="eastAsia"/>
          <w:lang w:val="en-US" w:eastAsia="zh-CN"/>
        </w:rPr>
        <w:t>3</w:t>
      </w:r>
      <w:r>
        <w:t>.3</w:t>
      </w:r>
      <w:r>
        <w:tab/>
      </w:r>
      <w:r>
        <w:t>Custom Operations without associated resources</w:t>
      </w:r>
      <w:bookmarkEnd w:id="1340"/>
    </w:p>
    <w:p>
      <w:pPr>
        <w:pStyle w:val="6"/>
      </w:pPr>
      <w:bookmarkStart w:id="1341" w:name="_Toc162005688"/>
      <w:r>
        <w:t>9.</w:t>
      </w:r>
      <w:r>
        <w:rPr>
          <w:rFonts w:hint="eastAsia"/>
          <w:lang w:val="en-US" w:eastAsia="zh-CN"/>
        </w:rPr>
        <w:t>3</w:t>
      </w:r>
      <w:r>
        <w:t>.3.1</w:t>
      </w:r>
      <w:r>
        <w:tab/>
      </w:r>
      <w:r>
        <w:t>Overview</w:t>
      </w:r>
      <w:bookmarkEnd w:id="1341"/>
    </w:p>
    <w:p>
      <w:pPr>
        <w:rPr>
          <w:lang w:eastAsia="zh-CN"/>
        </w:rPr>
      </w:pPr>
      <w:r>
        <w:rPr>
          <w:lang w:eastAsia="zh-CN"/>
        </w:rPr>
        <w:t>The structure of the custom operation URIs of the MSGG_BGDelivery service is shown in Figure 9.</w:t>
      </w:r>
      <w:r>
        <w:rPr>
          <w:rFonts w:hint="eastAsia"/>
          <w:lang w:val="en-US" w:eastAsia="zh-CN"/>
        </w:rPr>
        <w:t>3</w:t>
      </w:r>
      <w:r>
        <w:rPr>
          <w:lang w:eastAsia="zh-CN"/>
        </w:rPr>
        <w:t>.3.1-1.</w:t>
      </w:r>
    </w:p>
    <w:p>
      <w:pPr>
        <w:keepNext/>
        <w:keepLines/>
        <w:spacing w:before="60"/>
        <w:jc w:val="center"/>
        <w:rPr>
          <w:rFonts w:ascii="Arial" w:hAnsi="Arial" w:eastAsia="等线"/>
          <w:b/>
        </w:rPr>
      </w:pPr>
      <w:r>
        <w:rPr>
          <w:rFonts w:ascii="Arial" w:hAnsi="Arial" w:eastAsia="等线"/>
          <w:b/>
        </w:rPr>
        <w:object>
          <v:shape id="_x0000_i1046" o:spt="75" type="#_x0000_t75" style="height:114.85pt;width:341.7pt;" o:ole="t" filled="f" o:preferrelative="t" stroked="f" coordsize="21600,21600">
            <v:path/>
            <v:fill on="f" focussize="0,0"/>
            <v:stroke on="f" joinstyle="miter"/>
            <v:imagedata r:id="rId53" o:title=""/>
            <o:lock v:ext="edit" aspectratio="t"/>
            <w10:wrap type="none"/>
            <w10:anchorlock/>
          </v:shape>
          <o:OLEObject Type="Embed" ProgID="Visio.Drawing.11" ShapeID="_x0000_i1046" DrawAspect="Content" ObjectID="_1468075746" r:id="rId52">
            <o:LockedField>false</o:LockedField>
          </o:OLEObject>
        </w:object>
      </w:r>
    </w:p>
    <w:p>
      <w:pPr>
        <w:pStyle w:val="119"/>
      </w:pPr>
      <w:r>
        <w:t>Figure 9.</w:t>
      </w:r>
      <w:r>
        <w:rPr>
          <w:rFonts w:hint="eastAsia"/>
          <w:lang w:val="en-US" w:eastAsia="zh-CN"/>
        </w:rPr>
        <w:t>3</w:t>
      </w:r>
      <w:r>
        <w:t>.3.1-1: Custom operation URI structure of the MSGG_BGDelivery API</w:t>
      </w:r>
    </w:p>
    <w:p>
      <w:pPr>
        <w:rPr>
          <w:lang w:val="en-US" w:eastAsia="zh-CN"/>
        </w:rPr>
      </w:pPr>
      <w:r>
        <w:rPr>
          <w:lang w:eastAsia="zh-CN"/>
        </w:rPr>
        <w:t>Table 9.</w:t>
      </w:r>
      <w:r>
        <w:rPr>
          <w:rFonts w:hint="eastAsia"/>
          <w:lang w:val="en-US" w:eastAsia="zh-CN"/>
        </w:rPr>
        <w:t>3</w:t>
      </w:r>
      <w:r>
        <w:rPr>
          <w:lang w:eastAsia="zh-CN"/>
        </w:rPr>
        <w:t>.3.1-1 provides an overview of the custom operations and applicable HTTP methods</w:t>
      </w:r>
      <w:r>
        <w:rPr>
          <w:rFonts w:hint="eastAsia"/>
          <w:lang w:val="en-US" w:eastAsia="zh-CN"/>
        </w:rPr>
        <w:t>.</w:t>
      </w:r>
    </w:p>
    <w:p>
      <w:pPr>
        <w:pStyle w:val="112"/>
      </w:pPr>
      <w:r>
        <w:t>Table 9.</w:t>
      </w:r>
      <w:r>
        <w:rPr>
          <w:rFonts w:hint="eastAsia"/>
          <w:lang w:val="en-US" w:eastAsia="zh-CN"/>
        </w:rPr>
        <w:t>3</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{apiRoot}/msgg-bgdelivery/&lt;apiVersion&gt;/deliver-message</w:t>
            </w:r>
          </w:p>
        </w:tc>
        <w:tc>
          <w:tcPr>
            <w:tcW w:w="964" w:type="pct"/>
          </w:tcPr>
          <w:p>
            <w:pPr>
              <w:pStyle w:val="102"/>
            </w:pPr>
            <w:r>
              <w:t>POST</w:t>
            </w:r>
          </w:p>
        </w:tc>
        <w:tc>
          <w:tcPr>
            <w:tcW w:w="2185" w:type="pct"/>
          </w:tcPr>
          <w:p>
            <w:pPr>
              <w:pStyle w:val="102"/>
            </w:pPr>
            <w:r>
              <w:t>Request of MSGin5G Server to deliver message to a given Broadcast Message Gateway.</w:t>
            </w:r>
          </w:p>
        </w:tc>
      </w:tr>
    </w:tbl>
    <w:p>
      <w:pPr>
        <w:rPr>
          <w:lang w:eastAsia="zh-CN"/>
        </w:rPr>
      </w:pPr>
    </w:p>
    <w:p>
      <w:pPr>
        <w:pStyle w:val="6"/>
      </w:pPr>
      <w:bookmarkStart w:id="1342" w:name="_Toc162005689"/>
      <w:r>
        <w:t>9.</w:t>
      </w:r>
      <w:r>
        <w:rPr>
          <w:rFonts w:hint="eastAsia"/>
          <w:lang w:val="en-US" w:eastAsia="zh-CN"/>
        </w:rPr>
        <w:t>3</w:t>
      </w:r>
      <w:r>
        <w:t>.3.2</w:t>
      </w:r>
      <w:r>
        <w:tab/>
      </w:r>
      <w:r>
        <w:t>Operation: deliver-message</w:t>
      </w:r>
      <w:bookmarkEnd w:id="1342"/>
    </w:p>
    <w:p>
      <w:pPr>
        <w:pStyle w:val="7"/>
      </w:pPr>
      <w:bookmarkStart w:id="1343" w:name="_Toc162005690"/>
      <w:r>
        <w:t>9.</w:t>
      </w:r>
      <w:r>
        <w:rPr>
          <w:rFonts w:hint="eastAsia"/>
          <w:lang w:val="en-US" w:eastAsia="zh-CN"/>
        </w:rPr>
        <w:t>3</w:t>
      </w:r>
      <w:r>
        <w:t>.3.2.1</w:t>
      </w:r>
      <w:r>
        <w:tab/>
      </w:r>
      <w:r>
        <w:t>Description</w:t>
      </w:r>
      <w:bookmarkEnd w:id="1343"/>
    </w:p>
    <w:p>
      <w:pPr>
        <w:rPr>
          <w:lang w:eastAsia="zh-CN"/>
        </w:rPr>
      </w:pPr>
      <w:r>
        <w:rPr>
          <w:lang w:eastAsia="zh-CN"/>
        </w:rPr>
        <w:t>This operation is used by the MSGin5G Server to deliver message to a given Broadcast Message Gateway.</w:t>
      </w:r>
    </w:p>
    <w:p>
      <w:pPr>
        <w:pStyle w:val="7"/>
      </w:pPr>
      <w:bookmarkStart w:id="1344" w:name="_Toc162005691"/>
      <w:r>
        <w:t>9.</w:t>
      </w:r>
      <w:r>
        <w:rPr>
          <w:rFonts w:hint="eastAsia"/>
          <w:lang w:val="en-US" w:eastAsia="zh-CN"/>
        </w:rPr>
        <w:t>3</w:t>
      </w:r>
      <w:r>
        <w:t>.3.2.</w:t>
      </w:r>
      <w:r>
        <w:rPr>
          <w:rFonts w:hint="eastAsia"/>
          <w:lang w:val="en-US" w:eastAsia="zh-CN"/>
        </w:rPr>
        <w:t>2</w:t>
      </w:r>
      <w:r>
        <w:tab/>
      </w:r>
      <w:r>
        <w:t>Operation Definition</w:t>
      </w:r>
      <w:bookmarkEnd w:id="1344"/>
    </w:p>
    <w:p>
      <w:pPr>
        <w:rPr>
          <w:lang w:eastAsia="zh-CN"/>
        </w:rPr>
      </w:pPr>
      <w:r>
        <w:rPr>
          <w:lang w:eastAsia="zh-CN"/>
        </w:rPr>
        <w:t>This operation shall support the response data structures and response codes specified in table 9.</w:t>
      </w:r>
      <w:r>
        <w:rPr>
          <w:rFonts w:hint="eastAsia"/>
          <w:lang w:val="en-US" w:eastAsia="zh-CN"/>
        </w:rPr>
        <w:t>3</w:t>
      </w:r>
      <w:r>
        <w:rPr>
          <w:lang w:eastAsia="zh-CN"/>
        </w:rPr>
        <w:t>.3.2.2-1 and table 9.</w:t>
      </w:r>
      <w:r>
        <w:rPr>
          <w:rFonts w:hint="eastAsia"/>
          <w:lang w:val="en-US" w:eastAsia="zh-CN"/>
        </w:rPr>
        <w:t>3</w:t>
      </w:r>
      <w:r>
        <w:rPr>
          <w:lang w:eastAsia="zh-CN"/>
        </w:rPr>
        <w:t>.3.2.2-2.</w:t>
      </w:r>
    </w:p>
    <w:p>
      <w:pPr>
        <w:pStyle w:val="112"/>
      </w:pPr>
      <w:r>
        <w:t>Table 9.</w:t>
      </w:r>
      <w:r>
        <w:rPr>
          <w:rFonts w:hint="eastAsia"/>
          <w:lang w:val="en-US" w:eastAsia="zh-CN"/>
        </w:rPr>
        <w:t>3</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0"/>
        <w:gridCol w:w="528"/>
        <w:gridCol w:w="2302"/>
        <w:gridCol w:w="5315"/>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BgMessageDelivery</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w:t>
      </w:r>
      <w:r>
        <w:rPr>
          <w:rFonts w:hint="eastAsia"/>
          <w:lang w:val="en-US" w:eastAsia="zh-CN"/>
        </w:rPr>
        <w:t>3</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 xml:space="preserve">The Message is </w:t>
            </w:r>
            <w:r>
              <w:rPr>
                <w:rFonts w:hint="eastAsia"/>
                <w:lang w:val="en-US" w:eastAsia="zh-CN"/>
              </w:rPr>
              <w:t>d</w:t>
            </w:r>
            <w:r>
              <w:t>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pPr>
        <w:rPr>
          <w:lang w:eastAsia="zh-CN"/>
        </w:rPr>
      </w:pPr>
    </w:p>
    <w:p>
      <w:pPr>
        <w:pStyle w:val="5"/>
      </w:pPr>
      <w:bookmarkStart w:id="1345" w:name="_Toc162005692"/>
      <w:r>
        <w:rPr>
          <w:lang w:eastAsia="zh-CN"/>
        </w:rPr>
        <w:t>9</w:t>
      </w:r>
      <w:r>
        <w:t>.</w:t>
      </w:r>
      <w:r>
        <w:rPr>
          <w:rFonts w:hint="eastAsia"/>
          <w:lang w:val="en-US" w:eastAsia="zh-CN"/>
        </w:rPr>
        <w:t>3</w:t>
      </w:r>
      <w:r>
        <w:t>.4</w:t>
      </w:r>
      <w:r>
        <w:tab/>
      </w:r>
      <w:r>
        <w:t>Notifications</w:t>
      </w:r>
      <w:bookmarkEnd w:id="1345"/>
    </w:p>
    <w:p>
      <w:r>
        <w:t>None.</w:t>
      </w:r>
    </w:p>
    <w:p>
      <w:pPr>
        <w:pStyle w:val="5"/>
      </w:pPr>
      <w:bookmarkStart w:id="1346" w:name="_Toc162005693"/>
      <w:r>
        <w:rPr>
          <w:lang w:eastAsia="zh-CN"/>
        </w:rPr>
        <w:t>9</w:t>
      </w:r>
      <w:r>
        <w:t>.</w:t>
      </w:r>
      <w:r>
        <w:rPr>
          <w:rFonts w:hint="eastAsia"/>
          <w:lang w:val="en-US" w:eastAsia="zh-CN"/>
        </w:rPr>
        <w:t>3</w:t>
      </w:r>
      <w:r>
        <w:t>.5</w:t>
      </w:r>
      <w:r>
        <w:tab/>
      </w:r>
      <w:r>
        <w:t>Data Model</w:t>
      </w:r>
      <w:bookmarkEnd w:id="1346"/>
    </w:p>
    <w:p>
      <w:pPr>
        <w:pStyle w:val="6"/>
      </w:pPr>
      <w:bookmarkStart w:id="1347" w:name="_Toc162005694"/>
      <w:r>
        <w:t>9.</w:t>
      </w:r>
      <w:r>
        <w:rPr>
          <w:rFonts w:hint="eastAsia"/>
          <w:lang w:val="en-US" w:eastAsia="zh-CN"/>
        </w:rPr>
        <w:t>3</w:t>
      </w:r>
      <w:r>
        <w:t>.5.1</w:t>
      </w:r>
      <w:r>
        <w:tab/>
      </w:r>
      <w:r>
        <w:t>General</w:t>
      </w:r>
      <w:bookmarkEnd w:id="1347"/>
    </w:p>
    <w:p>
      <w:pPr>
        <w:rPr>
          <w:lang w:eastAsia="zh-CN"/>
        </w:rPr>
      </w:pPr>
      <w:r>
        <w:rPr>
          <w:lang w:eastAsia="zh-CN"/>
        </w:rPr>
        <w:t>This clause specifies the application data model supported by the API. Data types listed in clause 7.2 apply to this API. Table 9.</w:t>
      </w:r>
      <w:r>
        <w:rPr>
          <w:rFonts w:hint="eastAsia"/>
          <w:lang w:val="en-US" w:eastAsia="zh-CN"/>
        </w:rPr>
        <w:t>3</w:t>
      </w:r>
      <w:r>
        <w:rPr>
          <w:lang w:eastAsia="zh-CN"/>
        </w:rPr>
        <w:t>.5.1-1 specifies the data types defined specifically for the MSGG_BGDelivery API service.</w:t>
      </w:r>
    </w:p>
    <w:p>
      <w:pPr>
        <w:pStyle w:val="112"/>
      </w:pPr>
      <w:r>
        <w:t>Table 9.</w:t>
      </w:r>
      <w:r>
        <w:rPr>
          <w:rFonts w:hint="eastAsia"/>
          <w:lang w:val="en-US" w:eastAsia="zh-CN"/>
        </w:rPr>
        <w:t>3</w:t>
      </w:r>
      <w:r>
        <w:t>.5.1-1: MSGG_BGDelivery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BgMessageDelivery</w:t>
            </w:r>
          </w:p>
        </w:tc>
        <w:tc>
          <w:tcPr>
            <w:tcW w:w="1297" w:type="dxa"/>
          </w:tcPr>
          <w:p>
            <w:pPr>
              <w:pStyle w:val="102"/>
            </w:pPr>
            <w:r>
              <w:t>9.</w:t>
            </w:r>
            <w:r>
              <w:rPr>
                <w:rFonts w:hint="eastAsia"/>
                <w:lang w:val="en-US" w:eastAsia="zh-CN"/>
              </w:rPr>
              <w:t>3</w:t>
            </w:r>
            <w:r>
              <w:t>.5.2.2</w:t>
            </w:r>
          </w:p>
        </w:tc>
        <w:tc>
          <w:tcPr>
            <w:tcW w:w="2887" w:type="dxa"/>
          </w:tcPr>
          <w:p>
            <w:pPr>
              <w:pStyle w:val="102"/>
              <w:rPr>
                <w:szCs w:val="18"/>
              </w:rPr>
            </w:pPr>
            <w:r>
              <w:rPr>
                <w:szCs w:val="18"/>
              </w:rPr>
              <w:t>Information within broadcast</w:t>
            </w:r>
            <w:r>
              <w:rPr>
                <w:rFonts w:hint="eastAsia"/>
                <w:szCs w:val="18"/>
                <w:lang w:val="en-US" w:eastAsia="zh-CN"/>
              </w:rPr>
              <w:t xml:space="preserve"> </w:t>
            </w:r>
            <w:r>
              <w:rPr>
                <w:szCs w:val="18"/>
              </w:rPr>
              <w:t>message delivery request.</w:t>
            </w:r>
          </w:p>
        </w:tc>
        <w:tc>
          <w:tcPr>
            <w:tcW w:w="2725" w:type="dxa"/>
          </w:tcPr>
          <w:p>
            <w:pPr>
              <w:pStyle w:val="102"/>
              <w:rPr>
                <w:szCs w:val="18"/>
              </w:rPr>
            </w:pPr>
          </w:p>
        </w:tc>
      </w:tr>
    </w:tbl>
    <w:p>
      <w:pPr>
        <w:rPr>
          <w:lang w:eastAsia="zh-CN"/>
        </w:rPr>
      </w:pPr>
    </w:p>
    <w:p>
      <w:pPr>
        <w:rPr>
          <w:lang w:eastAsia="zh-CN"/>
        </w:rPr>
      </w:pPr>
      <w:r>
        <w:rPr>
          <w:lang w:eastAsia="zh-CN"/>
        </w:rPr>
        <w:t>Table 9.3.5.1-2 specifies data types re-used by the MSGG_</w:t>
      </w:r>
      <w:r>
        <w:rPr>
          <w:rFonts w:hint="eastAsia"/>
          <w:lang w:val="en-US" w:eastAsia="zh-CN"/>
        </w:rPr>
        <w:t>B</w:t>
      </w:r>
      <w:r>
        <w:rPr>
          <w:lang w:eastAsia="zh-CN"/>
        </w:rPr>
        <w:t>GDelivery API service.</w:t>
      </w:r>
    </w:p>
    <w:p>
      <w:pPr>
        <w:pStyle w:val="112"/>
      </w:pPr>
      <w:r>
        <w:t>Table 9.3.5.1-2: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rFonts w:hint="eastAsia"/>
                <w:kern w:val="2"/>
                <w:szCs w:val="22"/>
              </w:rPr>
              <w:t>Address</w:t>
            </w:r>
          </w:p>
        </w:tc>
        <w:tc>
          <w:tcPr>
            <w:tcW w:w="1770" w:type="dxa"/>
          </w:tcPr>
          <w:p>
            <w:pPr>
              <w:pStyle w:val="102"/>
              <w:rPr>
                <w:kern w:val="2"/>
                <w:szCs w:val="22"/>
              </w:rPr>
            </w:pPr>
            <w:r>
              <w:rPr>
                <w:rFonts w:hint="eastAsia"/>
                <w:kern w:val="2"/>
                <w:szCs w:val="22"/>
              </w:rPr>
              <w:t>9.1.5.2.3</w:t>
            </w:r>
          </w:p>
        </w:tc>
        <w:tc>
          <w:tcPr>
            <w:tcW w:w="2802" w:type="dxa"/>
          </w:tcPr>
          <w:p>
            <w:pPr>
              <w:pStyle w:val="102"/>
              <w:rPr>
                <w:kern w:val="2"/>
                <w:szCs w:val="22"/>
              </w:rPr>
            </w:pPr>
            <w:r>
              <w:rPr>
                <w:rFonts w:hint="eastAsia"/>
                <w:kern w:val="2"/>
                <w:szCs w:val="22"/>
              </w:rPr>
              <w:t>The data type of the oriAddr and destAddr.</w:t>
            </w: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val="en-US" w:eastAsia="zh-CN"/>
              </w:rPr>
            </w:pPr>
            <w:r>
              <w:rPr>
                <w:rFonts w:eastAsia="等线"/>
                <w:szCs w:val="18"/>
              </w:rPr>
              <w:t>MessageSegmentParameters</w:t>
            </w:r>
          </w:p>
        </w:tc>
        <w:tc>
          <w:tcPr>
            <w:tcW w:w="1770" w:type="dxa"/>
          </w:tcPr>
          <w:p>
            <w:pPr>
              <w:pStyle w:val="102"/>
              <w:rPr>
                <w:kern w:val="2"/>
                <w:szCs w:val="22"/>
              </w:rPr>
            </w:pPr>
            <w:r>
              <w:rPr>
                <w:rFonts w:eastAsia="等线"/>
                <w:szCs w:val="18"/>
              </w:rPr>
              <w:t>8.2.5.2.5</w:t>
            </w:r>
          </w:p>
        </w:tc>
        <w:tc>
          <w:tcPr>
            <w:tcW w:w="2802" w:type="dxa"/>
          </w:tcPr>
          <w:p>
            <w:pPr>
              <w:pStyle w:val="102"/>
              <w:rPr>
                <w:kern w:val="2"/>
                <w:szCs w:val="22"/>
              </w:rPr>
            </w:pPr>
            <w:r>
              <w:rPr>
                <w:rFonts w:eastAsia="等线"/>
                <w:szCs w:val="18"/>
              </w:rPr>
              <w:t>The data type of the segParams</w:t>
            </w: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rFonts w:eastAsia="等线"/>
                <w:szCs w:val="18"/>
              </w:rPr>
              <w:t>Priority</w:t>
            </w:r>
          </w:p>
        </w:tc>
        <w:tc>
          <w:tcPr>
            <w:tcW w:w="1770" w:type="dxa"/>
          </w:tcPr>
          <w:p>
            <w:pPr>
              <w:pStyle w:val="102"/>
              <w:rPr>
                <w:kern w:val="2"/>
                <w:szCs w:val="22"/>
              </w:rPr>
            </w:pPr>
            <w:r>
              <w:rPr>
                <w:rFonts w:hint="eastAsia" w:eastAsia="等线"/>
                <w:szCs w:val="18"/>
              </w:rPr>
              <w:t>8</w:t>
            </w:r>
            <w:r>
              <w:rPr>
                <w:rFonts w:eastAsia="等线"/>
                <w:szCs w:val="18"/>
              </w:rPr>
              <w:t>.2.5.3.5</w:t>
            </w:r>
          </w:p>
        </w:tc>
        <w:tc>
          <w:tcPr>
            <w:tcW w:w="2802" w:type="dxa"/>
          </w:tcPr>
          <w:p>
            <w:pPr>
              <w:pStyle w:val="102"/>
              <w:rPr>
                <w:kern w:val="2"/>
                <w:szCs w:val="22"/>
              </w:rPr>
            </w:pPr>
            <w:r>
              <w:rPr>
                <w:rFonts w:eastAsia="等线"/>
                <w:szCs w:val="18"/>
              </w:rPr>
              <w:t xml:space="preserve">The data type of the </w:t>
            </w:r>
            <w:r>
              <w:rPr>
                <w:rFonts w:hint="eastAsia" w:eastAsia="等线"/>
                <w:szCs w:val="18"/>
              </w:rPr>
              <w:t>p</w:t>
            </w:r>
            <w:r>
              <w:rPr>
                <w:rFonts w:eastAsia="等线"/>
                <w:szCs w:val="18"/>
              </w:rPr>
              <w:t>riority</w:t>
            </w:r>
          </w:p>
        </w:tc>
        <w:tc>
          <w:tcPr>
            <w:tcW w:w="2567" w:type="dxa"/>
          </w:tcPr>
          <w:p>
            <w:pPr>
              <w:pStyle w:val="102"/>
              <w:rPr>
                <w:kern w:val="2"/>
                <w:szCs w:val="22"/>
              </w:rPr>
            </w:pPr>
          </w:p>
        </w:tc>
      </w:tr>
    </w:tbl>
    <w:p>
      <w:pPr>
        <w:rPr>
          <w:lang w:eastAsia="zh-CN"/>
        </w:rPr>
      </w:pPr>
    </w:p>
    <w:p>
      <w:pPr>
        <w:pStyle w:val="6"/>
      </w:pPr>
      <w:bookmarkStart w:id="1348" w:name="_Toc162005695"/>
      <w:r>
        <w:t>9.</w:t>
      </w:r>
      <w:r>
        <w:rPr>
          <w:rFonts w:hint="eastAsia"/>
          <w:lang w:val="en-US" w:eastAsia="zh-CN"/>
        </w:rPr>
        <w:t>3</w:t>
      </w:r>
      <w:r>
        <w:t>.5.2</w:t>
      </w:r>
      <w:r>
        <w:tab/>
      </w:r>
      <w:r>
        <w:t>Structured data types</w:t>
      </w:r>
      <w:bookmarkEnd w:id="1348"/>
    </w:p>
    <w:p>
      <w:pPr>
        <w:pStyle w:val="7"/>
      </w:pPr>
      <w:bookmarkStart w:id="1349" w:name="_Toc162005696"/>
      <w:r>
        <w:t>9.</w:t>
      </w:r>
      <w:r>
        <w:rPr>
          <w:rFonts w:hint="eastAsia"/>
          <w:lang w:val="en-US" w:eastAsia="zh-CN"/>
        </w:rPr>
        <w:t>3</w:t>
      </w:r>
      <w:r>
        <w:t>.5.2.1</w:t>
      </w:r>
      <w:r>
        <w:tab/>
      </w:r>
      <w:r>
        <w:t>Introduction</w:t>
      </w:r>
      <w:bookmarkEnd w:id="1349"/>
    </w:p>
    <w:p>
      <w:pPr>
        <w:pStyle w:val="7"/>
      </w:pPr>
      <w:bookmarkStart w:id="1350" w:name="_Toc162005697"/>
      <w:r>
        <w:t>9.</w:t>
      </w:r>
      <w:r>
        <w:rPr>
          <w:rFonts w:hint="eastAsia"/>
          <w:lang w:val="en-US" w:eastAsia="zh-CN"/>
        </w:rPr>
        <w:t>3</w:t>
      </w:r>
      <w:r>
        <w:t>.5.2.2</w:t>
      </w:r>
      <w:r>
        <w:tab/>
      </w:r>
      <w:r>
        <w:t>Type: BgMessageDelivery</w:t>
      </w:r>
      <w:bookmarkEnd w:id="1350"/>
    </w:p>
    <w:p>
      <w:pPr>
        <w:pStyle w:val="112"/>
      </w:pPr>
      <w:r>
        <w:t>Table 9.</w:t>
      </w:r>
      <w:r>
        <w:rPr>
          <w:rFonts w:hint="eastAsia"/>
          <w:lang w:val="en-US" w:eastAsia="zh-CN"/>
        </w:rPr>
        <w:t>3</w:t>
      </w:r>
      <w:r>
        <w:t>.5.2.2-1: Definition of type BgMessageDelivery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szCs w:val="18"/>
              </w:rPr>
            </w:pPr>
            <w:r>
              <w:rPr>
                <w:szCs w:val="18"/>
              </w:rPr>
              <w:t>The service identity of the originating MSGin5G Client or the originating Application Server.</w:t>
            </w:r>
          </w:p>
          <w:p>
            <w:pPr>
              <w:pStyle w:val="102"/>
              <w:rPr>
                <w:szCs w:val="18"/>
              </w:rPr>
            </w:pPr>
            <w:r>
              <w:rPr>
                <w:szCs w:val="18"/>
              </w:rPr>
              <w:t xml:space="preserv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O</w:t>
            </w:r>
          </w:p>
        </w:tc>
        <w:tc>
          <w:tcPr>
            <w:tcW w:w="1368" w:type="dxa"/>
            <w:shd w:val="clear" w:color="auto" w:fill="FFFFFF" w:themeFill="background1"/>
          </w:tcPr>
          <w:p>
            <w:pPr>
              <w:pStyle w:val="102"/>
            </w:pPr>
            <w:r>
              <w:t>0..1</w:t>
            </w:r>
          </w:p>
        </w:tc>
        <w:tc>
          <w:tcPr>
            <w:tcW w:w="3438" w:type="dxa"/>
            <w:shd w:val="clear" w:color="auto" w:fill="FFFFFF" w:themeFill="background1"/>
          </w:tcPr>
          <w:p>
            <w:pPr>
              <w:pStyle w:val="102"/>
              <w:rPr>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 xml:space="preserve">Identifies the application(s) for which the </w:t>
            </w:r>
            <w:r>
              <w:rPr>
                <w:rFonts w:hint="eastAsia"/>
                <w:lang w:val="en-US" w:eastAsia="zh-CN"/>
              </w:rPr>
              <w:t>content</w:t>
            </w:r>
            <w:r>
              <w:t xml:space="preserve"> is intended.</w:t>
            </w:r>
          </w:p>
          <w:p>
            <w:pPr>
              <w:pStyle w:val="102"/>
              <w:rPr>
                <w:szCs w:val="18"/>
              </w:rPr>
            </w:pPr>
            <w: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rPr>
                <w:szCs w:val="18"/>
              </w:rPr>
            </w:pPr>
            <w:r>
              <w:rPr>
                <w:szCs w:val="18"/>
              </w:rPr>
              <w:t>Unique identifier of this message.</w:t>
            </w:r>
          </w:p>
          <w:p>
            <w:pPr>
              <w:pStyle w:val="102"/>
              <w:rPr>
                <w:szCs w:val="18"/>
              </w:rPr>
            </w:pP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lang w:eastAsia="zh-CN"/>
              </w:rPr>
            </w:pPr>
            <w:r>
              <w:rPr>
                <w:szCs w:val="18"/>
                <w:lang w:eastAsia="zh-CN"/>
              </w:rPr>
              <w:t>Indicates if delivery acknowledgement from the recipient is requested.</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rPr>
                <w:lang w:val="en-US" w:eastAsia="zh-CN"/>
              </w:rPr>
            </w:pPr>
            <w:r>
              <w:rPr>
                <w:rFonts w:hint="eastAsia"/>
                <w:lang w:val="en-US" w:eastAsia="zh-CN"/>
              </w:rPr>
              <w:t>O</w:t>
            </w:r>
          </w:p>
        </w:tc>
        <w:tc>
          <w:tcPr>
            <w:tcW w:w="1368" w:type="dxa"/>
          </w:tcPr>
          <w:p>
            <w:pPr>
              <w:pStyle w:val="102"/>
            </w:pPr>
            <w:r>
              <w:rPr>
                <w:rFonts w:hint="eastAsia"/>
              </w:rPr>
              <w:t>0..</w:t>
            </w:r>
            <w:r>
              <w:t>1</w:t>
            </w:r>
          </w:p>
        </w:tc>
        <w:tc>
          <w:tcPr>
            <w:tcW w:w="3438" w:type="dxa"/>
          </w:tcPr>
          <w:p>
            <w:pPr>
              <w:pStyle w:val="102"/>
              <w:rPr>
                <w:szCs w:val="18"/>
              </w:rPr>
            </w:pPr>
            <w:r>
              <w:rPr>
                <w:szCs w:val="18"/>
              </w:rPr>
              <w:t>Payload of the message.</w:t>
            </w:r>
          </w:p>
          <w:p>
            <w:pPr>
              <w:pStyle w:val="102"/>
              <w:rPr>
                <w:szCs w:val="18"/>
              </w:rPr>
            </w:pP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hint="eastAsia"/>
              </w:rPr>
              <w:t>grpSrvId</w:t>
            </w:r>
          </w:p>
        </w:tc>
        <w:tc>
          <w:tcPr>
            <w:tcW w:w="1006" w:type="dxa"/>
          </w:tcPr>
          <w:p>
            <w:pPr>
              <w:pStyle w:val="102"/>
            </w:pPr>
            <w:r>
              <w:rPr>
                <w:rFonts w:hint="eastAsia"/>
              </w:rPr>
              <w:t>string</w:t>
            </w:r>
          </w:p>
        </w:tc>
        <w:tc>
          <w:tcPr>
            <w:tcW w:w="425" w:type="dxa"/>
          </w:tcPr>
          <w:p>
            <w:pPr>
              <w:pStyle w:val="104"/>
              <w:rPr>
                <w:lang w:val="en-US" w:eastAsia="zh-CN"/>
              </w:rPr>
            </w:pPr>
            <w:r>
              <w:rPr>
                <w:rFonts w:hint="eastAsia"/>
                <w:lang w:val="en-US" w:eastAsia="zh-CN"/>
              </w:rPr>
              <w:t>O</w:t>
            </w:r>
          </w:p>
        </w:tc>
        <w:tc>
          <w:tcPr>
            <w:tcW w:w="1368" w:type="dxa"/>
          </w:tcPr>
          <w:p>
            <w:pPr>
              <w:pStyle w:val="102"/>
            </w:pPr>
            <w:r>
              <w:rPr>
                <w:rFonts w:hint="eastAsia"/>
              </w:rPr>
              <w:t>0..1</w:t>
            </w:r>
          </w:p>
        </w:tc>
        <w:tc>
          <w:tcPr>
            <w:tcW w:w="3438" w:type="dxa"/>
          </w:tcPr>
          <w:p>
            <w:pPr>
              <w:pStyle w:val="102"/>
              <w:rPr>
                <w:szCs w:val="18"/>
              </w:rPr>
            </w:pPr>
            <w:r>
              <w:rPr>
                <w:rFonts w:hint="eastAsia"/>
                <w:szCs w:val="18"/>
              </w:rPr>
              <w:t>Identifies Service Identifier of a Group.</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hint="eastAsia"/>
              </w:rPr>
              <w:t>msgTopic</w:t>
            </w:r>
          </w:p>
        </w:tc>
        <w:tc>
          <w:tcPr>
            <w:tcW w:w="1006" w:type="dxa"/>
          </w:tcPr>
          <w:p>
            <w:pPr>
              <w:pStyle w:val="102"/>
            </w:pPr>
            <w:r>
              <w:rPr>
                <w:rFonts w:hint="eastAsia"/>
              </w:rPr>
              <w:t>string</w:t>
            </w:r>
          </w:p>
        </w:tc>
        <w:tc>
          <w:tcPr>
            <w:tcW w:w="425" w:type="dxa"/>
          </w:tcPr>
          <w:p>
            <w:pPr>
              <w:pStyle w:val="104"/>
              <w:rPr>
                <w:lang w:val="en-US" w:eastAsia="zh-CN"/>
              </w:rPr>
            </w:pPr>
            <w:r>
              <w:rPr>
                <w:rFonts w:hint="eastAsia"/>
                <w:lang w:val="en-US" w:eastAsia="zh-CN"/>
              </w:rPr>
              <w:t>O</w:t>
            </w:r>
          </w:p>
        </w:tc>
        <w:tc>
          <w:tcPr>
            <w:tcW w:w="1368" w:type="dxa"/>
          </w:tcPr>
          <w:p>
            <w:pPr>
              <w:pStyle w:val="102"/>
            </w:pPr>
            <w:r>
              <w:rPr>
                <w:rFonts w:hint="eastAsia"/>
              </w:rPr>
              <w:t>0..1</w:t>
            </w:r>
          </w:p>
        </w:tc>
        <w:tc>
          <w:tcPr>
            <w:tcW w:w="3438" w:type="dxa"/>
          </w:tcPr>
          <w:p>
            <w:pPr>
              <w:pStyle w:val="102"/>
              <w:rPr>
                <w:szCs w:val="18"/>
              </w:rPr>
            </w:pPr>
            <w:r>
              <w:rPr>
                <w:rFonts w:hint="eastAsia"/>
                <w:szCs w:val="18"/>
              </w:rPr>
              <w:t>Indicates the related Messaging Topic.</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eastAsia="等线"/>
              </w:rPr>
              <w:t>segInd</w:t>
            </w:r>
          </w:p>
        </w:tc>
        <w:tc>
          <w:tcPr>
            <w:tcW w:w="1006" w:type="dxa"/>
          </w:tcPr>
          <w:p>
            <w:pPr>
              <w:pStyle w:val="102"/>
            </w:pPr>
            <w:r>
              <w:rPr>
                <w:rFonts w:eastAsia="等线"/>
              </w:rPr>
              <w:t>boolean</w:t>
            </w:r>
          </w:p>
        </w:tc>
        <w:tc>
          <w:tcPr>
            <w:tcW w:w="425" w:type="dxa"/>
          </w:tcPr>
          <w:p>
            <w:pPr>
              <w:pStyle w:val="104"/>
              <w:rPr>
                <w:lang w:val="en-US" w:eastAsia="zh-CN"/>
              </w:rPr>
            </w:pPr>
            <w:r>
              <w:rPr>
                <w:rFonts w:eastAsia="等线"/>
              </w:rPr>
              <w:t>O</w:t>
            </w:r>
          </w:p>
        </w:tc>
        <w:tc>
          <w:tcPr>
            <w:tcW w:w="1368" w:type="dxa"/>
          </w:tcPr>
          <w:p>
            <w:pPr>
              <w:pStyle w:val="102"/>
            </w:pPr>
            <w:r>
              <w:rPr>
                <w:rFonts w:eastAsia="等线"/>
              </w:rPr>
              <w:t>0..1</w:t>
            </w:r>
          </w:p>
        </w:tc>
        <w:tc>
          <w:tcPr>
            <w:tcW w:w="3438" w:type="dxa"/>
          </w:tcPr>
          <w:p>
            <w:pPr>
              <w:pStyle w:val="102"/>
              <w:rPr>
                <w:rFonts w:eastAsia="等线"/>
              </w:rPr>
            </w:pPr>
            <w:r>
              <w:rPr>
                <w:rFonts w:eastAsia="等线"/>
              </w:rPr>
              <w:t>Indicates this message is part of a segmented message.</w:t>
            </w:r>
          </w:p>
          <w:p>
            <w:pPr>
              <w:pStyle w:val="102"/>
              <w:rPr>
                <w:szCs w:val="18"/>
              </w:rPr>
            </w:pPr>
            <w:r>
              <w:rPr>
                <w:rFonts w:eastAsia="等线"/>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eastAsia="等线"/>
              </w:rPr>
              <w:t>segParams</w:t>
            </w:r>
          </w:p>
        </w:tc>
        <w:tc>
          <w:tcPr>
            <w:tcW w:w="1006" w:type="dxa"/>
          </w:tcPr>
          <w:p>
            <w:pPr>
              <w:pStyle w:val="102"/>
            </w:pPr>
            <w:r>
              <w:rPr>
                <w:rFonts w:eastAsia="等线"/>
              </w:rPr>
              <w:t>MessageSegmentParameters</w:t>
            </w:r>
          </w:p>
        </w:tc>
        <w:tc>
          <w:tcPr>
            <w:tcW w:w="425" w:type="dxa"/>
          </w:tcPr>
          <w:p>
            <w:pPr>
              <w:pStyle w:val="104"/>
              <w:rPr>
                <w:lang w:val="en-US" w:eastAsia="zh-CN"/>
              </w:rPr>
            </w:pPr>
            <w:r>
              <w:rPr>
                <w:rFonts w:eastAsia="等线"/>
              </w:rPr>
              <w:t>C</w:t>
            </w:r>
          </w:p>
        </w:tc>
        <w:tc>
          <w:tcPr>
            <w:tcW w:w="1368" w:type="dxa"/>
          </w:tcPr>
          <w:p>
            <w:pPr>
              <w:pStyle w:val="102"/>
            </w:pPr>
            <w:r>
              <w:rPr>
                <w:rFonts w:eastAsia="等线"/>
              </w:rPr>
              <w:t>0..1</w:t>
            </w:r>
          </w:p>
        </w:tc>
        <w:tc>
          <w:tcPr>
            <w:tcW w:w="3438" w:type="dxa"/>
          </w:tcPr>
          <w:p>
            <w:pPr>
              <w:pStyle w:val="102"/>
              <w:rPr>
                <w:szCs w:val="18"/>
              </w:rPr>
            </w:pPr>
            <w:r>
              <w:rPr>
                <w:szCs w:val="18"/>
              </w:rPr>
              <w:t>The message segment parameters.</w:t>
            </w:r>
          </w:p>
          <w:p>
            <w:pPr>
              <w:pStyle w:val="102"/>
              <w:rPr>
                <w:szCs w:val="18"/>
              </w:rPr>
            </w:pPr>
            <w:r>
              <w:rPr>
                <w:szCs w:val="18"/>
              </w:rPr>
              <w:t>This IE shall be included only if the value of the attribute segInd is set to “true”.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eastAsia="等线"/>
              </w:rPr>
              <w:t>priority</w:t>
            </w:r>
          </w:p>
        </w:tc>
        <w:tc>
          <w:tcPr>
            <w:tcW w:w="1006" w:type="dxa"/>
          </w:tcPr>
          <w:p>
            <w:pPr>
              <w:pStyle w:val="102"/>
            </w:pPr>
            <w:r>
              <w:rPr>
                <w:rFonts w:eastAsia="等线"/>
              </w:rPr>
              <w:t>Priority</w:t>
            </w:r>
          </w:p>
        </w:tc>
        <w:tc>
          <w:tcPr>
            <w:tcW w:w="425" w:type="dxa"/>
          </w:tcPr>
          <w:p>
            <w:pPr>
              <w:pStyle w:val="104"/>
              <w:rPr>
                <w:lang w:val="en-US" w:eastAsia="zh-CN"/>
              </w:rPr>
            </w:pPr>
            <w:r>
              <w:rPr>
                <w:rFonts w:eastAsia="等线"/>
              </w:rPr>
              <w:t>O</w:t>
            </w:r>
          </w:p>
        </w:tc>
        <w:tc>
          <w:tcPr>
            <w:tcW w:w="1368" w:type="dxa"/>
          </w:tcPr>
          <w:p>
            <w:pPr>
              <w:pStyle w:val="102"/>
            </w:pPr>
            <w:r>
              <w:rPr>
                <w:rFonts w:eastAsia="等线"/>
              </w:rPr>
              <w:t>0..1</w:t>
            </w:r>
          </w:p>
        </w:tc>
        <w:tc>
          <w:tcPr>
            <w:tcW w:w="3438" w:type="dxa"/>
          </w:tcPr>
          <w:p>
            <w:pPr>
              <w:pStyle w:val="102"/>
              <w:rPr>
                <w:szCs w:val="18"/>
              </w:rPr>
            </w:pPr>
            <w:r>
              <w:rPr>
                <w:szCs w:val="18"/>
              </w:rPr>
              <w:t>Application priority level requested for this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pPr>
        <w:rPr>
          <w:lang w:eastAsia="zh-CN"/>
        </w:rPr>
      </w:pPr>
    </w:p>
    <w:p>
      <w:pPr>
        <w:rPr>
          <w:lang w:eastAsia="zh-CN"/>
        </w:rPr>
      </w:pPr>
    </w:p>
    <w:p>
      <w:pPr>
        <w:pStyle w:val="6"/>
      </w:pPr>
      <w:bookmarkStart w:id="1351" w:name="_Toc162005698"/>
      <w:r>
        <w:t>9.</w:t>
      </w:r>
      <w:r>
        <w:rPr>
          <w:rFonts w:hint="eastAsia"/>
          <w:lang w:val="en-US" w:eastAsia="zh-CN"/>
        </w:rPr>
        <w:t>3</w:t>
      </w:r>
      <w:r>
        <w:t>.5.3</w:t>
      </w:r>
      <w:r>
        <w:tab/>
      </w:r>
      <w:r>
        <w:t>Simple data types and enumerations</w:t>
      </w:r>
      <w:bookmarkEnd w:id="1351"/>
    </w:p>
    <w:p>
      <w:pPr>
        <w:rPr>
          <w:lang w:eastAsia="zh-CN"/>
        </w:rPr>
      </w:pPr>
      <w:r>
        <w:rPr>
          <w:rFonts w:hint="eastAsia"/>
          <w:lang w:eastAsia="zh-CN"/>
        </w:rPr>
        <w:t>N</w:t>
      </w:r>
      <w:r>
        <w:rPr>
          <w:lang w:eastAsia="zh-CN"/>
        </w:rPr>
        <w:t>one.</w:t>
      </w:r>
    </w:p>
    <w:p>
      <w:pPr>
        <w:pStyle w:val="5"/>
      </w:pPr>
      <w:bookmarkStart w:id="1352" w:name="_Toc162005699"/>
      <w:r>
        <w:rPr>
          <w:lang w:eastAsia="zh-CN"/>
        </w:rPr>
        <w:t>9</w:t>
      </w:r>
      <w:r>
        <w:t>.</w:t>
      </w:r>
      <w:r>
        <w:rPr>
          <w:rFonts w:hint="eastAsia"/>
          <w:lang w:val="en-US" w:eastAsia="zh-CN"/>
        </w:rPr>
        <w:t>3</w:t>
      </w:r>
      <w:r>
        <w:t>.6</w:t>
      </w:r>
      <w:r>
        <w:tab/>
      </w:r>
      <w:r>
        <w:t>Error Handling</w:t>
      </w:r>
      <w:bookmarkEnd w:id="1352"/>
    </w:p>
    <w:p>
      <w:pPr>
        <w:pStyle w:val="6"/>
      </w:pPr>
      <w:bookmarkStart w:id="1353" w:name="_Toc162005700"/>
      <w:r>
        <w:t>9.</w:t>
      </w:r>
      <w:r>
        <w:rPr>
          <w:rFonts w:hint="eastAsia"/>
          <w:lang w:val="en-US" w:eastAsia="zh-CN"/>
        </w:rPr>
        <w:t>3</w:t>
      </w:r>
      <w:r>
        <w:t>.6.1</w:t>
      </w:r>
      <w:r>
        <w:tab/>
      </w:r>
      <w:r>
        <w:t>General</w:t>
      </w:r>
      <w:bookmarkEnd w:id="1353"/>
    </w:p>
    <w:p>
      <w:pPr>
        <w:rPr>
          <w:lang w:eastAsia="zh-CN"/>
        </w:rPr>
      </w:pPr>
      <w:r>
        <w:rPr>
          <w:lang w:eastAsia="zh-CN"/>
        </w:rPr>
        <w:t>HTTP error handling shall be supported as specified in clause 7.7.</w:t>
      </w:r>
    </w:p>
    <w:p>
      <w:pPr>
        <w:rPr>
          <w:lang w:eastAsia="zh-CN"/>
        </w:rPr>
      </w:pPr>
      <w:r>
        <w:rPr>
          <w:lang w:eastAsia="zh-CN"/>
        </w:rPr>
        <w:t>In addition, the requirements in the following clauses shall apply.</w:t>
      </w:r>
    </w:p>
    <w:p>
      <w:pPr>
        <w:pStyle w:val="6"/>
      </w:pPr>
      <w:bookmarkStart w:id="1354" w:name="_Toc162005701"/>
      <w:r>
        <w:t>9.</w:t>
      </w:r>
      <w:r>
        <w:rPr>
          <w:rFonts w:hint="eastAsia"/>
          <w:lang w:val="en-US" w:eastAsia="zh-CN"/>
        </w:rPr>
        <w:t>3</w:t>
      </w:r>
      <w:r>
        <w:t>.6.2</w:t>
      </w:r>
      <w:r>
        <w:tab/>
      </w:r>
      <w:r>
        <w:t>Protocol Errors</w:t>
      </w:r>
      <w:bookmarkEnd w:id="1354"/>
    </w:p>
    <w:p>
      <w:r>
        <w:rPr>
          <w:lang w:eastAsia="zh-CN"/>
        </w:rPr>
        <w:t xml:space="preserve">In this Release </w:t>
      </w:r>
      <w:r>
        <w:t xml:space="preserve">of the specification, there are no additional protocol errors applicable for the </w:t>
      </w:r>
      <w:r>
        <w:rPr>
          <w:lang w:eastAsia="zh-CN"/>
        </w:rPr>
        <w:t>MSGG_BGDelivery API</w:t>
      </w:r>
      <w:r>
        <w:t>.</w:t>
      </w:r>
    </w:p>
    <w:p>
      <w:pPr>
        <w:pStyle w:val="6"/>
      </w:pPr>
      <w:bookmarkStart w:id="1355" w:name="_Toc162005702"/>
      <w:r>
        <w:t>9.</w:t>
      </w:r>
      <w:r>
        <w:rPr>
          <w:rFonts w:hint="eastAsia"/>
          <w:lang w:val="en-US" w:eastAsia="zh-CN"/>
        </w:rPr>
        <w:t>3</w:t>
      </w:r>
      <w:r>
        <w:t>.6.3</w:t>
      </w:r>
      <w:r>
        <w:tab/>
      </w:r>
      <w:r>
        <w:t>Application Errors</w:t>
      </w:r>
      <w:bookmarkEnd w:id="1355"/>
    </w:p>
    <w:p>
      <w:r>
        <w:t xml:space="preserve">The application errors defined for the </w:t>
      </w:r>
      <w:r>
        <w:rPr>
          <w:lang w:eastAsia="zh-CN"/>
        </w:rPr>
        <w:t>MSGG_BGDelivery API</w:t>
      </w:r>
      <w:r>
        <w:t xml:space="preserve"> are listed in table </w:t>
      </w:r>
      <w:r>
        <w:rPr>
          <w:lang w:eastAsia="zh-CN"/>
        </w:rPr>
        <w:t>9</w:t>
      </w:r>
      <w:r>
        <w:t>.</w:t>
      </w:r>
      <w:r>
        <w:rPr>
          <w:rFonts w:hint="eastAsia"/>
          <w:lang w:val="en-US" w:eastAsia="zh-CN"/>
        </w:rPr>
        <w:t>3</w:t>
      </w:r>
      <w:r>
        <w:t>.6</w:t>
      </w:r>
      <w:r>
        <w:rPr>
          <w:lang w:eastAsia="zh-CN"/>
        </w:rPr>
        <w:t>.3</w:t>
      </w:r>
      <w:r>
        <w:t>-1.</w:t>
      </w:r>
    </w:p>
    <w:p>
      <w:pPr>
        <w:pStyle w:val="112"/>
      </w:pPr>
      <w:r>
        <w:t>Table 9.</w:t>
      </w:r>
      <w:r>
        <w:rPr>
          <w:rFonts w:hint="eastAsia"/>
          <w:lang w:val="en-US" w:eastAsia="zh-CN"/>
        </w:rPr>
        <w:t>3</w:t>
      </w:r>
      <w:r>
        <w:t>.6.3-1: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356" w:name="_Toc162005703"/>
      <w:r>
        <w:rPr>
          <w:lang w:eastAsia="zh-CN"/>
        </w:rPr>
        <w:t>9</w:t>
      </w:r>
      <w:r>
        <w:t>.</w:t>
      </w:r>
      <w:r>
        <w:rPr>
          <w:rFonts w:hint="eastAsia"/>
          <w:lang w:val="en-US" w:eastAsia="zh-CN"/>
        </w:rPr>
        <w:t>3</w:t>
      </w:r>
      <w:r>
        <w:t>.7</w:t>
      </w:r>
      <w:r>
        <w:tab/>
      </w:r>
      <w:r>
        <w:t>Feature negotiation</w:t>
      </w:r>
      <w:bookmarkEnd w:id="1356"/>
    </w:p>
    <w:p>
      <w:pPr>
        <w:rPr>
          <w:lang w:eastAsia="zh-CN"/>
        </w:rPr>
      </w:pPr>
      <w:r>
        <w:rPr>
          <w:lang w:eastAsia="zh-CN"/>
        </w:rPr>
        <w:t>General feature negotiation procedures are defined in clause 7.8. Table 9.</w:t>
      </w:r>
      <w:r>
        <w:rPr>
          <w:rFonts w:hint="eastAsia"/>
          <w:lang w:val="en-US" w:eastAsia="zh-CN"/>
        </w:rPr>
        <w:t>3</w:t>
      </w:r>
      <w:r>
        <w:rPr>
          <w:lang w:eastAsia="zh-CN"/>
        </w:rPr>
        <w:t>.7-1 lists the supported features for MSGG_BGDelivery API.</w:t>
      </w:r>
    </w:p>
    <w:p>
      <w:pPr>
        <w:pStyle w:val="112"/>
      </w:pPr>
      <w:r>
        <w:t>Table 9.</w:t>
      </w:r>
      <w:r>
        <w:rPr>
          <w:rFonts w:hint="eastAsia"/>
          <w:lang w:val="en-US" w:eastAsia="zh-CN"/>
        </w:rPr>
        <w:t>3</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3"/>
      </w:pPr>
      <w:bookmarkStart w:id="1357" w:name="_Toc34035582"/>
      <w:bookmarkStart w:id="1358" w:name="_Toc97197229"/>
      <w:bookmarkStart w:id="1359" w:name="_Toc36037879"/>
      <w:bookmarkStart w:id="1360" w:name="_Toc68166194"/>
      <w:bookmarkStart w:id="1361" w:name="_Toc70426549"/>
      <w:bookmarkStart w:id="1362" w:name="_Toc75351816"/>
      <w:bookmarkStart w:id="1363" w:name="_Toc93879125"/>
      <w:bookmarkStart w:id="1364" w:name="_Toc66282318"/>
      <w:bookmarkStart w:id="1365" w:name="_Toc63171281"/>
      <w:bookmarkStart w:id="1366" w:name="_Toc73433951"/>
      <w:bookmarkStart w:id="1367" w:name="_Toc45132982"/>
      <w:bookmarkStart w:id="1368" w:name="_Toc96996823"/>
      <w:bookmarkStart w:id="1369" w:name="_Toc36037575"/>
      <w:bookmarkStart w:id="1370" w:name="_Toc122117503"/>
      <w:bookmarkStart w:id="1371" w:name="_Toc83768462"/>
      <w:bookmarkStart w:id="1372" w:name="_Toc162005704"/>
      <w:bookmarkStart w:id="1373" w:name="_Toc38877721"/>
      <w:bookmarkStart w:id="1374" w:name="_Toc73435999"/>
      <w:bookmarkStart w:id="1375" w:name="_Toc59015725"/>
      <w:bookmarkStart w:id="1376" w:name="_Toc43199803"/>
      <w:bookmarkStart w:id="1377" w:name="_Toc73437406"/>
      <w:r>
        <w:rPr>
          <w:lang w:eastAsia="zh-CN"/>
        </w:rPr>
        <w:t>10</w:t>
      </w:r>
      <w:r>
        <w:tab/>
      </w:r>
      <w:r>
        <w:rPr>
          <w:lang w:eastAsia="zh-CN"/>
        </w:rPr>
        <w:t>Security</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pPr>
        <w:rPr>
          <w:lang w:eastAsia="zh-CN"/>
        </w:rPr>
      </w:pPr>
      <w:r>
        <w:rPr>
          <w:lang w:eastAsia="zh-CN"/>
        </w:rPr>
        <w:t xml:space="preserve">TLS shall be used to support the security communication between the MSGin5G </w:t>
      </w:r>
      <w:r>
        <w:rPr>
          <w:rFonts w:hint="eastAsia"/>
          <w:lang w:eastAsia="zh-CN"/>
        </w:rPr>
        <w:t>S</w:t>
      </w:r>
      <w:r>
        <w:rPr>
          <w:lang w:eastAsia="zh-CN"/>
        </w:rPr>
        <w:t xml:space="preserve">erver and the </w:t>
      </w:r>
      <w:r>
        <w:rPr>
          <w:rFonts w:hint="eastAsia"/>
          <w:lang w:eastAsia="zh-CN"/>
        </w:rPr>
        <w:t>A</w:t>
      </w:r>
      <w:r>
        <w:rPr>
          <w:lang w:eastAsia="zh-CN"/>
        </w:rPr>
        <w:t xml:space="preserve">pplication </w:t>
      </w:r>
      <w:r>
        <w:rPr>
          <w:rFonts w:hint="eastAsia"/>
          <w:lang w:eastAsia="zh-CN"/>
        </w:rPr>
        <w:t>S</w:t>
      </w:r>
      <w:r>
        <w:rPr>
          <w:lang w:eastAsia="zh-CN"/>
        </w:rPr>
        <w:t xml:space="preserve">erver over MSGin5G-3 interface, and also between MSGin5G </w:t>
      </w:r>
      <w:r>
        <w:rPr>
          <w:rFonts w:hint="eastAsia"/>
          <w:lang w:eastAsia="zh-CN"/>
        </w:rPr>
        <w:t>S</w:t>
      </w:r>
      <w:r>
        <w:rPr>
          <w:lang w:eastAsia="zh-CN"/>
        </w:rPr>
        <w:t>erver and the Message Gateway over MSGin5G-2 or MSGin5G-4 interface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 xml:space="preserve">[20]. The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If OAuth2 is used, a client, prior to consuming services offered by the MSGin5G </w:t>
      </w:r>
      <w:r>
        <w:rPr>
          <w:rFonts w:hint="eastAsia"/>
          <w:lang w:eastAsia="zh-CN"/>
        </w:rPr>
        <w:t>S</w:t>
      </w:r>
      <w:r>
        <w:rPr>
          <w:lang w:eastAsia="zh-CN"/>
        </w:rPr>
        <w:t>ervice APIs, shall obtain a "token" from the authorization server.</w:t>
      </w:r>
    </w:p>
    <w:p>
      <w:pPr>
        <w:pStyle w:val="3"/>
        <w:rPr>
          <w:lang w:eastAsia="zh-CN"/>
        </w:rPr>
      </w:pPr>
      <w:bookmarkStart w:id="1378" w:name="_Toc36041436"/>
      <w:bookmarkStart w:id="1379" w:name="_Toc36041123"/>
      <w:bookmarkStart w:id="1380" w:name="_Toc122117504"/>
      <w:bookmarkStart w:id="1381" w:name="_Toc93879126"/>
      <w:bookmarkStart w:id="1382" w:name="_Toc162005705"/>
      <w:bookmarkStart w:id="1383" w:name="_Toc45134760"/>
      <w:bookmarkStart w:id="1384" w:name="_Toc59019541"/>
      <w:bookmarkStart w:id="1385" w:name="_Toc57206200"/>
      <w:bookmarkStart w:id="1386" w:name="_Toc83768463"/>
      <w:bookmarkStart w:id="1387" w:name="_Toc43481483"/>
      <w:bookmarkStart w:id="1388" w:name="_Toc34154179"/>
      <w:bookmarkStart w:id="1389" w:name="_Toc51763968"/>
      <w:bookmarkStart w:id="1390" w:name="_Toc43196713"/>
      <w:bookmarkStart w:id="1391" w:name="_Toc24868674"/>
      <w:bookmarkStart w:id="1392" w:name="_Toc97197230"/>
      <w:bookmarkStart w:id="1393" w:name="_Toc51189292"/>
      <w:bookmarkStart w:id="1394" w:name="_Toc96996824"/>
      <w:bookmarkStart w:id="1395" w:name="_Toc68170214"/>
      <w:bookmarkStart w:id="1396" w:name="_Toc74770092"/>
      <w:r>
        <w:rPr>
          <w:lang w:eastAsia="zh-CN"/>
        </w:rPr>
        <w:t>11</w:t>
      </w:r>
      <w:r>
        <w:rPr>
          <w:lang w:eastAsia="zh-CN"/>
        </w:rPr>
        <w:tab/>
      </w:r>
      <w:r>
        <w:rPr>
          <w:lang w:eastAsia="zh-CN"/>
        </w:rPr>
        <w:t>Using Common API Framework</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pPr>
        <w:pStyle w:val="4"/>
        <w:rPr>
          <w:lang w:eastAsia="zh-CN"/>
        </w:rPr>
      </w:pPr>
      <w:bookmarkStart w:id="1397" w:name="_Toc36041124"/>
      <w:bookmarkStart w:id="1398" w:name="_Toc24868675"/>
      <w:bookmarkStart w:id="1399" w:name="_Toc68170215"/>
      <w:bookmarkStart w:id="1400" w:name="_Toc34154180"/>
      <w:bookmarkStart w:id="1401" w:name="_Toc162005706"/>
      <w:bookmarkStart w:id="1402" w:name="_Toc59019542"/>
      <w:bookmarkStart w:id="1403" w:name="_Toc97197231"/>
      <w:bookmarkStart w:id="1404" w:name="_Toc36041437"/>
      <w:bookmarkStart w:id="1405" w:name="_Toc43481484"/>
      <w:bookmarkStart w:id="1406" w:name="_Toc96996825"/>
      <w:bookmarkStart w:id="1407" w:name="_Toc51763969"/>
      <w:bookmarkStart w:id="1408" w:name="_Toc83768464"/>
      <w:bookmarkStart w:id="1409" w:name="_Toc43196714"/>
      <w:bookmarkStart w:id="1410" w:name="_Toc122117505"/>
      <w:bookmarkStart w:id="1411" w:name="_Toc57206201"/>
      <w:bookmarkStart w:id="1412" w:name="_Toc51189293"/>
      <w:bookmarkStart w:id="1413" w:name="_Toc45134761"/>
      <w:bookmarkStart w:id="1414" w:name="_Toc74770093"/>
      <w:bookmarkStart w:id="1415" w:name="_Toc93879127"/>
      <w:r>
        <w:rPr>
          <w:lang w:eastAsia="zh-CN"/>
        </w:rPr>
        <w:t>11.1</w:t>
      </w:r>
      <w:r>
        <w:rPr>
          <w:lang w:eastAsia="zh-CN"/>
        </w:rPr>
        <w:tab/>
      </w:r>
      <w:r>
        <w:rPr>
          <w:lang w:eastAsia="zh-CN"/>
        </w:rPr>
        <w:t>General</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pPr>
        <w:rPr>
          <w:lang w:eastAsia="zh-CN"/>
        </w:rPr>
      </w:pPr>
      <w:r>
        <w:t xml:space="preserve">When CAPIF is used with a MSGin5G service, the MSGin5G </w:t>
      </w:r>
      <w:r>
        <w:rPr>
          <w:rFonts w:hint="eastAsia"/>
          <w:lang w:eastAsia="zh-CN"/>
        </w:rPr>
        <w:t>S</w:t>
      </w:r>
      <w:r>
        <w:t>erver shall support the following as defined in 3GPP TS 29.222 [</w:t>
      </w:r>
      <w:r>
        <w:rPr>
          <w:lang w:eastAsia="zh-CN"/>
        </w:rPr>
        <w:t>8</w:t>
      </w:r>
      <w:r>
        <w:t>]:</w:t>
      </w:r>
    </w:p>
    <w:p>
      <w:pPr>
        <w:pStyle w:val="110"/>
      </w:pPr>
      <w:r>
        <w:t>-</w:t>
      </w:r>
      <w:r>
        <w:tab/>
      </w:r>
      <w:r>
        <w:t>the API exposing function and related APIs over CAPIF-2/2e and CAPIF-3/3e reference points;</w:t>
      </w:r>
    </w:p>
    <w:p>
      <w:pPr>
        <w:pStyle w:val="110"/>
      </w:pPr>
      <w:r>
        <w:t>-</w:t>
      </w:r>
      <w:r>
        <w:tab/>
      </w:r>
      <w:r>
        <w:t>the API publishing function and related APIs over CAPIF-4/4e reference point;</w:t>
      </w:r>
    </w:p>
    <w:p>
      <w:pPr>
        <w:pStyle w:val="110"/>
      </w:pPr>
      <w:r>
        <w:t>-</w:t>
      </w:r>
      <w:r>
        <w:tab/>
      </w:r>
      <w:r>
        <w:t>the API management function and related APIs over CAPIF-5/5e reference point; and</w:t>
      </w:r>
    </w:p>
    <w:p>
      <w:pPr>
        <w:pStyle w:val="110"/>
      </w:pPr>
      <w:r>
        <w:t>-</w:t>
      </w:r>
      <w:r>
        <w:tab/>
      </w:r>
      <w:r>
        <w:t>at least one of the security methods for authentication and authorization, and related security mechanisms.</w:t>
      </w:r>
    </w:p>
    <w:p>
      <w:pPr>
        <w:rPr>
          <w:lang w:eastAsia="zh-CN"/>
        </w:rPr>
      </w:pPr>
      <w:r>
        <w:rPr>
          <w:lang w:eastAsia="zh-CN"/>
        </w:rPr>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pPr>
        <w:rPr>
          <w:lang w:eastAsia="zh-CN"/>
        </w:rPr>
      </w:pPr>
      <w:r>
        <w:rPr>
          <w:lang w:eastAsia="zh-CN"/>
        </w:rPr>
        <w:t xml:space="preserve">When CAPIF is used with a MSGin5G service, the MSGin5G </w:t>
      </w:r>
      <w:r>
        <w:rPr>
          <w:rFonts w:hint="eastAsia"/>
          <w:lang w:eastAsia="zh-CN"/>
        </w:rPr>
        <w:t>S</w:t>
      </w:r>
      <w:r>
        <w:rPr>
          <w:lang w:eastAsia="zh-CN"/>
        </w:rPr>
        <w:t>erver shall register all the features for northbound APIs in the CAPIF Core Function.</w:t>
      </w:r>
    </w:p>
    <w:p>
      <w:pPr>
        <w:pStyle w:val="4"/>
      </w:pPr>
      <w:bookmarkStart w:id="1416" w:name="_Toc83768465"/>
      <w:bookmarkStart w:id="1417" w:name="_Toc68170216"/>
      <w:bookmarkStart w:id="1418" w:name="_Toc93879128"/>
      <w:bookmarkStart w:id="1419" w:name="_Toc45134762"/>
      <w:bookmarkStart w:id="1420" w:name="_Toc97197232"/>
      <w:bookmarkStart w:id="1421" w:name="_Toc96996826"/>
      <w:bookmarkStart w:id="1422" w:name="_Toc122117506"/>
      <w:bookmarkStart w:id="1423" w:name="_Toc36041125"/>
      <w:bookmarkStart w:id="1424" w:name="_Toc51189294"/>
      <w:bookmarkStart w:id="1425" w:name="_Toc74770094"/>
      <w:bookmarkStart w:id="1426" w:name="_Toc43196715"/>
      <w:bookmarkStart w:id="1427" w:name="_Toc34154181"/>
      <w:bookmarkStart w:id="1428" w:name="_Toc57206202"/>
      <w:bookmarkStart w:id="1429" w:name="_Toc36041438"/>
      <w:bookmarkStart w:id="1430" w:name="_Toc51763970"/>
      <w:bookmarkStart w:id="1431" w:name="_Toc24868676"/>
      <w:bookmarkStart w:id="1432" w:name="_Toc43481485"/>
      <w:bookmarkStart w:id="1433" w:name="_Toc162005707"/>
      <w:bookmarkStart w:id="1434" w:name="_Toc59019543"/>
      <w:r>
        <w:rPr>
          <w:lang w:eastAsia="zh-CN"/>
        </w:rPr>
        <w:t>11</w:t>
      </w:r>
      <w:r>
        <w:t>.2</w:t>
      </w:r>
      <w:r>
        <w:tab/>
      </w:r>
      <w:r>
        <w:t>Security</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pPr>
        <w:rPr>
          <w:lang w:eastAsia="zh-CN"/>
        </w:rPr>
      </w:pPr>
      <w:r>
        <w:rPr>
          <w:lang w:eastAsia="zh-CN"/>
        </w:rPr>
        <w:t xml:space="preserve">When CAPIF is used for external exposure, before invoking the API exposed by the MSGin5G </w:t>
      </w:r>
      <w:r>
        <w:rPr>
          <w:rFonts w:hint="eastAsia"/>
          <w:lang w:eastAsia="zh-CN"/>
        </w:rPr>
        <w:t>S</w:t>
      </w:r>
      <w:r>
        <w:rPr>
          <w:lang w:eastAsia="zh-CN"/>
        </w:rPr>
        <w:t xml:space="preserve">erver,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as API invoker shall negotiate the security method (PKI, TLS-PSK or OAUTH2) with CAPIF core function and ensure the MSGin5G </w:t>
      </w:r>
      <w:r>
        <w:rPr>
          <w:rFonts w:hint="eastAsia"/>
          <w:lang w:eastAsia="zh-CN"/>
        </w:rPr>
        <w:t>S</w:t>
      </w:r>
      <w:r>
        <w:rPr>
          <w:lang w:eastAsia="zh-CN"/>
        </w:rPr>
        <w:t xml:space="preserve">erver has enough credential to authenticate the NF service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 clause</w:t>
      </w:r>
      <w:r>
        <w:t> </w:t>
      </w:r>
      <w:r>
        <w:rPr>
          <w:lang w:eastAsia="zh-CN"/>
        </w:rPr>
        <w:t>6.2.2.2.</w:t>
      </w:r>
    </w:p>
    <w:p>
      <w:pPr>
        <w:rPr>
          <w:lang w:eastAsia="zh-CN"/>
        </w:rPr>
      </w:pPr>
      <w:r>
        <w:rPr>
          <w:lang w:eastAsia="zh-CN"/>
        </w:rPr>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upon API invocation, the MSGin5G </w:t>
      </w:r>
      <w:r>
        <w:rPr>
          <w:rFonts w:hint="eastAsia"/>
          <w:lang w:eastAsia="zh-CN"/>
        </w:rPr>
        <w:t>S</w:t>
      </w:r>
      <w:r>
        <w:rPr>
          <w:lang w:eastAsia="zh-CN"/>
        </w:rPr>
        <w:t>erver shall retrieve the authorization information from 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APIs may be authorized by means of the OAuth2 protocol (see IETF</w:t>
      </w:r>
      <w:r>
        <w:t> </w:t>
      </w:r>
      <w:r>
        <w:rPr>
          <w:lang w:eastAsia="zh-CN"/>
        </w:rPr>
        <w:t>RFC</w:t>
      </w:r>
      <w:r>
        <w:t> </w:t>
      </w:r>
      <w:r>
        <w:rPr>
          <w:lang w:eastAsia="zh-CN"/>
        </w:rPr>
        <w:t>6749</w:t>
      </w:r>
      <w:r>
        <w:t> </w:t>
      </w:r>
      <w:r>
        <w:rPr>
          <w:lang w:eastAsia="zh-CN"/>
        </w:rPr>
        <w:t>[21]), using the "Client Credentials" authorization grant, where the CAPIF core function (see 3GPP</w:t>
      </w:r>
      <w:r>
        <w:t> </w:t>
      </w:r>
      <w:r>
        <w:rPr>
          <w:lang w:eastAsia="zh-CN"/>
        </w:rPr>
        <w:t>TS</w:t>
      </w:r>
      <w:r>
        <w:t> </w:t>
      </w:r>
      <w:r>
        <w:rPr>
          <w:lang w:eastAsia="zh-CN"/>
        </w:rPr>
        <w:t>29.222</w:t>
      </w:r>
      <w:r>
        <w:t> </w:t>
      </w:r>
      <w:r>
        <w:rPr>
          <w:lang w:eastAsia="zh-CN"/>
        </w:rPr>
        <w:t>[8]) plays the role of the authorization server.</w:t>
      </w:r>
    </w:p>
    <w:p>
      <w:pPr>
        <w:pStyle w:val="99"/>
      </w:pPr>
      <w:r>
        <w:t>NOTE 1:</w:t>
      </w:r>
      <w:r>
        <w:tab/>
      </w:r>
      <w:r>
        <w:t>In this release, only "Client Credentials" authorization grant is supported.</w:t>
      </w:r>
    </w:p>
    <w:p>
      <w:pPr>
        <w:rPr>
          <w:lang w:eastAsia="zh-CN"/>
        </w:rPr>
      </w:pPr>
      <w:r>
        <w:rPr>
          <w:lang w:eastAsia="zh-CN"/>
        </w:rPr>
        <w:t xml:space="preserve">If OAuth2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the the NF service consumer (e.g. the </w:t>
      </w:r>
      <w:r>
        <w:rPr>
          <w:rFonts w:hint="eastAsia"/>
          <w:lang w:eastAsia="zh-CN"/>
        </w:rPr>
        <w:t>A</w:t>
      </w:r>
      <w:r>
        <w:rPr>
          <w:lang w:eastAsia="zh-CN"/>
        </w:rPr>
        <w:t xml:space="preserve">pplication </w:t>
      </w:r>
      <w:r>
        <w:rPr>
          <w:rFonts w:hint="eastAsia"/>
          <w:lang w:eastAsia="zh-CN"/>
        </w:rPr>
        <w:t>S</w:t>
      </w:r>
      <w:r>
        <w:rPr>
          <w:lang w:eastAsia="zh-CN"/>
        </w:rPr>
        <w:t>erver), prior to consuming services offered by the MSGin5G APIs, shall obtain a "token" from the authorization server, by invoking the Obtain_Authorization service, as described in 3GPP</w:t>
      </w:r>
      <w:r>
        <w:t> </w:t>
      </w:r>
      <w:r>
        <w:rPr>
          <w:lang w:eastAsia="zh-CN"/>
        </w:rPr>
        <w:t>TS</w:t>
      </w:r>
      <w:r>
        <w:t> </w:t>
      </w:r>
      <w:r>
        <w:rPr>
          <w:lang w:eastAsia="zh-CN"/>
        </w:rPr>
        <w:t>29.222</w:t>
      </w:r>
      <w:r>
        <w:t> </w:t>
      </w:r>
      <w:r>
        <w:rPr>
          <w:lang w:eastAsia="zh-CN"/>
        </w:rPr>
        <w:t>[8], clause</w:t>
      </w:r>
      <w:r>
        <w:t> </w:t>
      </w:r>
      <w:r>
        <w:rPr>
          <w:lang w:eastAsia="zh-CN"/>
        </w:rPr>
        <w:t>5.6.2.3.2.</w:t>
      </w:r>
    </w:p>
    <w:p>
      <w:pPr>
        <w:rPr>
          <w:lang w:eastAsia="zh-CN"/>
        </w:rPr>
      </w:pPr>
      <w:r>
        <w:rPr>
          <w:lang w:eastAsia="zh-CN"/>
        </w:rPr>
        <w:t xml:space="preserve">The MSGin5G APIs do not define any scopes for OAuth2 authorization. It is the MSGin5G </w:t>
      </w:r>
      <w:r>
        <w:rPr>
          <w:rFonts w:hint="eastAsia"/>
          <w:lang w:eastAsia="zh-CN"/>
        </w:rPr>
        <w:t>S</w:t>
      </w:r>
      <w:r>
        <w:rPr>
          <w:lang w:eastAsia="zh-CN"/>
        </w:rPr>
        <w:t xml:space="preserve">erver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MSGin5G </w:t>
      </w:r>
      <w:r>
        <w:rPr>
          <w:rFonts w:hint="eastAsia"/>
          <w:lang w:eastAsia="zh-CN"/>
        </w:rPr>
        <w:t>S</w:t>
      </w:r>
      <w:r>
        <w:rPr>
          <w:lang w:eastAsia="zh-CN"/>
        </w:rPr>
        <w:t xml:space="preserve">erver verifies the "token", it shall check whether the MSGin5G </w:t>
      </w:r>
      <w:r>
        <w:rPr>
          <w:rFonts w:hint="eastAsia"/>
          <w:lang w:eastAsia="zh-CN"/>
        </w:rPr>
        <w:t>S</w:t>
      </w:r>
      <w:r>
        <w:rPr>
          <w:lang w:eastAsia="zh-CN"/>
        </w:rPr>
        <w:t xml:space="preserve">erver identifier in the "token" matches its own published identifier, and whether the API name in the "token" matches its own published API name. If those checks are passed, the NF service consumer (e.g.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pPr>
        <w:pStyle w:val="99"/>
        <w:rPr>
          <w:lang w:eastAsia="zh-CN"/>
        </w:rPr>
      </w:pPr>
      <w:r>
        <w:t>NOTE 2:</w:t>
      </w:r>
      <w:r>
        <w:tab/>
      </w:r>
      <w:r>
        <w:t xml:space="preserve">For aforementioned security methods, the MSGin5G </w:t>
      </w:r>
      <w:r>
        <w:rPr>
          <w:rFonts w:hint="eastAsia"/>
          <w:lang w:eastAsia="zh-CN"/>
        </w:rPr>
        <w:t>S</w:t>
      </w:r>
      <w:r>
        <w:t>erver needs to apply admission control according to access control policies after performing the authorization checks.</w:t>
      </w:r>
    </w:p>
    <w:p>
      <w:pPr>
        <w:pStyle w:val="3"/>
      </w:pPr>
      <w:bookmarkStart w:id="1435" w:name="_Toc162005708"/>
      <w:bookmarkStart w:id="1436" w:name="_Toc122117507"/>
      <w:r>
        <w:t>1</w:t>
      </w:r>
      <w:r>
        <w:rPr>
          <w:rFonts w:hint="eastAsia"/>
        </w:rPr>
        <w:t>2</w:t>
      </w:r>
      <w:r>
        <w:tab/>
      </w:r>
      <w:r>
        <w:t>Usage of Network Capabilities</w:t>
      </w:r>
      <w:bookmarkEnd w:id="1435"/>
      <w:bookmarkEnd w:id="1436"/>
    </w:p>
    <w:p>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pPr>
        <w:pStyle w:val="110"/>
      </w:pPr>
      <w:r>
        <w:t>-</w:t>
      </w:r>
      <w:r>
        <w:tab/>
      </w:r>
      <w:r>
        <w:t>by using the recipient's</w:t>
      </w:r>
      <w:bookmarkStart w:id="1437" w:name="_Hlk95293481"/>
      <w:r>
        <w:t xml:space="preserve"> information </w:t>
      </w:r>
      <w:bookmarkEnd w:id="1437"/>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pPr>
        <w:pStyle w:val="110"/>
      </w:pPr>
      <w:r>
        <w:t>-</w:t>
      </w:r>
      <w:r>
        <w:tab/>
      </w:r>
      <w:r>
        <w:t>by using the recipient's availability information provided by MSGin5G Client at registration as specified in clause 8.2.1 of 3GPP TS 23.554 [2].</w:t>
      </w:r>
    </w:p>
    <w:p>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pPr>
        <w:pStyle w:val="11"/>
      </w:pPr>
      <w:r>
        <w:br w:type="page"/>
      </w:r>
      <w:bookmarkStart w:id="1438" w:name="_Toc162005709"/>
      <w:bookmarkStart w:id="1439" w:name="_Toc122117508"/>
      <w:r>
        <w:t>Annex A (normative):</w:t>
      </w:r>
      <w:r>
        <w:br w:type="textWrapping"/>
      </w:r>
      <w:r>
        <w:t>OpenAPI specification</w:t>
      </w:r>
      <w:bookmarkEnd w:id="1438"/>
      <w:bookmarkEnd w:id="1439"/>
    </w:p>
    <w:p>
      <w:pPr>
        <w:pStyle w:val="3"/>
      </w:pPr>
      <w:bookmarkStart w:id="1440" w:name="_Toc122117509"/>
      <w:bookmarkStart w:id="1441" w:name="_Toc162005710"/>
      <w:bookmarkStart w:id="1442" w:name="_Toc96996828"/>
      <w:bookmarkStart w:id="1443" w:name="_Toc97197234"/>
      <w:r>
        <w:t>A.1</w:t>
      </w:r>
      <w:r>
        <w:tab/>
      </w:r>
      <w:r>
        <w:t>General</w:t>
      </w:r>
      <w:bookmarkEnd w:id="1440"/>
      <w:bookmarkEnd w:id="1441"/>
      <w:bookmarkEnd w:id="1442"/>
      <w:bookmarkEnd w:id="1443"/>
    </w:p>
    <w:p>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pPr>
        <w:pStyle w:val="99"/>
      </w:pPr>
      <w:r>
        <w:t>NOTE 1:</w:t>
      </w:r>
      <w:r>
        <w:tab/>
      </w:r>
      <w:r>
        <w:t>An OpenAPIs representation embeds JSON Schema representations of HTTP message bodies.</w:t>
      </w:r>
    </w:p>
    <w:p>
      <w:pPr>
        <w:rPr>
          <w:lang w:eastAsia="zh-CN"/>
        </w:rPr>
      </w:pPr>
      <w:r>
        <w:rPr>
          <w:lang w:eastAsia="zh-CN"/>
        </w:rPr>
        <w:t>This Annex shall take precedence when being discrepant to other parts of the specification with respect to the encoding of information elements and methods within the API(s).</w:t>
      </w:r>
    </w:p>
    <w:p>
      <w:pPr>
        <w:pStyle w:val="99"/>
      </w:pPr>
      <w:r>
        <w:t>NOTE 2:</w:t>
      </w:r>
      <w:r>
        <w:tab/>
      </w:r>
      <w:r>
        <w:t>The semantics and procedures, as well as conditions, e.g. for the applicability and allowed combinations of attributes or values, not expressed in the OpenAPI definitions but defined in other parts of the specification also apply.</w:t>
      </w:r>
    </w:p>
    <w:p>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pPr>
        <w:pStyle w:val="3"/>
        <w:rPr>
          <w:lang w:eastAsia="zh-CN"/>
        </w:rPr>
      </w:pPr>
      <w:bookmarkStart w:id="1444" w:name="_Toc162005711"/>
      <w:bookmarkStart w:id="1445" w:name="_Toc122117510"/>
      <w:bookmarkStart w:id="1446" w:name="_Toc96996829"/>
      <w:bookmarkStart w:id="1447" w:name="_Toc97197235"/>
      <w:r>
        <w:rPr>
          <w:lang w:eastAsia="zh-CN"/>
        </w:rPr>
        <w:t>A.2</w:t>
      </w:r>
      <w:r>
        <w:rPr>
          <w:lang w:eastAsia="zh-CN"/>
        </w:rPr>
        <w:tab/>
      </w:r>
      <w:r>
        <w:rPr>
          <w:lang w:eastAsia="zh-CN"/>
        </w:rPr>
        <w:t>MSGS_ASRegistration API</w:t>
      </w:r>
      <w:bookmarkEnd w:id="1444"/>
      <w:bookmarkEnd w:id="1445"/>
      <w:bookmarkEnd w:id="1446"/>
      <w:bookmarkEnd w:id="1447"/>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MSGS_ASRegistration</w:t>
      </w:r>
    </w:p>
    <w:p>
      <w:pPr>
        <w:pStyle w:val="100"/>
        <w:rPr>
          <w:lang w:eastAsia="zh-CN"/>
        </w:rPr>
      </w:pPr>
      <w:r>
        <w:rPr>
          <w:lang w:eastAsia="zh-CN"/>
        </w:rPr>
        <w:t xml:space="preserve">  version: 1.</w:t>
      </w:r>
      <w:r>
        <w:rPr>
          <w:rFonts w:hint="eastAsia"/>
          <w:lang w:eastAsia="zh-CN"/>
        </w:rPr>
        <w:t>1</w:t>
      </w:r>
      <w:r>
        <w:rPr>
          <w:lang w:eastAsia="zh-CN"/>
        </w:rPr>
        <w:t>.0</w:t>
      </w:r>
    </w:p>
    <w:p>
      <w:pPr>
        <w:pStyle w:val="100"/>
        <w:rPr>
          <w:lang w:eastAsia="zh-CN"/>
        </w:rPr>
      </w:pPr>
      <w:r>
        <w:rPr>
          <w:lang w:eastAsia="zh-CN"/>
        </w:rPr>
        <w:t xml:space="preserve">  description: |</w:t>
      </w:r>
    </w:p>
    <w:p>
      <w:pPr>
        <w:pStyle w:val="100"/>
        <w:rPr>
          <w:lang w:eastAsia="zh-CN"/>
        </w:rPr>
      </w:pPr>
      <w:r>
        <w:rPr>
          <w:lang w:eastAsia="zh-CN"/>
        </w:rPr>
        <w:t xml:space="preserve">    API for MSGS AS Registration Service.  </w:t>
      </w:r>
    </w:p>
    <w:p>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V18.</w:t>
      </w:r>
      <w:r>
        <w:rPr>
          <w:rFonts w:hint="eastAsia"/>
          <w:lang w:val="en-US" w:eastAsia="zh-CN"/>
        </w:rPr>
        <w:t>6</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'{apiRoot}/msgs-asregistration/v1'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w:t>
      </w:r>
      <w:r>
        <w:rPr>
          <w:rFonts w:hint="eastAsia"/>
          <w:lang w:eastAsia="zh-CN"/>
        </w:rPr>
        <w:t>5.2.</w:t>
      </w:r>
      <w:r>
        <w:rPr>
          <w:lang w:eastAsia="zh-CN"/>
        </w:rPr>
        <w:t>4 of 3GPP TS 29.</w:t>
      </w:r>
      <w:r>
        <w:rPr>
          <w:rFonts w:hint="eastAsia"/>
          <w:lang w:eastAsia="zh-CN"/>
        </w:rPr>
        <w:t>122</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eastAsia="等线"/>
          <w:lang w:eastAsia="zh-CN"/>
        </w:rPr>
        <w:t xml:space="preserve"> []</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/registrations:</w:t>
      </w:r>
    </w:p>
    <w:p>
      <w:pPr>
        <w:pStyle w:val="100"/>
        <w:rPr>
          <w:lang w:eastAsia="zh-CN"/>
        </w:rPr>
      </w:pPr>
      <w:r>
        <w:rPr>
          <w:lang w:eastAsia="zh-CN"/>
        </w:rPr>
        <w:t xml:space="preserve">    post:</w:t>
      </w:r>
    </w:p>
    <w:p>
      <w:pPr>
        <w:pStyle w:val="100"/>
        <w:rPr>
          <w:lang w:eastAsia="zh-CN"/>
        </w:rPr>
      </w:pPr>
      <w:r>
        <w:rPr>
          <w:lang w:eastAsia="zh-CN"/>
        </w:rPr>
        <w:t xml:space="preserve">      summary: Registers a new AS at a MSGin5G Server</w:t>
      </w:r>
    </w:p>
    <w:p>
      <w:pPr>
        <w:pStyle w:val="100"/>
        <w:rPr>
          <w:lang w:eastAsia="zh-CN"/>
        </w:rPr>
      </w:pPr>
      <w:r>
        <w:rPr>
          <w:lang w:eastAsia="zh-CN"/>
        </w:rPr>
        <w:t xml:space="preserve">      tags:</w:t>
      </w:r>
    </w:p>
    <w:p>
      <w:pPr>
        <w:pStyle w:val="100"/>
        <w:rPr>
          <w:lang w:eastAsia="zh-CN"/>
        </w:rPr>
      </w:pPr>
      <w:r>
        <w:rPr>
          <w:lang w:eastAsia="zh-CN"/>
        </w:rPr>
        <w:t xml:space="preserve">        - AS registration</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'#/components/schemas/ASRegistration'</w:t>
      </w:r>
    </w:p>
    <w:p>
      <w:pPr>
        <w:pStyle w:val="100"/>
        <w:rPr>
          <w:lang w:eastAsia="zh-CN"/>
        </w:rPr>
      </w:pPr>
      <w:r>
        <w:rPr>
          <w:lang w:eastAsia="zh-CN"/>
        </w:rPr>
        <w:t xml:space="preserve">      responses:</w:t>
      </w:r>
    </w:p>
    <w:p>
      <w:pPr>
        <w:pStyle w:val="100"/>
        <w:rPr>
          <w:lang w:eastAsia="zh-CN"/>
        </w:rPr>
      </w:pPr>
      <w:r>
        <w:rPr>
          <w:lang w:eastAsia="zh-CN"/>
        </w:rPr>
        <w:t xml:space="preserve">        '201':</w:t>
      </w:r>
    </w:p>
    <w:p>
      <w:pPr>
        <w:pStyle w:val="100"/>
        <w:rPr>
          <w:lang w:eastAsia="zh-CN"/>
        </w:rPr>
      </w:pPr>
      <w:r>
        <w:rPr>
          <w:lang w:eastAsia="zh-CN"/>
        </w:rPr>
        <w:t xml:space="preserve">          description: AS information is registered successfully at MSGin5G Server</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pPr>
      <w:r>
        <w:t xml:space="preserve">                $ref: '#/components/schemas/ASRegistrationAck'</w:t>
      </w:r>
    </w:p>
    <w:p>
      <w:pPr>
        <w:pStyle w:val="100"/>
        <w:rPr>
          <w:lang w:eastAsia="zh-CN"/>
        </w:rPr>
      </w:pPr>
      <w:r>
        <w:rPr>
          <w:lang w:eastAsia="zh-CN"/>
        </w:rPr>
        <w:t xml:space="preserve">          headers:</w:t>
      </w:r>
    </w:p>
    <w:p>
      <w:pPr>
        <w:pStyle w:val="100"/>
        <w:rPr>
          <w:lang w:eastAsia="zh-CN"/>
        </w:rPr>
      </w:pPr>
      <w:r>
        <w:rPr>
          <w:lang w:eastAsia="zh-CN"/>
        </w:rPr>
        <w:t xml:space="preserve">            Location:</w:t>
      </w:r>
    </w:p>
    <w:p>
      <w:pPr>
        <w:pStyle w:val="100"/>
        <w:rPr>
          <w:lang w:eastAsia="zh-CN"/>
        </w:rPr>
      </w:pPr>
      <w:r>
        <w:rPr>
          <w:lang w:eastAsia="zh-CN"/>
        </w:rPr>
        <w:t xml:space="preserve">              description: 'Contains the URI of the newly created resource'</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r>
        <w:rPr>
          <w:lang w:eastAsia="zh-CN"/>
        </w:rPr>
        <w:t xml:space="preserve">  /registrations/{registrationId}:</w:t>
      </w:r>
    </w:p>
    <w:p>
      <w:pPr>
        <w:pStyle w:val="100"/>
        <w:rPr>
          <w:lang w:eastAsia="zh-CN"/>
        </w:rPr>
      </w:pPr>
      <w:r>
        <w:rPr>
          <w:lang w:eastAsia="zh-CN"/>
        </w:rPr>
        <w:t xml:space="preserve">    delete:</w:t>
      </w:r>
    </w:p>
    <w:p>
      <w:pPr>
        <w:pStyle w:val="100"/>
        <w:rPr>
          <w:lang w:eastAsia="zh-CN"/>
        </w:rPr>
      </w:pPr>
      <w:r>
        <w:rPr>
          <w:lang w:eastAsia="zh-CN"/>
        </w:rPr>
        <w:t xml:space="preserve">      summary: Delete an existing AS registration at MSGin5G Server</w:t>
      </w:r>
    </w:p>
    <w:p>
      <w:pPr>
        <w:pStyle w:val="100"/>
        <w:rPr>
          <w:lang w:eastAsia="zh-CN"/>
        </w:rPr>
      </w:pPr>
      <w:r>
        <w:rPr>
          <w:lang w:eastAsia="zh-CN"/>
        </w:rPr>
        <w:t xml:space="preserve">      tags:</w:t>
      </w:r>
    </w:p>
    <w:p>
      <w:pPr>
        <w:pStyle w:val="100"/>
        <w:rPr>
          <w:lang w:eastAsia="zh-CN"/>
        </w:rPr>
      </w:pPr>
      <w:r>
        <w:rPr>
          <w:lang w:eastAsia="zh-CN"/>
        </w:rPr>
        <w:t xml:space="preserve">        - AS DeRegistration</w:t>
      </w:r>
    </w:p>
    <w:p>
      <w:pPr>
        <w:pStyle w:val="100"/>
        <w:rPr>
          <w:lang w:eastAsia="zh-CN"/>
        </w:rPr>
      </w:pPr>
      <w:r>
        <w:rPr>
          <w:lang w:eastAsia="zh-CN"/>
        </w:rPr>
        <w:t xml:space="preserve">      parameters:</w:t>
      </w:r>
    </w:p>
    <w:p>
      <w:pPr>
        <w:pStyle w:val="100"/>
        <w:rPr>
          <w:lang w:eastAsia="zh-CN"/>
        </w:rPr>
      </w:pPr>
      <w:r>
        <w:rPr>
          <w:lang w:eastAsia="zh-CN"/>
        </w:rPr>
        <w:t xml:space="preserve">        - name: registrationId</w:t>
      </w:r>
    </w:p>
    <w:p>
      <w:pPr>
        <w:pStyle w:val="100"/>
        <w:rPr>
          <w:lang w:eastAsia="zh-CN"/>
        </w:rPr>
      </w:pPr>
      <w:r>
        <w:rPr>
          <w:lang w:eastAsia="zh-CN"/>
        </w:rPr>
        <w:t xml:space="preserve">          in: path</w:t>
      </w:r>
    </w:p>
    <w:p>
      <w:pPr>
        <w:pStyle w:val="100"/>
        <w:rPr>
          <w:lang w:eastAsia="zh-CN"/>
        </w:rPr>
      </w:pPr>
      <w:r>
        <w:rPr>
          <w:lang w:eastAsia="zh-CN"/>
        </w:rPr>
        <w:t xml:space="preserve">          description: AS registration Id</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The individual AS registration is deleted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t xml:space="preserve">                $ref: '#/components/schemas/ASRegistrationAck'</w:t>
      </w:r>
    </w:p>
    <w:p>
      <w:pPr>
        <w:pStyle w:val="100"/>
      </w:pPr>
      <w:r>
        <w:t xml:space="preserve">        '204':</w:t>
      </w:r>
    </w:p>
    <w:p>
      <w:pPr>
        <w:pStyle w:val="100"/>
      </w:pPr>
      <w:r>
        <w:t xml:space="preserve">          description: &gt;</w:t>
      </w:r>
    </w:p>
    <w:p>
      <w:pPr>
        <w:pStyle w:val="100"/>
      </w:pPr>
      <w:r>
        <w:t xml:space="preserve">            No Content. The individual AS registration resource is deleted successfully.</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eastAsia="等线"/>
          <w:lang w:eastAsia="zh-CN"/>
        </w:rPr>
        <w:t>tokenUrl</w:t>
      </w:r>
      <w:r>
        <w:rPr>
          <w:lang w:eastAsia="zh-CN"/>
        </w:rPr>
        <w:t>}'</w:t>
      </w:r>
    </w:p>
    <w:p>
      <w:pPr>
        <w:pStyle w:val="100"/>
        <w:rPr>
          <w:lang w:eastAsia="zh-CN"/>
        </w:rPr>
      </w:pPr>
      <w:r>
        <w:rPr>
          <w:lang w:eastAsia="zh-CN"/>
        </w:rPr>
        <w:t xml:space="preserve">          scopes:</w:t>
      </w:r>
      <w:r>
        <w:rPr>
          <w:rFonts w:eastAsia="等线"/>
          <w:lang w:eastAsia="zh-CN"/>
        </w:rPr>
        <w:t xml:space="preserve"> {}</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ASRegistration:</w:t>
      </w:r>
    </w:p>
    <w:p>
      <w:pPr>
        <w:pStyle w:val="100"/>
        <w:rPr>
          <w:lang w:eastAsia="zh-CN"/>
        </w:rPr>
      </w:pPr>
      <w:r>
        <w:rPr>
          <w:lang w:eastAsia="zh-CN"/>
        </w:rPr>
        <w:t xml:space="preserve">      description: AS registration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targetUri:</w:t>
      </w:r>
    </w:p>
    <w:p>
      <w:pPr>
        <w:pStyle w:val="100"/>
        <w:rPr>
          <w:lang w:eastAsia="zh-CN"/>
        </w:rPr>
      </w:pPr>
      <w:r>
        <w:rPr>
          <w:lang w:eastAsia="zh-CN"/>
        </w:rPr>
        <w:t xml:space="preserve">          $ref: 'TS29</w:t>
      </w:r>
      <w:r>
        <w:rPr>
          <w:rFonts w:hint="eastAsia"/>
          <w:lang w:eastAsia="zh-CN"/>
        </w:rPr>
        <w:t>122</w:t>
      </w:r>
      <w:r>
        <w:rPr>
          <w:lang w:eastAsia="zh-CN"/>
        </w:rPr>
        <w:t>_CommonData.yaml#/components/schemas/Uri'</w:t>
      </w:r>
    </w:p>
    <w:p>
      <w:pPr>
        <w:pStyle w:val="100"/>
        <w:rPr>
          <w:lang w:eastAsia="zh-CN"/>
        </w:rPr>
      </w:pPr>
      <w:r>
        <w:rPr>
          <w:lang w:eastAsia="zh-CN"/>
        </w:rPr>
        <w:t xml:space="preserve">        asProf:</w:t>
      </w:r>
    </w:p>
    <w:p>
      <w:pPr>
        <w:pStyle w:val="100"/>
        <w:rPr>
          <w:lang w:eastAsia="zh-CN"/>
        </w:rPr>
      </w:pPr>
      <w:r>
        <w:rPr>
          <w:lang w:eastAsia="zh-CN"/>
        </w:rPr>
        <w:t xml:space="preserve">          $ref: '#/components/schemas/ASProfile'</w:t>
      </w:r>
    </w:p>
    <w:p>
      <w:pPr>
        <w:pStyle w:val="100"/>
        <w:rPr>
          <w:lang w:eastAsia="zh-CN"/>
        </w:rPr>
      </w:pPr>
    </w:p>
    <w:p>
      <w:pPr>
        <w:pStyle w:val="100"/>
        <w:rPr>
          <w:lang w:eastAsia="zh-CN"/>
        </w:rPr>
      </w:pPr>
      <w:r>
        <w:rPr>
          <w:lang w:eastAsia="zh-CN"/>
        </w:rPr>
        <w:t xml:space="preserve">    ASRegistrationAck:</w:t>
      </w:r>
    </w:p>
    <w:p>
      <w:pPr>
        <w:pStyle w:val="100"/>
        <w:rPr>
          <w:lang w:eastAsia="zh-CN"/>
        </w:rPr>
      </w:pPr>
      <w:r>
        <w:rPr>
          <w:lang w:eastAsia="zh-CN"/>
        </w:rPr>
        <w:t xml:space="preserve">      description: AS registration response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 result</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result:</w:t>
      </w:r>
    </w:p>
    <w:p>
      <w:pPr>
        <w:pStyle w:val="100"/>
        <w:rPr>
          <w:lang w:eastAsia="zh-CN"/>
        </w:rPr>
      </w:pPr>
      <w:r>
        <w:rPr>
          <w:lang w:eastAsia="zh-CN"/>
        </w:rPr>
        <w:t xml:space="preserve">          $ref: 'TS29</w:t>
      </w:r>
      <w:r>
        <w:rPr>
          <w:rFonts w:hint="eastAsia"/>
          <w:lang w:eastAsia="zh-CN"/>
        </w:rPr>
        <w:t>122</w:t>
      </w:r>
      <w:r>
        <w:rPr>
          <w:lang w:eastAsia="zh-CN"/>
        </w:rPr>
        <w:t>_CommonData.yaml#/components/schemas/ProblemDetails'</w:t>
      </w:r>
    </w:p>
    <w:p>
      <w:pPr>
        <w:pStyle w:val="100"/>
        <w:rPr>
          <w:lang w:eastAsia="zh-CN"/>
        </w:rPr>
      </w:pPr>
    </w:p>
    <w:p>
      <w:pPr>
        <w:pStyle w:val="100"/>
        <w:rPr>
          <w:lang w:eastAsia="zh-CN"/>
        </w:rPr>
      </w:pPr>
    </w:p>
    <w:p>
      <w:pPr>
        <w:pStyle w:val="100"/>
        <w:rPr>
          <w:lang w:eastAsia="zh-CN"/>
        </w:rPr>
      </w:pPr>
      <w:r>
        <w:rPr>
          <w:lang w:eastAsia="zh-CN"/>
        </w:rPr>
        <w:t xml:space="preserve">    ASProfile:</w:t>
      </w:r>
    </w:p>
    <w:p>
      <w:pPr>
        <w:pStyle w:val="100"/>
        <w:rPr>
          <w:lang w:eastAsia="zh-CN"/>
        </w:rPr>
      </w:pPr>
      <w:r>
        <w:rPr>
          <w:lang w:eastAsia="zh-CN"/>
        </w:rPr>
        <w:t xml:space="preserve">      description: AS profile information</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appName:</w:t>
      </w:r>
    </w:p>
    <w:p>
      <w:pPr>
        <w:pStyle w:val="100"/>
        <w:rPr>
          <w:lang w:eastAsia="zh-CN"/>
        </w:rPr>
      </w:pPr>
      <w:r>
        <w:rPr>
          <w:lang w:eastAsia="zh-CN"/>
        </w:rPr>
        <w:t xml:space="preserve">          type: string</w:t>
      </w:r>
    </w:p>
    <w:p>
      <w:pPr>
        <w:pStyle w:val="100"/>
        <w:rPr>
          <w:lang w:eastAsia="zh-CN"/>
        </w:rPr>
      </w:pPr>
      <w:r>
        <w:rPr>
          <w:lang w:eastAsia="zh-CN"/>
        </w:rPr>
        <w:t xml:space="preserve">        appProviders: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provider of the AS.</w:t>
      </w:r>
    </w:p>
    <w:p>
      <w:pPr>
        <w:pStyle w:val="100"/>
        <w:rPr>
          <w:lang w:eastAsia="zh-CN"/>
        </w:rPr>
      </w:pPr>
      <w:r>
        <w:rPr>
          <w:lang w:eastAsia="zh-CN"/>
        </w:rPr>
        <w:t xml:space="preserve">        appSenarios: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application scenario.</w:t>
      </w:r>
    </w:p>
    <w:p>
      <w:pPr>
        <w:pStyle w:val="100"/>
        <w:rPr>
          <w:lang w:eastAsia="zh-CN"/>
        </w:rPr>
      </w:pPr>
      <w:r>
        <w:rPr>
          <w:lang w:eastAsia="zh-CN"/>
        </w:rPr>
        <w:t xml:space="preserve">        appCategory:</w:t>
      </w:r>
    </w:p>
    <w:p>
      <w:pPr>
        <w:pStyle w:val="100"/>
        <w:rPr>
          <w:lang w:eastAsia="zh-CN"/>
        </w:rPr>
      </w:pPr>
      <w:r>
        <w:rPr>
          <w:lang w:eastAsia="zh-CN"/>
        </w:rPr>
        <w:t xml:space="preserve">          type: string</w:t>
      </w:r>
    </w:p>
    <w:p>
      <w:pPr>
        <w:pStyle w:val="100"/>
        <w:rPr>
          <w:lang w:eastAsia="zh-CN"/>
        </w:rPr>
      </w:pPr>
      <w:r>
        <w:rPr>
          <w:lang w:eastAsia="zh-CN"/>
        </w:rPr>
        <w:t xml:space="preserve">        asStatus:</w:t>
      </w:r>
    </w:p>
    <w:p>
      <w:pPr>
        <w:pStyle w:val="100"/>
        <w:rPr>
          <w:lang w:eastAsia="zh-CN"/>
        </w:rPr>
      </w:pPr>
      <w:r>
        <w:rPr>
          <w:lang w:eastAsia="zh-CN"/>
        </w:rPr>
        <w:t xml:space="preserve">          type: string</w:t>
      </w:r>
    </w:p>
    <w:p>
      <w:pPr>
        <w:pStyle w:val="3"/>
        <w:rPr>
          <w:lang w:eastAsia="zh-CN"/>
        </w:rPr>
      </w:pPr>
      <w:bookmarkStart w:id="1448" w:name="_Toc96996830"/>
      <w:bookmarkStart w:id="1449" w:name="_Toc97197236"/>
      <w:bookmarkStart w:id="1450" w:name="_Toc122117511"/>
      <w:bookmarkStart w:id="1451" w:name="_Toc162005712"/>
      <w:r>
        <w:rPr>
          <w:lang w:eastAsia="zh-CN"/>
        </w:rPr>
        <w:t>A.3</w:t>
      </w:r>
      <w:r>
        <w:rPr>
          <w:lang w:eastAsia="zh-CN"/>
        </w:rPr>
        <w:tab/>
      </w:r>
      <w:r>
        <w:rPr>
          <w:lang w:eastAsia="zh-CN"/>
        </w:rPr>
        <w:t>MSGS_MSGDelivery API</w:t>
      </w:r>
      <w:bookmarkEnd w:id="1448"/>
      <w:bookmarkEnd w:id="1449"/>
      <w:bookmarkEnd w:id="1450"/>
      <w:bookmarkEnd w:id="1451"/>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MSGS_MSGDelivery</w:t>
      </w:r>
    </w:p>
    <w:p>
      <w:pPr>
        <w:pStyle w:val="100"/>
        <w:rPr>
          <w:lang w:val="en-US" w:eastAsia="zh-CN"/>
        </w:rPr>
      </w:pPr>
      <w:r>
        <w:rPr>
          <w:lang w:eastAsia="zh-CN"/>
        </w:rPr>
        <w:t xml:space="preserve">  version: 1.</w:t>
      </w:r>
      <w:r>
        <w:rPr>
          <w:rFonts w:hint="eastAsia"/>
          <w:lang w:val="en-US" w:eastAsia="zh-CN"/>
        </w:rPr>
        <w:t>1</w:t>
      </w:r>
      <w:r>
        <w:rPr>
          <w:lang w:eastAsia="zh-CN"/>
        </w:rPr>
        <w:t>.0</w:t>
      </w:r>
    </w:p>
    <w:p>
      <w:pPr>
        <w:pStyle w:val="100"/>
        <w:rPr>
          <w:lang w:eastAsia="zh-CN"/>
        </w:rPr>
      </w:pPr>
      <w:r>
        <w:rPr>
          <w:lang w:eastAsia="zh-CN"/>
        </w:rPr>
        <w:t xml:space="preserve">  description: |</w:t>
      </w:r>
    </w:p>
    <w:p>
      <w:pPr>
        <w:pStyle w:val="100"/>
        <w:rPr>
          <w:lang w:eastAsia="zh-CN"/>
        </w:rPr>
      </w:pPr>
      <w:r>
        <w:rPr>
          <w:lang w:eastAsia="zh-CN"/>
        </w:rPr>
        <w:t xml:space="preserve">    API for MSGG MSGin5G Server Message Delivery Service.  </w:t>
      </w:r>
    </w:p>
    <w:p>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6</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'{apiRoot}/msgs-msgdelivery/v1'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eastAsia="等线"/>
          <w:lang w:eastAsia="zh-CN"/>
        </w:rPr>
        <w:t xml:space="preserve"> []</w:t>
      </w:r>
    </w:p>
    <w:p>
      <w:pPr>
        <w:pStyle w:val="100"/>
        <w:rPr>
          <w:lang w:eastAsia="zh-CN"/>
        </w:rPr>
      </w:pP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/deliver-as-message:</w:t>
      </w:r>
    </w:p>
    <w:p>
      <w:pPr>
        <w:pStyle w:val="100"/>
        <w:rPr>
          <w:lang w:eastAsia="zh-CN"/>
        </w:rPr>
      </w:pPr>
      <w:r>
        <w:rPr>
          <w:lang w:eastAsia="zh-CN"/>
        </w:rPr>
        <w:t xml:space="preserve">    post:</w:t>
      </w:r>
    </w:p>
    <w:p>
      <w:pPr>
        <w:pStyle w:val="100"/>
        <w:rPr>
          <w:lang w:eastAsia="zh-CN"/>
        </w:rPr>
      </w:pPr>
      <w:r>
        <w:rPr>
          <w:lang w:eastAsia="zh-CN"/>
        </w:rPr>
        <w:t xml:space="preserve">      summary: AS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AS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AS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val="en-US"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r>
        <w:rPr>
          <w:lang w:eastAsia="zh-CN"/>
        </w:rPr>
        <w:t xml:space="preserve">  /deliver-ue-message:</w:t>
      </w:r>
    </w:p>
    <w:p>
      <w:pPr>
        <w:pStyle w:val="100"/>
        <w:rPr>
          <w:lang w:eastAsia="zh-CN"/>
        </w:rPr>
      </w:pPr>
      <w:r>
        <w:rPr>
          <w:lang w:eastAsia="zh-CN"/>
        </w:rPr>
        <w:t xml:space="preserve">    post:</w:t>
      </w:r>
    </w:p>
    <w:p>
      <w:pPr>
        <w:pStyle w:val="100"/>
        <w:rPr>
          <w:lang w:eastAsia="zh-CN"/>
        </w:rPr>
      </w:pPr>
      <w:r>
        <w:rPr>
          <w:lang w:eastAsia="zh-CN"/>
        </w:rPr>
        <w:t xml:space="preserve">      summary: UE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UE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'#/components/schemas/UEMessageDelivery'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UE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AS or UE deliver status report to MSGin5G Server</w:t>
      </w:r>
    </w:p>
    <w:p>
      <w:pPr>
        <w:pStyle w:val="100"/>
        <w:rPr>
          <w:lang w:eastAsia="zh-CN"/>
        </w:rPr>
      </w:pPr>
      <w:r>
        <w:rPr>
          <w:lang w:eastAsia="zh-CN"/>
        </w:rPr>
        <w:t xml:space="preserve">      tags:</w:t>
      </w:r>
    </w:p>
    <w:p>
      <w:pPr>
        <w:pStyle w:val="100"/>
        <w:rPr>
          <w:lang w:eastAsia="zh-CN"/>
        </w:rPr>
      </w:pPr>
      <w:r>
        <w:rPr>
          <w:lang w:eastAsia="zh-CN"/>
        </w:rPr>
        <w:t xml:space="preserve">        - AS/UE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status report delivery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hint="eastAsia"/>
          <w:lang w:eastAsia="zh-CN"/>
        </w:rPr>
        <w:t>tokenUrl</w:t>
      </w:r>
      <w:r>
        <w:rPr>
          <w:lang w:eastAsia="zh-CN"/>
        </w:rPr>
        <w:t>}'</w:t>
      </w:r>
    </w:p>
    <w:p>
      <w:pPr>
        <w:pStyle w:val="100"/>
        <w:rPr>
          <w:lang w:eastAsia="zh-CN"/>
        </w:rPr>
      </w:pPr>
      <w:r>
        <w:rPr>
          <w:lang w:eastAsia="zh-CN"/>
        </w:rPr>
        <w:t xml:space="preserve">          scopes:</w:t>
      </w:r>
      <w:r>
        <w:rPr>
          <w:rFonts w:eastAsia="等线"/>
          <w:lang w:eastAsia="zh-CN"/>
        </w:rPr>
        <w:t xml:space="preserve"> {}</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ASMessageDelivery:</w:t>
      </w:r>
    </w:p>
    <w:p>
      <w:pPr>
        <w:pStyle w:val="100"/>
        <w:rPr>
          <w:lang w:eastAsia="zh-CN"/>
        </w:rPr>
      </w:pPr>
      <w:r>
        <w:rPr>
          <w:lang w:eastAsia="zh-CN"/>
        </w:rPr>
        <w:t xml:space="preserve">      description: Contains the AS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priority:</w:t>
      </w:r>
    </w:p>
    <w:p>
      <w:pPr>
        <w:pStyle w:val="100"/>
        <w:rPr>
          <w:lang w:eastAsia="zh-CN"/>
        </w:rPr>
      </w:pPr>
      <w:r>
        <w:rPr>
          <w:lang w:eastAsia="zh-CN"/>
        </w:rPr>
        <w:t xml:space="preserve">          $ref: '#/components/schemas/Priority'</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r>
        <w:rPr>
          <w:lang w:eastAsia="zh-CN"/>
        </w:rPr>
        <w:t xml:space="preserve">        latency:</w:t>
      </w:r>
    </w:p>
    <w:p>
      <w:pPr>
        <w:pStyle w:val="100"/>
        <w:rPr>
          <w:lang w:eastAsia="zh-CN"/>
        </w:rPr>
      </w:pPr>
      <w:r>
        <w:rPr>
          <w:lang w:eastAsia="zh-CN"/>
        </w:rPr>
        <w:t xml:space="preserve">          type: integer</w:t>
      </w:r>
    </w:p>
    <w:p>
      <w:pPr>
        <w:pStyle w:val="100"/>
        <w:rPr>
          <w:lang w:eastAsia="zh-CN"/>
        </w:rPr>
      </w:pPr>
    </w:p>
    <w:p>
      <w:pPr>
        <w:pStyle w:val="100"/>
        <w:rPr>
          <w:lang w:eastAsia="zh-CN"/>
        </w:rPr>
      </w:pPr>
      <w:r>
        <w:rPr>
          <w:lang w:eastAsia="zh-CN"/>
        </w:rPr>
        <w:t xml:space="preserve">    UEMessageDelivery:</w:t>
      </w:r>
    </w:p>
    <w:p>
      <w:pPr>
        <w:pStyle w:val="100"/>
        <w:rPr>
          <w:lang w:eastAsia="zh-CN"/>
        </w:rPr>
      </w:pPr>
      <w:r>
        <w:rPr>
          <w:lang w:eastAsia="zh-CN"/>
        </w:rPr>
        <w:t xml:space="preserve">      description: Contains the UE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p>
    <w:p>
      <w:pPr>
        <w:pStyle w:val="100"/>
        <w:rPr>
          <w:lang w:eastAsia="zh-CN"/>
        </w:rPr>
      </w:pPr>
      <w:r>
        <w:rPr>
          <w:lang w:eastAsia="zh-CN"/>
        </w:rPr>
        <w:t xml:space="preserve">    MessageDeliveryAck:</w:t>
      </w:r>
    </w:p>
    <w:p>
      <w:pPr>
        <w:pStyle w:val="100"/>
        <w:rPr>
          <w:lang w:eastAsia="zh-CN"/>
        </w:rPr>
      </w:pPr>
      <w:r>
        <w:rPr>
          <w:lang w:eastAsia="zh-CN"/>
        </w:rPr>
        <w:t xml:space="preserve">      description: Contains the message delivery ack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status:</w:t>
      </w:r>
    </w:p>
    <w:p>
      <w:pPr>
        <w:pStyle w:val="100"/>
        <w:rPr>
          <w:lang w:eastAsia="zh-CN"/>
        </w:rPr>
      </w:pPr>
      <w:r>
        <w:rPr>
          <w:lang w:eastAsia="zh-CN"/>
        </w:rPr>
        <w:t xml:space="preserve">          $ref: '#/components/schemas/DeliveryStatus'</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p>
    <w:p>
      <w:pPr>
        <w:pStyle w:val="100"/>
        <w:rPr>
          <w:lang w:eastAsia="zh-CN"/>
        </w:rPr>
      </w:pPr>
      <w:r>
        <w:rPr>
          <w:lang w:eastAsia="zh-CN"/>
        </w:rPr>
        <w:t xml:space="preserve">    MessageSegmentParameters:</w:t>
      </w:r>
    </w:p>
    <w:p>
      <w:pPr>
        <w:pStyle w:val="100"/>
        <w:rPr>
          <w:lang w:eastAsia="zh-CN"/>
        </w:rPr>
      </w:pPr>
      <w:r>
        <w:rPr>
          <w:lang w:eastAsia="zh-CN"/>
        </w:rPr>
        <w:t xml:space="preserve">      description: Contains the message segment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segId:</w:t>
      </w:r>
    </w:p>
    <w:p>
      <w:pPr>
        <w:pStyle w:val="100"/>
        <w:rPr>
          <w:lang w:eastAsia="zh-CN"/>
        </w:rPr>
      </w:pPr>
      <w:r>
        <w:rPr>
          <w:lang w:eastAsia="zh-CN"/>
        </w:rPr>
        <w:t xml:space="preserve">          type: string</w:t>
      </w:r>
    </w:p>
    <w:p>
      <w:pPr>
        <w:pStyle w:val="100"/>
        <w:rPr>
          <w:lang w:eastAsia="zh-CN"/>
        </w:rPr>
      </w:pPr>
      <w:r>
        <w:rPr>
          <w:lang w:eastAsia="zh-CN"/>
        </w:rPr>
        <w:t xml:space="preserve">        totalSegCount:</w:t>
      </w:r>
    </w:p>
    <w:p>
      <w:pPr>
        <w:pStyle w:val="100"/>
        <w:rPr>
          <w:lang w:eastAsia="zh-CN"/>
        </w:rPr>
      </w:pPr>
      <w:r>
        <w:rPr>
          <w:lang w:eastAsia="zh-CN"/>
        </w:rPr>
        <w:t xml:space="preserve">          type: integer</w:t>
      </w:r>
    </w:p>
    <w:p>
      <w:pPr>
        <w:pStyle w:val="100"/>
        <w:rPr>
          <w:lang w:eastAsia="zh-CN"/>
        </w:rPr>
      </w:pPr>
      <w:r>
        <w:rPr>
          <w:lang w:eastAsia="zh-CN"/>
        </w:rPr>
        <w:t xml:space="preserve">        segNumb:</w:t>
      </w:r>
    </w:p>
    <w:p>
      <w:pPr>
        <w:pStyle w:val="100"/>
        <w:rPr>
          <w:lang w:eastAsia="zh-CN"/>
        </w:rPr>
      </w:pPr>
      <w:r>
        <w:rPr>
          <w:lang w:eastAsia="zh-CN"/>
        </w:rPr>
        <w:t xml:space="preserve">          type: integer</w:t>
      </w:r>
    </w:p>
    <w:p>
      <w:pPr>
        <w:pStyle w:val="100"/>
        <w:rPr>
          <w:lang w:eastAsia="zh-CN"/>
        </w:rPr>
      </w:pPr>
      <w:r>
        <w:rPr>
          <w:lang w:eastAsia="zh-CN"/>
        </w:rPr>
        <w:t xml:space="preserve">        lastSegFlag:</w:t>
      </w:r>
    </w:p>
    <w:p>
      <w:pPr>
        <w:pStyle w:val="100"/>
        <w:rPr>
          <w:lang w:eastAsia="zh-CN"/>
        </w:rPr>
      </w:pPr>
      <w:r>
        <w:rPr>
          <w:lang w:eastAsia="zh-CN"/>
        </w:rPr>
        <w:t xml:space="preserve">          type: boolean</w:t>
      </w:r>
    </w:p>
    <w:p>
      <w:pPr>
        <w:pStyle w:val="100"/>
        <w:rPr>
          <w:lang w:eastAsia="zh-CN"/>
        </w:rPr>
      </w:pPr>
    </w:p>
    <w:p>
      <w:pPr>
        <w:pStyle w:val="100"/>
        <w:rPr>
          <w:lang w:eastAsia="zh-CN"/>
        </w:rPr>
      </w:pPr>
      <w:r>
        <w:rPr>
          <w:lang w:eastAsia="zh-CN"/>
        </w:rPr>
        <w:t xml:space="preserve">    StoreAndForwardParameters:</w:t>
      </w:r>
    </w:p>
    <w:p>
      <w:pPr>
        <w:pStyle w:val="100"/>
        <w:rPr>
          <w:lang w:eastAsia="zh-CN"/>
        </w:rPr>
      </w:pPr>
      <w:r>
        <w:rPr>
          <w:lang w:eastAsia="zh-CN"/>
        </w:rPr>
        <w:t xml:space="preserve">      description: Contains the store and forward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exprTime:</w:t>
      </w:r>
    </w:p>
    <w:p>
      <w:pPr>
        <w:pStyle w:val="100"/>
        <w:rPr>
          <w:lang w:eastAsia="zh-CN"/>
        </w:rPr>
      </w:pPr>
      <w:r>
        <w:rPr>
          <w:lang w:eastAsia="zh-CN"/>
        </w:rPr>
        <w:t xml:space="preserve">          $ref: 'TS29</w:t>
      </w:r>
      <w:r>
        <w:rPr>
          <w:rFonts w:hint="eastAsia"/>
          <w:lang w:eastAsia="zh-CN"/>
        </w:rPr>
        <w:t>122</w:t>
      </w:r>
      <w:r>
        <w:rPr>
          <w:lang w:eastAsia="zh-CN"/>
        </w:rPr>
        <w:t>_CommonData.yaml#/components/schemas/DateTime'</w:t>
      </w:r>
    </w:p>
    <w:p>
      <w:pPr>
        <w:pStyle w:val="100"/>
        <w:rPr>
          <w:lang w:eastAsia="zh-CN"/>
        </w:rPr>
      </w:pPr>
    </w:p>
    <w:p>
      <w:pPr>
        <w:pStyle w:val="100"/>
        <w:rPr>
          <w:lang w:eastAsia="zh-CN"/>
        </w:rPr>
      </w:pPr>
      <w:r>
        <w:rPr>
          <w:lang w:eastAsia="zh-CN"/>
        </w:rPr>
        <w:t xml:space="preserve">    DeliveryStatusReport:</w:t>
      </w:r>
    </w:p>
    <w:p>
      <w:pPr>
        <w:pStyle w:val="100"/>
        <w:rPr>
          <w:lang w:eastAsia="zh-CN"/>
        </w:rPr>
      </w:pPr>
      <w:r>
        <w:rPr>
          <w:lang w:eastAsia="zh-CN"/>
        </w:rPr>
        <w:t xml:space="preserve">      description: Contains the delivery status report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delivSt</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r>
        <w:rPr>
          <w:lang w:eastAsia="zh-CN"/>
        </w:rPr>
        <w:t xml:space="preserve">        delivSt:</w:t>
      </w:r>
    </w:p>
    <w:p>
      <w:pPr>
        <w:pStyle w:val="100"/>
        <w:rPr>
          <w:lang w:eastAsia="zh-CN"/>
        </w:rPr>
      </w:pPr>
      <w:r>
        <w:rPr>
          <w:lang w:eastAsia="zh-CN"/>
        </w:rPr>
        <w:t xml:space="preserve">          $ref: '#/components/schemas/ReportDeliveryStatus'</w:t>
      </w: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DELY_FAILED</w:t>
      </w:r>
    </w:p>
    <w:p>
      <w:pPr>
        <w:pStyle w:val="100"/>
        <w:rPr>
          <w:lang w:eastAsia="zh-CN"/>
        </w:rPr>
      </w:pPr>
      <w:r>
        <w:rPr>
          <w:lang w:eastAsia="zh-CN"/>
        </w:rPr>
        <w:t xml:space="preserve">          - DELY_STORED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Indicates if delivery is a failure, or if the message is stored for deferred delivery.</w:t>
      </w:r>
    </w:p>
    <w:p>
      <w:pPr>
        <w:pStyle w:val="100"/>
        <w:rPr>
          <w:lang w:eastAsia="zh-CN"/>
        </w:rPr>
      </w:pPr>
      <w:r>
        <w:rPr>
          <w:lang w:eastAsia="zh-CN"/>
        </w:rPr>
        <w:t xml:space="preserve">        Possible values are:</w:t>
      </w:r>
    </w:p>
    <w:p>
      <w:pPr>
        <w:pStyle w:val="100"/>
        <w:rPr>
          <w:lang w:eastAsia="zh-CN"/>
        </w:rPr>
      </w:pPr>
      <w:r>
        <w:rPr>
          <w:lang w:eastAsia="zh-CN"/>
        </w:rPr>
        <w:t xml:space="preserve">        - DELY_FAILED: Indicates that the message delivery is failed.</w:t>
      </w:r>
    </w:p>
    <w:p>
      <w:pPr>
        <w:pStyle w:val="100"/>
        <w:rPr>
          <w:lang w:eastAsia="zh-CN"/>
        </w:rPr>
      </w:pPr>
      <w:r>
        <w:rPr>
          <w:lang w:eastAsia="zh-CN"/>
        </w:rPr>
        <w:t xml:space="preserve">        - DELY_STORED: Indicates that the message is stored for deferred delivery.</w:t>
      </w:r>
    </w:p>
    <w:p>
      <w:pPr>
        <w:pStyle w:val="100"/>
        <w:rPr>
          <w:lang w:eastAsia="zh-CN"/>
        </w:rPr>
      </w:pPr>
    </w:p>
    <w:p>
      <w:pPr>
        <w:pStyle w:val="100"/>
        <w:rPr>
          <w:lang w:eastAsia="zh-CN"/>
        </w:rPr>
      </w:pPr>
      <w:r>
        <w:rPr>
          <w:lang w:eastAsia="zh-CN"/>
        </w:rPr>
        <w:t xml:space="preserve">    ReportDeliveryStatus: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REPT_DELY_SUCCESS</w:t>
      </w:r>
    </w:p>
    <w:p>
      <w:pPr>
        <w:pStyle w:val="100"/>
        <w:rPr>
          <w:lang w:eastAsia="zh-CN"/>
        </w:rPr>
      </w:pPr>
      <w:r>
        <w:rPr>
          <w:lang w:eastAsia="zh-CN"/>
        </w:rPr>
        <w:t xml:space="preserve">          - REPT_DELY_FAILED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The delivery status description, including success or failure in delivery.</w:t>
      </w:r>
    </w:p>
    <w:p>
      <w:pPr>
        <w:pStyle w:val="100"/>
        <w:rPr>
          <w:lang w:eastAsia="zh-CN"/>
        </w:rPr>
      </w:pPr>
      <w:r>
        <w:rPr>
          <w:lang w:eastAsia="zh-CN"/>
        </w:rPr>
        <w:t xml:space="preserve">        Possible values are:</w:t>
      </w:r>
    </w:p>
    <w:p>
      <w:pPr>
        <w:pStyle w:val="100"/>
        <w:rPr>
          <w:lang w:eastAsia="zh-CN"/>
        </w:rPr>
      </w:pPr>
      <w:r>
        <w:rPr>
          <w:lang w:eastAsia="zh-CN"/>
        </w:rPr>
        <w:t xml:space="preserve">        - REPT_DELY_SUCCESS: Indicates that the report delivery is successful.</w:t>
      </w:r>
    </w:p>
    <w:p>
      <w:pPr>
        <w:pStyle w:val="100"/>
        <w:rPr>
          <w:lang w:eastAsia="zh-CN"/>
        </w:rPr>
      </w:pPr>
      <w:r>
        <w:rPr>
          <w:lang w:eastAsia="zh-CN"/>
        </w:rPr>
        <w:t xml:space="preserve">        - REPT_DELY_FAILED: Indicates that the report delivery is failed.</w:t>
      </w:r>
    </w:p>
    <w:p>
      <w:pPr>
        <w:pStyle w:val="100"/>
        <w:rPr>
          <w:lang w:eastAsia="zh-CN"/>
        </w:rPr>
      </w:pPr>
    </w:p>
    <w:p>
      <w:pPr>
        <w:pStyle w:val="100"/>
        <w:rPr>
          <w:lang w:eastAsia="zh-CN"/>
        </w:rPr>
      </w:pPr>
      <w:r>
        <w:rPr>
          <w:lang w:eastAsia="zh-CN"/>
        </w:rPr>
        <w:t xml:space="preserve">    Priority:</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HIGH</w:t>
      </w:r>
    </w:p>
    <w:p>
      <w:pPr>
        <w:pStyle w:val="100"/>
        <w:rPr>
          <w:lang w:eastAsia="zh-CN"/>
        </w:rPr>
      </w:pPr>
      <w:r>
        <w:rPr>
          <w:lang w:eastAsia="zh-CN"/>
        </w:rPr>
        <w:t xml:space="preserve">          - MIDDLE</w:t>
      </w:r>
    </w:p>
    <w:p>
      <w:pPr>
        <w:pStyle w:val="100"/>
        <w:rPr>
          <w:lang w:eastAsia="zh-CN"/>
        </w:rPr>
      </w:pPr>
      <w:r>
        <w:rPr>
          <w:lang w:eastAsia="zh-CN"/>
        </w:rPr>
        <w:t xml:space="preserve">          - LOW</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Application priority level requested for this message.</w:t>
      </w:r>
    </w:p>
    <w:p>
      <w:pPr>
        <w:pStyle w:val="100"/>
        <w:rPr>
          <w:lang w:eastAsia="zh-CN"/>
        </w:rPr>
      </w:pPr>
      <w:r>
        <w:rPr>
          <w:lang w:eastAsia="zh-CN"/>
        </w:rPr>
        <w:t xml:space="preserve">        Possible values are:</w:t>
      </w:r>
    </w:p>
    <w:p>
      <w:pPr>
        <w:pStyle w:val="100"/>
        <w:rPr>
          <w:lang w:eastAsia="zh-CN"/>
        </w:rPr>
      </w:pPr>
      <w:r>
        <w:rPr>
          <w:lang w:eastAsia="zh-CN"/>
        </w:rPr>
        <w:t xml:space="preserve">        - HIGH: Indicates the messages should be sent in high priority.</w:t>
      </w:r>
    </w:p>
    <w:p>
      <w:pPr>
        <w:pStyle w:val="100"/>
        <w:rPr>
          <w:lang w:eastAsia="zh-CN"/>
        </w:rPr>
      </w:pPr>
      <w:r>
        <w:rPr>
          <w:lang w:eastAsia="zh-CN"/>
        </w:rPr>
        <w:t xml:space="preserve">        - MIDDLE: Indicates the messages should be sent in middle priority.</w:t>
      </w:r>
    </w:p>
    <w:p>
      <w:pPr>
        <w:pStyle w:val="100"/>
        <w:rPr>
          <w:lang w:eastAsia="zh-CN"/>
        </w:rPr>
      </w:pPr>
      <w:r>
        <w:rPr>
          <w:lang w:eastAsia="zh-CN"/>
        </w:rPr>
        <w:t xml:space="preserve">        - LOW: Indicates the messages should be sent in low priority.</w:t>
      </w:r>
    </w:p>
    <w:p>
      <w:pPr>
        <w:pStyle w:val="3"/>
        <w:rPr>
          <w:lang w:eastAsia="zh-CN"/>
        </w:rPr>
      </w:pPr>
      <w:bookmarkStart w:id="1452" w:name="_Toc97197237"/>
      <w:bookmarkStart w:id="1453" w:name="_Toc162005713"/>
      <w:bookmarkStart w:id="1454" w:name="_Toc122117512"/>
      <w:bookmarkStart w:id="1455" w:name="_Toc96996831"/>
      <w:r>
        <w:rPr>
          <w:lang w:eastAsia="zh-CN"/>
        </w:rPr>
        <w:t>A.4</w:t>
      </w:r>
      <w:r>
        <w:rPr>
          <w:lang w:eastAsia="zh-CN"/>
        </w:rPr>
        <w:tab/>
      </w:r>
      <w:r>
        <w:rPr>
          <w:lang w:eastAsia="zh-CN"/>
        </w:rPr>
        <w:t>MSGG_L3GDelivery API</w:t>
      </w:r>
      <w:bookmarkEnd w:id="1452"/>
      <w:bookmarkEnd w:id="1453"/>
      <w:bookmarkEnd w:id="1454"/>
      <w:bookmarkEnd w:id="1455"/>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MSGG_L3GDelivery</w:t>
      </w:r>
    </w:p>
    <w:p>
      <w:pPr>
        <w:pStyle w:val="100"/>
        <w:rPr>
          <w:lang w:val="en-US" w:eastAsia="zh-CN"/>
        </w:rPr>
      </w:pPr>
      <w:r>
        <w:rPr>
          <w:lang w:eastAsia="zh-CN"/>
        </w:rPr>
        <w:t xml:space="preserve">  version: 1.</w:t>
      </w:r>
      <w:r>
        <w:rPr>
          <w:rFonts w:hint="eastAsia"/>
          <w:lang w:val="en-US" w:eastAsia="zh-CN"/>
        </w:rPr>
        <w:t>1</w:t>
      </w:r>
      <w:r>
        <w:rPr>
          <w:lang w:eastAsia="zh-CN"/>
        </w:rPr>
        <w:t>.0</w:t>
      </w:r>
    </w:p>
    <w:p>
      <w:pPr>
        <w:pStyle w:val="100"/>
        <w:rPr>
          <w:lang w:eastAsia="zh-CN"/>
        </w:rPr>
      </w:pPr>
      <w:r>
        <w:rPr>
          <w:lang w:eastAsia="zh-CN"/>
        </w:rPr>
        <w:t xml:space="preserve">  description: |</w:t>
      </w:r>
    </w:p>
    <w:p>
      <w:pPr>
        <w:pStyle w:val="100"/>
        <w:rPr>
          <w:lang w:eastAsia="zh-CN"/>
        </w:rPr>
      </w:pPr>
      <w:r>
        <w:rPr>
          <w:lang w:eastAsia="zh-CN"/>
        </w:rPr>
        <w:t xml:space="preserve">    API for MSGG L3G Message Delivery Service.  </w:t>
      </w:r>
    </w:p>
    <w:p>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6</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'{apiRoot}/msgg-l3gdelivery/v1'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eastAsia="等线"/>
          <w:lang w:eastAsia="zh-CN"/>
        </w:rPr>
        <w:t xml:space="preserve"> []</w:t>
      </w:r>
    </w:p>
    <w:p>
      <w:pPr>
        <w:pStyle w:val="100"/>
        <w:rPr>
          <w:lang w:eastAsia="zh-CN"/>
        </w:rPr>
      </w:pP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'#/components/schemas/L3gMessageDelivery'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eastAsia="等线"/>
          <w:lang w:eastAsia="zh-CN"/>
        </w:rPr>
        <w:t>tokenUrl</w:t>
      </w:r>
      <w:r>
        <w:rPr>
          <w:lang w:eastAsia="zh-CN"/>
        </w:rPr>
        <w:t>}'</w:t>
      </w:r>
    </w:p>
    <w:p>
      <w:pPr>
        <w:pStyle w:val="100"/>
        <w:rPr>
          <w:lang w:eastAsia="zh-CN"/>
        </w:rPr>
      </w:pPr>
      <w:r>
        <w:rPr>
          <w:lang w:eastAsia="zh-CN"/>
        </w:rPr>
        <w:t xml:space="preserve">          scopes:</w:t>
      </w:r>
      <w:r>
        <w:rPr>
          <w:rFonts w:eastAsia="等线"/>
          <w:lang w:eastAsia="zh-CN"/>
        </w:rPr>
        <w:t xml:space="preserve"> {}</w:t>
      </w:r>
    </w:p>
    <w:p>
      <w:pPr>
        <w:pStyle w:val="100"/>
        <w:rPr>
          <w:lang w:eastAsia="zh-CN"/>
        </w:rPr>
      </w:pP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L3gMessageDelivery:</w:t>
      </w:r>
    </w:p>
    <w:p>
      <w:pPr>
        <w:pStyle w:val="100"/>
        <w:rPr>
          <w:lang w:eastAsia="zh-CN"/>
        </w:rPr>
      </w:pPr>
      <w:r>
        <w:rPr>
          <w:lang w:eastAsia="zh-CN"/>
        </w:rPr>
        <w:t xml:space="preserve">      description: Contains the L3G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'#/components/schemas/Address'</w:t>
      </w:r>
    </w:p>
    <w:p>
      <w:pPr>
        <w:pStyle w:val="100"/>
        <w:rPr>
          <w:lang w:eastAsia="zh-CN"/>
        </w:rPr>
      </w:pPr>
      <w:r>
        <w:rPr>
          <w:lang w:eastAsia="zh-CN"/>
        </w:rPr>
        <w:t xml:space="preserve">        destAddr:</w:t>
      </w:r>
    </w:p>
    <w:p>
      <w:pPr>
        <w:pStyle w:val="100"/>
        <w:rPr>
          <w:lang w:eastAsia="zh-CN"/>
        </w:rPr>
      </w:pPr>
      <w:r>
        <w:rPr>
          <w:lang w:eastAsia="zh-CN"/>
        </w:rPr>
        <w:t xml:space="preserve">          $ref: '#/components/schemas/Address'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Pr>
        <w:pStyle w:val="100"/>
        <w:rPr>
          <w:lang w:eastAsia="zh-CN"/>
        </w:rPr>
      </w:pPr>
    </w:p>
    <w:p>
      <w:pPr>
        <w:pStyle w:val="100"/>
        <w:rPr>
          <w:lang w:eastAsia="zh-CN"/>
        </w:rPr>
      </w:pPr>
    </w:p>
    <w:p>
      <w:pPr>
        <w:pStyle w:val="100"/>
        <w:rPr>
          <w:lang w:eastAsia="zh-CN"/>
        </w:rPr>
      </w:pPr>
      <w:r>
        <w:rPr>
          <w:lang w:eastAsia="zh-CN"/>
        </w:rPr>
        <w:t xml:space="preserve">    Address:</w:t>
      </w:r>
    </w:p>
    <w:p>
      <w:pPr>
        <w:pStyle w:val="100"/>
        <w:rPr>
          <w:lang w:eastAsia="zh-CN"/>
        </w:rPr>
      </w:pPr>
      <w:r>
        <w:rPr>
          <w:lang w:eastAsia="zh-CN"/>
        </w:rPr>
        <w:t xml:space="preserve">      description: Contains the Message type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addrType</w:t>
      </w:r>
    </w:p>
    <w:p>
      <w:pPr>
        <w:pStyle w:val="100"/>
        <w:rPr>
          <w:lang w:eastAsia="zh-CN"/>
        </w:rPr>
      </w:pPr>
      <w:r>
        <w:rPr>
          <w:lang w:eastAsia="zh-CN"/>
        </w:rPr>
        <w:t xml:space="preserve">        - addr</w:t>
      </w:r>
    </w:p>
    <w:p>
      <w:pPr>
        <w:pStyle w:val="100"/>
        <w:rPr>
          <w:lang w:eastAsia="zh-CN"/>
        </w:rPr>
      </w:pPr>
      <w:r>
        <w:rPr>
          <w:lang w:eastAsia="zh-CN"/>
        </w:rPr>
        <w:t xml:space="preserve">      properties:</w:t>
      </w:r>
    </w:p>
    <w:p>
      <w:pPr>
        <w:pStyle w:val="100"/>
        <w:rPr>
          <w:lang w:eastAsia="zh-CN"/>
        </w:rPr>
      </w:pPr>
      <w:r>
        <w:rPr>
          <w:lang w:eastAsia="zh-CN"/>
        </w:rPr>
        <w:t xml:space="preserve">        addrType:</w:t>
      </w:r>
    </w:p>
    <w:p>
      <w:pPr>
        <w:pStyle w:val="100"/>
        <w:rPr>
          <w:lang w:eastAsia="zh-CN"/>
        </w:rPr>
      </w:pPr>
      <w:r>
        <w:rPr>
          <w:lang w:eastAsia="zh-CN"/>
        </w:rPr>
        <w:t xml:space="preserve">          $ref: '#/components/schemas/AddressType'</w:t>
      </w:r>
    </w:p>
    <w:p>
      <w:pPr>
        <w:pStyle w:val="100"/>
        <w:rPr>
          <w:lang w:eastAsia="zh-CN"/>
        </w:rPr>
      </w:pPr>
      <w:r>
        <w:rPr>
          <w:lang w:eastAsia="zh-CN"/>
        </w:rPr>
        <w:t xml:space="preserve">        addr:</w:t>
      </w:r>
    </w:p>
    <w:p>
      <w:pPr>
        <w:pStyle w:val="100"/>
        <w:rPr>
          <w:lang w:eastAsia="zh-CN"/>
        </w:rPr>
      </w:pPr>
      <w:r>
        <w:rPr>
          <w:lang w:eastAsia="zh-CN"/>
        </w:rPr>
        <w:t xml:space="preserve">          type: string</w:t>
      </w:r>
    </w:p>
    <w:p>
      <w:pPr>
        <w:pStyle w:val="100"/>
        <w:rPr>
          <w:lang w:eastAsia="zh-CN"/>
        </w:rPr>
      </w:pP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AddressType:</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UE</w:t>
      </w:r>
    </w:p>
    <w:p>
      <w:pPr>
        <w:pStyle w:val="100"/>
        <w:rPr>
          <w:lang w:eastAsia="zh-CN"/>
        </w:rPr>
      </w:pPr>
      <w:r>
        <w:rPr>
          <w:lang w:eastAsia="zh-CN"/>
        </w:rPr>
        <w:t xml:space="preserve">          - AS</w:t>
      </w:r>
    </w:p>
    <w:p>
      <w:pPr>
        <w:pStyle w:val="100"/>
        <w:rPr>
          <w:lang w:eastAsia="zh-CN"/>
        </w:rPr>
      </w:pPr>
      <w:r>
        <w:rPr>
          <w:lang w:eastAsia="zh-CN"/>
        </w:rPr>
        <w:t xml:space="preserve">          - GROUP</w:t>
      </w:r>
    </w:p>
    <w:p>
      <w:pPr>
        <w:pStyle w:val="100"/>
        <w:rPr>
          <w:lang w:eastAsia="zh-CN"/>
        </w:rPr>
      </w:pPr>
      <w:r>
        <w:rPr>
          <w:lang w:eastAsia="zh-CN"/>
        </w:rPr>
        <w:t xml:space="preserve">          - BC</w:t>
      </w:r>
    </w:p>
    <w:p>
      <w:pPr>
        <w:pStyle w:val="100"/>
        <w:rPr>
          <w:lang w:eastAsia="zh-CN"/>
        </w:rPr>
      </w:pPr>
      <w:r>
        <w:rPr>
          <w:lang w:eastAsia="zh-CN"/>
        </w:rPr>
        <w:t xml:space="preserve">          - TOPIC</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Represent the type of message request.</w:t>
      </w:r>
    </w:p>
    <w:p>
      <w:pPr>
        <w:pStyle w:val="100"/>
        <w:rPr>
          <w:lang w:eastAsia="zh-CN"/>
        </w:rPr>
      </w:pPr>
      <w:r>
        <w:rPr>
          <w:lang w:eastAsia="zh-CN"/>
        </w:rPr>
        <w:t xml:space="preserve">        Possible values are:</w:t>
      </w:r>
    </w:p>
    <w:p>
      <w:pPr>
        <w:pStyle w:val="100"/>
        <w:rPr>
          <w:lang w:eastAsia="zh-CN"/>
        </w:rPr>
      </w:pPr>
      <w:r>
        <w:rPr>
          <w:lang w:eastAsia="zh-CN"/>
        </w:rPr>
        <w:t xml:space="preserve">        - UE: The address type is UE.</w:t>
      </w:r>
    </w:p>
    <w:p>
      <w:pPr>
        <w:pStyle w:val="100"/>
        <w:rPr>
          <w:lang w:eastAsia="zh-CN"/>
        </w:rPr>
      </w:pPr>
      <w:r>
        <w:rPr>
          <w:lang w:eastAsia="zh-CN"/>
        </w:rPr>
        <w:t xml:space="preserve">        - AS: The address type is AS.</w:t>
      </w:r>
    </w:p>
    <w:p>
      <w:pPr>
        <w:pStyle w:val="100"/>
        <w:rPr>
          <w:lang w:eastAsia="zh-CN"/>
        </w:rPr>
      </w:pPr>
      <w:r>
        <w:rPr>
          <w:lang w:eastAsia="zh-CN"/>
        </w:rPr>
        <w:t xml:space="preserve">        - GROUP: The address type is GROUP.</w:t>
      </w:r>
    </w:p>
    <w:p>
      <w:pPr>
        <w:pStyle w:val="100"/>
        <w:rPr>
          <w:lang w:eastAsia="zh-CN"/>
        </w:rPr>
      </w:pPr>
      <w:r>
        <w:rPr>
          <w:lang w:eastAsia="zh-CN"/>
        </w:rPr>
        <w:t xml:space="preserve">        - BC: The address type is BC.</w:t>
      </w:r>
    </w:p>
    <w:p>
      <w:pPr>
        <w:pStyle w:val="100"/>
        <w:rPr>
          <w:lang w:eastAsia="zh-CN"/>
        </w:rPr>
      </w:pPr>
      <w:r>
        <w:rPr>
          <w:lang w:eastAsia="zh-CN"/>
        </w:rPr>
        <w:t xml:space="preserve">        - TOPIC: The address type is TOPIC.</w:t>
      </w:r>
    </w:p>
    <w:p>
      <w:pPr>
        <w:pStyle w:val="3"/>
        <w:rPr>
          <w:lang w:eastAsia="zh-CN"/>
        </w:rPr>
      </w:pPr>
      <w:bookmarkStart w:id="1456" w:name="_Toc97197238"/>
      <w:bookmarkStart w:id="1457" w:name="_Toc162005714"/>
      <w:bookmarkStart w:id="1458" w:name="_Toc122117513"/>
      <w:bookmarkStart w:id="1459" w:name="_Toc96996832"/>
      <w:r>
        <w:rPr>
          <w:lang w:eastAsia="zh-CN"/>
        </w:rPr>
        <w:t>A.5</w:t>
      </w:r>
      <w:r>
        <w:rPr>
          <w:lang w:eastAsia="zh-CN"/>
        </w:rPr>
        <w:tab/>
      </w:r>
      <w:r>
        <w:rPr>
          <w:lang w:eastAsia="zh-CN"/>
        </w:rPr>
        <w:t>MSGG_N3GDelivery API</w:t>
      </w:r>
      <w:bookmarkEnd w:id="1456"/>
      <w:bookmarkEnd w:id="1457"/>
      <w:bookmarkEnd w:id="1458"/>
      <w:bookmarkEnd w:id="1459"/>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MSGG_N3GDelivery</w:t>
      </w:r>
    </w:p>
    <w:p>
      <w:pPr>
        <w:pStyle w:val="100"/>
        <w:rPr>
          <w:lang w:eastAsia="zh-CN"/>
        </w:rPr>
      </w:pPr>
      <w:r>
        <w:rPr>
          <w:lang w:eastAsia="zh-CN"/>
        </w:rPr>
        <w:t xml:space="preserve">  version: 1.</w:t>
      </w:r>
      <w:r>
        <w:rPr>
          <w:rFonts w:hint="eastAsia"/>
          <w:lang w:val="en-US" w:eastAsia="zh-CN"/>
        </w:rPr>
        <w:t>1</w:t>
      </w:r>
      <w:r>
        <w:rPr>
          <w:lang w:eastAsia="zh-CN"/>
        </w:rPr>
        <w:t>.0</w:t>
      </w:r>
    </w:p>
    <w:p>
      <w:pPr>
        <w:pStyle w:val="100"/>
        <w:rPr>
          <w:lang w:eastAsia="zh-CN"/>
        </w:rPr>
      </w:pPr>
      <w:r>
        <w:rPr>
          <w:lang w:eastAsia="zh-CN"/>
        </w:rPr>
        <w:t xml:space="preserve">  description: |</w:t>
      </w:r>
    </w:p>
    <w:p>
      <w:pPr>
        <w:pStyle w:val="100"/>
        <w:rPr>
          <w:lang w:eastAsia="zh-CN"/>
        </w:rPr>
      </w:pPr>
      <w:r>
        <w:rPr>
          <w:lang w:eastAsia="zh-CN"/>
        </w:rPr>
        <w:t xml:space="preserve">    API for MSGG N3G Message Delivery Service.  </w:t>
      </w:r>
    </w:p>
    <w:p>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6</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'{apiRoot}/msgg-n3gdelivery/v1'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eastAsia="zh-CN"/>
        </w:rPr>
        <w:t>122</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eastAsia="等线"/>
          <w:lang w:eastAsia="zh-CN"/>
        </w:rPr>
        <w:t xml:space="preserve"> []</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NON-3GPP Message Gateway</w:t>
      </w:r>
    </w:p>
    <w:p>
      <w:pPr>
        <w:pStyle w:val="100"/>
        <w:rPr>
          <w:lang w:eastAsia="zh-CN"/>
        </w:rPr>
      </w:pPr>
      <w:r>
        <w:rPr>
          <w:lang w:eastAsia="zh-CN"/>
        </w:rPr>
        <w:t xml:space="preserve">      tags:</w:t>
      </w:r>
    </w:p>
    <w:p>
      <w:pPr>
        <w:pStyle w:val="100"/>
        <w:rPr>
          <w:lang w:eastAsia="zh-CN"/>
        </w:rPr>
      </w:pPr>
      <w:r>
        <w:rPr>
          <w:lang w:eastAsia="zh-CN"/>
        </w:rPr>
        <w:t xml:space="preserve">        - N3G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'#/components/schemas/N3gMessageDelivery'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NON-3GPP Message Gateway</w:t>
      </w:r>
    </w:p>
    <w:p>
      <w:pPr>
        <w:pStyle w:val="100"/>
        <w:rPr>
          <w:lang w:eastAsia="zh-CN"/>
        </w:rPr>
      </w:pPr>
      <w:r>
        <w:rPr>
          <w:lang w:eastAsia="zh-CN"/>
        </w:rPr>
        <w:t xml:space="preserve">      tags:</w:t>
      </w:r>
    </w:p>
    <w:p>
      <w:pPr>
        <w:pStyle w:val="100"/>
        <w:rPr>
          <w:lang w:eastAsia="zh-CN"/>
        </w:rPr>
      </w:pPr>
      <w:r>
        <w:rPr>
          <w:lang w:eastAsia="zh-CN"/>
        </w:rPr>
        <w:t xml:space="preserve">        - N3G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eastAsia="等线"/>
          <w:lang w:eastAsia="zh-CN"/>
        </w:rPr>
        <w:t>tokenUrl</w:t>
      </w:r>
      <w:r>
        <w:rPr>
          <w:lang w:eastAsia="zh-CN"/>
        </w:rPr>
        <w:t>}'</w:t>
      </w:r>
    </w:p>
    <w:p>
      <w:pPr>
        <w:pStyle w:val="100"/>
        <w:rPr>
          <w:lang w:eastAsia="zh-CN"/>
        </w:rPr>
      </w:pPr>
      <w:r>
        <w:rPr>
          <w:lang w:eastAsia="zh-CN"/>
        </w:rPr>
        <w:t xml:space="preserve">          scopes:</w:t>
      </w:r>
      <w:r>
        <w:rPr>
          <w:rFonts w:eastAsia="等线"/>
          <w:lang w:eastAsia="zh-CN"/>
        </w:rPr>
        <w:t xml:space="preserve"> {}</w:t>
      </w:r>
    </w:p>
    <w:p>
      <w:pPr>
        <w:pStyle w:val="100"/>
        <w:rPr>
          <w:lang w:eastAsia="zh-CN"/>
        </w:rPr>
      </w:pP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N3gMessageDelivery:</w:t>
      </w:r>
    </w:p>
    <w:p>
      <w:pPr>
        <w:pStyle w:val="100"/>
        <w:rPr>
          <w:lang w:eastAsia="zh-CN"/>
        </w:rPr>
      </w:pPr>
      <w:r>
        <w:rPr>
          <w:lang w:eastAsia="zh-CN"/>
        </w:rPr>
        <w:t xml:space="preserve">      description: N3G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
      <w:pPr>
        <w:keepNext/>
        <w:keepLines/>
        <w:pBdr>
          <w:top w:val="single" w:color="auto" w:sz="12" w:space="3"/>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r>
      <w:r>
        <w:rPr>
          <w:rFonts w:ascii="Arial" w:hAnsi="Arial"/>
          <w:sz w:val="36"/>
          <w:lang w:eastAsia="zh-CN"/>
        </w:rPr>
        <w:t>MSGG_BGDelivery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MSGG_BGDelivery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hint="eastAsia" w:ascii="Courier New" w:hAnsi="Courier New" w:cs="Courier New"/>
          <w:sz w:val="16"/>
          <w:lang w:val="en-US" w:eastAsia="zh-CN"/>
        </w:rPr>
        <w:t>4</w:t>
      </w:r>
      <w:r>
        <w:rPr>
          <w:rFonts w:ascii="Courier New" w:hAnsi="Courier New" w:cs="Courier New"/>
          <w:sz w:val="16"/>
          <w:lang w:val="fr-FR" w:eastAsia="zh-CN"/>
        </w:rPr>
        <w:t xml:space="preserve">, 3GPP Organizational Partners (ARIB, ATIS, CCSA, ETSI, TSDSI, TTA, TTC).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w:t>
      </w:r>
      <w:r>
        <w:rPr>
          <w:rFonts w:hint="eastAsia" w:ascii="Courier New" w:hAnsi="Courier New" w:cs="Courier New"/>
          <w:sz w:val="16"/>
          <w:lang w:val="en-US" w:eastAsia="zh-CN"/>
        </w:rPr>
        <w:t>6</w:t>
      </w:r>
      <w:r>
        <w:rPr>
          <w:rFonts w:ascii="Courier New" w:hAnsi="Courier New" w:cs="Courier New"/>
          <w:sz w:val="16"/>
          <w:lang w:val="fr-FR" w:eastAsia="zh-CN"/>
        </w:rPr>
        <w:t>.0; Enabling MSGin5G Service; Application Programming Interfaces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'{apiRoot}/msgg-bgdelivery/v1'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hint="eastAsia" w:ascii="Courier New" w:hAnsi="Courier New" w:cs="Courier New"/>
          <w:sz w:val="16"/>
          <w:lang w:val="en-US" w:eastAsia="zh-CN"/>
        </w:rPr>
        <w:t>5.2.</w:t>
      </w:r>
      <w:r>
        <w:rPr>
          <w:rFonts w:ascii="Courier New" w:hAnsi="Courier New" w:cs="Courier New"/>
          <w:sz w:val="16"/>
          <w:lang w:val="fr-FR" w:eastAsia="zh-CN"/>
        </w:rPr>
        <w:t>4 of 3GPP TS 29.</w:t>
      </w:r>
      <w:r>
        <w:rPr>
          <w:rFonts w:hint="eastAsia" w:ascii="Courier New" w:hAnsi="Courier New" w:cs="Courier New"/>
          <w:sz w:val="16"/>
          <w:lang w:val="en-US" w:eastAsia="zh-CN"/>
        </w:rPr>
        <w:t>122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r>
        <w:rPr>
          <w:rFonts w:ascii="Courier New" w:hAnsi="Courier New" w:eastAsia="等线"/>
          <w:sz w:val="16"/>
          <w:lang w:eastAsia="zh-CN"/>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/deliver-message: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summary: deliver message to Broadcast Message Gateway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'#/components/schemas/BgMessageDelivery'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delivery successful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hAnsi="Courier New" w:eastAsia="等线"/>
          <w:sz w:val="16"/>
          <w:lang w:eastAsia="zh-CN"/>
        </w:rPr>
        <w:t>tokenUrl</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r>
        <w:rPr>
          <w:rFonts w:ascii="Courier New" w:hAnsi="Courier New" w:eastAsia="等线"/>
          <w:sz w:val="16"/>
          <w:lang w:eastAsia="zh-CN"/>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BgMessageDelivery: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delivery 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delivStReqInd: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grpSrvId: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msgTopic: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payload: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segInd: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segParams: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hint="eastAsia" w:ascii="Courier New" w:hAnsi="Courier New" w:cs="Courier New"/>
          <w:sz w:val="16"/>
          <w:lang w:val="en-US" w:eastAsia="zh-CN"/>
        </w:rPr>
        <w:t>S</w:t>
      </w:r>
      <w:r>
        <w:rPr>
          <w:rFonts w:ascii="Courier New" w:hAnsi="Courier New" w:cs="Courier New"/>
          <w:sz w:val="16"/>
          <w:lang w:val="fr-FR" w:eastAsia="zh-CN"/>
        </w:rPr>
        <w:t>_MSGDelivery.yaml#/components/schemas/MessageSegmentParameters'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priority: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hint="eastAsia" w:ascii="Courier New" w:hAnsi="Courier New" w:cs="Courier New"/>
          <w:sz w:val="16"/>
          <w:lang w:val="en-US" w:eastAsia="zh-CN"/>
        </w:rPr>
        <w:t>S</w:t>
      </w:r>
      <w:r>
        <w:rPr>
          <w:rFonts w:ascii="Courier New" w:hAnsi="Courier New" w:cs="Courier New"/>
          <w:sz w:val="16"/>
          <w:lang w:val="fr-FR" w:eastAsia="zh-CN"/>
        </w:rPr>
        <w:t>_MSGDelivery.yaml#/components/schemas/Priority'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keepNext/>
        <w:keepLines/>
        <w:pBdr>
          <w:top w:val="single" w:color="auto" w:sz="12" w:space="3"/>
        </w:pBdr>
        <w:spacing w:before="240"/>
        <w:ind w:left="1134" w:hanging="1134"/>
        <w:outlineLvl w:val="0"/>
        <w:rPr>
          <w:rFonts w:ascii="Arial" w:hAnsi="Arial"/>
          <w:sz w:val="36"/>
          <w:lang w:eastAsia="zh-CN"/>
        </w:rPr>
      </w:pPr>
      <w:bookmarkStart w:id="1460" w:name="_Hlk130559617"/>
      <w:bookmarkStart w:id="1461" w:name="_Toc97155444"/>
      <w:bookmarkStart w:id="1462" w:name="_Toc97045699"/>
      <w:bookmarkStart w:id="1463" w:name="_Toc101521584"/>
      <w:bookmarkStart w:id="1464" w:name="_Toc85734444"/>
      <w:bookmarkStart w:id="1465" w:name="_Toc97042555"/>
      <w:bookmarkStart w:id="1466" w:name="_Toc129169779"/>
      <w:bookmarkStart w:id="1467" w:name="_Toc89431743"/>
      <w:r>
        <w:rPr>
          <w:rFonts w:ascii="Arial" w:hAnsi="Arial"/>
          <w:sz w:val="36"/>
          <w:lang w:eastAsia="zh-CN"/>
        </w:rPr>
        <w:t>A.</w:t>
      </w:r>
      <w:r>
        <w:rPr>
          <w:rFonts w:hint="eastAsia" w:ascii="Arial" w:hAnsi="Arial"/>
          <w:sz w:val="36"/>
          <w:lang w:val="en-US" w:eastAsia="zh-CN"/>
        </w:rPr>
        <w:t>7</w:t>
      </w:r>
      <w:r>
        <w:rPr>
          <w:rFonts w:ascii="Arial" w:hAnsi="Arial"/>
          <w:sz w:val="36"/>
          <w:lang w:eastAsia="zh-CN"/>
        </w:rPr>
        <w:tab/>
      </w:r>
      <w:r>
        <w:rPr>
          <w:rFonts w:hint="eastAsia" w:ascii="Arial" w:hAnsi="Arial"/>
          <w:sz w:val="36"/>
          <w:lang w:eastAsia="zh-CN"/>
        </w:rPr>
        <w:t>MSGS_TopiclistEvent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w:t>
      </w:r>
      <w:r>
        <w:rPr>
          <w:rFonts w:hint="eastAsia" w:ascii="Courier New" w:hAnsi="Courier New" w:cs="Courier New"/>
          <w:sz w:val="16"/>
          <w:lang w:val="fr-FR" w:eastAsia="zh-CN"/>
        </w:rPr>
        <w:t>MSGS_TopiclistEvent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w:t>
      </w:r>
      <w:r>
        <w:rPr>
          <w:rFonts w:hint="eastAsia" w:ascii="Courier New" w:hAnsi="Courier New" w:cs="Courier New"/>
          <w:sz w:val="16"/>
          <w:lang w:val="en-US" w:eastAsia="zh-CN"/>
        </w:rPr>
        <w:t>Topic Messaging Event</w:t>
      </w:r>
      <w:r>
        <w:rPr>
          <w:rFonts w:ascii="Courier New" w:hAnsi="Courier New" w:cs="Courier New"/>
          <w:sz w:val="16"/>
          <w:lang w:val="fr-FR" w:eastAsia="zh-CN"/>
        </w:rPr>
        <w:t xml:space="preserve"> Service.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hint="eastAsia" w:ascii="Courier New" w:hAnsi="Courier New" w:cs="Courier New"/>
          <w:sz w:val="16"/>
          <w:lang w:val="en-US" w:eastAsia="zh-CN"/>
        </w:rPr>
        <w:t>4</w:t>
      </w:r>
      <w:r>
        <w:rPr>
          <w:rFonts w:ascii="Courier New" w:hAnsi="Courier New" w:cs="Courier New"/>
          <w:sz w:val="16"/>
          <w:lang w:val="fr-FR" w:eastAsia="zh-CN"/>
        </w:rPr>
        <w:t xml:space="preserve">, 3GPP Organizational Partners (ARIB, ATIS, CCSA, ETSI, TSDSI, TTA, TTC).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w:t>
      </w:r>
      <w:r>
        <w:rPr>
          <w:rFonts w:hint="eastAsia" w:ascii="Courier New" w:hAnsi="Courier New" w:cs="Courier New"/>
          <w:sz w:val="16"/>
          <w:lang w:val="en-US" w:eastAsia="zh-CN"/>
        </w:rPr>
        <w:t>6</w:t>
      </w:r>
      <w:r>
        <w:rPr>
          <w:rFonts w:ascii="Courier New" w:hAnsi="Courier New" w:cs="Courier New"/>
          <w:sz w:val="16"/>
          <w:lang w:val="fr-FR" w:eastAsia="zh-CN"/>
        </w:rPr>
        <w:t>.0; Enabling MSGin5G Service; Application Programming Interfaces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w:t>
      </w:r>
      <w:r>
        <w:rPr>
          <w:rFonts w:hint="eastAsia" w:ascii="Courier New" w:hAnsi="Courier New" w:cs="Courier New"/>
          <w:sz w:val="16"/>
          <w:lang w:val="fr-FR" w:eastAsia="zh-CN"/>
        </w:rPr>
        <w:t>msgs-topiclistevent</w:t>
      </w:r>
      <w:r>
        <w:rPr>
          <w:rFonts w:ascii="Courier New" w:hAnsi="Courier New" w:cs="Courier New"/>
          <w:sz w:val="16"/>
          <w:lang w:val="fr-FR" w:eastAsia="zh-CN"/>
        </w:rPr>
        <w:t>/v1'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hint="eastAsia" w:ascii="Courier New" w:hAnsi="Courier New" w:cs="Courier New"/>
          <w:sz w:val="16"/>
          <w:lang w:val="en-US" w:eastAsia="zh-CN"/>
        </w:rPr>
        <w:t>5.2.</w:t>
      </w:r>
      <w:r>
        <w:rPr>
          <w:rFonts w:ascii="Courier New" w:hAnsi="Courier New" w:cs="Courier New"/>
          <w:sz w:val="16"/>
          <w:lang w:val="fr-FR" w:eastAsia="zh-CN"/>
        </w:rPr>
        <w:t>4 of 3GPP TS 29.</w:t>
      </w:r>
      <w:r>
        <w:rPr>
          <w:rFonts w:hint="eastAsia" w:ascii="Courier New" w:hAnsi="Courier New" w:cs="Courier New"/>
          <w:sz w:val="16"/>
          <w:lang w:val="fr-FR" w:eastAsia="zh-CN"/>
        </w:rPr>
        <w:t>122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msgs-topiclistevent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topiclist-subscriptions</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summary: </w:t>
      </w:r>
      <w:r>
        <w:rPr>
          <w:rFonts w:hint="eastAsia" w:ascii="Courier New" w:hAnsi="Courier New" w:cs="Courier New"/>
          <w:sz w:val="16"/>
          <w:lang w:val="en-US" w:eastAsia="zh-CN"/>
        </w:rPr>
        <w:t>subscribe to Messaging Topic list on a MSGin5G 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en-US" w:eastAsia="zh-CN"/>
        </w:rPr>
        <w:t>Topic List 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w:t>
      </w:r>
      <w:r>
        <w:rPr>
          <w:rFonts w:hint="eastAsia" w:ascii="Courier New" w:hAnsi="Courier New" w:cs="Courier New"/>
          <w:sz w:val="16"/>
          <w:lang w:val="fr-FR" w:eastAsia="zh-CN"/>
        </w:rPr>
        <w:t>TopicListSubscription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callbacks: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Messaging</w:t>
      </w:r>
      <w:r>
        <w:rPr>
          <w:rFonts w:hint="eastAsia" w:ascii="Courier New" w:hAnsi="Courier New" w:cs="Courier New"/>
          <w:sz w:val="16"/>
          <w:lang w:val="fr-FR" w:eastAsia="zh-CN"/>
        </w:rPr>
        <w:t>TopicListNotification: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w:t>
      </w:r>
      <w:r>
        <w:rPr>
          <w:rFonts w:ascii="Courier New" w:hAnsi="Courier New" w:cs="Courier New"/>
          <w:sz w:val="16"/>
          <w:lang w:val="fr-FR" w:eastAsia="zh-CN"/>
        </w:rPr>
        <w:t>$</w:t>
      </w:r>
      <w:r>
        <w:rPr>
          <w:rFonts w:hint="eastAsia" w:ascii="Courier New" w:hAnsi="Courier New" w:cs="Courier New"/>
          <w:sz w:val="16"/>
          <w:lang w:val="fr-FR" w:eastAsia="zh-CN"/>
        </w:rPr>
        <w:t>request.body#/notificationURI}':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'#/components/schemas/TopicListNotification'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No Content (successful notification)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'307':</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'TS29122_CommonData.yaml#/components/responses/307'</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'308':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'TS29122_CommonData.yaml#/components/responses/308'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w:t>
      </w:r>
      <w:r>
        <w:rPr>
          <w:rFonts w:hint="eastAsia" w:ascii="Courier New" w:hAnsi="Courier New" w:cs="Courier New"/>
          <w:sz w:val="16"/>
          <w:lang w:val="en-US" w:eastAsia="zh-CN"/>
        </w:rPr>
        <w:t>Topic list on the MSGin5G Server is</w:t>
      </w:r>
      <w:r>
        <w:rPr>
          <w:rFonts w:hint="eastAsia" w:ascii="Courier New" w:hAnsi="Courier New" w:cs="Courier New"/>
          <w:sz w:val="16"/>
          <w:lang w:val="fr-FR" w:eastAsia="zh-CN"/>
        </w:rPr>
        <w:t xml:space="preserve"> successfully </w:t>
      </w:r>
      <w:r>
        <w:rPr>
          <w:rFonts w:hint="eastAsia" w:ascii="Courier New" w:hAnsi="Courier New" w:cs="Courier New"/>
          <w:sz w:val="16"/>
          <w:lang w:val="en-US" w:eastAsia="zh-CN"/>
        </w:rPr>
        <w:t>subscribed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'#/components/schemas/TopicListSubscriptionAck'</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headers: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Location: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'Contains the URI of the newly created resource'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/topiclist-subscriptions/{subscriptionId}: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post</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summary: </w:t>
      </w:r>
      <w:r>
        <w:rPr>
          <w:rFonts w:hint="eastAsia" w:ascii="Courier New" w:hAnsi="Courier New" w:cs="Courier New"/>
          <w:sz w:val="16"/>
          <w:lang w:val="en-US" w:eastAsia="zh-CN"/>
        </w:rPr>
        <w:t>Unsubscribe</w:t>
      </w: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to Messaging Topic list on a</w:t>
      </w:r>
      <w:r>
        <w:rPr>
          <w:rFonts w:hint="eastAsia" w:ascii="Courier New" w:hAnsi="Courier New" w:cs="Courier New"/>
          <w:sz w:val="16"/>
          <w:lang w:val="fr-FR" w:eastAsia="zh-CN"/>
        </w:rPr>
        <w:t xml:space="preserve"> MSGin5G 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w:t>
      </w:r>
      <w:r>
        <w:rPr>
          <w:rFonts w:hint="eastAsia" w:ascii="Courier New" w:hAnsi="Courier New" w:cs="Courier New"/>
          <w:sz w:val="16"/>
          <w:lang w:val="en-US" w:eastAsia="zh-CN"/>
        </w:rPr>
        <w:t>Topic List Unsubscription</w:t>
      </w:r>
      <w:r>
        <w:rPr>
          <w:rFonts w:hint="eastAsia" w:ascii="Courier New" w:hAnsi="Courier New" w:cs="Courier New"/>
          <w:sz w:val="16"/>
          <w:lang w:val="fr-FR" w:eastAsia="zh-CN"/>
        </w:rPr>
        <w:t>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parameters: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name: subscriptionId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in: path</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w:t>
      </w:r>
      <w:r>
        <w:rPr>
          <w:rFonts w:hint="eastAsia" w:ascii="Courier New" w:hAnsi="Courier New" w:cs="Courier New"/>
          <w:sz w:val="16"/>
          <w:lang w:val="en-US" w:eastAsia="zh-CN"/>
        </w:rPr>
        <w:t>Topic list</w:t>
      </w:r>
      <w:r>
        <w:rPr>
          <w:rFonts w:hint="eastAsia" w:ascii="Courier New" w:hAnsi="Courier New" w:cs="Courier New"/>
          <w:sz w:val="16"/>
          <w:lang w:val="fr-FR" w:eastAsia="zh-CN"/>
        </w:rPr>
        <w:t xml:space="preserve"> subscription</w:t>
      </w:r>
      <w:r>
        <w:rPr>
          <w:rFonts w:hint="eastAsia" w:ascii="Courier New" w:hAnsi="Courier New" w:cs="Courier New"/>
          <w:sz w:val="16"/>
          <w:lang w:val="en-US" w:eastAsia="zh-CN"/>
        </w:rPr>
        <w:t xml:space="preserve"> </w:t>
      </w:r>
      <w:r>
        <w:rPr>
          <w:rFonts w:hint="eastAsia" w:ascii="Courier New" w:hAnsi="Courier New" w:cs="Courier New"/>
          <w:sz w:val="16"/>
          <w:lang w:val="fr-FR" w:eastAsia="zh-CN"/>
        </w:rPr>
        <w:t>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w:t>
      </w:r>
      <w:r>
        <w:rPr>
          <w:rFonts w:hint="eastAsia" w:ascii="Courier New" w:hAnsi="Courier New" w:cs="Courier New"/>
          <w:sz w:val="16"/>
          <w:lang w:val="fr-FR" w:eastAsia="zh-CN"/>
        </w:rPr>
        <w:t>TopicList</w:t>
      </w:r>
      <w:r>
        <w:rPr>
          <w:rFonts w:hint="eastAsia" w:ascii="Courier New" w:hAnsi="Courier New" w:cs="Courier New"/>
          <w:sz w:val="16"/>
          <w:lang w:val="en-US" w:eastAsia="zh-CN"/>
        </w:rPr>
        <w:t>Uns</w:t>
      </w:r>
      <w:r>
        <w:rPr>
          <w:rFonts w:hint="eastAsia" w:ascii="Courier New" w:hAnsi="Courier New" w:cs="Courier New"/>
          <w:sz w:val="16"/>
          <w:lang w:val="fr-FR" w:eastAsia="zh-CN"/>
        </w:rPr>
        <w:t>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The individual Topic list </w:t>
      </w:r>
      <w:r>
        <w:rPr>
          <w:rFonts w:hint="eastAsia" w:ascii="Courier New" w:hAnsi="Courier New" w:cs="Courier New"/>
          <w:sz w:val="16"/>
          <w:lang w:val="en-US" w:eastAsia="zh-CN"/>
        </w:rPr>
        <w:t>un</w:t>
      </w:r>
      <w:r>
        <w:rPr>
          <w:rFonts w:hint="eastAsia" w:ascii="Courier New" w:hAnsi="Courier New" w:cs="Courier New"/>
          <w:sz w:val="16"/>
          <w:lang w:val="fr-FR" w:eastAsia="zh-CN"/>
        </w:rPr>
        <w:t>subscription is successfully</w:t>
      </w:r>
      <w:r>
        <w:rPr>
          <w:rFonts w:hint="eastAsia" w:ascii="Courier New" w:hAnsi="Courier New" w:cs="Courier New"/>
          <w:sz w:val="16"/>
          <w:lang w:val="en-US" w:eastAsia="zh-CN"/>
        </w:rPr>
        <w:t xml:space="preserve"> handled with the subscription not deleted</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'#/components/schemas/TopicListUnsub</w:t>
      </w:r>
      <w:r>
        <w:rPr>
          <w:rFonts w:hint="eastAsia" w:ascii="Courier New" w:hAnsi="Courier New" w:cs="Courier New"/>
          <w:sz w:val="16"/>
          <w:lang w:val="en-US" w:eastAsia="zh-CN"/>
        </w:rPr>
        <w:t>s</w:t>
      </w:r>
      <w:r>
        <w:rPr>
          <w:rFonts w:hint="eastAsia" w:ascii="Courier New" w:hAnsi="Courier New" w:cs="Courier New"/>
          <w:sz w:val="16"/>
          <w:lang w:val="fr-FR" w:eastAsia="zh-CN"/>
        </w:rPr>
        <w:t>criptionAck'</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No Content. The individual MSGin5G Server Messaging Topic list subscription matching the subscription</w:t>
      </w:r>
      <w:r>
        <w:rPr>
          <w:rFonts w:hint="eastAsia" w:ascii="Courier New" w:hAnsi="Courier New" w:cs="Courier New"/>
          <w:sz w:val="16"/>
          <w:lang w:val="en-US" w:eastAsia="zh-CN"/>
        </w:rPr>
        <w:t xml:space="preserve"> </w:t>
      </w:r>
      <w:r>
        <w:rPr>
          <w:rFonts w:hint="eastAsia" w:ascii="Courier New" w:hAnsi="Courier New" w:cs="Courier New"/>
          <w:sz w:val="16"/>
          <w:lang w:val="fr-FR" w:eastAsia="zh-CN"/>
        </w:rPr>
        <w:t>Id is successfully deleted</w:t>
      </w:r>
      <w:r>
        <w:rPr>
          <w:rFonts w:hint="eastAsia" w:ascii="Courier New" w:hAnsi="Courier New" w:cs="Courier New"/>
          <w:sz w:val="16"/>
          <w:lang w:val="en-US" w:eastAsia="zh-CN"/>
        </w:rPr>
        <w:t>.</w:t>
      </w:r>
      <w:r>
        <w:rPr>
          <w:rFonts w:hint="eastAsia" w:ascii="Courier New" w:hAnsi="Courier New" w:cs="Courier New"/>
          <w:sz w:val="16"/>
          <w:lang w:val="fr-FR" w:eastAsia="zh-CN"/>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/request-topic-subscription: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summary: subscribe to Messaging Topic on a MSGin5G 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w:t>
      </w:r>
      <w:r>
        <w:rPr>
          <w:rFonts w:hint="eastAsia" w:ascii="Courier New" w:hAnsi="Courier New" w:cs="Courier New"/>
          <w:sz w:val="16"/>
          <w:lang w:val="en-US" w:eastAsia="zh-CN"/>
        </w:rPr>
        <w:t>Messaging Topic 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The </w:t>
      </w:r>
      <w:r>
        <w:rPr>
          <w:rFonts w:hint="eastAsia" w:ascii="Courier New" w:hAnsi="Courier New" w:cs="Courier New"/>
          <w:sz w:val="16"/>
          <w:lang w:val="en-US" w:eastAsia="zh-CN"/>
        </w:rPr>
        <w:t>Messaging Topic subscription</w:t>
      </w:r>
      <w:r>
        <w:rPr>
          <w:rFonts w:hint="eastAsia" w:ascii="Courier New" w:hAnsi="Courier New" w:cs="Courier New"/>
          <w:sz w:val="16"/>
          <w:lang w:val="fr-FR" w:eastAsia="zh-CN"/>
        </w:rPr>
        <w:t xml:space="preserve"> is </w:t>
      </w:r>
      <w:r>
        <w:rPr>
          <w:rFonts w:hint="eastAsia" w:ascii="Courier New" w:hAnsi="Courier New" w:cs="Courier New"/>
          <w:sz w:val="16"/>
          <w:lang w:val="en-US" w:eastAsia="zh-CN"/>
        </w:rPr>
        <w:t>created</w:t>
      </w:r>
      <w:r>
        <w:rPr>
          <w:rFonts w:hint="eastAsia" w:ascii="Courier New" w:hAnsi="Courier New" w:cs="Courier New"/>
          <w:sz w:val="16"/>
          <w:lang w:val="fr-FR" w:eastAsia="zh-CN"/>
        </w:rPr>
        <w:t xml:space="preserve"> successfully.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'#/components/schemas/TopicSubscriptionAck'</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/request-topic-</w:t>
      </w:r>
      <w:r>
        <w:rPr>
          <w:rFonts w:hint="eastAsia" w:ascii="Courier New" w:hAnsi="Courier New" w:cs="Courier New"/>
          <w:sz w:val="16"/>
          <w:lang w:val="en-US" w:eastAsia="zh-CN"/>
        </w:rPr>
        <w:t>un</w:t>
      </w:r>
      <w:r>
        <w:rPr>
          <w:rFonts w:hint="eastAsia" w:ascii="Courier New" w:hAnsi="Courier New" w:cs="Courier New"/>
          <w:sz w:val="16"/>
          <w:lang w:val="fr-FR" w:eastAsia="zh-CN"/>
        </w:rPr>
        <w:t>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summary: </w:t>
      </w:r>
      <w:r>
        <w:rPr>
          <w:rFonts w:hint="eastAsia" w:ascii="Courier New" w:hAnsi="Courier New" w:cs="Courier New"/>
          <w:sz w:val="16"/>
          <w:lang w:val="en-US" w:eastAsia="zh-CN"/>
        </w:rPr>
        <w:t>un</w:t>
      </w:r>
      <w:r>
        <w:rPr>
          <w:rFonts w:hint="eastAsia" w:ascii="Courier New" w:hAnsi="Courier New" w:cs="Courier New"/>
          <w:sz w:val="16"/>
          <w:lang w:val="fr-FR" w:eastAsia="zh-CN"/>
        </w:rPr>
        <w:t>subscribe to Messaging Topic on a MSGin5G 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w:t>
      </w:r>
      <w:r>
        <w:rPr>
          <w:rFonts w:hint="eastAsia" w:ascii="Courier New" w:hAnsi="Courier New" w:cs="Courier New"/>
          <w:sz w:val="16"/>
          <w:lang w:val="en-US" w:eastAsia="zh-CN"/>
        </w:rPr>
        <w:t>Messaging Topic Unsubscription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'#/components/schemas/TopicUnsubscription'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 xml:space="preserve">  </w:t>
      </w:r>
      <w:r>
        <w:rPr>
          <w:rFonts w:hint="eastAsia" w:ascii="Courier New" w:hAnsi="Courier New" w:cs="Courier New"/>
          <w:sz w:val="16"/>
          <w:lang w:val="fr-FR" w:eastAsia="zh-CN"/>
        </w:rPr>
        <w:t>'204':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No Content. The Messaging Topic </w:t>
      </w:r>
      <w:r>
        <w:rPr>
          <w:rFonts w:hint="eastAsia" w:ascii="Courier New" w:hAnsi="Courier New" w:cs="Courier New"/>
          <w:sz w:val="16"/>
          <w:lang w:val="en-US" w:eastAsia="zh-CN"/>
        </w:rPr>
        <w:t xml:space="preserve">subscription </w:t>
      </w:r>
      <w:r>
        <w:rPr>
          <w:rFonts w:hint="eastAsia" w:ascii="Courier New" w:hAnsi="Courier New" w:cs="Courier New"/>
          <w:sz w:val="16"/>
          <w:lang w:val="fr-FR" w:eastAsia="zh-CN"/>
        </w:rPr>
        <w:t xml:space="preserve">is </w:t>
      </w:r>
      <w:r>
        <w:rPr>
          <w:rFonts w:hint="eastAsia" w:ascii="Courier New" w:hAnsi="Courier New" w:cs="Courier New"/>
          <w:sz w:val="16"/>
          <w:lang w:val="en-US" w:eastAsia="zh-CN"/>
        </w:rPr>
        <w:t>removed</w:t>
      </w:r>
      <w:r>
        <w:rPr>
          <w:rFonts w:hint="eastAsia" w:ascii="Courier New" w:hAnsi="Courier New" w:cs="Courier New"/>
          <w:sz w:val="16"/>
          <w:lang w:val="fr-FR" w:eastAsia="zh-CN"/>
        </w:rPr>
        <w:t xml:space="preserve"> successfully.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hint="eastAsia" w:ascii="Courier New" w:hAnsi="Courier New" w:cs="Courier New"/>
          <w:sz w:val="16"/>
          <w:lang w:val="fr-FR" w:eastAsia="zh-CN"/>
        </w:rPr>
        <w:t>{tokenUrl}</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scopes:</w:t>
      </w:r>
      <w:r>
        <w:rPr>
          <w:rFonts w:hint="eastAsia" w:ascii="Courier New" w:hAnsi="Courier New" w:cs="Courier New"/>
          <w:sz w:val="16"/>
          <w:lang w:val="en-US" w:eastAsia="zh-CN"/>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subscription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notificationURI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notificationURI</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'TS29122_CommonData.yaml#/components/schemas/Uri'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suppFeat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'TS29571_CommonData.yaml#/components/schemas/SupportedFeatures'</w:t>
      </w:r>
    </w:p>
    <w:bookmarkEnd w:id="1460"/>
    <w:bookmarkEnd w:id="1461"/>
    <w:bookmarkEnd w:id="1462"/>
    <w:bookmarkEnd w:id="1463"/>
    <w:bookmarkEnd w:id="1464"/>
    <w:bookmarkEnd w:id="1465"/>
    <w:bookmarkEnd w:id="1466"/>
    <w:bookmarkEnd w:id="1467"/>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TopicListUnsubscription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unsubscription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TopicListSubscriptionAck</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Response of Messaging Topic list 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subStat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subStat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suppFeat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'TS29571_CommonData.yaml#/components/schemas/SupportedFeatures'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TopicListUnsubscriptionAck</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Response of Messaging Topic list unsubscription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subStat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subStat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subscription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type</w:t>
      </w: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A list of </w:t>
      </w:r>
      <w:r>
        <w:rPr>
          <w:rFonts w:hint="eastAsia" w:ascii="Courier New" w:hAnsi="Courier New" w:cs="Courier New"/>
          <w:sz w:val="16"/>
          <w:lang w:val="en-US" w:eastAsia="zh-CN"/>
        </w:rPr>
        <w:t>Messaging Topics to be subscribed</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TopicSubscriptionAck</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Response of Messaging Topic 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subStat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subStat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TopicUnsubscription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unsubscription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type</w:t>
      </w: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A list of </w:t>
      </w:r>
      <w:r>
        <w:rPr>
          <w:rFonts w:hint="eastAsia" w:ascii="Courier New" w:hAnsi="Courier New" w:cs="Courier New"/>
          <w:sz w:val="16"/>
          <w:lang w:val="en-US" w:eastAsia="zh-CN"/>
        </w:rPr>
        <w:t>Messaging Topics to be unsubscribed</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TopicListNotification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changes notification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$ref: '#/components/schemas/MessagingTopic'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list of </w:t>
      </w:r>
      <w:r>
        <w:rPr>
          <w:rFonts w:hint="eastAsia" w:ascii="Courier New" w:hAnsi="Courier New" w:cs="Courier New"/>
          <w:sz w:val="16"/>
          <w:lang w:val="en-US" w:eastAsia="zh-CN"/>
        </w:rPr>
        <w:t>Messaging Topics for notification</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en-US" w:eastAsia="zh-CN"/>
        </w:rPr>
        <w:t>MessagingTopic</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Represent Messaging Topic 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updateStat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updateStat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w:t>
      </w:r>
      <w:r>
        <w:rPr>
          <w:rFonts w:hint="eastAsia" w:ascii="Courier New" w:hAnsi="Courier New" w:cs="Courier New"/>
          <w:sz w:val="16"/>
          <w:lang w:val="fr-FR" w:eastAsia="zh-CN"/>
        </w:rPr>
        <w:t>'#/components/schemas/UpdateStatus'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ENUMERATIONS DATA 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UpdateStatus: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anyOf: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enum: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CREATED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DELETED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This string provides forward-compatibility with future extensions to the enumeration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and is not used to encode content defined in the present version of this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Represents the </w:t>
      </w:r>
      <w:r>
        <w:rPr>
          <w:rFonts w:hint="eastAsia" w:ascii="Courier New" w:hAnsi="Courier New" w:cs="Courier New"/>
          <w:sz w:val="16"/>
          <w:lang w:val="en-US" w:eastAsia="zh-CN"/>
        </w:rPr>
        <w:t>Messaging Topic Update</w:t>
      </w:r>
      <w:r>
        <w:rPr>
          <w:rFonts w:hint="eastAsia" w:ascii="Courier New" w:hAnsi="Courier New" w:cs="Courier New"/>
          <w:sz w:val="16"/>
          <w:lang w:val="fr-FR" w:eastAsia="zh-CN"/>
        </w:rPr>
        <w:t xml:space="preserve"> status.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Possible values are: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CREATED: Indicates </w:t>
      </w:r>
      <w:r>
        <w:rPr>
          <w:rFonts w:hint="eastAsia" w:ascii="Courier New" w:hAnsi="Courier New" w:cs="Courier New"/>
          <w:sz w:val="16"/>
          <w:lang w:val="en-US" w:eastAsia="zh-CN"/>
        </w:rPr>
        <w:t>Topic newly created</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DELETED: Indicates</w:t>
      </w:r>
      <w:r>
        <w:rPr>
          <w:rFonts w:hint="eastAsia" w:ascii="Courier New" w:hAnsi="Courier New" w:cs="Courier New"/>
          <w:sz w:val="16"/>
          <w:lang w:val="en-US" w:eastAsia="zh-CN"/>
        </w:rPr>
        <w:t xml:space="preserve"> Topic newly deleted</w:t>
      </w:r>
      <w:r>
        <w:rPr>
          <w:rFonts w:hint="eastAsia" w:ascii="Courier New" w:hAnsi="Courier New" w:cs="Courier New"/>
          <w:sz w:val="16"/>
          <w:lang w:val="fr-FR" w:eastAsia="zh-CN"/>
        </w:rPr>
        <w:t>.</w:t>
      </w:r>
    </w:p>
    <w:p/>
    <w:p>
      <w:pPr>
        <w:pStyle w:val="11"/>
      </w:pPr>
      <w:r>
        <w:br w:type="page"/>
      </w:r>
      <w:bookmarkStart w:id="1468" w:name="_Toc122117514"/>
      <w:bookmarkStart w:id="1469" w:name="_Toc162005715"/>
      <w:r>
        <w:t>Annex B (informative):</w:t>
      </w:r>
      <w:r>
        <w:br w:type="textWrapping"/>
      </w:r>
      <w:r>
        <w:t>Change history</w:t>
      </w:r>
      <w:bookmarkEnd w:id="1468"/>
      <w:bookmarkEnd w:id="1469"/>
    </w:p>
    <w:p>
      <w:pPr>
        <w:pStyle w:val="112"/>
      </w:pPr>
      <w:bookmarkStart w:id="1470" w:name="historyclause"/>
      <w:bookmarkEnd w:id="1470"/>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279"/>
        <w:gridCol w:w="992"/>
        <w:gridCol w:w="473"/>
        <w:gridCol w:w="377"/>
        <w:gridCol w:w="426"/>
        <w:gridCol w:w="4584"/>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2"/>
              <w:rPr>
                <w:b/>
                <w:sz w:val="16"/>
              </w:rPr>
            </w:pPr>
            <w:r>
              <w:rPr>
                <w:b/>
                <w:sz w:val="16"/>
              </w:rPr>
              <w:t>Date</w:t>
            </w:r>
          </w:p>
        </w:tc>
        <w:tc>
          <w:tcPr>
            <w:tcW w:w="1279" w:type="dxa"/>
            <w:shd w:val="pct10" w:color="auto" w:fill="FFFFFF"/>
          </w:tcPr>
          <w:p>
            <w:pPr>
              <w:pStyle w:val="102"/>
              <w:rPr>
                <w:b/>
                <w:sz w:val="16"/>
              </w:rPr>
            </w:pPr>
            <w:r>
              <w:rPr>
                <w:b/>
                <w:sz w:val="16"/>
              </w:rPr>
              <w:t>Meeting</w:t>
            </w:r>
          </w:p>
        </w:tc>
        <w:tc>
          <w:tcPr>
            <w:tcW w:w="992" w:type="dxa"/>
            <w:shd w:val="pct10" w:color="auto" w:fill="FFFFFF"/>
          </w:tcPr>
          <w:p>
            <w:pPr>
              <w:pStyle w:val="102"/>
              <w:rPr>
                <w:b/>
                <w:sz w:val="16"/>
              </w:rPr>
            </w:pPr>
            <w:r>
              <w:rPr>
                <w:b/>
                <w:sz w:val="16"/>
              </w:rPr>
              <w:t>TDoc</w:t>
            </w:r>
          </w:p>
        </w:tc>
        <w:tc>
          <w:tcPr>
            <w:tcW w:w="473" w:type="dxa"/>
            <w:shd w:val="pct10" w:color="auto" w:fill="FFFFFF"/>
          </w:tcPr>
          <w:p>
            <w:pPr>
              <w:pStyle w:val="102"/>
              <w:rPr>
                <w:b/>
                <w:sz w:val="16"/>
              </w:rPr>
            </w:pPr>
            <w:r>
              <w:rPr>
                <w:b/>
                <w:sz w:val="16"/>
              </w:rPr>
              <w:t>CR</w:t>
            </w:r>
          </w:p>
        </w:tc>
        <w:tc>
          <w:tcPr>
            <w:tcW w:w="377" w:type="dxa"/>
            <w:shd w:val="pct10" w:color="auto" w:fill="FFFFFF"/>
          </w:tcPr>
          <w:p>
            <w:pPr>
              <w:pStyle w:val="102"/>
              <w:rPr>
                <w:b/>
                <w:sz w:val="16"/>
              </w:rPr>
            </w:pPr>
            <w:r>
              <w:rPr>
                <w:b/>
                <w:sz w:val="16"/>
              </w:rPr>
              <w:t>Rev</w:t>
            </w:r>
          </w:p>
        </w:tc>
        <w:tc>
          <w:tcPr>
            <w:tcW w:w="426" w:type="dxa"/>
            <w:shd w:val="pct10" w:color="auto" w:fill="FFFFFF"/>
          </w:tcPr>
          <w:p>
            <w:pPr>
              <w:pStyle w:val="102"/>
              <w:rPr>
                <w:b/>
                <w:sz w:val="16"/>
              </w:rPr>
            </w:pPr>
            <w:r>
              <w:rPr>
                <w:b/>
                <w:sz w:val="16"/>
              </w:rPr>
              <w:t>Cat</w:t>
            </w:r>
          </w:p>
        </w:tc>
        <w:tc>
          <w:tcPr>
            <w:tcW w:w="4584"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kern w:val="2"/>
                <w:sz w:val="16"/>
                <w:szCs w:val="16"/>
                <w:lang w:eastAsia="zh-CN"/>
              </w:rPr>
              <w:t>2021-10</w:t>
            </w:r>
          </w:p>
        </w:tc>
        <w:tc>
          <w:tcPr>
            <w:tcW w:w="1279" w:type="dxa"/>
            <w:shd w:val="solid" w:color="FFFFFF" w:fill="auto"/>
          </w:tcPr>
          <w:p>
            <w:pPr>
              <w:pStyle w:val="104"/>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sz w:val="16"/>
                <w:szCs w:val="16"/>
              </w:rPr>
            </w:pPr>
            <w:r>
              <w:rPr>
                <w:kern w:val="2"/>
                <w:sz w:val="16"/>
                <w:szCs w:val="16"/>
                <w:lang w:eastAsia="zh-CN"/>
              </w:rPr>
              <w:t>C3-215030</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pPr>
              <w:pStyle w:val="104"/>
              <w:rPr>
                <w:sz w:val="16"/>
                <w:szCs w:val="16"/>
              </w:rPr>
            </w:pPr>
            <w:r>
              <w:rPr>
                <w:kern w:val="2"/>
                <w:sz w:val="16"/>
                <w:szCs w:val="16"/>
                <w:lang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2021-10</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C3-215479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ype="textWrapping"/>
            </w:r>
            <w:r>
              <w:rPr>
                <w:kern w:val="2"/>
                <w:sz w:val="16"/>
                <w:szCs w:val="16"/>
                <w:lang w:eastAsia="zh-CN"/>
              </w:rPr>
              <w:t>C3-215165, C3-215206, C3-215432, C3-215441, C3-215462.</w:t>
            </w:r>
          </w:p>
          <w:p>
            <w:pPr>
              <w:pStyle w:val="102"/>
              <w:rPr>
                <w:kern w:val="2"/>
                <w:sz w:val="16"/>
                <w:szCs w:val="16"/>
                <w:lang w:eastAsia="zh-CN"/>
              </w:rPr>
            </w:pPr>
            <w:r>
              <w:rPr>
                <w:kern w:val="2"/>
                <w:sz w:val="16"/>
                <w:szCs w:val="16"/>
                <w:lang w:eastAsia="zh-CN"/>
              </w:rPr>
              <w:t>Editorial change from the rapporteur.</w:t>
            </w:r>
          </w:p>
          <w:p>
            <w:pPr>
              <w:pStyle w:val="102"/>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2021-11</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C3-216552</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ype="textWrapping"/>
            </w:r>
            <w:r>
              <w:rPr>
                <w:kern w:val="2"/>
                <w:sz w:val="16"/>
                <w:szCs w:val="16"/>
                <w:lang w:eastAsia="zh-CN"/>
              </w:rPr>
              <w:t>C3-216525, C3-216528, C3-216529, C3-216545, C3-216546, C3-216581.</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2022-01</w:t>
            </w:r>
          </w:p>
        </w:tc>
        <w:tc>
          <w:tcPr>
            <w:tcW w:w="1279" w:type="dxa"/>
            <w:shd w:val="solid" w:color="FFFFFF" w:fill="auto"/>
          </w:tcPr>
          <w:p>
            <w:pPr>
              <w:pStyle w:val="104"/>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pPr>
              <w:pStyle w:val="104"/>
              <w:rPr>
                <w:kern w:val="2"/>
                <w:sz w:val="16"/>
                <w:szCs w:val="16"/>
                <w:lang w:eastAsia="zh-CN"/>
              </w:rPr>
            </w:pPr>
            <w:r>
              <w:rPr>
                <w:kern w:val="2"/>
                <w:sz w:val="16"/>
                <w:szCs w:val="16"/>
                <w:lang w:eastAsia="zh-CN"/>
              </w:rPr>
              <w:t>C3-220458</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2022-02</w:t>
            </w:r>
          </w:p>
        </w:tc>
        <w:tc>
          <w:tcPr>
            <w:tcW w:w="1279" w:type="dxa"/>
            <w:shd w:val="solid" w:color="FFFFFF" w:fill="auto"/>
          </w:tcPr>
          <w:p>
            <w:pPr>
              <w:pStyle w:val="104"/>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C3-221559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ype="textWrapping"/>
            </w:r>
            <w:r>
              <w:rPr>
                <w:kern w:val="2"/>
                <w:sz w:val="16"/>
                <w:szCs w:val="16"/>
                <w:lang w:eastAsia="zh-CN"/>
              </w:rPr>
              <w:t>C3-221246, C3-221247, C3-221248, C3-221249, C3-221529, C3-221530, C3-221531, C3-221532, C3-221533, C3-222534, C3-221535, C3-221536, C3-221537, C3-221538, C3-221541, C3-221542, C3-221543, C3-221544, C3-221545, C3-221546, C3-221547, C3-221548 and C3-221549.</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sz w:val="16"/>
                <w:szCs w:val="16"/>
              </w:rPr>
              <w:t>2022-03</w:t>
            </w:r>
          </w:p>
        </w:tc>
        <w:tc>
          <w:tcPr>
            <w:tcW w:w="1279" w:type="dxa"/>
            <w:shd w:val="solid" w:color="FFFFFF" w:fill="auto"/>
          </w:tcPr>
          <w:p>
            <w:pPr>
              <w:pStyle w:val="104"/>
              <w:rPr>
                <w:kern w:val="2"/>
                <w:sz w:val="16"/>
                <w:szCs w:val="16"/>
                <w:lang w:eastAsia="zh-CN"/>
              </w:rPr>
            </w:pPr>
            <w:r>
              <w:rPr>
                <w:sz w:val="16"/>
                <w:szCs w:val="16"/>
              </w:rPr>
              <w:t>CT#95e</w:t>
            </w:r>
          </w:p>
        </w:tc>
        <w:tc>
          <w:tcPr>
            <w:tcW w:w="992" w:type="dxa"/>
            <w:shd w:val="solid" w:color="FFFFFF" w:fill="auto"/>
          </w:tcPr>
          <w:p>
            <w:pPr>
              <w:pStyle w:val="104"/>
              <w:rPr>
                <w:kern w:val="2"/>
                <w:sz w:val="16"/>
                <w:szCs w:val="16"/>
                <w:lang w:eastAsia="zh-CN"/>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sz w:val="16"/>
                <w:szCs w:val="16"/>
              </w:rPr>
              <w:t>Presentation to TSG CT for approval</w:t>
            </w:r>
          </w:p>
        </w:tc>
        <w:tc>
          <w:tcPr>
            <w:tcW w:w="708" w:type="dxa"/>
            <w:shd w:val="solid" w:color="FFFFFF" w:fill="auto"/>
          </w:tcPr>
          <w:p>
            <w:pPr>
              <w:pStyle w:val="104"/>
              <w:rPr>
                <w:kern w:val="2"/>
                <w:sz w:val="16"/>
                <w:szCs w:val="16"/>
                <w:lang w:eastAsia="zh-CN"/>
              </w:rPr>
            </w:pPr>
            <w:r>
              <w:rPr>
                <w:sz w:val="16"/>
                <w:szCs w:val="16"/>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2022-03</w:t>
            </w:r>
          </w:p>
        </w:tc>
        <w:tc>
          <w:tcPr>
            <w:tcW w:w="1279" w:type="dxa"/>
            <w:shd w:val="solid" w:color="FFFFFF" w:fill="auto"/>
          </w:tcPr>
          <w:p>
            <w:pPr>
              <w:pStyle w:val="104"/>
              <w:rPr>
                <w:sz w:val="16"/>
                <w:szCs w:val="16"/>
              </w:rPr>
            </w:pPr>
            <w:r>
              <w:rPr>
                <w:sz w:val="16"/>
                <w:szCs w:val="16"/>
              </w:rPr>
              <w:t>CT#95e</w:t>
            </w:r>
          </w:p>
        </w:tc>
        <w:tc>
          <w:tcPr>
            <w:tcW w:w="992" w:type="dxa"/>
            <w:shd w:val="solid" w:color="FFFFFF" w:fill="auto"/>
          </w:tcPr>
          <w:p>
            <w:pPr>
              <w:pStyle w:val="104"/>
              <w:rPr>
                <w:sz w:val="16"/>
                <w:szCs w:val="16"/>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sz w:val="16"/>
                <w:szCs w:val="16"/>
              </w:rPr>
              <w:t>Approved by TSG CT</w:t>
            </w:r>
          </w:p>
        </w:tc>
        <w:tc>
          <w:tcPr>
            <w:tcW w:w="708" w:type="dxa"/>
            <w:shd w:val="solid" w:color="FFFFFF" w:fill="auto"/>
          </w:tcPr>
          <w:p>
            <w:pPr>
              <w:pStyle w:val="104"/>
              <w:rPr>
                <w:sz w:val="16"/>
                <w:szCs w:val="16"/>
              </w:rPr>
            </w:pPr>
            <w:r>
              <w:rPr>
                <w:sz w:val="16"/>
                <w:szCs w:val="16"/>
              </w:rPr>
              <w:t>17.0.0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0001</w:t>
            </w:r>
          </w:p>
        </w:tc>
        <w:tc>
          <w:tcPr>
            <w:tcW w:w="377" w:type="dxa"/>
            <w:shd w:val="solid" w:color="FFFFFF" w:fill="auto"/>
          </w:tcPr>
          <w:p>
            <w:pPr>
              <w:pStyle w:val="101"/>
              <w:rPr>
                <w:sz w:val="16"/>
                <w:szCs w:val="16"/>
              </w:rPr>
            </w:pPr>
            <w:r>
              <w:rPr>
                <w:rFonts w:hint="eastAsia"/>
                <w:sz w:val="16"/>
                <w:szCs w:val="16"/>
                <w:lang w:eastAsia="zh-CN"/>
              </w:rPr>
              <w:t>1</w:t>
            </w:r>
          </w:p>
        </w:tc>
        <w:tc>
          <w:tcPr>
            <w:tcW w:w="426" w:type="dxa"/>
            <w:shd w:val="solid" w:color="FFFFFF" w:fill="auto"/>
          </w:tcPr>
          <w:p>
            <w:pPr>
              <w:pStyle w:val="104"/>
              <w:rPr>
                <w:sz w:val="16"/>
                <w:szCs w:val="16"/>
              </w:rPr>
            </w:pPr>
            <w:r>
              <w:rPr>
                <w:rFonts w:hint="eastAsia"/>
                <w:sz w:val="16"/>
                <w:szCs w:val="16"/>
                <w:lang w:eastAsia="zh-CN"/>
              </w:rPr>
              <w:t>B</w:t>
            </w:r>
          </w:p>
        </w:tc>
        <w:tc>
          <w:tcPr>
            <w:tcW w:w="4584" w:type="dxa"/>
            <w:shd w:val="solid" w:color="FFFFFF" w:fill="auto"/>
          </w:tcPr>
          <w:p>
            <w:pPr>
              <w:pStyle w:val="102"/>
              <w:rPr>
                <w:sz w:val="16"/>
                <w:szCs w:val="16"/>
              </w:rPr>
            </w:pPr>
            <w:r>
              <w:rPr>
                <w:sz w:val="16"/>
                <w:szCs w:val="16"/>
              </w:rPr>
              <w:t>Add Usage of Network Capabilities in MSGin5G Server</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lang w:eastAsia="zh-CN"/>
              </w:rPr>
            </w:pPr>
            <w:r>
              <w:rPr>
                <w:rFonts w:hint="eastAsia"/>
                <w:sz w:val="16"/>
                <w:szCs w:val="16"/>
                <w:lang w:eastAsia="zh-CN"/>
              </w:rPr>
              <w:t>0002</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abbreviations and terms</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0003</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appId in Table 8.1.5.2.2-1</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CP-221151</w:t>
            </w:r>
          </w:p>
        </w:tc>
        <w:tc>
          <w:tcPr>
            <w:tcW w:w="473" w:type="dxa"/>
            <w:shd w:val="solid" w:color="FFFFFF" w:fill="auto"/>
          </w:tcPr>
          <w:p>
            <w:pPr>
              <w:pStyle w:val="102"/>
              <w:rPr>
                <w:sz w:val="16"/>
                <w:szCs w:val="16"/>
                <w:lang w:eastAsia="zh-CN"/>
              </w:rPr>
            </w:pPr>
            <w:r>
              <w:rPr>
                <w:rFonts w:hint="eastAsia"/>
                <w:sz w:val="16"/>
                <w:szCs w:val="16"/>
                <w:lang w:eastAsia="zh-CN"/>
              </w:rPr>
              <w:t>0004</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2022-09</w:t>
            </w:r>
          </w:p>
        </w:tc>
        <w:tc>
          <w:tcPr>
            <w:tcW w:w="1279" w:type="dxa"/>
            <w:shd w:val="solid" w:color="FFFFFF" w:fill="auto"/>
          </w:tcPr>
          <w:p>
            <w:pPr>
              <w:pStyle w:val="104"/>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pPr>
              <w:pStyle w:val="104"/>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pPr>
              <w:pStyle w:val="102"/>
              <w:rPr>
                <w:sz w:val="16"/>
                <w:szCs w:val="16"/>
                <w:lang w:eastAsia="zh-CN"/>
              </w:rPr>
            </w:pPr>
            <w:r>
              <w:rPr>
                <w:rFonts w:hint="eastAsia"/>
                <w:sz w:val="16"/>
                <w:szCs w:val="16"/>
                <w:lang w:eastAsia="zh-CN"/>
              </w:rPr>
              <w:t>0005</w:t>
            </w:r>
          </w:p>
        </w:tc>
        <w:tc>
          <w:tcPr>
            <w:tcW w:w="377" w:type="dxa"/>
            <w:shd w:val="solid" w:color="FFFFFF" w:fill="auto"/>
          </w:tcPr>
          <w:p>
            <w:pPr>
              <w:pStyle w:val="101"/>
              <w:rPr>
                <w:sz w:val="16"/>
                <w:szCs w:val="16"/>
                <w:lang w:eastAsia="zh-CN"/>
              </w:rPr>
            </w:pPr>
            <w:r>
              <w:rPr>
                <w:rFonts w:hint="eastAsia"/>
                <w:sz w:val="16"/>
                <w:szCs w:val="16"/>
                <w:lang w:eastAsia="zh-CN"/>
              </w:rPr>
              <w:t>2</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Store and forward flag</w:t>
            </w:r>
          </w:p>
        </w:tc>
        <w:tc>
          <w:tcPr>
            <w:tcW w:w="708" w:type="dxa"/>
            <w:shd w:val="solid" w:color="FFFFFF" w:fill="auto"/>
          </w:tcPr>
          <w:p>
            <w:pPr>
              <w:pStyle w:val="104"/>
              <w:rPr>
                <w:sz w:val="16"/>
                <w:szCs w:val="16"/>
                <w:lang w:eastAsia="zh-CN"/>
              </w:rPr>
            </w:pPr>
            <w:r>
              <w:rPr>
                <w:rFonts w:hint="eastAsia"/>
                <w:sz w:val="16"/>
                <w:szCs w:val="16"/>
                <w:lang w:eastAsia="zh-CN"/>
              </w:rPr>
              <w:t>17.2.0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0007</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MSGS_ASRegistration_Deregister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0008</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MSGS_ASRegistration_Request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pPr>
              <w:pStyle w:val="102"/>
              <w:rPr>
                <w:sz w:val="16"/>
                <w:szCs w:val="16"/>
                <w:lang w:eastAsia="zh-CN"/>
              </w:rPr>
            </w:pPr>
            <w:r>
              <w:rPr>
                <w:rFonts w:hint="eastAsia"/>
                <w:sz w:val="16"/>
                <w:szCs w:val="16"/>
                <w:lang w:eastAsia="zh-CN"/>
              </w:rPr>
              <w:t>0009</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"Error handling" clause: alignment with other NBI and 5GS APIs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0010</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Rewording some description of data structure in clasue 5.3.2</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0011</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Change the underline to hyphen of the apiname in clause 5.1</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CP-223189</w:t>
            </w:r>
          </w:p>
        </w:tc>
        <w:tc>
          <w:tcPr>
            <w:tcW w:w="473" w:type="dxa"/>
            <w:shd w:val="solid" w:color="FFFFFF" w:fill="auto"/>
          </w:tcPr>
          <w:p>
            <w:pPr>
              <w:pStyle w:val="102"/>
              <w:rPr>
                <w:sz w:val="16"/>
                <w:szCs w:val="16"/>
                <w:lang w:eastAsia="zh-CN"/>
              </w:rPr>
            </w:pPr>
            <w:r>
              <w:rPr>
                <w:rFonts w:hint="eastAsia"/>
                <w:sz w:val="16"/>
                <w:szCs w:val="16"/>
                <w:lang w:eastAsia="zh-CN"/>
              </w:rPr>
              <w:t>0012</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2023-03</w:t>
            </w:r>
          </w:p>
        </w:tc>
        <w:tc>
          <w:tcPr>
            <w:tcW w:w="1279" w:type="dxa"/>
            <w:shd w:val="solid" w:color="FFFFFF" w:fill="auto"/>
          </w:tcPr>
          <w:p>
            <w:pPr>
              <w:pStyle w:val="104"/>
              <w:rPr>
                <w:kern w:val="2"/>
                <w:sz w:val="16"/>
                <w:szCs w:val="16"/>
                <w:lang w:eastAsia="zh-CN"/>
              </w:rPr>
            </w:pPr>
            <w:r>
              <w:rPr>
                <w:rFonts w:hint="eastAsia"/>
                <w:kern w:val="2"/>
                <w:sz w:val="16"/>
                <w:szCs w:val="16"/>
                <w:lang w:eastAsia="zh-CN"/>
              </w:rPr>
              <w:t>CT#99</w:t>
            </w:r>
          </w:p>
        </w:tc>
        <w:tc>
          <w:tcPr>
            <w:tcW w:w="992" w:type="dxa"/>
            <w:shd w:val="solid" w:color="FFFFFF" w:fill="auto"/>
          </w:tcPr>
          <w:p>
            <w:pPr>
              <w:pStyle w:val="104"/>
              <w:rPr>
                <w:sz w:val="16"/>
                <w:szCs w:val="16"/>
                <w:lang w:val="en-US" w:eastAsia="zh-CN"/>
              </w:rPr>
            </w:pPr>
            <w:r>
              <w:rPr>
                <w:rFonts w:hint="eastAsia"/>
                <w:sz w:val="16"/>
                <w:szCs w:val="16"/>
                <w:lang w:val="en-US" w:eastAsia="zh-CN"/>
              </w:rPr>
              <w:t>CP-230156</w:t>
            </w:r>
          </w:p>
        </w:tc>
        <w:tc>
          <w:tcPr>
            <w:tcW w:w="473" w:type="dxa"/>
            <w:shd w:val="solid" w:color="FFFFFF" w:fill="auto"/>
          </w:tcPr>
          <w:p>
            <w:pPr>
              <w:pStyle w:val="102"/>
              <w:rPr>
                <w:sz w:val="16"/>
                <w:szCs w:val="16"/>
                <w:lang w:eastAsia="zh-CN"/>
              </w:rPr>
            </w:pPr>
            <w:r>
              <w:rPr>
                <w:rFonts w:hint="eastAsia"/>
                <w:sz w:val="16"/>
                <w:szCs w:val="16"/>
                <w:lang w:eastAsia="zh-CN"/>
              </w:rPr>
              <w:t>0013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rPr>
            </w:pPr>
            <w:r>
              <w:rPr>
                <w:rFonts w:hint="eastAsia"/>
                <w:sz w:val="16"/>
                <w:szCs w:val="16"/>
              </w:rPr>
              <w:t>Correction of the description fields in enumerations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2023-03</w:t>
            </w:r>
          </w:p>
        </w:tc>
        <w:tc>
          <w:tcPr>
            <w:tcW w:w="1279" w:type="dxa"/>
            <w:shd w:val="solid" w:color="FFFFFF" w:fill="auto"/>
          </w:tcPr>
          <w:p>
            <w:pPr>
              <w:pStyle w:val="104"/>
              <w:rPr>
                <w:kern w:val="2"/>
                <w:sz w:val="16"/>
                <w:szCs w:val="16"/>
                <w:lang w:val="en-US" w:eastAsia="zh-CN"/>
              </w:rPr>
            </w:pPr>
            <w:r>
              <w:rPr>
                <w:kern w:val="2"/>
                <w:sz w:val="16"/>
                <w:szCs w:val="16"/>
                <w:lang w:val="en-US" w:eastAsia="zh-CN"/>
              </w:rPr>
              <w:t>CT#99</w:t>
            </w:r>
          </w:p>
        </w:tc>
        <w:tc>
          <w:tcPr>
            <w:tcW w:w="992" w:type="dxa"/>
            <w:shd w:val="solid" w:color="FFFFFF" w:fill="auto"/>
          </w:tcPr>
          <w:p>
            <w:pPr>
              <w:pStyle w:val="104"/>
              <w:rPr>
                <w:sz w:val="16"/>
                <w:szCs w:val="16"/>
                <w:lang w:val="en-US" w:eastAsia="zh-CN"/>
              </w:rPr>
            </w:pPr>
            <w:r>
              <w:rPr>
                <w:rFonts w:hint="eastAsia"/>
                <w:sz w:val="16"/>
                <w:szCs w:val="16"/>
                <w:lang w:val="en-US" w:eastAsia="zh-CN"/>
              </w:rPr>
              <w:t>CP-230161</w:t>
            </w:r>
          </w:p>
        </w:tc>
        <w:tc>
          <w:tcPr>
            <w:tcW w:w="473" w:type="dxa"/>
            <w:shd w:val="solid" w:color="FFFFFF" w:fill="auto"/>
          </w:tcPr>
          <w:p>
            <w:pPr>
              <w:pStyle w:val="102"/>
              <w:rPr>
                <w:sz w:val="16"/>
                <w:szCs w:val="16"/>
                <w:lang w:val="en-US" w:eastAsia="zh-CN"/>
              </w:rPr>
            </w:pPr>
            <w:r>
              <w:rPr>
                <w:rFonts w:hint="eastAsia"/>
                <w:sz w:val="16"/>
                <w:szCs w:val="16"/>
                <w:lang w:val="en-US" w:eastAsia="zh-CN"/>
              </w:rPr>
              <w:t>0014</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0015</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U</w:t>
            </w:r>
            <w:r>
              <w:rPr>
                <w:rFonts w:hint="eastAsia"/>
                <w:sz w:val="16"/>
                <w:szCs w:val="16"/>
                <w:lang w:eastAsia="zh-CN"/>
              </w:rPr>
              <w:t>pdat</w:t>
            </w:r>
            <w:r>
              <w:rPr>
                <w:sz w:val="16"/>
                <w:szCs w:val="16"/>
                <w:lang w:eastAsia="zh-CN"/>
              </w:rPr>
              <w:t xml:space="preserve">e </w:t>
            </w:r>
            <w:r>
              <w:rPr>
                <w:rFonts w:hint="eastAsia"/>
                <w:sz w:val="16"/>
                <w:szCs w:val="16"/>
                <w:lang w:val="en-US" w:eastAsia="zh-CN"/>
              </w:rPr>
              <w:t>of Scope for Broadcast Messaging</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0016</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D</w:t>
            </w:r>
          </w:p>
        </w:tc>
        <w:tc>
          <w:tcPr>
            <w:tcW w:w="4584" w:type="dxa"/>
            <w:shd w:val="solid" w:color="FFFFFF" w:fill="auto"/>
          </w:tcPr>
          <w:p>
            <w:pPr>
              <w:pStyle w:val="102"/>
              <w:rPr>
                <w:sz w:val="16"/>
                <w:szCs w:val="16"/>
              </w:rPr>
            </w:pPr>
            <w:r>
              <w:rPr>
                <w:rFonts w:hint="eastAsia"/>
                <w:sz w:val="16"/>
                <w:szCs w:val="16"/>
                <w:lang w:val="en-US" w:eastAsia="zh-CN"/>
              </w:rPr>
              <w:t>Editorial Fixes of Words and Numbers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0017</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U</w:t>
            </w:r>
            <w:r>
              <w:rPr>
                <w:rFonts w:hint="eastAsia"/>
                <w:sz w:val="16"/>
                <w:szCs w:val="16"/>
                <w:lang w:eastAsia="zh-CN"/>
              </w:rPr>
              <w:t>pdat</w:t>
            </w:r>
            <w:r>
              <w:rPr>
                <w:sz w:val="16"/>
                <w:szCs w:val="16"/>
                <w:lang w:eastAsia="zh-CN"/>
              </w:rPr>
              <w:t>e the terms and overview</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0018</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Service introduction</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0019</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service description and operations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0020</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API</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rFonts w:hint="eastAsia"/>
                <w:sz w:val="16"/>
                <w:szCs w:val="16"/>
                <w:lang w:val="en-US" w:eastAsia="zh-CN"/>
              </w:rPr>
              <w:t>CP-231337</w:t>
            </w:r>
          </w:p>
        </w:tc>
        <w:tc>
          <w:tcPr>
            <w:tcW w:w="473" w:type="dxa"/>
            <w:shd w:val="solid" w:color="FFFFFF" w:fill="auto"/>
          </w:tcPr>
          <w:p>
            <w:pPr>
              <w:pStyle w:val="102"/>
              <w:rPr>
                <w:sz w:val="16"/>
                <w:szCs w:val="16"/>
                <w:lang w:val="en-US" w:eastAsia="zh-CN"/>
              </w:rPr>
            </w:pPr>
            <w:r>
              <w:rPr>
                <w:rFonts w:hint="eastAsia"/>
                <w:sz w:val="16"/>
                <w:szCs w:val="16"/>
                <w:lang w:val="en-US" w:eastAsia="zh-CN"/>
              </w:rPr>
              <w:t>0021</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New OpenAPI file for MSGG_BGDelivery API</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0022</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lang w:val="en-US" w:eastAsia="zh-CN"/>
              </w:rPr>
              <w:t>Update Scope for Topic Messaging</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rFonts w:hint="eastAsia"/>
                <w:sz w:val="16"/>
                <w:szCs w:val="16"/>
                <w:lang w:val="en-US" w:eastAsia="zh-CN"/>
              </w:rPr>
              <w:t>Add service of</w:t>
            </w:r>
            <w:r>
              <w:rPr>
                <w:sz w:val="16"/>
                <w:szCs w:val="16"/>
                <w:lang w:val="en-US" w:eastAsia="zh-CN"/>
              </w:rPr>
              <w:t xml:space="preserve"> Topic Messaging</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0024</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D</w:t>
            </w:r>
          </w:p>
        </w:tc>
        <w:tc>
          <w:tcPr>
            <w:tcW w:w="4584" w:type="dxa"/>
            <w:shd w:val="solid" w:color="FFFFFF" w:fill="auto"/>
          </w:tcPr>
          <w:p>
            <w:pPr>
              <w:pStyle w:val="102"/>
              <w:rPr>
                <w:sz w:val="16"/>
                <w:szCs w:val="16"/>
              </w:rPr>
            </w:pPr>
            <w:r>
              <w:rPr>
                <w:sz w:val="16"/>
                <w:szCs w:val="16"/>
                <w:lang w:val="en-US" w:eastAsia="zh-CN"/>
              </w:rPr>
              <w:t>Reference</w:t>
            </w:r>
            <w:r>
              <w:rPr>
                <w:rFonts w:hint="eastAsia"/>
                <w:sz w:val="16"/>
                <w:szCs w:val="16"/>
                <w:lang w:val="en-US" w:eastAsia="zh-CN"/>
              </w:rPr>
              <w:t xml:space="preserve"> Clause Number </w:t>
            </w:r>
            <w:r>
              <w:rPr>
                <w:sz w:val="16"/>
                <w:szCs w:val="16"/>
                <w:lang w:val="en-US" w:eastAsia="zh-CN"/>
              </w:rPr>
              <w:t>Correction</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CP-232111</w:t>
            </w:r>
          </w:p>
        </w:tc>
        <w:tc>
          <w:tcPr>
            <w:tcW w:w="473" w:type="dxa"/>
            <w:shd w:val="solid" w:color="FFFFFF" w:fill="auto"/>
          </w:tcPr>
          <w:p>
            <w:pPr>
              <w:pStyle w:val="102"/>
              <w:rPr>
                <w:sz w:val="16"/>
                <w:szCs w:val="16"/>
                <w:lang w:val="en-US" w:eastAsia="zh-CN"/>
              </w:rPr>
            </w:pPr>
            <w:r>
              <w:rPr>
                <w:rFonts w:hint="eastAsia"/>
                <w:sz w:val="16"/>
                <w:szCs w:val="16"/>
                <w:lang w:val="en-US" w:eastAsia="zh-CN"/>
              </w:rPr>
              <w:t>0026</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Remove the IE of security credentials in message delivery procedures</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CP-232111</w:t>
            </w:r>
          </w:p>
        </w:tc>
        <w:tc>
          <w:tcPr>
            <w:tcW w:w="473" w:type="dxa"/>
            <w:shd w:val="solid" w:color="FFFFFF" w:fill="auto"/>
          </w:tcPr>
          <w:p>
            <w:pPr>
              <w:pStyle w:val="102"/>
              <w:rPr>
                <w:sz w:val="16"/>
                <w:szCs w:val="16"/>
                <w:lang w:val="en-US" w:eastAsia="zh-CN"/>
              </w:rPr>
            </w:pPr>
            <w:r>
              <w:rPr>
                <w:rFonts w:hint="eastAsia"/>
                <w:sz w:val="16"/>
                <w:szCs w:val="16"/>
                <w:lang w:val="en-US" w:eastAsia="zh-CN"/>
              </w:rPr>
              <w:t>0027</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Corrections on MSGS_BGDelivery API</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CP-232111</w:t>
            </w:r>
          </w:p>
        </w:tc>
        <w:tc>
          <w:tcPr>
            <w:tcW w:w="473" w:type="dxa"/>
            <w:shd w:val="solid" w:color="FFFFFF" w:fill="auto"/>
          </w:tcPr>
          <w:p>
            <w:pPr>
              <w:pStyle w:val="102"/>
              <w:rPr>
                <w:sz w:val="16"/>
                <w:szCs w:val="16"/>
                <w:lang w:val="en-US" w:eastAsia="zh-CN"/>
              </w:rPr>
            </w:pPr>
            <w:r>
              <w:rPr>
                <w:rFonts w:hint="eastAsia"/>
                <w:sz w:val="16"/>
                <w:szCs w:val="16"/>
                <w:lang w:val="en-US" w:eastAsia="zh-CN"/>
              </w:rPr>
              <w:t>0028</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Update the service operations of message delivery status report</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w:t>
            </w:r>
            <w:r>
              <w:rPr>
                <w:rFonts w:hint="eastAsia"/>
                <w:sz w:val="16"/>
                <w:szCs w:val="16"/>
                <w:lang w:val="en-US" w:eastAsia="zh-CN"/>
              </w:rPr>
              <w:t>085</w:t>
            </w:r>
          </w:p>
        </w:tc>
        <w:tc>
          <w:tcPr>
            <w:tcW w:w="473" w:type="dxa"/>
            <w:shd w:val="solid" w:color="FFFFFF" w:fill="auto"/>
          </w:tcPr>
          <w:p>
            <w:pPr>
              <w:pStyle w:val="102"/>
              <w:rPr>
                <w:sz w:val="16"/>
                <w:szCs w:val="16"/>
                <w:lang w:val="en-US" w:eastAsia="zh-CN"/>
              </w:rPr>
            </w:pPr>
            <w:r>
              <w:rPr>
                <w:rFonts w:hint="eastAsia"/>
                <w:sz w:val="16"/>
                <w:szCs w:val="16"/>
                <w:lang w:val="en-US" w:eastAsia="zh-CN"/>
              </w:rPr>
              <w:t>0029</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Update of info and externalDocs fields</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0030</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 on the openAPI files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0032</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Corrections to BgMessageDelivery data type</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Introduction update for Messaging Topic Events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0034</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Service Description of Messaging Topic Events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0035</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Service Operation for Messaging Topic List Subscription</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0036</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Service Operation for Messaging Topic Subscription</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0037</w:t>
            </w:r>
          </w:p>
        </w:tc>
        <w:tc>
          <w:tcPr>
            <w:tcW w:w="377" w:type="dxa"/>
            <w:shd w:val="solid" w:color="FFFFFF" w:fill="auto"/>
          </w:tcPr>
          <w:p>
            <w:pPr>
              <w:pStyle w:val="101"/>
              <w:rPr>
                <w:sz w:val="16"/>
                <w:szCs w:val="16"/>
                <w:lang w:val="en-US" w:eastAsia="zh-CN"/>
              </w:rPr>
            </w:pPr>
            <w:r>
              <w:rPr>
                <w:rFonts w:hint="eastAsia"/>
                <w:sz w:val="16"/>
                <w:szCs w:val="16"/>
                <w:lang w:val="en-US" w:eastAsia="zh-CN"/>
              </w:rPr>
              <w:t>2</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Messaging Topic Events API</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0039</w:t>
            </w:r>
          </w:p>
        </w:tc>
        <w:tc>
          <w:tcPr>
            <w:tcW w:w="377" w:type="dxa"/>
            <w:shd w:val="solid" w:color="FFFFFF" w:fill="auto"/>
          </w:tcPr>
          <w:p>
            <w:pPr>
              <w:pStyle w:val="101"/>
              <w:rPr>
                <w:sz w:val="16"/>
                <w:szCs w:val="16"/>
                <w:lang w:val="en-US" w:eastAsia="zh-CN"/>
              </w:rPr>
            </w:pPr>
            <w:r>
              <w:rPr>
                <w:rFonts w:hint="eastAsia"/>
                <w:sz w:val="16"/>
                <w:szCs w:val="16"/>
                <w:lang w:val="en-US" w:eastAsia="zh-CN"/>
              </w:rPr>
              <w:t>2</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 on Terms and Abbreviations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0040</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Corrections to BgMessageDelivery data typ</w:t>
            </w:r>
            <w:r>
              <w:rPr>
                <w:rFonts w:hint="eastAsia"/>
                <w:sz w:val="16"/>
                <w:szCs w:val="16"/>
                <w:lang w:val="en-US" w:eastAsia="zh-CN"/>
              </w:rPr>
              <w:t>e</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0041</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 on Messaging Topic Events API</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CP-233229</w:t>
            </w:r>
          </w:p>
        </w:tc>
        <w:tc>
          <w:tcPr>
            <w:tcW w:w="473" w:type="dxa"/>
            <w:shd w:val="solid" w:color="FFFFFF" w:fill="auto"/>
          </w:tcPr>
          <w:p>
            <w:pPr>
              <w:pStyle w:val="102"/>
              <w:rPr>
                <w:sz w:val="16"/>
                <w:szCs w:val="16"/>
                <w:lang w:val="en-US" w:eastAsia="zh-CN"/>
              </w:rPr>
            </w:pPr>
            <w:r>
              <w:rPr>
                <w:rFonts w:hint="eastAsia"/>
                <w:sz w:val="16"/>
                <w:szCs w:val="16"/>
                <w:lang w:val="en-US" w:eastAsia="zh-CN"/>
              </w:rPr>
              <w:t>0042</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IETF HTTP RFCs obsoleted by RFCs 9110, 9111, 9112 and 9113</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CP-233237</w:t>
            </w:r>
          </w:p>
        </w:tc>
        <w:tc>
          <w:tcPr>
            <w:tcW w:w="473" w:type="dxa"/>
            <w:shd w:val="solid" w:color="FFFFFF" w:fill="auto"/>
          </w:tcPr>
          <w:p>
            <w:pPr>
              <w:pStyle w:val="102"/>
              <w:rPr>
                <w:sz w:val="16"/>
                <w:szCs w:val="16"/>
                <w:lang w:val="en-US" w:eastAsia="zh-CN"/>
              </w:rPr>
            </w:pPr>
            <w:r>
              <w:rPr>
                <w:rFonts w:hint="eastAsia"/>
                <w:sz w:val="16"/>
                <w:szCs w:val="16"/>
                <w:lang w:val="en-US" w:eastAsia="zh-CN"/>
              </w:rPr>
              <w:t>0044</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2024-03</w:t>
            </w:r>
          </w:p>
        </w:tc>
        <w:tc>
          <w:tcPr>
            <w:tcW w:w="1279" w:type="dxa"/>
            <w:shd w:val="solid" w:color="FFFFFF" w:fill="auto"/>
          </w:tcPr>
          <w:p>
            <w:pPr>
              <w:pStyle w:val="104"/>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pPr>
              <w:pStyle w:val="104"/>
              <w:rPr>
                <w:sz w:val="16"/>
                <w:szCs w:val="16"/>
                <w:lang w:val="en-US" w:eastAsia="zh-CN"/>
              </w:rPr>
            </w:pPr>
            <w:r>
              <w:rPr>
                <w:rFonts w:hint="eastAsia"/>
                <w:sz w:val="16"/>
                <w:szCs w:val="16"/>
                <w:lang w:val="en-US" w:eastAsia="zh-CN"/>
              </w:rPr>
              <w:t>CP-240196</w:t>
            </w:r>
          </w:p>
        </w:tc>
        <w:tc>
          <w:tcPr>
            <w:tcW w:w="473" w:type="dxa"/>
            <w:shd w:val="solid" w:color="FFFFFF" w:fill="auto"/>
          </w:tcPr>
          <w:p>
            <w:pPr>
              <w:pStyle w:val="102"/>
              <w:rPr>
                <w:sz w:val="16"/>
                <w:szCs w:val="16"/>
                <w:lang w:val="en-US" w:eastAsia="zh-CN"/>
              </w:rPr>
            </w:pPr>
            <w:r>
              <w:rPr>
                <w:sz w:val="16"/>
                <w:szCs w:val="16"/>
                <w:lang w:val="en-US" w:eastAsia="zh-CN"/>
              </w:rPr>
              <w:t>0045</w:t>
            </w:r>
          </w:p>
        </w:tc>
        <w:tc>
          <w:tcPr>
            <w:tcW w:w="377" w:type="dxa"/>
            <w:shd w:val="solid" w:color="FFFFFF" w:fill="auto"/>
          </w:tcPr>
          <w:p>
            <w:pPr>
              <w:pStyle w:val="101"/>
              <w:rPr>
                <w:sz w:val="16"/>
                <w:szCs w:val="16"/>
                <w:lang w:val="en-US" w:eastAsia="zh-CN"/>
              </w:rPr>
            </w:pPr>
            <w:r>
              <w:rPr>
                <w:sz w:val="16"/>
                <w:szCs w:val="16"/>
                <w:lang w:val="en-US" w:eastAsia="zh-CN"/>
              </w:rPr>
              <w:t>1</w:t>
            </w:r>
          </w:p>
        </w:tc>
        <w:tc>
          <w:tcPr>
            <w:tcW w:w="426" w:type="dxa"/>
            <w:shd w:val="solid" w:color="FFFFFF" w:fill="auto"/>
          </w:tcPr>
          <w:p>
            <w:pPr>
              <w:pStyle w:val="104"/>
              <w:rPr>
                <w:sz w:val="16"/>
                <w:szCs w:val="16"/>
                <w:lang w:val="en-US" w:eastAsia="zh-CN"/>
              </w:rPr>
            </w:pPr>
            <w:r>
              <w:rPr>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eastAsia="zh-CN"/>
              </w:rPr>
              <w:t>Corrections in MSGG_BGDelivery API</w:t>
            </w:r>
          </w:p>
        </w:tc>
        <w:tc>
          <w:tcPr>
            <w:tcW w:w="708" w:type="dxa"/>
            <w:shd w:val="solid" w:color="FFFFFF" w:fill="auto"/>
          </w:tcPr>
          <w:p>
            <w:pPr>
              <w:pStyle w:val="104"/>
              <w:rPr>
                <w:sz w:val="16"/>
                <w:szCs w:val="16"/>
                <w:lang w:val="en-US" w:eastAsia="zh-CN"/>
              </w:rPr>
            </w:pPr>
            <w:r>
              <w:rPr>
                <w:sz w:val="16"/>
                <w:szCs w:val="16"/>
                <w:lang w:val="en-US" w:eastAsia="zh-CN"/>
              </w:rPr>
              <w:t>18.5.0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2024-03</w:t>
            </w:r>
          </w:p>
        </w:tc>
        <w:tc>
          <w:tcPr>
            <w:tcW w:w="1279" w:type="dxa"/>
            <w:shd w:val="solid" w:color="FFFFFF" w:fill="auto"/>
          </w:tcPr>
          <w:p>
            <w:pPr>
              <w:pStyle w:val="104"/>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pPr>
              <w:pStyle w:val="104"/>
              <w:rPr>
                <w:sz w:val="16"/>
                <w:szCs w:val="16"/>
                <w:lang w:val="en-US" w:eastAsia="zh-CN"/>
              </w:rPr>
            </w:pPr>
            <w:r>
              <w:rPr>
                <w:rFonts w:hint="eastAsia"/>
                <w:sz w:val="16"/>
                <w:szCs w:val="16"/>
                <w:lang w:val="en-US" w:eastAsia="zh-CN"/>
              </w:rPr>
              <w:t>CP-240196</w:t>
            </w:r>
          </w:p>
        </w:tc>
        <w:tc>
          <w:tcPr>
            <w:tcW w:w="473" w:type="dxa"/>
            <w:shd w:val="solid" w:color="FFFFFF" w:fill="auto"/>
          </w:tcPr>
          <w:p>
            <w:pPr>
              <w:pStyle w:val="102"/>
              <w:rPr>
                <w:sz w:val="16"/>
                <w:szCs w:val="16"/>
                <w:lang w:val="en-US" w:eastAsia="zh-CN"/>
              </w:rPr>
            </w:pPr>
            <w:r>
              <w:rPr>
                <w:sz w:val="16"/>
                <w:szCs w:val="16"/>
                <w:lang w:val="en-US" w:eastAsia="zh-CN"/>
              </w:rPr>
              <w:t>0046</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sz w:val="16"/>
                <w:szCs w:val="16"/>
                <w:lang w:val="en-US" w:eastAsia="zh-CN"/>
              </w:rPr>
              <w:t>F</w:t>
            </w:r>
          </w:p>
        </w:tc>
        <w:tc>
          <w:tcPr>
            <w:tcW w:w="4584" w:type="dxa"/>
            <w:shd w:val="solid" w:color="FFFFFF" w:fill="auto"/>
          </w:tcPr>
          <w:p>
            <w:pPr>
              <w:pStyle w:val="102"/>
              <w:rPr>
                <w:sz w:val="16"/>
                <w:szCs w:val="16"/>
                <w:lang w:eastAsia="zh-CN"/>
              </w:rPr>
            </w:pPr>
            <w:r>
              <w:rPr>
                <w:sz w:val="16"/>
                <w:szCs w:val="16"/>
                <w:lang w:eastAsia="zh-CN"/>
              </w:rPr>
              <w:t>Updates API provided by MSGin5G Server</w:t>
            </w:r>
          </w:p>
        </w:tc>
        <w:tc>
          <w:tcPr>
            <w:tcW w:w="708" w:type="dxa"/>
            <w:shd w:val="solid" w:color="FFFFFF" w:fill="auto"/>
          </w:tcPr>
          <w:p>
            <w:pPr>
              <w:pStyle w:val="104"/>
              <w:rPr>
                <w:sz w:val="16"/>
                <w:szCs w:val="16"/>
                <w:lang w:eastAsia="zh-CN"/>
              </w:rPr>
            </w:pPr>
            <w:r>
              <w:rPr>
                <w:sz w:val="16"/>
                <w:szCs w:val="16"/>
                <w:lang w:eastAsia="zh-CN"/>
              </w:rPr>
              <w:t>18.5.0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2024-03</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CT#103</w:t>
            </w:r>
          </w:p>
        </w:tc>
        <w:tc>
          <w:tcPr>
            <w:tcW w:w="992" w:type="dxa"/>
            <w:shd w:val="solid" w:color="FFFFFF" w:fill="auto"/>
          </w:tcPr>
          <w:p>
            <w:pPr>
              <w:pStyle w:val="104"/>
              <w:rPr>
                <w:sz w:val="16"/>
                <w:szCs w:val="16"/>
                <w:lang w:val="en-US" w:eastAsia="zh-CN"/>
              </w:rPr>
            </w:pPr>
            <w:r>
              <w:rPr>
                <w:rFonts w:hint="eastAsia"/>
                <w:sz w:val="16"/>
                <w:szCs w:val="16"/>
                <w:lang w:val="en-US" w:eastAsia="zh-CN"/>
              </w:rPr>
              <w:t>CP-240196</w:t>
            </w:r>
          </w:p>
        </w:tc>
        <w:tc>
          <w:tcPr>
            <w:tcW w:w="473" w:type="dxa"/>
            <w:shd w:val="solid" w:color="FFFFFF" w:fill="auto"/>
          </w:tcPr>
          <w:p>
            <w:pPr>
              <w:pStyle w:val="102"/>
              <w:rPr>
                <w:sz w:val="16"/>
                <w:szCs w:val="16"/>
                <w:lang w:val="en-US" w:eastAsia="zh-CN"/>
              </w:rPr>
            </w:pPr>
            <w:r>
              <w:rPr>
                <w:sz w:val="16"/>
                <w:szCs w:val="16"/>
                <w:lang w:val="en-US" w:eastAsia="zh-CN"/>
              </w:rPr>
              <w:t>0047</w:t>
            </w:r>
          </w:p>
        </w:tc>
        <w:tc>
          <w:tcPr>
            <w:tcW w:w="377" w:type="dxa"/>
            <w:shd w:val="solid" w:color="FFFFFF" w:fill="auto"/>
          </w:tcPr>
          <w:p>
            <w:pPr>
              <w:pStyle w:val="101"/>
              <w:rPr>
                <w:sz w:val="16"/>
                <w:szCs w:val="16"/>
                <w:lang w:val="en-US" w:eastAsia="zh-CN"/>
              </w:rPr>
            </w:pPr>
            <w:r>
              <w:rPr>
                <w:sz w:val="16"/>
                <w:szCs w:val="16"/>
                <w:lang w:val="en-US" w:eastAsia="zh-CN"/>
              </w:rPr>
              <w:t>1</w:t>
            </w:r>
          </w:p>
        </w:tc>
        <w:tc>
          <w:tcPr>
            <w:tcW w:w="426" w:type="dxa"/>
            <w:shd w:val="solid" w:color="FFFFFF" w:fill="auto"/>
          </w:tcPr>
          <w:p>
            <w:pPr>
              <w:pStyle w:val="104"/>
              <w:rPr>
                <w:sz w:val="16"/>
                <w:szCs w:val="16"/>
                <w:lang w:val="en-US" w:eastAsia="zh-CN"/>
              </w:rPr>
            </w:pPr>
            <w:r>
              <w:rPr>
                <w:sz w:val="16"/>
                <w:szCs w:val="16"/>
                <w:lang w:val="en-US" w:eastAsia="zh-CN"/>
              </w:rPr>
              <w:t>B</w:t>
            </w:r>
          </w:p>
        </w:tc>
        <w:tc>
          <w:tcPr>
            <w:tcW w:w="4584" w:type="dxa"/>
            <w:shd w:val="solid" w:color="FFFFFF" w:fill="auto"/>
          </w:tcPr>
          <w:p>
            <w:pPr>
              <w:pStyle w:val="102"/>
              <w:rPr>
                <w:sz w:val="16"/>
                <w:szCs w:val="16"/>
                <w:lang w:eastAsia="zh-CN"/>
              </w:rPr>
            </w:pPr>
            <w:r>
              <w:rPr>
                <w:rFonts w:hint="eastAsia"/>
                <w:sz w:val="16"/>
                <w:szCs w:val="16"/>
                <w:lang w:val="en-US" w:eastAsia="zh-CN"/>
              </w:rPr>
              <w:t>OpenAPI and Corrections for TopiclistEvent</w:t>
            </w:r>
          </w:p>
        </w:tc>
        <w:tc>
          <w:tcPr>
            <w:tcW w:w="708" w:type="dxa"/>
            <w:shd w:val="solid" w:color="FFFFFF" w:fill="auto"/>
          </w:tcPr>
          <w:p>
            <w:pPr>
              <w:pStyle w:val="104"/>
              <w:rPr>
                <w:sz w:val="16"/>
                <w:szCs w:val="16"/>
                <w:lang w:eastAsia="zh-CN"/>
              </w:rPr>
            </w:pPr>
            <w:r>
              <w:rPr>
                <w:sz w:val="16"/>
                <w:szCs w:val="16"/>
                <w:lang w:eastAsia="zh-CN"/>
              </w:rPr>
              <w:t>18.5.0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2024-03</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CT#103</w:t>
            </w:r>
          </w:p>
        </w:tc>
        <w:tc>
          <w:tcPr>
            <w:tcW w:w="992" w:type="dxa"/>
            <w:shd w:val="solid" w:color="FFFFFF" w:fill="auto"/>
          </w:tcPr>
          <w:p>
            <w:pPr>
              <w:pStyle w:val="104"/>
              <w:rPr>
                <w:sz w:val="16"/>
                <w:szCs w:val="16"/>
                <w:lang w:val="en-US" w:eastAsia="zh-CN"/>
              </w:rPr>
            </w:pPr>
            <w:r>
              <w:rPr>
                <w:rFonts w:hint="eastAsia"/>
                <w:sz w:val="16"/>
                <w:szCs w:val="16"/>
                <w:lang w:val="en-US" w:eastAsia="zh-CN"/>
              </w:rPr>
              <w:t>CP-240166</w:t>
            </w:r>
          </w:p>
        </w:tc>
        <w:tc>
          <w:tcPr>
            <w:tcW w:w="473" w:type="dxa"/>
            <w:shd w:val="solid" w:color="FFFFFF" w:fill="auto"/>
          </w:tcPr>
          <w:p>
            <w:pPr>
              <w:pStyle w:val="102"/>
              <w:rPr>
                <w:sz w:val="16"/>
                <w:szCs w:val="16"/>
                <w:lang w:val="en-US" w:eastAsia="zh-CN"/>
              </w:rPr>
            </w:pPr>
            <w:r>
              <w:rPr>
                <w:rFonts w:hint="eastAsia"/>
                <w:sz w:val="16"/>
                <w:szCs w:val="16"/>
                <w:lang w:val="en-US" w:eastAsia="zh-CN"/>
              </w:rPr>
              <w:t>0048</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pPr>
              <w:pStyle w:val="104"/>
              <w:rPr>
                <w:sz w:val="16"/>
                <w:szCs w:val="16"/>
                <w:lang w:val="en-US" w:eastAsia="zh-CN"/>
              </w:rPr>
            </w:pPr>
            <w:r>
              <w:rPr>
                <w:rFonts w:hint="eastAsia"/>
                <w:sz w:val="16"/>
                <w:szCs w:val="16"/>
                <w:lang w:val="en-US" w:eastAsia="zh-CN"/>
              </w:rPr>
              <w:t>18.5.0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2024-06</w:t>
            </w:r>
          </w:p>
        </w:tc>
        <w:tc>
          <w:tcPr>
            <w:tcW w:w="1279" w:type="dxa"/>
            <w:shd w:val="solid" w:color="FFFFFF" w:fill="auto"/>
          </w:tcPr>
          <w:p>
            <w:pPr>
              <w:pStyle w:val="104"/>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pPr>
              <w:pStyle w:val="104"/>
              <w:rPr>
                <w:sz w:val="16"/>
                <w:szCs w:val="16"/>
                <w:lang w:val="en-US" w:eastAsia="zh-CN"/>
              </w:rPr>
            </w:pPr>
            <w:r>
              <w:rPr>
                <w:rFonts w:hint="eastAsia"/>
                <w:sz w:val="16"/>
                <w:szCs w:val="16"/>
                <w:lang w:val="en-US" w:eastAsia="zh-CN"/>
              </w:rPr>
              <w:t>CP-241123</w:t>
            </w:r>
          </w:p>
        </w:tc>
        <w:tc>
          <w:tcPr>
            <w:tcW w:w="473" w:type="dxa"/>
            <w:shd w:val="solid" w:color="FFFFFF" w:fill="auto"/>
          </w:tcPr>
          <w:p>
            <w:pPr>
              <w:pStyle w:val="102"/>
              <w:rPr>
                <w:sz w:val="16"/>
                <w:szCs w:val="16"/>
                <w:lang w:val="en-US" w:eastAsia="zh-CN"/>
              </w:rPr>
            </w:pPr>
            <w:r>
              <w:rPr>
                <w:sz w:val="16"/>
                <w:szCs w:val="16"/>
                <w:lang w:val="en-US" w:eastAsia="zh-CN"/>
              </w:rPr>
              <w:t>0049</w:t>
            </w:r>
          </w:p>
        </w:tc>
        <w:tc>
          <w:tcPr>
            <w:tcW w:w="377" w:type="dxa"/>
            <w:shd w:val="solid" w:color="FFFFFF" w:fill="auto"/>
          </w:tcPr>
          <w:p>
            <w:pPr>
              <w:pStyle w:val="101"/>
              <w:rPr>
                <w:sz w:val="16"/>
                <w:szCs w:val="16"/>
                <w:lang w:val="en-US" w:eastAsia="zh-CN"/>
              </w:rPr>
            </w:pPr>
            <w:r>
              <w:rPr>
                <w:sz w:val="16"/>
                <w:szCs w:val="16"/>
                <w:lang w:val="en-US" w:eastAsia="zh-CN"/>
              </w:rPr>
              <w:t>1</w:t>
            </w:r>
          </w:p>
        </w:tc>
        <w:tc>
          <w:tcPr>
            <w:tcW w:w="426" w:type="dxa"/>
            <w:shd w:val="solid" w:color="FFFFFF" w:fill="auto"/>
          </w:tcPr>
          <w:p>
            <w:pPr>
              <w:pStyle w:val="104"/>
              <w:rPr>
                <w:sz w:val="16"/>
                <w:szCs w:val="16"/>
                <w:lang w:val="en-US" w:eastAsia="zh-CN"/>
              </w:rPr>
            </w:pPr>
            <w:r>
              <w:rPr>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eastAsia="zh-CN"/>
              </w:rPr>
              <w:t>Callback correction to MSGS_TopicListEvent API</w:t>
            </w:r>
          </w:p>
        </w:tc>
        <w:tc>
          <w:tcPr>
            <w:tcW w:w="708" w:type="dxa"/>
            <w:shd w:val="solid" w:color="FFFFFF" w:fill="auto"/>
          </w:tcPr>
          <w:p>
            <w:pPr>
              <w:pStyle w:val="104"/>
              <w:rPr>
                <w:sz w:val="16"/>
                <w:szCs w:val="16"/>
                <w:lang w:val="en-US" w:eastAsia="zh-CN"/>
              </w:rPr>
            </w:pPr>
            <w:r>
              <w:rPr>
                <w:sz w:val="16"/>
                <w:szCs w:val="16"/>
                <w:lang w:val="en-US" w:eastAsia="zh-CN"/>
              </w:rPr>
              <w:t>18.6.0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pPr>
              <w:pStyle w:val="104"/>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pPr>
              <w:pStyle w:val="104"/>
              <w:rPr>
                <w:sz w:val="16"/>
                <w:szCs w:val="16"/>
                <w:lang w:val="en-US" w:eastAsia="zh-CN"/>
              </w:rPr>
            </w:pPr>
            <w:r>
              <w:rPr>
                <w:rFonts w:hint="eastAsia"/>
                <w:sz w:val="16"/>
                <w:szCs w:val="16"/>
                <w:lang w:val="en-US" w:eastAsia="zh-CN"/>
              </w:rPr>
              <w:t>CP-241123</w:t>
            </w:r>
          </w:p>
        </w:tc>
        <w:tc>
          <w:tcPr>
            <w:tcW w:w="473" w:type="dxa"/>
            <w:shd w:val="solid" w:color="FFFFFF" w:fill="auto"/>
          </w:tcPr>
          <w:p>
            <w:pPr>
              <w:pStyle w:val="102"/>
              <w:rPr>
                <w:sz w:val="16"/>
                <w:szCs w:val="16"/>
                <w:lang w:val="en-US" w:eastAsia="zh-CN"/>
              </w:rPr>
            </w:pPr>
            <w:r>
              <w:rPr>
                <w:sz w:val="16"/>
                <w:szCs w:val="16"/>
                <w:lang w:val="en-US" w:eastAsia="zh-CN"/>
              </w:rPr>
              <w:t>0050</w:t>
            </w:r>
          </w:p>
        </w:tc>
        <w:tc>
          <w:tcPr>
            <w:tcW w:w="377" w:type="dxa"/>
            <w:shd w:val="solid" w:color="FFFFFF" w:fill="auto"/>
          </w:tcPr>
          <w:p>
            <w:pPr>
              <w:pStyle w:val="101"/>
              <w:rPr>
                <w:sz w:val="16"/>
                <w:szCs w:val="16"/>
                <w:lang w:val="en-US" w:eastAsia="zh-CN"/>
              </w:rPr>
            </w:pPr>
            <w:r>
              <w:rPr>
                <w:sz w:val="16"/>
                <w:szCs w:val="16"/>
                <w:lang w:val="en-US" w:eastAsia="zh-CN"/>
              </w:rPr>
              <w:t>1</w:t>
            </w:r>
          </w:p>
        </w:tc>
        <w:tc>
          <w:tcPr>
            <w:tcW w:w="426" w:type="dxa"/>
            <w:shd w:val="solid" w:color="FFFFFF" w:fill="auto"/>
          </w:tcPr>
          <w:p>
            <w:pPr>
              <w:pStyle w:val="104"/>
              <w:rPr>
                <w:sz w:val="16"/>
                <w:szCs w:val="16"/>
                <w:lang w:val="en-US" w:eastAsia="zh-CN"/>
              </w:rPr>
            </w:pPr>
            <w:r>
              <w:rPr>
                <w:sz w:val="16"/>
                <w:szCs w:val="16"/>
                <w:lang w:val="en-US" w:eastAsia="zh-CN"/>
              </w:rPr>
              <w:t>F</w:t>
            </w:r>
          </w:p>
        </w:tc>
        <w:tc>
          <w:tcPr>
            <w:tcW w:w="4584" w:type="dxa"/>
            <w:shd w:val="solid" w:color="FFFFFF" w:fill="auto"/>
          </w:tcPr>
          <w:p>
            <w:pPr>
              <w:pStyle w:val="102"/>
              <w:rPr>
                <w:sz w:val="16"/>
                <w:szCs w:val="16"/>
                <w:lang w:eastAsia="zh-CN"/>
              </w:rPr>
            </w:pPr>
            <w:r>
              <w:rPr>
                <w:rFonts w:hint="eastAsia"/>
                <w:sz w:val="16"/>
                <w:szCs w:val="16"/>
                <w:lang w:val="en-US" w:eastAsia="zh-CN"/>
              </w:rPr>
              <w:t>Editorial fixes on service and API descriptions</w:t>
            </w:r>
          </w:p>
        </w:tc>
        <w:tc>
          <w:tcPr>
            <w:tcW w:w="708" w:type="dxa"/>
            <w:shd w:val="solid" w:color="FFFFFF" w:fill="auto"/>
          </w:tcPr>
          <w:p>
            <w:pPr>
              <w:pStyle w:val="104"/>
              <w:rPr>
                <w:sz w:val="16"/>
                <w:szCs w:val="16"/>
                <w:lang w:val="en-US" w:eastAsia="zh-CN"/>
              </w:rPr>
            </w:pPr>
            <w:r>
              <w:rPr>
                <w:sz w:val="16"/>
                <w:szCs w:val="16"/>
                <w:lang w:val="en-US" w:eastAsia="zh-CN"/>
              </w:rPr>
              <w:t>18.6.0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CT#104</w:t>
            </w:r>
          </w:p>
        </w:tc>
        <w:tc>
          <w:tcPr>
            <w:tcW w:w="992" w:type="dxa"/>
            <w:shd w:val="solid" w:color="FFFFFF" w:fill="auto"/>
          </w:tcPr>
          <w:p>
            <w:pPr>
              <w:pStyle w:val="104"/>
              <w:rPr>
                <w:sz w:val="16"/>
                <w:szCs w:val="16"/>
                <w:lang w:val="en-US" w:eastAsia="zh-CN"/>
              </w:rPr>
            </w:pPr>
            <w:r>
              <w:rPr>
                <w:rFonts w:hint="eastAsia"/>
                <w:sz w:val="16"/>
                <w:szCs w:val="16"/>
                <w:lang w:val="en-US" w:eastAsia="zh-CN"/>
              </w:rPr>
              <w:t>CP-241123</w:t>
            </w:r>
          </w:p>
        </w:tc>
        <w:tc>
          <w:tcPr>
            <w:tcW w:w="473" w:type="dxa"/>
            <w:shd w:val="solid" w:color="FFFFFF" w:fill="auto"/>
          </w:tcPr>
          <w:p>
            <w:pPr>
              <w:pStyle w:val="102"/>
              <w:rPr>
                <w:sz w:val="16"/>
                <w:szCs w:val="16"/>
                <w:lang w:val="en-US" w:eastAsia="zh-CN"/>
              </w:rPr>
            </w:pPr>
            <w:r>
              <w:rPr>
                <w:rFonts w:hint="eastAsia"/>
                <w:sz w:val="16"/>
                <w:szCs w:val="16"/>
                <w:lang w:val="en-US" w:eastAsia="zh-CN"/>
              </w:rPr>
              <w:t>0051</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EN resolutions within MSGG_BGDelivery API</w:t>
            </w:r>
          </w:p>
        </w:tc>
        <w:tc>
          <w:tcPr>
            <w:tcW w:w="708" w:type="dxa"/>
            <w:shd w:val="solid" w:color="FFFFFF" w:fill="auto"/>
          </w:tcPr>
          <w:p>
            <w:pPr>
              <w:pStyle w:val="104"/>
              <w:rPr>
                <w:sz w:val="16"/>
                <w:szCs w:val="16"/>
                <w:lang w:val="en-US" w:eastAsia="zh-CN"/>
              </w:rPr>
            </w:pPr>
            <w:r>
              <w:rPr>
                <w:rFonts w:hint="eastAsia"/>
                <w:sz w:val="16"/>
                <w:szCs w:val="16"/>
                <w:lang w:val="en-US" w:eastAsia="zh-CN"/>
              </w:rPr>
              <w:t>18.6.0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CT#104</w:t>
            </w:r>
          </w:p>
        </w:tc>
        <w:tc>
          <w:tcPr>
            <w:tcW w:w="992" w:type="dxa"/>
            <w:shd w:val="solid" w:color="FFFFFF" w:fill="auto"/>
          </w:tcPr>
          <w:p>
            <w:pPr>
              <w:pStyle w:val="104"/>
              <w:rPr>
                <w:sz w:val="16"/>
                <w:szCs w:val="16"/>
                <w:lang w:val="en-US" w:eastAsia="zh-CN"/>
              </w:rPr>
            </w:pPr>
            <w:r>
              <w:rPr>
                <w:rFonts w:hint="eastAsia"/>
                <w:sz w:val="16"/>
                <w:szCs w:val="16"/>
                <w:lang w:val="en-US" w:eastAsia="zh-CN"/>
              </w:rPr>
              <w:t>CP-241251</w:t>
            </w:r>
          </w:p>
          <w:p>
            <w:pPr>
              <w:pStyle w:val="104"/>
              <w:rPr>
                <w:sz w:val="16"/>
                <w:szCs w:val="16"/>
                <w:lang w:val="en-US" w:eastAsia="zh-CN"/>
              </w:rPr>
            </w:pPr>
          </w:p>
        </w:tc>
        <w:tc>
          <w:tcPr>
            <w:tcW w:w="473" w:type="dxa"/>
            <w:shd w:val="solid" w:color="FFFFFF" w:fill="auto"/>
          </w:tcPr>
          <w:p>
            <w:pPr>
              <w:pStyle w:val="102"/>
              <w:rPr>
                <w:sz w:val="16"/>
                <w:szCs w:val="16"/>
                <w:lang w:val="en-US" w:eastAsia="zh-CN"/>
              </w:rPr>
            </w:pPr>
            <w:r>
              <w:rPr>
                <w:rFonts w:hint="eastAsia"/>
                <w:sz w:val="16"/>
                <w:szCs w:val="16"/>
                <w:lang w:val="en-US" w:eastAsia="zh-CN"/>
              </w:rPr>
              <w:t>0052</w:t>
            </w:r>
          </w:p>
        </w:tc>
        <w:tc>
          <w:tcPr>
            <w:tcW w:w="377" w:type="dxa"/>
            <w:shd w:val="solid" w:color="FFFFFF" w:fill="auto"/>
          </w:tcPr>
          <w:p>
            <w:pPr>
              <w:pStyle w:val="101"/>
              <w:rPr>
                <w:sz w:val="16"/>
                <w:szCs w:val="16"/>
                <w:lang w:val="en-US" w:eastAsia="zh-CN"/>
              </w:rPr>
            </w:pPr>
            <w:r>
              <w:rPr>
                <w:rFonts w:hint="eastAsia"/>
                <w:sz w:val="16"/>
                <w:szCs w:val="16"/>
                <w:lang w:val="en-US" w:eastAsia="zh-CN"/>
              </w:rPr>
              <w:t>2</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 references and clarify regarding NBI usage</w:t>
            </w:r>
          </w:p>
        </w:tc>
        <w:tc>
          <w:tcPr>
            <w:tcW w:w="708" w:type="dxa"/>
            <w:shd w:val="solid" w:color="FFFFFF" w:fill="auto"/>
          </w:tcPr>
          <w:p>
            <w:pPr>
              <w:pStyle w:val="104"/>
              <w:rPr>
                <w:sz w:val="16"/>
                <w:szCs w:val="16"/>
                <w:lang w:val="en-US" w:eastAsia="zh-CN"/>
              </w:rPr>
            </w:pPr>
            <w:r>
              <w:rPr>
                <w:rFonts w:hint="eastAsia"/>
                <w:sz w:val="16"/>
                <w:szCs w:val="16"/>
                <w:lang w:val="en-US" w:eastAsia="zh-CN"/>
              </w:rPr>
              <w:t>18.6.0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CT#104</w:t>
            </w:r>
          </w:p>
        </w:tc>
        <w:tc>
          <w:tcPr>
            <w:tcW w:w="992" w:type="dxa"/>
            <w:shd w:val="solid" w:color="FFFFFF" w:fill="auto"/>
          </w:tcPr>
          <w:p>
            <w:pPr>
              <w:pStyle w:val="104"/>
              <w:rPr>
                <w:sz w:val="16"/>
                <w:szCs w:val="16"/>
                <w:lang w:val="en-US" w:eastAsia="zh-CN"/>
              </w:rPr>
            </w:pPr>
            <w:r>
              <w:rPr>
                <w:rFonts w:hint="eastAsia"/>
                <w:sz w:val="16"/>
                <w:szCs w:val="16"/>
                <w:lang w:val="en-US" w:eastAsia="zh-CN"/>
              </w:rPr>
              <w:t>CP-241086</w:t>
            </w:r>
          </w:p>
        </w:tc>
        <w:tc>
          <w:tcPr>
            <w:tcW w:w="473" w:type="dxa"/>
            <w:shd w:val="solid" w:color="FFFFFF" w:fill="auto"/>
          </w:tcPr>
          <w:p>
            <w:pPr>
              <w:pStyle w:val="102"/>
              <w:rPr>
                <w:sz w:val="16"/>
                <w:szCs w:val="16"/>
                <w:lang w:val="en-US" w:eastAsia="zh-CN"/>
              </w:rPr>
            </w:pPr>
            <w:r>
              <w:rPr>
                <w:rFonts w:hint="eastAsia"/>
                <w:sz w:val="16"/>
                <w:szCs w:val="16"/>
                <w:lang w:val="en-US" w:eastAsia="zh-CN"/>
              </w:rPr>
              <w:t>0053</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pPr>
              <w:pStyle w:val="104"/>
              <w:rPr>
                <w:sz w:val="16"/>
                <w:szCs w:val="16"/>
                <w:lang w:val="en-US" w:eastAsia="zh-CN"/>
              </w:rPr>
            </w:pPr>
            <w:r>
              <w:rPr>
                <w:rFonts w:hint="eastAsia"/>
                <w:sz w:val="16"/>
                <w:szCs w:val="16"/>
                <w:lang w:val="en-US" w:eastAsia="zh-CN"/>
              </w:rPr>
              <w:t>18.6.0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w:t>
            </w:r>
            <w:r>
              <w:rPr>
                <w:sz w:val="16"/>
                <w:szCs w:val="16"/>
                <w:lang w:val="en-US" w:eastAsia="zh-CN"/>
              </w:rPr>
              <w:t>024-07</w:t>
            </w:r>
          </w:p>
        </w:tc>
        <w:tc>
          <w:tcPr>
            <w:tcW w:w="1279" w:type="dxa"/>
            <w:shd w:val="solid" w:color="FFFFFF" w:fill="auto"/>
          </w:tcPr>
          <w:p>
            <w:pPr>
              <w:pStyle w:val="104"/>
              <w:rPr>
                <w:kern w:val="2"/>
                <w:sz w:val="16"/>
                <w:szCs w:val="16"/>
                <w:lang w:val="en-US" w:eastAsia="zh-CN"/>
              </w:rPr>
            </w:pPr>
            <w:r>
              <w:rPr>
                <w:kern w:val="2"/>
                <w:sz w:val="16"/>
                <w:szCs w:val="16"/>
                <w:lang w:val="en-US" w:eastAsia="zh-CN"/>
              </w:rPr>
              <w:t>CT#104</w:t>
            </w:r>
          </w:p>
        </w:tc>
        <w:tc>
          <w:tcPr>
            <w:tcW w:w="992" w:type="dxa"/>
            <w:shd w:val="solid" w:color="FFFFFF" w:fill="auto"/>
          </w:tcPr>
          <w:p>
            <w:pPr>
              <w:pStyle w:val="104"/>
              <w:rPr>
                <w:sz w:val="16"/>
                <w:szCs w:val="16"/>
                <w:lang w:val="en-US" w:eastAsia="zh-CN"/>
              </w:rPr>
            </w:pPr>
          </w:p>
        </w:tc>
        <w:tc>
          <w:tcPr>
            <w:tcW w:w="473" w:type="dxa"/>
            <w:shd w:val="solid" w:color="FFFFFF" w:fill="auto"/>
          </w:tcPr>
          <w:p>
            <w:pPr>
              <w:pStyle w:val="102"/>
              <w:rPr>
                <w:sz w:val="16"/>
                <w:szCs w:val="16"/>
                <w:lang w:val="en-US" w:eastAsia="zh-CN"/>
              </w:rPr>
            </w:pP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p>
        </w:tc>
        <w:tc>
          <w:tcPr>
            <w:tcW w:w="4584" w:type="dxa"/>
            <w:shd w:val="solid" w:color="FFFFFF" w:fill="auto"/>
          </w:tcPr>
          <w:p>
            <w:pPr>
              <w:pStyle w:val="102"/>
              <w:rPr>
                <w:sz w:val="16"/>
                <w:szCs w:val="16"/>
                <w:lang w:val="en-US" w:eastAsia="zh-CN"/>
              </w:rPr>
            </w:pPr>
            <w:r>
              <w:rPr>
                <w:sz w:val="16"/>
                <w:szCs w:val="16"/>
                <w:lang w:val="en-US" w:eastAsia="zh-CN"/>
              </w:rPr>
              <w:t>Correction to fix OpenAPI parsing errors</w:t>
            </w:r>
          </w:p>
        </w:tc>
        <w:tc>
          <w:tcPr>
            <w:tcW w:w="708" w:type="dxa"/>
            <w:shd w:val="solid" w:color="FFFFFF" w:fill="auto"/>
          </w:tcPr>
          <w:p>
            <w:pPr>
              <w:pStyle w:val="104"/>
              <w:rPr>
                <w:sz w:val="16"/>
                <w:szCs w:val="16"/>
                <w:lang w:val="en-US" w:eastAsia="zh-CN"/>
              </w:rPr>
            </w:pPr>
            <w:r>
              <w:rPr>
                <w:rFonts w:hint="eastAsia"/>
                <w:sz w:val="16"/>
                <w:szCs w:val="16"/>
                <w:lang w:val="en-US" w:eastAsia="zh-CN"/>
              </w:rPr>
              <w:t>1</w:t>
            </w:r>
            <w:r>
              <w:rPr>
                <w:sz w:val="16"/>
                <w:szCs w:val="16"/>
                <w:lang w:val="en-US" w:eastAsia="zh-CN"/>
              </w:rPr>
              <w:t>8.6.1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sz w:val="16"/>
                <w:szCs w:val="16"/>
                <w:lang w:val="en-US" w:eastAsia="zh-CN"/>
              </w:rPr>
            </w:pPr>
            <w:r>
              <w:rPr>
                <w:rFonts w:hint="eastAsia"/>
                <w:sz w:val="16"/>
                <w:szCs w:val="16"/>
                <w:lang w:val="en-US" w:eastAsia="zh-CN"/>
              </w:rPr>
              <w:t>2024-09</w:t>
            </w:r>
          </w:p>
        </w:tc>
        <w:tc>
          <w:tcPr>
            <w:tcW w:w="1279" w:type="dxa"/>
            <w:shd w:val="solid" w:color="FFFFFF" w:fill="auto"/>
          </w:tcPr>
          <w:p>
            <w:pPr>
              <w:pStyle w:val="104"/>
              <w:rPr>
                <w:rFonts w:hint="default"/>
                <w:kern w:val="2"/>
                <w:sz w:val="16"/>
                <w:szCs w:val="16"/>
                <w:lang w:val="en-US" w:eastAsia="zh-CN"/>
              </w:rPr>
            </w:pPr>
            <w:r>
              <w:rPr>
                <w:rFonts w:hint="eastAsia"/>
                <w:kern w:val="2"/>
                <w:sz w:val="16"/>
                <w:szCs w:val="16"/>
                <w:lang w:val="en-US" w:eastAsia="zh-CN"/>
              </w:rPr>
              <w:t>CT#105</w:t>
            </w:r>
          </w:p>
        </w:tc>
        <w:tc>
          <w:tcPr>
            <w:tcW w:w="992" w:type="dxa"/>
            <w:shd w:val="solid" w:color="FFFFFF" w:fill="auto"/>
          </w:tcPr>
          <w:p>
            <w:pPr>
              <w:pStyle w:val="104"/>
              <w:rPr>
                <w:rFonts w:hint="default"/>
                <w:sz w:val="16"/>
                <w:szCs w:val="16"/>
                <w:lang w:val="en-US" w:eastAsia="zh-CN"/>
              </w:rPr>
            </w:pPr>
            <w:r>
              <w:rPr>
                <w:rFonts w:hint="eastAsia"/>
                <w:sz w:val="16"/>
                <w:szCs w:val="16"/>
                <w:lang w:val="en-US" w:eastAsia="zh-CN"/>
              </w:rPr>
              <w:t>C3-244463</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0054</w:t>
            </w:r>
          </w:p>
        </w:tc>
        <w:tc>
          <w:tcPr>
            <w:tcW w:w="377" w:type="dxa"/>
            <w:shd w:val="solid" w:color="FFFFFF" w:fill="auto"/>
          </w:tcPr>
          <w:p>
            <w:pPr>
              <w:pStyle w:val="101"/>
              <w:rPr>
                <w:rFonts w:hint="default"/>
                <w:sz w:val="16"/>
                <w:szCs w:val="16"/>
                <w:lang w:val="en-US" w:eastAsia="zh-CN"/>
              </w:rPr>
            </w:pPr>
            <w:r>
              <w:rPr>
                <w:rFonts w:hint="eastAsia"/>
                <w:sz w:val="16"/>
                <w:szCs w:val="16"/>
                <w:lang w:val="en-US" w:eastAsia="zh-CN"/>
              </w:rPr>
              <w:t>1</w:t>
            </w: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 presence field for some of the attributes</w:t>
            </w:r>
          </w:p>
        </w:tc>
        <w:tc>
          <w:tcPr>
            <w:tcW w:w="708" w:type="dxa"/>
            <w:shd w:val="solid" w:color="FFFFFF" w:fill="auto"/>
          </w:tcPr>
          <w:p>
            <w:pPr>
              <w:pStyle w:val="104"/>
              <w:rPr>
                <w:rFonts w:hint="default"/>
                <w:sz w:val="16"/>
                <w:szCs w:val="16"/>
                <w:lang w:val="en-US" w:eastAsia="zh-CN"/>
              </w:rPr>
            </w:pPr>
            <w:r>
              <w:rPr>
                <w:rFonts w:hint="eastAsia"/>
                <w:sz w:val="16"/>
                <w:szCs w:val="16"/>
                <w:lang w:val="en-US" w:eastAsia="zh-CN"/>
              </w:rPr>
              <w:t>19.0.0</w:t>
            </w:r>
          </w:p>
        </w:tc>
      </w:tr>
    </w:tbl>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바탕">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29.538 V19.0.0 (2024-09)</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53"/>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44"/>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21"/>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52"/>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24"/>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41"/>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48"/>
      <w:lvlText w:val=""/>
      <w:lvlJc w:val="left"/>
      <w:pPr>
        <w:tabs>
          <w:tab w:val="left" w:pos="780"/>
        </w:tabs>
        <w:ind w:left="780" w:leftChars="200" w:hanging="360" w:hangingChars="200"/>
      </w:pPr>
      <w:rPr>
        <w:rFonts w:hint="default" w:ascii="Wingdings" w:hAnsi="Wingdings"/>
      </w:rPr>
    </w:lvl>
  </w:abstractNum>
  <w:abstractNum w:abstractNumId="8">
    <w:nsid w:val="FFFFFF89"/>
    <w:multiLevelType w:val="singleLevel"/>
    <w:tmpl w:val="FFFFFF89"/>
    <w:lvl w:ilvl="0" w:tentative="0">
      <w:start w:val="1"/>
      <w:numFmt w:val="bullet"/>
      <w:pStyle w:val="32"/>
      <w:lvlText w:val=""/>
      <w:lvlJc w:val="left"/>
      <w:pPr>
        <w:tabs>
          <w:tab w:val="left" w:pos="360"/>
        </w:tabs>
        <w:ind w:left="360" w:hanging="360" w:hangingChars="200"/>
      </w:pPr>
      <w:rPr>
        <w:rFonts w:hint="default" w:ascii="Wingdings" w:hAnsi="Wingdings"/>
      </w:rPr>
    </w:lvl>
  </w:abstractNum>
  <w:abstractNum w:abstractNumId="9">
    <w:nsid w:val="29F978E9"/>
    <w:multiLevelType w:val="multilevel"/>
    <w:tmpl w:val="29F978E9"/>
    <w:lvl w:ilvl="0" w:tentative="0">
      <w:start w:val="1"/>
      <w:numFmt w:val="bullet"/>
      <w:pStyle w:val="13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B84"/>
    <w:rsid w:val="000307AB"/>
    <w:rsid w:val="00033397"/>
    <w:rsid w:val="000367CF"/>
    <w:rsid w:val="00040095"/>
    <w:rsid w:val="00051834"/>
    <w:rsid w:val="00054A22"/>
    <w:rsid w:val="00062023"/>
    <w:rsid w:val="000655A6"/>
    <w:rsid w:val="00080512"/>
    <w:rsid w:val="000C47C3"/>
    <w:rsid w:val="000C6864"/>
    <w:rsid w:val="000D58AB"/>
    <w:rsid w:val="000E6DB3"/>
    <w:rsid w:val="000F704E"/>
    <w:rsid w:val="00100738"/>
    <w:rsid w:val="001166DB"/>
    <w:rsid w:val="001250AE"/>
    <w:rsid w:val="00133525"/>
    <w:rsid w:val="001425ED"/>
    <w:rsid w:val="00146503"/>
    <w:rsid w:val="00166A83"/>
    <w:rsid w:val="00171F5E"/>
    <w:rsid w:val="00176883"/>
    <w:rsid w:val="0019369E"/>
    <w:rsid w:val="001A4C42"/>
    <w:rsid w:val="001A7420"/>
    <w:rsid w:val="001B27C5"/>
    <w:rsid w:val="001B3345"/>
    <w:rsid w:val="001B6637"/>
    <w:rsid w:val="001B7394"/>
    <w:rsid w:val="001B7FA0"/>
    <w:rsid w:val="001C21C3"/>
    <w:rsid w:val="001D02C2"/>
    <w:rsid w:val="001F0C1D"/>
    <w:rsid w:val="001F1132"/>
    <w:rsid w:val="001F1345"/>
    <w:rsid w:val="001F168B"/>
    <w:rsid w:val="00223355"/>
    <w:rsid w:val="00232AE4"/>
    <w:rsid w:val="002347A2"/>
    <w:rsid w:val="00235DCA"/>
    <w:rsid w:val="002417C1"/>
    <w:rsid w:val="0024256D"/>
    <w:rsid w:val="002642A5"/>
    <w:rsid w:val="002675F0"/>
    <w:rsid w:val="002760EE"/>
    <w:rsid w:val="00277C4B"/>
    <w:rsid w:val="002979DA"/>
    <w:rsid w:val="002B00DE"/>
    <w:rsid w:val="002B6339"/>
    <w:rsid w:val="002C63E0"/>
    <w:rsid w:val="002C790A"/>
    <w:rsid w:val="002E00EE"/>
    <w:rsid w:val="002F440C"/>
    <w:rsid w:val="002F4E5F"/>
    <w:rsid w:val="003172DC"/>
    <w:rsid w:val="003206DA"/>
    <w:rsid w:val="00343E86"/>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345EC"/>
    <w:rsid w:val="00465515"/>
    <w:rsid w:val="004809D2"/>
    <w:rsid w:val="0049751D"/>
    <w:rsid w:val="004A13A4"/>
    <w:rsid w:val="004B4819"/>
    <w:rsid w:val="004C30AC"/>
    <w:rsid w:val="004D1B8E"/>
    <w:rsid w:val="004D2093"/>
    <w:rsid w:val="004D3578"/>
    <w:rsid w:val="004E213A"/>
    <w:rsid w:val="004F0988"/>
    <w:rsid w:val="004F3340"/>
    <w:rsid w:val="0051150B"/>
    <w:rsid w:val="0053388B"/>
    <w:rsid w:val="00535773"/>
    <w:rsid w:val="00543E6C"/>
    <w:rsid w:val="0054501A"/>
    <w:rsid w:val="00553E20"/>
    <w:rsid w:val="00562662"/>
    <w:rsid w:val="00565087"/>
    <w:rsid w:val="005910D6"/>
    <w:rsid w:val="00593730"/>
    <w:rsid w:val="00595558"/>
    <w:rsid w:val="00597B11"/>
    <w:rsid w:val="005A38F6"/>
    <w:rsid w:val="005B0788"/>
    <w:rsid w:val="005B0CFF"/>
    <w:rsid w:val="005B743B"/>
    <w:rsid w:val="005D0BA1"/>
    <w:rsid w:val="005D2E01"/>
    <w:rsid w:val="005D7526"/>
    <w:rsid w:val="005E4BB2"/>
    <w:rsid w:val="005E79B4"/>
    <w:rsid w:val="005F463D"/>
    <w:rsid w:val="005F788A"/>
    <w:rsid w:val="006025F2"/>
    <w:rsid w:val="00602AEA"/>
    <w:rsid w:val="00614DA7"/>
    <w:rsid w:val="00614FDF"/>
    <w:rsid w:val="00632C6B"/>
    <w:rsid w:val="0063543D"/>
    <w:rsid w:val="00647114"/>
    <w:rsid w:val="006577BD"/>
    <w:rsid w:val="0067152B"/>
    <w:rsid w:val="006912E9"/>
    <w:rsid w:val="006A323F"/>
    <w:rsid w:val="006B30D0"/>
    <w:rsid w:val="006C0F23"/>
    <w:rsid w:val="006C3D95"/>
    <w:rsid w:val="006E0A9D"/>
    <w:rsid w:val="006E5C86"/>
    <w:rsid w:val="00701116"/>
    <w:rsid w:val="00704775"/>
    <w:rsid w:val="0071174C"/>
    <w:rsid w:val="00713C44"/>
    <w:rsid w:val="0072548A"/>
    <w:rsid w:val="00734A5B"/>
    <w:rsid w:val="00735544"/>
    <w:rsid w:val="0074026F"/>
    <w:rsid w:val="007429F6"/>
    <w:rsid w:val="00744E76"/>
    <w:rsid w:val="00765EA3"/>
    <w:rsid w:val="00766BD1"/>
    <w:rsid w:val="00774DA4"/>
    <w:rsid w:val="00780DA2"/>
    <w:rsid w:val="00781F0F"/>
    <w:rsid w:val="00792C10"/>
    <w:rsid w:val="007A011F"/>
    <w:rsid w:val="007A2691"/>
    <w:rsid w:val="007A32AE"/>
    <w:rsid w:val="007B600E"/>
    <w:rsid w:val="007E7D9E"/>
    <w:rsid w:val="007F0F4A"/>
    <w:rsid w:val="0080148B"/>
    <w:rsid w:val="008028A4"/>
    <w:rsid w:val="00824058"/>
    <w:rsid w:val="00824E24"/>
    <w:rsid w:val="00830747"/>
    <w:rsid w:val="00833522"/>
    <w:rsid w:val="00844E8E"/>
    <w:rsid w:val="00847433"/>
    <w:rsid w:val="00850452"/>
    <w:rsid w:val="00863F37"/>
    <w:rsid w:val="00876666"/>
    <w:rsid w:val="008768CA"/>
    <w:rsid w:val="008926F9"/>
    <w:rsid w:val="00896B9E"/>
    <w:rsid w:val="008A4AB6"/>
    <w:rsid w:val="008C384C"/>
    <w:rsid w:val="008C57DA"/>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67842"/>
    <w:rsid w:val="00970429"/>
    <w:rsid w:val="00990CC5"/>
    <w:rsid w:val="009B50E0"/>
    <w:rsid w:val="009D7B44"/>
    <w:rsid w:val="009F2599"/>
    <w:rsid w:val="009F37B7"/>
    <w:rsid w:val="00A07A89"/>
    <w:rsid w:val="00A10F02"/>
    <w:rsid w:val="00A164B4"/>
    <w:rsid w:val="00A26956"/>
    <w:rsid w:val="00A27486"/>
    <w:rsid w:val="00A53724"/>
    <w:rsid w:val="00A56066"/>
    <w:rsid w:val="00A57CC2"/>
    <w:rsid w:val="00A73129"/>
    <w:rsid w:val="00A82346"/>
    <w:rsid w:val="00A92BA1"/>
    <w:rsid w:val="00A95A32"/>
    <w:rsid w:val="00AA0E42"/>
    <w:rsid w:val="00AA4EC1"/>
    <w:rsid w:val="00AA4FE3"/>
    <w:rsid w:val="00AA66D6"/>
    <w:rsid w:val="00AB34B8"/>
    <w:rsid w:val="00AB4A5D"/>
    <w:rsid w:val="00AB573B"/>
    <w:rsid w:val="00AC6BC6"/>
    <w:rsid w:val="00AE65E2"/>
    <w:rsid w:val="00AF1460"/>
    <w:rsid w:val="00B13380"/>
    <w:rsid w:val="00B15449"/>
    <w:rsid w:val="00B15647"/>
    <w:rsid w:val="00B161F2"/>
    <w:rsid w:val="00B472DD"/>
    <w:rsid w:val="00B51D10"/>
    <w:rsid w:val="00B55C80"/>
    <w:rsid w:val="00B62ACB"/>
    <w:rsid w:val="00B66A9B"/>
    <w:rsid w:val="00B74C77"/>
    <w:rsid w:val="00B84CA6"/>
    <w:rsid w:val="00B93086"/>
    <w:rsid w:val="00BA19ED"/>
    <w:rsid w:val="00BA36CF"/>
    <w:rsid w:val="00BA4B8D"/>
    <w:rsid w:val="00BA5866"/>
    <w:rsid w:val="00BB10AA"/>
    <w:rsid w:val="00BC0F7D"/>
    <w:rsid w:val="00BC51D2"/>
    <w:rsid w:val="00BD7D31"/>
    <w:rsid w:val="00BE3255"/>
    <w:rsid w:val="00BF128E"/>
    <w:rsid w:val="00BF68D2"/>
    <w:rsid w:val="00BF7198"/>
    <w:rsid w:val="00C074DD"/>
    <w:rsid w:val="00C1496A"/>
    <w:rsid w:val="00C26D47"/>
    <w:rsid w:val="00C33079"/>
    <w:rsid w:val="00C45231"/>
    <w:rsid w:val="00C45364"/>
    <w:rsid w:val="00C45D66"/>
    <w:rsid w:val="00C46DEB"/>
    <w:rsid w:val="00C509FD"/>
    <w:rsid w:val="00C551FF"/>
    <w:rsid w:val="00C57E72"/>
    <w:rsid w:val="00C64771"/>
    <w:rsid w:val="00C666CE"/>
    <w:rsid w:val="00C6757B"/>
    <w:rsid w:val="00C72833"/>
    <w:rsid w:val="00C80F1D"/>
    <w:rsid w:val="00C85264"/>
    <w:rsid w:val="00C855EE"/>
    <w:rsid w:val="00C86CF6"/>
    <w:rsid w:val="00C91962"/>
    <w:rsid w:val="00C93F40"/>
    <w:rsid w:val="00CA1EEC"/>
    <w:rsid w:val="00CA3D0C"/>
    <w:rsid w:val="00CC2F12"/>
    <w:rsid w:val="00CC5436"/>
    <w:rsid w:val="00CF0F36"/>
    <w:rsid w:val="00D03599"/>
    <w:rsid w:val="00D30C0A"/>
    <w:rsid w:val="00D46CEC"/>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51D3B"/>
    <w:rsid w:val="00E5578E"/>
    <w:rsid w:val="00E611DC"/>
    <w:rsid w:val="00E63D1F"/>
    <w:rsid w:val="00E65A7D"/>
    <w:rsid w:val="00E77645"/>
    <w:rsid w:val="00EA15B0"/>
    <w:rsid w:val="00EA5EA7"/>
    <w:rsid w:val="00EB1B8F"/>
    <w:rsid w:val="00EC4446"/>
    <w:rsid w:val="00EC4A25"/>
    <w:rsid w:val="00ED4F86"/>
    <w:rsid w:val="00EE2A16"/>
    <w:rsid w:val="00EF1746"/>
    <w:rsid w:val="00EF608C"/>
    <w:rsid w:val="00F025A2"/>
    <w:rsid w:val="00F0278A"/>
    <w:rsid w:val="00F03F71"/>
    <w:rsid w:val="00F04712"/>
    <w:rsid w:val="00F13360"/>
    <w:rsid w:val="00F1586D"/>
    <w:rsid w:val="00F22EC7"/>
    <w:rsid w:val="00F325C8"/>
    <w:rsid w:val="00F34557"/>
    <w:rsid w:val="00F34B7A"/>
    <w:rsid w:val="00F5693A"/>
    <w:rsid w:val="00F653B8"/>
    <w:rsid w:val="00F9008D"/>
    <w:rsid w:val="00F90B01"/>
    <w:rsid w:val="00FA1266"/>
    <w:rsid w:val="00FA3670"/>
    <w:rsid w:val="00FB21FE"/>
    <w:rsid w:val="00FC1192"/>
    <w:rsid w:val="00FC3BB5"/>
    <w:rsid w:val="00FE519B"/>
    <w:rsid w:val="00FF0DE4"/>
    <w:rsid w:val="00FF1BA2"/>
    <w:rsid w:val="01AD123F"/>
    <w:rsid w:val="02C74479"/>
    <w:rsid w:val="08AE758A"/>
    <w:rsid w:val="09406728"/>
    <w:rsid w:val="0AA2170F"/>
    <w:rsid w:val="0CAD1748"/>
    <w:rsid w:val="0DFF2359"/>
    <w:rsid w:val="0F9C2578"/>
    <w:rsid w:val="100A0ED8"/>
    <w:rsid w:val="111D7685"/>
    <w:rsid w:val="11E83A23"/>
    <w:rsid w:val="1256549A"/>
    <w:rsid w:val="130E1F44"/>
    <w:rsid w:val="152D7DE9"/>
    <w:rsid w:val="1661047C"/>
    <w:rsid w:val="180413D5"/>
    <w:rsid w:val="18CE1932"/>
    <w:rsid w:val="18ED036D"/>
    <w:rsid w:val="19F76BA5"/>
    <w:rsid w:val="1BAB6170"/>
    <w:rsid w:val="1D2D4381"/>
    <w:rsid w:val="202B1301"/>
    <w:rsid w:val="214219EF"/>
    <w:rsid w:val="219774B1"/>
    <w:rsid w:val="24AD419B"/>
    <w:rsid w:val="28AD3976"/>
    <w:rsid w:val="28D20111"/>
    <w:rsid w:val="29873C6A"/>
    <w:rsid w:val="2A517DA4"/>
    <w:rsid w:val="2A9D0FEA"/>
    <w:rsid w:val="2E7E2AC0"/>
    <w:rsid w:val="316D1C49"/>
    <w:rsid w:val="31BF2D68"/>
    <w:rsid w:val="31F1215C"/>
    <w:rsid w:val="32EE578A"/>
    <w:rsid w:val="35064A47"/>
    <w:rsid w:val="357B7B72"/>
    <w:rsid w:val="38575BF9"/>
    <w:rsid w:val="386C532B"/>
    <w:rsid w:val="38B7672C"/>
    <w:rsid w:val="3971645B"/>
    <w:rsid w:val="399C494F"/>
    <w:rsid w:val="39CF471A"/>
    <w:rsid w:val="3AD01650"/>
    <w:rsid w:val="3AE36DA8"/>
    <w:rsid w:val="3B1B0619"/>
    <w:rsid w:val="3B9C2297"/>
    <w:rsid w:val="3BF75131"/>
    <w:rsid w:val="3C6A1576"/>
    <w:rsid w:val="3D3A6CD8"/>
    <w:rsid w:val="3F3F10B8"/>
    <w:rsid w:val="3F861BBE"/>
    <w:rsid w:val="3FFD7ED5"/>
    <w:rsid w:val="40573D37"/>
    <w:rsid w:val="42086FE3"/>
    <w:rsid w:val="42914F48"/>
    <w:rsid w:val="43C21084"/>
    <w:rsid w:val="4403623F"/>
    <w:rsid w:val="4CDC5F42"/>
    <w:rsid w:val="4E376A3B"/>
    <w:rsid w:val="508A1CB1"/>
    <w:rsid w:val="52E44562"/>
    <w:rsid w:val="52F56FDE"/>
    <w:rsid w:val="53940879"/>
    <w:rsid w:val="56870511"/>
    <w:rsid w:val="576324BC"/>
    <w:rsid w:val="58077B7C"/>
    <w:rsid w:val="586710A9"/>
    <w:rsid w:val="5D070FA5"/>
    <w:rsid w:val="5D2A1EB3"/>
    <w:rsid w:val="5DA74961"/>
    <w:rsid w:val="5E03770F"/>
    <w:rsid w:val="5F3640C4"/>
    <w:rsid w:val="60CE4900"/>
    <w:rsid w:val="624B5CA8"/>
    <w:rsid w:val="629816E1"/>
    <w:rsid w:val="631C20DB"/>
    <w:rsid w:val="647B4BD9"/>
    <w:rsid w:val="668B2C0C"/>
    <w:rsid w:val="680B637E"/>
    <w:rsid w:val="6D7E5723"/>
    <w:rsid w:val="6E082BD3"/>
    <w:rsid w:val="6E95617E"/>
    <w:rsid w:val="6F5D4E25"/>
    <w:rsid w:val="73B147B7"/>
    <w:rsid w:val="77A676D5"/>
    <w:rsid w:val="796C2B5C"/>
    <w:rsid w:val="79C921DB"/>
    <w:rsid w:val="7A5E10F5"/>
    <w:rsid w:val="7BD524A9"/>
    <w:rsid w:val="7EC1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8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8"/>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71"/>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60"/>
    <w:qFormat/>
    <w:uiPriority w:val="0"/>
    <w:pPr>
      <w:spacing w:after="0"/>
    </w:pPr>
  </w:style>
  <w:style w:type="paragraph" w:styleId="27">
    <w:name w:val="List Number"/>
    <w:basedOn w:val="28"/>
    <w:qFormat/>
    <w:uiPriority w:val="0"/>
    <w:rPr>
      <w:rFonts w:eastAsia="宋体"/>
    </w:rPr>
  </w:style>
  <w:style w:type="paragraph" w:styleId="28">
    <w:name w:val="List"/>
    <w:basedOn w:val="1"/>
    <w:qFormat/>
    <w:uiPriority w:val="0"/>
    <w:pPr>
      <w:ind w:left="568" w:hanging="284"/>
    </w:pPr>
  </w:style>
  <w:style w:type="paragraph" w:styleId="29">
    <w:name w:val="Normal Indent"/>
    <w:basedOn w:val="1"/>
    <w:qFormat/>
    <w:uiPriority w:val="0"/>
    <w:pPr>
      <w:ind w:left="720"/>
    </w:pPr>
  </w:style>
  <w:style w:type="paragraph" w:styleId="30">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1">
    <w:name w:val="index 5"/>
    <w:basedOn w:val="1"/>
    <w:next w:val="1"/>
    <w:qFormat/>
    <w:uiPriority w:val="0"/>
    <w:pPr>
      <w:spacing w:after="0"/>
      <w:ind w:left="1000" w:hanging="200"/>
    </w:pPr>
  </w:style>
  <w:style w:type="paragraph" w:styleId="32">
    <w:name w:val="List Bullet"/>
    <w:basedOn w:val="1"/>
    <w:qFormat/>
    <w:uiPriority w:val="0"/>
    <w:pPr>
      <w:numPr>
        <w:ilvl w:val="0"/>
        <w:numId w:val="3"/>
      </w:numPr>
      <w:contextualSpacing/>
    </w:pPr>
  </w:style>
  <w:style w:type="paragraph" w:styleId="33">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4">
    <w:name w:val="Document Map"/>
    <w:basedOn w:val="1"/>
    <w:link w:val="135"/>
    <w:qFormat/>
    <w:uiPriority w:val="0"/>
    <w:rPr>
      <w:rFonts w:ascii="宋体"/>
      <w:sz w:val="18"/>
      <w:szCs w:val="18"/>
    </w:rPr>
  </w:style>
  <w:style w:type="paragraph" w:styleId="35">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6">
    <w:name w:val="annotation text"/>
    <w:basedOn w:val="1"/>
    <w:link w:val="157"/>
    <w:qFormat/>
    <w:uiPriority w:val="0"/>
  </w:style>
  <w:style w:type="paragraph" w:styleId="37">
    <w:name w:val="index 6"/>
    <w:basedOn w:val="1"/>
    <w:next w:val="1"/>
    <w:qFormat/>
    <w:uiPriority w:val="0"/>
    <w:pPr>
      <w:spacing w:after="0"/>
      <w:ind w:left="1200" w:hanging="200"/>
    </w:pPr>
  </w:style>
  <w:style w:type="paragraph" w:styleId="38">
    <w:name w:val="Salutation"/>
    <w:basedOn w:val="1"/>
    <w:next w:val="1"/>
    <w:link w:val="175"/>
    <w:qFormat/>
    <w:uiPriority w:val="0"/>
  </w:style>
  <w:style w:type="paragraph" w:styleId="39">
    <w:name w:val="Body Text 3"/>
    <w:basedOn w:val="1"/>
    <w:link w:val="150"/>
    <w:qFormat/>
    <w:uiPriority w:val="0"/>
    <w:pPr>
      <w:spacing w:after="120"/>
    </w:pPr>
    <w:rPr>
      <w:sz w:val="16"/>
      <w:szCs w:val="16"/>
    </w:rPr>
  </w:style>
  <w:style w:type="paragraph" w:styleId="40">
    <w:name w:val="Closing"/>
    <w:basedOn w:val="1"/>
    <w:link w:val="156"/>
    <w:qFormat/>
    <w:uiPriority w:val="0"/>
    <w:pPr>
      <w:spacing w:after="0"/>
      <w:ind w:left="4252"/>
    </w:pPr>
  </w:style>
  <w:style w:type="paragraph" w:styleId="41">
    <w:name w:val="List Bullet 3"/>
    <w:basedOn w:val="1"/>
    <w:qFormat/>
    <w:uiPriority w:val="0"/>
    <w:pPr>
      <w:numPr>
        <w:ilvl w:val="0"/>
        <w:numId w:val="4"/>
      </w:numPr>
      <w:contextualSpacing/>
    </w:pPr>
  </w:style>
  <w:style w:type="paragraph" w:styleId="42">
    <w:name w:val="Body Text"/>
    <w:basedOn w:val="1"/>
    <w:link w:val="148"/>
    <w:qFormat/>
    <w:uiPriority w:val="0"/>
    <w:pPr>
      <w:spacing w:after="120"/>
    </w:pPr>
  </w:style>
  <w:style w:type="paragraph" w:styleId="43">
    <w:name w:val="Body Text Indent"/>
    <w:basedOn w:val="1"/>
    <w:link w:val="152"/>
    <w:qFormat/>
    <w:uiPriority w:val="0"/>
    <w:pPr>
      <w:spacing w:after="120"/>
      <w:ind w:left="283"/>
    </w:pPr>
  </w:style>
  <w:style w:type="paragraph" w:styleId="44">
    <w:name w:val="List Number 3"/>
    <w:basedOn w:val="1"/>
    <w:qFormat/>
    <w:uiPriority w:val="0"/>
    <w:pPr>
      <w:numPr>
        <w:ilvl w:val="0"/>
        <w:numId w:val="5"/>
      </w:numPr>
      <w:contextualSpacing/>
    </w:pPr>
  </w:style>
  <w:style w:type="paragraph" w:styleId="45">
    <w:name w:val="List 2"/>
    <w:basedOn w:val="28"/>
    <w:qFormat/>
    <w:uiPriority w:val="0"/>
    <w:pPr>
      <w:ind w:left="851"/>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6"/>
      </w:numPr>
      <w:contextualSpacing/>
    </w:pPr>
  </w:style>
  <w:style w:type="paragraph" w:styleId="49">
    <w:name w:val="HTML Address"/>
    <w:basedOn w:val="1"/>
    <w:link w:val="163"/>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72"/>
    <w:qFormat/>
    <w:uiPriority w:val="0"/>
    <w:pPr>
      <w:spacing w:after="0"/>
    </w:pPr>
    <w:rPr>
      <w:rFonts w:ascii="Consolas" w:hAnsi="Consolas"/>
      <w:sz w:val="21"/>
      <w:szCs w:val="21"/>
    </w:rPr>
  </w:style>
  <w:style w:type="paragraph" w:styleId="52">
    <w:name w:val="List Bullet 5"/>
    <w:basedOn w:val="1"/>
    <w:qFormat/>
    <w:uiPriority w:val="0"/>
    <w:pPr>
      <w:numPr>
        <w:ilvl w:val="0"/>
        <w:numId w:val="7"/>
      </w:numPr>
      <w:contextualSpacing/>
    </w:pPr>
  </w:style>
  <w:style w:type="paragraph" w:styleId="53">
    <w:name w:val="List Number 4"/>
    <w:basedOn w:val="1"/>
    <w:qFormat/>
    <w:uiPriority w:val="0"/>
    <w:pPr>
      <w:numPr>
        <w:ilvl w:val="0"/>
        <w:numId w:val="8"/>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59"/>
    <w:qFormat/>
    <w:uiPriority w:val="0"/>
  </w:style>
  <w:style w:type="paragraph" w:styleId="57">
    <w:name w:val="Body Text Indent 2"/>
    <w:basedOn w:val="1"/>
    <w:link w:val="154"/>
    <w:qFormat/>
    <w:uiPriority w:val="0"/>
    <w:pPr>
      <w:spacing w:after="120" w:line="480" w:lineRule="auto"/>
      <w:ind w:left="283"/>
    </w:pPr>
  </w:style>
  <w:style w:type="paragraph" w:styleId="58">
    <w:name w:val="endnote text"/>
    <w:basedOn w:val="1"/>
    <w:link w:val="161"/>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29"/>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76"/>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77"/>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9"/>
      </w:numPr>
      <w:contextualSpacing/>
    </w:pPr>
  </w:style>
  <w:style w:type="paragraph" w:styleId="70">
    <w:name w:val="footnote text"/>
    <w:basedOn w:val="1"/>
    <w:link w:val="162"/>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55"/>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49"/>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69"/>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64"/>
    <w:qFormat/>
    <w:uiPriority w:val="0"/>
    <w:pPr>
      <w:spacing w:after="0"/>
    </w:pPr>
    <w:rPr>
      <w:rFonts w:ascii="Consolas" w:hAnsi="Consolas"/>
    </w:rPr>
  </w:style>
  <w:style w:type="paragraph" w:styleId="82">
    <w:name w:val="Normal (Web)"/>
    <w:basedOn w:val="1"/>
    <w:qFormat/>
    <w:uiPriority w:val="0"/>
    <w:rPr>
      <w:sz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78"/>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6"/>
    <w:next w:val="36"/>
    <w:link w:val="158"/>
    <w:qFormat/>
    <w:uiPriority w:val="0"/>
    <w:rPr>
      <w:b/>
      <w:bCs/>
    </w:rPr>
  </w:style>
  <w:style w:type="paragraph" w:styleId="87">
    <w:name w:val="Body Text First Indent"/>
    <w:basedOn w:val="42"/>
    <w:link w:val="151"/>
    <w:qFormat/>
    <w:uiPriority w:val="0"/>
    <w:pPr>
      <w:spacing w:after="180"/>
      <w:ind w:firstLine="360"/>
    </w:pPr>
  </w:style>
  <w:style w:type="paragraph" w:styleId="88">
    <w:name w:val="Body Text First Indent 2"/>
    <w:basedOn w:val="43"/>
    <w:link w:val="153"/>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link w:val="138"/>
    <w:qFormat/>
    <w:uiPriority w:val="0"/>
    <w:pPr>
      <w:keepLines/>
      <w:ind w:left="1135" w:hanging="851"/>
    </w:pPr>
  </w:style>
  <w:style w:type="paragraph" w:customStyle="1" w:styleId="100">
    <w:name w:val="PL"/>
    <w:link w:val="18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102"/>
    <w:qFormat/>
    <w:uiPriority w:val="0"/>
    <w:pPr>
      <w:jc w:val="right"/>
    </w:pPr>
  </w:style>
  <w:style w:type="paragraph" w:customStyle="1" w:styleId="102">
    <w:name w:val="TAL"/>
    <w:basedOn w:val="1"/>
    <w:link w:val="133"/>
    <w:qFormat/>
    <w:uiPriority w:val="0"/>
    <w:pPr>
      <w:keepNext/>
      <w:keepLines/>
      <w:spacing w:after="0"/>
    </w:pPr>
    <w:rPr>
      <w:rFonts w:ascii="Arial" w:hAnsi="Arial"/>
      <w:sz w:val="18"/>
    </w:rPr>
  </w:style>
  <w:style w:type="paragraph" w:customStyle="1" w:styleId="103">
    <w:name w:val="TAH"/>
    <w:basedOn w:val="104"/>
    <w:link w:val="134"/>
    <w:qFormat/>
    <w:uiPriority w:val="0"/>
    <w:rPr>
      <w:b/>
    </w:rPr>
  </w:style>
  <w:style w:type="paragraph" w:customStyle="1" w:styleId="104">
    <w:name w:val="TAC"/>
    <w:basedOn w:val="102"/>
    <w:link w:val="140"/>
    <w:qFormat/>
    <w:uiPriority w:val="0"/>
    <w:pPr>
      <w:jc w:val="center"/>
    </w:pPr>
  </w:style>
  <w:style w:type="paragraph" w:customStyle="1" w:styleId="10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28"/>
    <w:link w:val="131"/>
    <w:qFormat/>
    <w:uiPriority w:val="0"/>
  </w:style>
  <w:style w:type="paragraph" w:customStyle="1" w:styleId="111">
    <w:name w:val="Editor's Note"/>
    <w:basedOn w:val="99"/>
    <w:link w:val="142"/>
    <w:qFormat/>
    <w:uiPriority w:val="0"/>
    <w:rPr>
      <w:color w:val="FF0000"/>
    </w:rPr>
  </w:style>
  <w:style w:type="paragraph" w:customStyle="1" w:styleId="112">
    <w:name w:val="TH"/>
    <w:basedOn w:val="1"/>
    <w:link w:val="132"/>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7">
    <w:name w:val="TAN"/>
    <w:basedOn w:val="102"/>
    <w:link w:val="141"/>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19">
    <w:name w:val="TF"/>
    <w:basedOn w:val="112"/>
    <w:link w:val="137"/>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B2"/>
    <w:basedOn w:val="45"/>
    <w:qFormat/>
    <w:uiPriority w:val="0"/>
  </w:style>
  <w:style w:type="paragraph" w:customStyle="1" w:styleId="122">
    <w:name w:val="B3"/>
    <w:basedOn w:val="1"/>
    <w:link w:val="183"/>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60"/>
    <w:qFormat/>
    <w:uiPriority w:val="0"/>
    <w:rPr>
      <w:rFonts w:ascii="Segoe UI" w:hAnsi="Segoe UI" w:cs="Segoe UI"/>
      <w:sz w:val="18"/>
      <w:szCs w:val="18"/>
      <w:lang w:eastAsia="en-US"/>
    </w:rPr>
  </w:style>
  <w:style w:type="character" w:customStyle="1" w:styleId="130">
    <w:name w:val="Unresolved Mention1"/>
    <w:semiHidden/>
    <w:unhideWhenUsed/>
    <w:qFormat/>
    <w:uiPriority w:val="99"/>
    <w:rPr>
      <w:color w:val="605E5C"/>
      <w:shd w:val="clear" w:color="auto" w:fill="E1DFDD"/>
    </w:rPr>
  </w:style>
  <w:style w:type="character" w:customStyle="1" w:styleId="131">
    <w:name w:val="B1 Char"/>
    <w:link w:val="110"/>
    <w:qFormat/>
    <w:uiPriority w:val="0"/>
    <w:rPr>
      <w:lang w:eastAsia="en-US"/>
    </w:rPr>
  </w:style>
  <w:style w:type="character" w:customStyle="1" w:styleId="132">
    <w:name w:val="TH Char"/>
    <w:link w:val="112"/>
    <w:qFormat/>
    <w:locked/>
    <w:uiPriority w:val="0"/>
    <w:rPr>
      <w:rFonts w:ascii="Arial" w:hAnsi="Arial"/>
      <w:b/>
      <w:lang w:eastAsia="en-US"/>
    </w:rPr>
  </w:style>
  <w:style w:type="character" w:customStyle="1" w:styleId="133">
    <w:name w:val="TAL Char"/>
    <w:link w:val="102"/>
    <w:qFormat/>
    <w:locked/>
    <w:uiPriority w:val="0"/>
    <w:rPr>
      <w:rFonts w:ascii="Arial" w:hAnsi="Arial"/>
      <w:sz w:val="18"/>
      <w:lang w:eastAsia="en-US"/>
    </w:rPr>
  </w:style>
  <w:style w:type="character" w:customStyle="1" w:styleId="134">
    <w:name w:val="TAH Char"/>
    <w:link w:val="103"/>
    <w:qFormat/>
    <w:locked/>
    <w:uiPriority w:val="0"/>
    <w:rPr>
      <w:rFonts w:ascii="Arial" w:hAnsi="Arial"/>
      <w:b/>
      <w:sz w:val="18"/>
      <w:lang w:eastAsia="en-US"/>
    </w:rPr>
  </w:style>
  <w:style w:type="character" w:customStyle="1" w:styleId="135">
    <w:name w:val="Document Map Char"/>
    <w:basedOn w:val="91"/>
    <w:link w:val="34"/>
    <w:qFormat/>
    <w:uiPriority w:val="0"/>
    <w:rPr>
      <w:rFonts w:ascii="宋体"/>
      <w:sz w:val="18"/>
      <w:szCs w:val="18"/>
      <w:lang w:eastAsia="en-US"/>
    </w:rPr>
  </w:style>
  <w:style w:type="character" w:customStyle="1" w:styleId="136">
    <w:name w:val="未处理的提及1"/>
    <w:semiHidden/>
    <w:unhideWhenUsed/>
    <w:qFormat/>
    <w:uiPriority w:val="99"/>
    <w:rPr>
      <w:color w:val="605E5C"/>
      <w:shd w:val="clear" w:color="auto" w:fill="E1DFDD"/>
    </w:rPr>
  </w:style>
  <w:style w:type="character" w:customStyle="1" w:styleId="137">
    <w:name w:val="TF Char"/>
    <w:link w:val="119"/>
    <w:qFormat/>
    <w:uiPriority w:val="0"/>
    <w:rPr>
      <w:rFonts w:ascii="Arial" w:hAnsi="Arial"/>
      <w:b/>
      <w:lang w:eastAsia="en-US"/>
    </w:rPr>
  </w:style>
  <w:style w:type="character" w:customStyle="1" w:styleId="138">
    <w:name w:val="NO Char"/>
    <w:link w:val="99"/>
    <w:qFormat/>
    <w:uiPriority w:val="0"/>
    <w:rPr>
      <w:lang w:eastAsia="en-US"/>
    </w:rPr>
  </w:style>
  <w:style w:type="paragraph" w:customStyle="1" w:styleId="139">
    <w:name w:val="B1+"/>
    <w:basedOn w:val="1"/>
    <w:qFormat/>
    <w:uiPriority w:val="0"/>
    <w:pPr>
      <w:numPr>
        <w:ilvl w:val="0"/>
        <w:numId w:val="10"/>
      </w:numPr>
      <w:overflowPunct w:val="0"/>
      <w:autoSpaceDE w:val="0"/>
      <w:autoSpaceDN w:val="0"/>
      <w:adjustRightInd w:val="0"/>
      <w:textAlignment w:val="baseline"/>
    </w:pPr>
  </w:style>
  <w:style w:type="character" w:customStyle="1" w:styleId="140">
    <w:name w:val="TAC Char"/>
    <w:link w:val="104"/>
    <w:qFormat/>
    <w:uiPriority w:val="0"/>
    <w:rPr>
      <w:rFonts w:ascii="Arial" w:hAnsi="Arial"/>
      <w:sz w:val="18"/>
      <w:lang w:eastAsia="en-US"/>
    </w:rPr>
  </w:style>
  <w:style w:type="character" w:customStyle="1" w:styleId="141">
    <w:name w:val="TAN Char"/>
    <w:link w:val="117"/>
    <w:qFormat/>
    <w:uiPriority w:val="0"/>
    <w:rPr>
      <w:rFonts w:ascii="Arial" w:hAnsi="Arial"/>
      <w:sz w:val="18"/>
      <w:lang w:eastAsia="en-US"/>
    </w:rPr>
  </w:style>
  <w:style w:type="character" w:customStyle="1" w:styleId="142">
    <w:name w:val="Editor's Note Char"/>
    <w:link w:val="111"/>
    <w:qFormat/>
    <w:uiPriority w:val="0"/>
    <w:rPr>
      <w:color w:val="FF0000"/>
      <w:lang w:eastAsia="en-US"/>
    </w:rPr>
  </w:style>
  <w:style w:type="character" w:customStyle="1" w:styleId="143">
    <w:name w:val="B2 Char"/>
    <w:basedOn w:val="91"/>
    <w:qFormat/>
    <w:uiPriority w:val="0"/>
    <w:rPr>
      <w:rFonts w:hint="default" w:ascii="Times New Roman" w:hAnsi="Times New Roman" w:cs="Times New Roman"/>
      <w:lang w:eastAsia="en-US"/>
    </w:rPr>
  </w:style>
  <w:style w:type="paragraph" w:customStyle="1" w:styleId="144">
    <w:name w:val="Editor's Note1"/>
    <w:basedOn w:val="1"/>
    <w:link w:val="145"/>
    <w:qFormat/>
    <w:uiPriority w:val="0"/>
    <w:pPr>
      <w:keepLines/>
      <w:ind w:left="1135" w:hanging="851"/>
    </w:pPr>
    <w:rPr>
      <w:color w:val="FF0000"/>
      <w:lang w:eastAsia="zh-CN"/>
    </w:rPr>
  </w:style>
  <w:style w:type="character" w:customStyle="1" w:styleId="145">
    <w:name w:val="Editor's Note Char1"/>
    <w:basedOn w:val="91"/>
    <w:link w:val="144"/>
    <w:qFormat/>
    <w:uiPriority w:val="0"/>
    <w:rPr>
      <w:color w:val="FF0000"/>
      <w:lang w:eastAsia="zh-CN"/>
    </w:rPr>
  </w:style>
  <w:style w:type="character" w:customStyle="1" w:styleId="146">
    <w:name w:val="NO Zchn"/>
    <w:qFormat/>
    <w:uiPriority w:val="0"/>
    <w:rPr>
      <w:rFonts w:ascii="Times New Roman" w:hAnsi="Times New Roman"/>
      <w:lang w:eastAsia="en-US"/>
    </w:rPr>
  </w:style>
  <w:style w:type="paragraph" w:customStyle="1" w:styleId="147">
    <w:name w:val="Bibliography1"/>
    <w:basedOn w:val="1"/>
    <w:next w:val="1"/>
    <w:semiHidden/>
    <w:unhideWhenUsed/>
    <w:qFormat/>
    <w:uiPriority w:val="37"/>
  </w:style>
  <w:style w:type="character" w:customStyle="1" w:styleId="148">
    <w:name w:val="Body Text Char"/>
    <w:basedOn w:val="91"/>
    <w:link w:val="42"/>
    <w:qFormat/>
    <w:uiPriority w:val="0"/>
    <w:rPr>
      <w:lang w:eastAsia="en-US"/>
    </w:rPr>
  </w:style>
  <w:style w:type="character" w:customStyle="1" w:styleId="149">
    <w:name w:val="Body Text 2 Char"/>
    <w:basedOn w:val="91"/>
    <w:link w:val="77"/>
    <w:qFormat/>
    <w:uiPriority w:val="0"/>
    <w:rPr>
      <w:lang w:eastAsia="en-US"/>
    </w:rPr>
  </w:style>
  <w:style w:type="character" w:customStyle="1" w:styleId="150">
    <w:name w:val="Body Text 3 Char"/>
    <w:basedOn w:val="91"/>
    <w:link w:val="39"/>
    <w:qFormat/>
    <w:uiPriority w:val="0"/>
    <w:rPr>
      <w:sz w:val="16"/>
      <w:szCs w:val="16"/>
      <w:lang w:eastAsia="en-US"/>
    </w:rPr>
  </w:style>
  <w:style w:type="character" w:customStyle="1" w:styleId="151">
    <w:name w:val="Body Text First Indent Char"/>
    <w:basedOn w:val="148"/>
    <w:link w:val="87"/>
    <w:qFormat/>
    <w:uiPriority w:val="0"/>
    <w:rPr>
      <w:lang w:eastAsia="en-US"/>
    </w:rPr>
  </w:style>
  <w:style w:type="character" w:customStyle="1" w:styleId="152">
    <w:name w:val="Body Text Indent Char"/>
    <w:basedOn w:val="91"/>
    <w:link w:val="43"/>
    <w:qFormat/>
    <w:uiPriority w:val="0"/>
    <w:rPr>
      <w:lang w:eastAsia="en-US"/>
    </w:rPr>
  </w:style>
  <w:style w:type="character" w:customStyle="1" w:styleId="153">
    <w:name w:val="Body Text First Indent 2 Char"/>
    <w:basedOn w:val="152"/>
    <w:link w:val="88"/>
    <w:qFormat/>
    <w:uiPriority w:val="0"/>
    <w:rPr>
      <w:lang w:eastAsia="en-US"/>
    </w:rPr>
  </w:style>
  <w:style w:type="character" w:customStyle="1" w:styleId="154">
    <w:name w:val="Body Text Indent 2 Char"/>
    <w:basedOn w:val="91"/>
    <w:link w:val="57"/>
    <w:qFormat/>
    <w:uiPriority w:val="0"/>
    <w:rPr>
      <w:lang w:eastAsia="en-US"/>
    </w:rPr>
  </w:style>
  <w:style w:type="character" w:customStyle="1" w:styleId="155">
    <w:name w:val="Body Text Indent 3 Char"/>
    <w:basedOn w:val="91"/>
    <w:link w:val="72"/>
    <w:qFormat/>
    <w:uiPriority w:val="0"/>
    <w:rPr>
      <w:sz w:val="16"/>
      <w:szCs w:val="16"/>
      <w:lang w:eastAsia="en-US"/>
    </w:rPr>
  </w:style>
  <w:style w:type="character" w:customStyle="1" w:styleId="156">
    <w:name w:val="Closing Char"/>
    <w:basedOn w:val="91"/>
    <w:link w:val="40"/>
    <w:qFormat/>
    <w:uiPriority w:val="0"/>
    <w:rPr>
      <w:lang w:eastAsia="en-US"/>
    </w:rPr>
  </w:style>
  <w:style w:type="character" w:customStyle="1" w:styleId="157">
    <w:name w:val="Comment Text Char"/>
    <w:basedOn w:val="91"/>
    <w:link w:val="36"/>
    <w:qFormat/>
    <w:uiPriority w:val="0"/>
    <w:rPr>
      <w:lang w:eastAsia="en-US"/>
    </w:rPr>
  </w:style>
  <w:style w:type="character" w:customStyle="1" w:styleId="158">
    <w:name w:val="Comment Subject Char"/>
    <w:basedOn w:val="157"/>
    <w:link w:val="86"/>
    <w:qFormat/>
    <w:uiPriority w:val="0"/>
    <w:rPr>
      <w:b/>
      <w:bCs/>
      <w:lang w:eastAsia="en-US"/>
    </w:rPr>
  </w:style>
  <w:style w:type="character" w:customStyle="1" w:styleId="159">
    <w:name w:val="Date Char"/>
    <w:basedOn w:val="91"/>
    <w:link w:val="56"/>
    <w:qFormat/>
    <w:uiPriority w:val="0"/>
    <w:rPr>
      <w:lang w:eastAsia="en-US"/>
    </w:rPr>
  </w:style>
  <w:style w:type="character" w:customStyle="1" w:styleId="160">
    <w:name w:val="E-mail Signature Char"/>
    <w:basedOn w:val="91"/>
    <w:link w:val="26"/>
    <w:qFormat/>
    <w:uiPriority w:val="0"/>
    <w:rPr>
      <w:lang w:eastAsia="en-US"/>
    </w:rPr>
  </w:style>
  <w:style w:type="character" w:customStyle="1" w:styleId="161">
    <w:name w:val="Endnote Text Char"/>
    <w:basedOn w:val="91"/>
    <w:link w:val="58"/>
    <w:qFormat/>
    <w:uiPriority w:val="0"/>
    <w:rPr>
      <w:lang w:eastAsia="en-US"/>
    </w:rPr>
  </w:style>
  <w:style w:type="character" w:customStyle="1" w:styleId="162">
    <w:name w:val="Footnote Text Char"/>
    <w:basedOn w:val="91"/>
    <w:link w:val="70"/>
    <w:qFormat/>
    <w:uiPriority w:val="0"/>
    <w:rPr>
      <w:lang w:eastAsia="en-US"/>
    </w:rPr>
  </w:style>
  <w:style w:type="character" w:customStyle="1" w:styleId="163">
    <w:name w:val="HTML Address Char"/>
    <w:basedOn w:val="91"/>
    <w:link w:val="49"/>
    <w:qFormat/>
    <w:uiPriority w:val="0"/>
    <w:rPr>
      <w:i/>
      <w:iCs/>
      <w:lang w:eastAsia="en-US"/>
    </w:rPr>
  </w:style>
  <w:style w:type="character" w:customStyle="1" w:styleId="164">
    <w:name w:val="HTML Preformatted Char"/>
    <w:basedOn w:val="91"/>
    <w:link w:val="81"/>
    <w:qFormat/>
    <w:uiPriority w:val="0"/>
    <w:rPr>
      <w:rFonts w:ascii="Consolas" w:hAnsi="Consolas"/>
      <w:lang w:eastAsia="en-US"/>
    </w:rPr>
  </w:style>
  <w:style w:type="paragraph" w:styleId="165">
    <w:name w:val="Intense Quote"/>
    <w:basedOn w:val="1"/>
    <w:next w:val="1"/>
    <w:link w:val="166"/>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66">
    <w:name w:val="Intense Quote Char"/>
    <w:basedOn w:val="91"/>
    <w:link w:val="165"/>
    <w:qFormat/>
    <w:uiPriority w:val="30"/>
    <w:rPr>
      <w:i/>
      <w:iCs/>
      <w:color w:val="4472C4" w:themeColor="accent1"/>
      <w:lang w:eastAsia="en-US"/>
      <w14:textFill>
        <w14:solidFill>
          <w14:schemeClr w14:val="accent1"/>
        </w14:solidFill>
      </w14:textFill>
    </w:rPr>
  </w:style>
  <w:style w:type="paragraph" w:styleId="167">
    <w:name w:val="List Paragraph"/>
    <w:basedOn w:val="1"/>
    <w:qFormat/>
    <w:uiPriority w:val="34"/>
    <w:pPr>
      <w:ind w:left="720"/>
      <w:contextualSpacing/>
    </w:pPr>
  </w:style>
  <w:style w:type="character" w:customStyle="1" w:styleId="168">
    <w:name w:val="Macro Text Char"/>
    <w:basedOn w:val="91"/>
    <w:link w:val="2"/>
    <w:qFormat/>
    <w:uiPriority w:val="0"/>
    <w:rPr>
      <w:rFonts w:ascii="Consolas" w:hAnsi="Consolas"/>
      <w:lang w:eastAsia="en-US"/>
    </w:rPr>
  </w:style>
  <w:style w:type="character" w:customStyle="1" w:styleId="169">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70">
    <w:name w:val="No Spacing"/>
    <w:qFormat/>
    <w:uiPriority w:val="1"/>
    <w:rPr>
      <w:rFonts w:ascii="Times New Roman" w:hAnsi="Times New Roman" w:cs="Times New Roman" w:eastAsiaTheme="minorEastAsia"/>
      <w:lang w:val="en-GB" w:eastAsia="en-US" w:bidi="ar-SA"/>
    </w:rPr>
  </w:style>
  <w:style w:type="character" w:customStyle="1" w:styleId="171">
    <w:name w:val="Note Heading Char"/>
    <w:basedOn w:val="91"/>
    <w:link w:val="23"/>
    <w:qFormat/>
    <w:uiPriority w:val="0"/>
    <w:rPr>
      <w:lang w:eastAsia="en-US"/>
    </w:rPr>
  </w:style>
  <w:style w:type="character" w:customStyle="1" w:styleId="172">
    <w:name w:val="Plain Text Char"/>
    <w:basedOn w:val="91"/>
    <w:link w:val="51"/>
    <w:qFormat/>
    <w:uiPriority w:val="0"/>
    <w:rPr>
      <w:rFonts w:ascii="Consolas" w:hAnsi="Consolas"/>
      <w:sz w:val="21"/>
      <w:szCs w:val="21"/>
      <w:lang w:eastAsia="en-US"/>
    </w:rPr>
  </w:style>
  <w:style w:type="paragraph" w:styleId="173">
    <w:name w:val="Quote"/>
    <w:basedOn w:val="1"/>
    <w:next w:val="1"/>
    <w:link w:val="174"/>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74">
    <w:name w:val="Quote Char"/>
    <w:basedOn w:val="91"/>
    <w:link w:val="173"/>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75">
    <w:name w:val="Salutation Char"/>
    <w:basedOn w:val="91"/>
    <w:link w:val="38"/>
    <w:qFormat/>
    <w:uiPriority w:val="0"/>
    <w:rPr>
      <w:lang w:eastAsia="en-US"/>
    </w:rPr>
  </w:style>
  <w:style w:type="character" w:customStyle="1" w:styleId="176">
    <w:name w:val="Signature Char"/>
    <w:basedOn w:val="91"/>
    <w:link w:val="64"/>
    <w:qFormat/>
    <w:uiPriority w:val="0"/>
    <w:rPr>
      <w:lang w:eastAsia="en-US"/>
    </w:rPr>
  </w:style>
  <w:style w:type="character" w:customStyle="1" w:styleId="177">
    <w:name w:val="Subtitle Char"/>
    <w:basedOn w:val="91"/>
    <w:link w:val="68"/>
    <w:qFormat/>
    <w:uiPriority w:val="0"/>
    <w:rPr>
      <w:rFonts w:asciiTheme="minorHAnsi" w:hAnsiTheme="minorHAnsi"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78">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79">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80">
    <w:name w:val="Heading 1 Char"/>
    <w:basedOn w:val="91"/>
    <w:link w:val="3"/>
    <w:qFormat/>
    <w:uiPriority w:val="0"/>
    <w:rPr>
      <w:rFonts w:ascii="Arial" w:hAnsi="Arial"/>
      <w:sz w:val="36"/>
      <w:lang w:eastAsia="en-US"/>
    </w:rPr>
  </w:style>
  <w:style w:type="paragraph" w:customStyle="1" w:styleId="181">
    <w:name w:val="Revision1"/>
    <w:hidden/>
    <w:semiHidden/>
    <w:qFormat/>
    <w:uiPriority w:val="99"/>
    <w:rPr>
      <w:rFonts w:ascii="Times New Roman" w:hAnsi="Times New Roman" w:cs="Times New Roman" w:eastAsiaTheme="minorEastAsia"/>
      <w:lang w:val="en-GB" w:eastAsia="en-US" w:bidi="ar-SA"/>
    </w:rPr>
  </w:style>
  <w:style w:type="character" w:customStyle="1" w:styleId="182">
    <w:name w:val="PL Char"/>
    <w:link w:val="100"/>
    <w:qFormat/>
    <w:locked/>
    <w:uiPriority w:val="0"/>
    <w:rPr>
      <w:rFonts w:ascii="Courier New" w:hAnsi="Courier New"/>
      <w:sz w:val="16"/>
      <w:lang w:eastAsia="en-US"/>
    </w:rPr>
  </w:style>
  <w:style w:type="character" w:customStyle="1" w:styleId="183">
    <w:name w:val="B3 Char2"/>
    <w:link w:val="122"/>
    <w:qFormat/>
    <w:uiPriority w:val="0"/>
    <w:rPr>
      <w:lang w:eastAsia="en-US"/>
    </w:rPr>
  </w:style>
  <w:style w:type="paragraph" w:customStyle="1" w:styleId="184">
    <w:name w:val="Bibliography2"/>
    <w:basedOn w:val="1"/>
    <w:next w:val="1"/>
    <w:semiHidden/>
    <w:unhideWhenUsed/>
    <w:qFormat/>
    <w:uiPriority w:val="37"/>
  </w:style>
  <w:style w:type="paragraph" w:customStyle="1" w:styleId="185">
    <w:name w:val="TOC Heading2"/>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86">
    <w:name w:val="Revision2"/>
    <w:hidden/>
    <w:semiHidden/>
    <w:qFormat/>
    <w:uiPriority w:val="99"/>
    <w:rPr>
      <w:rFonts w:ascii="Times New Roman" w:hAnsi="Times New Roman" w:cs="Times New Roman" w:eastAsiaTheme="minorEastAsia"/>
      <w:lang w:val="en-GB" w:eastAsia="en-US" w:bidi="ar-SA"/>
    </w:rPr>
  </w:style>
  <w:style w:type="paragraph" w:customStyle="1" w:styleId="187">
    <w:name w:val="Revision3"/>
    <w:hidden/>
    <w:semiHidden/>
    <w:qFormat/>
    <w:uiPriority w:val="99"/>
    <w:rPr>
      <w:rFonts w:ascii="Times New Roman" w:hAnsi="Times New Roman" w:cs="Times New Roman" w:eastAsiaTheme="minorEastAsia"/>
      <w:lang w:val="en-GB" w:eastAsia="en-US" w:bidi="ar-SA"/>
    </w:rPr>
  </w:style>
  <w:style w:type="paragraph" w:customStyle="1" w:styleId="188">
    <w:name w:val="Bibliography3"/>
    <w:basedOn w:val="1"/>
    <w:next w:val="1"/>
    <w:semiHidden/>
    <w:unhideWhenUsed/>
    <w:qFormat/>
    <w:uiPriority w:val="37"/>
  </w:style>
  <w:style w:type="paragraph" w:customStyle="1" w:styleId="189">
    <w:name w:val="TOC Heading3"/>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0">
    <w:name w:val="Bibliography4"/>
    <w:basedOn w:val="1"/>
    <w:next w:val="1"/>
    <w:semiHidden/>
    <w:unhideWhenUsed/>
    <w:qFormat/>
    <w:uiPriority w:val="37"/>
  </w:style>
  <w:style w:type="paragraph" w:customStyle="1" w:styleId="191">
    <w:name w:val="TOC Heading4"/>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2">
    <w:name w:val="Revision4"/>
    <w:hidden/>
    <w:semiHidden/>
    <w:qFormat/>
    <w:uiPriority w:val="99"/>
    <w:rPr>
      <w:rFonts w:ascii="Times New Roman" w:hAnsi="Times New Roman" w:cs="Times New Roman" w:eastAsiaTheme="minorEastAsia"/>
      <w:lang w:val="en-GB" w:eastAsia="en-US" w:bidi="ar-SA"/>
    </w:rPr>
  </w:style>
  <w:style w:type="paragraph" w:customStyle="1" w:styleId="193">
    <w:name w:val="Revision5"/>
    <w:hidden/>
    <w:unhideWhenUsed/>
    <w:qFormat/>
    <w:uiPriority w:val="99"/>
    <w:rPr>
      <w:rFonts w:ascii="Times New Roman" w:hAnsi="Times New Roman" w:cs="Times New Roman" w:eastAsiaTheme="minorEastAsia"/>
      <w:lang w:val="en-GB" w:eastAsia="en-US" w:bidi="ar-SA"/>
    </w:rPr>
  </w:style>
  <w:style w:type="paragraph" w:customStyle="1" w:styleId="194">
    <w:name w:val="Bibliography5"/>
    <w:basedOn w:val="1"/>
    <w:next w:val="1"/>
    <w:semiHidden/>
    <w:unhideWhenUsed/>
    <w:qFormat/>
    <w:uiPriority w:val="37"/>
  </w:style>
  <w:style w:type="paragraph" w:customStyle="1" w:styleId="195">
    <w:name w:val="TOC Heading5"/>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6">
    <w:name w:val="Bibliography"/>
    <w:basedOn w:val="1"/>
    <w:next w:val="1"/>
    <w:semiHidden/>
    <w:unhideWhenUsed/>
    <w:qFormat/>
    <w:uiPriority w:val="37"/>
  </w:style>
  <w:style w:type="paragraph" w:customStyle="1" w:styleId="197">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8">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7" Type="http://schemas.openxmlformats.org/officeDocument/2006/relationships/fontTable" Target="fontTable.xml"/><Relationship Id="rId56" Type="http://schemas.microsoft.com/office/2006/relationships/keyMapCustomizations" Target="customizations.xml"/><Relationship Id="rId55" Type="http://schemas.openxmlformats.org/officeDocument/2006/relationships/customXml" Target="../customXml/item1.xml"/><Relationship Id="rId54" Type="http://schemas.openxmlformats.org/officeDocument/2006/relationships/numbering" Target="numbering.xml"/><Relationship Id="rId53" Type="http://schemas.openxmlformats.org/officeDocument/2006/relationships/image" Target="media/image25.emf"/><Relationship Id="rId52" Type="http://schemas.openxmlformats.org/officeDocument/2006/relationships/oleObject" Target="embeddings/oleObject22.bin"/><Relationship Id="rId51" Type="http://schemas.openxmlformats.org/officeDocument/2006/relationships/image" Target="media/image24.emf"/><Relationship Id="rId50" Type="http://schemas.openxmlformats.org/officeDocument/2006/relationships/oleObject" Target="embeddings/oleObject21.bin"/><Relationship Id="rId5" Type="http://schemas.openxmlformats.org/officeDocument/2006/relationships/footer" Target="footer1.xml"/><Relationship Id="rId49" Type="http://schemas.openxmlformats.org/officeDocument/2006/relationships/image" Target="media/image23.emf"/><Relationship Id="rId48" Type="http://schemas.openxmlformats.org/officeDocument/2006/relationships/oleObject" Target="embeddings/oleObject20.bin"/><Relationship Id="rId47" Type="http://schemas.openxmlformats.org/officeDocument/2006/relationships/image" Target="media/image22.emf"/><Relationship Id="rId46" Type="http://schemas.openxmlformats.org/officeDocument/2006/relationships/oleObject" Target="embeddings/oleObject19.bin"/><Relationship Id="rId45" Type="http://schemas.openxmlformats.org/officeDocument/2006/relationships/image" Target="media/image21.emf"/><Relationship Id="rId44" Type="http://schemas.openxmlformats.org/officeDocument/2006/relationships/oleObject" Target="embeddings/oleObject18.bin"/><Relationship Id="rId43" Type="http://schemas.openxmlformats.org/officeDocument/2006/relationships/image" Target="media/image20.emf"/><Relationship Id="rId42" Type="http://schemas.openxmlformats.org/officeDocument/2006/relationships/oleObject" Target="embeddings/oleObject17.bin"/><Relationship Id="rId41" Type="http://schemas.openxmlformats.org/officeDocument/2006/relationships/image" Target="media/image19.emf"/><Relationship Id="rId40" Type="http://schemas.openxmlformats.org/officeDocument/2006/relationships/oleObject" Target="embeddings/oleObject16.bin"/><Relationship Id="rId4" Type="http://schemas.openxmlformats.org/officeDocument/2006/relationships/header" Target="header1.xml"/><Relationship Id="rId39" Type="http://schemas.openxmlformats.org/officeDocument/2006/relationships/image" Target="media/image18.emf"/><Relationship Id="rId38" Type="http://schemas.openxmlformats.org/officeDocument/2006/relationships/oleObject" Target="embeddings/oleObject15.bin"/><Relationship Id="rId37" Type="http://schemas.openxmlformats.org/officeDocument/2006/relationships/image" Target="media/image17.emf"/><Relationship Id="rId36" Type="http://schemas.openxmlformats.org/officeDocument/2006/relationships/image" Target="media/image16.emf"/><Relationship Id="rId35" Type="http://schemas.openxmlformats.org/officeDocument/2006/relationships/image" Target="media/image15.emf"/><Relationship Id="rId34" Type="http://schemas.openxmlformats.org/officeDocument/2006/relationships/oleObject" Target="embeddings/oleObject14.bin"/><Relationship Id="rId33" Type="http://schemas.openxmlformats.org/officeDocument/2006/relationships/image" Target="media/image14.emf"/><Relationship Id="rId32" Type="http://schemas.openxmlformats.org/officeDocument/2006/relationships/oleObject" Target="embeddings/oleObject13.bin"/><Relationship Id="rId31" Type="http://schemas.openxmlformats.org/officeDocument/2006/relationships/image" Target="media/image13.emf"/><Relationship Id="rId30" Type="http://schemas.openxmlformats.org/officeDocument/2006/relationships/oleObject" Target="embeddings/oleObject12.bin"/><Relationship Id="rId3" Type="http://schemas.openxmlformats.org/officeDocument/2006/relationships/footnotes" Target="footnotes.xml"/><Relationship Id="rId29" Type="http://schemas.openxmlformats.org/officeDocument/2006/relationships/image" Target="media/image12.emf"/><Relationship Id="rId28" Type="http://schemas.openxmlformats.org/officeDocument/2006/relationships/oleObject" Target="embeddings/oleObject11.bin"/><Relationship Id="rId27" Type="http://schemas.openxmlformats.org/officeDocument/2006/relationships/image" Target="media/image11.emf"/><Relationship Id="rId26" Type="http://schemas.openxmlformats.org/officeDocument/2006/relationships/oleObject" Target="embeddings/oleObject10.bin"/><Relationship Id="rId25" Type="http://schemas.openxmlformats.org/officeDocument/2006/relationships/image" Target="media/image10.emf"/><Relationship Id="rId24" Type="http://schemas.openxmlformats.org/officeDocument/2006/relationships/oleObject" Target="embeddings/oleObject9.bin"/><Relationship Id="rId23" Type="http://schemas.openxmlformats.org/officeDocument/2006/relationships/image" Target="media/image9.emf"/><Relationship Id="rId22" Type="http://schemas.openxmlformats.org/officeDocument/2006/relationships/oleObject" Target="embeddings/oleObject8.bin"/><Relationship Id="rId21" Type="http://schemas.openxmlformats.org/officeDocument/2006/relationships/image" Target="media/image8.e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6.bin"/><Relationship Id="rId17" Type="http://schemas.openxmlformats.org/officeDocument/2006/relationships/image" Target="media/image6.emf"/><Relationship Id="rId16" Type="http://schemas.openxmlformats.org/officeDocument/2006/relationships/oleObject" Target="embeddings/oleObject5.bin"/><Relationship Id="rId15" Type="http://schemas.openxmlformats.org/officeDocument/2006/relationships/image" Target="media/image5.emf"/><Relationship Id="rId14" Type="http://schemas.openxmlformats.org/officeDocument/2006/relationships/oleObject" Target="embeddings/oleObject4.bin"/><Relationship Id="rId13" Type="http://schemas.openxmlformats.org/officeDocument/2006/relationships/image" Target="media/image4.emf"/><Relationship Id="rId12" Type="http://schemas.openxmlformats.org/officeDocument/2006/relationships/oleObject" Target="embeddings/oleObject3.bin"/><Relationship Id="rId11" Type="http://schemas.openxmlformats.org/officeDocument/2006/relationships/image" Target="media/image3.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42322-13B5-4391-A479-307FD17BF69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91</Pages>
  <Words>27869</Words>
  <Characters>158858</Characters>
  <Lines>1323</Lines>
  <Paragraphs>372</Paragraphs>
  <TotalTime>14</TotalTime>
  <ScaleCrop>false</ScaleCrop>
  <LinksUpToDate>false</LinksUpToDate>
  <CharactersWithSpaces>186355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2024-07-07T22:20:00Z</dcterms:created>
  <dc:creator>MCC Support</dc:creator>
  <cp:lastModifiedBy>Weiye</cp:lastModifiedBy>
  <cp:lastPrinted>2019-02-25T14:05:00Z</cp:lastPrinted>
  <dcterms:modified xsi:type="dcterms:W3CDTF">2024-08-29T11:07:06Z</dcterms:modified>
  <dc:subject>Enabling MSGin5G Service; Application Programming Interfaces (API) specification; Stage 3; (Release 18)</dc:subject>
  <dc:title>3GPP TS 29.538</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2052-11.8.2.12085</vt:lpwstr>
  </property>
  <property fmtid="{D5CDD505-2E9C-101B-9397-08002B2CF9AE}" pid="5" name="ICV">
    <vt:lpwstr>4E9CD2A862C04696BA6560091102C4E5</vt:lpwstr>
  </property>
</Properties>
</file>