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7</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3878863"/>
      <w:bookmarkStart w:id="39" w:name="_Toc97197061"/>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3878865"/>
      <w:bookmarkStart w:id="47" w:name="_Toc162005431"/>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7197064"/>
      <w:bookmarkStart w:id="52" w:name="_Toc83768238"/>
      <w:bookmarkStart w:id="53" w:name="_Toc162005432"/>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97197065"/>
      <w:bookmarkStart w:id="57" w:name="_Toc83768239"/>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97197067"/>
      <w:bookmarkStart w:id="67" w:name="_Toc162005435"/>
      <w:bookmarkStart w:id="68" w:name="_Toc8376824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6996662"/>
      <w:bookmarkStart w:id="72" w:name="_Toc162005436"/>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93878871"/>
      <w:bookmarkStart w:id="78" w:name="_Toc96996663"/>
      <w:bookmarkStart w:id="79" w:name="_Toc162005437"/>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162005438"/>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3878873"/>
      <w:bookmarkStart w:id="88" w:name="_Toc83768245"/>
      <w:bookmarkStart w:id="89" w:name="_Toc97197071"/>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5647"/>
      <w:bookmarkStart w:id="97" w:name="_Toc70426202"/>
      <w:bookmarkStart w:id="98" w:name="_Toc45132698"/>
      <w:bookmarkStart w:id="99" w:name="_Toc97197073"/>
      <w:bookmarkStart w:id="100" w:name="_Toc36037291"/>
      <w:bookmarkStart w:id="101" w:name="_Toc93878875"/>
      <w:bookmarkStart w:id="102" w:name="_Toc43199519"/>
      <w:bookmarkStart w:id="103" w:name="_Toc38877437"/>
      <w:bookmarkStart w:id="104" w:name="_Toc83768247"/>
      <w:bookmarkStart w:id="105" w:name="_Toc36037595"/>
      <w:bookmarkStart w:id="106" w:name="_Toc34035298"/>
      <w:bookmarkStart w:id="107" w:name="_Toc162005441"/>
      <w:bookmarkStart w:id="108" w:name="_Toc66282034"/>
      <w:bookmarkStart w:id="109" w:name="_Toc73437053"/>
      <w:bookmarkStart w:id="110" w:name="_Toc96996667"/>
      <w:bookmarkStart w:id="111" w:name="_Toc510696588"/>
      <w:bookmarkStart w:id="112" w:name="_Toc75351463"/>
      <w:bookmarkStart w:id="113" w:name="_Toc73433550"/>
      <w:bookmarkStart w:id="114" w:name="_Toc68165910"/>
      <w:bookmarkStart w:id="115" w:name="_Toc59015441"/>
      <w:bookmarkStart w:id="116" w:name="_Toc6317099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0426203"/>
      <w:bookmarkStart w:id="118" w:name="_Toc63170998"/>
      <w:bookmarkStart w:id="119" w:name="_Toc73433551"/>
      <w:bookmarkStart w:id="120" w:name="_Toc510696589"/>
      <w:bookmarkStart w:id="121" w:name="_Toc83768248"/>
      <w:bookmarkStart w:id="122" w:name="_Toc73435648"/>
      <w:bookmarkStart w:id="123" w:name="_Toc66282035"/>
      <w:bookmarkStart w:id="124" w:name="_Toc38877438"/>
      <w:bookmarkStart w:id="125" w:name="_Toc68165911"/>
      <w:bookmarkStart w:id="126" w:name="_Toc36037596"/>
      <w:bookmarkStart w:id="127" w:name="_Toc45132699"/>
      <w:bookmarkStart w:id="128" w:name="_Toc97197074"/>
      <w:bookmarkStart w:id="129" w:name="_Toc93878876"/>
      <w:bookmarkStart w:id="130" w:name="_Toc34035299"/>
      <w:bookmarkStart w:id="131" w:name="_Toc59015442"/>
      <w:bookmarkStart w:id="132" w:name="_Toc73437054"/>
      <w:bookmarkStart w:id="133" w:name="_Toc36037292"/>
      <w:bookmarkStart w:id="134" w:name="_Toc96996668"/>
      <w:bookmarkStart w:id="135" w:name="_Toc75351464"/>
      <w:bookmarkStart w:id="136" w:name="_Toc43199520"/>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43199521"/>
      <w:bookmarkStart w:id="140" w:name="_Toc63170999"/>
      <w:bookmarkStart w:id="141" w:name="_Toc93878877"/>
      <w:bookmarkStart w:id="142" w:name="_Toc36037597"/>
      <w:bookmarkStart w:id="143" w:name="_Toc510696590"/>
      <w:bookmarkStart w:id="144" w:name="_Toc68165912"/>
      <w:bookmarkStart w:id="145" w:name="_Toc70426204"/>
      <w:bookmarkStart w:id="146" w:name="_Toc96996669"/>
      <w:bookmarkStart w:id="147" w:name="_Toc36037293"/>
      <w:bookmarkStart w:id="148" w:name="_Toc59015443"/>
      <w:bookmarkStart w:id="149" w:name="_Toc73435649"/>
      <w:bookmarkStart w:id="150" w:name="_Toc75351465"/>
      <w:bookmarkStart w:id="151" w:name="_Toc97197075"/>
      <w:bookmarkStart w:id="152" w:name="_Toc66282036"/>
      <w:bookmarkStart w:id="153" w:name="_Toc45132700"/>
      <w:bookmarkStart w:id="154" w:name="_Toc34035300"/>
      <w:bookmarkStart w:id="155" w:name="_Toc162005443"/>
      <w:bookmarkStart w:id="156" w:name="_Toc83768249"/>
      <w:bookmarkStart w:id="157" w:name="_Toc73437055"/>
      <w:bookmarkStart w:id="158" w:name="_Toc7343355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598"/>
      <w:bookmarkStart w:id="160" w:name="_Toc73437056"/>
      <w:bookmarkStart w:id="161" w:name="_Toc59015444"/>
      <w:bookmarkStart w:id="162" w:name="_Toc45132701"/>
      <w:bookmarkStart w:id="163" w:name="_Toc66282037"/>
      <w:bookmarkStart w:id="164" w:name="_Toc70426205"/>
      <w:bookmarkStart w:id="165" w:name="_Toc75351466"/>
      <w:bookmarkStart w:id="166" w:name="_Toc34035301"/>
      <w:bookmarkStart w:id="167" w:name="_Toc36037294"/>
      <w:bookmarkStart w:id="168" w:name="_Toc38877440"/>
      <w:bookmarkStart w:id="169" w:name="_Toc73433553"/>
      <w:bookmarkStart w:id="170" w:name="_Toc73435650"/>
      <w:bookmarkStart w:id="171" w:name="_Toc63171000"/>
      <w:bookmarkStart w:id="172" w:name="_Toc43199522"/>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66282043"/>
      <w:bookmarkStart w:id="177" w:name="_Toc73435656"/>
      <w:bookmarkStart w:id="178" w:name="_Toc34035307"/>
      <w:bookmarkStart w:id="179" w:name="_Toc43199528"/>
      <w:bookmarkStart w:id="180" w:name="_Toc36037300"/>
      <w:bookmarkStart w:id="181" w:name="_Toc59015450"/>
      <w:bookmarkStart w:id="182" w:name="_Toc68165919"/>
      <w:bookmarkStart w:id="183" w:name="_Toc63171006"/>
      <w:bookmarkStart w:id="184" w:name="_Toc45132707"/>
      <w:bookmarkStart w:id="185" w:name="_Toc75351472"/>
      <w:bookmarkStart w:id="186" w:name="_Toc73437062"/>
      <w:bookmarkStart w:id="187" w:name="_Toc38877446"/>
      <w:bookmarkStart w:id="188" w:name="_Toc36037604"/>
      <w:bookmarkStart w:id="189" w:name="_Toc73433559"/>
      <w:bookmarkStart w:id="190" w:name="_Toc96996670"/>
      <w:bookmarkStart w:id="191" w:name="_Toc83768256"/>
      <w:bookmarkStart w:id="192" w:name="_Toc93878878"/>
      <w:bookmarkStart w:id="193" w:name="_Toc97197076"/>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45132708"/>
      <w:bookmarkStart w:id="197" w:name="_Toc68165920"/>
      <w:bookmarkStart w:id="198" w:name="_Toc97197077"/>
      <w:bookmarkStart w:id="199" w:name="_Toc36037301"/>
      <w:bookmarkStart w:id="200" w:name="_Toc59015451"/>
      <w:bookmarkStart w:id="201" w:name="_Toc36037605"/>
      <w:bookmarkStart w:id="202" w:name="_Toc73437063"/>
      <w:bookmarkStart w:id="203" w:name="_Toc73435657"/>
      <w:bookmarkStart w:id="204" w:name="_Toc70426212"/>
      <w:bookmarkStart w:id="205" w:name="_Toc73433560"/>
      <w:bookmarkStart w:id="206" w:name="_Toc43199529"/>
      <w:bookmarkStart w:id="207" w:name="_Toc83768257"/>
      <w:bookmarkStart w:id="208" w:name="_Toc162005445"/>
      <w:bookmarkStart w:id="209" w:name="_Toc38877447"/>
      <w:bookmarkStart w:id="210" w:name="_Toc34035308"/>
      <w:bookmarkStart w:id="211" w:name="_Toc75351473"/>
      <w:bookmarkStart w:id="212" w:name="_Toc96996671"/>
      <w:bookmarkStart w:id="213" w:name="_Toc510696592"/>
      <w:bookmarkStart w:id="214" w:name="_Toc63171007"/>
      <w:bookmarkStart w:id="215" w:name="_Toc9387887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606"/>
      <w:bookmarkStart w:id="217" w:name="_Toc36037302"/>
      <w:bookmarkStart w:id="218" w:name="_Toc43199530"/>
      <w:bookmarkStart w:id="219" w:name="_Toc38877448"/>
      <w:bookmarkStart w:id="220" w:name="_Toc66282045"/>
      <w:bookmarkStart w:id="221" w:name="_Toc510696593"/>
      <w:bookmarkStart w:id="222" w:name="_Toc63171008"/>
      <w:bookmarkStart w:id="223" w:name="_Toc162005446"/>
      <w:bookmarkStart w:id="224" w:name="_Toc70426213"/>
      <w:bookmarkStart w:id="225" w:name="_Toc73437064"/>
      <w:bookmarkStart w:id="226" w:name="_Toc83768258"/>
      <w:bookmarkStart w:id="227" w:name="_Toc93878880"/>
      <w:bookmarkStart w:id="228" w:name="_Toc59015452"/>
      <w:bookmarkStart w:id="229" w:name="_Toc97197078"/>
      <w:bookmarkStart w:id="230" w:name="_Toc73435658"/>
      <w:bookmarkStart w:id="231" w:name="_Toc73433561"/>
      <w:bookmarkStart w:id="232" w:name="_Toc45132709"/>
      <w:bookmarkStart w:id="233" w:name="_Toc75351474"/>
      <w:bookmarkStart w:id="234" w:name="_Toc68165921"/>
      <w:bookmarkStart w:id="235" w:name="_Toc34035309"/>
      <w:bookmarkStart w:id="236" w:name="_Toc9699667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45132710"/>
      <w:bookmarkStart w:id="239" w:name="_Toc75351476"/>
      <w:bookmarkStart w:id="240" w:name="_Toc43199531"/>
      <w:bookmarkStart w:id="241" w:name="_Toc36037303"/>
      <w:bookmarkStart w:id="242" w:name="_Toc68165922"/>
      <w:bookmarkStart w:id="243" w:name="_Toc38877449"/>
      <w:bookmarkStart w:id="244" w:name="_Toc63171009"/>
      <w:bookmarkStart w:id="245" w:name="_Toc70426215"/>
      <w:bookmarkStart w:id="246" w:name="_Toc34035310"/>
      <w:bookmarkStart w:id="247" w:name="_Toc73435660"/>
      <w:bookmarkStart w:id="248" w:name="_Toc73433563"/>
      <w:bookmarkStart w:id="249" w:name="_Toc59015453"/>
      <w:bookmarkStart w:id="250" w:name="_Toc66282046"/>
      <w:bookmarkStart w:id="251" w:name="_Toc36037607"/>
      <w:bookmarkStart w:id="252" w:name="_Toc97197079"/>
      <w:bookmarkStart w:id="253" w:name="_Toc83768259"/>
      <w:bookmarkStart w:id="254" w:name="_Toc96996673"/>
      <w:bookmarkStart w:id="255" w:name="_Toc93878881"/>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59015454"/>
      <w:bookmarkStart w:id="258" w:name="_Toc68165923"/>
      <w:bookmarkStart w:id="259" w:name="_Toc36037304"/>
      <w:bookmarkStart w:id="260" w:name="_Toc96996674"/>
      <w:bookmarkStart w:id="261" w:name="_Toc162005448"/>
      <w:bookmarkStart w:id="262" w:name="_Toc73435661"/>
      <w:bookmarkStart w:id="263" w:name="_Toc43199532"/>
      <w:bookmarkStart w:id="264" w:name="_Toc66282047"/>
      <w:bookmarkStart w:id="265" w:name="_Toc73433564"/>
      <w:bookmarkStart w:id="266" w:name="_Toc38877450"/>
      <w:bookmarkStart w:id="267" w:name="_Toc36037608"/>
      <w:bookmarkStart w:id="268" w:name="_Toc97197080"/>
      <w:bookmarkStart w:id="269" w:name="_Toc75351477"/>
      <w:bookmarkStart w:id="270" w:name="_Toc83768260"/>
      <w:bookmarkStart w:id="271" w:name="_Toc45132711"/>
      <w:bookmarkStart w:id="272" w:name="_Toc70426216"/>
      <w:bookmarkStart w:id="273" w:name="_Toc34035311"/>
      <w:bookmarkStart w:id="274" w:name="_Toc63171010"/>
      <w:bookmarkStart w:id="275" w:name="_Toc93878882"/>
      <w:bookmarkStart w:id="276" w:name="_Toc7343706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66282048"/>
      <w:bookmarkStart w:id="279" w:name="_Toc36037609"/>
      <w:bookmarkStart w:id="280" w:name="_Toc63171011"/>
      <w:bookmarkStart w:id="281" w:name="_Toc75351478"/>
      <w:bookmarkStart w:id="282" w:name="_Toc36037305"/>
      <w:bookmarkStart w:id="283" w:name="_Toc73437068"/>
      <w:bookmarkStart w:id="284" w:name="_Toc34035312"/>
      <w:bookmarkStart w:id="285" w:name="_Toc68165924"/>
      <w:bookmarkStart w:id="286" w:name="_Toc45132712"/>
      <w:bookmarkStart w:id="287" w:name="_Toc59015455"/>
      <w:bookmarkStart w:id="288" w:name="_Toc43199533"/>
      <w:bookmarkStart w:id="289" w:name="_Toc70426217"/>
      <w:bookmarkStart w:id="290" w:name="_Toc73433565"/>
      <w:bookmarkStart w:id="291" w:name="_Toc73435662"/>
      <w:bookmarkStart w:id="292" w:name="_Toc96996675"/>
      <w:bookmarkStart w:id="293" w:name="_Toc162005449"/>
      <w:bookmarkStart w:id="294" w:name="_Toc83768261"/>
      <w:bookmarkStart w:id="295" w:name="_Toc93878883"/>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96996676"/>
      <w:bookmarkStart w:id="299" w:name="_Toc162005450"/>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3878885"/>
      <w:bookmarkStart w:id="304" w:name="_Toc96996677"/>
      <w:bookmarkStart w:id="305" w:name="_Toc83768269"/>
      <w:bookmarkStart w:id="306" w:name="_Toc162005451"/>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7197084"/>
      <w:bookmarkStart w:id="309" w:name="_Toc96996678"/>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3878887"/>
      <w:bookmarkStart w:id="313" w:name="_Toc97197085"/>
      <w:bookmarkStart w:id="314" w:name="_Toc83768271"/>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3878889"/>
      <w:bookmarkStart w:id="323" w:name="_Toc96996681"/>
      <w:bookmarkStart w:id="324" w:name="_Toc97197087"/>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5"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6"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7"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93878898"/>
      <w:bookmarkStart w:id="348" w:name="_Toc96996682"/>
      <w:bookmarkStart w:id="349" w:name="_Toc83768288"/>
      <w:bookmarkStart w:id="350" w:name="_Toc162005475"/>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83768289"/>
      <w:bookmarkStart w:id="353" w:name="_Toc97197089"/>
      <w:bookmarkStart w:id="354" w:name="_Toc162005476"/>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6996685"/>
      <w:bookmarkStart w:id="362" w:name="_Toc93878901"/>
      <w:bookmarkStart w:id="363" w:name="_Toc83768291"/>
      <w:bookmarkStart w:id="364" w:name="_Toc162005478"/>
      <w:bookmarkStart w:id="365" w:name="_Toc971970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83768292"/>
      <w:bookmarkStart w:id="368" w:name="_Toc96996686"/>
      <w:bookmarkStart w:id="369" w:name="_Toc162005479"/>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162005480"/>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7197096"/>
      <w:bookmarkStart w:id="388" w:name="_Toc83768308"/>
      <w:bookmarkStart w:id="389" w:name="_Toc96996690"/>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8"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6996692"/>
      <w:bookmarkStart w:id="397" w:name="_Toc93878908"/>
      <w:bookmarkStart w:id="398" w:name="_Toc83768310"/>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162005486"/>
      <w:bookmarkStart w:id="403" w:name="_Toc96996693"/>
      <w:bookmarkStart w:id="404" w:name="_Toc97197099"/>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9"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3878910"/>
      <w:bookmarkStart w:id="407" w:name="_Toc97197100"/>
      <w:bookmarkStart w:id="408" w:name="_Toc83768312"/>
      <w:bookmarkStart w:id="409" w:name="_Toc96996694"/>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162005488"/>
      <w:bookmarkStart w:id="413" w:name="_Toc97197101"/>
      <w:bookmarkStart w:id="414" w:name="_Toc96996695"/>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6996697"/>
      <w:bookmarkStart w:id="422" w:name="_Toc93878913"/>
      <w:bookmarkStart w:id="423" w:name="_Toc83768315"/>
      <w:bookmarkStart w:id="424" w:name="_Toc9719710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7197104"/>
      <w:bookmarkStart w:id="428" w:name="_Toc83768328"/>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96996699"/>
      <w:bookmarkStart w:id="434" w:name="_Toc162005492"/>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162005493"/>
      <w:bookmarkStart w:id="438" w:name="_Toc96996700"/>
      <w:bookmarkStart w:id="439" w:name="_Toc93878916"/>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6996701"/>
      <w:bookmarkStart w:id="443" w:name="_Toc97197107"/>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6996702"/>
      <w:bookmarkStart w:id="447" w:name="_Toc162005495"/>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699670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83768343"/>
      <w:bookmarkStart w:id="469" w:name="_Toc96996705"/>
      <w:bookmarkStart w:id="470" w:name="_Toc97197111"/>
      <w:bookmarkStart w:id="471" w:name="_Toc162005505"/>
      <w:bookmarkStart w:id="472" w:name="_Toc51763767"/>
      <w:bookmarkStart w:id="473" w:name="_Toc34153971"/>
      <w:bookmarkStart w:id="474" w:name="_Toc45134559"/>
      <w:bookmarkStart w:id="475" w:name="_Toc36040915"/>
      <w:bookmarkStart w:id="476" w:name="_Toc59019340"/>
      <w:bookmarkStart w:id="477" w:name="_Toc51189091"/>
      <w:bookmarkStart w:id="478" w:name="_Toc93878929"/>
      <w:bookmarkStart w:id="479" w:name="_Toc68170013"/>
      <w:bookmarkStart w:id="480" w:name="_Toc57205999"/>
      <w:bookmarkStart w:id="481" w:name="_Toc43481282"/>
      <w:bookmarkStart w:id="482" w:name="_Toc43196512"/>
      <w:bookmarkStart w:id="483" w:name="_Toc36041228"/>
      <w:bookmarkStart w:id="484" w:name="_Toc24868463"/>
      <w:bookmarkStart w:id="485" w:name="_Toc7476989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43196513"/>
      <w:bookmarkStart w:id="487" w:name="_Toc59019341"/>
      <w:bookmarkStart w:id="488" w:name="_Toc97197112"/>
      <w:bookmarkStart w:id="489" w:name="_Toc93878930"/>
      <w:bookmarkStart w:id="490" w:name="_Toc162005506"/>
      <w:bookmarkStart w:id="491" w:name="_Toc43481283"/>
      <w:bookmarkStart w:id="492" w:name="_Toc36040916"/>
      <w:bookmarkStart w:id="493" w:name="_Toc74769892"/>
      <w:bookmarkStart w:id="494" w:name="_Toc45134560"/>
      <w:bookmarkStart w:id="495" w:name="_Toc24868464"/>
      <w:bookmarkStart w:id="496" w:name="_Toc34153972"/>
      <w:bookmarkStart w:id="497" w:name="_Toc51189092"/>
      <w:bookmarkStart w:id="498" w:name="_Toc36041229"/>
      <w:bookmarkStart w:id="499" w:name="_Toc51763768"/>
      <w:bookmarkStart w:id="500" w:name="_Toc96996706"/>
      <w:bookmarkStart w:id="501" w:name="_Toc68170014"/>
      <w:bookmarkStart w:id="502" w:name="_Toc57206000"/>
      <w:bookmarkStart w:id="503" w:name="_Toc8376834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45134561"/>
      <w:bookmarkStart w:id="506" w:name="_Toc57206001"/>
      <w:bookmarkStart w:id="507" w:name="_Toc51763769"/>
      <w:bookmarkStart w:id="508" w:name="_Toc68170015"/>
      <w:bookmarkStart w:id="509" w:name="_Toc34153973"/>
      <w:bookmarkStart w:id="510" w:name="_Toc97197113"/>
      <w:bookmarkStart w:id="511" w:name="_Toc36040917"/>
      <w:bookmarkStart w:id="512" w:name="_Toc24868465"/>
      <w:bookmarkStart w:id="513" w:name="_Toc162005507"/>
      <w:bookmarkStart w:id="514" w:name="_Toc51189093"/>
      <w:bookmarkStart w:id="515" w:name="_Toc43196514"/>
      <w:bookmarkStart w:id="516" w:name="_Toc59019342"/>
      <w:bookmarkStart w:id="517" w:name="_Toc96996707"/>
      <w:bookmarkStart w:id="518" w:name="_Toc43481284"/>
      <w:bookmarkStart w:id="519" w:name="_Toc83768345"/>
      <w:bookmarkStart w:id="520" w:name="_Toc93878931"/>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43481285"/>
      <w:bookmarkStart w:id="523" w:name="_Toc51763770"/>
      <w:bookmarkStart w:id="524" w:name="_Toc36041231"/>
      <w:bookmarkStart w:id="525" w:name="_Toc57206002"/>
      <w:bookmarkStart w:id="526" w:name="_Toc43196515"/>
      <w:bookmarkStart w:id="527" w:name="_Toc74769894"/>
      <w:bookmarkStart w:id="528" w:name="_Toc36040918"/>
      <w:bookmarkStart w:id="529" w:name="_Toc68170016"/>
      <w:bookmarkStart w:id="530" w:name="_Toc97197114"/>
      <w:bookmarkStart w:id="531" w:name="_Toc96996708"/>
      <w:bookmarkStart w:id="532" w:name="_Toc59019343"/>
      <w:bookmarkStart w:id="533" w:name="_Toc51189094"/>
      <w:bookmarkStart w:id="534" w:name="_Toc93878932"/>
      <w:bookmarkStart w:id="535" w:name="_Toc83768346"/>
      <w:bookmarkStart w:id="536" w:name="_Toc24868466"/>
      <w:bookmarkStart w:id="537" w:name="_Toc34153974"/>
      <w:bookmarkStart w:id="538" w:name="_Toc4513456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5134563"/>
      <w:bookmarkStart w:id="541" w:name="_Toc36041232"/>
      <w:bookmarkStart w:id="542" w:name="_Toc68170017"/>
      <w:bookmarkStart w:id="543" w:name="_Toc59019344"/>
      <w:bookmarkStart w:id="544" w:name="_Toc57206003"/>
      <w:bookmarkStart w:id="545" w:name="_Toc36040919"/>
      <w:bookmarkStart w:id="546" w:name="_Toc43196516"/>
      <w:bookmarkStart w:id="547" w:name="_Toc34153975"/>
      <w:bookmarkStart w:id="548" w:name="_Toc74769895"/>
      <w:bookmarkStart w:id="549" w:name="_Toc24868467"/>
      <w:bookmarkStart w:id="550" w:name="_Toc51763771"/>
      <w:bookmarkStart w:id="551" w:name="_Toc51189095"/>
      <w:bookmarkStart w:id="552" w:name="_Toc4348128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83768347"/>
      <w:bookmarkStart w:id="555" w:name="_Toc93878933"/>
      <w:bookmarkStart w:id="556" w:name="_Toc96996709"/>
      <w:bookmarkStart w:id="557" w:name="_Toc1620055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83768348"/>
      <w:bookmarkStart w:id="559" w:name="_Toc96996710"/>
      <w:bookmarkStart w:id="560" w:name="_Toc36040920"/>
      <w:bookmarkStart w:id="561" w:name="_Toc74769896"/>
      <w:bookmarkStart w:id="562" w:name="_Toc68170018"/>
      <w:bookmarkStart w:id="563" w:name="_Toc45134564"/>
      <w:bookmarkStart w:id="564" w:name="_Toc43196517"/>
      <w:bookmarkStart w:id="565" w:name="_Toc51189096"/>
      <w:bookmarkStart w:id="566" w:name="_Toc36041233"/>
      <w:bookmarkStart w:id="567" w:name="_Toc34153976"/>
      <w:bookmarkStart w:id="568" w:name="_Toc24868468"/>
      <w:bookmarkStart w:id="569" w:name="_Toc59019345"/>
      <w:bookmarkStart w:id="570" w:name="_Toc51763772"/>
      <w:bookmarkStart w:id="571" w:name="_Toc43481287"/>
      <w:bookmarkStart w:id="572" w:name="_Toc57206004"/>
      <w:bookmarkStart w:id="573" w:name="_Toc93878934"/>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6996711"/>
      <w:bookmarkStart w:id="577" w:name="_Toc97197117"/>
      <w:bookmarkStart w:id="578" w:name="_Toc24868469"/>
      <w:bookmarkStart w:id="579" w:name="_Toc36040921"/>
      <w:bookmarkStart w:id="580" w:name="_Toc68170019"/>
      <w:bookmarkStart w:id="581" w:name="_Toc43196518"/>
      <w:bookmarkStart w:id="582" w:name="_Toc34153977"/>
      <w:bookmarkStart w:id="583" w:name="_Toc43481288"/>
      <w:bookmarkStart w:id="584" w:name="_Toc57206005"/>
      <w:bookmarkStart w:id="585" w:name="_Toc83768349"/>
      <w:bookmarkStart w:id="586" w:name="_Toc51763773"/>
      <w:bookmarkStart w:id="587" w:name="_Toc36041234"/>
      <w:bookmarkStart w:id="588" w:name="_Toc162005511"/>
      <w:bookmarkStart w:id="589" w:name="_Toc74769897"/>
      <w:bookmarkStart w:id="590" w:name="_Toc45134565"/>
      <w:bookmarkStart w:id="591" w:name="_Toc59019346"/>
      <w:bookmarkStart w:id="592" w:name="_Toc51189097"/>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1235"/>
      <w:bookmarkStart w:id="595" w:name="_Toc51763774"/>
      <w:bookmarkStart w:id="596" w:name="_Toc83768350"/>
      <w:bookmarkStart w:id="597" w:name="_Toc24868470"/>
      <w:bookmarkStart w:id="598" w:name="_Toc51189098"/>
      <w:bookmarkStart w:id="599" w:name="_Toc57206006"/>
      <w:bookmarkStart w:id="600" w:name="_Toc68170020"/>
      <w:bookmarkStart w:id="601" w:name="_Toc74769898"/>
      <w:bookmarkStart w:id="602" w:name="_Toc59019347"/>
      <w:bookmarkStart w:id="603" w:name="_Toc43481289"/>
      <w:bookmarkStart w:id="604" w:name="_Toc43196519"/>
      <w:bookmarkStart w:id="605" w:name="_Toc97197118"/>
      <w:bookmarkStart w:id="606" w:name="_Toc162005512"/>
      <w:bookmarkStart w:id="607" w:name="_Toc36040922"/>
      <w:bookmarkStart w:id="608" w:name="_Toc45134566"/>
      <w:bookmarkStart w:id="609" w:name="_Toc93878936"/>
      <w:bookmarkStart w:id="610" w:name="_Toc96996712"/>
      <w:bookmarkStart w:id="611" w:name="_Toc3415397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162005513"/>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162005514"/>
      <w:bookmarkStart w:id="618" w:name="_Toc93878938"/>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57206007"/>
      <w:bookmarkStart w:id="621" w:name="_Toc162005515"/>
      <w:bookmarkStart w:id="622" w:name="_Toc74769899"/>
      <w:bookmarkStart w:id="623" w:name="_Toc68170021"/>
      <w:bookmarkStart w:id="624" w:name="_Toc51763775"/>
      <w:bookmarkStart w:id="625" w:name="_Toc96996715"/>
      <w:bookmarkStart w:id="626" w:name="_Toc43196520"/>
      <w:bookmarkStart w:id="627" w:name="_Toc36040923"/>
      <w:bookmarkStart w:id="628" w:name="_Toc34153979"/>
      <w:bookmarkStart w:id="629" w:name="_Toc24868471"/>
      <w:bookmarkStart w:id="630" w:name="_Toc93878939"/>
      <w:bookmarkStart w:id="631" w:name="_Toc43481290"/>
      <w:bookmarkStart w:id="632" w:name="_Toc45134567"/>
      <w:bookmarkStart w:id="633" w:name="_Toc51189099"/>
      <w:bookmarkStart w:id="634" w:name="_Toc83768351"/>
      <w:bookmarkStart w:id="635" w:name="_Toc97197121"/>
      <w:bookmarkStart w:id="636" w:name="_Toc36041236"/>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74769900"/>
      <w:bookmarkStart w:id="639" w:name="_Toc36041237"/>
      <w:bookmarkStart w:id="640" w:name="_Toc24868472"/>
      <w:bookmarkStart w:id="641" w:name="_Toc68170022"/>
      <w:bookmarkStart w:id="642" w:name="_Toc43481291"/>
      <w:bookmarkStart w:id="643" w:name="_Toc96996716"/>
      <w:bookmarkStart w:id="644" w:name="_Toc34153980"/>
      <w:bookmarkStart w:id="645" w:name="_Toc51189100"/>
      <w:bookmarkStart w:id="646" w:name="_Toc43196521"/>
      <w:bookmarkStart w:id="647" w:name="_Toc45134568"/>
      <w:bookmarkStart w:id="648" w:name="_Toc51763776"/>
      <w:bookmarkStart w:id="649" w:name="_Toc83768352"/>
      <w:bookmarkStart w:id="650" w:name="_Toc36040924"/>
      <w:bookmarkStart w:id="651" w:name="_Toc93878940"/>
      <w:bookmarkStart w:id="652" w:name="_Toc97197122"/>
      <w:bookmarkStart w:id="653" w:name="_Toc59019349"/>
      <w:bookmarkStart w:id="654" w:name="_Toc162005516"/>
      <w:bookmarkStart w:id="655" w:name="_Toc5720600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162005517"/>
      <w:bookmarkStart w:id="657" w:name="_Toc57206009"/>
      <w:bookmarkStart w:id="658" w:name="_Toc97197123"/>
      <w:bookmarkStart w:id="659" w:name="_Toc59019350"/>
      <w:bookmarkStart w:id="660" w:name="_Toc43481292"/>
      <w:bookmarkStart w:id="661" w:name="_Toc36041238"/>
      <w:bookmarkStart w:id="662" w:name="_Toc36040925"/>
      <w:bookmarkStart w:id="663" w:name="_Toc51189101"/>
      <w:bookmarkStart w:id="664" w:name="_Toc93878941"/>
      <w:bookmarkStart w:id="665" w:name="_Toc74769901"/>
      <w:bookmarkStart w:id="666" w:name="_Toc24868473"/>
      <w:bookmarkStart w:id="667" w:name="_Toc68170023"/>
      <w:bookmarkStart w:id="668" w:name="_Toc51763777"/>
      <w:bookmarkStart w:id="669" w:name="_Toc45134569"/>
      <w:bookmarkStart w:id="670" w:name="_Toc96996717"/>
      <w:bookmarkStart w:id="671" w:name="_Toc34153981"/>
      <w:bookmarkStart w:id="672" w:name="_Toc83768353"/>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68170024"/>
      <w:bookmarkStart w:id="675" w:name="_Toc59019351"/>
      <w:bookmarkStart w:id="676" w:name="_Toc43196523"/>
      <w:bookmarkStart w:id="677" w:name="_Toc24868474"/>
      <w:bookmarkStart w:id="678" w:name="_Toc96996718"/>
      <w:bookmarkStart w:id="679" w:name="_Toc45134570"/>
      <w:bookmarkStart w:id="680" w:name="_Toc51763778"/>
      <w:bookmarkStart w:id="681" w:name="_Toc43481293"/>
      <w:bookmarkStart w:id="682" w:name="_Toc83768354"/>
      <w:bookmarkStart w:id="683" w:name="_Toc34153982"/>
      <w:bookmarkStart w:id="684" w:name="_Toc162005518"/>
      <w:bookmarkStart w:id="685" w:name="_Toc97197124"/>
      <w:bookmarkStart w:id="686" w:name="_Toc36041239"/>
      <w:bookmarkStart w:id="687" w:name="_Toc36040926"/>
      <w:bookmarkStart w:id="688" w:name="_Toc93878942"/>
      <w:bookmarkStart w:id="689" w:name="_Toc51189102"/>
      <w:bookmarkStart w:id="690" w:name="_Toc74769902"/>
      <w:bookmarkStart w:id="691" w:name="_Toc5720601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0927"/>
      <w:bookmarkStart w:id="693" w:name="_Toc83768355"/>
      <w:bookmarkStart w:id="694" w:name="_Toc97197125"/>
      <w:bookmarkStart w:id="695" w:name="_Toc34153983"/>
      <w:bookmarkStart w:id="696" w:name="_Toc45134571"/>
      <w:bookmarkStart w:id="697" w:name="_Toc24868475"/>
      <w:bookmarkStart w:id="698" w:name="_Toc36041240"/>
      <w:bookmarkStart w:id="699" w:name="_Toc43196524"/>
      <w:bookmarkStart w:id="700" w:name="_Toc43481294"/>
      <w:bookmarkStart w:id="701" w:name="_Toc96996719"/>
      <w:bookmarkStart w:id="702" w:name="_Toc51189103"/>
      <w:bookmarkStart w:id="703" w:name="_Toc162005519"/>
      <w:bookmarkStart w:id="704" w:name="_Toc57206011"/>
      <w:bookmarkStart w:id="705" w:name="_Toc59019352"/>
      <w:bookmarkStart w:id="706" w:name="_Toc51763779"/>
      <w:bookmarkStart w:id="707" w:name="_Toc74769903"/>
      <w:bookmarkStart w:id="708" w:name="_Toc68170025"/>
      <w:bookmarkStart w:id="709" w:name="_Toc9387894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7197127"/>
      <w:bookmarkStart w:id="716" w:name="_Toc93878945"/>
      <w:bookmarkStart w:id="717" w:name="_Toc162005521"/>
      <w:bookmarkStart w:id="718" w:name="_Toc8376835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162005522"/>
      <w:bookmarkStart w:id="722" w:name="_Toc96996722"/>
      <w:bookmarkStart w:id="723" w:name="_Toc83768358"/>
      <w:bookmarkStart w:id="724" w:name="_Toc93878946"/>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7197129"/>
      <w:bookmarkStart w:id="726" w:name="_Toc96996723"/>
      <w:bookmarkStart w:id="727" w:name="_Toc93878947"/>
      <w:bookmarkStart w:id="728" w:name="_Toc83768359"/>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97197130"/>
      <w:bookmarkStart w:id="731" w:name="_Toc96996724"/>
      <w:bookmarkStart w:id="732" w:name="_Toc162005524"/>
      <w:bookmarkStart w:id="733" w:name="_Toc93878948"/>
      <w:bookmarkStart w:id="734" w:name="_Toc81332253"/>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1"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81332254"/>
      <w:bookmarkStart w:id="737" w:name="_Toc97197131"/>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81332255"/>
      <w:bookmarkStart w:id="741" w:name="_Toc93878950"/>
      <w:bookmarkStart w:id="742" w:name="_Toc97197132"/>
      <w:bookmarkStart w:id="743" w:name="_Toc96996726"/>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81332256"/>
      <w:bookmarkStart w:id="746" w:name="_Toc93878951"/>
      <w:bookmarkStart w:id="747" w:name="_Toc97197133"/>
      <w:bookmarkStart w:id="748" w:name="_Toc96996727"/>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81332257"/>
      <w:bookmarkStart w:id="752" w:name="_Toc97197134"/>
      <w:bookmarkStart w:id="753" w:name="_Toc1620055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97197136"/>
      <w:bookmarkStart w:id="762" w:name="_Toc162005530"/>
      <w:bookmarkStart w:id="763" w:name="_Toc93878954"/>
      <w:r>
        <w:t>8.1.2.3</w:t>
      </w:r>
      <w:r>
        <w:tab/>
      </w:r>
      <w:r>
        <w:t>Resource: AS DeRegistration</w:t>
      </w:r>
      <w:bookmarkEnd w:id="760"/>
      <w:bookmarkEnd w:id="761"/>
      <w:bookmarkEnd w:id="762"/>
      <w:bookmarkEnd w:id="763"/>
    </w:p>
    <w:p>
      <w:pPr>
        <w:pStyle w:val="7"/>
        <w:rPr>
          <w:lang w:eastAsia="zh-CN"/>
        </w:rPr>
      </w:pPr>
      <w:bookmarkStart w:id="764" w:name="_Toc97197137"/>
      <w:bookmarkStart w:id="765" w:name="_Toc96996731"/>
      <w:bookmarkStart w:id="766" w:name="_Toc93878955"/>
      <w:bookmarkStart w:id="767" w:name="_Toc1620055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62005532"/>
      <w:bookmarkStart w:id="769" w:name="_Toc97197138"/>
      <w:bookmarkStart w:id="770" w:name="_Toc93878956"/>
      <w:bookmarkStart w:id="771" w:name="_Toc969967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93878957"/>
      <w:bookmarkStart w:id="774" w:name="_Toc162005533"/>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162005534"/>
      <w:bookmarkStart w:id="778" w:name="_Toc97197140"/>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83768360"/>
      <w:bookmarkStart w:id="781" w:name="_Toc93878959"/>
      <w:bookmarkStart w:id="782" w:name="_Toc97197141"/>
      <w:bookmarkStart w:id="783" w:name="_Toc96996735"/>
      <w:bookmarkStart w:id="784" w:name="_Toc1620055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162005536"/>
      <w:bookmarkStart w:id="786" w:name="_Toc97197142"/>
      <w:bookmarkStart w:id="787" w:name="_Toc93878960"/>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162005537"/>
      <w:bookmarkStart w:id="792" w:name="_Toc96996737"/>
      <w:bookmarkStart w:id="793" w:name="_Toc93878961"/>
      <w:bookmarkStart w:id="794" w:name="_Toc97197143"/>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81332272"/>
      <w:bookmarkStart w:id="797" w:name="_Toc97197144"/>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162005539"/>
      <w:bookmarkStart w:id="802" w:name="_Toc81332273"/>
      <w:bookmarkStart w:id="803" w:name="_Toc96996739"/>
      <w:bookmarkStart w:id="804" w:name="_Toc9387896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7197146"/>
      <w:bookmarkStart w:id="806" w:name="_Toc96996740"/>
      <w:bookmarkStart w:id="807" w:name="_Toc162005540"/>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97197147"/>
      <w:bookmarkStart w:id="813" w:name="_Toc93878965"/>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96996743"/>
      <w:bookmarkStart w:id="821" w:name="_Toc81332276"/>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6996745"/>
      <w:bookmarkStart w:id="830" w:name="_Toc97197151"/>
      <w:bookmarkStart w:id="831" w:name="_Toc162005545"/>
      <w:bookmarkStart w:id="832" w:name="_Toc83768363"/>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66360409"/>
      <w:bookmarkStart w:id="835" w:name="_Toc45131656"/>
      <w:bookmarkStart w:id="836" w:name="_Toc11247360"/>
      <w:bookmarkStart w:id="837" w:name="_Toc27044482"/>
      <w:bookmarkStart w:id="838" w:name="_Toc36033524"/>
      <w:bookmarkStart w:id="839" w:name="_Toc49775941"/>
      <w:bookmarkStart w:id="840" w:name="_Toc105674417"/>
      <w:bookmarkStart w:id="841" w:name="_Toc51746861"/>
      <w:bookmarkStart w:id="842" w:name="_Toc68104914"/>
      <w:bookmarkStart w:id="843" w:name="_Toc74755544"/>
      <w:bookmarkStart w:id="844" w:name="_Toc162005546"/>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51746862"/>
      <w:bookmarkStart w:id="846" w:name="_Toc45131657"/>
      <w:bookmarkStart w:id="847" w:name="_Toc49775942"/>
      <w:bookmarkStart w:id="848" w:name="_Toc105674418"/>
      <w:bookmarkStart w:id="849" w:name="_Toc162005547"/>
      <w:bookmarkStart w:id="850" w:name="_Toc11247361"/>
      <w:bookmarkStart w:id="851" w:name="_Toc27044483"/>
      <w:bookmarkStart w:id="852" w:name="_Toc68104915"/>
      <w:bookmarkStart w:id="853" w:name="_Toc66360410"/>
      <w:bookmarkStart w:id="854" w:name="_Toc36033525"/>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45131658"/>
      <w:bookmarkStart w:id="858" w:name="_Toc51746863"/>
      <w:bookmarkStart w:id="859" w:name="_Toc162005548"/>
      <w:bookmarkStart w:id="860" w:name="_Toc74755546"/>
      <w:bookmarkStart w:id="861" w:name="_Toc49775943"/>
      <w:bookmarkStart w:id="862" w:name="_Toc27044484"/>
      <w:bookmarkStart w:id="863" w:name="_Toc68104916"/>
      <w:bookmarkStart w:id="864" w:name="_Toc11247362"/>
      <w:bookmarkStart w:id="865" w:name="_Toc105674419"/>
      <w:bookmarkStart w:id="866" w:name="_Toc66360411"/>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97197152"/>
      <w:bookmarkStart w:id="869" w:name="_Toc83768364"/>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83768365"/>
      <w:bookmarkStart w:id="873" w:name="_Toc93878971"/>
      <w:bookmarkStart w:id="874" w:name="_Toc162005550"/>
      <w:bookmarkStart w:id="875" w:name="_Toc96996747"/>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97197154"/>
      <w:bookmarkStart w:id="881" w:name="_Toc162005551"/>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7197155"/>
      <w:bookmarkStart w:id="883" w:name="_Toc162005552"/>
      <w:bookmarkStart w:id="884" w:name="_Toc93878973"/>
      <w:bookmarkStart w:id="885" w:name="_Toc96996749"/>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3" o:title=""/>
            <o:lock v:ext="edit" aspectratio="t"/>
            <w10:wrap type="none"/>
            <w10:anchorlock/>
          </v:shape>
          <o:OLEObject Type="Embed" ProgID="Visio.Drawing.11" ShapeID="_x0000_i1042"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162005559"/>
      <w:bookmarkStart w:id="909" w:name="_Toc96996756"/>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97197167"/>
      <w:bookmarkStart w:id="923" w:name="_Toc83768369"/>
      <w:bookmarkStart w:id="924" w:name="_Toc162005564"/>
      <w:bookmarkStart w:id="925" w:name="_Toc93878991"/>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93878992"/>
      <w:bookmarkStart w:id="929" w:name="_Toc83768370"/>
      <w:bookmarkStart w:id="930" w:name="_Toc162005565"/>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7197169"/>
      <w:bookmarkStart w:id="933" w:name="_Toc162005566"/>
      <w:bookmarkStart w:id="934" w:name="_Toc96996763"/>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97197171"/>
      <w:bookmarkStart w:id="942" w:name="_Toc9699676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162005569"/>
      <w:bookmarkStart w:id="946" w:name="_Toc97197172"/>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162005570"/>
      <w:bookmarkStart w:id="949" w:name="_Toc93878997"/>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162005571"/>
      <w:bookmarkStart w:id="954" w:name="_Toc93878998"/>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162005576"/>
      <w:bookmarkStart w:id="973" w:name="_Toc96996773"/>
      <w:bookmarkStart w:id="974" w:name="_Toc97197179"/>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162005577"/>
      <w:bookmarkStart w:id="977" w:name="_Toc96996774"/>
      <w:bookmarkStart w:id="978" w:name="_Toc9387900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93879005"/>
      <w:bookmarkStart w:id="982" w:name="_Toc96996775"/>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6996777"/>
      <w:bookmarkStart w:id="990" w:name="_Toc97197183"/>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162005581"/>
      <w:bookmarkStart w:id="993" w:name="_Toc96996778"/>
      <w:bookmarkStart w:id="994" w:name="_Toc93879008"/>
      <w:bookmarkStart w:id="995" w:name="_Toc97197184"/>
      <w:bookmarkStart w:id="996" w:name="_Toc8376837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6996779"/>
      <w:bookmarkStart w:id="1001" w:name="_Toc162005585"/>
      <w:bookmarkStart w:id="1002" w:name="_Toc83768372"/>
      <w:bookmarkStart w:id="1003" w:name="_Toc97197185"/>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3"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rFonts w:hint="default"/>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rFonts w:hint="eastAsia"/>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rFonts w:hint="eastAsia"/>
                <w:kern w:val="2"/>
                <w:szCs w:val="22"/>
              </w:rPr>
            </w:pPr>
            <w:r>
              <w:rPr>
                <w:rFonts w:hint="eastAsia"/>
                <w:kern w:val="2"/>
                <w:szCs w:val="22"/>
              </w:rPr>
              <w:t>Temporary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rFonts w:hint="eastAsia"/>
                <w:kern w:val="2"/>
                <w:szCs w:val="22"/>
              </w:rPr>
            </w:pPr>
            <w:r>
              <w:rPr>
                <w:rFonts w:hint="eastAsia"/>
                <w:kern w:val="2"/>
                <w:szCs w:val="22"/>
              </w:rPr>
              <w:t>Permanent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4"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72767033"/>
      <w:bookmarkStart w:id="1029" w:name="_Toc112937930"/>
      <w:bookmarkStart w:id="1030" w:name="_Toc81242829"/>
      <w:bookmarkStart w:id="1031" w:name="_Toc97037808"/>
      <w:bookmarkStart w:id="1032" w:name="_Toc100940017"/>
      <w:bookmarkStart w:id="1033" w:name="_Toc138693996"/>
      <w:bookmarkStart w:id="1034" w:name="_Toc73042485"/>
      <w:bookmarkStart w:id="1035" w:name="_Toc72766466"/>
      <w:bookmarkStart w:id="1036" w:name="_Toc144388500"/>
      <w:bookmarkStart w:id="1037" w:name="_Toc97034931"/>
      <w:bookmarkStart w:id="1038" w:name="_Toc114134687"/>
      <w:bookmarkStart w:id="1039" w:name="_Toc94020397"/>
      <w:bookmarkStart w:id="1040" w:name="_Toc162005609"/>
      <w:bookmarkStart w:id="1041" w:name="_Toc120681626"/>
      <w:bookmarkStart w:id="1042" w:name="_Toc89426612"/>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72767034"/>
      <w:bookmarkStart w:id="1046" w:name="_Toc72766467"/>
      <w:bookmarkStart w:id="1047" w:name="_Toc114134688"/>
      <w:bookmarkStart w:id="1048" w:name="_Toc100940018"/>
      <w:bookmarkStart w:id="1049" w:name="_Toc89426613"/>
      <w:bookmarkStart w:id="1050" w:name="_Toc73042486"/>
      <w:bookmarkStart w:id="1051" w:name="_Toc162005610"/>
      <w:bookmarkStart w:id="1052" w:name="_Toc120681627"/>
      <w:bookmarkStart w:id="1053" w:name="_Toc81242830"/>
      <w:bookmarkStart w:id="1054" w:name="_Toc112937931"/>
      <w:bookmarkStart w:id="1055" w:name="_Toc144388501"/>
      <w:bookmarkStart w:id="1056" w:name="_Toc94020398"/>
      <w:bookmarkStart w:id="1057" w:name="_Toc97037809"/>
      <w:bookmarkStart w:id="1058" w:name="_Toc138693997"/>
      <w:bookmarkStart w:id="1059" w:name="_Toc97034932"/>
      <w:bookmarkStart w:id="1060" w:name="_Toc133434814"/>
      <w:bookmarkStart w:id="1061" w:name="_Toc10454688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94020399"/>
      <w:bookmarkStart w:id="1063" w:name="_Toc72767035"/>
      <w:bookmarkStart w:id="1064" w:name="_Toc81242831"/>
      <w:bookmarkStart w:id="1065" w:name="_Toc114134689"/>
      <w:bookmarkStart w:id="1066" w:name="_Toc162005611"/>
      <w:bookmarkStart w:id="1067" w:name="_Toc138693998"/>
      <w:bookmarkStart w:id="1068" w:name="_Toc112937932"/>
      <w:bookmarkStart w:id="1069" w:name="_Toc104546885"/>
      <w:bookmarkStart w:id="1070" w:name="_Toc72766468"/>
      <w:bookmarkStart w:id="1071" w:name="_Toc133434815"/>
      <w:bookmarkStart w:id="1072" w:name="_Toc144388502"/>
      <w:bookmarkStart w:id="1073" w:name="_Toc97034933"/>
      <w:bookmarkStart w:id="1074" w:name="_Toc89426614"/>
      <w:bookmarkStart w:id="1075" w:name="_Toc97037810"/>
      <w:bookmarkStart w:id="1076" w:name="_Toc120681628"/>
      <w:bookmarkStart w:id="1077" w:name="_Toc100940019"/>
      <w:bookmarkStart w:id="1078" w:name="_Toc73042487"/>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2937933"/>
      <w:bookmarkStart w:id="1080" w:name="_Toc72766469"/>
      <w:bookmarkStart w:id="1081" w:name="_Toc97034934"/>
      <w:bookmarkStart w:id="1082" w:name="_Toc120681629"/>
      <w:bookmarkStart w:id="1083" w:name="_Toc97037811"/>
      <w:bookmarkStart w:id="1084" w:name="_Toc100940020"/>
      <w:bookmarkStart w:id="1085" w:name="_Toc81242832"/>
      <w:bookmarkStart w:id="1086" w:name="_Toc72767036"/>
      <w:bookmarkStart w:id="1087" w:name="_Toc138693999"/>
      <w:bookmarkStart w:id="1088" w:name="_Toc73042488"/>
      <w:bookmarkStart w:id="1089" w:name="_Toc162005612"/>
      <w:bookmarkStart w:id="1090" w:name="_Toc104546886"/>
      <w:bookmarkStart w:id="1091" w:name="_Toc133434816"/>
      <w:bookmarkStart w:id="1092" w:name="_Toc144388503"/>
      <w:bookmarkStart w:id="1093" w:name="_Toc89426615"/>
      <w:bookmarkStart w:id="1094" w:name="_Toc94020400"/>
      <w:bookmarkStart w:id="1095" w:name="_Toc114134690"/>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112937934"/>
      <w:bookmarkStart w:id="1098" w:name="_Toc97034935"/>
      <w:bookmarkStart w:id="1099" w:name="_Toc162005613"/>
      <w:bookmarkStart w:id="1100" w:name="_Toc97037812"/>
      <w:bookmarkStart w:id="1101" w:name="_Toc138694000"/>
      <w:bookmarkStart w:id="1102" w:name="_Toc73042489"/>
      <w:bookmarkStart w:id="1103" w:name="_Toc133434817"/>
      <w:bookmarkStart w:id="1104" w:name="_Toc89426616"/>
      <w:bookmarkStart w:id="1105" w:name="_Toc120681630"/>
      <w:bookmarkStart w:id="1106" w:name="_Toc114134691"/>
      <w:bookmarkStart w:id="1107" w:name="_Toc144388504"/>
      <w:bookmarkStart w:id="1108" w:name="_Toc72767037"/>
      <w:bookmarkStart w:id="1109" w:name="_Toc72766470"/>
      <w:bookmarkStart w:id="1110" w:name="_Toc94020401"/>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3879046"/>
      <w:bookmarkStart w:id="1136" w:name="_Toc96996780"/>
      <w:bookmarkStart w:id="1137" w:name="_Toc83768409"/>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162005636"/>
      <w:bookmarkStart w:id="1140" w:name="_Toc83768410"/>
      <w:bookmarkStart w:id="1141" w:name="_Toc93879047"/>
      <w:bookmarkStart w:id="1142" w:name="_Toc96996781"/>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7197188"/>
      <w:bookmarkStart w:id="1145" w:name="_Toc81332251"/>
      <w:bookmarkStart w:id="1146" w:name="_Toc162005637"/>
      <w:bookmarkStart w:id="1147" w:name="_Toc96996782"/>
      <w:bookmarkStart w:id="1148" w:name="_Toc9387904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1332252"/>
      <w:bookmarkStart w:id="1151" w:name="_Toc96996783"/>
      <w:bookmarkStart w:id="1152" w:name="_Toc93879049"/>
      <w:bookmarkStart w:id="1153" w:name="_Toc162005638"/>
      <w:bookmarkStart w:id="1154" w:name="_Toc97197189"/>
      <w:bookmarkStart w:id="1155" w:name="_Toc8376841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6996784"/>
      <w:bookmarkStart w:id="1157" w:name="_Toc162005639"/>
      <w:bookmarkStart w:id="1158" w:name="_Toc93879050"/>
      <w:bookmarkStart w:id="1159" w:name="_Toc97197190"/>
      <w:bookmarkStart w:id="1160" w:name="_Toc83768413"/>
      <w:bookmarkStart w:id="1161" w:name="_Toc8133226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6996785"/>
      <w:bookmarkStart w:id="1164" w:name="_Toc97197191"/>
      <w:bookmarkStart w:id="1165" w:name="_Toc9387905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5"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7197194"/>
      <w:bookmarkStart w:id="1175" w:name="_Toc96996788"/>
      <w:bookmarkStart w:id="1176" w:name="_Toc93879054"/>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6996790"/>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97197197"/>
      <w:bookmarkStart w:id="1189" w:name="_Toc162005646"/>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162005649"/>
      <w:bookmarkStart w:id="1204" w:name="_Toc96996794"/>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6996795"/>
      <w:bookmarkStart w:id="1207" w:name="_Toc93879061"/>
      <w:bookmarkStart w:id="1208" w:name="_Toc97197201"/>
      <w:bookmarkStart w:id="1209" w:name="_Toc162005650"/>
      <w:r>
        <w:t>9.1.5.2</w:t>
      </w:r>
      <w:r>
        <w:tab/>
      </w:r>
      <w:r>
        <w:t>Structured data types</w:t>
      </w:r>
      <w:bookmarkEnd w:id="1206"/>
      <w:bookmarkEnd w:id="1207"/>
      <w:bookmarkEnd w:id="1208"/>
      <w:bookmarkEnd w:id="1209"/>
    </w:p>
    <w:p>
      <w:pPr>
        <w:pStyle w:val="7"/>
      </w:pPr>
      <w:bookmarkStart w:id="1210" w:name="_Toc162005651"/>
      <w:bookmarkStart w:id="1211" w:name="_Toc96996796"/>
      <w:bookmarkStart w:id="1212" w:name="_Toc97197202"/>
      <w:bookmarkStart w:id="1213" w:name="_Toc93879062"/>
      <w:r>
        <w:t>9.1.5.2.1</w:t>
      </w:r>
      <w:r>
        <w:tab/>
      </w:r>
      <w:r>
        <w:t>Introduction</w:t>
      </w:r>
      <w:bookmarkEnd w:id="1210"/>
      <w:bookmarkEnd w:id="1211"/>
      <w:bookmarkEnd w:id="1212"/>
      <w:bookmarkEnd w:id="1213"/>
    </w:p>
    <w:p>
      <w:pPr>
        <w:pStyle w:val="7"/>
      </w:pPr>
      <w:bookmarkStart w:id="1214" w:name="_Toc93879063"/>
      <w:bookmarkStart w:id="1215" w:name="_Toc97197203"/>
      <w:bookmarkStart w:id="1216" w:name="_Toc162005652"/>
      <w:bookmarkStart w:id="1217" w:name="_Toc96996797"/>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7197207"/>
      <w:bookmarkStart w:id="1232" w:name="_Toc9387906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97197208"/>
      <w:bookmarkStart w:id="1236" w:name="_Toc162005657"/>
      <w:bookmarkStart w:id="1237" w:name="_Toc93879068"/>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81332282"/>
      <w:bookmarkStart w:id="1245" w:name="_Toc93879069"/>
      <w:bookmarkStart w:id="1246" w:name="_Toc96996803"/>
      <w:bookmarkStart w:id="1247" w:name="_Toc162005661"/>
      <w:bookmarkStart w:id="1248" w:name="_Toc9719720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96996805"/>
      <w:bookmarkStart w:id="1257" w:name="_Toc83768419"/>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162005664"/>
      <w:bookmarkStart w:id="1260" w:name="_Toc83768420"/>
      <w:bookmarkStart w:id="1261" w:name="_Toc96996806"/>
      <w:bookmarkStart w:id="1262" w:name="_Toc93879072"/>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97197213"/>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7197214"/>
      <w:bookmarkStart w:id="1271" w:name="_Toc9387907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6"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162005667"/>
      <w:bookmarkStart w:id="1275" w:name="_Toc97197215"/>
      <w:bookmarkStart w:id="1276" w:name="_Toc96996809"/>
      <w:r>
        <w:t>9.2.3.2</w:t>
      </w:r>
      <w:r>
        <w:tab/>
      </w:r>
      <w:r>
        <w:t>Operation: deliver-message</w:t>
      </w:r>
      <w:bookmarkEnd w:id="1273"/>
      <w:bookmarkEnd w:id="1274"/>
      <w:bookmarkEnd w:id="1275"/>
      <w:bookmarkEnd w:id="1276"/>
    </w:p>
    <w:p>
      <w:pPr>
        <w:pStyle w:val="7"/>
      </w:pPr>
      <w:bookmarkStart w:id="1277" w:name="_Toc96996810"/>
      <w:bookmarkStart w:id="1278" w:name="_Toc162005668"/>
      <w:bookmarkStart w:id="1279" w:name="_Toc97197216"/>
      <w:bookmarkStart w:id="1280" w:name="_Toc9387907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162005669"/>
      <w:bookmarkStart w:id="1282" w:name="_Toc96996811"/>
      <w:bookmarkStart w:id="1283" w:name="_Toc93879077"/>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6996813"/>
      <w:bookmarkStart w:id="1290" w:name="_Toc97197219"/>
      <w:bookmarkStart w:id="1291" w:name="_Toc93879079"/>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7197220"/>
      <w:bookmarkStart w:id="1295" w:name="_Toc9387908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6996815"/>
      <w:bookmarkStart w:id="1299" w:name="_Toc93879081"/>
      <w:bookmarkStart w:id="1300" w:name="_Toc162005673"/>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7197222"/>
      <w:bookmarkStart w:id="1303" w:name="_Toc96996816"/>
      <w:bookmarkStart w:id="1304" w:name="_Toc162005674"/>
      <w:bookmarkStart w:id="1305" w:name="_Toc83768423"/>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3879083"/>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3879084"/>
      <w:bookmarkStart w:id="1312" w:name="_Toc96996818"/>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97197225"/>
      <w:bookmarkStart w:id="1316" w:name="_Toc96996819"/>
      <w:bookmarkStart w:id="1317" w:name="_Toc93879085"/>
      <w:bookmarkStart w:id="1318" w:name="_Toc162005677"/>
      <w:r>
        <w:t>9.2.5.2.1</w:t>
      </w:r>
      <w:r>
        <w:tab/>
      </w:r>
      <w:r>
        <w:t>Introduction</w:t>
      </w:r>
      <w:bookmarkEnd w:id="1315"/>
      <w:bookmarkEnd w:id="1316"/>
      <w:bookmarkEnd w:id="1317"/>
      <w:bookmarkEnd w:id="1318"/>
    </w:p>
    <w:p>
      <w:pPr>
        <w:pStyle w:val="7"/>
      </w:pPr>
      <w:bookmarkStart w:id="1319" w:name="_Toc93879086"/>
      <w:bookmarkStart w:id="1320" w:name="_Toc96996820"/>
      <w:bookmarkStart w:id="1321" w:name="_Toc97197226"/>
      <w:bookmarkStart w:id="1322" w:name="_Toc162005678"/>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9387908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83768425"/>
      <w:bookmarkStart w:id="1332" w:name="_Toc97197228"/>
      <w:bookmarkStart w:id="1333" w:name="_Toc96996822"/>
      <w:bookmarkStart w:id="1334" w:name="_Toc162005683"/>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3" o:title=""/>
            <o:lock v:ext="edit" aspectratio="t"/>
            <w10:wrap type="none"/>
            <w10:anchorlock/>
          </v:shape>
          <o:OLEObject Type="Embed" ProgID="Visio.Drawing.11" ShapeID="_x0000_i1047"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93879125"/>
      <w:bookmarkStart w:id="1358" w:name="_Toc36037575"/>
      <w:bookmarkStart w:id="1359" w:name="_Toc59015725"/>
      <w:bookmarkStart w:id="1360" w:name="_Toc45132982"/>
      <w:bookmarkStart w:id="1361" w:name="_Toc97197229"/>
      <w:bookmarkStart w:id="1362" w:name="_Toc83768462"/>
      <w:bookmarkStart w:id="1363" w:name="_Toc34035582"/>
      <w:bookmarkStart w:id="1364" w:name="_Toc66282318"/>
      <w:bookmarkStart w:id="1365" w:name="_Toc36037879"/>
      <w:bookmarkStart w:id="1366" w:name="_Toc73435999"/>
      <w:bookmarkStart w:id="1367" w:name="_Toc96996823"/>
      <w:bookmarkStart w:id="1368" w:name="_Toc73433951"/>
      <w:bookmarkStart w:id="1369" w:name="_Toc75351816"/>
      <w:bookmarkStart w:id="1370" w:name="_Toc38877721"/>
      <w:bookmarkStart w:id="1371" w:name="_Toc70426549"/>
      <w:bookmarkStart w:id="1372" w:name="_Toc162005704"/>
      <w:bookmarkStart w:id="1373" w:name="_Toc73437406"/>
      <w:bookmarkStart w:id="1374" w:name="_Toc122117503"/>
      <w:bookmarkStart w:id="1375" w:name="_Toc43199803"/>
      <w:bookmarkStart w:id="1376" w:name="_Toc63171281"/>
      <w:bookmarkStart w:id="1377" w:name="_Toc68166194"/>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6996824"/>
      <w:bookmarkStart w:id="1379" w:name="_Toc74770092"/>
      <w:bookmarkStart w:id="1380" w:name="_Toc45134760"/>
      <w:bookmarkStart w:id="1381" w:name="_Toc43196713"/>
      <w:bookmarkStart w:id="1382" w:name="_Toc24868674"/>
      <w:bookmarkStart w:id="1383" w:name="_Toc36041123"/>
      <w:bookmarkStart w:id="1384" w:name="_Toc36041436"/>
      <w:bookmarkStart w:id="1385" w:name="_Toc162005705"/>
      <w:bookmarkStart w:id="1386" w:name="_Toc57206200"/>
      <w:bookmarkStart w:id="1387" w:name="_Toc34154179"/>
      <w:bookmarkStart w:id="1388" w:name="_Toc122117504"/>
      <w:bookmarkStart w:id="1389" w:name="_Toc51763968"/>
      <w:bookmarkStart w:id="1390" w:name="_Toc93879126"/>
      <w:bookmarkStart w:id="1391" w:name="_Toc51189292"/>
      <w:bookmarkStart w:id="1392" w:name="_Toc43481483"/>
      <w:bookmarkStart w:id="1393" w:name="_Toc68170214"/>
      <w:bookmarkStart w:id="1394" w:name="_Toc59019541"/>
      <w:bookmarkStart w:id="1395" w:name="_Toc97197230"/>
      <w:bookmarkStart w:id="1396" w:name="_Toc8376846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45134761"/>
      <w:bookmarkStart w:id="1398" w:name="_Toc51763969"/>
      <w:bookmarkStart w:id="1399" w:name="_Toc34154180"/>
      <w:bookmarkStart w:id="1400" w:name="_Toc93879127"/>
      <w:bookmarkStart w:id="1401" w:name="_Toc122117505"/>
      <w:bookmarkStart w:id="1402" w:name="_Toc43481484"/>
      <w:bookmarkStart w:id="1403" w:name="_Toc57206201"/>
      <w:bookmarkStart w:id="1404" w:name="_Toc36041437"/>
      <w:bookmarkStart w:id="1405" w:name="_Toc74770093"/>
      <w:bookmarkStart w:id="1406" w:name="_Toc68170215"/>
      <w:bookmarkStart w:id="1407" w:name="_Toc43196714"/>
      <w:bookmarkStart w:id="1408" w:name="_Toc51189293"/>
      <w:bookmarkStart w:id="1409" w:name="_Toc162005706"/>
      <w:bookmarkStart w:id="1410" w:name="_Toc36041124"/>
      <w:bookmarkStart w:id="1411" w:name="_Toc83768464"/>
      <w:bookmarkStart w:id="1412" w:name="_Toc96996825"/>
      <w:bookmarkStart w:id="1413" w:name="_Toc59019542"/>
      <w:bookmarkStart w:id="1414" w:name="_Toc97197231"/>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1189294"/>
      <w:bookmarkStart w:id="1417" w:name="_Toc74770094"/>
      <w:bookmarkStart w:id="1418" w:name="_Toc43196715"/>
      <w:bookmarkStart w:id="1419" w:name="_Toc59019543"/>
      <w:bookmarkStart w:id="1420" w:name="_Toc51763970"/>
      <w:bookmarkStart w:id="1421" w:name="_Toc43481485"/>
      <w:bookmarkStart w:id="1422" w:name="_Toc83768465"/>
      <w:bookmarkStart w:id="1423" w:name="_Toc24868676"/>
      <w:bookmarkStart w:id="1424" w:name="_Toc122117506"/>
      <w:bookmarkStart w:id="1425" w:name="_Toc162005707"/>
      <w:bookmarkStart w:id="1426" w:name="_Toc97197232"/>
      <w:bookmarkStart w:id="1427" w:name="_Toc36041125"/>
      <w:bookmarkStart w:id="1428" w:name="_Toc57206202"/>
      <w:bookmarkStart w:id="1429" w:name="_Toc68170216"/>
      <w:bookmarkStart w:id="1430" w:name="_Toc45134762"/>
      <w:bookmarkStart w:id="1431" w:name="_Toc36041438"/>
      <w:bookmarkStart w:id="1432" w:name="_Toc96996826"/>
      <w:bookmarkStart w:id="1433" w:name="_Toc93879128"/>
      <w:bookmarkStart w:id="1434" w:name="_Toc34154181"/>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6996828"/>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162005711"/>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6996831"/>
      <w:bookmarkStart w:id="1453" w:name="_Toc122117512"/>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101521584"/>
      <w:bookmarkStart w:id="1461" w:name="_Toc89431743"/>
      <w:bookmarkStart w:id="1462" w:name="_Hlk130559617"/>
      <w:bookmarkStart w:id="1463" w:name="_Toc97155444"/>
      <w:bookmarkStart w:id="1464" w:name="_Toc85734444"/>
      <w:bookmarkStart w:id="1465" w:name="_Toc97045699"/>
      <w:bookmarkStart w:id="1466" w:name="_Toc129169779"/>
      <w:bookmarkStart w:id="1467" w:name="_Toc97042555"/>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7</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CP-242152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w:t>
            </w:r>
            <w:bookmarkStart w:id="1471" w:name="_GoBack"/>
            <w:bookmarkEnd w:id="1471"/>
            <w:r>
              <w:rPr>
                <w:rFonts w:hint="eastAsia"/>
                <w:sz w:val="16"/>
                <w:szCs w:val="16"/>
                <w:lang w:val="en-US" w:eastAsia="zh-CN"/>
              </w:rPr>
              <w:t>ns to add the missing resource representation in resource creation response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CP-242152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CP-242120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default"/>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V18.7.0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14</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2024-09-12T12:25:20Z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96C35FB209094D958AB0C321F0823216</vt:lpwstr>
  </property>
</Properties>
</file>