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23F28468" w:rsidR="00E9750A" w:rsidRDefault="00A16F12">
            <w:pPr>
              <w:pStyle w:val="ZA"/>
              <w:framePr w:w="0" w:hRule="auto" w:wrap="auto" w:vAnchor="margin" w:hAnchor="text" w:yAlign="inline"/>
            </w:pPr>
            <w:bookmarkStart w:id="0" w:name="page1"/>
            <w:r>
              <w:rPr>
                <w:sz w:val="64"/>
              </w:rPr>
              <w:t xml:space="preserve">3GPP TS 29.575 </w:t>
            </w:r>
            <w:r>
              <w:t>V18.</w:t>
            </w:r>
            <w:r w:rsidR="00405D9E">
              <w:t>5</w:t>
            </w:r>
            <w:r>
              <w:t xml:space="preserve">.0 </w:t>
            </w:r>
            <w:r>
              <w:rPr>
                <w:sz w:val="32"/>
              </w:rPr>
              <w:t>(</w:t>
            </w:r>
            <w:r w:rsidR="00D71F1F">
              <w:rPr>
                <w:sz w:val="32"/>
              </w:rPr>
              <w:t>202</w:t>
            </w:r>
            <w:r w:rsidR="00405D9E">
              <w:rPr>
                <w:sz w:val="32"/>
              </w:rPr>
              <w:t>4</w:t>
            </w:r>
            <w:r>
              <w:rPr>
                <w:sz w:val="32"/>
              </w:rPr>
              <w:t>-</w:t>
            </w:r>
            <w:r w:rsidR="00405D9E">
              <w:rPr>
                <w:sz w:val="32"/>
              </w:rPr>
              <w:t>03</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017DBA">
            <w:r w:rsidRPr="00017DBA">
              <w:rPr>
                <w:i/>
                <w:noProof/>
                <w:lang w:val="en-US" w:eastAsia="zh-CN"/>
              </w:rPr>
              <w:object w:dxaOrig="2052" w:dyaOrig="1260" w14:anchorId="1EE7FB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3.6pt;mso-width-percent:0;mso-height-percent:0;mso-width-percent:0;mso-height-percent:0" o:ole="">
                  <v:imagedata r:id="rId8" o:title=""/>
                </v:shape>
                <o:OLEObject Type="Embed" ProgID="Word.Picture.8" ShapeID="_x0000_i1025" DrawAspect="Content" ObjectID="_1771349689"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017DB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FE82A0A"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2E51C222" w14:textId="6D1433CC" w:rsidR="000F7FCF" w:rsidRDefault="00C07B9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sidR="000F7FCF">
        <w:rPr>
          <w:noProof/>
        </w:rPr>
        <w:t>Foreword</w:t>
      </w:r>
      <w:r w:rsidR="000F7FCF">
        <w:rPr>
          <w:noProof/>
        </w:rPr>
        <w:tab/>
      </w:r>
      <w:r w:rsidR="000F7FCF">
        <w:rPr>
          <w:noProof/>
        </w:rPr>
        <w:fldChar w:fldCharType="begin"/>
      </w:r>
      <w:r w:rsidR="000F7FCF">
        <w:rPr>
          <w:noProof/>
        </w:rPr>
        <w:instrText xml:space="preserve"> PAGEREF _Toc151748920 \h </w:instrText>
      </w:r>
      <w:r w:rsidR="000F7FCF">
        <w:rPr>
          <w:noProof/>
        </w:rPr>
      </w:r>
      <w:r w:rsidR="000F7FCF">
        <w:rPr>
          <w:noProof/>
        </w:rPr>
        <w:fldChar w:fldCharType="separate"/>
      </w:r>
      <w:r w:rsidR="000F7FCF">
        <w:rPr>
          <w:noProof/>
        </w:rPr>
        <w:t>7</w:t>
      </w:r>
      <w:r w:rsidR="000F7FCF">
        <w:rPr>
          <w:noProof/>
        </w:rPr>
        <w:fldChar w:fldCharType="end"/>
      </w:r>
    </w:p>
    <w:p w14:paraId="11916A3F" w14:textId="710354F5" w:rsidR="000F7FCF" w:rsidRDefault="000F7FCF">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_Toc151748921 \h </w:instrText>
      </w:r>
      <w:r>
        <w:rPr>
          <w:noProof/>
        </w:rPr>
      </w:r>
      <w:r>
        <w:rPr>
          <w:noProof/>
        </w:rPr>
        <w:fldChar w:fldCharType="separate"/>
      </w:r>
      <w:r>
        <w:rPr>
          <w:noProof/>
        </w:rPr>
        <w:t>8</w:t>
      </w:r>
      <w:r>
        <w:rPr>
          <w:noProof/>
        </w:rPr>
        <w:fldChar w:fldCharType="end"/>
      </w:r>
    </w:p>
    <w:p w14:paraId="12A5A8D7" w14:textId="5FCF0812" w:rsidR="000F7FCF" w:rsidRDefault="000F7FCF">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_Toc151748922 \h </w:instrText>
      </w:r>
      <w:r>
        <w:rPr>
          <w:noProof/>
        </w:rPr>
      </w:r>
      <w:r>
        <w:rPr>
          <w:noProof/>
        </w:rPr>
        <w:fldChar w:fldCharType="separate"/>
      </w:r>
      <w:r>
        <w:rPr>
          <w:noProof/>
        </w:rPr>
        <w:t>9</w:t>
      </w:r>
      <w:r>
        <w:rPr>
          <w:noProof/>
        </w:rPr>
        <w:fldChar w:fldCharType="end"/>
      </w:r>
    </w:p>
    <w:p w14:paraId="784AEB30" w14:textId="1F713199" w:rsidR="000F7FCF" w:rsidRDefault="000F7FCF">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_Toc151748923 \h </w:instrText>
      </w:r>
      <w:r>
        <w:rPr>
          <w:noProof/>
        </w:rPr>
      </w:r>
      <w:r>
        <w:rPr>
          <w:noProof/>
        </w:rPr>
        <w:fldChar w:fldCharType="separate"/>
      </w:r>
      <w:r>
        <w:rPr>
          <w:noProof/>
        </w:rPr>
        <w:t>9</w:t>
      </w:r>
      <w:r>
        <w:rPr>
          <w:noProof/>
        </w:rPr>
        <w:fldChar w:fldCharType="end"/>
      </w:r>
    </w:p>
    <w:p w14:paraId="6D2D7B48" w14:textId="3C16FA6F" w:rsidR="000F7FCF" w:rsidRDefault="000F7FCF">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_Toc151748924 \h </w:instrText>
      </w:r>
      <w:r>
        <w:rPr>
          <w:noProof/>
        </w:rPr>
      </w:r>
      <w:r>
        <w:rPr>
          <w:noProof/>
        </w:rPr>
        <w:fldChar w:fldCharType="separate"/>
      </w:r>
      <w:r>
        <w:rPr>
          <w:noProof/>
        </w:rPr>
        <w:t>10</w:t>
      </w:r>
      <w:r>
        <w:rPr>
          <w:noProof/>
        </w:rPr>
        <w:fldChar w:fldCharType="end"/>
      </w:r>
    </w:p>
    <w:p w14:paraId="04DF7A43" w14:textId="0C47649F" w:rsidR="000F7FCF" w:rsidRDefault="000F7FCF">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_Toc151748925 \h </w:instrText>
      </w:r>
      <w:r>
        <w:rPr>
          <w:noProof/>
        </w:rPr>
      </w:r>
      <w:r>
        <w:rPr>
          <w:noProof/>
        </w:rPr>
        <w:fldChar w:fldCharType="separate"/>
      </w:r>
      <w:r>
        <w:rPr>
          <w:noProof/>
        </w:rPr>
        <w:t>10</w:t>
      </w:r>
      <w:r>
        <w:rPr>
          <w:noProof/>
        </w:rPr>
        <w:fldChar w:fldCharType="end"/>
      </w:r>
    </w:p>
    <w:p w14:paraId="0C620E9F" w14:textId="18007788" w:rsidR="000F7FCF" w:rsidRDefault="000F7FCF">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_Toc151748926 \h </w:instrText>
      </w:r>
      <w:r>
        <w:rPr>
          <w:noProof/>
        </w:rPr>
      </w:r>
      <w:r>
        <w:rPr>
          <w:noProof/>
        </w:rPr>
        <w:fldChar w:fldCharType="separate"/>
      </w:r>
      <w:r>
        <w:rPr>
          <w:noProof/>
        </w:rPr>
        <w:t>10</w:t>
      </w:r>
      <w:r>
        <w:rPr>
          <w:noProof/>
        </w:rPr>
        <w:fldChar w:fldCharType="end"/>
      </w:r>
    </w:p>
    <w:p w14:paraId="28D798AB" w14:textId="5B9C2C09" w:rsidR="000F7FCF" w:rsidRDefault="000F7FCF">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_Toc151748927 \h </w:instrText>
      </w:r>
      <w:r>
        <w:rPr>
          <w:noProof/>
        </w:rPr>
      </w:r>
      <w:r>
        <w:rPr>
          <w:noProof/>
        </w:rPr>
        <w:fldChar w:fldCharType="separate"/>
      </w:r>
      <w:r>
        <w:rPr>
          <w:noProof/>
        </w:rPr>
        <w:t>10</w:t>
      </w:r>
      <w:r>
        <w:rPr>
          <w:noProof/>
        </w:rPr>
        <w:fldChar w:fldCharType="end"/>
      </w:r>
    </w:p>
    <w:p w14:paraId="7208A6B8" w14:textId="55E10054" w:rsidR="000F7FCF" w:rsidRDefault="000F7FCF">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_Toc151748928 \h </w:instrText>
      </w:r>
      <w:r>
        <w:rPr>
          <w:noProof/>
        </w:rPr>
      </w:r>
      <w:r>
        <w:rPr>
          <w:noProof/>
        </w:rPr>
        <w:fldChar w:fldCharType="separate"/>
      </w:r>
      <w:r>
        <w:rPr>
          <w:noProof/>
        </w:rPr>
        <w:t>11</w:t>
      </w:r>
      <w:r>
        <w:rPr>
          <w:noProof/>
        </w:rPr>
        <w:fldChar w:fldCharType="end"/>
      </w:r>
    </w:p>
    <w:p w14:paraId="50F0CF70" w14:textId="57A9CA9E" w:rsidR="000F7FCF" w:rsidRDefault="000F7FCF">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_Toc151748929 \h </w:instrText>
      </w:r>
      <w:r>
        <w:rPr>
          <w:noProof/>
        </w:rPr>
      </w:r>
      <w:r>
        <w:rPr>
          <w:noProof/>
        </w:rPr>
        <w:fldChar w:fldCharType="separate"/>
      </w:r>
      <w:r>
        <w:rPr>
          <w:noProof/>
        </w:rPr>
        <w:t>11</w:t>
      </w:r>
      <w:r>
        <w:rPr>
          <w:noProof/>
        </w:rPr>
        <w:fldChar w:fldCharType="end"/>
      </w:r>
    </w:p>
    <w:p w14:paraId="4152D96C" w14:textId="444A9634" w:rsidR="000F7FCF" w:rsidRDefault="000F7FCF">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_Toc151748930 \h </w:instrText>
      </w:r>
      <w:r>
        <w:rPr>
          <w:noProof/>
        </w:rPr>
      </w:r>
      <w:r>
        <w:rPr>
          <w:noProof/>
        </w:rPr>
        <w:fldChar w:fldCharType="separate"/>
      </w:r>
      <w:r>
        <w:rPr>
          <w:noProof/>
        </w:rPr>
        <w:t>12</w:t>
      </w:r>
      <w:r>
        <w:rPr>
          <w:noProof/>
        </w:rPr>
        <w:fldChar w:fldCharType="end"/>
      </w:r>
    </w:p>
    <w:p w14:paraId="226BE6FE" w14:textId="747EE8E9" w:rsidR="000F7FCF" w:rsidRDefault="000F7FCF">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_Toc151748931 \h </w:instrText>
      </w:r>
      <w:r>
        <w:rPr>
          <w:noProof/>
        </w:rPr>
      </w:r>
      <w:r>
        <w:rPr>
          <w:noProof/>
        </w:rPr>
        <w:fldChar w:fldCharType="separate"/>
      </w:r>
      <w:r>
        <w:rPr>
          <w:noProof/>
        </w:rPr>
        <w:t>12</w:t>
      </w:r>
      <w:r>
        <w:rPr>
          <w:noProof/>
        </w:rPr>
        <w:fldChar w:fldCharType="end"/>
      </w:r>
    </w:p>
    <w:p w14:paraId="20896130" w14:textId="0FD0F17C" w:rsidR="000F7FCF" w:rsidRDefault="000F7FCF">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_Toc151748932 \h </w:instrText>
      </w:r>
      <w:r>
        <w:rPr>
          <w:noProof/>
        </w:rPr>
      </w:r>
      <w:r>
        <w:rPr>
          <w:noProof/>
        </w:rPr>
        <w:fldChar w:fldCharType="separate"/>
      </w:r>
      <w:r>
        <w:rPr>
          <w:noProof/>
        </w:rPr>
        <w:t>12</w:t>
      </w:r>
      <w:r>
        <w:rPr>
          <w:noProof/>
        </w:rPr>
        <w:fldChar w:fldCharType="end"/>
      </w:r>
    </w:p>
    <w:p w14:paraId="516229C8" w14:textId="0504157D" w:rsidR="000F7FCF" w:rsidRDefault="000F7FCF">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_Toc151748933 \h </w:instrText>
      </w:r>
      <w:r>
        <w:rPr>
          <w:noProof/>
        </w:rPr>
      </w:r>
      <w:r>
        <w:rPr>
          <w:noProof/>
        </w:rPr>
        <w:fldChar w:fldCharType="separate"/>
      </w:r>
      <w:r>
        <w:rPr>
          <w:noProof/>
        </w:rPr>
        <w:t>12</w:t>
      </w:r>
      <w:r>
        <w:rPr>
          <w:noProof/>
        </w:rPr>
        <w:fldChar w:fldCharType="end"/>
      </w:r>
    </w:p>
    <w:p w14:paraId="3DE9B21A" w14:textId="5BF4D61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4.2.</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_Toc151748934 \h </w:instrText>
      </w:r>
      <w:r>
        <w:rPr>
          <w:noProof/>
        </w:rPr>
      </w:r>
      <w:r>
        <w:rPr>
          <w:noProof/>
        </w:rPr>
        <w:fldChar w:fldCharType="separate"/>
      </w:r>
      <w:r>
        <w:rPr>
          <w:noProof/>
        </w:rPr>
        <w:t>13</w:t>
      </w:r>
      <w:r>
        <w:rPr>
          <w:noProof/>
        </w:rPr>
        <w:fldChar w:fldCharType="end"/>
      </w:r>
    </w:p>
    <w:p w14:paraId="49625E1F" w14:textId="6F2D7805"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_Toc151748935 \h </w:instrText>
      </w:r>
      <w:r>
        <w:rPr>
          <w:noProof/>
        </w:rPr>
      </w:r>
      <w:r>
        <w:rPr>
          <w:noProof/>
        </w:rPr>
        <w:fldChar w:fldCharType="separate"/>
      </w:r>
      <w:r>
        <w:rPr>
          <w:noProof/>
        </w:rPr>
        <w:t>13</w:t>
      </w:r>
      <w:r>
        <w:rPr>
          <w:noProof/>
        </w:rPr>
        <w:fldChar w:fldCharType="end"/>
      </w:r>
    </w:p>
    <w:p w14:paraId="5DC19A76" w14:textId="543865E3" w:rsidR="000F7FCF" w:rsidRDefault="000F7FCF">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_Toc151748936 \h </w:instrText>
      </w:r>
      <w:r>
        <w:rPr>
          <w:noProof/>
        </w:rPr>
      </w:r>
      <w:r>
        <w:rPr>
          <w:noProof/>
        </w:rPr>
        <w:fldChar w:fldCharType="separate"/>
      </w:r>
      <w:r>
        <w:rPr>
          <w:noProof/>
        </w:rPr>
        <w:t>13</w:t>
      </w:r>
      <w:r>
        <w:rPr>
          <w:noProof/>
        </w:rPr>
        <w:fldChar w:fldCharType="end"/>
      </w:r>
    </w:p>
    <w:p w14:paraId="674F7A7B" w14:textId="65456F30" w:rsidR="000F7FCF" w:rsidRDefault="000F7FCF">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_Toc151748937 \h </w:instrText>
      </w:r>
      <w:r>
        <w:rPr>
          <w:noProof/>
        </w:rPr>
      </w:r>
      <w:r>
        <w:rPr>
          <w:noProof/>
        </w:rPr>
        <w:fldChar w:fldCharType="separate"/>
      </w:r>
      <w:r>
        <w:rPr>
          <w:noProof/>
        </w:rPr>
        <w:t>13</w:t>
      </w:r>
      <w:r>
        <w:rPr>
          <w:noProof/>
        </w:rPr>
        <w:fldChar w:fldCharType="end"/>
      </w:r>
    </w:p>
    <w:p w14:paraId="6F1AA3D0" w14:textId="733B38E5" w:rsidR="000F7FCF" w:rsidRDefault="000F7FCF">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_Toc151748938 \h </w:instrText>
      </w:r>
      <w:r>
        <w:rPr>
          <w:noProof/>
        </w:rPr>
      </w:r>
      <w:r>
        <w:rPr>
          <w:noProof/>
        </w:rPr>
        <w:fldChar w:fldCharType="separate"/>
      </w:r>
      <w:r>
        <w:rPr>
          <w:noProof/>
        </w:rPr>
        <w:t>13</w:t>
      </w:r>
      <w:r>
        <w:rPr>
          <w:noProof/>
        </w:rPr>
        <w:fldChar w:fldCharType="end"/>
      </w:r>
    </w:p>
    <w:p w14:paraId="6C0B4850" w14:textId="49AEB151" w:rsidR="000F7FCF" w:rsidRDefault="000F7FCF">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_Toc151748939 \h </w:instrText>
      </w:r>
      <w:r>
        <w:rPr>
          <w:noProof/>
        </w:rPr>
      </w:r>
      <w:r>
        <w:rPr>
          <w:noProof/>
        </w:rPr>
        <w:fldChar w:fldCharType="separate"/>
      </w:r>
      <w:r>
        <w:rPr>
          <w:noProof/>
        </w:rPr>
        <w:t>14</w:t>
      </w:r>
      <w:r>
        <w:rPr>
          <w:noProof/>
        </w:rPr>
        <w:fldChar w:fldCharType="end"/>
      </w:r>
    </w:p>
    <w:p w14:paraId="07E218AE" w14:textId="5A410BA2" w:rsidR="000F7FCF" w:rsidRDefault="000F7FCF">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_Toc151748940 \h </w:instrText>
      </w:r>
      <w:r>
        <w:rPr>
          <w:noProof/>
        </w:rPr>
      </w:r>
      <w:r>
        <w:rPr>
          <w:noProof/>
        </w:rPr>
        <w:fldChar w:fldCharType="separate"/>
      </w:r>
      <w:r>
        <w:rPr>
          <w:noProof/>
        </w:rPr>
        <w:t>14</w:t>
      </w:r>
      <w:r>
        <w:rPr>
          <w:noProof/>
        </w:rPr>
        <w:fldChar w:fldCharType="end"/>
      </w:r>
    </w:p>
    <w:p w14:paraId="07D9892E" w14:textId="630877B0" w:rsidR="000F7FCF" w:rsidRDefault="000F7FCF">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_Toc151748941 \h </w:instrText>
      </w:r>
      <w:r>
        <w:rPr>
          <w:noProof/>
        </w:rPr>
      </w:r>
      <w:r>
        <w:rPr>
          <w:noProof/>
        </w:rPr>
        <w:fldChar w:fldCharType="separate"/>
      </w:r>
      <w:r>
        <w:rPr>
          <w:noProof/>
        </w:rPr>
        <w:t>14</w:t>
      </w:r>
      <w:r>
        <w:rPr>
          <w:noProof/>
        </w:rPr>
        <w:fldChar w:fldCharType="end"/>
      </w:r>
    </w:p>
    <w:p w14:paraId="3F706581" w14:textId="7FBE7E36" w:rsidR="000F7FCF" w:rsidRDefault="000F7FCF">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_Toc151748942 \h </w:instrText>
      </w:r>
      <w:r>
        <w:rPr>
          <w:noProof/>
        </w:rPr>
      </w:r>
      <w:r>
        <w:rPr>
          <w:noProof/>
        </w:rPr>
        <w:fldChar w:fldCharType="separate"/>
      </w:r>
      <w:r>
        <w:rPr>
          <w:noProof/>
        </w:rPr>
        <w:t>15</w:t>
      </w:r>
      <w:r>
        <w:rPr>
          <w:noProof/>
        </w:rPr>
        <w:fldChar w:fldCharType="end"/>
      </w:r>
    </w:p>
    <w:p w14:paraId="55F2DDC1" w14:textId="407811ED" w:rsidR="000F7FCF" w:rsidRDefault="000F7FCF">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_Toc151748943 \h </w:instrText>
      </w:r>
      <w:r>
        <w:rPr>
          <w:noProof/>
        </w:rPr>
      </w:r>
      <w:r>
        <w:rPr>
          <w:noProof/>
        </w:rPr>
        <w:fldChar w:fldCharType="separate"/>
      </w:r>
      <w:r>
        <w:rPr>
          <w:noProof/>
        </w:rPr>
        <w:t>15</w:t>
      </w:r>
      <w:r>
        <w:rPr>
          <w:noProof/>
        </w:rPr>
        <w:fldChar w:fldCharType="end"/>
      </w:r>
    </w:p>
    <w:p w14:paraId="6132116C" w14:textId="39494566" w:rsidR="000F7FCF" w:rsidRDefault="000F7FCF">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_Toc151748944 \h </w:instrText>
      </w:r>
      <w:r>
        <w:rPr>
          <w:noProof/>
        </w:rPr>
      </w:r>
      <w:r>
        <w:rPr>
          <w:noProof/>
        </w:rPr>
        <w:fldChar w:fldCharType="separate"/>
      </w:r>
      <w:r>
        <w:rPr>
          <w:noProof/>
        </w:rPr>
        <w:t>15</w:t>
      </w:r>
      <w:r>
        <w:rPr>
          <w:noProof/>
        </w:rPr>
        <w:fldChar w:fldCharType="end"/>
      </w:r>
    </w:p>
    <w:p w14:paraId="58D3540B" w14:textId="65180A17" w:rsidR="000F7FCF" w:rsidRDefault="000F7FCF">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_Toc151748945 \h </w:instrText>
      </w:r>
      <w:r>
        <w:rPr>
          <w:noProof/>
        </w:rPr>
      </w:r>
      <w:r>
        <w:rPr>
          <w:noProof/>
        </w:rPr>
        <w:fldChar w:fldCharType="separate"/>
      </w:r>
      <w:r>
        <w:rPr>
          <w:noProof/>
        </w:rPr>
        <w:t>16</w:t>
      </w:r>
      <w:r>
        <w:rPr>
          <w:noProof/>
        </w:rPr>
        <w:fldChar w:fldCharType="end"/>
      </w:r>
    </w:p>
    <w:p w14:paraId="3E4C14D8" w14:textId="15935234" w:rsidR="000F7FCF" w:rsidRDefault="000F7FCF">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_Toc151748946 \h </w:instrText>
      </w:r>
      <w:r>
        <w:rPr>
          <w:noProof/>
        </w:rPr>
      </w:r>
      <w:r>
        <w:rPr>
          <w:noProof/>
        </w:rPr>
        <w:fldChar w:fldCharType="separate"/>
      </w:r>
      <w:r>
        <w:rPr>
          <w:noProof/>
        </w:rPr>
        <w:t>16</w:t>
      </w:r>
      <w:r>
        <w:rPr>
          <w:noProof/>
        </w:rPr>
        <w:fldChar w:fldCharType="end"/>
      </w:r>
    </w:p>
    <w:p w14:paraId="07C87D10" w14:textId="48A577D7" w:rsidR="000F7FCF" w:rsidRDefault="000F7FCF">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_Toc151748947 \h </w:instrText>
      </w:r>
      <w:r>
        <w:rPr>
          <w:noProof/>
        </w:rPr>
      </w:r>
      <w:r>
        <w:rPr>
          <w:noProof/>
        </w:rPr>
        <w:fldChar w:fldCharType="separate"/>
      </w:r>
      <w:r>
        <w:rPr>
          <w:noProof/>
        </w:rPr>
        <w:t>17</w:t>
      </w:r>
      <w:r>
        <w:rPr>
          <w:noProof/>
        </w:rPr>
        <w:fldChar w:fldCharType="end"/>
      </w:r>
    </w:p>
    <w:p w14:paraId="31727314" w14:textId="338D3B9F" w:rsidR="000F7FCF" w:rsidRDefault="000F7FCF">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_Toc151748948 \h </w:instrText>
      </w:r>
      <w:r>
        <w:rPr>
          <w:noProof/>
        </w:rPr>
      </w:r>
      <w:r>
        <w:rPr>
          <w:noProof/>
        </w:rPr>
        <w:fldChar w:fldCharType="separate"/>
      </w:r>
      <w:r>
        <w:rPr>
          <w:noProof/>
        </w:rPr>
        <w:t>17</w:t>
      </w:r>
      <w:r>
        <w:rPr>
          <w:noProof/>
        </w:rPr>
        <w:fldChar w:fldCharType="end"/>
      </w:r>
    </w:p>
    <w:p w14:paraId="0EB59CD0" w14:textId="40BCD468" w:rsidR="000F7FCF" w:rsidRDefault="000F7FCF">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_Toc151748949 \h </w:instrText>
      </w:r>
      <w:r>
        <w:rPr>
          <w:noProof/>
        </w:rPr>
      </w:r>
      <w:r>
        <w:rPr>
          <w:noProof/>
        </w:rPr>
        <w:fldChar w:fldCharType="separate"/>
      </w:r>
      <w:r>
        <w:rPr>
          <w:noProof/>
        </w:rPr>
        <w:t>17</w:t>
      </w:r>
      <w:r>
        <w:rPr>
          <w:noProof/>
        </w:rPr>
        <w:fldChar w:fldCharType="end"/>
      </w:r>
    </w:p>
    <w:p w14:paraId="684D832B" w14:textId="797CCDCB" w:rsidR="000F7FCF" w:rsidRDefault="000F7FCF">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_Toc151748950 \h </w:instrText>
      </w:r>
      <w:r>
        <w:rPr>
          <w:noProof/>
        </w:rPr>
      </w:r>
      <w:r>
        <w:rPr>
          <w:noProof/>
        </w:rPr>
        <w:fldChar w:fldCharType="separate"/>
      </w:r>
      <w:r>
        <w:rPr>
          <w:noProof/>
        </w:rPr>
        <w:t>17</w:t>
      </w:r>
      <w:r>
        <w:rPr>
          <w:noProof/>
        </w:rPr>
        <w:fldChar w:fldCharType="end"/>
      </w:r>
    </w:p>
    <w:p w14:paraId="00ADFDE3" w14:textId="4BF81FE0" w:rsidR="000F7FCF" w:rsidRDefault="000F7FCF">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_Toc151748951 \h </w:instrText>
      </w:r>
      <w:r>
        <w:rPr>
          <w:noProof/>
        </w:rPr>
      </w:r>
      <w:r>
        <w:rPr>
          <w:noProof/>
        </w:rPr>
        <w:fldChar w:fldCharType="separate"/>
      </w:r>
      <w:r>
        <w:rPr>
          <w:noProof/>
        </w:rPr>
        <w:t>18</w:t>
      </w:r>
      <w:r>
        <w:rPr>
          <w:noProof/>
        </w:rPr>
        <w:fldChar w:fldCharType="end"/>
      </w:r>
    </w:p>
    <w:p w14:paraId="2DF1AB35" w14:textId="44A452C1" w:rsidR="000F7FCF" w:rsidRDefault="000F7FCF">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_Toc151748952 \h </w:instrText>
      </w:r>
      <w:r>
        <w:rPr>
          <w:noProof/>
        </w:rPr>
      </w:r>
      <w:r>
        <w:rPr>
          <w:noProof/>
        </w:rPr>
        <w:fldChar w:fldCharType="separate"/>
      </w:r>
      <w:r>
        <w:rPr>
          <w:noProof/>
        </w:rPr>
        <w:t>18</w:t>
      </w:r>
      <w:r>
        <w:rPr>
          <w:noProof/>
        </w:rPr>
        <w:fldChar w:fldCharType="end"/>
      </w:r>
    </w:p>
    <w:p w14:paraId="2B41DD82" w14:textId="455BF2E9" w:rsidR="000F7FCF" w:rsidRDefault="000F7FCF">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_Toc151748953 \h </w:instrText>
      </w:r>
      <w:r>
        <w:rPr>
          <w:noProof/>
        </w:rPr>
      </w:r>
      <w:r>
        <w:rPr>
          <w:noProof/>
        </w:rPr>
        <w:fldChar w:fldCharType="separate"/>
      </w:r>
      <w:r>
        <w:rPr>
          <w:noProof/>
        </w:rPr>
        <w:t>19</w:t>
      </w:r>
      <w:r>
        <w:rPr>
          <w:noProof/>
        </w:rPr>
        <w:fldChar w:fldCharType="end"/>
      </w:r>
    </w:p>
    <w:p w14:paraId="18DB8D9F" w14:textId="0CB42C0D" w:rsidR="000F7FCF" w:rsidRDefault="000F7FCF">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_Toc151748954 \h </w:instrText>
      </w:r>
      <w:r>
        <w:rPr>
          <w:noProof/>
        </w:rPr>
      </w:r>
      <w:r>
        <w:rPr>
          <w:noProof/>
        </w:rPr>
        <w:fldChar w:fldCharType="separate"/>
      </w:r>
      <w:r>
        <w:rPr>
          <w:noProof/>
        </w:rPr>
        <w:t>20</w:t>
      </w:r>
      <w:r>
        <w:rPr>
          <w:noProof/>
        </w:rPr>
        <w:fldChar w:fldCharType="end"/>
      </w:r>
    </w:p>
    <w:p w14:paraId="39D4D03C" w14:textId="060AED46" w:rsidR="000F7FCF" w:rsidRDefault="000F7FCF">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_Toc151748955 \h </w:instrText>
      </w:r>
      <w:r>
        <w:rPr>
          <w:noProof/>
        </w:rPr>
      </w:r>
      <w:r>
        <w:rPr>
          <w:noProof/>
        </w:rPr>
        <w:fldChar w:fldCharType="separate"/>
      </w:r>
      <w:r>
        <w:rPr>
          <w:noProof/>
        </w:rPr>
        <w:t>20</w:t>
      </w:r>
      <w:r>
        <w:rPr>
          <w:noProof/>
        </w:rPr>
        <w:fldChar w:fldCharType="end"/>
      </w:r>
    </w:p>
    <w:p w14:paraId="34456A39" w14:textId="19EA75C0" w:rsidR="000F7FCF" w:rsidRDefault="000F7FCF">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_Toc151748956 \h </w:instrText>
      </w:r>
      <w:r>
        <w:rPr>
          <w:noProof/>
        </w:rPr>
      </w:r>
      <w:r>
        <w:rPr>
          <w:noProof/>
        </w:rPr>
        <w:fldChar w:fldCharType="separate"/>
      </w:r>
      <w:r>
        <w:rPr>
          <w:noProof/>
        </w:rPr>
        <w:t>20</w:t>
      </w:r>
      <w:r>
        <w:rPr>
          <w:noProof/>
        </w:rPr>
        <w:fldChar w:fldCharType="end"/>
      </w:r>
    </w:p>
    <w:p w14:paraId="6608D563" w14:textId="1362E0D8" w:rsidR="000F7FCF" w:rsidRDefault="000F7FCF">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_Toc151748957 \h </w:instrText>
      </w:r>
      <w:r>
        <w:rPr>
          <w:noProof/>
        </w:rPr>
      </w:r>
      <w:r>
        <w:rPr>
          <w:noProof/>
        </w:rPr>
        <w:fldChar w:fldCharType="separate"/>
      </w:r>
      <w:r>
        <w:rPr>
          <w:noProof/>
        </w:rPr>
        <w:t>20</w:t>
      </w:r>
      <w:r>
        <w:rPr>
          <w:noProof/>
        </w:rPr>
        <w:fldChar w:fldCharType="end"/>
      </w:r>
    </w:p>
    <w:p w14:paraId="7BEF1825" w14:textId="06A9FCF5" w:rsidR="000F7FCF" w:rsidRDefault="000F7FCF">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_Toc151748958 \h </w:instrText>
      </w:r>
      <w:r>
        <w:rPr>
          <w:noProof/>
        </w:rPr>
      </w:r>
      <w:r>
        <w:rPr>
          <w:noProof/>
        </w:rPr>
        <w:fldChar w:fldCharType="separate"/>
      </w:r>
      <w:r>
        <w:rPr>
          <w:noProof/>
        </w:rPr>
        <w:t>20</w:t>
      </w:r>
      <w:r>
        <w:rPr>
          <w:noProof/>
        </w:rPr>
        <w:fldChar w:fldCharType="end"/>
      </w:r>
    </w:p>
    <w:p w14:paraId="1E7E33D6" w14:textId="597AC0B6" w:rsidR="000F7FCF" w:rsidRDefault="000F7FCF">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_Toc151748959 \h </w:instrText>
      </w:r>
      <w:r>
        <w:rPr>
          <w:noProof/>
        </w:rPr>
      </w:r>
      <w:r>
        <w:rPr>
          <w:noProof/>
        </w:rPr>
        <w:fldChar w:fldCharType="separate"/>
      </w:r>
      <w:r>
        <w:rPr>
          <w:noProof/>
        </w:rPr>
        <w:t>20</w:t>
      </w:r>
      <w:r>
        <w:rPr>
          <w:noProof/>
        </w:rPr>
        <w:fldChar w:fldCharType="end"/>
      </w:r>
    </w:p>
    <w:p w14:paraId="6A975DE6" w14:textId="16AD4787" w:rsidR="000F7FCF" w:rsidRDefault="000F7FCF">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_Toc151748960 \h </w:instrText>
      </w:r>
      <w:r>
        <w:rPr>
          <w:noProof/>
        </w:rPr>
      </w:r>
      <w:r>
        <w:rPr>
          <w:noProof/>
        </w:rPr>
        <w:fldChar w:fldCharType="separate"/>
      </w:r>
      <w:r>
        <w:rPr>
          <w:noProof/>
        </w:rPr>
        <w:t>23</w:t>
      </w:r>
      <w:r>
        <w:rPr>
          <w:noProof/>
        </w:rPr>
        <w:fldChar w:fldCharType="end"/>
      </w:r>
    </w:p>
    <w:p w14:paraId="4BFA337F" w14:textId="70328DA9" w:rsidR="000F7FCF" w:rsidRDefault="000F7FCF">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_Toc151748961 \h </w:instrText>
      </w:r>
      <w:r>
        <w:rPr>
          <w:noProof/>
        </w:rPr>
      </w:r>
      <w:r>
        <w:rPr>
          <w:noProof/>
        </w:rPr>
        <w:fldChar w:fldCharType="separate"/>
      </w:r>
      <w:r>
        <w:rPr>
          <w:noProof/>
        </w:rPr>
        <w:t>23</w:t>
      </w:r>
      <w:r>
        <w:rPr>
          <w:noProof/>
        </w:rPr>
        <w:fldChar w:fldCharType="end"/>
      </w:r>
    </w:p>
    <w:p w14:paraId="58965B0A" w14:textId="6226A0A0" w:rsidR="000F7FCF" w:rsidRDefault="000F7FCF">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_Toc151748962 \h </w:instrText>
      </w:r>
      <w:r>
        <w:rPr>
          <w:noProof/>
        </w:rPr>
      </w:r>
      <w:r>
        <w:rPr>
          <w:noProof/>
        </w:rPr>
        <w:fldChar w:fldCharType="separate"/>
      </w:r>
      <w:r>
        <w:rPr>
          <w:noProof/>
        </w:rPr>
        <w:t>23</w:t>
      </w:r>
      <w:r>
        <w:rPr>
          <w:noProof/>
        </w:rPr>
        <w:fldChar w:fldCharType="end"/>
      </w:r>
    </w:p>
    <w:p w14:paraId="1B2F688D" w14:textId="3286DD87" w:rsidR="000F7FCF" w:rsidRDefault="000F7FCF">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_Toc151748963 \h </w:instrText>
      </w:r>
      <w:r>
        <w:rPr>
          <w:noProof/>
        </w:rPr>
      </w:r>
      <w:r>
        <w:rPr>
          <w:noProof/>
        </w:rPr>
        <w:fldChar w:fldCharType="separate"/>
      </w:r>
      <w:r>
        <w:rPr>
          <w:noProof/>
        </w:rPr>
        <w:t>23</w:t>
      </w:r>
      <w:r>
        <w:rPr>
          <w:noProof/>
        </w:rPr>
        <w:fldChar w:fldCharType="end"/>
      </w:r>
    </w:p>
    <w:p w14:paraId="04CA9B81" w14:textId="66C10BF0" w:rsidR="000F7FCF" w:rsidRDefault="000F7FCF">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_Toc151748964 \h </w:instrText>
      </w:r>
      <w:r>
        <w:rPr>
          <w:noProof/>
        </w:rPr>
      </w:r>
      <w:r>
        <w:rPr>
          <w:noProof/>
        </w:rPr>
        <w:fldChar w:fldCharType="separate"/>
      </w:r>
      <w:r>
        <w:rPr>
          <w:noProof/>
        </w:rPr>
        <w:t>24</w:t>
      </w:r>
      <w:r>
        <w:rPr>
          <w:noProof/>
        </w:rPr>
        <w:fldChar w:fldCharType="end"/>
      </w:r>
    </w:p>
    <w:p w14:paraId="6BBC52C4" w14:textId="353D42CB" w:rsidR="000F7FCF" w:rsidRDefault="000F7FCF">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_Toc151748965 \h </w:instrText>
      </w:r>
      <w:r>
        <w:rPr>
          <w:noProof/>
        </w:rPr>
      </w:r>
      <w:r>
        <w:rPr>
          <w:noProof/>
        </w:rPr>
        <w:fldChar w:fldCharType="separate"/>
      </w:r>
      <w:r>
        <w:rPr>
          <w:noProof/>
        </w:rPr>
        <w:t>24</w:t>
      </w:r>
      <w:r>
        <w:rPr>
          <w:noProof/>
        </w:rPr>
        <w:fldChar w:fldCharType="end"/>
      </w:r>
    </w:p>
    <w:p w14:paraId="32C01E2B" w14:textId="4FC605A1" w:rsidR="000F7FCF" w:rsidRDefault="000F7FCF">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_Toc151748966 \h </w:instrText>
      </w:r>
      <w:r>
        <w:rPr>
          <w:noProof/>
        </w:rPr>
      </w:r>
      <w:r>
        <w:rPr>
          <w:noProof/>
        </w:rPr>
        <w:fldChar w:fldCharType="separate"/>
      </w:r>
      <w:r>
        <w:rPr>
          <w:noProof/>
        </w:rPr>
        <w:t>24</w:t>
      </w:r>
      <w:r>
        <w:rPr>
          <w:noProof/>
        </w:rPr>
        <w:fldChar w:fldCharType="end"/>
      </w:r>
    </w:p>
    <w:p w14:paraId="0F521FEE" w14:textId="4AEBE6DA" w:rsidR="000F7FCF" w:rsidRDefault="000F7FCF">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_Toc151748967 \h </w:instrText>
      </w:r>
      <w:r>
        <w:rPr>
          <w:noProof/>
        </w:rPr>
      </w:r>
      <w:r>
        <w:rPr>
          <w:noProof/>
        </w:rPr>
        <w:fldChar w:fldCharType="separate"/>
      </w:r>
      <w:r>
        <w:rPr>
          <w:noProof/>
        </w:rPr>
        <w:t>24</w:t>
      </w:r>
      <w:r>
        <w:rPr>
          <w:noProof/>
        </w:rPr>
        <w:fldChar w:fldCharType="end"/>
      </w:r>
    </w:p>
    <w:p w14:paraId="5C9FABCD" w14:textId="2A526AED"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4.3.</w:t>
      </w:r>
      <w:r w:rsidRPr="00520FD4">
        <w:rPr>
          <w:noProof/>
          <w:lang w:val="en-US" w:eastAsia="zh-CN"/>
        </w:rPr>
        <w:t>1.3</w:t>
      </w:r>
      <w:r>
        <w:rPr>
          <w:rFonts w:asciiTheme="minorHAnsi" w:eastAsiaTheme="minorEastAsia" w:hAnsiTheme="minorHAnsi" w:cstheme="minorBidi"/>
          <w:noProof/>
          <w:kern w:val="2"/>
          <w:sz w:val="21"/>
          <w:szCs w:val="22"/>
          <w:lang w:val="en-US" w:eastAsia="zh-CN"/>
        </w:rPr>
        <w:tab/>
      </w:r>
      <w:r w:rsidRPr="00520FD4">
        <w:rPr>
          <w:noProof/>
          <w:lang w:val="en-US"/>
        </w:rPr>
        <w:t>Network Functions</w:t>
      </w:r>
      <w:r>
        <w:rPr>
          <w:noProof/>
        </w:rPr>
        <w:tab/>
      </w:r>
      <w:r>
        <w:rPr>
          <w:noProof/>
        </w:rPr>
        <w:fldChar w:fldCharType="begin"/>
      </w:r>
      <w:r>
        <w:rPr>
          <w:noProof/>
        </w:rPr>
        <w:instrText xml:space="preserve"> PAGEREF _Toc151748968 \h </w:instrText>
      </w:r>
      <w:r>
        <w:rPr>
          <w:noProof/>
        </w:rPr>
      </w:r>
      <w:r>
        <w:rPr>
          <w:noProof/>
        </w:rPr>
        <w:fldChar w:fldCharType="separate"/>
      </w:r>
      <w:r>
        <w:rPr>
          <w:noProof/>
        </w:rPr>
        <w:t>25</w:t>
      </w:r>
      <w:r>
        <w:rPr>
          <w:noProof/>
        </w:rPr>
        <w:fldChar w:fldCharType="end"/>
      </w:r>
    </w:p>
    <w:p w14:paraId="748EB61B" w14:textId="17A1D62E"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_Toc151748969 \h </w:instrText>
      </w:r>
      <w:r>
        <w:rPr>
          <w:noProof/>
        </w:rPr>
      </w:r>
      <w:r>
        <w:rPr>
          <w:noProof/>
        </w:rPr>
        <w:fldChar w:fldCharType="separate"/>
      </w:r>
      <w:r>
        <w:rPr>
          <w:noProof/>
        </w:rPr>
        <w:t>25</w:t>
      </w:r>
      <w:r>
        <w:rPr>
          <w:noProof/>
        </w:rPr>
        <w:fldChar w:fldCharType="end"/>
      </w:r>
    </w:p>
    <w:p w14:paraId="21ED1376" w14:textId="718740E7" w:rsidR="000F7FCF" w:rsidRDefault="000F7FCF">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_Toc151748970 \h </w:instrText>
      </w:r>
      <w:r>
        <w:rPr>
          <w:noProof/>
        </w:rPr>
      </w:r>
      <w:r>
        <w:rPr>
          <w:noProof/>
        </w:rPr>
        <w:fldChar w:fldCharType="separate"/>
      </w:r>
      <w:r>
        <w:rPr>
          <w:noProof/>
        </w:rPr>
        <w:t>25</w:t>
      </w:r>
      <w:r>
        <w:rPr>
          <w:noProof/>
        </w:rPr>
        <w:fldChar w:fldCharType="end"/>
      </w:r>
    </w:p>
    <w:p w14:paraId="1F104DD7" w14:textId="2DC572BE" w:rsidR="000F7FCF" w:rsidRDefault="000F7FCF">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_Toc151748971 \h </w:instrText>
      </w:r>
      <w:r>
        <w:rPr>
          <w:noProof/>
        </w:rPr>
      </w:r>
      <w:r>
        <w:rPr>
          <w:noProof/>
        </w:rPr>
        <w:fldChar w:fldCharType="separate"/>
      </w:r>
      <w:r>
        <w:rPr>
          <w:noProof/>
        </w:rPr>
        <w:t>26</w:t>
      </w:r>
      <w:r>
        <w:rPr>
          <w:noProof/>
        </w:rPr>
        <w:fldChar w:fldCharType="end"/>
      </w:r>
    </w:p>
    <w:p w14:paraId="4F86FEE1" w14:textId="55BAA128" w:rsidR="000F7FCF" w:rsidRDefault="000F7FCF">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_Toc151748972 \h </w:instrText>
      </w:r>
      <w:r>
        <w:rPr>
          <w:noProof/>
        </w:rPr>
      </w:r>
      <w:r>
        <w:rPr>
          <w:noProof/>
        </w:rPr>
        <w:fldChar w:fldCharType="separate"/>
      </w:r>
      <w:r>
        <w:rPr>
          <w:noProof/>
        </w:rPr>
        <w:t>26</w:t>
      </w:r>
      <w:r>
        <w:rPr>
          <w:noProof/>
        </w:rPr>
        <w:fldChar w:fldCharType="end"/>
      </w:r>
    </w:p>
    <w:p w14:paraId="08ECEC69" w14:textId="55398B3E" w:rsidR="000F7FCF" w:rsidRDefault="000F7FCF">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_Toc151748973 \h </w:instrText>
      </w:r>
      <w:r>
        <w:rPr>
          <w:noProof/>
        </w:rPr>
      </w:r>
      <w:r>
        <w:rPr>
          <w:noProof/>
        </w:rPr>
        <w:fldChar w:fldCharType="separate"/>
      </w:r>
      <w:r>
        <w:rPr>
          <w:noProof/>
        </w:rPr>
        <w:t>26</w:t>
      </w:r>
      <w:r>
        <w:rPr>
          <w:noProof/>
        </w:rPr>
        <w:fldChar w:fldCharType="end"/>
      </w:r>
    </w:p>
    <w:p w14:paraId="0436367D" w14:textId="1A62B1A9" w:rsidR="000F7FCF" w:rsidRDefault="000F7FCF">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_Toc151748974 \h </w:instrText>
      </w:r>
      <w:r>
        <w:rPr>
          <w:noProof/>
        </w:rPr>
      </w:r>
      <w:r>
        <w:rPr>
          <w:noProof/>
        </w:rPr>
        <w:fldChar w:fldCharType="separate"/>
      </w:r>
      <w:r>
        <w:rPr>
          <w:noProof/>
        </w:rPr>
        <w:t>26</w:t>
      </w:r>
      <w:r>
        <w:rPr>
          <w:noProof/>
        </w:rPr>
        <w:fldChar w:fldCharType="end"/>
      </w:r>
    </w:p>
    <w:p w14:paraId="2ED511AF" w14:textId="6554ABAC" w:rsidR="000F7FCF" w:rsidRDefault="000F7FCF">
      <w:pPr>
        <w:pStyle w:val="TOC5"/>
        <w:rPr>
          <w:rFonts w:asciiTheme="minorHAnsi" w:eastAsiaTheme="minorEastAsia" w:hAnsiTheme="minorHAnsi" w:cstheme="minorBidi"/>
          <w:noProof/>
          <w:kern w:val="2"/>
          <w:sz w:val="21"/>
          <w:szCs w:val="22"/>
          <w:lang w:val="en-US" w:eastAsia="zh-CN"/>
        </w:rPr>
      </w:pPr>
      <w:r>
        <w:rPr>
          <w:noProof/>
        </w:rPr>
        <w:lastRenderedPageBreak/>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_Toc151748975 \h </w:instrText>
      </w:r>
      <w:r>
        <w:rPr>
          <w:noProof/>
        </w:rPr>
      </w:r>
      <w:r>
        <w:rPr>
          <w:noProof/>
        </w:rPr>
        <w:fldChar w:fldCharType="separate"/>
      </w:r>
      <w:r>
        <w:rPr>
          <w:noProof/>
        </w:rPr>
        <w:t>26</w:t>
      </w:r>
      <w:r>
        <w:rPr>
          <w:noProof/>
        </w:rPr>
        <w:fldChar w:fldCharType="end"/>
      </w:r>
    </w:p>
    <w:p w14:paraId="3F1429DC" w14:textId="13264F84" w:rsidR="000F7FCF" w:rsidRDefault="000F7FCF">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_Toc151748976 \h </w:instrText>
      </w:r>
      <w:r>
        <w:rPr>
          <w:noProof/>
        </w:rPr>
      </w:r>
      <w:r>
        <w:rPr>
          <w:noProof/>
        </w:rPr>
        <w:fldChar w:fldCharType="separate"/>
      </w:r>
      <w:r>
        <w:rPr>
          <w:noProof/>
        </w:rPr>
        <w:t>27</w:t>
      </w:r>
      <w:r>
        <w:rPr>
          <w:noProof/>
        </w:rPr>
        <w:fldChar w:fldCharType="end"/>
      </w:r>
    </w:p>
    <w:p w14:paraId="0396BB1C" w14:textId="7FA26B8B" w:rsidR="000F7FCF" w:rsidRDefault="000F7FCF">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_Toc151748977 \h </w:instrText>
      </w:r>
      <w:r>
        <w:rPr>
          <w:noProof/>
        </w:rPr>
      </w:r>
      <w:r>
        <w:rPr>
          <w:noProof/>
        </w:rPr>
        <w:fldChar w:fldCharType="separate"/>
      </w:r>
      <w:r>
        <w:rPr>
          <w:noProof/>
        </w:rPr>
        <w:t>27</w:t>
      </w:r>
      <w:r>
        <w:rPr>
          <w:noProof/>
        </w:rPr>
        <w:fldChar w:fldCharType="end"/>
      </w:r>
    </w:p>
    <w:p w14:paraId="4894E103" w14:textId="27A703BA" w:rsidR="000F7FCF" w:rsidRDefault="000F7FCF">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_Toc151748978 \h </w:instrText>
      </w:r>
      <w:r>
        <w:rPr>
          <w:noProof/>
        </w:rPr>
      </w:r>
      <w:r>
        <w:rPr>
          <w:noProof/>
        </w:rPr>
        <w:fldChar w:fldCharType="separate"/>
      </w:r>
      <w:r>
        <w:rPr>
          <w:noProof/>
        </w:rPr>
        <w:t>27</w:t>
      </w:r>
      <w:r>
        <w:rPr>
          <w:noProof/>
        </w:rPr>
        <w:fldChar w:fldCharType="end"/>
      </w:r>
    </w:p>
    <w:p w14:paraId="128900A4" w14:textId="1EEC653F" w:rsidR="000F7FCF" w:rsidRDefault="000F7FCF">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_Toc151748979 \h </w:instrText>
      </w:r>
      <w:r>
        <w:rPr>
          <w:noProof/>
        </w:rPr>
      </w:r>
      <w:r>
        <w:rPr>
          <w:noProof/>
        </w:rPr>
        <w:fldChar w:fldCharType="separate"/>
      </w:r>
      <w:r>
        <w:rPr>
          <w:noProof/>
        </w:rPr>
        <w:t>28</w:t>
      </w:r>
      <w:r>
        <w:rPr>
          <w:noProof/>
        </w:rPr>
        <w:fldChar w:fldCharType="end"/>
      </w:r>
    </w:p>
    <w:p w14:paraId="2CEA512C" w14:textId="3E426B9E" w:rsidR="000F7FCF" w:rsidRDefault="000F7FCF">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_Toc151748980 \h </w:instrText>
      </w:r>
      <w:r>
        <w:rPr>
          <w:noProof/>
        </w:rPr>
      </w:r>
      <w:r>
        <w:rPr>
          <w:noProof/>
        </w:rPr>
        <w:fldChar w:fldCharType="separate"/>
      </w:r>
      <w:r>
        <w:rPr>
          <w:noProof/>
        </w:rPr>
        <w:t>28</w:t>
      </w:r>
      <w:r>
        <w:rPr>
          <w:noProof/>
        </w:rPr>
        <w:fldChar w:fldCharType="end"/>
      </w:r>
    </w:p>
    <w:p w14:paraId="3438C44D" w14:textId="437D14C2" w:rsidR="000F7FCF" w:rsidRDefault="000F7FCF">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_Toc151748981 \h </w:instrText>
      </w:r>
      <w:r>
        <w:rPr>
          <w:noProof/>
        </w:rPr>
      </w:r>
      <w:r>
        <w:rPr>
          <w:noProof/>
        </w:rPr>
        <w:fldChar w:fldCharType="separate"/>
      </w:r>
      <w:r>
        <w:rPr>
          <w:noProof/>
        </w:rPr>
        <w:t>28</w:t>
      </w:r>
      <w:r>
        <w:rPr>
          <w:noProof/>
        </w:rPr>
        <w:fldChar w:fldCharType="end"/>
      </w:r>
    </w:p>
    <w:p w14:paraId="00CF841C" w14:textId="03E98159" w:rsidR="000F7FCF" w:rsidRDefault="000F7FCF">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_Toc151748982 \h </w:instrText>
      </w:r>
      <w:r>
        <w:rPr>
          <w:noProof/>
        </w:rPr>
      </w:r>
      <w:r>
        <w:rPr>
          <w:noProof/>
        </w:rPr>
        <w:fldChar w:fldCharType="separate"/>
      </w:r>
      <w:r>
        <w:rPr>
          <w:noProof/>
        </w:rPr>
        <w:t>29</w:t>
      </w:r>
      <w:r>
        <w:rPr>
          <w:noProof/>
        </w:rPr>
        <w:fldChar w:fldCharType="end"/>
      </w:r>
    </w:p>
    <w:p w14:paraId="340BDA40" w14:textId="29BFC49F" w:rsidR="000F7FCF" w:rsidRDefault="000F7FCF">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_Toc151748983 \h </w:instrText>
      </w:r>
      <w:r>
        <w:rPr>
          <w:noProof/>
        </w:rPr>
      </w:r>
      <w:r>
        <w:rPr>
          <w:noProof/>
        </w:rPr>
        <w:fldChar w:fldCharType="separate"/>
      </w:r>
      <w:r>
        <w:rPr>
          <w:noProof/>
        </w:rPr>
        <w:t>29</w:t>
      </w:r>
      <w:r>
        <w:rPr>
          <w:noProof/>
        </w:rPr>
        <w:fldChar w:fldCharType="end"/>
      </w:r>
    </w:p>
    <w:p w14:paraId="45C085F1" w14:textId="5C2E20D4" w:rsidR="000F7FCF" w:rsidRDefault="000F7FCF">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_Toc151748984 \h </w:instrText>
      </w:r>
      <w:r>
        <w:rPr>
          <w:noProof/>
        </w:rPr>
      </w:r>
      <w:r>
        <w:rPr>
          <w:noProof/>
        </w:rPr>
        <w:fldChar w:fldCharType="separate"/>
      </w:r>
      <w:r>
        <w:rPr>
          <w:noProof/>
        </w:rPr>
        <w:t>29</w:t>
      </w:r>
      <w:r>
        <w:rPr>
          <w:noProof/>
        </w:rPr>
        <w:fldChar w:fldCharType="end"/>
      </w:r>
    </w:p>
    <w:p w14:paraId="05DF58D7" w14:textId="138AC92A" w:rsidR="000F7FCF" w:rsidRDefault="000F7FCF">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_Toc151748985 \h </w:instrText>
      </w:r>
      <w:r>
        <w:rPr>
          <w:noProof/>
        </w:rPr>
      </w:r>
      <w:r>
        <w:rPr>
          <w:noProof/>
        </w:rPr>
        <w:fldChar w:fldCharType="separate"/>
      </w:r>
      <w:r>
        <w:rPr>
          <w:noProof/>
        </w:rPr>
        <w:t>29</w:t>
      </w:r>
      <w:r>
        <w:rPr>
          <w:noProof/>
        </w:rPr>
        <w:fldChar w:fldCharType="end"/>
      </w:r>
    </w:p>
    <w:p w14:paraId="645FE9A6" w14:textId="70DB1A09" w:rsidR="000F7FCF" w:rsidRDefault="000F7FCF">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_Toc151748986 \h </w:instrText>
      </w:r>
      <w:r>
        <w:rPr>
          <w:noProof/>
        </w:rPr>
      </w:r>
      <w:r>
        <w:rPr>
          <w:noProof/>
        </w:rPr>
        <w:fldChar w:fldCharType="separate"/>
      </w:r>
      <w:r>
        <w:rPr>
          <w:noProof/>
        </w:rPr>
        <w:t>30</w:t>
      </w:r>
      <w:r>
        <w:rPr>
          <w:noProof/>
        </w:rPr>
        <w:fldChar w:fldCharType="end"/>
      </w:r>
    </w:p>
    <w:p w14:paraId="4E937253" w14:textId="55EFF370" w:rsidR="000F7FCF" w:rsidRDefault="000F7FCF">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_Toc151748987 \h </w:instrText>
      </w:r>
      <w:r>
        <w:rPr>
          <w:noProof/>
        </w:rPr>
      </w:r>
      <w:r>
        <w:rPr>
          <w:noProof/>
        </w:rPr>
        <w:fldChar w:fldCharType="separate"/>
      </w:r>
      <w:r>
        <w:rPr>
          <w:noProof/>
        </w:rPr>
        <w:t>30</w:t>
      </w:r>
      <w:r>
        <w:rPr>
          <w:noProof/>
        </w:rPr>
        <w:fldChar w:fldCharType="end"/>
      </w:r>
    </w:p>
    <w:p w14:paraId="0995BF02" w14:textId="0E19E449" w:rsidR="000F7FCF" w:rsidRDefault="000F7FCF">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_Toc151748988 \h </w:instrText>
      </w:r>
      <w:r>
        <w:rPr>
          <w:noProof/>
        </w:rPr>
      </w:r>
      <w:r>
        <w:rPr>
          <w:noProof/>
        </w:rPr>
        <w:fldChar w:fldCharType="separate"/>
      </w:r>
      <w:r>
        <w:rPr>
          <w:noProof/>
        </w:rPr>
        <w:t>30</w:t>
      </w:r>
      <w:r>
        <w:rPr>
          <w:noProof/>
        </w:rPr>
        <w:fldChar w:fldCharType="end"/>
      </w:r>
    </w:p>
    <w:p w14:paraId="50CD75EF" w14:textId="26AFB915" w:rsidR="000F7FCF" w:rsidRDefault="000F7FCF">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_Toc151748989 \h </w:instrText>
      </w:r>
      <w:r>
        <w:rPr>
          <w:noProof/>
        </w:rPr>
      </w:r>
      <w:r>
        <w:rPr>
          <w:noProof/>
        </w:rPr>
        <w:fldChar w:fldCharType="separate"/>
      </w:r>
      <w:r>
        <w:rPr>
          <w:noProof/>
        </w:rPr>
        <w:t>30</w:t>
      </w:r>
      <w:r>
        <w:rPr>
          <w:noProof/>
        </w:rPr>
        <w:fldChar w:fldCharType="end"/>
      </w:r>
    </w:p>
    <w:p w14:paraId="7532333A" w14:textId="23E123F6" w:rsidR="000F7FCF" w:rsidRDefault="000F7FCF">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_Toc151748990 \h </w:instrText>
      </w:r>
      <w:r>
        <w:rPr>
          <w:noProof/>
        </w:rPr>
      </w:r>
      <w:r>
        <w:rPr>
          <w:noProof/>
        </w:rPr>
        <w:fldChar w:fldCharType="separate"/>
      </w:r>
      <w:r>
        <w:rPr>
          <w:noProof/>
        </w:rPr>
        <w:t>30</w:t>
      </w:r>
      <w:r>
        <w:rPr>
          <w:noProof/>
        </w:rPr>
        <w:fldChar w:fldCharType="end"/>
      </w:r>
    </w:p>
    <w:p w14:paraId="21E43D5F" w14:textId="35A212B1" w:rsidR="000F7FCF" w:rsidRDefault="000F7FCF">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_Toc151748991 \h </w:instrText>
      </w:r>
      <w:r>
        <w:rPr>
          <w:noProof/>
        </w:rPr>
      </w:r>
      <w:r>
        <w:rPr>
          <w:noProof/>
        </w:rPr>
        <w:fldChar w:fldCharType="separate"/>
      </w:r>
      <w:r>
        <w:rPr>
          <w:noProof/>
        </w:rPr>
        <w:t>30</w:t>
      </w:r>
      <w:r>
        <w:rPr>
          <w:noProof/>
        </w:rPr>
        <w:fldChar w:fldCharType="end"/>
      </w:r>
    </w:p>
    <w:p w14:paraId="4C131E62" w14:textId="609E4C2C" w:rsidR="000F7FCF" w:rsidRDefault="000F7FCF">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_Toc151748992 \h </w:instrText>
      </w:r>
      <w:r>
        <w:rPr>
          <w:noProof/>
        </w:rPr>
      </w:r>
      <w:r>
        <w:rPr>
          <w:noProof/>
        </w:rPr>
        <w:fldChar w:fldCharType="separate"/>
      </w:r>
      <w:r>
        <w:rPr>
          <w:noProof/>
        </w:rPr>
        <w:t>30</w:t>
      </w:r>
      <w:r>
        <w:rPr>
          <w:noProof/>
        </w:rPr>
        <w:fldChar w:fldCharType="end"/>
      </w:r>
    </w:p>
    <w:p w14:paraId="14816A46" w14:textId="36BADABC" w:rsidR="000F7FCF" w:rsidRDefault="000F7FCF">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_Toc151748993 \h </w:instrText>
      </w:r>
      <w:r>
        <w:rPr>
          <w:noProof/>
        </w:rPr>
      </w:r>
      <w:r>
        <w:rPr>
          <w:noProof/>
        </w:rPr>
        <w:fldChar w:fldCharType="separate"/>
      </w:r>
      <w:r>
        <w:rPr>
          <w:noProof/>
        </w:rPr>
        <w:t>30</w:t>
      </w:r>
      <w:r>
        <w:rPr>
          <w:noProof/>
        </w:rPr>
        <w:fldChar w:fldCharType="end"/>
      </w:r>
    </w:p>
    <w:p w14:paraId="43D6BCA5" w14:textId="3AB6EF3E" w:rsidR="000F7FCF" w:rsidRDefault="000F7FCF">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_Toc151748994 \h </w:instrText>
      </w:r>
      <w:r>
        <w:rPr>
          <w:noProof/>
        </w:rPr>
      </w:r>
      <w:r>
        <w:rPr>
          <w:noProof/>
        </w:rPr>
        <w:fldChar w:fldCharType="separate"/>
      </w:r>
      <w:r>
        <w:rPr>
          <w:noProof/>
        </w:rPr>
        <w:t>31</w:t>
      </w:r>
      <w:r>
        <w:rPr>
          <w:noProof/>
        </w:rPr>
        <w:fldChar w:fldCharType="end"/>
      </w:r>
    </w:p>
    <w:p w14:paraId="200FEF25" w14:textId="3246704A" w:rsidR="000F7FCF" w:rsidRDefault="000F7FCF">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_Toc151748995 \h </w:instrText>
      </w:r>
      <w:r>
        <w:rPr>
          <w:noProof/>
        </w:rPr>
      </w:r>
      <w:r>
        <w:rPr>
          <w:noProof/>
        </w:rPr>
        <w:fldChar w:fldCharType="separate"/>
      </w:r>
      <w:r>
        <w:rPr>
          <w:noProof/>
        </w:rPr>
        <w:t>31</w:t>
      </w:r>
      <w:r>
        <w:rPr>
          <w:noProof/>
        </w:rPr>
        <w:fldChar w:fldCharType="end"/>
      </w:r>
    </w:p>
    <w:p w14:paraId="1E5612D2" w14:textId="71C69A1C" w:rsidR="000F7FCF" w:rsidRDefault="000F7FCF">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_Toc151748996 \h </w:instrText>
      </w:r>
      <w:r>
        <w:rPr>
          <w:noProof/>
        </w:rPr>
      </w:r>
      <w:r>
        <w:rPr>
          <w:noProof/>
        </w:rPr>
        <w:fldChar w:fldCharType="separate"/>
      </w:r>
      <w:r>
        <w:rPr>
          <w:noProof/>
        </w:rPr>
        <w:t>31</w:t>
      </w:r>
      <w:r>
        <w:rPr>
          <w:noProof/>
        </w:rPr>
        <w:fldChar w:fldCharType="end"/>
      </w:r>
    </w:p>
    <w:p w14:paraId="671CB47D" w14:textId="6657220F" w:rsidR="000F7FCF" w:rsidRDefault="000F7FCF">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_Toc151748997 \h </w:instrText>
      </w:r>
      <w:r>
        <w:rPr>
          <w:noProof/>
        </w:rPr>
      </w:r>
      <w:r>
        <w:rPr>
          <w:noProof/>
        </w:rPr>
        <w:fldChar w:fldCharType="separate"/>
      </w:r>
      <w:r>
        <w:rPr>
          <w:noProof/>
        </w:rPr>
        <w:t>32</w:t>
      </w:r>
      <w:r>
        <w:rPr>
          <w:noProof/>
        </w:rPr>
        <w:fldChar w:fldCharType="end"/>
      </w:r>
    </w:p>
    <w:p w14:paraId="53451413" w14:textId="2014042A" w:rsidR="000F7FCF" w:rsidRDefault="000F7FCF">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_Toc151748998 \h </w:instrText>
      </w:r>
      <w:r>
        <w:rPr>
          <w:noProof/>
        </w:rPr>
      </w:r>
      <w:r>
        <w:rPr>
          <w:noProof/>
        </w:rPr>
        <w:fldChar w:fldCharType="separate"/>
      </w:r>
      <w:r>
        <w:rPr>
          <w:noProof/>
        </w:rPr>
        <w:t>32</w:t>
      </w:r>
      <w:r>
        <w:rPr>
          <w:noProof/>
        </w:rPr>
        <w:fldChar w:fldCharType="end"/>
      </w:r>
    </w:p>
    <w:p w14:paraId="1C1FEFA0" w14:textId="6EB68A4F" w:rsidR="000F7FCF" w:rsidRDefault="000F7FCF">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_Toc151748999 \h </w:instrText>
      </w:r>
      <w:r>
        <w:rPr>
          <w:noProof/>
        </w:rPr>
      </w:r>
      <w:r>
        <w:rPr>
          <w:noProof/>
        </w:rPr>
        <w:fldChar w:fldCharType="separate"/>
      </w:r>
      <w:r>
        <w:rPr>
          <w:noProof/>
        </w:rPr>
        <w:t>32</w:t>
      </w:r>
      <w:r>
        <w:rPr>
          <w:noProof/>
        </w:rPr>
        <w:fldChar w:fldCharType="end"/>
      </w:r>
    </w:p>
    <w:p w14:paraId="103894FC" w14:textId="7B61D353" w:rsidR="000F7FCF" w:rsidRDefault="000F7FCF">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_Toc151749000 \h </w:instrText>
      </w:r>
      <w:r>
        <w:rPr>
          <w:noProof/>
        </w:rPr>
      </w:r>
      <w:r>
        <w:rPr>
          <w:noProof/>
        </w:rPr>
        <w:fldChar w:fldCharType="separate"/>
      </w:r>
      <w:r>
        <w:rPr>
          <w:noProof/>
        </w:rPr>
        <w:t>33</w:t>
      </w:r>
      <w:r>
        <w:rPr>
          <w:noProof/>
        </w:rPr>
        <w:fldChar w:fldCharType="end"/>
      </w:r>
    </w:p>
    <w:p w14:paraId="65B84270" w14:textId="7D5A42FF" w:rsidR="000F7FCF" w:rsidRDefault="000F7FCF">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_Toc151749001 \h </w:instrText>
      </w:r>
      <w:r>
        <w:rPr>
          <w:noProof/>
        </w:rPr>
      </w:r>
      <w:r>
        <w:rPr>
          <w:noProof/>
        </w:rPr>
        <w:fldChar w:fldCharType="separate"/>
      </w:r>
      <w:r>
        <w:rPr>
          <w:noProof/>
        </w:rPr>
        <w:t>33</w:t>
      </w:r>
      <w:r>
        <w:rPr>
          <w:noProof/>
        </w:rPr>
        <w:fldChar w:fldCharType="end"/>
      </w:r>
    </w:p>
    <w:p w14:paraId="68D9BA0C" w14:textId="1D9D6F8A" w:rsidR="000F7FCF" w:rsidRDefault="000F7FCF">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_Toc151749002 \h </w:instrText>
      </w:r>
      <w:r>
        <w:rPr>
          <w:noProof/>
        </w:rPr>
      </w:r>
      <w:r>
        <w:rPr>
          <w:noProof/>
        </w:rPr>
        <w:fldChar w:fldCharType="separate"/>
      </w:r>
      <w:r>
        <w:rPr>
          <w:noProof/>
        </w:rPr>
        <w:t>33</w:t>
      </w:r>
      <w:r>
        <w:rPr>
          <w:noProof/>
        </w:rPr>
        <w:fldChar w:fldCharType="end"/>
      </w:r>
    </w:p>
    <w:p w14:paraId="03C345C4" w14:textId="410A35E4" w:rsidR="000F7FCF" w:rsidRDefault="000F7FCF">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_Toc151749003 \h </w:instrText>
      </w:r>
      <w:r>
        <w:rPr>
          <w:noProof/>
        </w:rPr>
      </w:r>
      <w:r>
        <w:rPr>
          <w:noProof/>
        </w:rPr>
        <w:fldChar w:fldCharType="separate"/>
      </w:r>
      <w:r>
        <w:rPr>
          <w:noProof/>
        </w:rPr>
        <w:t>33</w:t>
      </w:r>
      <w:r>
        <w:rPr>
          <w:noProof/>
        </w:rPr>
        <w:fldChar w:fldCharType="end"/>
      </w:r>
    </w:p>
    <w:p w14:paraId="755816CA" w14:textId="1082CAC0" w:rsidR="000F7FCF" w:rsidRDefault="000F7FCF">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_Toc151749004 \h </w:instrText>
      </w:r>
      <w:r>
        <w:rPr>
          <w:noProof/>
        </w:rPr>
      </w:r>
      <w:r>
        <w:rPr>
          <w:noProof/>
        </w:rPr>
        <w:fldChar w:fldCharType="separate"/>
      </w:r>
      <w:r>
        <w:rPr>
          <w:noProof/>
        </w:rPr>
        <w:t>33</w:t>
      </w:r>
      <w:r>
        <w:rPr>
          <w:noProof/>
        </w:rPr>
        <w:fldChar w:fldCharType="end"/>
      </w:r>
    </w:p>
    <w:p w14:paraId="4F6F3220" w14:textId="328CDC6D" w:rsidR="000F7FCF" w:rsidRDefault="000F7FCF">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_Toc151749005 \h </w:instrText>
      </w:r>
      <w:r>
        <w:rPr>
          <w:noProof/>
        </w:rPr>
      </w:r>
      <w:r>
        <w:rPr>
          <w:noProof/>
        </w:rPr>
        <w:fldChar w:fldCharType="separate"/>
      </w:r>
      <w:r>
        <w:rPr>
          <w:noProof/>
        </w:rPr>
        <w:t>33</w:t>
      </w:r>
      <w:r>
        <w:rPr>
          <w:noProof/>
        </w:rPr>
        <w:fldChar w:fldCharType="end"/>
      </w:r>
    </w:p>
    <w:p w14:paraId="77E2E172" w14:textId="69ED23C2" w:rsidR="000F7FCF" w:rsidRDefault="000F7FCF">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_Toc151749006 \h </w:instrText>
      </w:r>
      <w:r>
        <w:rPr>
          <w:noProof/>
        </w:rPr>
      </w:r>
      <w:r>
        <w:rPr>
          <w:noProof/>
        </w:rPr>
        <w:fldChar w:fldCharType="separate"/>
      </w:r>
      <w:r>
        <w:rPr>
          <w:noProof/>
        </w:rPr>
        <w:t>34</w:t>
      </w:r>
      <w:r>
        <w:rPr>
          <w:noProof/>
        </w:rPr>
        <w:fldChar w:fldCharType="end"/>
      </w:r>
    </w:p>
    <w:p w14:paraId="55EFBADD" w14:textId="067ED336" w:rsidR="000F7FCF" w:rsidRDefault="000F7FCF">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_Toc151749007 \h </w:instrText>
      </w:r>
      <w:r>
        <w:rPr>
          <w:noProof/>
        </w:rPr>
      </w:r>
      <w:r>
        <w:rPr>
          <w:noProof/>
        </w:rPr>
        <w:fldChar w:fldCharType="separate"/>
      </w:r>
      <w:r>
        <w:rPr>
          <w:noProof/>
        </w:rPr>
        <w:t>35</w:t>
      </w:r>
      <w:r>
        <w:rPr>
          <w:noProof/>
        </w:rPr>
        <w:fldChar w:fldCharType="end"/>
      </w:r>
    </w:p>
    <w:p w14:paraId="68E09237" w14:textId="45BDD642" w:rsidR="000F7FCF" w:rsidRDefault="000F7FCF">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_Toc151749008 \h </w:instrText>
      </w:r>
      <w:r>
        <w:rPr>
          <w:noProof/>
        </w:rPr>
      </w:r>
      <w:r>
        <w:rPr>
          <w:noProof/>
        </w:rPr>
        <w:fldChar w:fldCharType="separate"/>
      </w:r>
      <w:r>
        <w:rPr>
          <w:noProof/>
        </w:rPr>
        <w:t>35</w:t>
      </w:r>
      <w:r>
        <w:rPr>
          <w:noProof/>
        </w:rPr>
        <w:fldChar w:fldCharType="end"/>
      </w:r>
    </w:p>
    <w:p w14:paraId="0A563155" w14:textId="06C372AC" w:rsidR="000F7FCF" w:rsidRDefault="000F7FCF">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_Toc151749009 \h </w:instrText>
      </w:r>
      <w:r>
        <w:rPr>
          <w:noProof/>
        </w:rPr>
      </w:r>
      <w:r>
        <w:rPr>
          <w:noProof/>
        </w:rPr>
        <w:fldChar w:fldCharType="separate"/>
      </w:r>
      <w:r>
        <w:rPr>
          <w:noProof/>
        </w:rPr>
        <w:t>35</w:t>
      </w:r>
      <w:r>
        <w:rPr>
          <w:noProof/>
        </w:rPr>
        <w:fldChar w:fldCharType="end"/>
      </w:r>
    </w:p>
    <w:p w14:paraId="27AF4C31" w14:textId="26C46269" w:rsidR="000F7FCF" w:rsidRDefault="000F7FCF">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_Toc151749010 \h </w:instrText>
      </w:r>
      <w:r>
        <w:rPr>
          <w:noProof/>
        </w:rPr>
      </w:r>
      <w:r>
        <w:rPr>
          <w:noProof/>
        </w:rPr>
        <w:fldChar w:fldCharType="separate"/>
      </w:r>
      <w:r>
        <w:rPr>
          <w:noProof/>
        </w:rPr>
        <w:t>35</w:t>
      </w:r>
      <w:r>
        <w:rPr>
          <w:noProof/>
        </w:rPr>
        <w:fldChar w:fldCharType="end"/>
      </w:r>
    </w:p>
    <w:p w14:paraId="0B0AC421" w14:textId="54F2199F" w:rsidR="000F7FCF" w:rsidRDefault="000F7FCF">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_Toc151749011 \h </w:instrText>
      </w:r>
      <w:r>
        <w:rPr>
          <w:noProof/>
        </w:rPr>
      </w:r>
      <w:r>
        <w:rPr>
          <w:noProof/>
        </w:rPr>
        <w:fldChar w:fldCharType="separate"/>
      </w:r>
      <w:r>
        <w:rPr>
          <w:noProof/>
        </w:rPr>
        <w:t>35</w:t>
      </w:r>
      <w:r>
        <w:rPr>
          <w:noProof/>
        </w:rPr>
        <w:fldChar w:fldCharType="end"/>
      </w:r>
    </w:p>
    <w:p w14:paraId="3712CEAD" w14:textId="4616F848" w:rsidR="000F7FCF" w:rsidRDefault="000F7FCF">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_Toc151749012 \h </w:instrText>
      </w:r>
      <w:r>
        <w:rPr>
          <w:noProof/>
        </w:rPr>
      </w:r>
      <w:r>
        <w:rPr>
          <w:noProof/>
        </w:rPr>
        <w:fldChar w:fldCharType="separate"/>
      </w:r>
      <w:r>
        <w:rPr>
          <w:noProof/>
        </w:rPr>
        <w:t>36</w:t>
      </w:r>
      <w:r>
        <w:rPr>
          <w:noProof/>
        </w:rPr>
        <w:fldChar w:fldCharType="end"/>
      </w:r>
    </w:p>
    <w:p w14:paraId="678F8E86" w14:textId="530832BF" w:rsidR="000F7FCF" w:rsidRDefault="000F7FCF">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_Toc151749013 \h </w:instrText>
      </w:r>
      <w:r>
        <w:rPr>
          <w:noProof/>
        </w:rPr>
      </w:r>
      <w:r>
        <w:rPr>
          <w:noProof/>
        </w:rPr>
        <w:fldChar w:fldCharType="separate"/>
      </w:r>
      <w:r>
        <w:rPr>
          <w:noProof/>
        </w:rPr>
        <w:t>36</w:t>
      </w:r>
      <w:r>
        <w:rPr>
          <w:noProof/>
        </w:rPr>
        <w:fldChar w:fldCharType="end"/>
      </w:r>
    </w:p>
    <w:p w14:paraId="095B960E" w14:textId="5CE68782" w:rsidR="000F7FCF" w:rsidRDefault="000F7FCF">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_Toc151749014 \h </w:instrText>
      </w:r>
      <w:r>
        <w:rPr>
          <w:noProof/>
        </w:rPr>
      </w:r>
      <w:r>
        <w:rPr>
          <w:noProof/>
        </w:rPr>
        <w:fldChar w:fldCharType="separate"/>
      </w:r>
      <w:r>
        <w:rPr>
          <w:noProof/>
        </w:rPr>
        <w:t>36</w:t>
      </w:r>
      <w:r>
        <w:rPr>
          <w:noProof/>
        </w:rPr>
        <w:fldChar w:fldCharType="end"/>
      </w:r>
    </w:p>
    <w:p w14:paraId="199855BB" w14:textId="141AC987" w:rsidR="000F7FCF" w:rsidRDefault="000F7FCF">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_Toc151749015 \h </w:instrText>
      </w:r>
      <w:r>
        <w:rPr>
          <w:noProof/>
        </w:rPr>
      </w:r>
      <w:r>
        <w:rPr>
          <w:noProof/>
        </w:rPr>
        <w:fldChar w:fldCharType="separate"/>
      </w:r>
      <w:r>
        <w:rPr>
          <w:noProof/>
        </w:rPr>
        <w:t>36</w:t>
      </w:r>
      <w:r>
        <w:rPr>
          <w:noProof/>
        </w:rPr>
        <w:fldChar w:fldCharType="end"/>
      </w:r>
    </w:p>
    <w:p w14:paraId="041D94B8" w14:textId="214257BC" w:rsidR="000F7FCF" w:rsidRDefault="000F7FCF">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_Toc151749016 \h </w:instrText>
      </w:r>
      <w:r>
        <w:rPr>
          <w:noProof/>
        </w:rPr>
      </w:r>
      <w:r>
        <w:rPr>
          <w:noProof/>
        </w:rPr>
        <w:fldChar w:fldCharType="separate"/>
      </w:r>
      <w:r>
        <w:rPr>
          <w:noProof/>
        </w:rPr>
        <w:t>36</w:t>
      </w:r>
      <w:r>
        <w:rPr>
          <w:noProof/>
        </w:rPr>
        <w:fldChar w:fldCharType="end"/>
      </w:r>
    </w:p>
    <w:p w14:paraId="7DDF09A4" w14:textId="5F9B937B" w:rsidR="000F7FCF" w:rsidRDefault="000F7FCF">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_Toc151749017 \h </w:instrText>
      </w:r>
      <w:r>
        <w:rPr>
          <w:noProof/>
        </w:rPr>
      </w:r>
      <w:r>
        <w:rPr>
          <w:noProof/>
        </w:rPr>
        <w:fldChar w:fldCharType="separate"/>
      </w:r>
      <w:r>
        <w:rPr>
          <w:noProof/>
        </w:rPr>
        <w:t>36</w:t>
      </w:r>
      <w:r>
        <w:rPr>
          <w:noProof/>
        </w:rPr>
        <w:fldChar w:fldCharType="end"/>
      </w:r>
    </w:p>
    <w:p w14:paraId="7081DE9F" w14:textId="59C3A5C1" w:rsidR="000F7FCF" w:rsidRDefault="000F7FCF">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_Toc151749018 \h </w:instrText>
      </w:r>
      <w:r>
        <w:rPr>
          <w:noProof/>
        </w:rPr>
      </w:r>
      <w:r>
        <w:rPr>
          <w:noProof/>
        </w:rPr>
        <w:fldChar w:fldCharType="separate"/>
      </w:r>
      <w:r>
        <w:rPr>
          <w:noProof/>
        </w:rPr>
        <w:t>37</w:t>
      </w:r>
      <w:r>
        <w:rPr>
          <w:noProof/>
        </w:rPr>
        <w:fldChar w:fldCharType="end"/>
      </w:r>
    </w:p>
    <w:p w14:paraId="41467851" w14:textId="4748A6B2" w:rsidR="000F7FCF" w:rsidRDefault="000F7FCF">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_Toc151749019 \h </w:instrText>
      </w:r>
      <w:r>
        <w:rPr>
          <w:noProof/>
        </w:rPr>
      </w:r>
      <w:r>
        <w:rPr>
          <w:noProof/>
        </w:rPr>
        <w:fldChar w:fldCharType="separate"/>
      </w:r>
      <w:r>
        <w:rPr>
          <w:noProof/>
        </w:rPr>
        <w:t>37</w:t>
      </w:r>
      <w:r>
        <w:rPr>
          <w:noProof/>
        </w:rPr>
        <w:fldChar w:fldCharType="end"/>
      </w:r>
    </w:p>
    <w:p w14:paraId="47828D53" w14:textId="6AE88746" w:rsidR="000F7FCF" w:rsidRDefault="000F7FCF">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_Toc151749020 \h </w:instrText>
      </w:r>
      <w:r>
        <w:rPr>
          <w:noProof/>
        </w:rPr>
      </w:r>
      <w:r>
        <w:rPr>
          <w:noProof/>
        </w:rPr>
        <w:fldChar w:fldCharType="separate"/>
      </w:r>
      <w:r>
        <w:rPr>
          <w:noProof/>
        </w:rPr>
        <w:t>37</w:t>
      </w:r>
      <w:r>
        <w:rPr>
          <w:noProof/>
        </w:rPr>
        <w:fldChar w:fldCharType="end"/>
      </w:r>
    </w:p>
    <w:p w14:paraId="76747115" w14:textId="65E055B8" w:rsidR="000F7FCF" w:rsidRDefault="000F7FCF">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_Toc151749021 \h </w:instrText>
      </w:r>
      <w:r>
        <w:rPr>
          <w:noProof/>
        </w:rPr>
      </w:r>
      <w:r>
        <w:rPr>
          <w:noProof/>
        </w:rPr>
        <w:fldChar w:fldCharType="separate"/>
      </w:r>
      <w:r>
        <w:rPr>
          <w:noProof/>
        </w:rPr>
        <w:t>38</w:t>
      </w:r>
      <w:r>
        <w:rPr>
          <w:noProof/>
        </w:rPr>
        <w:fldChar w:fldCharType="end"/>
      </w:r>
    </w:p>
    <w:p w14:paraId="6C231ADA" w14:textId="50CC66F4" w:rsidR="000F7FCF" w:rsidRDefault="000F7FCF">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_Toc151749022 \h </w:instrText>
      </w:r>
      <w:r>
        <w:rPr>
          <w:noProof/>
        </w:rPr>
      </w:r>
      <w:r>
        <w:rPr>
          <w:noProof/>
        </w:rPr>
        <w:fldChar w:fldCharType="separate"/>
      </w:r>
      <w:r>
        <w:rPr>
          <w:noProof/>
        </w:rPr>
        <w:t>38</w:t>
      </w:r>
      <w:r>
        <w:rPr>
          <w:noProof/>
        </w:rPr>
        <w:fldChar w:fldCharType="end"/>
      </w:r>
    </w:p>
    <w:p w14:paraId="19CA1083" w14:textId="09DAD313" w:rsidR="000F7FCF" w:rsidRDefault="000F7FCF">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_Toc151749023 \h </w:instrText>
      </w:r>
      <w:r>
        <w:rPr>
          <w:noProof/>
        </w:rPr>
      </w:r>
      <w:r>
        <w:rPr>
          <w:noProof/>
        </w:rPr>
        <w:fldChar w:fldCharType="separate"/>
      </w:r>
      <w:r>
        <w:rPr>
          <w:noProof/>
        </w:rPr>
        <w:t>38</w:t>
      </w:r>
      <w:r>
        <w:rPr>
          <w:noProof/>
        </w:rPr>
        <w:fldChar w:fldCharType="end"/>
      </w:r>
    </w:p>
    <w:p w14:paraId="77E83A0B" w14:textId="71A89857" w:rsidR="000F7FCF" w:rsidRDefault="000F7FCF">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_Toc151749024 \h </w:instrText>
      </w:r>
      <w:r>
        <w:rPr>
          <w:noProof/>
        </w:rPr>
      </w:r>
      <w:r>
        <w:rPr>
          <w:noProof/>
        </w:rPr>
        <w:fldChar w:fldCharType="separate"/>
      </w:r>
      <w:r>
        <w:rPr>
          <w:noProof/>
        </w:rPr>
        <w:t>39</w:t>
      </w:r>
      <w:r>
        <w:rPr>
          <w:noProof/>
        </w:rPr>
        <w:fldChar w:fldCharType="end"/>
      </w:r>
    </w:p>
    <w:p w14:paraId="2307AAA3" w14:textId="17F174BE" w:rsidR="000F7FCF" w:rsidRDefault="000F7FCF">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_Toc151749025 \h </w:instrText>
      </w:r>
      <w:r>
        <w:rPr>
          <w:noProof/>
        </w:rPr>
      </w:r>
      <w:r>
        <w:rPr>
          <w:noProof/>
        </w:rPr>
        <w:fldChar w:fldCharType="separate"/>
      </w:r>
      <w:r>
        <w:rPr>
          <w:noProof/>
        </w:rPr>
        <w:t>39</w:t>
      </w:r>
      <w:r>
        <w:rPr>
          <w:noProof/>
        </w:rPr>
        <w:fldChar w:fldCharType="end"/>
      </w:r>
    </w:p>
    <w:p w14:paraId="782A05C1" w14:textId="2BA3AB36" w:rsidR="000F7FCF" w:rsidRDefault="000F7FCF">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_Toc151749026 \h </w:instrText>
      </w:r>
      <w:r>
        <w:rPr>
          <w:noProof/>
        </w:rPr>
      </w:r>
      <w:r>
        <w:rPr>
          <w:noProof/>
        </w:rPr>
        <w:fldChar w:fldCharType="separate"/>
      </w:r>
      <w:r>
        <w:rPr>
          <w:noProof/>
        </w:rPr>
        <w:t>39</w:t>
      </w:r>
      <w:r>
        <w:rPr>
          <w:noProof/>
        </w:rPr>
        <w:fldChar w:fldCharType="end"/>
      </w:r>
    </w:p>
    <w:p w14:paraId="7F2BB572" w14:textId="47443DD4" w:rsidR="000F7FCF" w:rsidRDefault="000F7FCF">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_Toc151749027 \h </w:instrText>
      </w:r>
      <w:r>
        <w:rPr>
          <w:noProof/>
        </w:rPr>
      </w:r>
      <w:r>
        <w:rPr>
          <w:noProof/>
        </w:rPr>
        <w:fldChar w:fldCharType="separate"/>
      </w:r>
      <w:r>
        <w:rPr>
          <w:noProof/>
        </w:rPr>
        <w:t>39</w:t>
      </w:r>
      <w:r>
        <w:rPr>
          <w:noProof/>
        </w:rPr>
        <w:fldChar w:fldCharType="end"/>
      </w:r>
    </w:p>
    <w:p w14:paraId="4ADCCBD4" w14:textId="4AF3C63E" w:rsidR="000F7FCF" w:rsidRDefault="000F7FCF">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_Toc151749028 \h </w:instrText>
      </w:r>
      <w:r>
        <w:rPr>
          <w:noProof/>
        </w:rPr>
      </w:r>
      <w:r>
        <w:rPr>
          <w:noProof/>
        </w:rPr>
        <w:fldChar w:fldCharType="separate"/>
      </w:r>
      <w:r>
        <w:rPr>
          <w:noProof/>
        </w:rPr>
        <w:t>39</w:t>
      </w:r>
      <w:r>
        <w:rPr>
          <w:noProof/>
        </w:rPr>
        <w:fldChar w:fldCharType="end"/>
      </w:r>
    </w:p>
    <w:p w14:paraId="13844FC5" w14:textId="493668F7" w:rsidR="000F7FCF" w:rsidRDefault="000F7FCF">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_Toc151749029 \h </w:instrText>
      </w:r>
      <w:r>
        <w:rPr>
          <w:noProof/>
        </w:rPr>
      </w:r>
      <w:r>
        <w:rPr>
          <w:noProof/>
        </w:rPr>
        <w:fldChar w:fldCharType="separate"/>
      </w:r>
      <w:r>
        <w:rPr>
          <w:noProof/>
        </w:rPr>
        <w:t>39</w:t>
      </w:r>
      <w:r>
        <w:rPr>
          <w:noProof/>
        </w:rPr>
        <w:fldChar w:fldCharType="end"/>
      </w:r>
    </w:p>
    <w:p w14:paraId="55F5048B" w14:textId="5D1891C8" w:rsidR="000F7FCF" w:rsidRDefault="000F7FCF">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_Toc151749030 \h </w:instrText>
      </w:r>
      <w:r>
        <w:rPr>
          <w:noProof/>
        </w:rPr>
      </w:r>
      <w:r>
        <w:rPr>
          <w:noProof/>
        </w:rPr>
        <w:fldChar w:fldCharType="separate"/>
      </w:r>
      <w:r>
        <w:rPr>
          <w:noProof/>
        </w:rPr>
        <w:t>40</w:t>
      </w:r>
      <w:r>
        <w:rPr>
          <w:noProof/>
        </w:rPr>
        <w:fldChar w:fldCharType="end"/>
      </w:r>
    </w:p>
    <w:p w14:paraId="33BC2961" w14:textId="2F88E5E1" w:rsidR="000F7FCF" w:rsidRDefault="000F7FCF">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_Toc151749031 \h </w:instrText>
      </w:r>
      <w:r>
        <w:rPr>
          <w:noProof/>
        </w:rPr>
      </w:r>
      <w:r>
        <w:rPr>
          <w:noProof/>
        </w:rPr>
        <w:fldChar w:fldCharType="separate"/>
      </w:r>
      <w:r>
        <w:rPr>
          <w:noProof/>
        </w:rPr>
        <w:t>40</w:t>
      </w:r>
      <w:r>
        <w:rPr>
          <w:noProof/>
        </w:rPr>
        <w:fldChar w:fldCharType="end"/>
      </w:r>
    </w:p>
    <w:p w14:paraId="548C42C2" w14:textId="14655270" w:rsidR="000F7FCF" w:rsidRDefault="000F7FCF">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_Toc151749032 \h </w:instrText>
      </w:r>
      <w:r>
        <w:rPr>
          <w:noProof/>
        </w:rPr>
      </w:r>
      <w:r>
        <w:rPr>
          <w:noProof/>
        </w:rPr>
        <w:fldChar w:fldCharType="separate"/>
      </w:r>
      <w:r>
        <w:rPr>
          <w:noProof/>
        </w:rPr>
        <w:t>40</w:t>
      </w:r>
      <w:r>
        <w:rPr>
          <w:noProof/>
        </w:rPr>
        <w:fldChar w:fldCharType="end"/>
      </w:r>
    </w:p>
    <w:p w14:paraId="23E9E21F" w14:textId="3CD4F99B" w:rsidR="000F7FCF" w:rsidRDefault="000F7FCF">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_Toc151749033 \h </w:instrText>
      </w:r>
      <w:r>
        <w:rPr>
          <w:noProof/>
        </w:rPr>
      </w:r>
      <w:r>
        <w:rPr>
          <w:noProof/>
        </w:rPr>
        <w:fldChar w:fldCharType="separate"/>
      </w:r>
      <w:r>
        <w:rPr>
          <w:noProof/>
        </w:rPr>
        <w:t>40</w:t>
      </w:r>
      <w:r>
        <w:rPr>
          <w:noProof/>
        </w:rPr>
        <w:fldChar w:fldCharType="end"/>
      </w:r>
    </w:p>
    <w:p w14:paraId="5E948A57" w14:textId="44A50769" w:rsidR="000F7FCF" w:rsidRDefault="000F7FCF">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_Toc151749034 \h </w:instrText>
      </w:r>
      <w:r>
        <w:rPr>
          <w:noProof/>
        </w:rPr>
      </w:r>
      <w:r>
        <w:rPr>
          <w:noProof/>
        </w:rPr>
        <w:fldChar w:fldCharType="separate"/>
      </w:r>
      <w:r>
        <w:rPr>
          <w:noProof/>
        </w:rPr>
        <w:t>40</w:t>
      </w:r>
      <w:r>
        <w:rPr>
          <w:noProof/>
        </w:rPr>
        <w:fldChar w:fldCharType="end"/>
      </w:r>
    </w:p>
    <w:p w14:paraId="038C0599" w14:textId="69C0DE31" w:rsidR="000F7FCF" w:rsidRDefault="000F7FCF">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_Toc151749035 \h </w:instrText>
      </w:r>
      <w:r>
        <w:rPr>
          <w:noProof/>
        </w:rPr>
      </w:r>
      <w:r>
        <w:rPr>
          <w:noProof/>
        </w:rPr>
        <w:fldChar w:fldCharType="separate"/>
      </w:r>
      <w:r>
        <w:rPr>
          <w:noProof/>
        </w:rPr>
        <w:t>40</w:t>
      </w:r>
      <w:r>
        <w:rPr>
          <w:noProof/>
        </w:rPr>
        <w:fldChar w:fldCharType="end"/>
      </w:r>
    </w:p>
    <w:p w14:paraId="2DBF77D4" w14:textId="77F308F4" w:rsidR="000F7FCF" w:rsidRDefault="000F7FCF">
      <w:pPr>
        <w:pStyle w:val="TOC6"/>
        <w:rPr>
          <w:rFonts w:asciiTheme="minorHAnsi" w:eastAsiaTheme="minorEastAsia" w:hAnsiTheme="minorHAnsi" w:cstheme="minorBidi"/>
          <w:noProof/>
          <w:kern w:val="2"/>
          <w:sz w:val="21"/>
          <w:szCs w:val="22"/>
          <w:lang w:val="en-US" w:eastAsia="zh-CN"/>
        </w:rPr>
      </w:pPr>
      <w:r>
        <w:rPr>
          <w:noProof/>
        </w:rPr>
        <w:lastRenderedPageBreak/>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_Toc151749036 \h </w:instrText>
      </w:r>
      <w:r>
        <w:rPr>
          <w:noProof/>
        </w:rPr>
      </w:r>
      <w:r>
        <w:rPr>
          <w:noProof/>
        </w:rPr>
        <w:fldChar w:fldCharType="separate"/>
      </w:r>
      <w:r>
        <w:rPr>
          <w:noProof/>
        </w:rPr>
        <w:t>40</w:t>
      </w:r>
      <w:r>
        <w:rPr>
          <w:noProof/>
        </w:rPr>
        <w:fldChar w:fldCharType="end"/>
      </w:r>
    </w:p>
    <w:p w14:paraId="2564D12A" w14:textId="5F553AC4" w:rsidR="000F7FCF" w:rsidRDefault="000F7FCF">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_Toc151749037 \h </w:instrText>
      </w:r>
      <w:r>
        <w:rPr>
          <w:noProof/>
        </w:rPr>
      </w:r>
      <w:r>
        <w:rPr>
          <w:noProof/>
        </w:rPr>
        <w:fldChar w:fldCharType="separate"/>
      </w:r>
      <w:r>
        <w:rPr>
          <w:noProof/>
        </w:rPr>
        <w:t>43</w:t>
      </w:r>
      <w:r>
        <w:rPr>
          <w:noProof/>
        </w:rPr>
        <w:fldChar w:fldCharType="end"/>
      </w:r>
    </w:p>
    <w:p w14:paraId="27B9073C" w14:textId="0F6E58AC" w:rsidR="000F7FCF" w:rsidRDefault="000F7FCF">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_Toc151749038 \h </w:instrText>
      </w:r>
      <w:r>
        <w:rPr>
          <w:noProof/>
        </w:rPr>
      </w:r>
      <w:r>
        <w:rPr>
          <w:noProof/>
        </w:rPr>
        <w:fldChar w:fldCharType="separate"/>
      </w:r>
      <w:r>
        <w:rPr>
          <w:noProof/>
        </w:rPr>
        <w:t>43</w:t>
      </w:r>
      <w:r>
        <w:rPr>
          <w:noProof/>
        </w:rPr>
        <w:fldChar w:fldCharType="end"/>
      </w:r>
    </w:p>
    <w:p w14:paraId="00574D83" w14:textId="20A64DC2"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_Toc151749039 \h </w:instrText>
      </w:r>
      <w:r>
        <w:rPr>
          <w:noProof/>
        </w:rPr>
      </w:r>
      <w:r>
        <w:rPr>
          <w:noProof/>
        </w:rPr>
        <w:fldChar w:fldCharType="separate"/>
      </w:r>
      <w:r>
        <w:rPr>
          <w:noProof/>
        </w:rPr>
        <w:t>46</w:t>
      </w:r>
      <w:r>
        <w:rPr>
          <w:noProof/>
        </w:rPr>
        <w:fldChar w:fldCharType="end"/>
      </w:r>
    </w:p>
    <w:p w14:paraId="30453D5C" w14:textId="6C099515" w:rsidR="000F7FCF" w:rsidRDefault="000F7FCF">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_Toc151749040 \h </w:instrText>
      </w:r>
      <w:r>
        <w:rPr>
          <w:noProof/>
        </w:rPr>
      </w:r>
      <w:r>
        <w:rPr>
          <w:noProof/>
        </w:rPr>
        <w:fldChar w:fldCharType="separate"/>
      </w:r>
      <w:r>
        <w:rPr>
          <w:noProof/>
        </w:rPr>
        <w:t>46</w:t>
      </w:r>
      <w:r>
        <w:rPr>
          <w:noProof/>
        </w:rPr>
        <w:fldChar w:fldCharType="end"/>
      </w:r>
    </w:p>
    <w:p w14:paraId="6B4FB0B0" w14:textId="1CB98F31" w:rsidR="000F7FCF" w:rsidRDefault="000F7FCF">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_Toc151749041 \h </w:instrText>
      </w:r>
      <w:r>
        <w:rPr>
          <w:noProof/>
        </w:rPr>
      </w:r>
      <w:r>
        <w:rPr>
          <w:noProof/>
        </w:rPr>
        <w:fldChar w:fldCharType="separate"/>
      </w:r>
      <w:r>
        <w:rPr>
          <w:noProof/>
        </w:rPr>
        <w:t>46</w:t>
      </w:r>
      <w:r>
        <w:rPr>
          <w:noProof/>
        </w:rPr>
        <w:fldChar w:fldCharType="end"/>
      </w:r>
    </w:p>
    <w:p w14:paraId="6B3A35FD" w14:textId="7245FCF9" w:rsidR="000F7FCF" w:rsidRDefault="000F7FCF">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_Toc151749042 \h </w:instrText>
      </w:r>
      <w:r>
        <w:rPr>
          <w:noProof/>
        </w:rPr>
      </w:r>
      <w:r>
        <w:rPr>
          <w:noProof/>
        </w:rPr>
        <w:fldChar w:fldCharType="separate"/>
      </w:r>
      <w:r>
        <w:rPr>
          <w:noProof/>
        </w:rPr>
        <w:t>47</w:t>
      </w:r>
      <w:r>
        <w:rPr>
          <w:noProof/>
        </w:rPr>
        <w:fldChar w:fldCharType="end"/>
      </w:r>
    </w:p>
    <w:p w14:paraId="33361409" w14:textId="4E71B9F7" w:rsidR="000F7FCF" w:rsidRDefault="000F7FCF">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_Toc151749043 \h </w:instrText>
      </w:r>
      <w:r>
        <w:rPr>
          <w:noProof/>
        </w:rPr>
      </w:r>
      <w:r>
        <w:rPr>
          <w:noProof/>
        </w:rPr>
        <w:fldChar w:fldCharType="separate"/>
      </w:r>
      <w:r>
        <w:rPr>
          <w:noProof/>
        </w:rPr>
        <w:t>48</w:t>
      </w:r>
      <w:r>
        <w:rPr>
          <w:noProof/>
        </w:rPr>
        <w:fldChar w:fldCharType="end"/>
      </w:r>
    </w:p>
    <w:p w14:paraId="3CAB711D" w14:textId="3721715B" w:rsidR="000F7FCF" w:rsidRDefault="000F7FCF">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_Toc151749044 \h </w:instrText>
      </w:r>
      <w:r>
        <w:rPr>
          <w:noProof/>
        </w:rPr>
      </w:r>
      <w:r>
        <w:rPr>
          <w:noProof/>
        </w:rPr>
        <w:fldChar w:fldCharType="separate"/>
      </w:r>
      <w:r>
        <w:rPr>
          <w:noProof/>
        </w:rPr>
        <w:t>49</w:t>
      </w:r>
      <w:r>
        <w:rPr>
          <w:noProof/>
        </w:rPr>
        <w:fldChar w:fldCharType="end"/>
      </w:r>
    </w:p>
    <w:p w14:paraId="181F4931" w14:textId="445D71F4" w:rsidR="000F7FCF" w:rsidRDefault="000F7FCF">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_Toc151749045 \h </w:instrText>
      </w:r>
      <w:r>
        <w:rPr>
          <w:noProof/>
        </w:rPr>
      </w:r>
      <w:r>
        <w:rPr>
          <w:noProof/>
        </w:rPr>
        <w:fldChar w:fldCharType="separate"/>
      </w:r>
      <w:r>
        <w:rPr>
          <w:noProof/>
        </w:rPr>
        <w:t>49</w:t>
      </w:r>
      <w:r>
        <w:rPr>
          <w:noProof/>
        </w:rPr>
        <w:fldChar w:fldCharType="end"/>
      </w:r>
    </w:p>
    <w:p w14:paraId="0347A69C" w14:textId="3618B5E8" w:rsidR="000F7FCF" w:rsidRDefault="000F7FCF">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_Toc151749046 \h </w:instrText>
      </w:r>
      <w:r>
        <w:rPr>
          <w:noProof/>
        </w:rPr>
      </w:r>
      <w:r>
        <w:rPr>
          <w:noProof/>
        </w:rPr>
        <w:fldChar w:fldCharType="separate"/>
      </w:r>
      <w:r>
        <w:rPr>
          <w:noProof/>
        </w:rPr>
        <w:t>50</w:t>
      </w:r>
      <w:r>
        <w:rPr>
          <w:noProof/>
        </w:rPr>
        <w:fldChar w:fldCharType="end"/>
      </w:r>
    </w:p>
    <w:p w14:paraId="6ECF5EEC" w14:textId="4067EE6C" w:rsidR="000F7FCF" w:rsidRDefault="000F7FCF">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_Toc151749047 \h </w:instrText>
      </w:r>
      <w:r>
        <w:rPr>
          <w:noProof/>
        </w:rPr>
      </w:r>
      <w:r>
        <w:rPr>
          <w:noProof/>
        </w:rPr>
        <w:fldChar w:fldCharType="separate"/>
      </w:r>
      <w:r>
        <w:rPr>
          <w:noProof/>
        </w:rPr>
        <w:t>50</w:t>
      </w:r>
      <w:r>
        <w:rPr>
          <w:noProof/>
        </w:rPr>
        <w:fldChar w:fldCharType="end"/>
      </w:r>
    </w:p>
    <w:p w14:paraId="2479830B" w14:textId="2C7BA0E8" w:rsidR="000F7FCF" w:rsidRDefault="000F7FCF">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_Toc151749048 \h </w:instrText>
      </w:r>
      <w:r>
        <w:rPr>
          <w:noProof/>
        </w:rPr>
      </w:r>
      <w:r>
        <w:rPr>
          <w:noProof/>
        </w:rPr>
        <w:fldChar w:fldCharType="separate"/>
      </w:r>
      <w:r>
        <w:rPr>
          <w:noProof/>
        </w:rPr>
        <w:t>51</w:t>
      </w:r>
      <w:r>
        <w:rPr>
          <w:noProof/>
        </w:rPr>
        <w:fldChar w:fldCharType="end"/>
      </w:r>
    </w:p>
    <w:p w14:paraId="64A4F86A" w14:textId="692A043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_Toc151749049 \h </w:instrText>
      </w:r>
      <w:r>
        <w:rPr>
          <w:noProof/>
        </w:rPr>
      </w:r>
      <w:r>
        <w:rPr>
          <w:noProof/>
        </w:rPr>
        <w:fldChar w:fldCharType="separate"/>
      </w:r>
      <w:r>
        <w:rPr>
          <w:noProof/>
        </w:rPr>
        <w:t>52</w:t>
      </w:r>
      <w:r>
        <w:rPr>
          <w:noProof/>
        </w:rPr>
        <w:fldChar w:fldCharType="end"/>
      </w:r>
    </w:p>
    <w:p w14:paraId="27DAD5EC" w14:textId="019AE7D4"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_Toc151749050 \h </w:instrText>
      </w:r>
      <w:r>
        <w:rPr>
          <w:noProof/>
        </w:rPr>
      </w:r>
      <w:r>
        <w:rPr>
          <w:noProof/>
        </w:rPr>
        <w:fldChar w:fldCharType="separate"/>
      </w:r>
      <w:r>
        <w:rPr>
          <w:noProof/>
        </w:rPr>
        <w:t>52</w:t>
      </w:r>
      <w:r>
        <w:rPr>
          <w:noProof/>
        </w:rPr>
        <w:fldChar w:fldCharType="end"/>
      </w:r>
    </w:p>
    <w:p w14:paraId="114D894B" w14:textId="0323446C" w:rsidR="000F7FCF" w:rsidRDefault="000F7FCF">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_Toc151749051 \h </w:instrText>
      </w:r>
      <w:r>
        <w:rPr>
          <w:noProof/>
        </w:rPr>
      </w:r>
      <w:r>
        <w:rPr>
          <w:noProof/>
        </w:rPr>
        <w:fldChar w:fldCharType="separate"/>
      </w:r>
      <w:r>
        <w:rPr>
          <w:noProof/>
        </w:rPr>
        <w:t>52</w:t>
      </w:r>
      <w:r>
        <w:rPr>
          <w:noProof/>
        </w:rPr>
        <w:fldChar w:fldCharType="end"/>
      </w:r>
    </w:p>
    <w:p w14:paraId="6698AB74" w14:textId="3D75F803" w:rsidR="000F7FCF" w:rsidRDefault="000F7FCF">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_Toc151749052 \h </w:instrText>
      </w:r>
      <w:r>
        <w:rPr>
          <w:noProof/>
        </w:rPr>
      </w:r>
      <w:r>
        <w:rPr>
          <w:noProof/>
        </w:rPr>
        <w:fldChar w:fldCharType="separate"/>
      </w:r>
      <w:r>
        <w:rPr>
          <w:noProof/>
        </w:rPr>
        <w:t>52</w:t>
      </w:r>
      <w:r>
        <w:rPr>
          <w:noProof/>
        </w:rPr>
        <w:fldChar w:fldCharType="end"/>
      </w:r>
    </w:p>
    <w:p w14:paraId="09F67D9A" w14:textId="2A09EF25" w:rsidR="000F7FCF" w:rsidRDefault="000F7FCF">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_Toc151749053 \h </w:instrText>
      </w:r>
      <w:r>
        <w:rPr>
          <w:noProof/>
        </w:rPr>
      </w:r>
      <w:r>
        <w:rPr>
          <w:noProof/>
        </w:rPr>
        <w:fldChar w:fldCharType="separate"/>
      </w:r>
      <w:r>
        <w:rPr>
          <w:noProof/>
        </w:rPr>
        <w:t>53</w:t>
      </w:r>
      <w:r>
        <w:rPr>
          <w:noProof/>
        </w:rPr>
        <w:fldChar w:fldCharType="end"/>
      </w:r>
    </w:p>
    <w:p w14:paraId="503D251B" w14:textId="4499B363" w:rsidR="000F7FCF" w:rsidRDefault="000F7FCF">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_Toc151749054 \h </w:instrText>
      </w:r>
      <w:r>
        <w:rPr>
          <w:noProof/>
        </w:rPr>
      </w:r>
      <w:r>
        <w:rPr>
          <w:noProof/>
        </w:rPr>
        <w:fldChar w:fldCharType="separate"/>
      </w:r>
      <w:r>
        <w:rPr>
          <w:noProof/>
        </w:rPr>
        <w:t>53</w:t>
      </w:r>
      <w:r>
        <w:rPr>
          <w:noProof/>
        </w:rPr>
        <w:fldChar w:fldCharType="end"/>
      </w:r>
    </w:p>
    <w:p w14:paraId="54C5646F" w14:textId="41B3DB7E" w:rsidR="000F7FCF" w:rsidRDefault="000F7FCF">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_Toc151749055 \h </w:instrText>
      </w:r>
      <w:r>
        <w:rPr>
          <w:noProof/>
        </w:rPr>
      </w:r>
      <w:r>
        <w:rPr>
          <w:noProof/>
        </w:rPr>
        <w:fldChar w:fldCharType="separate"/>
      </w:r>
      <w:r>
        <w:rPr>
          <w:noProof/>
        </w:rPr>
        <w:t>53</w:t>
      </w:r>
      <w:r>
        <w:rPr>
          <w:noProof/>
        </w:rPr>
        <w:fldChar w:fldCharType="end"/>
      </w:r>
    </w:p>
    <w:p w14:paraId="33AAD82F" w14:textId="55A3CC5B" w:rsidR="000F7FCF" w:rsidRDefault="000F7FCF">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_Toc151749056 \h </w:instrText>
      </w:r>
      <w:r>
        <w:rPr>
          <w:noProof/>
        </w:rPr>
      </w:r>
      <w:r>
        <w:rPr>
          <w:noProof/>
        </w:rPr>
        <w:fldChar w:fldCharType="separate"/>
      </w:r>
      <w:r>
        <w:rPr>
          <w:noProof/>
        </w:rPr>
        <w:t>53</w:t>
      </w:r>
      <w:r>
        <w:rPr>
          <w:noProof/>
        </w:rPr>
        <w:fldChar w:fldCharType="end"/>
      </w:r>
    </w:p>
    <w:p w14:paraId="3C343F18" w14:textId="0D820A66" w:rsidR="000F7FCF" w:rsidRDefault="000F7FCF">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_Toc151749057 \h </w:instrText>
      </w:r>
      <w:r>
        <w:rPr>
          <w:noProof/>
        </w:rPr>
      </w:r>
      <w:r>
        <w:rPr>
          <w:noProof/>
        </w:rPr>
        <w:fldChar w:fldCharType="separate"/>
      </w:r>
      <w:r>
        <w:rPr>
          <w:noProof/>
        </w:rPr>
        <w:t>54</w:t>
      </w:r>
      <w:r>
        <w:rPr>
          <w:noProof/>
        </w:rPr>
        <w:fldChar w:fldCharType="end"/>
      </w:r>
    </w:p>
    <w:p w14:paraId="3B654227" w14:textId="59BB474A" w:rsidR="000F7FCF" w:rsidRDefault="000F7FCF">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_Toc151749058 \h </w:instrText>
      </w:r>
      <w:r>
        <w:rPr>
          <w:noProof/>
        </w:rPr>
      </w:r>
      <w:r>
        <w:rPr>
          <w:noProof/>
        </w:rPr>
        <w:fldChar w:fldCharType="separate"/>
      </w:r>
      <w:r>
        <w:rPr>
          <w:noProof/>
        </w:rPr>
        <w:t>54</w:t>
      </w:r>
      <w:r>
        <w:rPr>
          <w:noProof/>
        </w:rPr>
        <w:fldChar w:fldCharType="end"/>
      </w:r>
    </w:p>
    <w:p w14:paraId="36A7A21E" w14:textId="6ADC394A" w:rsidR="000F7FCF" w:rsidRDefault="000F7FCF">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_Toc151749059 \h </w:instrText>
      </w:r>
      <w:r>
        <w:rPr>
          <w:noProof/>
        </w:rPr>
      </w:r>
      <w:r>
        <w:rPr>
          <w:noProof/>
        </w:rPr>
        <w:fldChar w:fldCharType="separate"/>
      </w:r>
      <w:r>
        <w:rPr>
          <w:noProof/>
        </w:rPr>
        <w:t>54</w:t>
      </w:r>
      <w:r>
        <w:rPr>
          <w:noProof/>
        </w:rPr>
        <w:fldChar w:fldCharType="end"/>
      </w:r>
    </w:p>
    <w:p w14:paraId="58032B78" w14:textId="1AC3C905" w:rsidR="000F7FCF" w:rsidRDefault="000F7FCF">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_Toc151749060 \h </w:instrText>
      </w:r>
      <w:r>
        <w:rPr>
          <w:noProof/>
        </w:rPr>
      </w:r>
      <w:r>
        <w:rPr>
          <w:noProof/>
        </w:rPr>
        <w:fldChar w:fldCharType="separate"/>
      </w:r>
      <w:r>
        <w:rPr>
          <w:noProof/>
        </w:rPr>
        <w:t>54</w:t>
      </w:r>
      <w:r>
        <w:rPr>
          <w:noProof/>
        </w:rPr>
        <w:fldChar w:fldCharType="end"/>
      </w:r>
    </w:p>
    <w:p w14:paraId="0CA77AE1" w14:textId="26A3B276" w:rsidR="000F7FCF" w:rsidRDefault="000F7FCF">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_Toc151749061 \h </w:instrText>
      </w:r>
      <w:r>
        <w:rPr>
          <w:noProof/>
        </w:rPr>
      </w:r>
      <w:r>
        <w:rPr>
          <w:noProof/>
        </w:rPr>
        <w:fldChar w:fldCharType="separate"/>
      </w:r>
      <w:r>
        <w:rPr>
          <w:noProof/>
        </w:rPr>
        <w:t>54</w:t>
      </w:r>
      <w:r>
        <w:rPr>
          <w:noProof/>
        </w:rPr>
        <w:fldChar w:fldCharType="end"/>
      </w:r>
    </w:p>
    <w:p w14:paraId="1021CCE1" w14:textId="21C89545" w:rsidR="000F7FCF" w:rsidRDefault="000F7FCF">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_Toc151749062 \h </w:instrText>
      </w:r>
      <w:r>
        <w:rPr>
          <w:noProof/>
        </w:rPr>
      </w:r>
      <w:r>
        <w:rPr>
          <w:noProof/>
        </w:rPr>
        <w:fldChar w:fldCharType="separate"/>
      </w:r>
      <w:r>
        <w:rPr>
          <w:noProof/>
        </w:rPr>
        <w:t>54</w:t>
      </w:r>
      <w:r>
        <w:rPr>
          <w:noProof/>
        </w:rPr>
        <w:fldChar w:fldCharType="end"/>
      </w:r>
    </w:p>
    <w:p w14:paraId="7BBD7D9F" w14:textId="77F26544" w:rsidR="000F7FCF" w:rsidRDefault="000F7FCF">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_Toc151749063 \h </w:instrText>
      </w:r>
      <w:r>
        <w:rPr>
          <w:noProof/>
        </w:rPr>
      </w:r>
      <w:r>
        <w:rPr>
          <w:noProof/>
        </w:rPr>
        <w:fldChar w:fldCharType="separate"/>
      </w:r>
      <w:r>
        <w:rPr>
          <w:noProof/>
        </w:rPr>
        <w:t>54</w:t>
      </w:r>
      <w:r>
        <w:rPr>
          <w:noProof/>
        </w:rPr>
        <w:fldChar w:fldCharType="end"/>
      </w:r>
    </w:p>
    <w:p w14:paraId="2F892B35" w14:textId="54A5B53A" w:rsidR="000F7FCF" w:rsidRDefault="000F7FCF">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_Toc151749064 \h </w:instrText>
      </w:r>
      <w:r>
        <w:rPr>
          <w:noProof/>
        </w:rPr>
      </w:r>
      <w:r>
        <w:rPr>
          <w:noProof/>
        </w:rPr>
        <w:fldChar w:fldCharType="separate"/>
      </w:r>
      <w:r>
        <w:rPr>
          <w:noProof/>
        </w:rPr>
        <w:t>54</w:t>
      </w:r>
      <w:r>
        <w:rPr>
          <w:noProof/>
        </w:rPr>
        <w:fldChar w:fldCharType="end"/>
      </w:r>
    </w:p>
    <w:p w14:paraId="3C4B6034" w14:textId="71A424CA" w:rsidR="000F7FCF" w:rsidRDefault="000F7FCF">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_Toc151749065 \h </w:instrText>
      </w:r>
      <w:r>
        <w:rPr>
          <w:noProof/>
        </w:rPr>
      </w:r>
      <w:r>
        <w:rPr>
          <w:noProof/>
        </w:rPr>
        <w:fldChar w:fldCharType="separate"/>
      </w:r>
      <w:r>
        <w:rPr>
          <w:noProof/>
        </w:rPr>
        <w:t>54</w:t>
      </w:r>
      <w:r>
        <w:rPr>
          <w:noProof/>
        </w:rPr>
        <w:fldChar w:fldCharType="end"/>
      </w:r>
    </w:p>
    <w:p w14:paraId="32B67D76" w14:textId="69B81B31" w:rsidR="000F7FCF" w:rsidRDefault="000F7FCF">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_Toc151749066 \h </w:instrText>
      </w:r>
      <w:r>
        <w:rPr>
          <w:noProof/>
        </w:rPr>
      </w:r>
      <w:r>
        <w:rPr>
          <w:noProof/>
        </w:rPr>
        <w:fldChar w:fldCharType="separate"/>
      </w:r>
      <w:r>
        <w:rPr>
          <w:noProof/>
        </w:rPr>
        <w:t>54</w:t>
      </w:r>
      <w:r>
        <w:rPr>
          <w:noProof/>
        </w:rPr>
        <w:fldChar w:fldCharType="end"/>
      </w:r>
    </w:p>
    <w:p w14:paraId="1DF7F827" w14:textId="4359650F" w:rsidR="000F7FCF" w:rsidRDefault="000F7FCF">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_Toc151749067 \h </w:instrText>
      </w:r>
      <w:r>
        <w:rPr>
          <w:noProof/>
        </w:rPr>
      </w:r>
      <w:r>
        <w:rPr>
          <w:noProof/>
        </w:rPr>
        <w:fldChar w:fldCharType="separate"/>
      </w:r>
      <w:r>
        <w:rPr>
          <w:noProof/>
        </w:rPr>
        <w:t>55</w:t>
      </w:r>
      <w:r>
        <w:rPr>
          <w:noProof/>
        </w:rPr>
        <w:fldChar w:fldCharType="end"/>
      </w:r>
    </w:p>
    <w:p w14:paraId="4CF7B34E" w14:textId="5BEEDEF3" w:rsidR="000F7FCF" w:rsidRDefault="000F7FCF">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_Toc151749068 \h </w:instrText>
      </w:r>
      <w:r>
        <w:rPr>
          <w:noProof/>
        </w:rPr>
      </w:r>
      <w:r>
        <w:rPr>
          <w:noProof/>
        </w:rPr>
        <w:fldChar w:fldCharType="separate"/>
      </w:r>
      <w:r>
        <w:rPr>
          <w:noProof/>
        </w:rPr>
        <w:t>55</w:t>
      </w:r>
      <w:r>
        <w:rPr>
          <w:noProof/>
        </w:rPr>
        <w:fldChar w:fldCharType="end"/>
      </w:r>
    </w:p>
    <w:p w14:paraId="55A68795" w14:textId="51B50B78" w:rsidR="000F7FCF" w:rsidRDefault="000F7FCF">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_Toc151749069 \h </w:instrText>
      </w:r>
      <w:r>
        <w:rPr>
          <w:noProof/>
        </w:rPr>
      </w:r>
      <w:r>
        <w:rPr>
          <w:noProof/>
        </w:rPr>
        <w:fldChar w:fldCharType="separate"/>
      </w:r>
      <w:r>
        <w:rPr>
          <w:noProof/>
        </w:rPr>
        <w:t>55</w:t>
      </w:r>
      <w:r>
        <w:rPr>
          <w:noProof/>
        </w:rPr>
        <w:fldChar w:fldCharType="end"/>
      </w:r>
    </w:p>
    <w:p w14:paraId="70AC4D92" w14:textId="522709E5" w:rsidR="000F7FCF" w:rsidRDefault="000F7FCF">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_Toc151749070 \h </w:instrText>
      </w:r>
      <w:r>
        <w:rPr>
          <w:noProof/>
        </w:rPr>
      </w:r>
      <w:r>
        <w:rPr>
          <w:noProof/>
        </w:rPr>
        <w:fldChar w:fldCharType="separate"/>
      </w:r>
      <w:r>
        <w:rPr>
          <w:noProof/>
        </w:rPr>
        <w:t>55</w:t>
      </w:r>
      <w:r>
        <w:rPr>
          <w:noProof/>
        </w:rPr>
        <w:fldChar w:fldCharType="end"/>
      </w:r>
    </w:p>
    <w:p w14:paraId="1D28D034" w14:textId="3261987E" w:rsidR="000F7FCF" w:rsidRDefault="000F7FCF">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_Toc151749071 \h </w:instrText>
      </w:r>
      <w:r>
        <w:rPr>
          <w:noProof/>
        </w:rPr>
      </w:r>
      <w:r>
        <w:rPr>
          <w:noProof/>
        </w:rPr>
        <w:fldChar w:fldCharType="separate"/>
      </w:r>
      <w:r>
        <w:rPr>
          <w:noProof/>
        </w:rPr>
        <w:t>55</w:t>
      </w:r>
      <w:r>
        <w:rPr>
          <w:noProof/>
        </w:rPr>
        <w:fldChar w:fldCharType="end"/>
      </w:r>
    </w:p>
    <w:p w14:paraId="41C81F9A" w14:textId="50AFF1BA" w:rsidR="000F7FCF" w:rsidRDefault="000F7FCF">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_Toc151749072 \h </w:instrText>
      </w:r>
      <w:r>
        <w:rPr>
          <w:noProof/>
        </w:rPr>
      </w:r>
      <w:r>
        <w:rPr>
          <w:noProof/>
        </w:rPr>
        <w:fldChar w:fldCharType="separate"/>
      </w:r>
      <w:r>
        <w:rPr>
          <w:noProof/>
        </w:rPr>
        <w:t>56</w:t>
      </w:r>
      <w:r>
        <w:rPr>
          <w:noProof/>
        </w:rPr>
        <w:fldChar w:fldCharType="end"/>
      </w:r>
    </w:p>
    <w:p w14:paraId="35712014" w14:textId="2AC8A13F" w:rsidR="000F7FCF" w:rsidRDefault="000F7FCF">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_Toc151749073 \h </w:instrText>
      </w:r>
      <w:r>
        <w:rPr>
          <w:noProof/>
        </w:rPr>
      </w:r>
      <w:r>
        <w:rPr>
          <w:noProof/>
        </w:rPr>
        <w:fldChar w:fldCharType="separate"/>
      </w:r>
      <w:r>
        <w:rPr>
          <w:noProof/>
        </w:rPr>
        <w:t>57</w:t>
      </w:r>
      <w:r>
        <w:rPr>
          <w:noProof/>
        </w:rPr>
        <w:fldChar w:fldCharType="end"/>
      </w:r>
    </w:p>
    <w:p w14:paraId="4FE85D88" w14:textId="4EDE659F" w:rsidR="000F7FCF" w:rsidRDefault="000F7FCF">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_Toc151749074 \h </w:instrText>
      </w:r>
      <w:r>
        <w:rPr>
          <w:noProof/>
        </w:rPr>
      </w:r>
      <w:r>
        <w:rPr>
          <w:noProof/>
        </w:rPr>
        <w:fldChar w:fldCharType="separate"/>
      </w:r>
      <w:r>
        <w:rPr>
          <w:noProof/>
        </w:rPr>
        <w:t>57</w:t>
      </w:r>
      <w:r>
        <w:rPr>
          <w:noProof/>
        </w:rPr>
        <w:fldChar w:fldCharType="end"/>
      </w:r>
    </w:p>
    <w:p w14:paraId="20590213" w14:textId="1EC3AC36" w:rsidR="000F7FCF" w:rsidRDefault="000F7FCF">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_Toc151749075 \h </w:instrText>
      </w:r>
      <w:r>
        <w:rPr>
          <w:noProof/>
        </w:rPr>
      </w:r>
      <w:r>
        <w:rPr>
          <w:noProof/>
        </w:rPr>
        <w:fldChar w:fldCharType="separate"/>
      </w:r>
      <w:r>
        <w:rPr>
          <w:noProof/>
        </w:rPr>
        <w:t>57</w:t>
      </w:r>
      <w:r>
        <w:rPr>
          <w:noProof/>
        </w:rPr>
        <w:fldChar w:fldCharType="end"/>
      </w:r>
    </w:p>
    <w:p w14:paraId="11B15A50" w14:textId="1E7F81C8" w:rsidR="000F7FCF" w:rsidRDefault="000F7FCF">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_Toc151749076 \h </w:instrText>
      </w:r>
      <w:r>
        <w:rPr>
          <w:noProof/>
        </w:rPr>
      </w:r>
      <w:r>
        <w:rPr>
          <w:noProof/>
        </w:rPr>
        <w:fldChar w:fldCharType="separate"/>
      </w:r>
      <w:r>
        <w:rPr>
          <w:noProof/>
        </w:rPr>
        <w:t>57</w:t>
      </w:r>
      <w:r>
        <w:rPr>
          <w:noProof/>
        </w:rPr>
        <w:fldChar w:fldCharType="end"/>
      </w:r>
    </w:p>
    <w:p w14:paraId="5BE26682" w14:textId="33047EBC" w:rsidR="000F7FCF" w:rsidRDefault="000F7FCF">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_Toc151749077 \h </w:instrText>
      </w:r>
      <w:r>
        <w:rPr>
          <w:noProof/>
        </w:rPr>
      </w:r>
      <w:r>
        <w:rPr>
          <w:noProof/>
        </w:rPr>
        <w:fldChar w:fldCharType="separate"/>
      </w:r>
      <w:r>
        <w:rPr>
          <w:noProof/>
        </w:rPr>
        <w:t>57</w:t>
      </w:r>
      <w:r>
        <w:rPr>
          <w:noProof/>
        </w:rPr>
        <w:fldChar w:fldCharType="end"/>
      </w:r>
    </w:p>
    <w:p w14:paraId="178372F4" w14:textId="3ABADB16" w:rsidR="000F7FCF" w:rsidRDefault="000F7FCF">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_Toc151749078 \h </w:instrText>
      </w:r>
      <w:r>
        <w:rPr>
          <w:noProof/>
        </w:rPr>
      </w:r>
      <w:r>
        <w:rPr>
          <w:noProof/>
        </w:rPr>
        <w:fldChar w:fldCharType="separate"/>
      </w:r>
      <w:r>
        <w:rPr>
          <w:noProof/>
        </w:rPr>
        <w:t>57</w:t>
      </w:r>
      <w:r>
        <w:rPr>
          <w:noProof/>
        </w:rPr>
        <w:fldChar w:fldCharType="end"/>
      </w:r>
    </w:p>
    <w:p w14:paraId="28DDB96F" w14:textId="1DE562BC" w:rsidR="000F7FCF" w:rsidRDefault="000F7FCF">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_Toc151749079 \h </w:instrText>
      </w:r>
      <w:r>
        <w:rPr>
          <w:noProof/>
        </w:rPr>
      </w:r>
      <w:r>
        <w:rPr>
          <w:noProof/>
        </w:rPr>
        <w:fldChar w:fldCharType="separate"/>
      </w:r>
      <w:r>
        <w:rPr>
          <w:noProof/>
        </w:rPr>
        <w:t>58</w:t>
      </w:r>
      <w:r>
        <w:rPr>
          <w:noProof/>
        </w:rPr>
        <w:fldChar w:fldCharType="end"/>
      </w:r>
    </w:p>
    <w:p w14:paraId="5D1F930A" w14:textId="04E5CA6F" w:rsidR="000F7FCF" w:rsidRDefault="000F7FCF">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_Toc151749080 \h </w:instrText>
      </w:r>
      <w:r>
        <w:rPr>
          <w:noProof/>
        </w:rPr>
      </w:r>
      <w:r>
        <w:rPr>
          <w:noProof/>
        </w:rPr>
        <w:fldChar w:fldCharType="separate"/>
      </w:r>
      <w:r>
        <w:rPr>
          <w:noProof/>
        </w:rPr>
        <w:t>58</w:t>
      </w:r>
      <w:r>
        <w:rPr>
          <w:noProof/>
        </w:rPr>
        <w:fldChar w:fldCharType="end"/>
      </w:r>
    </w:p>
    <w:p w14:paraId="1F58DDEC" w14:textId="4A0E0C1A" w:rsidR="000F7FCF" w:rsidRDefault="000F7FCF">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_Toc151749081 \h </w:instrText>
      </w:r>
      <w:r>
        <w:rPr>
          <w:noProof/>
        </w:rPr>
      </w:r>
      <w:r>
        <w:rPr>
          <w:noProof/>
        </w:rPr>
        <w:fldChar w:fldCharType="separate"/>
      </w:r>
      <w:r>
        <w:rPr>
          <w:noProof/>
        </w:rPr>
        <w:t>58</w:t>
      </w:r>
      <w:r>
        <w:rPr>
          <w:noProof/>
        </w:rPr>
        <w:fldChar w:fldCharType="end"/>
      </w:r>
    </w:p>
    <w:p w14:paraId="2F4660CE" w14:textId="31A7A770" w:rsidR="000F7FCF" w:rsidRDefault="000F7FCF">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_Toc151749082 \h </w:instrText>
      </w:r>
      <w:r>
        <w:rPr>
          <w:noProof/>
        </w:rPr>
      </w:r>
      <w:r>
        <w:rPr>
          <w:noProof/>
        </w:rPr>
        <w:fldChar w:fldCharType="separate"/>
      </w:r>
      <w:r>
        <w:rPr>
          <w:noProof/>
        </w:rPr>
        <w:t>59</w:t>
      </w:r>
      <w:r>
        <w:rPr>
          <w:noProof/>
        </w:rPr>
        <w:fldChar w:fldCharType="end"/>
      </w:r>
    </w:p>
    <w:p w14:paraId="39FC8FE9" w14:textId="07228FFC" w:rsidR="000F7FCF" w:rsidRDefault="000F7FCF">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_Toc151749083 \h </w:instrText>
      </w:r>
      <w:r>
        <w:rPr>
          <w:noProof/>
        </w:rPr>
      </w:r>
      <w:r>
        <w:rPr>
          <w:noProof/>
        </w:rPr>
        <w:fldChar w:fldCharType="separate"/>
      </w:r>
      <w:r>
        <w:rPr>
          <w:noProof/>
        </w:rPr>
        <w:t>59</w:t>
      </w:r>
      <w:r>
        <w:rPr>
          <w:noProof/>
        </w:rPr>
        <w:fldChar w:fldCharType="end"/>
      </w:r>
    </w:p>
    <w:p w14:paraId="2929A5A7" w14:textId="77C59A29" w:rsidR="000F7FCF" w:rsidRDefault="000F7FCF">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_Toc151749084 \h </w:instrText>
      </w:r>
      <w:r>
        <w:rPr>
          <w:noProof/>
        </w:rPr>
      </w:r>
      <w:r>
        <w:rPr>
          <w:noProof/>
        </w:rPr>
        <w:fldChar w:fldCharType="separate"/>
      </w:r>
      <w:r>
        <w:rPr>
          <w:noProof/>
        </w:rPr>
        <w:t>59</w:t>
      </w:r>
      <w:r>
        <w:rPr>
          <w:noProof/>
        </w:rPr>
        <w:fldChar w:fldCharType="end"/>
      </w:r>
    </w:p>
    <w:p w14:paraId="3DC4C080" w14:textId="4554CA4A" w:rsidR="000F7FCF" w:rsidRDefault="000F7FCF">
      <w:pPr>
        <w:pStyle w:val="TOC3"/>
        <w:rPr>
          <w:rFonts w:asciiTheme="minorHAnsi" w:eastAsiaTheme="minorEastAsia" w:hAnsiTheme="minorHAnsi" w:cstheme="minorBidi"/>
          <w:noProof/>
          <w:kern w:val="2"/>
          <w:sz w:val="21"/>
          <w:szCs w:val="22"/>
          <w:lang w:val="en-US" w:eastAsia="zh-CN"/>
        </w:rPr>
      </w:pPr>
      <w:r w:rsidRPr="00520FD4">
        <w:rPr>
          <w:noProof/>
          <w:lang w:val="en-US"/>
        </w:rPr>
        <w:t>5.2.5</w:t>
      </w:r>
      <w:r>
        <w:rPr>
          <w:rFonts w:asciiTheme="minorHAnsi" w:eastAsiaTheme="minorEastAsia" w:hAnsiTheme="minorHAnsi" w:cstheme="minorBidi"/>
          <w:noProof/>
          <w:kern w:val="2"/>
          <w:sz w:val="21"/>
          <w:szCs w:val="22"/>
          <w:lang w:val="en-US" w:eastAsia="zh-CN"/>
        </w:rPr>
        <w:tab/>
      </w:r>
      <w:r w:rsidRPr="00520FD4">
        <w:rPr>
          <w:noProof/>
          <w:lang w:val="en-US"/>
        </w:rPr>
        <w:t>Notifications</w:t>
      </w:r>
      <w:r>
        <w:rPr>
          <w:noProof/>
        </w:rPr>
        <w:tab/>
      </w:r>
      <w:r>
        <w:rPr>
          <w:noProof/>
        </w:rPr>
        <w:fldChar w:fldCharType="begin"/>
      </w:r>
      <w:r>
        <w:rPr>
          <w:noProof/>
        </w:rPr>
        <w:instrText xml:space="preserve"> PAGEREF _Toc151749085 \h </w:instrText>
      </w:r>
      <w:r>
        <w:rPr>
          <w:noProof/>
        </w:rPr>
      </w:r>
      <w:r>
        <w:rPr>
          <w:noProof/>
        </w:rPr>
        <w:fldChar w:fldCharType="separate"/>
      </w:r>
      <w:r>
        <w:rPr>
          <w:noProof/>
        </w:rPr>
        <w:t>59</w:t>
      </w:r>
      <w:r>
        <w:rPr>
          <w:noProof/>
        </w:rPr>
        <w:fldChar w:fldCharType="end"/>
      </w:r>
    </w:p>
    <w:p w14:paraId="4019B741" w14:textId="64B75524" w:rsidR="000F7FCF" w:rsidRDefault="000F7FCF">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_Toc151749086 \h </w:instrText>
      </w:r>
      <w:r>
        <w:rPr>
          <w:noProof/>
        </w:rPr>
      </w:r>
      <w:r>
        <w:rPr>
          <w:noProof/>
        </w:rPr>
        <w:fldChar w:fldCharType="separate"/>
      </w:r>
      <w:r>
        <w:rPr>
          <w:noProof/>
        </w:rPr>
        <w:t>60</w:t>
      </w:r>
      <w:r>
        <w:rPr>
          <w:noProof/>
        </w:rPr>
        <w:fldChar w:fldCharType="end"/>
      </w:r>
    </w:p>
    <w:p w14:paraId="359820C4" w14:textId="2B7B066C" w:rsidR="000F7FCF" w:rsidRDefault="000F7FCF">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_Toc151749087 \h </w:instrText>
      </w:r>
      <w:r>
        <w:rPr>
          <w:noProof/>
        </w:rPr>
      </w:r>
      <w:r>
        <w:rPr>
          <w:noProof/>
        </w:rPr>
        <w:fldChar w:fldCharType="separate"/>
      </w:r>
      <w:r>
        <w:rPr>
          <w:noProof/>
        </w:rPr>
        <w:t>60</w:t>
      </w:r>
      <w:r>
        <w:rPr>
          <w:noProof/>
        </w:rPr>
        <w:fldChar w:fldCharType="end"/>
      </w:r>
    </w:p>
    <w:p w14:paraId="282DC51D" w14:textId="552DEDC8"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5.2.6.2</w:t>
      </w:r>
      <w:r>
        <w:rPr>
          <w:rFonts w:asciiTheme="minorHAnsi" w:eastAsiaTheme="minorEastAsia" w:hAnsiTheme="minorHAnsi" w:cstheme="minorBidi"/>
          <w:noProof/>
          <w:kern w:val="2"/>
          <w:sz w:val="21"/>
          <w:szCs w:val="22"/>
          <w:lang w:val="en-US" w:eastAsia="zh-CN"/>
        </w:rPr>
        <w:tab/>
      </w:r>
      <w:r w:rsidRPr="00520FD4">
        <w:rPr>
          <w:noProof/>
          <w:lang w:val="en-US"/>
        </w:rPr>
        <w:t>Structured data types</w:t>
      </w:r>
      <w:r>
        <w:rPr>
          <w:noProof/>
        </w:rPr>
        <w:tab/>
      </w:r>
      <w:r>
        <w:rPr>
          <w:noProof/>
        </w:rPr>
        <w:fldChar w:fldCharType="begin"/>
      </w:r>
      <w:r>
        <w:rPr>
          <w:noProof/>
        </w:rPr>
        <w:instrText xml:space="preserve"> PAGEREF _Toc151749088 \h </w:instrText>
      </w:r>
      <w:r>
        <w:rPr>
          <w:noProof/>
        </w:rPr>
      </w:r>
      <w:r>
        <w:rPr>
          <w:noProof/>
        </w:rPr>
        <w:fldChar w:fldCharType="separate"/>
      </w:r>
      <w:r>
        <w:rPr>
          <w:noProof/>
        </w:rPr>
        <w:t>60</w:t>
      </w:r>
      <w:r>
        <w:rPr>
          <w:noProof/>
        </w:rPr>
        <w:fldChar w:fldCharType="end"/>
      </w:r>
    </w:p>
    <w:p w14:paraId="7EEFAF11" w14:textId="3371FD8C" w:rsidR="000F7FCF" w:rsidRDefault="000F7FCF">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_Toc151749089 \h </w:instrText>
      </w:r>
      <w:r>
        <w:rPr>
          <w:noProof/>
        </w:rPr>
      </w:r>
      <w:r>
        <w:rPr>
          <w:noProof/>
        </w:rPr>
        <w:fldChar w:fldCharType="separate"/>
      </w:r>
      <w:r>
        <w:rPr>
          <w:noProof/>
        </w:rPr>
        <w:t>60</w:t>
      </w:r>
      <w:r>
        <w:rPr>
          <w:noProof/>
        </w:rPr>
        <w:fldChar w:fldCharType="end"/>
      </w:r>
    </w:p>
    <w:p w14:paraId="4C1C0E98" w14:textId="77D976E8" w:rsidR="000F7FCF" w:rsidRDefault="000F7FCF">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_Toc151749090 \h </w:instrText>
      </w:r>
      <w:r>
        <w:rPr>
          <w:noProof/>
        </w:rPr>
      </w:r>
      <w:r>
        <w:rPr>
          <w:noProof/>
        </w:rPr>
        <w:fldChar w:fldCharType="separate"/>
      </w:r>
      <w:r>
        <w:rPr>
          <w:noProof/>
        </w:rPr>
        <w:t>61</w:t>
      </w:r>
      <w:r>
        <w:rPr>
          <w:noProof/>
        </w:rPr>
        <w:fldChar w:fldCharType="end"/>
      </w:r>
    </w:p>
    <w:p w14:paraId="6B68BAF4" w14:textId="2D5336C4" w:rsidR="000F7FCF" w:rsidRDefault="000F7FCF">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_Toc151749091 \h </w:instrText>
      </w:r>
      <w:r>
        <w:rPr>
          <w:noProof/>
        </w:rPr>
      </w:r>
      <w:r>
        <w:rPr>
          <w:noProof/>
        </w:rPr>
        <w:fldChar w:fldCharType="separate"/>
      </w:r>
      <w:r>
        <w:rPr>
          <w:noProof/>
        </w:rPr>
        <w:t>61</w:t>
      </w:r>
      <w:r>
        <w:rPr>
          <w:noProof/>
        </w:rPr>
        <w:fldChar w:fldCharType="end"/>
      </w:r>
    </w:p>
    <w:p w14:paraId="2BD90566" w14:textId="5E20CA9F" w:rsidR="000F7FCF" w:rsidRDefault="000F7FCF">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_Toc151749092 \h </w:instrText>
      </w:r>
      <w:r>
        <w:rPr>
          <w:noProof/>
        </w:rPr>
      </w:r>
      <w:r>
        <w:rPr>
          <w:noProof/>
        </w:rPr>
        <w:fldChar w:fldCharType="separate"/>
      </w:r>
      <w:r>
        <w:rPr>
          <w:noProof/>
        </w:rPr>
        <w:t>61</w:t>
      </w:r>
      <w:r>
        <w:rPr>
          <w:noProof/>
        </w:rPr>
        <w:fldChar w:fldCharType="end"/>
      </w:r>
    </w:p>
    <w:p w14:paraId="3FB0DD1E" w14:textId="6CA394D0" w:rsidR="000F7FCF" w:rsidRDefault="000F7FCF">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_Toc151749093 \h </w:instrText>
      </w:r>
      <w:r>
        <w:rPr>
          <w:noProof/>
        </w:rPr>
      </w:r>
      <w:r>
        <w:rPr>
          <w:noProof/>
        </w:rPr>
        <w:fldChar w:fldCharType="separate"/>
      </w:r>
      <w:r>
        <w:rPr>
          <w:noProof/>
        </w:rPr>
        <w:t>62</w:t>
      </w:r>
      <w:r>
        <w:rPr>
          <w:noProof/>
        </w:rPr>
        <w:fldChar w:fldCharType="end"/>
      </w:r>
    </w:p>
    <w:p w14:paraId="7F1F912D" w14:textId="593C5AAA" w:rsidR="000F7FCF" w:rsidRDefault="000F7FCF">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_Toc151749094 \h </w:instrText>
      </w:r>
      <w:r>
        <w:rPr>
          <w:noProof/>
        </w:rPr>
      </w:r>
      <w:r>
        <w:rPr>
          <w:noProof/>
        </w:rPr>
        <w:fldChar w:fldCharType="separate"/>
      </w:r>
      <w:r>
        <w:rPr>
          <w:noProof/>
        </w:rPr>
        <w:t>62</w:t>
      </w:r>
      <w:r>
        <w:rPr>
          <w:noProof/>
        </w:rPr>
        <w:fldChar w:fldCharType="end"/>
      </w:r>
    </w:p>
    <w:p w14:paraId="79115DE9" w14:textId="6516AF47" w:rsidR="000F7FCF" w:rsidRDefault="000F7FCF">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_Toc151749095 \h </w:instrText>
      </w:r>
      <w:r>
        <w:rPr>
          <w:noProof/>
        </w:rPr>
      </w:r>
      <w:r>
        <w:rPr>
          <w:noProof/>
        </w:rPr>
        <w:fldChar w:fldCharType="separate"/>
      </w:r>
      <w:r>
        <w:rPr>
          <w:noProof/>
        </w:rPr>
        <w:t>62</w:t>
      </w:r>
      <w:r>
        <w:rPr>
          <w:noProof/>
        </w:rPr>
        <w:fldChar w:fldCharType="end"/>
      </w:r>
    </w:p>
    <w:p w14:paraId="2A4CA982" w14:textId="23E05B36"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t>5.2.6.3</w:t>
      </w:r>
      <w:r>
        <w:rPr>
          <w:rFonts w:asciiTheme="minorHAnsi" w:eastAsiaTheme="minorEastAsia" w:hAnsiTheme="minorHAnsi" w:cstheme="minorBidi"/>
          <w:noProof/>
          <w:kern w:val="2"/>
          <w:sz w:val="21"/>
          <w:szCs w:val="22"/>
          <w:lang w:val="en-US" w:eastAsia="zh-CN"/>
        </w:rPr>
        <w:tab/>
      </w:r>
      <w:r w:rsidRPr="00520FD4">
        <w:rPr>
          <w:noProof/>
          <w:lang w:val="en-US"/>
        </w:rPr>
        <w:t>Simple data types and enumerations</w:t>
      </w:r>
      <w:r>
        <w:rPr>
          <w:noProof/>
        </w:rPr>
        <w:tab/>
      </w:r>
      <w:r>
        <w:rPr>
          <w:noProof/>
        </w:rPr>
        <w:fldChar w:fldCharType="begin"/>
      </w:r>
      <w:r>
        <w:rPr>
          <w:noProof/>
        </w:rPr>
        <w:instrText xml:space="preserve"> PAGEREF _Toc151749096 \h </w:instrText>
      </w:r>
      <w:r>
        <w:rPr>
          <w:noProof/>
        </w:rPr>
      </w:r>
      <w:r>
        <w:rPr>
          <w:noProof/>
        </w:rPr>
        <w:fldChar w:fldCharType="separate"/>
      </w:r>
      <w:r>
        <w:rPr>
          <w:noProof/>
        </w:rPr>
        <w:t>62</w:t>
      </w:r>
      <w:r>
        <w:rPr>
          <w:noProof/>
        </w:rPr>
        <w:fldChar w:fldCharType="end"/>
      </w:r>
    </w:p>
    <w:p w14:paraId="5A0FAF6D" w14:textId="4D77C661" w:rsidR="000F7FCF" w:rsidRDefault="000F7FCF">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_Toc151749097 \h </w:instrText>
      </w:r>
      <w:r>
        <w:rPr>
          <w:noProof/>
        </w:rPr>
      </w:r>
      <w:r>
        <w:rPr>
          <w:noProof/>
        </w:rPr>
        <w:fldChar w:fldCharType="separate"/>
      </w:r>
      <w:r>
        <w:rPr>
          <w:noProof/>
        </w:rPr>
        <w:t>62</w:t>
      </w:r>
      <w:r>
        <w:rPr>
          <w:noProof/>
        </w:rPr>
        <w:fldChar w:fldCharType="end"/>
      </w:r>
    </w:p>
    <w:p w14:paraId="26C9C237" w14:textId="7FAB1B41" w:rsidR="000F7FCF" w:rsidRDefault="000F7FCF">
      <w:pPr>
        <w:pStyle w:val="TOC4"/>
        <w:rPr>
          <w:rFonts w:asciiTheme="minorHAnsi" w:eastAsiaTheme="minorEastAsia" w:hAnsiTheme="minorHAnsi" w:cstheme="minorBidi"/>
          <w:noProof/>
          <w:kern w:val="2"/>
          <w:sz w:val="21"/>
          <w:szCs w:val="22"/>
          <w:lang w:val="en-US" w:eastAsia="zh-CN"/>
        </w:rPr>
      </w:pPr>
      <w:r w:rsidRPr="00520FD4">
        <w:rPr>
          <w:noProof/>
          <w:lang w:val="en-US"/>
        </w:rPr>
        <w:lastRenderedPageBreak/>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_Toc151749098 \h </w:instrText>
      </w:r>
      <w:r>
        <w:rPr>
          <w:noProof/>
        </w:rPr>
      </w:r>
      <w:r>
        <w:rPr>
          <w:noProof/>
        </w:rPr>
        <w:fldChar w:fldCharType="separate"/>
      </w:r>
      <w:r>
        <w:rPr>
          <w:noProof/>
        </w:rPr>
        <w:t>63</w:t>
      </w:r>
      <w:r>
        <w:rPr>
          <w:noProof/>
        </w:rPr>
        <w:fldChar w:fldCharType="end"/>
      </w:r>
    </w:p>
    <w:p w14:paraId="252C74C0" w14:textId="008BDD97" w:rsidR="000F7FCF" w:rsidRDefault="000F7FCF">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_Toc151749099 \h </w:instrText>
      </w:r>
      <w:r>
        <w:rPr>
          <w:noProof/>
        </w:rPr>
      </w:r>
      <w:r>
        <w:rPr>
          <w:noProof/>
        </w:rPr>
        <w:fldChar w:fldCharType="separate"/>
      </w:r>
      <w:r>
        <w:rPr>
          <w:noProof/>
        </w:rPr>
        <w:t>63</w:t>
      </w:r>
      <w:r>
        <w:rPr>
          <w:noProof/>
        </w:rPr>
        <w:fldChar w:fldCharType="end"/>
      </w:r>
    </w:p>
    <w:p w14:paraId="3587A924" w14:textId="7FBB716B" w:rsidR="000F7FCF" w:rsidRDefault="000F7FCF">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_Toc151749100 \h </w:instrText>
      </w:r>
      <w:r>
        <w:rPr>
          <w:noProof/>
        </w:rPr>
      </w:r>
      <w:r>
        <w:rPr>
          <w:noProof/>
        </w:rPr>
        <w:fldChar w:fldCharType="separate"/>
      </w:r>
      <w:r>
        <w:rPr>
          <w:noProof/>
        </w:rPr>
        <w:t>63</w:t>
      </w:r>
      <w:r>
        <w:rPr>
          <w:noProof/>
        </w:rPr>
        <w:fldChar w:fldCharType="end"/>
      </w:r>
    </w:p>
    <w:p w14:paraId="3070972E" w14:textId="4B0777E0" w:rsidR="000F7FCF" w:rsidRDefault="000F7FCF">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_Toc151749101 \h </w:instrText>
      </w:r>
      <w:r>
        <w:rPr>
          <w:noProof/>
        </w:rPr>
      </w:r>
      <w:r>
        <w:rPr>
          <w:noProof/>
        </w:rPr>
        <w:fldChar w:fldCharType="separate"/>
      </w:r>
      <w:r>
        <w:rPr>
          <w:noProof/>
        </w:rPr>
        <w:t>63</w:t>
      </w:r>
      <w:r>
        <w:rPr>
          <w:noProof/>
        </w:rPr>
        <w:fldChar w:fldCharType="end"/>
      </w:r>
    </w:p>
    <w:p w14:paraId="6A649607" w14:textId="2F0A8F69" w:rsidR="000F7FCF" w:rsidRDefault="000F7FCF">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_Toc151749102 \h </w:instrText>
      </w:r>
      <w:r>
        <w:rPr>
          <w:noProof/>
        </w:rPr>
      </w:r>
      <w:r>
        <w:rPr>
          <w:noProof/>
        </w:rPr>
        <w:fldChar w:fldCharType="separate"/>
      </w:r>
      <w:r>
        <w:rPr>
          <w:noProof/>
        </w:rPr>
        <w:t>63</w:t>
      </w:r>
      <w:r>
        <w:rPr>
          <w:noProof/>
        </w:rPr>
        <w:fldChar w:fldCharType="end"/>
      </w:r>
    </w:p>
    <w:p w14:paraId="2FDC6DF9" w14:textId="2AF5F966" w:rsidR="000F7FCF" w:rsidRDefault="000F7FCF">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_Toc151749103 \h </w:instrText>
      </w:r>
      <w:r>
        <w:rPr>
          <w:noProof/>
        </w:rPr>
      </w:r>
      <w:r>
        <w:rPr>
          <w:noProof/>
        </w:rPr>
        <w:fldChar w:fldCharType="separate"/>
      </w:r>
      <w:r>
        <w:rPr>
          <w:noProof/>
        </w:rPr>
        <w:t>63</w:t>
      </w:r>
      <w:r>
        <w:rPr>
          <w:noProof/>
        </w:rPr>
        <w:fldChar w:fldCharType="end"/>
      </w:r>
    </w:p>
    <w:p w14:paraId="3673C4B8" w14:textId="65F870FB" w:rsidR="000F7FCF" w:rsidRDefault="000F7FCF">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_Toc151749104 \h </w:instrText>
      </w:r>
      <w:r>
        <w:rPr>
          <w:noProof/>
        </w:rPr>
      </w:r>
      <w:r>
        <w:rPr>
          <w:noProof/>
        </w:rPr>
        <w:fldChar w:fldCharType="separate"/>
      </w:r>
      <w:r>
        <w:rPr>
          <w:noProof/>
        </w:rPr>
        <w:t>63</w:t>
      </w:r>
      <w:r>
        <w:rPr>
          <w:noProof/>
        </w:rPr>
        <w:fldChar w:fldCharType="end"/>
      </w:r>
    </w:p>
    <w:p w14:paraId="124EA9D4" w14:textId="67A7E31E"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_Toc151749105 \h </w:instrText>
      </w:r>
      <w:r>
        <w:rPr>
          <w:noProof/>
        </w:rPr>
      </w:r>
      <w:r>
        <w:rPr>
          <w:noProof/>
        </w:rPr>
        <w:fldChar w:fldCharType="separate"/>
      </w:r>
      <w:r>
        <w:rPr>
          <w:noProof/>
        </w:rPr>
        <w:t>65</w:t>
      </w:r>
      <w:r>
        <w:rPr>
          <w:noProof/>
        </w:rPr>
        <w:fldChar w:fldCharType="end"/>
      </w:r>
    </w:p>
    <w:p w14:paraId="6ED5DB77" w14:textId="52294ACF" w:rsidR="000F7FCF" w:rsidRDefault="000F7FCF">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_Toc151749106 \h </w:instrText>
      </w:r>
      <w:r>
        <w:rPr>
          <w:noProof/>
        </w:rPr>
      </w:r>
      <w:r>
        <w:rPr>
          <w:noProof/>
        </w:rPr>
        <w:fldChar w:fldCharType="separate"/>
      </w:r>
      <w:r>
        <w:rPr>
          <w:noProof/>
        </w:rPr>
        <w:t>65</w:t>
      </w:r>
      <w:r>
        <w:rPr>
          <w:noProof/>
        </w:rPr>
        <w:fldChar w:fldCharType="end"/>
      </w:r>
    </w:p>
    <w:p w14:paraId="1D515FF1" w14:textId="5E8C5256" w:rsidR="000F7FCF" w:rsidRDefault="000F7FCF">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_Toc151749107 \h </w:instrText>
      </w:r>
      <w:r>
        <w:rPr>
          <w:noProof/>
        </w:rPr>
      </w:r>
      <w:r>
        <w:rPr>
          <w:noProof/>
        </w:rPr>
        <w:fldChar w:fldCharType="separate"/>
      </w:r>
      <w:r>
        <w:rPr>
          <w:noProof/>
        </w:rPr>
        <w:t>65</w:t>
      </w:r>
      <w:r>
        <w:rPr>
          <w:noProof/>
        </w:rPr>
        <w:fldChar w:fldCharType="end"/>
      </w:r>
    </w:p>
    <w:p w14:paraId="55DA4FD4" w14:textId="281B1D5D" w:rsidR="000F7FCF" w:rsidRDefault="000F7FCF">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_Toc151749108 \h </w:instrText>
      </w:r>
      <w:r>
        <w:rPr>
          <w:noProof/>
        </w:rPr>
      </w:r>
      <w:r>
        <w:rPr>
          <w:noProof/>
        </w:rPr>
        <w:fldChar w:fldCharType="separate"/>
      </w:r>
      <w:r>
        <w:rPr>
          <w:noProof/>
        </w:rPr>
        <w:t>77</w:t>
      </w:r>
      <w:r>
        <w:rPr>
          <w:noProof/>
        </w:rPr>
        <w:fldChar w:fldCharType="end"/>
      </w:r>
    </w:p>
    <w:p w14:paraId="33356975" w14:textId="0CA56F73" w:rsidR="000F7FCF" w:rsidRDefault="000F7FCF">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_Toc151749109 \h </w:instrText>
      </w:r>
      <w:r>
        <w:rPr>
          <w:noProof/>
        </w:rPr>
      </w:r>
      <w:r>
        <w:rPr>
          <w:noProof/>
        </w:rPr>
        <w:fldChar w:fldCharType="separate"/>
      </w:r>
      <w:r>
        <w:rPr>
          <w:noProof/>
        </w:rPr>
        <w:t>83</w:t>
      </w:r>
      <w:r>
        <w:rPr>
          <w:noProof/>
        </w:rPr>
        <w:fldChar w:fldCharType="end"/>
      </w:r>
    </w:p>
    <w:p w14:paraId="15FB20EE" w14:textId="2533651A" w:rsidR="00E9750A" w:rsidRDefault="00C07B96">
      <w: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5174892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6B51FD0" w14:textId="77777777" w:rsidR="00E9750A" w:rsidRDefault="00A16F12">
      <w:r>
        <w:t xml:space="preserve">This Technical </w:t>
      </w:r>
      <w:bookmarkStart w:id="31" w:name="spectype3"/>
      <w:r>
        <w:t>Specification</w:t>
      </w:r>
      <w:bookmarkEnd w:id="31"/>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 xml:space="preserve">the second digit is incremented for all changes of substance, </w:t>
      </w:r>
      <w:proofErr w:type="gramStart"/>
      <w:r>
        <w:t>i.e.</w:t>
      </w:r>
      <w:proofErr w:type="gramEnd"/>
      <w:r>
        <w:t xml:space="preserv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w:t>
      </w:r>
      <w:proofErr w:type="gramStart"/>
      <w:r>
        <w:t>is</w:t>
      </w:r>
      <w:proofErr w:type="gramEnd"/>
      <w:r>
        <w:t>" and "is not" do not indicate requirements.</w:t>
      </w:r>
    </w:p>
    <w:p w14:paraId="61416DF6" w14:textId="77777777" w:rsidR="00E9750A" w:rsidRDefault="00A16F12">
      <w:pPr>
        <w:pStyle w:val="1"/>
      </w:pPr>
      <w:bookmarkStart w:id="32" w:name="introduction"/>
      <w:bookmarkStart w:id="33" w:name="_Toc72766412"/>
      <w:bookmarkStart w:id="34" w:name="_Toc72766985"/>
      <w:bookmarkStart w:id="35" w:name="_Toc120681534"/>
      <w:bookmarkStart w:id="36" w:name="_Toc94020309"/>
      <w:bookmarkStart w:id="37" w:name="_Toc89426524"/>
      <w:bookmarkStart w:id="38" w:name="_Toc97037716"/>
      <w:bookmarkStart w:id="39" w:name="_Toc36812100"/>
      <w:bookmarkStart w:id="40" w:name="_Toc35971369"/>
      <w:bookmarkStart w:id="41" w:name="_Toc73042437"/>
      <w:bookmarkStart w:id="42" w:name="_Toc97034839"/>
      <w:bookmarkStart w:id="43" w:name="_Toc112937838"/>
      <w:bookmarkStart w:id="44" w:name="_Toc114134595"/>
      <w:bookmarkStart w:id="45" w:name="_Toc100939925"/>
      <w:bookmarkStart w:id="46" w:name="_Toc81242781"/>
      <w:bookmarkStart w:id="47" w:name="_Toc104546791"/>
      <w:bookmarkStart w:id="48" w:name="_Toc133434721"/>
      <w:bookmarkStart w:id="49" w:name="_Toc138693904"/>
      <w:bookmarkStart w:id="50" w:name="_Toc148535614"/>
      <w:bookmarkStart w:id="51" w:name="_Toc151748921"/>
      <w:bookmarkEnd w:id="32"/>
      <w:r>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2" w:name="_Toc112937839"/>
      <w:bookmarkStart w:id="53" w:name="_Toc81242782"/>
      <w:bookmarkStart w:id="54" w:name="_Toc104546792"/>
      <w:bookmarkStart w:id="55" w:name="_Toc120681535"/>
      <w:bookmarkStart w:id="56" w:name="_Toc94020310"/>
      <w:bookmarkStart w:id="57" w:name="_Toc114134596"/>
      <w:bookmarkStart w:id="58" w:name="_Toc72766986"/>
      <w:bookmarkStart w:id="59" w:name="_Toc510696578"/>
      <w:bookmarkStart w:id="60" w:name="_Toc89426525"/>
      <w:bookmarkStart w:id="61" w:name="_Toc36812101"/>
      <w:bookmarkStart w:id="62" w:name="_Toc97037717"/>
      <w:bookmarkStart w:id="63" w:name="_Toc72766413"/>
      <w:bookmarkStart w:id="64" w:name="_Toc73042438"/>
      <w:bookmarkStart w:id="65" w:name="_Toc35971370"/>
      <w:bookmarkStart w:id="66" w:name="_Toc97034840"/>
      <w:bookmarkStart w:id="67" w:name="_Toc100939926"/>
      <w:bookmarkStart w:id="68" w:name="_Toc133434722"/>
      <w:bookmarkStart w:id="69" w:name="_Toc138693905"/>
      <w:bookmarkStart w:id="70" w:name="_Toc148535615"/>
      <w:bookmarkStart w:id="71" w:name="_Toc151748922"/>
      <w:r>
        <w:lastRenderedPageBreak/>
        <w:t>1</w:t>
      </w:r>
      <w:r>
        <w:tab/>
        <w:t>Scope</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2" w:name="_Toc35971371"/>
      <w:bookmarkStart w:id="73" w:name="_Toc36812102"/>
      <w:bookmarkStart w:id="74" w:name="_Toc72766414"/>
      <w:bookmarkStart w:id="75" w:name="_Toc510696579"/>
      <w:bookmarkStart w:id="76" w:name="_Toc72766987"/>
      <w:bookmarkStart w:id="77" w:name="_Toc94020311"/>
      <w:bookmarkStart w:id="78" w:name="_Toc73042439"/>
      <w:bookmarkStart w:id="79" w:name="_Toc81242783"/>
      <w:bookmarkStart w:id="80" w:name="_Toc97034841"/>
      <w:bookmarkStart w:id="81" w:name="_Toc120681536"/>
      <w:bookmarkStart w:id="82" w:name="_Toc89426526"/>
      <w:bookmarkStart w:id="83" w:name="_Toc114134597"/>
      <w:bookmarkStart w:id="84" w:name="_Toc112937840"/>
      <w:bookmarkStart w:id="85" w:name="_Toc97037718"/>
      <w:bookmarkStart w:id="86" w:name="_Toc100939927"/>
      <w:bookmarkStart w:id="87" w:name="_Toc104546793"/>
      <w:bookmarkStart w:id="88" w:name="_Toc133434723"/>
      <w:bookmarkStart w:id="89" w:name="_Toc138693906"/>
      <w:bookmarkStart w:id="90" w:name="_Toc148535616"/>
      <w:bookmarkStart w:id="91" w:name="_Toc151748923"/>
      <w:r>
        <w:t>2</w:t>
      </w:r>
      <w:r>
        <w:tab/>
        <w:t>References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2" w:name="OLE_LINK1"/>
      <w:bookmarkStart w:id="93" w:name="OLE_LINK4"/>
      <w:bookmarkStart w:id="94" w:name="OLE_LINK2"/>
      <w:bookmarkStart w:id="95"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2"/>
    <w:bookmarkEnd w:id="93"/>
    <w:bookmarkEnd w:id="94"/>
    <w:bookmarkEnd w:id="95"/>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96" w:name="_Hlk494379671"/>
      <w:r>
        <w:t>Session Management Event Exposure</w:t>
      </w:r>
      <w:bookmarkEnd w:id="96"/>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97" w:name="_Toc97034842"/>
      <w:bookmarkStart w:id="98" w:name="_Toc120681537"/>
      <w:bookmarkStart w:id="99" w:name="_Toc36812103"/>
      <w:bookmarkStart w:id="100" w:name="_Toc72766988"/>
      <w:bookmarkStart w:id="101" w:name="_Toc72766415"/>
      <w:bookmarkStart w:id="102" w:name="_Toc104546794"/>
      <w:bookmarkStart w:id="103" w:name="_Toc100939928"/>
      <w:bookmarkStart w:id="104" w:name="_Toc73042440"/>
      <w:bookmarkStart w:id="105" w:name="_Toc97037719"/>
      <w:bookmarkStart w:id="106" w:name="_Toc89426527"/>
      <w:bookmarkStart w:id="107" w:name="_Toc114134598"/>
      <w:bookmarkStart w:id="108" w:name="_Toc94020312"/>
      <w:bookmarkStart w:id="109" w:name="_Toc35971372"/>
      <w:bookmarkStart w:id="110" w:name="_Toc510696580"/>
      <w:bookmarkStart w:id="111" w:name="_Toc81242784"/>
      <w:bookmarkStart w:id="112"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 w:name="_Toc133434724"/>
      <w:bookmarkStart w:id="114" w:name="_Toc138693907"/>
      <w:bookmarkStart w:id="115" w:name="_Toc148535617"/>
      <w:bookmarkStart w:id="116" w:name="_Toc151748924"/>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r>
        <w:t>3</w:t>
      </w:r>
      <w:r>
        <w:tab/>
        <w:t>Definitions, symbols and 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B01A31" w14:textId="77777777" w:rsidR="00E9750A" w:rsidRDefault="00A16F12">
      <w:pPr>
        <w:pStyle w:val="21"/>
      </w:pPr>
      <w:bookmarkStart w:id="117" w:name="_Toc72766416"/>
      <w:bookmarkStart w:id="118" w:name="_Toc94020313"/>
      <w:bookmarkStart w:id="119" w:name="_Toc114134599"/>
      <w:bookmarkStart w:id="120" w:name="_Toc72766989"/>
      <w:bookmarkStart w:id="121" w:name="_Toc35971373"/>
      <w:bookmarkStart w:id="122" w:name="_Toc73042441"/>
      <w:bookmarkStart w:id="123" w:name="_Toc112937842"/>
      <w:bookmarkStart w:id="124" w:name="_Toc120681538"/>
      <w:bookmarkStart w:id="125" w:name="_Toc97037720"/>
      <w:bookmarkStart w:id="126" w:name="_Toc510696581"/>
      <w:bookmarkStart w:id="127" w:name="_Toc100939929"/>
      <w:bookmarkStart w:id="128" w:name="_Toc104546795"/>
      <w:bookmarkStart w:id="129" w:name="_Toc89426528"/>
      <w:bookmarkStart w:id="130" w:name="_Toc36812104"/>
      <w:bookmarkStart w:id="131" w:name="_Toc97034843"/>
      <w:bookmarkStart w:id="132" w:name="_Toc81242785"/>
      <w:bookmarkStart w:id="133" w:name="_Toc133434725"/>
      <w:bookmarkStart w:id="134" w:name="_Toc138693908"/>
      <w:bookmarkStart w:id="135" w:name="_Toc148535618"/>
      <w:bookmarkStart w:id="136" w:name="_Toc151748925"/>
      <w:r>
        <w:t>3.1</w:t>
      </w:r>
      <w: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E9A609" w14:textId="77777777" w:rsidR="00E9750A" w:rsidRDefault="00A16F12">
      <w:bookmarkStart w:id="137" w:name="_Toc35971374"/>
      <w:bookmarkStart w:id="138" w:name="_Toc510696582"/>
      <w:bookmarkStart w:id="139" w:name="_Toc97034844"/>
      <w:bookmarkStart w:id="140" w:name="_Toc94020314"/>
      <w:bookmarkStart w:id="141" w:name="_Toc81242786"/>
      <w:bookmarkStart w:id="142" w:name="_Toc72766417"/>
      <w:bookmarkStart w:id="143" w:name="_Toc72766990"/>
      <w:bookmarkStart w:id="144" w:name="_Toc100939930"/>
      <w:bookmarkStart w:id="145" w:name="_Toc104546796"/>
      <w:bookmarkStart w:id="146" w:name="_Toc97037721"/>
      <w:bookmarkStart w:id="147" w:name="_Toc112937843"/>
      <w:bookmarkStart w:id="148" w:name="_Toc73042442"/>
      <w:bookmarkStart w:id="149" w:name="_Toc36812105"/>
      <w:bookmarkStart w:id="150" w:name="_Toc114134600"/>
      <w:bookmarkStart w:id="151" w:name="_Toc89426529"/>
      <w:r>
        <w:t xml:space="preserve">For the purposes of the present document, the terms and definitions given in </w:t>
      </w:r>
      <w:bookmarkStart w:id="152" w:name="OLE_LINK6"/>
      <w:bookmarkStart w:id="153" w:name="OLE_LINK7"/>
      <w:bookmarkStart w:id="154" w:name="OLE_LINK8"/>
      <w:r>
        <w:t xml:space="preserve">3GPP </w:t>
      </w:r>
      <w:bookmarkEnd w:id="152"/>
      <w:bookmarkEnd w:id="153"/>
      <w:bookmarkEnd w:id="154"/>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55" w:name="_Toc120681539"/>
      <w:bookmarkStart w:id="156" w:name="_Toc133434726"/>
      <w:bookmarkStart w:id="157" w:name="_Toc138693909"/>
      <w:bookmarkStart w:id="158" w:name="_Toc148535619"/>
      <w:bookmarkStart w:id="159" w:name="_Toc151748926"/>
      <w:r>
        <w:t>3.2</w:t>
      </w:r>
      <w:r>
        <w:tab/>
        <w:t>Symbols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5"/>
      <w:bookmarkEnd w:id="156"/>
      <w:bookmarkEnd w:id="157"/>
      <w:bookmarkEnd w:id="158"/>
      <w:bookmarkEnd w:id="15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0" w:name="_Toc112937844"/>
      <w:bookmarkStart w:id="161" w:name="_Toc104546797"/>
      <w:bookmarkStart w:id="162" w:name="_Toc100939931"/>
      <w:bookmarkStart w:id="163" w:name="_Toc81242787"/>
      <w:bookmarkStart w:id="164" w:name="_Toc36812106"/>
      <w:bookmarkStart w:id="165" w:name="_Toc114134601"/>
      <w:bookmarkStart w:id="166" w:name="_Toc89426530"/>
      <w:bookmarkStart w:id="167" w:name="_Toc94020315"/>
      <w:bookmarkStart w:id="168" w:name="_Toc97037722"/>
      <w:bookmarkStart w:id="169" w:name="_Toc73042443"/>
      <w:bookmarkStart w:id="170" w:name="_Toc35971375"/>
      <w:bookmarkStart w:id="171" w:name="_Toc510696583"/>
      <w:bookmarkStart w:id="172" w:name="_Toc97034845"/>
      <w:bookmarkStart w:id="173" w:name="_Toc120681540"/>
      <w:bookmarkStart w:id="174" w:name="_Toc72766991"/>
      <w:bookmarkStart w:id="175" w:name="_Toc72766418"/>
      <w:bookmarkStart w:id="176" w:name="_Toc133434727"/>
      <w:bookmarkStart w:id="177" w:name="_Toc138693910"/>
      <w:bookmarkStart w:id="178" w:name="_Toc148535620"/>
      <w:bookmarkStart w:id="179" w:name="_Toc151748927"/>
      <w:r>
        <w:t>3.3</w:t>
      </w:r>
      <w:r>
        <w:tab/>
        <w:t>Abbreviations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0" w:name="_Toc35971377"/>
      <w:bookmarkStart w:id="181" w:name="_Toc36812108"/>
      <w:bookmarkStart w:id="182" w:name="_Toc510696585"/>
      <w:bookmarkStart w:id="183" w:name="_Toc114134602"/>
      <w:bookmarkStart w:id="184" w:name="_Toc94020316"/>
      <w:bookmarkStart w:id="185" w:name="_Toc120681541"/>
      <w:bookmarkStart w:id="186" w:name="_Toc72766992"/>
      <w:bookmarkStart w:id="187" w:name="_Toc97034846"/>
      <w:bookmarkStart w:id="188" w:name="_Toc104546798"/>
      <w:bookmarkStart w:id="189" w:name="_Toc73042444"/>
      <w:bookmarkStart w:id="190" w:name="_Toc97037723"/>
      <w:bookmarkStart w:id="191" w:name="_Toc112937845"/>
      <w:bookmarkStart w:id="192" w:name="_Toc72766419"/>
      <w:bookmarkStart w:id="193" w:name="_Toc81242788"/>
      <w:bookmarkStart w:id="194" w:name="_Toc89426531"/>
      <w:bookmarkStart w:id="195"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96" w:name="_Toc133434728"/>
      <w:bookmarkStart w:id="197" w:name="_Toc138693911"/>
      <w:bookmarkStart w:id="198" w:name="_Toc148535621"/>
      <w:bookmarkStart w:id="199" w:name="_Toc151748928"/>
      <w:r>
        <w:lastRenderedPageBreak/>
        <w:t>4</w:t>
      </w:r>
      <w:r>
        <w:tab/>
        <w:t xml:space="preserve">Services offered by the </w:t>
      </w:r>
      <w:bookmarkEnd w:id="180"/>
      <w:bookmarkEnd w:id="181"/>
      <w:bookmarkEnd w:id="182"/>
      <w:r>
        <w:t>ADRF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5E0619E" w14:textId="77777777" w:rsidR="00E9750A" w:rsidRDefault="00A16F12">
      <w:pPr>
        <w:pStyle w:val="21"/>
      </w:pPr>
      <w:bookmarkStart w:id="200" w:name="_Toc36812109"/>
      <w:bookmarkStart w:id="201" w:name="_Toc97034847"/>
      <w:bookmarkStart w:id="202" w:name="_Toc72766993"/>
      <w:bookmarkStart w:id="203" w:name="_Toc510696586"/>
      <w:bookmarkStart w:id="204" w:name="_Toc97037724"/>
      <w:bookmarkStart w:id="205" w:name="_Toc94020317"/>
      <w:bookmarkStart w:id="206" w:name="_Toc81242789"/>
      <w:bookmarkStart w:id="207" w:name="_Toc72766420"/>
      <w:bookmarkStart w:id="208" w:name="_Toc100939933"/>
      <w:bookmarkStart w:id="209" w:name="_Toc112937846"/>
      <w:bookmarkStart w:id="210" w:name="_Toc114134603"/>
      <w:bookmarkStart w:id="211" w:name="_Toc89426532"/>
      <w:bookmarkStart w:id="212" w:name="_Toc104546799"/>
      <w:bookmarkStart w:id="213" w:name="_Toc120681542"/>
      <w:bookmarkStart w:id="214" w:name="_Toc35971378"/>
      <w:bookmarkStart w:id="215" w:name="_Toc73042445"/>
      <w:bookmarkStart w:id="216" w:name="_Toc133434729"/>
      <w:bookmarkStart w:id="217" w:name="_Toc138693912"/>
      <w:bookmarkStart w:id="218" w:name="_Toc148535622"/>
      <w:bookmarkStart w:id="219" w:name="_Toc151748929"/>
      <w:r>
        <w:t>4.1</w:t>
      </w:r>
      <w:r>
        <w:tab/>
        <w:t>Introduction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A4BA4ED" w14:textId="2F9C761D" w:rsidR="00832B49" w:rsidRDefault="00832B49" w:rsidP="000E2DCF">
      <w:pPr>
        <w:rPr>
          <w:lang w:eastAsia="zh-CN"/>
        </w:rPr>
      </w:pPr>
      <w:bookmarkStart w:id="220" w:name="_Toc94020318"/>
      <w:bookmarkStart w:id="221" w:name="_Toc73042446"/>
      <w:bookmarkStart w:id="222" w:name="_Toc81242790"/>
      <w:bookmarkStart w:id="223" w:name="_Toc89426533"/>
      <w:bookmarkStart w:id="224" w:name="_Toc72766421"/>
      <w:bookmarkStart w:id="225" w:name="_Toc72766994"/>
      <w:bookmarkStart w:id="226" w:name="_Toc114134604"/>
      <w:bookmarkStart w:id="227" w:name="_Toc112937847"/>
      <w:bookmarkStart w:id="228" w:name="_Toc100939934"/>
      <w:bookmarkStart w:id="229" w:name="_Toc120681543"/>
      <w:bookmarkStart w:id="230" w:name="_Toc97034848"/>
      <w:bookmarkStart w:id="231" w:name="_Toc97037725"/>
      <w:bookmarkStart w:id="232" w:name="_Toc104546800"/>
      <w:bookmarkStart w:id="233" w:name="_Toc133434730"/>
      <w:bookmarkStart w:id="23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w:t>
      </w:r>
      <w:proofErr w:type="gramStart"/>
      <w:r>
        <w:t>e.g.</w:t>
      </w:r>
      <w:proofErr w:type="gramEnd"/>
      <w:r>
        <w:t xml:space="preserve">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0A78A3">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35" w:name="_Toc148535623"/>
      <w:bookmarkStart w:id="236" w:name="_Toc151748930"/>
      <w:r>
        <w:lastRenderedPageBreak/>
        <w:t>4.2</w:t>
      </w:r>
      <w:r>
        <w:tab/>
        <w:t>Nadrf_DataManagement Service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306E1D9" w14:textId="77777777" w:rsidR="00E9750A" w:rsidRDefault="00A16F12">
      <w:pPr>
        <w:pStyle w:val="31"/>
      </w:pPr>
      <w:bookmarkStart w:id="237" w:name="_Toc114134605"/>
      <w:bookmarkStart w:id="238" w:name="_Toc120681544"/>
      <w:bookmarkStart w:id="239" w:name="_Toc100939935"/>
      <w:bookmarkStart w:id="240" w:name="_Toc112937848"/>
      <w:bookmarkStart w:id="241" w:name="_Toc104546801"/>
      <w:bookmarkStart w:id="242" w:name="_Toc97037726"/>
      <w:bookmarkStart w:id="243" w:name="_Toc73042447"/>
      <w:bookmarkStart w:id="244" w:name="_Toc97034849"/>
      <w:bookmarkStart w:id="245" w:name="_Toc72766422"/>
      <w:bookmarkStart w:id="246" w:name="_Toc81242791"/>
      <w:bookmarkStart w:id="247" w:name="_Toc94020319"/>
      <w:bookmarkStart w:id="248" w:name="_Toc72766995"/>
      <w:bookmarkStart w:id="249" w:name="_Toc89426534"/>
      <w:bookmarkStart w:id="250" w:name="_Toc133434731"/>
      <w:bookmarkStart w:id="251" w:name="_Toc138693914"/>
      <w:bookmarkStart w:id="252" w:name="_Toc148535624"/>
      <w:bookmarkStart w:id="253" w:name="_Toc151748931"/>
      <w:r>
        <w:t>4.2.1</w:t>
      </w:r>
      <w:r>
        <w:tab/>
        <w:t>Service Description</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5A131680" w14:textId="77777777" w:rsidR="00E9750A" w:rsidRDefault="00A16F12">
      <w:pPr>
        <w:pStyle w:val="41"/>
      </w:pPr>
      <w:bookmarkStart w:id="254" w:name="_Toc50031910"/>
      <w:bookmarkStart w:id="255" w:name="_Toc51762830"/>
      <w:bookmarkStart w:id="256" w:name="_Toc94020320"/>
      <w:bookmarkStart w:id="257" w:name="_Toc81244729"/>
      <w:bookmarkStart w:id="258" w:name="_Toc120681545"/>
      <w:bookmarkStart w:id="259" w:name="_Toc100939936"/>
      <w:bookmarkStart w:id="260" w:name="_Toc36102395"/>
      <w:bookmarkStart w:id="261" w:name="_Toc34266224"/>
      <w:bookmarkStart w:id="262" w:name="_Toc97037727"/>
      <w:bookmarkStart w:id="263" w:name="_Toc114134606"/>
      <w:bookmarkStart w:id="264" w:name="_Toc43563437"/>
      <w:bookmarkStart w:id="265" w:name="_Toc89426535"/>
      <w:bookmarkStart w:id="266" w:name="_Toc73564345"/>
      <w:bookmarkStart w:id="267" w:name="_Toc56640897"/>
      <w:bookmarkStart w:id="268" w:name="_Toc112937849"/>
      <w:bookmarkStart w:id="269" w:name="_Toc97034850"/>
      <w:bookmarkStart w:id="270" w:name="_Toc45133980"/>
      <w:bookmarkStart w:id="271" w:name="_Toc66231733"/>
      <w:bookmarkStart w:id="272" w:name="_Toc68168894"/>
      <w:bookmarkStart w:id="273" w:name="_Toc59017865"/>
      <w:bookmarkStart w:id="274" w:name="_Toc28012754"/>
      <w:bookmarkStart w:id="275" w:name="_Toc70550540"/>
      <w:bookmarkStart w:id="276" w:name="_Toc104546802"/>
      <w:bookmarkStart w:id="277" w:name="_Toc133434732"/>
      <w:bookmarkStart w:id="278" w:name="_Toc138693915"/>
      <w:bookmarkStart w:id="279" w:name="_Toc148535625"/>
      <w:bookmarkStart w:id="280" w:name="_Toc151748932"/>
      <w:r>
        <w:t>4.2.</w:t>
      </w:r>
      <w:r>
        <w:rPr>
          <w:rFonts w:hint="eastAsia"/>
          <w:lang w:eastAsia="zh-CN"/>
        </w:rPr>
        <w:t>1</w:t>
      </w:r>
      <w:r>
        <w:rPr>
          <w:lang w:eastAsia="zh-CN"/>
        </w:rPr>
        <w:t>.1</w:t>
      </w:r>
      <w:r>
        <w:tab/>
      </w:r>
      <w:r>
        <w:rPr>
          <w:rFonts w:hint="eastAsia"/>
          <w:lang w:eastAsia="zh-CN"/>
        </w:rPr>
        <w:t>Overview</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C4FD1B4" w14:textId="77777777" w:rsidR="00832B49" w:rsidRDefault="00832B49" w:rsidP="00832B49">
      <w:bookmarkStart w:id="281" w:name="_Toc89426536"/>
      <w:bookmarkStart w:id="282" w:name="_Toc94020321"/>
      <w:bookmarkStart w:id="283" w:name="_Toc97034851"/>
      <w:bookmarkStart w:id="284" w:name="_Toc97037728"/>
      <w:bookmarkStart w:id="285" w:name="_Toc100939937"/>
      <w:bookmarkStart w:id="286" w:name="_Toc104546803"/>
      <w:bookmarkStart w:id="287" w:name="_Toc112937850"/>
      <w:bookmarkStart w:id="288" w:name="_Toc114134607"/>
      <w:bookmarkStart w:id="289" w:name="_Toc120681546"/>
      <w:bookmarkStart w:id="290" w:name="_Toc50031911"/>
      <w:bookmarkStart w:id="291" w:name="_Toc43563438"/>
      <w:bookmarkStart w:id="292" w:name="_Toc34266225"/>
      <w:bookmarkStart w:id="293" w:name="_Toc28012755"/>
      <w:bookmarkStart w:id="294" w:name="_Toc45133981"/>
      <w:bookmarkStart w:id="295" w:name="_Toc36102396"/>
      <w:bookmarkStart w:id="296" w:name="_Toc70550541"/>
      <w:bookmarkStart w:id="297" w:name="_Toc59017866"/>
      <w:bookmarkStart w:id="298" w:name="_Toc68168895"/>
      <w:bookmarkStart w:id="299" w:name="_Toc66231734"/>
      <w:bookmarkStart w:id="300" w:name="_Toc81244730"/>
      <w:bookmarkStart w:id="301" w:name="_Toc73564346"/>
      <w:bookmarkStart w:id="302" w:name="_Toc56640898"/>
      <w:bookmarkStart w:id="303" w:name="_Toc51762831"/>
      <w:bookmarkStart w:id="304" w:name="_Toc133434733"/>
      <w:bookmarkStart w:id="305" w:name="_Toc138693916"/>
      <w:bookmarkStart w:id="306" w:name="_Toc148535626"/>
      <w:bookmarkStart w:id="307" w:name="_Toc151748933"/>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0D44F1AE"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8F8636C"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r>
        <w:t>4.2.</w:t>
      </w:r>
      <w:r>
        <w:rPr>
          <w:rFonts w:hint="eastAsia"/>
        </w:rPr>
        <w:t>1</w:t>
      </w:r>
      <w:r>
        <w:t>.2</w:t>
      </w:r>
      <w:r>
        <w:rPr>
          <w:rFonts w:hint="eastAsia"/>
        </w:rPr>
        <w:tab/>
      </w:r>
      <w:r>
        <w:t>Service Architecture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017DBA">
      <w:pPr>
        <w:pStyle w:val="TH"/>
        <w:rPr>
          <w:lang w:val="en-US" w:eastAsia="zh-CN"/>
        </w:rPr>
      </w:pPr>
      <w:r>
        <w:rPr>
          <w:noProof/>
        </w:rPr>
        <w:object w:dxaOrig="4800" w:dyaOrig="2124" w14:anchorId="5B93101E">
          <v:shape id="_x0000_i1026" type="#_x0000_t75" alt="" style="width:240pt;height:106.8pt;mso-width-percent:0;mso-height-percent:0;mso-width-percent:0;mso-height-percent:0" o:ole="">
            <v:imagedata r:id="rId12" o:title=""/>
          </v:shape>
          <o:OLEObject Type="Embed" ProgID="Visio.Drawing.15" ShapeID="_x0000_i1026" DrawAspect="Content" ObjectID="_177134969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017DBA">
      <w:pPr>
        <w:pStyle w:val="TH"/>
        <w:rPr>
          <w:b w:val="0"/>
          <w:lang w:val="en-US" w:eastAsia="zh-CN"/>
        </w:rPr>
      </w:pPr>
      <w:r>
        <w:rPr>
          <w:noProof/>
        </w:rPr>
        <w:object w:dxaOrig="5304" w:dyaOrig="2388" w14:anchorId="3C00A62F">
          <v:shape id="_x0000_i1027" type="#_x0000_t75" alt="" style="width:265.8pt;height:119.4pt;mso-width-percent:0;mso-height-percent:0;mso-width-percent:0;mso-height-percent:0" o:ole="">
            <v:imagedata r:id="rId14" o:title=""/>
          </v:shape>
          <o:OLEObject Type="Embed" ProgID="Visio.Drawing.15" ShapeID="_x0000_i1027" DrawAspect="Content" ObjectID="_1771349691" r:id="rId15"/>
        </w:object>
      </w:r>
    </w:p>
    <w:p w14:paraId="5E8CC08C" w14:textId="77777777" w:rsidR="00E9750A" w:rsidRDefault="00A16F12">
      <w:pPr>
        <w:pStyle w:val="TF"/>
      </w:pPr>
      <w:r>
        <w:t xml:space="preserve">Figure 4.2.1.2-2: </w:t>
      </w:r>
      <w:bookmarkStart w:id="308" w:name="_Hlk68599672"/>
      <w:r>
        <w:t xml:space="preserve">Nadrf_DataManagement service </w:t>
      </w:r>
      <w:bookmarkEnd w:id="308"/>
      <w:r>
        <w:t>architecture, reference point representation</w:t>
      </w:r>
    </w:p>
    <w:p w14:paraId="58C3AFF9" w14:textId="77777777" w:rsidR="00E9750A" w:rsidRDefault="00A16F12">
      <w:pPr>
        <w:pStyle w:val="41"/>
        <w:rPr>
          <w:lang w:val="en-US"/>
        </w:rPr>
      </w:pPr>
      <w:bookmarkStart w:id="309" w:name="_Toc28012756"/>
      <w:bookmarkStart w:id="310" w:name="_Toc34266226"/>
      <w:bookmarkStart w:id="311" w:name="_Toc36102397"/>
      <w:bookmarkStart w:id="312" w:name="_Toc43563439"/>
      <w:bookmarkStart w:id="313" w:name="_Toc45133982"/>
      <w:bookmarkStart w:id="314" w:name="_Toc50031912"/>
      <w:bookmarkStart w:id="315" w:name="_Toc51762832"/>
      <w:bookmarkStart w:id="316" w:name="_Toc56640899"/>
      <w:bookmarkStart w:id="317" w:name="_Toc59017867"/>
      <w:bookmarkStart w:id="318" w:name="_Toc66231735"/>
      <w:bookmarkStart w:id="319" w:name="_Toc68168896"/>
      <w:bookmarkStart w:id="320" w:name="_Toc70550542"/>
      <w:bookmarkStart w:id="321" w:name="_Toc73564347"/>
      <w:bookmarkStart w:id="322" w:name="_Toc81244731"/>
      <w:bookmarkStart w:id="323" w:name="_Toc89426537"/>
      <w:bookmarkStart w:id="324" w:name="_Toc94020322"/>
      <w:bookmarkStart w:id="325" w:name="_Toc97034852"/>
      <w:bookmarkStart w:id="326" w:name="_Toc97037729"/>
      <w:bookmarkStart w:id="327" w:name="_Toc100939938"/>
      <w:bookmarkStart w:id="328" w:name="_Toc104546804"/>
      <w:bookmarkStart w:id="329" w:name="_Toc112937851"/>
      <w:bookmarkStart w:id="330" w:name="_Toc114134608"/>
      <w:bookmarkStart w:id="331" w:name="_Toc120681547"/>
      <w:bookmarkStart w:id="332" w:name="_Toc133434734"/>
      <w:bookmarkStart w:id="333" w:name="_Toc138693917"/>
      <w:bookmarkStart w:id="334" w:name="_Toc148535627"/>
      <w:bookmarkStart w:id="335" w:name="_Toc151748934"/>
      <w:r>
        <w:rPr>
          <w:lang w:val="en-US"/>
        </w:rPr>
        <w:lastRenderedPageBreak/>
        <w:t>4.2.</w:t>
      </w:r>
      <w:r>
        <w:rPr>
          <w:rFonts w:hint="eastAsia"/>
          <w:lang w:val="en-US" w:eastAsia="zh-CN"/>
        </w:rPr>
        <w:t>1.3</w:t>
      </w:r>
      <w:r>
        <w:rPr>
          <w:lang w:val="en-US"/>
        </w:rPr>
        <w:tab/>
        <w:t>Network Functions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42B99F" w14:textId="77777777" w:rsidR="00E9750A" w:rsidRDefault="00A16F12">
      <w:pPr>
        <w:pStyle w:val="50"/>
        <w:rPr>
          <w:lang w:eastAsia="zh-CN"/>
        </w:rPr>
      </w:pPr>
      <w:bookmarkStart w:id="336" w:name="_Toc28012757"/>
      <w:bookmarkStart w:id="337" w:name="_Toc34266227"/>
      <w:bookmarkStart w:id="338" w:name="_Toc36102398"/>
      <w:bookmarkStart w:id="339" w:name="_Toc43563440"/>
      <w:bookmarkStart w:id="340" w:name="_Toc45133983"/>
      <w:bookmarkStart w:id="341" w:name="_Toc50031913"/>
      <w:bookmarkStart w:id="342" w:name="_Toc51762833"/>
      <w:bookmarkStart w:id="343" w:name="_Toc56640900"/>
      <w:bookmarkStart w:id="344" w:name="_Toc59017868"/>
      <w:bookmarkStart w:id="345" w:name="_Toc66231736"/>
      <w:bookmarkStart w:id="346" w:name="_Toc68168897"/>
      <w:bookmarkStart w:id="347" w:name="_Toc70550543"/>
      <w:bookmarkStart w:id="348" w:name="_Toc73564348"/>
      <w:bookmarkStart w:id="349" w:name="_Toc81244732"/>
      <w:bookmarkStart w:id="350" w:name="_Toc89426538"/>
      <w:bookmarkStart w:id="351" w:name="_Toc94020323"/>
      <w:bookmarkStart w:id="352" w:name="_Toc97034853"/>
      <w:bookmarkStart w:id="353" w:name="_Toc97037730"/>
      <w:bookmarkStart w:id="354" w:name="_Toc100939939"/>
      <w:bookmarkStart w:id="355" w:name="_Toc104546805"/>
      <w:bookmarkStart w:id="356" w:name="_Toc112937852"/>
      <w:bookmarkStart w:id="357" w:name="_Toc114134609"/>
      <w:bookmarkStart w:id="358" w:name="_Toc120681548"/>
      <w:bookmarkStart w:id="359" w:name="_Toc133434735"/>
      <w:bookmarkStart w:id="360" w:name="_Toc138693918"/>
      <w:bookmarkStart w:id="361" w:name="_Toc148535628"/>
      <w:bookmarkStart w:id="362" w:name="_Toc151748935"/>
      <w:r>
        <w:t>4.2.</w:t>
      </w:r>
      <w:r>
        <w:rPr>
          <w:rFonts w:hint="eastAsia"/>
          <w:lang w:eastAsia="zh-CN"/>
        </w:rPr>
        <w:t>1.3.1</w:t>
      </w:r>
      <w:r>
        <w:tab/>
      </w:r>
      <w:bookmarkEnd w:id="336"/>
      <w:bookmarkEnd w:id="337"/>
      <w:bookmarkEnd w:id="338"/>
      <w:bookmarkEnd w:id="339"/>
      <w:bookmarkEnd w:id="340"/>
      <w:bookmarkEnd w:id="341"/>
      <w:bookmarkEnd w:id="342"/>
      <w:bookmarkEnd w:id="343"/>
      <w:bookmarkEnd w:id="344"/>
      <w:bookmarkEnd w:id="345"/>
      <w:bookmarkEnd w:id="346"/>
      <w:bookmarkEnd w:id="347"/>
      <w:bookmarkEnd w:id="348"/>
      <w:r>
        <w:t>Analytics Data Repository Function (ADRF)</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CC0D71E" w14:textId="77777777" w:rsidR="00832B49" w:rsidRDefault="00832B49" w:rsidP="00832B49">
      <w:bookmarkStart w:id="363" w:name="_Toc28012758"/>
      <w:bookmarkStart w:id="364" w:name="_Toc34266228"/>
      <w:bookmarkStart w:id="365" w:name="_Toc36102399"/>
      <w:bookmarkStart w:id="366" w:name="_Toc43563441"/>
      <w:bookmarkStart w:id="367" w:name="_Toc45133984"/>
      <w:bookmarkStart w:id="368" w:name="_Toc50031914"/>
      <w:bookmarkStart w:id="369" w:name="_Toc51762834"/>
      <w:bookmarkStart w:id="370" w:name="_Toc56640901"/>
      <w:bookmarkStart w:id="371" w:name="_Toc59017869"/>
      <w:bookmarkStart w:id="372" w:name="_Toc66231737"/>
      <w:bookmarkStart w:id="373" w:name="_Toc68168898"/>
      <w:bookmarkStart w:id="374" w:name="_Toc70550544"/>
      <w:bookmarkStart w:id="375" w:name="_Toc73564349"/>
      <w:bookmarkStart w:id="376" w:name="_Toc81244733"/>
      <w:bookmarkStart w:id="377" w:name="_Toc89426539"/>
      <w:bookmarkStart w:id="378" w:name="_Toc94020324"/>
      <w:bookmarkStart w:id="379" w:name="_Toc97034854"/>
      <w:bookmarkStart w:id="380" w:name="_Toc97037731"/>
      <w:bookmarkStart w:id="381" w:name="_Toc100939940"/>
      <w:bookmarkStart w:id="382" w:name="_Toc104546806"/>
      <w:bookmarkStart w:id="383" w:name="_Toc112937853"/>
      <w:bookmarkStart w:id="384" w:name="_Toc114134610"/>
      <w:bookmarkStart w:id="385" w:name="_Toc120681549"/>
      <w:bookmarkStart w:id="386" w:name="_Toc133434736"/>
      <w:bookmarkStart w:id="387" w:name="_Toc138693919"/>
      <w:bookmarkStart w:id="388" w:name="_Toc148535629"/>
      <w:bookmarkStart w:id="389" w:name="_Toc151748936"/>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r>
        <w:t>4.2.</w:t>
      </w:r>
      <w:r>
        <w:rPr>
          <w:lang w:eastAsia="zh-CN"/>
        </w:rPr>
        <w:t>1.3.2</w:t>
      </w:r>
      <w:r>
        <w:tab/>
      </w:r>
      <w:r>
        <w:rPr>
          <w:lang w:eastAsia="zh-CN"/>
        </w:rPr>
        <w:t>NF Service Consumers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390" w:name="_Toc73042448"/>
      <w:bookmarkStart w:id="391" w:name="_Toc72766996"/>
      <w:bookmarkStart w:id="392" w:name="_Toc72766423"/>
      <w:bookmarkStart w:id="393" w:name="_Toc81242792"/>
      <w:bookmarkStart w:id="394" w:name="_Toc89426540"/>
      <w:bookmarkStart w:id="395" w:name="_Toc94020325"/>
      <w:bookmarkStart w:id="396" w:name="_Toc97034855"/>
      <w:bookmarkStart w:id="397" w:name="_Toc97037732"/>
      <w:bookmarkStart w:id="398" w:name="_Toc100939941"/>
      <w:bookmarkStart w:id="399" w:name="_Toc104546807"/>
      <w:bookmarkStart w:id="400" w:name="_Toc112937854"/>
      <w:bookmarkStart w:id="401" w:name="_Toc114134611"/>
      <w:bookmarkStart w:id="402" w:name="_Toc120681550"/>
      <w:bookmarkStart w:id="403" w:name="_Toc133434737"/>
      <w:bookmarkStart w:id="404" w:name="_Toc138693920"/>
      <w:bookmarkStart w:id="405" w:name="_Toc148535630"/>
      <w:bookmarkStart w:id="406" w:name="_Toc151748937"/>
      <w:r>
        <w:t>4.2.2</w:t>
      </w:r>
      <w:r>
        <w:tab/>
        <w:t>Service Operations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B0C48A1" w14:textId="77777777" w:rsidR="00E9750A" w:rsidRDefault="00A16F12">
      <w:pPr>
        <w:pStyle w:val="41"/>
      </w:pPr>
      <w:bookmarkStart w:id="407" w:name="_Toc72766424"/>
      <w:bookmarkStart w:id="408" w:name="_Toc72766997"/>
      <w:bookmarkStart w:id="409" w:name="_Toc73042449"/>
      <w:bookmarkStart w:id="410" w:name="_Toc81242793"/>
      <w:bookmarkStart w:id="411" w:name="_Toc89426541"/>
      <w:bookmarkStart w:id="412" w:name="_Toc94020326"/>
      <w:bookmarkStart w:id="413" w:name="_Toc97034856"/>
      <w:bookmarkStart w:id="414" w:name="_Toc97037733"/>
      <w:bookmarkStart w:id="415" w:name="_Toc100939942"/>
      <w:bookmarkStart w:id="416" w:name="_Toc104546808"/>
      <w:bookmarkStart w:id="417" w:name="_Toc112937855"/>
      <w:bookmarkStart w:id="418" w:name="_Toc114134612"/>
      <w:bookmarkStart w:id="419" w:name="_Toc120681551"/>
      <w:bookmarkStart w:id="420" w:name="_Toc133434738"/>
      <w:bookmarkStart w:id="421" w:name="_Toc138693921"/>
      <w:bookmarkStart w:id="422" w:name="_Toc148535631"/>
      <w:bookmarkStart w:id="423" w:name="_Toc151748938"/>
      <w:r>
        <w:t>4.2.2.1</w:t>
      </w:r>
      <w:r>
        <w:tab/>
        <w:t>Introduction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24" w:name="_Toc114134613"/>
      <w:bookmarkStart w:id="425" w:name="_Toc120681552"/>
      <w:bookmarkStart w:id="426" w:name="_Toc100939943"/>
      <w:bookmarkStart w:id="427" w:name="_Toc97037734"/>
      <w:bookmarkStart w:id="428" w:name="_Toc112937856"/>
      <w:bookmarkStart w:id="429" w:name="_Toc104546809"/>
      <w:bookmarkStart w:id="430" w:name="_Toc89426542"/>
      <w:bookmarkStart w:id="431" w:name="_Toc94020327"/>
      <w:bookmarkStart w:id="432" w:name="_Toc97034857"/>
      <w:bookmarkStart w:id="433" w:name="_Toc133434739"/>
      <w:bookmarkStart w:id="434" w:name="_Toc138693922"/>
      <w:bookmarkStart w:id="435" w:name="_Toc148535632"/>
      <w:bookmarkStart w:id="436" w:name="_Toc151748939"/>
      <w:bookmarkStart w:id="437" w:name="_Toc67903508"/>
      <w:bookmarkStart w:id="438" w:name="_Toc510696592"/>
      <w:bookmarkStart w:id="439" w:name="_Toc35971384"/>
      <w:bookmarkStart w:id="440" w:name="_Toc73173215"/>
      <w:bookmarkStart w:id="441" w:name="_Toc76110434"/>
      <w:bookmarkStart w:id="442" w:name="_Toc72766425"/>
      <w:bookmarkStart w:id="443" w:name="_Toc35971399"/>
      <w:bookmarkStart w:id="444" w:name="_Toc68594633"/>
      <w:bookmarkStart w:id="445" w:name="_Toc81242794"/>
      <w:bookmarkStart w:id="446" w:name="_Toc72766998"/>
      <w:bookmarkStart w:id="447" w:name="_Toc73042450"/>
      <w:bookmarkStart w:id="448" w:name="_Toc510696608"/>
      <w:r>
        <w:lastRenderedPageBreak/>
        <w:t>4.2.2.2</w:t>
      </w:r>
      <w:r>
        <w:tab/>
        <w:t>Nadrf_DataManagement_StorageRequest service operation</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6245225D" w14:textId="77777777" w:rsidR="00E9750A" w:rsidRDefault="00A16F12">
      <w:pPr>
        <w:pStyle w:val="50"/>
      </w:pPr>
      <w:bookmarkStart w:id="449" w:name="_Toc97034858"/>
      <w:bookmarkStart w:id="450" w:name="_Toc97037735"/>
      <w:bookmarkStart w:id="451" w:name="_Toc104546810"/>
      <w:bookmarkStart w:id="452" w:name="_Toc112937857"/>
      <w:bookmarkStart w:id="453" w:name="_Toc94020328"/>
      <w:bookmarkStart w:id="454" w:name="_Toc100939944"/>
      <w:bookmarkStart w:id="455" w:name="_Toc120681553"/>
      <w:bookmarkStart w:id="456" w:name="_Toc114134614"/>
      <w:bookmarkStart w:id="457" w:name="_Toc89426543"/>
      <w:bookmarkStart w:id="458" w:name="_Toc133434740"/>
      <w:bookmarkStart w:id="459" w:name="_Toc138693923"/>
      <w:bookmarkStart w:id="460" w:name="_Toc148535633"/>
      <w:bookmarkStart w:id="461" w:name="_Toc151748940"/>
      <w:r>
        <w:t>4.2.2.2.1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62" w:name="_Toc112937858"/>
      <w:bookmarkStart w:id="463" w:name="_Toc120681554"/>
      <w:bookmarkStart w:id="464" w:name="_Toc97037736"/>
      <w:bookmarkStart w:id="465" w:name="_Toc89426544"/>
      <w:bookmarkStart w:id="466" w:name="_Toc100939945"/>
      <w:bookmarkStart w:id="467" w:name="_Toc114134615"/>
      <w:bookmarkStart w:id="468" w:name="_Toc104546811"/>
      <w:bookmarkStart w:id="469" w:name="_Toc97034859"/>
      <w:bookmarkStart w:id="470" w:name="_Toc94020329"/>
      <w:bookmarkStart w:id="471" w:name="_Toc133434741"/>
      <w:bookmarkStart w:id="472" w:name="_Toc138693924"/>
      <w:bookmarkStart w:id="473" w:name="_Toc148535634"/>
      <w:bookmarkStart w:id="474" w:name="_Toc151748941"/>
      <w:r>
        <w:t>4.2.2.2.2</w:t>
      </w:r>
      <w:r>
        <w:tab/>
        <w:t>Request Storage of data or analytics</w:t>
      </w:r>
      <w:bookmarkEnd w:id="462"/>
      <w:bookmarkEnd w:id="463"/>
      <w:bookmarkEnd w:id="464"/>
      <w:bookmarkEnd w:id="465"/>
      <w:bookmarkEnd w:id="466"/>
      <w:bookmarkEnd w:id="467"/>
      <w:bookmarkEnd w:id="468"/>
      <w:bookmarkEnd w:id="469"/>
      <w:bookmarkEnd w:id="470"/>
      <w:bookmarkEnd w:id="471"/>
      <w:bookmarkEnd w:id="472"/>
      <w:bookmarkEnd w:id="473"/>
      <w:bookmarkEnd w:id="474"/>
    </w:p>
    <w:p w14:paraId="3D7C75C5" w14:textId="77777777" w:rsidR="00E9750A" w:rsidRDefault="00A16F12">
      <w:r>
        <w:t>Figure 4.2.2.2.2-1 shows a scenario where the NF service consumer sends a request to the ADRF to store data or analytics.</w:t>
      </w:r>
    </w:p>
    <w:p w14:paraId="6ABECFEB" w14:textId="77777777" w:rsidR="00E9750A" w:rsidRDefault="00017DBA">
      <w:pPr>
        <w:pStyle w:val="TH"/>
        <w:rPr>
          <w:lang w:eastAsia="zh-CN"/>
        </w:rPr>
      </w:pPr>
      <w:r>
        <w:rPr>
          <w:noProof/>
        </w:rPr>
        <w:object w:dxaOrig="9108" w:dyaOrig="2988" w14:anchorId="23D3E22E">
          <v:shape id="_x0000_i1028" type="#_x0000_t75" alt="" style="width:455.4pt;height:150pt;mso-width-percent:0;mso-height-percent:0;mso-width-percent:0;mso-height-percent:0" o:ole="">
            <v:imagedata r:id="rId16" o:title=""/>
          </v:shape>
          <o:OLEObject Type="Embed" ProgID="Visio.Drawing.15" ShapeID="_x0000_i1028" DrawAspect="Content" ObjectID="_177134969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75" w:name="_Toc94020330"/>
      <w:bookmarkStart w:id="476" w:name="_Toc89426545"/>
      <w:bookmarkStart w:id="477" w:name="_Toc97034860"/>
      <w:bookmarkStart w:id="478" w:name="_Toc97037737"/>
      <w:bookmarkStart w:id="479" w:name="_Toc100939946"/>
      <w:bookmarkStart w:id="480" w:name="_Toc104546812"/>
      <w:bookmarkStart w:id="481" w:name="_Toc112937859"/>
      <w:bookmarkStart w:id="482" w:name="_Toc114134616"/>
      <w:bookmarkStart w:id="483" w:name="_Toc120681555"/>
      <w:bookmarkStart w:id="484"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xml:space="preserve">. The ADRF shall include a Location HTTP header field. The Location header field shall contain the URI of the created record </w:t>
      </w:r>
      <w:proofErr w:type="gramStart"/>
      <w:r>
        <w:t>i.e.</w:t>
      </w:r>
      <w:proofErr w:type="gramEnd"/>
      <w:r>
        <w:t xml:space="preserve"> "{apiRoot}/nadrf-datamanagement/&lt;apiVersion&gt;/data-store-records/{storeTransId}".</w:t>
      </w:r>
    </w:p>
    <w:p w14:paraId="6C9DE3DA" w14:textId="77777777" w:rsidR="00B22446" w:rsidRDefault="00B22446" w:rsidP="00B22446">
      <w:r>
        <w:t>If the ADRF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485" w:name="_Toc138693925"/>
      <w:bookmarkStart w:id="486" w:name="_Toc148535635"/>
      <w:bookmarkStart w:id="487" w:name="_Toc151748942"/>
      <w:r>
        <w:t>4.2.2.3</w:t>
      </w:r>
      <w:r>
        <w:tab/>
        <w:t>Nadrf_DataManagement_StorageSubscriptionRequest service operation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6C46588C" w14:textId="77777777" w:rsidR="00E9750A" w:rsidRDefault="00A16F12">
      <w:pPr>
        <w:pStyle w:val="50"/>
      </w:pPr>
      <w:bookmarkStart w:id="488" w:name="_Toc89426546"/>
      <w:bookmarkStart w:id="489" w:name="_Toc94020331"/>
      <w:bookmarkStart w:id="490" w:name="_Toc97034861"/>
      <w:bookmarkStart w:id="491" w:name="_Toc97037738"/>
      <w:bookmarkStart w:id="492" w:name="_Toc100939947"/>
      <w:bookmarkStart w:id="493" w:name="_Toc104546813"/>
      <w:bookmarkStart w:id="494" w:name="_Toc112937860"/>
      <w:bookmarkStart w:id="495" w:name="_Toc120681556"/>
      <w:bookmarkStart w:id="496" w:name="_Toc114134617"/>
      <w:bookmarkStart w:id="497" w:name="_Toc133434743"/>
      <w:bookmarkStart w:id="498" w:name="_Toc138693926"/>
      <w:bookmarkStart w:id="499" w:name="_Toc148535636"/>
      <w:bookmarkStart w:id="500" w:name="_Toc151748943"/>
      <w:r>
        <w:t>4.2.2.3.1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01" w:name="_Toc97037739"/>
      <w:bookmarkStart w:id="502" w:name="_Toc120681557"/>
      <w:bookmarkStart w:id="503" w:name="_Toc104546814"/>
      <w:bookmarkStart w:id="504" w:name="_Toc112937861"/>
      <w:bookmarkStart w:id="505" w:name="_Toc100939948"/>
      <w:bookmarkStart w:id="506" w:name="_Toc97034862"/>
      <w:bookmarkStart w:id="507" w:name="_Toc114134618"/>
      <w:bookmarkStart w:id="508" w:name="_Toc94020332"/>
      <w:bookmarkStart w:id="509" w:name="_Toc89426547"/>
      <w:bookmarkStart w:id="510" w:name="_Toc133434744"/>
      <w:bookmarkStart w:id="511" w:name="_Toc138693927"/>
      <w:bookmarkStart w:id="512" w:name="_Toc148535637"/>
      <w:bookmarkStart w:id="513" w:name="_Toc151748944"/>
      <w:r>
        <w:t>4.2.2.3.2</w:t>
      </w:r>
      <w:r>
        <w:tab/>
        <w:t>Requesting subscription and storage of data or analytics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017DBA">
      <w:pPr>
        <w:pStyle w:val="TH"/>
        <w:rPr>
          <w:lang w:eastAsia="zh-CN"/>
        </w:rPr>
      </w:pPr>
      <w:r>
        <w:rPr>
          <w:noProof/>
        </w:rPr>
        <w:object w:dxaOrig="9120" w:dyaOrig="3012" w14:anchorId="111B5D31">
          <v:shape id="_x0000_i1029" type="#_x0000_t75" alt="" style="width:455.4pt;height:150.6pt;mso-width-percent:0;mso-height-percent:0;mso-width-percent:0;mso-height-percent:0" o:ole="">
            <v:imagedata r:id="rId18" o:title=""/>
          </v:shape>
          <o:OLEObject Type="Embed" ProgID="Visio.Drawing.15" ShapeID="_x0000_i1029" DrawAspect="Content" ObjectID="_177134969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14" w:name="_Toc100939949"/>
      <w:bookmarkStart w:id="515" w:name="_Toc97037740"/>
      <w:bookmarkStart w:id="516" w:name="_Toc104546815"/>
      <w:bookmarkStart w:id="517" w:name="_Toc89426548"/>
      <w:bookmarkStart w:id="518" w:name="_Toc97034863"/>
      <w:bookmarkStart w:id="519" w:name="_Toc94020333"/>
      <w:bookmarkStart w:id="520" w:name="_Toc112937862"/>
      <w:bookmarkStart w:id="521" w:name="_Toc114134619"/>
      <w:bookmarkStart w:id="522" w:name="_Toc120681558"/>
      <w:bookmarkStart w:id="523"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24" w:name="_Toc138693928"/>
      <w:bookmarkStart w:id="525" w:name="_Toc148535638"/>
      <w:bookmarkStart w:id="526" w:name="_Toc151748945"/>
      <w:r>
        <w:t>4.2.2.4</w:t>
      </w:r>
      <w:r>
        <w:tab/>
        <w:t>Nadrf_DataManagement_StorageSubscriptionRemoval service operation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482FD975" w14:textId="77777777" w:rsidR="00E9750A" w:rsidRDefault="00A16F12">
      <w:pPr>
        <w:pStyle w:val="50"/>
      </w:pPr>
      <w:bookmarkStart w:id="527" w:name="_Toc120681559"/>
      <w:bookmarkStart w:id="528" w:name="_Toc114134620"/>
      <w:bookmarkStart w:id="529" w:name="_Toc94020334"/>
      <w:bookmarkStart w:id="530" w:name="_Toc97034864"/>
      <w:bookmarkStart w:id="531" w:name="_Toc112937863"/>
      <w:bookmarkStart w:id="532" w:name="_Toc89426549"/>
      <w:bookmarkStart w:id="533" w:name="_Toc104546816"/>
      <w:bookmarkStart w:id="534" w:name="_Toc100939950"/>
      <w:bookmarkStart w:id="535" w:name="_Toc97037741"/>
      <w:bookmarkStart w:id="536" w:name="_Toc133434746"/>
      <w:bookmarkStart w:id="537" w:name="_Toc138693929"/>
      <w:bookmarkStart w:id="538" w:name="_Toc148535639"/>
      <w:bookmarkStart w:id="539" w:name="_Toc151748946"/>
      <w:r>
        <w:t>4.2.2.4.1</w:t>
      </w:r>
      <w:r>
        <w:tab/>
        <w:t>General</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40" w:name="_Toc89426550"/>
      <w:bookmarkStart w:id="541" w:name="_Toc94020335"/>
      <w:bookmarkStart w:id="542" w:name="_Toc100939951"/>
      <w:bookmarkStart w:id="543" w:name="_Toc114134621"/>
      <w:bookmarkStart w:id="544" w:name="_Toc112937864"/>
      <w:bookmarkStart w:id="545" w:name="_Toc97034865"/>
      <w:bookmarkStart w:id="546" w:name="_Toc97037742"/>
      <w:bookmarkStart w:id="547" w:name="_Toc120681560"/>
      <w:bookmarkStart w:id="548" w:name="_Toc104546817"/>
      <w:bookmarkStart w:id="549" w:name="_Toc133434747"/>
      <w:bookmarkStart w:id="550" w:name="_Toc138693930"/>
      <w:bookmarkStart w:id="551" w:name="_Toc148535640"/>
      <w:bookmarkStart w:id="552" w:name="_Toc151748947"/>
      <w:r>
        <w:lastRenderedPageBreak/>
        <w:t>4.2.2.4.2</w:t>
      </w:r>
      <w:r>
        <w:tab/>
        <w:t>Requesting removal of subscription of data or analytics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017DBA">
      <w:pPr>
        <w:pStyle w:val="TH"/>
        <w:rPr>
          <w:lang w:eastAsia="zh-CN"/>
        </w:rPr>
      </w:pPr>
      <w:r>
        <w:rPr>
          <w:noProof/>
        </w:rPr>
        <w:object w:dxaOrig="9120" w:dyaOrig="3012" w14:anchorId="3602F365">
          <v:shape id="_x0000_i1030" type="#_x0000_t75" alt="" style="width:455.4pt;height:150.6pt;mso-width-percent:0;mso-height-percent:0;mso-width-percent:0;mso-height-percent:0" o:ole="">
            <v:imagedata r:id="rId20" o:title=""/>
          </v:shape>
          <o:OLEObject Type="Embed" ProgID="Visio.Drawing.15" ShapeID="_x0000_i1030" DrawAspect="Content" ObjectID="_1771349694" r:id="rId21"/>
        </w:object>
      </w:r>
    </w:p>
    <w:p w14:paraId="3BCA1A9C" w14:textId="337A6020" w:rsidR="007D661F" w:rsidRDefault="007D661F" w:rsidP="007D661F">
      <w:pPr>
        <w:keepLines/>
        <w:spacing w:after="240"/>
        <w:jc w:val="center"/>
        <w:rPr>
          <w:rFonts w:ascii="Arial" w:hAnsi="Arial"/>
          <w:b/>
        </w:rPr>
      </w:pPr>
      <w:bookmarkStart w:id="553" w:name="_Toc104546818"/>
      <w:bookmarkStart w:id="554" w:name="_Toc112937865"/>
      <w:bookmarkStart w:id="555" w:name="_Toc114134622"/>
      <w:bookmarkStart w:id="556" w:name="_Toc94020336"/>
      <w:bookmarkStart w:id="557" w:name="_Toc89426551"/>
      <w:bookmarkStart w:id="558" w:name="_Toc120681561"/>
      <w:bookmarkStart w:id="559" w:name="_Toc97037743"/>
      <w:bookmarkStart w:id="560" w:name="_Toc100939952"/>
      <w:bookmarkStart w:id="561" w:name="_Toc97034866"/>
      <w:bookmarkStart w:id="562" w:name="_Toc133434748"/>
      <w:r>
        <w:rPr>
          <w:rFonts w:ascii="Arial" w:hAnsi="Arial"/>
          <w:b/>
        </w:rP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63" w:name="_Toc138693931"/>
      <w:bookmarkStart w:id="564" w:name="_Toc148535641"/>
      <w:bookmarkStart w:id="565" w:name="_Toc151748948"/>
      <w:r>
        <w:t>4.2.2.5</w:t>
      </w:r>
      <w:r>
        <w:tab/>
        <w:t>Nadrf_DataManagement_RetrievalRequest service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12BAEE60" w14:textId="77777777" w:rsidR="00E9750A" w:rsidRDefault="00A16F12">
      <w:pPr>
        <w:pStyle w:val="50"/>
      </w:pPr>
      <w:bookmarkStart w:id="566" w:name="_Toc97034867"/>
      <w:bookmarkStart w:id="567" w:name="_Toc120681562"/>
      <w:bookmarkStart w:id="568" w:name="_Toc100939953"/>
      <w:bookmarkStart w:id="569" w:name="_Toc89426552"/>
      <w:bookmarkStart w:id="570" w:name="_Toc104546819"/>
      <w:bookmarkStart w:id="571" w:name="_Toc114134623"/>
      <w:bookmarkStart w:id="572" w:name="_Toc112937866"/>
      <w:bookmarkStart w:id="573" w:name="_Toc97037744"/>
      <w:bookmarkStart w:id="574" w:name="_Toc94020337"/>
      <w:bookmarkStart w:id="575" w:name="_Toc133434749"/>
      <w:bookmarkStart w:id="576" w:name="_Toc138693932"/>
      <w:bookmarkStart w:id="577" w:name="_Toc148535642"/>
      <w:bookmarkStart w:id="578" w:name="_Toc151748949"/>
      <w:r>
        <w:t>4.2.2.5.1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6BA4F527" w14:textId="77777777" w:rsidR="006C34CC" w:rsidRDefault="006C34CC" w:rsidP="006C34CC">
      <w:bookmarkStart w:id="579" w:name="_Toc94020338"/>
      <w:bookmarkStart w:id="580" w:name="_Toc97037745"/>
      <w:bookmarkStart w:id="581" w:name="_Toc112937867"/>
      <w:bookmarkStart w:id="582" w:name="_Toc97034868"/>
      <w:bookmarkStart w:id="583" w:name="_Toc120681563"/>
      <w:bookmarkStart w:id="584" w:name="_Toc89426553"/>
      <w:bookmarkStart w:id="585" w:name="_Toc104546820"/>
      <w:bookmarkStart w:id="586" w:name="_Toc100939954"/>
      <w:bookmarkStart w:id="587" w:name="_Toc114134624"/>
      <w:bookmarkStart w:id="588" w:name="_Toc133434750"/>
      <w:bookmarkStart w:id="589" w:name="_Toc138693933"/>
      <w:bookmarkStart w:id="590" w:name="_Toc148535643"/>
      <w:bookmarkStart w:id="591" w:name="_Toc151748950"/>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 xml:space="preserve">If the data is to be collected for a user, </w:t>
      </w:r>
      <w:proofErr w:type="gramStart"/>
      <w:r>
        <w:t>i.e.</w:t>
      </w:r>
      <w:proofErr w:type="gramEnd"/>
      <w:r>
        <w:t xml:space="preserv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r>
        <w:t>4.2.2.5.2</w:t>
      </w:r>
      <w:r>
        <w:tab/>
        <w:t>Request and get stored data or analytics from ADRF Data Store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40C19A4E" w:rsidR="00832B49" w:rsidRDefault="00832B49" w:rsidP="00832B49">
      <w:pPr>
        <w:pStyle w:val="TH"/>
      </w:pPr>
    </w:p>
    <w:p w14:paraId="3FB7E101" w14:textId="77777777" w:rsidR="00832B49" w:rsidRDefault="00017DBA" w:rsidP="00832B49">
      <w:pPr>
        <w:pStyle w:val="TH"/>
        <w:rPr>
          <w:lang w:eastAsia="zh-CN"/>
        </w:rPr>
      </w:pPr>
      <w:r>
        <w:rPr>
          <w:noProof/>
        </w:rPr>
        <w:object w:dxaOrig="10121" w:dyaOrig="3311" w14:anchorId="1CEC9751">
          <v:shape id="_x0000_i1032" type="#_x0000_t75" alt="" style="width:7in;height:163.8pt;mso-width-percent:0;mso-height-percent:0;mso-width-percent:0;mso-height-percent:0" o:ole="">
            <v:imagedata r:id="rId22" o:title=""/>
          </v:shape>
          <o:OLEObject Type="Embed" ProgID="Visio.Drawing.15" ShapeID="_x0000_i1032" DrawAspect="Content" ObjectID="_177134969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lastRenderedPageBreak/>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592" w:name="_Toc89426554"/>
      <w:bookmarkStart w:id="593" w:name="_Toc94020339"/>
      <w:bookmarkStart w:id="594" w:name="_Toc112937868"/>
      <w:bookmarkStart w:id="595" w:name="_Toc97034869"/>
      <w:bookmarkStart w:id="596" w:name="_Toc114134625"/>
      <w:bookmarkStart w:id="597" w:name="_Toc97037746"/>
      <w:bookmarkStart w:id="598" w:name="_Toc100939955"/>
      <w:bookmarkStart w:id="599" w:name="_Toc120681564"/>
      <w:bookmarkStart w:id="600" w:name="_Toc104546821"/>
      <w:bookmarkStart w:id="601" w:name="_Toc133434751"/>
      <w:bookmarkStart w:id="602" w:name="_Toc138693934"/>
      <w:bookmarkStart w:id="603" w:name="_Toc148535644"/>
      <w:bookmarkStart w:id="604" w:name="_Toc151748951"/>
      <w:r>
        <w:t>4.2.2.6</w:t>
      </w:r>
      <w:r>
        <w:tab/>
        <w:t>Nadrf_DataManagement_RetrievalSubscribe service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62863684" w14:textId="77777777" w:rsidR="00E9750A" w:rsidRDefault="00A16F12">
      <w:pPr>
        <w:pStyle w:val="50"/>
      </w:pPr>
      <w:bookmarkStart w:id="605" w:name="_Toc104546822"/>
      <w:bookmarkStart w:id="606" w:name="_Toc97034870"/>
      <w:bookmarkStart w:id="607" w:name="_Toc100939956"/>
      <w:bookmarkStart w:id="608" w:name="_Toc97037747"/>
      <w:bookmarkStart w:id="609" w:name="_Toc114134626"/>
      <w:bookmarkStart w:id="610" w:name="_Toc112937869"/>
      <w:bookmarkStart w:id="611" w:name="_Toc120681565"/>
      <w:bookmarkStart w:id="612" w:name="_Toc94020340"/>
      <w:bookmarkStart w:id="613" w:name="_Toc89426555"/>
      <w:bookmarkStart w:id="614" w:name="_Toc133434752"/>
      <w:bookmarkStart w:id="615" w:name="_Toc138693935"/>
      <w:bookmarkStart w:id="616" w:name="_Toc148535645"/>
      <w:bookmarkStart w:id="617" w:name="_Toc151748952"/>
      <w:r>
        <w:t>4.2.2.6.1</w:t>
      </w:r>
      <w:r>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68CE6E96" w14:textId="77777777" w:rsidR="006C34CC" w:rsidRDefault="006C34CC" w:rsidP="006C34CC">
      <w:bookmarkStart w:id="618" w:name="_Toc104546823"/>
      <w:bookmarkStart w:id="619" w:name="_Toc100939957"/>
      <w:bookmarkStart w:id="620" w:name="_Toc97037748"/>
      <w:bookmarkStart w:id="621" w:name="_Toc94020341"/>
      <w:bookmarkStart w:id="622" w:name="_Toc97034871"/>
      <w:bookmarkStart w:id="623" w:name="_Toc89426556"/>
      <w:bookmarkStart w:id="624" w:name="_Toc114134627"/>
      <w:bookmarkStart w:id="625" w:name="_Toc112937870"/>
      <w:bookmarkStart w:id="626" w:name="_Toc120681566"/>
      <w:bookmarkStart w:id="627" w:name="_Toc133434753"/>
      <w:bookmarkStart w:id="628" w:name="_Toc138693936"/>
      <w:bookmarkStart w:id="629" w:name="_Toc148535646"/>
      <w:bookmarkStart w:id="630" w:name="_Toc151748953"/>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 xml:space="preserve">If the data is to be collected for a user, </w:t>
      </w:r>
      <w:proofErr w:type="gramStart"/>
      <w:r>
        <w:t>i.e.</w:t>
      </w:r>
      <w:proofErr w:type="gramEnd"/>
      <w:r>
        <w:t xml:space="preserv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r>
        <w:t>4.2.2.6.2</w:t>
      </w:r>
      <w:r>
        <w:tab/>
        <w:t>Requesting retrieval and subscription of data or analytics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017DBA">
      <w:pPr>
        <w:pStyle w:val="TH"/>
        <w:rPr>
          <w:lang w:eastAsia="zh-CN"/>
        </w:rPr>
      </w:pPr>
      <w:r>
        <w:rPr>
          <w:noProof/>
        </w:rPr>
        <w:object w:dxaOrig="9108" w:dyaOrig="2988" w14:anchorId="747AFF01">
          <v:shape id="_x0000_i1033" type="#_x0000_t75" alt="" style="width:455.4pt;height:150pt;mso-width-percent:0;mso-height-percent:0;mso-width-percent:0;mso-height-percent:0" o:ole="">
            <v:imagedata r:id="rId24" o:title=""/>
          </v:shape>
          <o:OLEObject Type="Embed" ProgID="Visio.Drawing.15" ShapeID="_x0000_i1033" DrawAspect="Content" ObjectID="_177134969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13B037D3" w14:textId="77777777" w:rsidR="007D661F" w:rsidRDefault="007D661F" w:rsidP="007D661F">
      <w:pPr>
        <w:ind w:left="283" w:firstLine="284"/>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lastRenderedPageBreak/>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xml:space="preserve">. The ADRF shall include a Location HTTP header field. The Location header field shall contain the URI of the created record </w:t>
      </w:r>
      <w:proofErr w:type="gramStart"/>
      <w:r>
        <w:t>i.e.</w:t>
      </w:r>
      <w:proofErr w:type="gramEnd"/>
      <w:r>
        <w:t xml:space="preserve"> "{apiRoot}/nadrf-datamanagement/&lt;apiVersion&gt;/data-retrieval-subscriptions/{subscriptionId}".</w:t>
      </w:r>
    </w:p>
    <w:p w14:paraId="172EA862" w14:textId="77777777" w:rsidR="006C34CC" w:rsidRDefault="006C34CC" w:rsidP="006C34CC">
      <w:bookmarkStart w:id="631" w:name="_Toc120681567"/>
      <w:bookmarkStart w:id="632" w:name="_Toc104546824"/>
      <w:bookmarkStart w:id="633" w:name="_Toc114134628"/>
      <w:bookmarkStart w:id="634" w:name="_Toc112937871"/>
      <w:bookmarkStart w:id="635" w:name="_Toc100939958"/>
      <w:bookmarkStart w:id="636" w:name="_Toc97034872"/>
      <w:bookmarkStart w:id="637" w:name="_Toc97037749"/>
      <w:bookmarkStart w:id="638" w:name="_Toc94020342"/>
      <w:bookmarkStart w:id="639" w:name="_Toc89426557"/>
      <w:bookmarkStart w:id="640" w:name="_Toc133434754"/>
      <w:bookmarkStart w:id="641" w:name="_Toc138693937"/>
      <w:bookmarkStart w:id="642" w:name="_Toc148535647"/>
      <w:bookmarkStart w:id="643" w:name="_Toc151748954"/>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r>
        <w:t>4.2.2.7</w:t>
      </w:r>
      <w:r>
        <w:tab/>
        <w:t>Nadrf_DataManagement_RetrievalUnsubscribe service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7E009C69" w14:textId="77777777" w:rsidR="00E9750A" w:rsidRDefault="00A16F12">
      <w:pPr>
        <w:pStyle w:val="50"/>
      </w:pPr>
      <w:bookmarkStart w:id="644" w:name="_Toc94020343"/>
      <w:bookmarkStart w:id="645" w:name="_Toc89426558"/>
      <w:bookmarkStart w:id="646" w:name="_Toc97034873"/>
      <w:bookmarkStart w:id="647" w:name="_Toc112937872"/>
      <w:bookmarkStart w:id="648" w:name="_Toc100939959"/>
      <w:bookmarkStart w:id="649" w:name="_Toc97037750"/>
      <w:bookmarkStart w:id="650" w:name="_Toc104546825"/>
      <w:bookmarkStart w:id="651" w:name="_Toc114134629"/>
      <w:bookmarkStart w:id="652" w:name="_Toc120681568"/>
      <w:bookmarkStart w:id="653" w:name="_Toc133434755"/>
      <w:bookmarkStart w:id="654" w:name="_Toc138693938"/>
      <w:bookmarkStart w:id="655" w:name="_Toc148535648"/>
      <w:bookmarkStart w:id="656" w:name="_Toc151748955"/>
      <w:r>
        <w:t>4.2.2.7.1</w:t>
      </w:r>
      <w:r>
        <w:tab/>
        <w:t>General</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57" w:name="_Toc112937873"/>
      <w:bookmarkStart w:id="658" w:name="_Toc97037751"/>
      <w:bookmarkStart w:id="659" w:name="_Toc97034874"/>
      <w:bookmarkStart w:id="660" w:name="_Toc94020344"/>
      <w:bookmarkStart w:id="661" w:name="_Toc104546826"/>
      <w:bookmarkStart w:id="662" w:name="_Toc100939960"/>
      <w:bookmarkStart w:id="663" w:name="_Toc120681569"/>
      <w:bookmarkStart w:id="664" w:name="_Toc114134630"/>
      <w:bookmarkStart w:id="665" w:name="_Toc89426559"/>
      <w:bookmarkStart w:id="666" w:name="_Toc133434756"/>
      <w:bookmarkStart w:id="667" w:name="_Toc138693939"/>
      <w:bookmarkStart w:id="668" w:name="_Toc148535649"/>
      <w:bookmarkStart w:id="669" w:name="_Toc151748956"/>
      <w:r>
        <w:t>4.2.2.7.2</w:t>
      </w:r>
      <w:r>
        <w:tab/>
        <w:t>Requesting removal of retrieval subscription for data or analytics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017DBA">
      <w:pPr>
        <w:pStyle w:val="TH"/>
        <w:rPr>
          <w:lang w:eastAsia="zh-CN"/>
        </w:rPr>
      </w:pPr>
      <w:r>
        <w:rPr>
          <w:noProof/>
        </w:rPr>
        <w:object w:dxaOrig="9108" w:dyaOrig="2988" w14:anchorId="787FE468">
          <v:shape id="_x0000_i1034" type="#_x0000_t75" alt="" style="width:455.4pt;height:150pt;mso-width-percent:0;mso-height-percent:0;mso-width-percent:0;mso-height-percent:0" o:ole="">
            <v:imagedata r:id="rId26" o:title=""/>
          </v:shape>
          <o:OLEObject Type="Embed" ProgID="Visio.Drawing.15" ShapeID="_x0000_i1034" DrawAspect="Content" ObjectID="_177134969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lastRenderedPageBreak/>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670" w:name="_Toc89426560"/>
      <w:bookmarkStart w:id="671" w:name="_Toc94020345"/>
      <w:bookmarkStart w:id="672" w:name="_Toc97034875"/>
      <w:bookmarkStart w:id="673" w:name="_Toc97037752"/>
      <w:bookmarkStart w:id="674" w:name="_Toc100939961"/>
      <w:bookmarkStart w:id="675" w:name="_Toc104546827"/>
      <w:bookmarkStart w:id="676" w:name="_Toc112937874"/>
      <w:bookmarkStart w:id="677" w:name="_Toc114134631"/>
      <w:bookmarkStart w:id="678" w:name="_Toc120681570"/>
      <w:bookmarkStart w:id="679" w:name="_Toc133434757"/>
      <w:bookmarkStart w:id="680" w:name="_Toc138693940"/>
      <w:bookmarkStart w:id="681" w:name="_Toc148535650"/>
      <w:bookmarkStart w:id="682" w:name="_Toc151748957"/>
      <w:r>
        <w:t>4.2.2.8</w:t>
      </w:r>
      <w:r>
        <w:tab/>
        <w:t>Nadrf_DataManagement_RetrievalNotify service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57B7D282" w14:textId="77777777" w:rsidR="00E9750A" w:rsidRDefault="00A16F12">
      <w:pPr>
        <w:pStyle w:val="50"/>
      </w:pPr>
      <w:bookmarkStart w:id="683" w:name="_Toc89426561"/>
      <w:bookmarkStart w:id="684" w:name="_Toc94020346"/>
      <w:bookmarkStart w:id="685" w:name="_Toc97034876"/>
      <w:bookmarkStart w:id="686" w:name="_Toc97037753"/>
      <w:bookmarkStart w:id="687" w:name="_Toc100939962"/>
      <w:bookmarkStart w:id="688" w:name="_Toc104546828"/>
      <w:bookmarkStart w:id="689" w:name="_Toc112937875"/>
      <w:bookmarkStart w:id="690" w:name="_Toc114134632"/>
      <w:bookmarkStart w:id="691" w:name="_Toc120681571"/>
      <w:bookmarkStart w:id="692" w:name="_Toc133434758"/>
      <w:bookmarkStart w:id="693" w:name="_Toc138693941"/>
      <w:bookmarkStart w:id="694" w:name="_Toc148535651"/>
      <w:bookmarkStart w:id="695" w:name="_Toc151748958"/>
      <w:r>
        <w:t>4.2.2.8.1</w:t>
      </w:r>
      <w:r>
        <w:tab/>
        <w:t>General</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1E121D19" w14:textId="77777777" w:rsidR="00B22446" w:rsidRDefault="00B22446" w:rsidP="00B22446">
      <w:bookmarkStart w:id="696" w:name="_Toc89426562"/>
      <w:bookmarkStart w:id="697" w:name="_Toc94020347"/>
      <w:bookmarkStart w:id="698" w:name="_Toc97034877"/>
      <w:bookmarkStart w:id="699" w:name="_Toc97037754"/>
      <w:bookmarkStart w:id="700" w:name="_Toc100939963"/>
      <w:bookmarkStart w:id="701" w:name="_Toc104546829"/>
      <w:bookmarkStart w:id="702" w:name="_Toc112937876"/>
      <w:bookmarkStart w:id="703" w:name="_Toc114134633"/>
      <w:bookmarkStart w:id="704" w:name="_Toc120681572"/>
      <w:bookmarkStart w:id="70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06" w:name="_Toc138693942"/>
      <w:bookmarkStart w:id="707" w:name="_Toc148535652"/>
      <w:bookmarkStart w:id="708" w:name="_Toc151748959"/>
      <w:r>
        <w:t>4.2.2.8.2</w:t>
      </w:r>
      <w:r>
        <w:tab/>
        <w:t>Notification about subscribed data or analytics</w:t>
      </w:r>
      <w:bookmarkEnd w:id="696"/>
      <w:bookmarkEnd w:id="697"/>
      <w:bookmarkEnd w:id="698"/>
      <w:bookmarkEnd w:id="699"/>
      <w:bookmarkEnd w:id="700"/>
      <w:bookmarkEnd w:id="701"/>
      <w:bookmarkEnd w:id="702"/>
      <w:bookmarkEnd w:id="703"/>
      <w:bookmarkEnd w:id="704"/>
      <w:bookmarkEnd w:id="705"/>
      <w:bookmarkEnd w:id="706"/>
      <w:bookmarkEnd w:id="707"/>
      <w:bookmarkEnd w:id="70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017DBA">
      <w:pPr>
        <w:pStyle w:val="TH"/>
        <w:rPr>
          <w:lang w:eastAsia="zh-CN"/>
        </w:rPr>
      </w:pPr>
      <w:r>
        <w:rPr>
          <w:noProof/>
        </w:rPr>
        <w:object w:dxaOrig="9108" w:dyaOrig="2988" w14:anchorId="051BC25D">
          <v:shape id="_x0000_i1035" type="#_x0000_t75" alt="" style="width:455.4pt;height:150pt;mso-width-percent:0;mso-height-percent:0;mso-width-percent:0;mso-height-percent:0" o:ole="">
            <v:imagedata r:id="rId28" o:title=""/>
          </v:shape>
          <o:OLEObject Type="Embed" ProgID="Visio.Drawing.15" ShapeID="_x0000_i1035" DrawAspect="Content" ObjectID="_177134969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data collected from data sources (</w:t>
      </w:r>
      <w:proofErr w:type="gramStart"/>
      <w:r>
        <w:rPr>
          <w:lang w:eastAsia="zh-CN"/>
        </w:rPr>
        <w:t>e.g.</w:t>
      </w:r>
      <w:proofErr w:type="gramEnd"/>
      <w:r>
        <w:rPr>
          <w:lang w:eastAsia="zh-CN"/>
        </w:rPr>
        <w:t xml:space="preserve">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lastRenderedPageBreak/>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09" w:name="_Toc89426563"/>
      <w:bookmarkStart w:id="710" w:name="_Toc94020348"/>
      <w:bookmarkStart w:id="711" w:name="_Toc97034878"/>
      <w:bookmarkStart w:id="712" w:name="_Toc97037755"/>
      <w:bookmarkStart w:id="713" w:name="_Toc100939964"/>
      <w:bookmarkStart w:id="714" w:name="_Toc104546830"/>
      <w:bookmarkStart w:id="715" w:name="_Toc112937877"/>
      <w:bookmarkStart w:id="716" w:name="_Toc114134634"/>
      <w:bookmarkStart w:id="71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r w:rsidRPr="006C7DEC">
        <w:t>4.2.2.8.3</w:t>
      </w:r>
      <w:r w:rsidRPr="006C7DEC">
        <w:tab/>
        <w:t xml:space="preserve">Notification about data or analytics that are about to be deleted </w:t>
      </w:r>
    </w:p>
    <w:p w14:paraId="7B0ED01A" w14:textId="77777777" w:rsidR="006C7DEC" w:rsidRPr="006C7DEC" w:rsidRDefault="006C7DEC" w:rsidP="006C7DEC">
      <w:r w:rsidRPr="006C7DEC">
        <w:t>Figure 4.2.2.8.3-1 shows a scenario where the ADRF sends a request to the NF service consumer to notify it about data or analytics that are about to be deleted.</w:t>
      </w:r>
    </w:p>
    <w:p w14:paraId="0252731B" w14:textId="77777777" w:rsidR="006C7DEC" w:rsidRPr="006C7DEC" w:rsidRDefault="00017DBA" w:rsidP="00C820D6">
      <w:pPr>
        <w:pStyle w:val="TH"/>
        <w:rPr>
          <w:lang w:eastAsia="zh-CN"/>
        </w:rPr>
      </w:pPr>
      <w:r w:rsidRPr="006C7DEC">
        <w:rPr>
          <w:noProof/>
        </w:rPr>
        <w:object w:dxaOrig="10128" w:dyaOrig="3312" w14:anchorId="6500984C">
          <v:shape id="_x0000_i1036" type="#_x0000_t75" alt="" style="width:507pt;height:166.2pt;mso-width-percent:0;mso-height-percent:0;mso-width-percent:0;mso-height-percent:0" o:ole="">
            <v:imagedata r:id="rId30" o:title=""/>
          </v:shape>
          <o:OLEObject Type="Embed" ProgID="Visio.Drawing.15" ShapeID="_x0000_i1036" DrawAspect="Content" ObjectID="_1771349699" r:id="rId31"/>
        </w:object>
      </w:r>
    </w:p>
    <w:p w14:paraId="30167773" w14:textId="77777777" w:rsidR="006C7DEC" w:rsidRPr="006C7DEC" w:rsidRDefault="006C7DEC" w:rsidP="00C820D6">
      <w:pPr>
        <w:pStyle w:val="TF"/>
      </w:pPr>
      <w:r w:rsidRPr="006C7DEC">
        <w:t>Figure 4.2.2.8.3-1: ADRF notifies the NF service consumer about data or analytics that are about to be deleted.</w:t>
      </w:r>
    </w:p>
    <w:p w14:paraId="68F149CC" w14:textId="77777777" w:rsidR="006C7DEC" w:rsidRPr="006C7DEC" w:rsidRDefault="006C7DEC" w:rsidP="006C7DEC">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"{delNotificationURI}" received as "delNotifUri" attribute in a storage request as defined in clause 4.2.2.2.2 or in a storage subscription request as defined in clause 4.2.2.3.2, as shown in figure 4.2.2.8.3-1, step 1. The NadrfAlertNotification data structure provided in the request body shall include:</w:t>
      </w:r>
    </w:p>
    <w:p w14:paraId="0BA911D8" w14:textId="77777777" w:rsidR="006C7DEC" w:rsidRPr="006C7DEC" w:rsidRDefault="006C7DEC" w:rsidP="00C820D6">
      <w:pPr>
        <w:pStyle w:val="B1"/>
      </w:pPr>
      <w:r w:rsidRPr="006C7DEC">
        <w:t>-</w:t>
      </w:r>
      <w:r w:rsidRPr="006C7DEC">
        <w:tab/>
        <w:t>a notification correlation identifier within the "delNotifCorrId" attribute;</w:t>
      </w:r>
    </w:p>
    <w:p w14:paraId="701E532C" w14:textId="77777777" w:rsidR="006C7DEC" w:rsidRPr="006C7DEC" w:rsidRDefault="006C7DEC" w:rsidP="00C820D6">
      <w:pPr>
        <w:pStyle w:val="B1"/>
      </w:pPr>
      <w:r w:rsidRPr="006C7DEC">
        <w:t>-</w:t>
      </w:r>
      <w:r w:rsidRPr="006C7DEC">
        <w:tab/>
        <w:t>a storage transaction identifier, which may be used by the NF service consumer to retrieve the data, within the "alertStorTransId" attribute;</w:t>
      </w:r>
    </w:p>
    <w:p w14:paraId="5669B8AB" w14:textId="77777777" w:rsidR="006C7DEC" w:rsidRPr="006C7DEC" w:rsidRDefault="006C7DEC" w:rsidP="006C7DEC">
      <w:pPr>
        <w:pStyle w:val="NO"/>
      </w:pPr>
      <w:r w:rsidRPr="006C7DEC">
        <w:lastRenderedPageBreak/>
        <w:t>NOTE:</w:t>
      </w:r>
      <w:r w:rsidRPr="006C7DEC">
        <w:tab/>
        <w:t>The "alertStorTransId" attribute, which is used for retrieving data prior to deletion, does not have to be the same with or related to the "storeTransId" attribute that is assigned and returned during the storage of the data.</w:t>
      </w:r>
    </w:p>
    <w:p w14:paraId="30DE515D" w14:textId="77777777" w:rsidR="006C7DEC" w:rsidRPr="006C7DEC" w:rsidRDefault="006C7DEC" w:rsidP="006C7DEC">
      <w:r w:rsidRPr="006C7DEC">
        <w:t>Upon the reception of an HTTP POST request with "{delNotificationURI}"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5BE41D12" w14:textId="77777777" w:rsidR="006C7DEC" w:rsidRPr="006C7DEC" w:rsidRDefault="006C7DEC" w:rsidP="006C7DEC">
      <w:r w:rsidRPr="006C7DEC">
        <w:t>If errors occur when processing the HTTP POST request, the NF service consumer shall send an HTTP error response as specified in clause 5.1.7.</w:t>
      </w:r>
    </w:p>
    <w:p w14:paraId="593C35E5" w14:textId="77777777" w:rsidR="006C7DEC" w:rsidRPr="006C7DEC" w:rsidRDefault="006C7DEC" w:rsidP="006C7DEC">
      <w:r w:rsidRPr="006C7DEC">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0A60FDA2" w14:textId="01982083" w:rsidR="00E9750A" w:rsidRPr="006C7DEC" w:rsidRDefault="006C7DEC">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718" w:name="_Toc133434760"/>
      <w:bookmarkStart w:id="719" w:name="_Toc138693943"/>
      <w:bookmarkStart w:id="720" w:name="_Toc148535653"/>
      <w:bookmarkStart w:id="721" w:name="_Toc151748960"/>
      <w:r>
        <w:t>4.2.2.9</w:t>
      </w:r>
      <w:r>
        <w:tab/>
        <w:t>Nadrf_DataManagement_Delete service operation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7AE124AC" w14:textId="77777777" w:rsidR="00E9750A" w:rsidRDefault="00A16F12">
      <w:pPr>
        <w:pStyle w:val="50"/>
      </w:pPr>
      <w:bookmarkStart w:id="722" w:name="_Toc89426564"/>
      <w:bookmarkStart w:id="723" w:name="_Toc94020349"/>
      <w:bookmarkStart w:id="724" w:name="_Toc97034879"/>
      <w:bookmarkStart w:id="725" w:name="_Toc97037756"/>
      <w:bookmarkStart w:id="726" w:name="_Toc100939965"/>
      <w:bookmarkStart w:id="727" w:name="_Toc104546831"/>
      <w:bookmarkStart w:id="728" w:name="_Toc112937878"/>
      <w:bookmarkStart w:id="729" w:name="_Toc114134635"/>
      <w:bookmarkStart w:id="730" w:name="_Toc120681574"/>
      <w:bookmarkStart w:id="731" w:name="_Toc133434761"/>
      <w:bookmarkStart w:id="732" w:name="_Toc138693944"/>
      <w:bookmarkStart w:id="733" w:name="_Toc148535654"/>
      <w:bookmarkStart w:id="734" w:name="_Toc151748961"/>
      <w:r>
        <w:t>4.2.2.9.1</w:t>
      </w:r>
      <w:r>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A48D96A" w14:textId="77777777" w:rsidR="00E9750A" w:rsidRDefault="00A16F12">
      <w:bookmarkStart w:id="735" w:name="_Hlk83722130"/>
      <w:r>
        <w:t>The Nadrf_DataManagement_Delete service operation is used by an NF service consumer to delete stored data or analytics.</w:t>
      </w:r>
      <w:bookmarkEnd w:id="735"/>
    </w:p>
    <w:p w14:paraId="47C985F5" w14:textId="77777777" w:rsidR="00E9750A" w:rsidRDefault="00A16F12">
      <w:pPr>
        <w:pStyle w:val="50"/>
      </w:pPr>
      <w:bookmarkStart w:id="736" w:name="_Toc89426565"/>
      <w:bookmarkStart w:id="737" w:name="_Toc94020350"/>
      <w:bookmarkStart w:id="738" w:name="_Toc97034880"/>
      <w:bookmarkStart w:id="739" w:name="_Toc97037757"/>
      <w:bookmarkStart w:id="740" w:name="_Toc100939966"/>
      <w:bookmarkStart w:id="741" w:name="_Toc104546832"/>
      <w:bookmarkStart w:id="742" w:name="_Toc112937879"/>
      <w:bookmarkStart w:id="743" w:name="_Toc114134636"/>
      <w:bookmarkStart w:id="744" w:name="_Toc120681575"/>
      <w:bookmarkStart w:id="745" w:name="_Toc133434762"/>
      <w:bookmarkStart w:id="746" w:name="_Toc138693945"/>
      <w:bookmarkStart w:id="747" w:name="_Toc148535655"/>
      <w:bookmarkStart w:id="748" w:name="_Toc151748962"/>
      <w:r>
        <w:t>4.2.2.9.2</w:t>
      </w:r>
      <w:r>
        <w:tab/>
        <w:t>Requesting removal of stored data or analytics</w:t>
      </w:r>
      <w:bookmarkEnd w:id="736"/>
      <w:bookmarkEnd w:id="737"/>
      <w:bookmarkEnd w:id="738"/>
      <w:bookmarkEnd w:id="739"/>
      <w:bookmarkEnd w:id="740"/>
      <w:bookmarkEnd w:id="741"/>
      <w:bookmarkEnd w:id="742"/>
      <w:bookmarkEnd w:id="743"/>
      <w:bookmarkEnd w:id="744"/>
      <w:bookmarkEnd w:id="745"/>
      <w:bookmarkEnd w:id="746"/>
      <w:bookmarkEnd w:id="747"/>
      <w:bookmarkEnd w:id="748"/>
    </w:p>
    <w:bookmarkEnd w:id="437"/>
    <w:bookmarkEnd w:id="438"/>
    <w:bookmarkEnd w:id="439"/>
    <w:bookmarkEnd w:id="440"/>
    <w:bookmarkEnd w:id="441"/>
    <w:p w14:paraId="1924E8AA" w14:textId="77777777" w:rsidR="00E9750A" w:rsidRDefault="00A16F12">
      <w:r>
        <w:t xml:space="preserve">Figure 4.2.2.9.2-1 shows a scenario </w:t>
      </w:r>
      <w:bookmarkStart w:id="749" w:name="_Hlk83722186"/>
      <w:r>
        <w:t>where the NF service consumer sends a request to the ADRF to</w:t>
      </w:r>
      <w:bookmarkEnd w:id="749"/>
      <w:r>
        <w:t xml:space="preserve"> delete stored data or analytics.</w:t>
      </w:r>
    </w:p>
    <w:bookmarkStart w:id="750" w:name="_Hlk83638051"/>
    <w:p w14:paraId="37FE815F" w14:textId="77777777" w:rsidR="00E9750A" w:rsidRDefault="00017DBA">
      <w:pPr>
        <w:pStyle w:val="TH"/>
        <w:rPr>
          <w:lang w:eastAsia="zh-CN"/>
        </w:rPr>
      </w:pPr>
      <w:r>
        <w:rPr>
          <w:noProof/>
        </w:rPr>
        <w:object w:dxaOrig="9108" w:dyaOrig="2988" w14:anchorId="577C2AE2">
          <v:shape id="_x0000_i1037" type="#_x0000_t75" alt="" style="width:455.4pt;height:150pt;mso-width-percent:0;mso-height-percent:0;mso-width-percent:0;mso-height-percent:0" o:ole="">
            <v:imagedata r:id="rId32" o:title=""/>
          </v:shape>
          <o:OLEObject Type="Embed" ProgID="Visio.Drawing.15" ShapeID="_x0000_i1037" DrawAspect="Content" ObjectID="_1771349700" r:id="rId33"/>
        </w:object>
      </w:r>
      <w:bookmarkEnd w:id="750"/>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51" w:name="_Hlk83722371"/>
      <w:r>
        <w:t>representing an "Individual ADRF Data Store Record" resource, as shown in figure 4.2.2.9.2-1, step 1,</w:t>
      </w:r>
      <w:bookmarkEnd w:id="751"/>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lastRenderedPageBreak/>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52" w:name="_Toc97034881"/>
      <w:bookmarkStart w:id="753" w:name="_Toc97037758"/>
      <w:bookmarkStart w:id="754" w:name="_Toc100939967"/>
      <w:bookmarkStart w:id="755" w:name="_Toc104546833"/>
      <w:bookmarkStart w:id="756" w:name="_Toc112937880"/>
      <w:bookmarkStart w:id="757" w:name="_Toc114134637"/>
      <w:bookmarkStart w:id="758" w:name="_Toc120681576"/>
      <w:bookmarkStart w:id="759" w:name="_Toc133434763"/>
      <w:bookmarkStart w:id="760" w:name="_Toc138693946"/>
      <w:bookmarkStart w:id="761" w:name="_Toc148535656"/>
      <w:bookmarkStart w:id="762" w:name="_Toc151748963"/>
      <w:bookmarkEnd w:id="442"/>
      <w:bookmarkEnd w:id="443"/>
      <w:bookmarkEnd w:id="444"/>
      <w:bookmarkEnd w:id="445"/>
      <w:bookmarkEnd w:id="446"/>
      <w:bookmarkEnd w:id="447"/>
      <w:bookmarkEnd w:id="448"/>
      <w:r>
        <w:t>4.2.2.9.3</w:t>
      </w:r>
      <w:r>
        <w:tab/>
        <w:t>Requesting removal of stored data or analytics using data or analytics specification</w:t>
      </w:r>
      <w:bookmarkEnd w:id="752"/>
      <w:bookmarkEnd w:id="753"/>
      <w:bookmarkEnd w:id="754"/>
      <w:bookmarkEnd w:id="755"/>
      <w:bookmarkEnd w:id="756"/>
      <w:bookmarkEnd w:id="757"/>
      <w:bookmarkEnd w:id="758"/>
      <w:bookmarkEnd w:id="759"/>
      <w:bookmarkEnd w:id="760"/>
      <w:bookmarkEnd w:id="761"/>
      <w:bookmarkEnd w:id="7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017DBA">
      <w:pPr>
        <w:pStyle w:val="TH"/>
        <w:rPr>
          <w:lang w:eastAsia="zh-CN"/>
        </w:rPr>
      </w:pPr>
      <w:r>
        <w:rPr>
          <w:noProof/>
        </w:rPr>
        <w:object w:dxaOrig="9120" w:dyaOrig="3012" w14:anchorId="5D3C007F">
          <v:shape id="_x0000_i1038" type="#_x0000_t75" alt="" style="width:455.4pt;height:150.6pt;mso-width-percent:0;mso-height-percent:0;mso-width-percent:0;mso-height-percent:0" o:ole="">
            <v:imagedata r:id="rId34" o:title=""/>
          </v:shape>
          <o:OLEObject Type="Embed" ProgID="Visio.Drawing.15" ShapeID="_x0000_i1038" DrawAspect="Content" ObjectID="_177134970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763" w:name="_Toc148535657"/>
      <w:bookmarkStart w:id="764" w:name="_Toc151748964"/>
      <w:r>
        <w:lastRenderedPageBreak/>
        <w:t>4.3</w:t>
      </w:r>
      <w:r>
        <w:tab/>
        <w:t>Nadrf_ MLModelManagement Service</w:t>
      </w:r>
      <w:bookmarkEnd w:id="763"/>
      <w:bookmarkEnd w:id="764"/>
    </w:p>
    <w:p w14:paraId="73738A6F" w14:textId="77777777" w:rsidR="00356552" w:rsidRDefault="00356552" w:rsidP="00356552">
      <w:pPr>
        <w:pStyle w:val="31"/>
      </w:pPr>
      <w:bookmarkStart w:id="765" w:name="_Toc148535658"/>
      <w:bookmarkStart w:id="766" w:name="_Toc151748965"/>
      <w:r>
        <w:t>4.3.1</w:t>
      </w:r>
      <w:r>
        <w:tab/>
        <w:t>Service Description</w:t>
      </w:r>
      <w:bookmarkEnd w:id="765"/>
      <w:bookmarkEnd w:id="766"/>
    </w:p>
    <w:p w14:paraId="3292B9AA" w14:textId="77777777" w:rsidR="00356552" w:rsidRDefault="00356552" w:rsidP="00356552">
      <w:pPr>
        <w:pStyle w:val="41"/>
      </w:pPr>
      <w:bookmarkStart w:id="767" w:name="_Toc148535659"/>
      <w:bookmarkStart w:id="768" w:name="_Toc151748966"/>
      <w:r>
        <w:t>4.3.</w:t>
      </w:r>
      <w:r>
        <w:rPr>
          <w:lang w:eastAsia="zh-CN"/>
        </w:rPr>
        <w:t>1.1</w:t>
      </w:r>
      <w:r>
        <w:tab/>
      </w:r>
      <w:r>
        <w:rPr>
          <w:lang w:eastAsia="zh-CN"/>
        </w:rPr>
        <w:t>Overview</w:t>
      </w:r>
      <w:bookmarkEnd w:id="767"/>
      <w:bookmarkEnd w:id="768"/>
    </w:p>
    <w:p w14:paraId="124EC3DE" w14:textId="77777777" w:rsidR="00832B49" w:rsidRDefault="00832B49" w:rsidP="00832B49">
      <w:bookmarkStart w:id="769" w:name="_Toc148535660"/>
      <w:bookmarkStart w:id="770" w:name="_Toc151748967"/>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2D6BCF34" w:rsidR="00832B49" w:rsidRDefault="00832B49" w:rsidP="00832B49">
      <w:pPr>
        <w:ind w:left="568" w:hanging="284"/>
      </w:pPr>
      <w:r>
        <w:t>-</w:t>
      </w:r>
      <w:r>
        <w:tab/>
        <w:t>allows NF service consumers to</w:t>
      </w:r>
      <w:r>
        <w:rPr>
          <w:lang w:eastAsia="ja-JP"/>
        </w:rPr>
        <w:t xml:space="preserve"> store ML model(s) in the ADRF</w:t>
      </w:r>
      <w:r>
        <w:t>;</w:t>
      </w:r>
    </w:p>
    <w:p w14:paraId="0341244A" w14:textId="1BF8CB38"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pPr>
      <w:r>
        <w:rPr>
          <w:lang w:eastAsia="ja-JP"/>
        </w:rPr>
        <w:t>-</w:t>
      </w:r>
      <w:r>
        <w:rPr>
          <w:lang w:eastAsia="ja-JP"/>
        </w:rPr>
        <w:tab/>
      </w:r>
      <w:r>
        <w:t>allows NF service consumers to</w:t>
      </w:r>
      <w:r>
        <w:rPr>
          <w:lang w:eastAsia="ja-JP"/>
        </w:rPr>
        <w:t xml:space="preserve"> delete ML model(s) from an ADRF</w:t>
      </w:r>
      <w:r>
        <w:t>.</w:t>
      </w:r>
    </w:p>
    <w:p w14:paraId="640498D8" w14:textId="77777777" w:rsidR="00356552" w:rsidRDefault="00356552" w:rsidP="00356552">
      <w:pPr>
        <w:pStyle w:val="41"/>
      </w:pPr>
      <w:r>
        <w:t>4.3.1.2</w:t>
      </w:r>
      <w:r>
        <w:tab/>
        <w:t>Service Architecture</w:t>
      </w:r>
      <w:bookmarkEnd w:id="769"/>
      <w:bookmarkEnd w:id="770"/>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017DBA" w:rsidP="00356552">
      <w:pPr>
        <w:pStyle w:val="TH"/>
        <w:rPr>
          <w:lang w:val="en-US" w:eastAsia="zh-CN"/>
        </w:rPr>
      </w:pPr>
      <w:r>
        <w:rPr>
          <w:rFonts w:eastAsia="宋体"/>
          <w:noProof/>
        </w:rPr>
        <w:object w:dxaOrig="4800" w:dyaOrig="2160" w14:anchorId="66D4D0D0">
          <v:shape id="_x0000_i1039" type="#_x0000_t75" alt="" style="width:240pt;height:108.6pt;mso-width-percent:0;mso-height-percent:0;mso-width-percent:0;mso-height-percent:0" o:ole="">
            <v:imagedata r:id="rId36" o:title=""/>
          </v:shape>
          <o:OLEObject Type="Embed" ProgID="Visio.Drawing.15" ShapeID="_x0000_i1039" DrawAspect="Content" ObjectID="_177134970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017DBA" w:rsidP="00356552">
      <w:pPr>
        <w:pStyle w:val="TH"/>
        <w:rPr>
          <w:b w:val="0"/>
          <w:lang w:val="en-US" w:eastAsia="zh-CN"/>
        </w:rPr>
      </w:pPr>
      <w:r>
        <w:rPr>
          <w:rFonts w:eastAsia="宋体"/>
          <w:noProof/>
        </w:rPr>
        <w:object w:dxaOrig="5292" w:dyaOrig="2400" w14:anchorId="110DFADC">
          <v:shape id="_x0000_i1040" type="#_x0000_t75" alt="" style="width:265.8pt;height:121.2pt;mso-width-percent:0;mso-height-percent:0;mso-width-percent:0;mso-height-percent:0" o:ole="">
            <v:imagedata r:id="rId38" o:title=""/>
          </v:shape>
          <o:OLEObject Type="Embed" ProgID="Visio.Drawing.15" ShapeID="_x0000_i1040" DrawAspect="Content" ObjectID="_177134970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771" w:name="_Toc148535661"/>
      <w:bookmarkStart w:id="772" w:name="_Toc151748968"/>
      <w:r>
        <w:rPr>
          <w:lang w:val="en-US"/>
        </w:rPr>
        <w:lastRenderedPageBreak/>
        <w:t>4.3.</w:t>
      </w:r>
      <w:r>
        <w:rPr>
          <w:lang w:val="en-US" w:eastAsia="zh-CN"/>
        </w:rPr>
        <w:t>1.3</w:t>
      </w:r>
      <w:r>
        <w:rPr>
          <w:lang w:val="en-US"/>
        </w:rPr>
        <w:tab/>
        <w:t>Network Functions</w:t>
      </w:r>
      <w:bookmarkEnd w:id="771"/>
      <w:bookmarkEnd w:id="772"/>
    </w:p>
    <w:p w14:paraId="27896FDA" w14:textId="77777777" w:rsidR="00356552" w:rsidRDefault="00356552" w:rsidP="00356552">
      <w:pPr>
        <w:pStyle w:val="50"/>
        <w:rPr>
          <w:lang w:eastAsia="zh-CN"/>
        </w:rPr>
      </w:pPr>
      <w:bookmarkStart w:id="773" w:name="_Toc148535662"/>
      <w:bookmarkStart w:id="774" w:name="_Toc151748969"/>
      <w:r>
        <w:t>4.3.</w:t>
      </w:r>
      <w:r>
        <w:rPr>
          <w:lang w:eastAsia="zh-CN"/>
        </w:rPr>
        <w:t>1.3.1</w:t>
      </w:r>
      <w:r>
        <w:tab/>
        <w:t>Analytics Data Repository Function (ADRF)</w:t>
      </w:r>
      <w:bookmarkEnd w:id="773"/>
      <w:bookmarkEnd w:id="774"/>
    </w:p>
    <w:p w14:paraId="39141AC9" w14:textId="77777777" w:rsidR="00832B49" w:rsidRDefault="00832B49" w:rsidP="00832B49">
      <w:bookmarkStart w:id="775" w:name="_Toc148535663"/>
      <w:bookmarkStart w:id="776" w:name="_Toc151748970"/>
      <w:r>
        <w:t xml:space="preserve">The Analytics Data Repository Function (ADRF) provides the functionality to allow NF service consumers to </w:t>
      </w:r>
      <w:r>
        <w:rPr>
          <w:lang w:eastAsia="ja-JP"/>
        </w:rPr>
        <w:t>store, retrieve, and remove ML model(s) or ML model address(es)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775"/>
      <w:bookmarkEnd w:id="776"/>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777" w:name="_Toc148535664"/>
      <w:bookmarkStart w:id="778" w:name="_Toc151748971"/>
      <w:r>
        <w:t>4.3.2</w:t>
      </w:r>
      <w:r>
        <w:tab/>
        <w:t>Service Operations</w:t>
      </w:r>
      <w:bookmarkEnd w:id="777"/>
      <w:bookmarkEnd w:id="778"/>
    </w:p>
    <w:p w14:paraId="7C9BC013" w14:textId="77777777" w:rsidR="00356552" w:rsidRDefault="00356552" w:rsidP="00356552">
      <w:pPr>
        <w:pStyle w:val="41"/>
      </w:pPr>
      <w:bookmarkStart w:id="779" w:name="_Toc148535665"/>
      <w:bookmarkStart w:id="780" w:name="_Toc151748972"/>
      <w:r>
        <w:t>4.3.2.1</w:t>
      </w:r>
      <w:r>
        <w:tab/>
        <w:t>Introduction</w:t>
      </w:r>
      <w:bookmarkEnd w:id="779"/>
      <w:bookmarkEnd w:id="780"/>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4C60A9" w14:paraId="70E81582" w14:textId="77777777" w:rsidTr="004C60A9">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11BAF99A" w14:textId="77777777" w:rsidR="004C60A9" w:rsidRDefault="004C60A9">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4D065692" w14:textId="77777777" w:rsidR="004C60A9" w:rsidRDefault="004C60A9">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733FFC6" w14:textId="77777777" w:rsidR="004C60A9" w:rsidRDefault="004C60A9">
            <w:pPr>
              <w:pStyle w:val="TAH"/>
            </w:pPr>
            <w:r>
              <w:t>Initiated by</w:t>
            </w:r>
          </w:p>
        </w:tc>
      </w:tr>
      <w:tr w:rsidR="004C60A9" w14:paraId="70330E96"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28E207A" w14:textId="77777777" w:rsidR="004C60A9" w:rsidRDefault="004C60A9">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7180B2B9" w14:textId="77777777" w:rsidR="004C60A9" w:rsidRDefault="004C60A9">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71554B34" w14:textId="77777777" w:rsidR="004C60A9" w:rsidRDefault="004C60A9">
            <w:pPr>
              <w:pStyle w:val="TAL"/>
            </w:pPr>
            <w:r>
              <w:t>NF service consumer (NWDAF)</w:t>
            </w:r>
          </w:p>
        </w:tc>
      </w:tr>
      <w:tr w:rsidR="004C60A9" w14:paraId="51574878"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71C384B4" w14:textId="77777777" w:rsidR="004C60A9" w:rsidRDefault="004C60A9">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74C6E31A" w14:textId="77777777" w:rsidR="004C60A9" w:rsidRDefault="004C60A9">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0D034413" w14:textId="77777777" w:rsidR="004C60A9" w:rsidRDefault="004C60A9">
            <w:pPr>
              <w:pStyle w:val="TAL"/>
            </w:pPr>
            <w:r>
              <w:t>NF service consumer (NWDAF)</w:t>
            </w:r>
          </w:p>
        </w:tc>
      </w:tr>
      <w:tr w:rsidR="004C60A9" w14:paraId="43F1C0BE" w14:textId="77777777" w:rsidTr="004C60A9">
        <w:trPr>
          <w:cantSplit/>
        </w:trPr>
        <w:tc>
          <w:tcPr>
            <w:tcW w:w="3235" w:type="dxa"/>
            <w:tcBorders>
              <w:top w:val="single" w:sz="6" w:space="0" w:color="auto"/>
              <w:left w:val="single" w:sz="6" w:space="0" w:color="auto"/>
              <w:bottom w:val="single" w:sz="6" w:space="0" w:color="auto"/>
              <w:right w:val="single" w:sz="6" w:space="0" w:color="auto"/>
            </w:tcBorders>
            <w:hideMark/>
          </w:tcPr>
          <w:p w14:paraId="1C840CF2" w14:textId="77777777" w:rsidR="004C60A9" w:rsidRDefault="004C60A9">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10F1623B" w14:textId="77777777" w:rsidR="004C60A9" w:rsidRDefault="004C60A9">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17521B65" w14:textId="77777777" w:rsidR="004C60A9" w:rsidRDefault="004C60A9">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781" w:name="_Toc148535666"/>
      <w:bookmarkStart w:id="782" w:name="_Toc151748973"/>
      <w:r>
        <w:t>4.3.2.2</w:t>
      </w:r>
      <w:r>
        <w:tab/>
        <w:t>Nadrf_</w:t>
      </w:r>
      <w:bookmarkStart w:id="783" w:name="_Hlk138939161"/>
      <w:r>
        <w:t>MLModelManagement</w:t>
      </w:r>
      <w:bookmarkEnd w:id="783"/>
      <w:r>
        <w:t>_StorageRequest service operation</w:t>
      </w:r>
      <w:bookmarkEnd w:id="781"/>
      <w:bookmarkEnd w:id="782"/>
    </w:p>
    <w:p w14:paraId="64079C9A" w14:textId="77777777" w:rsidR="00356552" w:rsidRDefault="00356552" w:rsidP="00356552">
      <w:pPr>
        <w:pStyle w:val="50"/>
      </w:pPr>
      <w:bookmarkStart w:id="784" w:name="_Toc148535667"/>
      <w:bookmarkStart w:id="785" w:name="_Toc151748974"/>
      <w:r>
        <w:t>4.3.2.2.1</w:t>
      </w:r>
      <w:r>
        <w:tab/>
        <w:t>General</w:t>
      </w:r>
      <w:bookmarkEnd w:id="784"/>
      <w:bookmarkEnd w:id="785"/>
    </w:p>
    <w:p w14:paraId="130FA33B" w14:textId="77777777" w:rsidR="00356552" w:rsidRDefault="00356552" w:rsidP="00356552">
      <w:r>
        <w:t>The Nadrf_MLModelManagement_StorageRequest service operation is used by an NF service consumer to store ML model(s) or ML model address(es).</w:t>
      </w:r>
    </w:p>
    <w:p w14:paraId="59F5C342" w14:textId="77777777" w:rsidR="00356552" w:rsidRDefault="00356552" w:rsidP="00356552">
      <w:pPr>
        <w:pStyle w:val="50"/>
      </w:pPr>
      <w:bookmarkStart w:id="786" w:name="_Toc148535668"/>
      <w:bookmarkStart w:id="787" w:name="_Toc151748975"/>
      <w:r>
        <w:t>4.3.2.2.2</w:t>
      </w:r>
      <w:r>
        <w:tab/>
        <w:t>Request Storage of ML model(s)</w:t>
      </w:r>
      <w:bookmarkEnd w:id="786"/>
      <w:bookmarkEnd w:id="78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017DBA" w:rsidP="00356552">
      <w:pPr>
        <w:pStyle w:val="TH"/>
        <w:rPr>
          <w:lang w:eastAsia="zh-CN"/>
        </w:rPr>
      </w:pPr>
      <w:r>
        <w:rPr>
          <w:rFonts w:eastAsia="宋体"/>
          <w:noProof/>
        </w:rPr>
        <w:object w:dxaOrig="10116" w:dyaOrig="3336" w14:anchorId="29B391FB">
          <v:shape id="_x0000_i1041" type="#_x0000_t75" alt="" style="width:505.2pt;height:167.4pt;mso-width-percent:0;mso-height-percent:0;mso-width-percent:0;mso-height-percent:0" o:ole="">
            <v:imagedata r:id="rId40" o:title=""/>
          </v:shape>
          <o:OLEObject Type="Embed" ProgID="Visio.Drawing.15" ShapeID="_x0000_i1041" DrawAspect="Content" ObjectID="_177134970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w:t>
      </w:r>
      <w:proofErr w:type="gramStart"/>
      <w:r>
        <w:t>consumer</w:t>
      </w:r>
      <w:proofErr w:type="gramEnd"/>
      <w:r>
        <w:t>(s)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2CD64A07" w14:textId="77777777" w:rsidR="00356552" w:rsidRDefault="00356552" w:rsidP="00356552">
      <w:r>
        <w:t xml:space="preserve">Upon the reception of an HTTP POST request with "{apiRoot}/nadrf-mlmodelmanagement /&lt;apiVersion&gt;/mlmodel-store-records" as Resource URI and NadrfMLModelStoreRecord data structure as request body, the ADRF shall: </w:t>
      </w:r>
    </w:p>
    <w:p w14:paraId="33E2CAC8" w14:textId="77777777" w:rsidR="00356552" w:rsidRDefault="00356552" w:rsidP="00356552">
      <w:pPr>
        <w:pStyle w:val="B1"/>
      </w:pPr>
      <w:r>
        <w:t>-</w:t>
      </w:r>
      <w:r>
        <w:tab/>
        <w:t>create a new ML model store record;</w:t>
      </w:r>
    </w:p>
    <w:p w14:paraId="1E8A2523" w14:textId="77777777" w:rsidR="00356552" w:rsidRDefault="00356552" w:rsidP="00356552">
      <w:pPr>
        <w:pStyle w:val="B1"/>
      </w:pPr>
      <w:r>
        <w:t>-</w:t>
      </w:r>
      <w:r>
        <w:tab/>
        <w:t>assign a storeTransId;</w:t>
      </w:r>
    </w:p>
    <w:p w14:paraId="34BF7852" w14:textId="77777777" w:rsidR="00356552" w:rsidRDefault="00356552" w:rsidP="00356552">
      <w:pPr>
        <w:pStyle w:val="B1"/>
      </w:pPr>
      <w:r>
        <w:t>-</w:t>
      </w:r>
      <w:r>
        <w:tab/>
        <w:t>download and 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3D0DD3F8" w14:textId="77777777" w:rsidR="00832B49" w:rsidRDefault="00832B49" w:rsidP="00832B49">
      <w:bookmarkStart w:id="788" w:name="_Hlk135843134"/>
      <w:bookmarkStart w:id="78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of the request partially failed, the ADRF may include information about the models that failed to be stored within the "modelStoreResult" attribute in the response. The ADRF shall include a Location HTTP header field, which shall contain the URI of the created record </w:t>
      </w:r>
      <w:proofErr w:type="gramStart"/>
      <w:r>
        <w:t>i.e.</w:t>
      </w:r>
      <w:proofErr w:type="gramEnd"/>
      <w:r>
        <w:t xml:space="preserve"> "{apiRoot}/nadrf- mlmodelmanagement/&lt;apiVersion&gt;/mlmodel-store-records/{storeTransId}".</w:t>
      </w:r>
    </w:p>
    <w:p w14:paraId="568992E1" w14:textId="62756664" w:rsidR="00832B49" w:rsidRDefault="00832B49" w:rsidP="00832B49">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76D4AE02" w14:textId="77777777" w:rsidR="00832B49" w:rsidRDefault="00832B49" w:rsidP="00832B49">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58246E9F" w14:textId="77777777" w:rsidR="00832B49" w:rsidRDefault="00832B49" w:rsidP="00832B49">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08B4B92F" w14:textId="77777777" w:rsidR="00832B49" w:rsidRDefault="00832B49" w:rsidP="00832B49">
      <w:r>
        <w:lastRenderedPageBreak/>
        <w:t>If an error occurs when processing the HTTP POST request, the ADRF shall send an HTTP error response as specified in clause 5.2.7.</w:t>
      </w:r>
    </w:p>
    <w:p w14:paraId="7F791BC2" w14:textId="77777777" w:rsidR="004C60A9" w:rsidRDefault="004C60A9" w:rsidP="004C60A9">
      <w:pPr>
        <w:pStyle w:val="41"/>
      </w:pPr>
      <w:bookmarkStart w:id="790" w:name="_Toc151748976"/>
      <w:bookmarkEnd w:id="788"/>
      <w:r>
        <w:t>4.3.2.3</w:t>
      </w:r>
      <w:r>
        <w:tab/>
        <w:t>Nadrf_MLModelManagement_RetrievalRequest service operation</w:t>
      </w:r>
      <w:bookmarkEnd w:id="789"/>
      <w:bookmarkEnd w:id="790"/>
    </w:p>
    <w:p w14:paraId="642AE5A6" w14:textId="77777777" w:rsidR="004C60A9" w:rsidRDefault="004C60A9" w:rsidP="004C60A9">
      <w:pPr>
        <w:pStyle w:val="50"/>
      </w:pPr>
      <w:bookmarkStart w:id="791" w:name="_Toc148535670"/>
      <w:bookmarkStart w:id="792" w:name="_Toc151748977"/>
      <w:r>
        <w:t>4.3.2.3.1</w:t>
      </w:r>
      <w:r>
        <w:tab/>
        <w:t>General</w:t>
      </w:r>
      <w:bookmarkEnd w:id="791"/>
      <w:bookmarkEnd w:id="79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793" w:name="_Toc148535671"/>
      <w:bookmarkStart w:id="794" w:name="_Toc151748978"/>
      <w:r>
        <w:t>4.3.2.3.2</w:t>
      </w:r>
      <w:r>
        <w:tab/>
        <w:t>Request and get stored ML model(s) from ADRF ML Model Store</w:t>
      </w:r>
      <w:bookmarkEnd w:id="793"/>
      <w:bookmarkEnd w:id="794"/>
    </w:p>
    <w:p w14:paraId="465B6A1E" w14:textId="77777777" w:rsidR="00832B49" w:rsidRDefault="00832B49" w:rsidP="00832B49">
      <w:bookmarkStart w:id="795" w:name="_Toc148535672"/>
      <w:bookmarkStart w:id="796" w:name="_Toc151748979"/>
      <w:r>
        <w:t xml:space="preserve">Figure 4.3.2.3.2-1 shows a scenario where the NF service consumer sends a request to the ADRF to </w:t>
      </w:r>
      <w:r>
        <w:rPr>
          <w:lang w:eastAsia="ja-JP"/>
        </w:rPr>
        <w:t xml:space="preserve">retrieve </w:t>
      </w:r>
      <w:r>
        <w:t>stored ML model(s).</w:t>
      </w:r>
    </w:p>
    <w:p w14:paraId="3C02DC3D" w14:textId="166CF6DF" w:rsidR="00832B49" w:rsidRDefault="00832B49" w:rsidP="00832B49">
      <w:pPr>
        <w:pStyle w:val="TH"/>
      </w:pPr>
    </w:p>
    <w:p w14:paraId="54C7D3BF" w14:textId="77777777" w:rsidR="00832B49" w:rsidRDefault="00017DBA" w:rsidP="00832B49">
      <w:pPr>
        <w:pStyle w:val="TH"/>
        <w:rPr>
          <w:lang w:eastAsia="zh-CN"/>
        </w:rPr>
      </w:pPr>
      <w:r>
        <w:rPr>
          <w:noProof/>
        </w:rPr>
        <w:object w:dxaOrig="10121" w:dyaOrig="3311" w14:anchorId="358824EE">
          <v:shape id="_x0000_i1043" type="#_x0000_t75" alt="" style="width:508.8pt;height:163.8pt;mso-width-percent:0;mso-height-percent:0;mso-width-percent:0;mso-height-percent:0" o:ole="">
            <v:imagedata r:id="rId42" o:title=""/>
          </v:shape>
          <o:OLEObject Type="Embed" ProgID="Visio.Drawing.15" ShapeID="_x0000_i1043" DrawAspect="Content" ObjectID="_1771349705" r:id="rId43"/>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24DC6D59" w14:textId="77777777" w:rsidR="00832B49" w:rsidRDefault="00832B49" w:rsidP="00832B49">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"modelUniqueIds" attribute.</w:t>
      </w:r>
    </w:p>
    <w:p w14:paraId="375BC161" w14:textId="77777777" w:rsidR="00832B49" w:rsidRDefault="00832B49" w:rsidP="00832B49">
      <w:r>
        <w:t>Upon the reception of the HTTP GET request, the ADRF shall:</w:t>
      </w:r>
    </w:p>
    <w:p w14:paraId="56167C1B" w14:textId="77777777" w:rsidR="00832B49" w:rsidRDefault="00832B49" w:rsidP="00832B49">
      <w:pPr>
        <w:pStyle w:val="B1"/>
      </w:pPr>
      <w:r>
        <w:t>-</w:t>
      </w:r>
      <w:r>
        <w:tab/>
        <w:t>find the ML model(s) according to the requested parameters.</w:t>
      </w:r>
    </w:p>
    <w:p w14:paraId="37A3F7CB" w14:textId="77777777" w:rsidR="00832B49" w:rsidRDefault="00832B49" w:rsidP="00832B49">
      <w:r>
        <w:lastRenderedPageBreak/>
        <w:t>If one ore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p>
    <w:p w14:paraId="2865F460" w14:textId="77777777" w:rsidR="00832B49" w:rsidRDefault="00832B49" w:rsidP="00832B49">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6A5CC13E" w14:textId="77777777" w:rsidR="00832B49" w:rsidRDefault="00832B49" w:rsidP="00832B49">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795"/>
      <w:bookmarkEnd w:id="796"/>
    </w:p>
    <w:p w14:paraId="1BB68217" w14:textId="77777777" w:rsidR="00356552" w:rsidRDefault="00356552" w:rsidP="00356552">
      <w:pPr>
        <w:pStyle w:val="50"/>
      </w:pPr>
      <w:bookmarkStart w:id="797" w:name="_Toc148535673"/>
      <w:bookmarkStart w:id="798" w:name="_Toc151748980"/>
      <w:r>
        <w:t>4.3.2.4.1</w:t>
      </w:r>
      <w:r>
        <w:tab/>
        <w:t>General</w:t>
      </w:r>
      <w:bookmarkEnd w:id="797"/>
      <w:bookmarkEnd w:id="798"/>
    </w:p>
    <w:p w14:paraId="43A96E71" w14:textId="77777777" w:rsidR="00356552" w:rsidRDefault="00356552" w:rsidP="00356552">
      <w:r>
        <w:t>The Nadrf_MLModelManagement_Delete service operation is used by an NF service consumer to delete stored ML model(s) or ML model address(es).</w:t>
      </w:r>
    </w:p>
    <w:p w14:paraId="55FEC6D5" w14:textId="77777777" w:rsidR="00356552" w:rsidRDefault="00356552" w:rsidP="00356552">
      <w:pPr>
        <w:pStyle w:val="50"/>
      </w:pPr>
      <w:bookmarkStart w:id="799" w:name="_Toc148535674"/>
      <w:bookmarkStart w:id="800" w:name="_Toc151748981"/>
      <w:r>
        <w:t>4.3.2.4.2</w:t>
      </w:r>
      <w:r>
        <w:tab/>
        <w:t>Requesting removal of stored ML model(s)</w:t>
      </w:r>
      <w:bookmarkEnd w:id="799"/>
      <w:bookmarkEnd w:id="800"/>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017DBA" w:rsidP="006225F9">
      <w:pPr>
        <w:pStyle w:val="TH"/>
        <w:rPr>
          <w:lang w:eastAsia="zh-CN"/>
        </w:rPr>
      </w:pPr>
      <w:r>
        <w:rPr>
          <w:rFonts w:eastAsia="宋体"/>
          <w:noProof/>
        </w:rPr>
        <w:object w:dxaOrig="10116" w:dyaOrig="3324" w14:anchorId="3832584C">
          <v:shape id="_x0000_i1044" type="#_x0000_t75" alt="" style="width:505.2pt;height:166.2pt;mso-width-percent:0;mso-height-percent:0;mso-width-percent:0;mso-height-percent:0" o:ole="">
            <v:imagedata r:id="rId44" o:title=""/>
          </v:shape>
          <o:OLEObject Type="Embed" ProgID="Visio.Drawing.15" ShapeID="_x0000_i1044" DrawAspect="Content" ObjectID="_1771349706" r:id="rId45"/>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01" w:name="_Toc148535675"/>
      <w:bookmarkStart w:id="802" w:name="_Toc151748982"/>
      <w:bookmarkStart w:id="803" w:name="_Toc510696597"/>
      <w:bookmarkStart w:id="804" w:name="_Toc35971389"/>
      <w:bookmarkStart w:id="805" w:name="_Toc36812120"/>
      <w:bookmarkStart w:id="806" w:name="_Toc72766434"/>
      <w:bookmarkStart w:id="807" w:name="_Toc72767001"/>
      <w:bookmarkStart w:id="808" w:name="_Toc73042453"/>
      <w:bookmarkStart w:id="809" w:name="_Toc81242797"/>
      <w:bookmarkStart w:id="810" w:name="_Toc89426566"/>
      <w:bookmarkStart w:id="811" w:name="_Toc94020351"/>
      <w:bookmarkStart w:id="812" w:name="_Toc97034882"/>
      <w:bookmarkStart w:id="813" w:name="_Toc97037759"/>
      <w:bookmarkStart w:id="814" w:name="_Toc100939968"/>
      <w:bookmarkStart w:id="815" w:name="_Toc104546834"/>
      <w:bookmarkStart w:id="816" w:name="_Toc112937881"/>
      <w:bookmarkStart w:id="817" w:name="_Toc114134638"/>
      <w:bookmarkStart w:id="818" w:name="_Toc120681577"/>
      <w:bookmarkStart w:id="819" w:name="_Toc133434764"/>
      <w:bookmarkStart w:id="820"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lastRenderedPageBreak/>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77777777" w:rsidR="00832B49" w:rsidRDefault="00832B49" w:rsidP="00832B49">
      <w:pPr>
        <w:pStyle w:val="B1"/>
        <w:numPr>
          <w:ilvl w:val="0"/>
          <w:numId w:val="13"/>
        </w:numPr>
      </w:pPr>
      <w:r>
        <w:t xml:space="preserve">if the ML model(s)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164D5F1C" w14:textId="77777777" w:rsidR="00832B49" w:rsidRDefault="00832B49" w:rsidP="00832B49">
      <w:pPr>
        <w:pStyle w:val="B1"/>
        <w:numPr>
          <w:ilvl w:val="0"/>
          <w:numId w:val="13"/>
        </w:numPr>
      </w:pPr>
      <w:r>
        <w:t xml:space="preserve">if the ML model(s) was/were found but not deleted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r>
        <w:t>4.3.2.4.3</w:t>
      </w:r>
      <w:r>
        <w:tab/>
        <w:t>Requesting removal of stored ML model(s) using unique ML model identifier</w:t>
      </w:r>
      <w:bookmarkEnd w:id="801"/>
      <w:bookmarkEnd w:id="802"/>
    </w:p>
    <w:p w14:paraId="02E5013C" w14:textId="77777777" w:rsidR="00832B49" w:rsidRDefault="00832B49" w:rsidP="00832B49">
      <w:bookmarkStart w:id="821" w:name="_Toc148535676"/>
      <w:bookmarkStart w:id="822" w:name="_Toc151748983"/>
      <w:r>
        <w:t>Figure 4.3.2.4.3-1 shows a scenario where the NF service consumer sends a request to the ADRF to delete stored ML model(s) based on the unique ML model identifier.</w:t>
      </w:r>
    </w:p>
    <w:p w14:paraId="266D1338" w14:textId="77777777" w:rsidR="00832B49" w:rsidRDefault="00832B49" w:rsidP="00832B49">
      <w:pPr>
        <w:pStyle w:val="TH"/>
        <w:rPr>
          <w:rFonts w:eastAsia="宋体"/>
          <w:lang w:eastAsia="zh-CN"/>
        </w:rPr>
      </w:pPr>
    </w:p>
    <w:p w14:paraId="41871C92" w14:textId="46FE2023" w:rsidR="00832B49" w:rsidRDefault="00017DBA" w:rsidP="00832B49">
      <w:pPr>
        <w:pStyle w:val="TF"/>
      </w:pPr>
      <w:r w:rsidRPr="00832B49">
        <w:rPr>
          <w:noProof/>
        </w:rPr>
        <w:object w:dxaOrig="10121" w:dyaOrig="3311" w14:anchorId="771BBE12">
          <v:shape id="_x0000_i1045" type="#_x0000_t75" alt="" style="width:507.6pt;height:165pt;mso-width-percent:0;mso-height-percent:0;mso-width-percent:0;mso-height-percent:0" o:ole="">
            <v:imagedata r:id="rId46" o:title=""/>
          </v:shape>
          <o:OLEObject Type="Embed" ProgID="Visio.Drawing.15" ShapeID="_x0000_i1045" DrawAspect="Content" ObjectID="_1771349707" r:id="rId47"/>
        </w:object>
      </w:r>
      <w:r w:rsidR="00832B49">
        <w:t>Figure 4.3.2.4.3-1: NF service consumer requesting to remove stored ML model(s)</w:t>
      </w:r>
    </w:p>
    <w:p w14:paraId="775FD39E" w14:textId="11D59BC8"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4AC608D8"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w:t>
      </w:r>
      <w:r>
        <w:lastRenderedPageBreak/>
        <w:t>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77777777" w:rsidR="00832B49" w:rsidRDefault="00832B49" w:rsidP="00832B49">
      <w:pPr>
        <w:pStyle w:val="B1"/>
        <w:numPr>
          <w:ilvl w:val="0"/>
          <w:numId w:val="13"/>
        </w:numPr>
      </w:pPr>
      <w:r>
        <w:t xml:space="preserve">if the ML model(s)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p>
    <w:p w14:paraId="56F28772" w14:textId="77777777" w:rsidR="00832B49" w:rsidRDefault="00832B49" w:rsidP="00832B49">
      <w:pPr>
        <w:pStyle w:val="B1"/>
        <w:numPr>
          <w:ilvl w:val="0"/>
          <w:numId w:val="13"/>
        </w:numPr>
      </w:pPr>
      <w:r>
        <w:t xml:space="preserve">if the ML model(s) was/were found but not deleted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p>
    <w:p w14:paraId="3143148E" w14:textId="77777777" w:rsidR="00832B49" w:rsidRDefault="00832B49" w:rsidP="00832B49">
      <w:r>
        <w:t xml:space="preserve"> If errors occur when processing the HTTP POST request, the ADRF shall send an HTTP error response as specified in clause 5.2.7.</w:t>
      </w:r>
    </w:p>
    <w:p w14:paraId="0B37AE16" w14:textId="77777777" w:rsidR="00E9750A" w:rsidRDefault="00A16F12">
      <w:pPr>
        <w:pStyle w:val="1"/>
      </w:pPr>
      <w:r>
        <w:t>5</w:t>
      </w:r>
      <w:r>
        <w:tab/>
        <w:t>API Definitions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21E4BDF" w14:textId="77777777" w:rsidR="00E9750A" w:rsidRDefault="00A16F12">
      <w:pPr>
        <w:pStyle w:val="21"/>
      </w:pPr>
      <w:bookmarkStart w:id="823" w:name="_Toc72766435"/>
      <w:bookmarkStart w:id="824" w:name="_Toc72767002"/>
      <w:bookmarkStart w:id="825" w:name="_Toc73042454"/>
      <w:bookmarkStart w:id="826" w:name="_Toc81242798"/>
      <w:bookmarkStart w:id="827" w:name="_Toc89426567"/>
      <w:bookmarkStart w:id="828" w:name="_Toc94020352"/>
      <w:bookmarkStart w:id="829" w:name="_Toc97034883"/>
      <w:bookmarkStart w:id="830" w:name="_Toc97037760"/>
      <w:bookmarkStart w:id="831" w:name="_Toc100939969"/>
      <w:bookmarkStart w:id="832" w:name="_Toc104546835"/>
      <w:bookmarkStart w:id="833" w:name="_Toc112937882"/>
      <w:bookmarkStart w:id="834" w:name="_Toc114134639"/>
      <w:bookmarkStart w:id="835" w:name="_Toc120681578"/>
      <w:bookmarkStart w:id="836" w:name="_Toc133434765"/>
      <w:bookmarkStart w:id="837" w:name="_Toc138693948"/>
      <w:bookmarkStart w:id="838" w:name="_Toc148535677"/>
      <w:bookmarkStart w:id="839" w:name="_Toc151748984"/>
      <w:bookmarkStart w:id="840" w:name="_Toc510696649"/>
      <w:bookmarkStart w:id="841" w:name="_Hlk530142087"/>
      <w:r>
        <w:t>5.1</w:t>
      </w:r>
      <w:r>
        <w:tab/>
        <w:t>Nadrf_DataManagement Service API</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0F51931A" w14:textId="77777777" w:rsidR="00E9750A" w:rsidRDefault="00A16F12">
      <w:pPr>
        <w:pStyle w:val="31"/>
      </w:pPr>
      <w:bookmarkStart w:id="842" w:name="_Toc72766436"/>
      <w:bookmarkStart w:id="843" w:name="_Toc72767003"/>
      <w:bookmarkStart w:id="844" w:name="_Toc73042455"/>
      <w:bookmarkStart w:id="845" w:name="_Toc81242799"/>
      <w:bookmarkStart w:id="846" w:name="_Toc89426568"/>
      <w:bookmarkStart w:id="847" w:name="_Toc94020353"/>
      <w:bookmarkStart w:id="848" w:name="_Toc97034884"/>
      <w:bookmarkStart w:id="849" w:name="_Toc97037761"/>
      <w:bookmarkStart w:id="850" w:name="_Toc100939970"/>
      <w:bookmarkStart w:id="851" w:name="_Toc104546836"/>
      <w:bookmarkStart w:id="852" w:name="_Toc112937883"/>
      <w:bookmarkStart w:id="853" w:name="_Toc114134640"/>
      <w:bookmarkStart w:id="854" w:name="_Toc120681579"/>
      <w:bookmarkStart w:id="855" w:name="_Toc133434766"/>
      <w:bookmarkStart w:id="856" w:name="_Toc138693949"/>
      <w:bookmarkStart w:id="857" w:name="_Toc148535678"/>
      <w:bookmarkStart w:id="858" w:name="_Toc151748985"/>
      <w:r>
        <w:t>5.1.1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78509A9" w14:textId="77777777" w:rsidR="00E9750A" w:rsidRDefault="00A16F12">
      <w:pPr>
        <w:rPr>
          <w:lang w:eastAsia="zh-CN"/>
        </w:rPr>
      </w:pPr>
      <w:bookmarkStart w:id="859" w:name="_Toc72766437"/>
      <w:bookmarkStart w:id="860" w:name="_Toc72767004"/>
      <w:bookmarkStart w:id="861" w:name="_Toc73042456"/>
      <w:bookmarkStart w:id="862" w:name="_Toc81242800"/>
      <w:bookmarkStart w:id="863" w:name="_Toc89426569"/>
      <w:bookmarkStart w:id="864" w:name="_Toc94020354"/>
      <w:bookmarkStart w:id="865" w:name="_Toc97034885"/>
      <w:bookmarkStart w:id="866" w:name="_Toc97037762"/>
      <w:bookmarkStart w:id="867" w:name="_Toc100939971"/>
      <w:bookmarkStart w:id="868" w:name="_Toc104546837"/>
      <w:bookmarkStart w:id="869" w:name="_Toc112937884"/>
      <w:bookmarkStart w:id="870"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871" w:name="_Toc120681580"/>
      <w:bookmarkStart w:id="872" w:name="_Toc133434767"/>
      <w:bookmarkStart w:id="873" w:name="_Toc138693950"/>
      <w:bookmarkStart w:id="874" w:name="_Toc148535679"/>
      <w:bookmarkStart w:id="875" w:name="_Toc151748986"/>
      <w:r>
        <w:t>5.1.2</w:t>
      </w:r>
      <w:r>
        <w:tab/>
        <w:t>Usage of HTTP</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074F5FB5" w14:textId="77777777" w:rsidR="00E9750A" w:rsidRDefault="00A16F12">
      <w:pPr>
        <w:pStyle w:val="41"/>
      </w:pPr>
      <w:bookmarkStart w:id="876" w:name="_Toc97037763"/>
      <w:bookmarkStart w:id="877" w:name="_Toc104546838"/>
      <w:bookmarkStart w:id="878" w:name="_Toc94020355"/>
      <w:bookmarkStart w:id="879" w:name="_Toc120681581"/>
      <w:bookmarkStart w:id="880" w:name="_Toc72767005"/>
      <w:bookmarkStart w:id="881" w:name="_Toc100939972"/>
      <w:bookmarkStart w:id="882" w:name="_Toc114134642"/>
      <w:bookmarkStart w:id="883" w:name="_Toc97034886"/>
      <w:bookmarkStart w:id="884" w:name="_Toc81242801"/>
      <w:bookmarkStart w:id="885" w:name="_Toc89426570"/>
      <w:bookmarkStart w:id="886" w:name="_Toc73042457"/>
      <w:bookmarkStart w:id="887" w:name="_Toc72766438"/>
      <w:bookmarkStart w:id="888" w:name="_Toc112937885"/>
      <w:bookmarkStart w:id="889" w:name="_Toc133434768"/>
      <w:bookmarkStart w:id="890" w:name="_Toc138693951"/>
      <w:bookmarkStart w:id="891" w:name="_Toc148535680"/>
      <w:bookmarkStart w:id="892" w:name="_Toc151748987"/>
      <w:r>
        <w:t>5.1.2.1</w:t>
      </w:r>
      <w:r>
        <w:tab/>
        <w:t>General</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lastRenderedPageBreak/>
        <w:t>The OpenAPI [6] specification of HTTP messages and content bodies for the Nadrf_DataManagement API is contained in Annex A.</w:t>
      </w:r>
    </w:p>
    <w:p w14:paraId="4FCC113A" w14:textId="77777777" w:rsidR="00E9750A" w:rsidRDefault="00A16F12">
      <w:pPr>
        <w:pStyle w:val="41"/>
      </w:pPr>
      <w:bookmarkStart w:id="893" w:name="_Toc120681582"/>
      <w:bookmarkStart w:id="894" w:name="_Toc100939973"/>
      <w:bookmarkStart w:id="895" w:name="_Toc104546839"/>
      <w:bookmarkStart w:id="896" w:name="_Toc112937886"/>
      <w:bookmarkStart w:id="897" w:name="_Toc114134643"/>
      <w:bookmarkStart w:id="898" w:name="_Toc94020356"/>
      <w:bookmarkStart w:id="899" w:name="_Toc97034887"/>
      <w:bookmarkStart w:id="900" w:name="_Toc97037764"/>
      <w:bookmarkStart w:id="901" w:name="_Toc73042458"/>
      <w:bookmarkStart w:id="902" w:name="_Toc81242802"/>
      <w:bookmarkStart w:id="903" w:name="_Toc89426571"/>
      <w:bookmarkStart w:id="904" w:name="_Toc72766439"/>
      <w:bookmarkStart w:id="905" w:name="_Toc72767006"/>
      <w:bookmarkStart w:id="906" w:name="_Toc133434769"/>
      <w:bookmarkStart w:id="907" w:name="_Toc138693952"/>
      <w:bookmarkStart w:id="908" w:name="_Toc148535681"/>
      <w:bookmarkStart w:id="909" w:name="_Toc151748988"/>
      <w:r>
        <w:t>5.1.2.2</w:t>
      </w:r>
      <w:r>
        <w:tab/>
        <w:t>HTTP standard headers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62BDC2C6" w14:textId="77777777" w:rsidR="00E9750A" w:rsidRDefault="00A16F12">
      <w:pPr>
        <w:pStyle w:val="50"/>
        <w:rPr>
          <w:lang w:eastAsia="zh-CN"/>
        </w:rPr>
      </w:pPr>
      <w:bookmarkStart w:id="910" w:name="_Toc120681583"/>
      <w:bookmarkStart w:id="911" w:name="_Toc114134644"/>
      <w:bookmarkStart w:id="912" w:name="_Toc89426572"/>
      <w:bookmarkStart w:id="913" w:name="_Toc104546840"/>
      <w:bookmarkStart w:id="914" w:name="_Toc112937887"/>
      <w:bookmarkStart w:id="915" w:name="_Toc97037765"/>
      <w:bookmarkStart w:id="916" w:name="_Toc73042459"/>
      <w:bookmarkStart w:id="917" w:name="_Toc72766440"/>
      <w:bookmarkStart w:id="918" w:name="_Toc100939974"/>
      <w:bookmarkStart w:id="919" w:name="_Toc81242803"/>
      <w:bookmarkStart w:id="920" w:name="_Toc72767007"/>
      <w:bookmarkStart w:id="921" w:name="_Toc94020357"/>
      <w:bookmarkStart w:id="922" w:name="_Toc97034888"/>
      <w:bookmarkStart w:id="923" w:name="_Toc133434770"/>
      <w:bookmarkStart w:id="924" w:name="_Toc138693953"/>
      <w:bookmarkStart w:id="925" w:name="_Toc148535682"/>
      <w:bookmarkStart w:id="926" w:name="_Toc151748989"/>
      <w:r>
        <w:t>5.1.2.2.1</w:t>
      </w:r>
      <w:r>
        <w:rPr>
          <w:rFonts w:hint="eastAsia"/>
          <w:lang w:eastAsia="zh-CN"/>
        </w:rPr>
        <w:tab/>
      </w:r>
      <w:r>
        <w:rPr>
          <w:lang w:eastAsia="zh-CN"/>
        </w:rPr>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24E60491" w14:textId="77777777" w:rsidR="00E9750A" w:rsidRDefault="00A16F12">
      <w:bookmarkStart w:id="927" w:name="_Toc97034889"/>
      <w:bookmarkStart w:id="928" w:name="_Toc72767008"/>
      <w:bookmarkStart w:id="929" w:name="_Toc114134645"/>
      <w:bookmarkStart w:id="930" w:name="_Toc97037766"/>
      <w:bookmarkStart w:id="931" w:name="_Toc100939975"/>
      <w:bookmarkStart w:id="932" w:name="_Toc94020358"/>
      <w:bookmarkStart w:id="933" w:name="_Toc73042460"/>
      <w:bookmarkStart w:id="934" w:name="_Toc112937888"/>
      <w:bookmarkStart w:id="935" w:name="_Toc72766441"/>
      <w:bookmarkStart w:id="936" w:name="_Toc104546841"/>
      <w:bookmarkStart w:id="937" w:name="_Toc89426573"/>
      <w:bookmarkStart w:id="938" w:name="_Toc81242804"/>
      <w:r>
        <w:t>See clause 5.2.2 of 3GPP TS 29.500 [4] for the usage of HTTP standard headers.</w:t>
      </w:r>
    </w:p>
    <w:p w14:paraId="2749F1F7" w14:textId="77777777" w:rsidR="00E9750A" w:rsidRDefault="00A16F12">
      <w:pPr>
        <w:pStyle w:val="50"/>
      </w:pPr>
      <w:bookmarkStart w:id="939" w:name="_Toc120681584"/>
      <w:bookmarkStart w:id="940" w:name="_Toc133434771"/>
      <w:bookmarkStart w:id="941" w:name="_Toc138693954"/>
      <w:bookmarkStart w:id="942" w:name="_Toc148535683"/>
      <w:bookmarkStart w:id="943" w:name="_Toc151748990"/>
      <w:r>
        <w:t>5.1.2.2.2</w:t>
      </w:r>
      <w:r>
        <w:tab/>
        <w:t>Content type</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944" w:name="_Toc97037767"/>
      <w:bookmarkStart w:id="945" w:name="_Toc100939976"/>
      <w:bookmarkStart w:id="946" w:name="_Toc112937889"/>
      <w:bookmarkStart w:id="947" w:name="_Toc104546842"/>
      <w:bookmarkStart w:id="948" w:name="_Toc114134646"/>
      <w:bookmarkStart w:id="949" w:name="_Toc120681585"/>
      <w:bookmarkStart w:id="950" w:name="_Toc73042461"/>
      <w:bookmarkStart w:id="951" w:name="_Toc72767009"/>
      <w:bookmarkStart w:id="952" w:name="_Toc89426574"/>
      <w:bookmarkStart w:id="953" w:name="_Toc97034890"/>
      <w:bookmarkStart w:id="954" w:name="_Toc72766442"/>
      <w:bookmarkStart w:id="955" w:name="_Toc94020359"/>
      <w:bookmarkStart w:id="956" w:name="_Toc81242805"/>
      <w:bookmarkStart w:id="957" w:name="_Toc133434772"/>
      <w:bookmarkStart w:id="958" w:name="_Toc138693955"/>
      <w:bookmarkStart w:id="95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960" w:name="_Toc151748991"/>
      <w:r>
        <w:t>5.1.2.3</w:t>
      </w:r>
      <w:r>
        <w:tab/>
        <w:t>HTTP custom headers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64952465" w14:textId="77777777" w:rsidR="00E9750A" w:rsidRDefault="00A16F12">
      <w:bookmarkStart w:id="961" w:name="_Toc73042462"/>
      <w:bookmarkStart w:id="962" w:name="_Toc100939977"/>
      <w:bookmarkStart w:id="963" w:name="_Toc97037768"/>
      <w:bookmarkStart w:id="964" w:name="_Toc97034891"/>
      <w:bookmarkStart w:id="965" w:name="_Toc89426575"/>
      <w:bookmarkStart w:id="966" w:name="_Toc94020360"/>
      <w:bookmarkStart w:id="967" w:name="_Toc81242806"/>
      <w:bookmarkStart w:id="968" w:name="_Toc112937890"/>
      <w:bookmarkStart w:id="969" w:name="_Toc104546843"/>
      <w:bookmarkStart w:id="970" w:name="_Toc72767010"/>
      <w:bookmarkStart w:id="971" w:name="_Toc72766443"/>
      <w:bookmarkStart w:id="972" w:name="_Toc114134647"/>
      <w:r>
        <w:t>The mandatory HTTP custom header fields specified in clause 5.2.3.2 of 3GPP TS 29.500 [4] shall be applicable.</w:t>
      </w:r>
    </w:p>
    <w:p w14:paraId="48A21C5E" w14:textId="77777777" w:rsidR="00E9750A" w:rsidRDefault="00A16F12">
      <w:pPr>
        <w:pStyle w:val="31"/>
      </w:pPr>
      <w:bookmarkStart w:id="973" w:name="_Toc120681586"/>
      <w:bookmarkStart w:id="974" w:name="_Toc133434773"/>
      <w:bookmarkStart w:id="975" w:name="_Toc138693956"/>
      <w:bookmarkStart w:id="976" w:name="_Toc148535685"/>
      <w:bookmarkStart w:id="977" w:name="_Toc151748992"/>
      <w:r>
        <w:t>5.1.3</w:t>
      </w:r>
      <w:r>
        <w:tab/>
        <w:t>Resources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0E272EA6" w14:textId="77777777" w:rsidR="00E9750A" w:rsidRDefault="00A16F12">
      <w:pPr>
        <w:pStyle w:val="41"/>
      </w:pPr>
      <w:bookmarkStart w:id="978" w:name="_Toc89426576"/>
      <w:bookmarkStart w:id="979" w:name="_Toc72767011"/>
      <w:bookmarkStart w:id="980" w:name="_Toc97034892"/>
      <w:bookmarkStart w:id="981" w:name="_Toc112937891"/>
      <w:bookmarkStart w:id="982" w:name="_Toc100939978"/>
      <w:bookmarkStart w:id="983" w:name="_Toc97037769"/>
      <w:bookmarkStart w:id="984" w:name="_Toc120681587"/>
      <w:bookmarkStart w:id="985" w:name="_Toc73042463"/>
      <w:bookmarkStart w:id="986" w:name="_Toc81242807"/>
      <w:bookmarkStart w:id="987" w:name="_Toc94020361"/>
      <w:bookmarkStart w:id="988" w:name="_Toc72766444"/>
      <w:bookmarkStart w:id="989" w:name="_Toc104546844"/>
      <w:bookmarkStart w:id="990" w:name="_Toc114134648"/>
      <w:bookmarkStart w:id="991" w:name="_Toc133434774"/>
      <w:bookmarkStart w:id="992" w:name="_Toc138693957"/>
      <w:bookmarkStart w:id="993" w:name="_Toc148535686"/>
      <w:bookmarkStart w:id="994" w:name="_Toc151748993"/>
      <w:r>
        <w:t>5.1.3.1</w:t>
      </w:r>
      <w:r>
        <w:tab/>
        <w:t>Overview</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017DBA">
      <w:pPr>
        <w:pStyle w:val="TH"/>
        <w:rPr>
          <w:lang w:val="en-US"/>
        </w:rPr>
      </w:pPr>
      <w:r>
        <w:rPr>
          <w:noProof/>
        </w:rPr>
        <w:object w:dxaOrig="7608" w:dyaOrig="3132" w14:anchorId="1BDE0554">
          <v:shape id="_x0000_i1047" type="#_x0000_t75" alt="" style="width:379.2pt;height:157.2pt;mso-width-percent:0;mso-height-percent:0;mso-width-percent:0;mso-height-percent:0" o:ole="">
            <v:imagedata r:id="rId48" o:title="" cropbottom="7081f" cropright="4734f"/>
          </v:shape>
          <o:OLEObject Type="Embed" ProgID="Visio.Drawing.15" ShapeID="_x0000_i1047" DrawAspect="Content" ObjectID="_1771349708" r:id="rId49"/>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w:t>
            </w:r>
            <w:proofErr w:type="gramStart"/>
            <w:r>
              <w:t>data</w:t>
            </w:r>
            <w:proofErr w:type="gramEnd"/>
            <w:r>
              <w:t>-store-records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w:t>
            </w:r>
            <w:proofErr w:type="gramStart"/>
            <w:r>
              <w:t>data</w:t>
            </w:r>
            <w:proofErr w:type="gramEnd"/>
            <w:r>
              <w:t>-store-records/{storeTransId}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w:t>
            </w:r>
            <w:proofErr w:type="gramStart"/>
            <w:r>
              <w:t>data</w:t>
            </w:r>
            <w:proofErr w:type="gramEnd"/>
            <w:r>
              <w:t>-retrieval-subscriptions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w:t>
            </w:r>
            <w:proofErr w:type="gramStart"/>
            <w:r>
              <w:t>data</w:t>
            </w:r>
            <w:proofErr w:type="gramEnd"/>
            <w:r>
              <w:t>-retrieval-subscriptions/{subscriptionId}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995" w:name="_Toc114134649"/>
      <w:bookmarkStart w:id="996" w:name="_Toc112937892"/>
      <w:bookmarkStart w:id="997" w:name="_Toc104546845"/>
      <w:bookmarkStart w:id="998" w:name="_Toc120681588"/>
      <w:bookmarkStart w:id="999" w:name="_Toc89426577"/>
      <w:bookmarkStart w:id="1000" w:name="_Toc73042464"/>
      <w:bookmarkStart w:id="1001" w:name="_Toc94020362"/>
      <w:bookmarkStart w:id="1002" w:name="_Toc97034893"/>
      <w:bookmarkStart w:id="1003" w:name="_Toc72766445"/>
      <w:bookmarkStart w:id="1004" w:name="_Toc97037770"/>
      <w:bookmarkStart w:id="1005" w:name="_Toc72767012"/>
      <w:bookmarkStart w:id="1006" w:name="_Toc81242808"/>
      <w:bookmarkStart w:id="1007" w:name="_Toc100939979"/>
      <w:bookmarkStart w:id="1008" w:name="_Toc133434775"/>
      <w:bookmarkStart w:id="1009" w:name="_Toc138693958"/>
      <w:bookmarkStart w:id="1010" w:name="_Toc148535687"/>
      <w:bookmarkStart w:id="1011" w:name="_Toc151748994"/>
      <w:r>
        <w:t>5.1.3.2</w:t>
      </w:r>
      <w:r>
        <w:tab/>
        <w:t>Resource: ADRF Data Store Records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681A9C" w14:textId="77777777" w:rsidR="00E9750A" w:rsidRDefault="00A16F12">
      <w:pPr>
        <w:pStyle w:val="50"/>
      </w:pPr>
      <w:bookmarkStart w:id="1012" w:name="_Toc114134650"/>
      <w:bookmarkStart w:id="1013" w:name="_Toc120681589"/>
      <w:bookmarkStart w:id="1014" w:name="_Toc97034894"/>
      <w:bookmarkStart w:id="1015" w:name="_Toc72767013"/>
      <w:bookmarkStart w:id="1016" w:name="_Toc112937893"/>
      <w:bookmarkStart w:id="1017" w:name="_Toc89426578"/>
      <w:bookmarkStart w:id="1018" w:name="_Toc100939980"/>
      <w:bookmarkStart w:id="1019" w:name="_Toc104546846"/>
      <w:bookmarkStart w:id="1020" w:name="_Toc94020363"/>
      <w:bookmarkStart w:id="1021" w:name="_Toc97037771"/>
      <w:bookmarkStart w:id="1022" w:name="_Toc81242809"/>
      <w:bookmarkStart w:id="1023" w:name="_Toc73042465"/>
      <w:bookmarkStart w:id="1024" w:name="_Toc72766446"/>
      <w:bookmarkStart w:id="1025" w:name="_Toc133434776"/>
      <w:bookmarkStart w:id="1026" w:name="_Toc138693959"/>
      <w:bookmarkStart w:id="1027" w:name="_Toc148535688"/>
      <w:bookmarkStart w:id="1028" w:name="_Toc151748995"/>
      <w:r>
        <w:t>5.1.3.2.1</w:t>
      </w:r>
      <w: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029" w:name="_Toc73042466"/>
      <w:bookmarkStart w:id="1030" w:name="_Toc72766447"/>
      <w:bookmarkStart w:id="1031" w:name="_Toc72767014"/>
      <w:bookmarkStart w:id="1032" w:name="_Toc97034895"/>
      <w:bookmarkStart w:id="1033" w:name="_Toc89426579"/>
      <w:bookmarkStart w:id="1034" w:name="_Toc94020364"/>
      <w:bookmarkStart w:id="1035" w:name="_Toc81242810"/>
      <w:bookmarkStart w:id="1036" w:name="_Toc97037772"/>
      <w:bookmarkStart w:id="1037" w:name="_Toc120681590"/>
      <w:bookmarkStart w:id="1038" w:name="_Toc112937894"/>
      <w:bookmarkStart w:id="1039" w:name="_Toc114134651"/>
      <w:bookmarkStart w:id="1040" w:name="_Toc104546847"/>
      <w:bookmarkStart w:id="1041" w:name="_Toc100939981"/>
      <w:bookmarkStart w:id="1042" w:name="_Toc133434777"/>
      <w:bookmarkStart w:id="1043" w:name="_Toc138693960"/>
      <w:bookmarkStart w:id="1044" w:name="_Toc148535689"/>
      <w:bookmarkStart w:id="1045" w:name="_Toc151748996"/>
      <w:r>
        <w:t>5.1.3.2.2</w:t>
      </w:r>
      <w:r>
        <w:tab/>
        <w:t>Resource Definition</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046" w:name="_Toc81242811"/>
      <w:bookmarkStart w:id="1047" w:name="_Toc89426580"/>
      <w:bookmarkStart w:id="1048" w:name="_Toc73042467"/>
      <w:bookmarkStart w:id="1049" w:name="_Toc72767015"/>
      <w:bookmarkStart w:id="1050" w:name="_Toc72766448"/>
      <w:bookmarkStart w:id="1051" w:name="_Toc94020365"/>
      <w:bookmarkStart w:id="1052" w:name="_Toc97034896"/>
      <w:bookmarkStart w:id="1053" w:name="_Toc104546848"/>
      <w:bookmarkStart w:id="1054" w:name="_Toc112937895"/>
      <w:bookmarkStart w:id="1055" w:name="_Toc114134652"/>
      <w:bookmarkStart w:id="1056" w:name="_Toc120681591"/>
      <w:bookmarkStart w:id="1057" w:name="_Toc100939982"/>
      <w:bookmarkStart w:id="1058" w:name="_Toc97037773"/>
      <w:bookmarkStart w:id="1059" w:name="_Toc133434778"/>
      <w:bookmarkStart w:id="1060" w:name="_Toc138693961"/>
      <w:bookmarkStart w:id="1061" w:name="_Toc148535690"/>
      <w:bookmarkStart w:id="1062" w:name="_Toc151748997"/>
      <w:r>
        <w:t>5.1.3.2.3</w:t>
      </w:r>
      <w:r>
        <w:tab/>
        <w:t>Resource Standard Methods</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48C90A8" w14:textId="77777777" w:rsidR="00E9750A" w:rsidRDefault="00A16F12">
      <w:pPr>
        <w:pStyle w:val="6"/>
      </w:pPr>
      <w:bookmarkStart w:id="1063" w:name="_Toc97034897"/>
      <w:bookmarkStart w:id="1064" w:name="_Toc72766449"/>
      <w:bookmarkStart w:id="1065" w:name="_Toc73042468"/>
      <w:bookmarkStart w:id="1066" w:name="_Toc72767016"/>
      <w:bookmarkStart w:id="1067" w:name="_Toc97037774"/>
      <w:bookmarkStart w:id="1068" w:name="_Toc114134653"/>
      <w:bookmarkStart w:id="1069" w:name="_Toc89426581"/>
      <w:bookmarkStart w:id="1070" w:name="_Toc100939983"/>
      <w:bookmarkStart w:id="1071" w:name="_Toc94020366"/>
      <w:bookmarkStart w:id="1072" w:name="_Toc120681592"/>
      <w:bookmarkStart w:id="1073" w:name="_Toc112937896"/>
      <w:bookmarkStart w:id="1074" w:name="_Toc81242812"/>
      <w:bookmarkStart w:id="1075" w:name="_Toc104546849"/>
      <w:bookmarkStart w:id="1076" w:name="_Toc133434779"/>
      <w:bookmarkStart w:id="1077" w:name="_Toc138693962"/>
      <w:bookmarkStart w:id="1078" w:name="_Toc148535691"/>
      <w:bookmarkStart w:id="1079" w:name="_Toc151748998"/>
      <w:r>
        <w:t>5.1.3.2.3.1</w:t>
      </w:r>
      <w:r>
        <w:tab/>
        <w:t>POST</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 xml:space="preserve">Table 5.1.3.2.3.1-4: Headers supported by the </w:t>
      </w:r>
      <w:proofErr w:type="gramStart"/>
      <w:r>
        <w:t>201 response</w:t>
      </w:r>
      <w:proofErr w:type="gramEnd"/>
      <w:r>
        <w:t xml:space="preserv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080" w:name="_Toc120681593"/>
      <w:bookmarkStart w:id="1081" w:name="_Toc114134654"/>
      <w:bookmarkStart w:id="1082" w:name="_Toc72767017"/>
      <w:bookmarkStart w:id="1083" w:name="_Toc94020367"/>
      <w:bookmarkStart w:id="1084" w:name="_Toc73042469"/>
      <w:bookmarkStart w:id="1085" w:name="_Toc72766450"/>
      <w:bookmarkStart w:id="1086" w:name="_Toc89426582"/>
      <w:bookmarkStart w:id="1087" w:name="_Toc112937897"/>
      <w:bookmarkStart w:id="1088" w:name="_Toc97034898"/>
      <w:bookmarkStart w:id="1089" w:name="_Toc97037775"/>
      <w:bookmarkStart w:id="1090" w:name="_Toc81242813"/>
      <w:bookmarkStart w:id="1091" w:name="_Toc100939984"/>
      <w:bookmarkStart w:id="1092" w:name="_Toc104546850"/>
      <w:bookmarkStart w:id="1093" w:name="_Toc133434780"/>
      <w:bookmarkStart w:id="1094" w:name="_Toc138693963"/>
      <w:bookmarkStart w:id="1095" w:name="_Toc148535692"/>
      <w:bookmarkStart w:id="1096" w:name="_Toc151748999"/>
      <w:r>
        <w:t>5.1.3.2.3.2</w:t>
      </w:r>
      <w:r>
        <w:tab/>
        <w:t>GET</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proofErr w:type="gramStart"/>
            <w:r>
              <w:t>1..N</w:t>
            </w:r>
            <w:proofErr w:type="gramEnd"/>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 xml:space="preserve">Identifies a data set, </w:t>
            </w:r>
            <w:proofErr w:type="gramStart"/>
            <w:r>
              <w:rPr>
                <w:rFonts w:ascii="Arial" w:hAnsi="Arial"/>
                <w:sz w:val="18"/>
              </w:rPr>
              <w:t>i.e.</w:t>
            </w:r>
            <w:proofErr w:type="gramEnd"/>
            <w:r>
              <w:rPr>
                <w:rFonts w:ascii="Arial" w:hAnsi="Arial"/>
                <w:sz w:val="18"/>
              </w:rPr>
              <w:t xml:space="preserv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097" w:name="_Toc100939985"/>
      <w:bookmarkStart w:id="1098" w:name="_Toc97037776"/>
      <w:bookmarkStart w:id="1099" w:name="_Toc120681594"/>
      <w:bookmarkStart w:id="1100" w:name="_Toc114134655"/>
      <w:bookmarkStart w:id="1101" w:name="_Toc104546851"/>
      <w:bookmarkStart w:id="1102" w:name="_Toc112937898"/>
      <w:bookmarkStart w:id="1103" w:name="_Toc72767018"/>
      <w:bookmarkStart w:id="1104" w:name="_Toc72766451"/>
      <w:bookmarkStart w:id="1105" w:name="_Toc73042470"/>
      <w:bookmarkStart w:id="1106" w:name="_Toc89426583"/>
      <w:bookmarkStart w:id="1107" w:name="_Toc81242814"/>
      <w:bookmarkStart w:id="1108" w:name="_Toc97034899"/>
      <w:bookmarkStart w:id="1109" w:name="_Toc94020368"/>
      <w:bookmarkStart w:id="1110" w:name="_Toc133434781"/>
      <w:bookmarkStart w:id="1111" w:name="_Toc138693964"/>
      <w:bookmarkStart w:id="1112" w:name="_Toc148535693"/>
      <w:bookmarkStart w:id="1113" w:name="_Toc151749000"/>
      <w:r>
        <w:t>5.1.3.2.4</w:t>
      </w:r>
      <w:r>
        <w:tab/>
        <w:t>Resource Custom Operations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1678171" w14:textId="77777777" w:rsidR="00E9750A" w:rsidRDefault="00A16F12">
      <w:r>
        <w:t>None.</w:t>
      </w:r>
    </w:p>
    <w:p w14:paraId="0ADDB8ED" w14:textId="77777777" w:rsidR="00E9750A" w:rsidRDefault="00A16F12">
      <w:pPr>
        <w:pStyle w:val="41"/>
      </w:pPr>
      <w:bookmarkStart w:id="1114" w:name="_Toc72766457"/>
      <w:bookmarkStart w:id="1115" w:name="_Toc97037777"/>
      <w:bookmarkStart w:id="1116" w:name="_Toc73042476"/>
      <w:bookmarkStart w:id="1117" w:name="_Toc72767024"/>
      <w:bookmarkStart w:id="1118" w:name="_Toc94020369"/>
      <w:bookmarkStart w:id="1119" w:name="_Toc89426584"/>
      <w:bookmarkStart w:id="1120" w:name="_Toc120681595"/>
      <w:bookmarkStart w:id="1121" w:name="_Toc100939986"/>
      <w:bookmarkStart w:id="1122" w:name="_Toc97034900"/>
      <w:bookmarkStart w:id="1123" w:name="_Toc81242820"/>
      <w:bookmarkStart w:id="1124" w:name="_Toc112937899"/>
      <w:bookmarkStart w:id="1125" w:name="_Toc114134656"/>
      <w:bookmarkStart w:id="1126" w:name="_Toc104546852"/>
      <w:bookmarkStart w:id="1127" w:name="_Toc133434782"/>
      <w:bookmarkStart w:id="1128" w:name="_Toc138693965"/>
      <w:bookmarkStart w:id="1129" w:name="_Toc148535694"/>
      <w:bookmarkStart w:id="1130" w:name="_Toc151749001"/>
      <w:r>
        <w:lastRenderedPageBreak/>
        <w:t>5.1.3.3</w:t>
      </w:r>
      <w:r>
        <w:tab/>
        <w:t>Resource: Individual ADRF Data Store Record</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70C0CA6" w14:textId="77777777" w:rsidR="00E9750A" w:rsidRDefault="00A16F12">
      <w:pPr>
        <w:pStyle w:val="50"/>
      </w:pPr>
      <w:bookmarkStart w:id="1131" w:name="_Toc100939987"/>
      <w:bookmarkStart w:id="1132" w:name="_Toc97034901"/>
      <w:bookmarkStart w:id="1133" w:name="_Toc112937900"/>
      <w:bookmarkStart w:id="1134" w:name="_Toc104546853"/>
      <w:bookmarkStart w:id="1135" w:name="_Toc120681596"/>
      <w:bookmarkStart w:id="1136" w:name="_Toc114134657"/>
      <w:bookmarkStart w:id="1137" w:name="_Toc94020370"/>
      <w:bookmarkStart w:id="1138" w:name="_Toc97037778"/>
      <w:bookmarkStart w:id="1139" w:name="_Toc89426585"/>
      <w:bookmarkStart w:id="1140" w:name="_Toc133434783"/>
      <w:bookmarkStart w:id="1141" w:name="_Toc138693966"/>
      <w:bookmarkStart w:id="1142" w:name="_Toc148535695"/>
      <w:bookmarkStart w:id="1143" w:name="_Toc151749002"/>
      <w:r>
        <w:t>5.1.3.3.1</w:t>
      </w:r>
      <w:r>
        <w:tab/>
        <w:t>Description</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144" w:name="_Toc100939988"/>
      <w:bookmarkStart w:id="1145" w:name="_Toc114134658"/>
      <w:bookmarkStart w:id="1146" w:name="_Toc120681597"/>
      <w:bookmarkStart w:id="1147" w:name="_Toc89426586"/>
      <w:bookmarkStart w:id="1148" w:name="_Toc104546854"/>
      <w:bookmarkStart w:id="1149" w:name="_Toc112937901"/>
      <w:bookmarkStart w:id="1150" w:name="_Toc97034902"/>
      <w:bookmarkStart w:id="1151" w:name="_Toc94020371"/>
      <w:bookmarkStart w:id="1152" w:name="_Toc97037779"/>
      <w:bookmarkStart w:id="1153" w:name="_Toc133434784"/>
      <w:bookmarkStart w:id="1154" w:name="_Toc138693967"/>
      <w:bookmarkStart w:id="1155" w:name="_Toc148535696"/>
      <w:bookmarkStart w:id="1156" w:name="_Toc151749003"/>
      <w:r>
        <w:t>5.1.3.3.2</w:t>
      </w:r>
      <w:r>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157" w:name="_Toc89426587"/>
      <w:bookmarkStart w:id="1158" w:name="_Toc94020372"/>
      <w:bookmarkStart w:id="1159" w:name="_Toc97034903"/>
      <w:bookmarkStart w:id="1160" w:name="_Toc97037780"/>
      <w:bookmarkStart w:id="1161" w:name="_Toc100939989"/>
      <w:bookmarkStart w:id="1162" w:name="_Toc104546855"/>
      <w:bookmarkStart w:id="1163" w:name="_Toc112937902"/>
      <w:bookmarkStart w:id="1164" w:name="_Toc114134659"/>
      <w:bookmarkStart w:id="1165" w:name="_Toc120681598"/>
      <w:bookmarkStart w:id="1166" w:name="_Toc133434785"/>
      <w:bookmarkStart w:id="1167" w:name="_Toc138693968"/>
      <w:bookmarkStart w:id="1168" w:name="_Toc148535697"/>
      <w:bookmarkStart w:id="1169" w:name="_Toc151749004"/>
      <w:r>
        <w:t>5.1.3.3.3</w:t>
      </w:r>
      <w:r>
        <w:tab/>
        <w:t>Resource Standard Methods</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141FC66A" w14:textId="77777777" w:rsidR="00E9750A" w:rsidRDefault="00A16F12">
      <w:pPr>
        <w:pStyle w:val="6"/>
      </w:pPr>
      <w:bookmarkStart w:id="1170" w:name="_Toc89426588"/>
      <w:bookmarkStart w:id="1171" w:name="_Toc94020373"/>
      <w:bookmarkStart w:id="1172" w:name="_Toc97034904"/>
      <w:bookmarkStart w:id="1173" w:name="_Toc97037781"/>
      <w:bookmarkStart w:id="1174" w:name="_Toc100939990"/>
      <w:bookmarkStart w:id="1175" w:name="_Toc104546856"/>
      <w:bookmarkStart w:id="1176" w:name="_Toc112937903"/>
      <w:bookmarkStart w:id="1177" w:name="_Toc114134660"/>
      <w:bookmarkStart w:id="1178" w:name="_Toc120681599"/>
      <w:bookmarkStart w:id="1179" w:name="_Toc133434786"/>
      <w:bookmarkStart w:id="1180" w:name="_Toc138693969"/>
      <w:bookmarkStart w:id="1181" w:name="_Toc148535698"/>
      <w:bookmarkStart w:id="1182" w:name="_Toc151749005"/>
      <w:r>
        <w:t>5.1.3.3.3.1</w:t>
      </w:r>
      <w:r>
        <w:tab/>
        <w:t>DELETE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183" w:name="_Toc114134661"/>
      <w:bookmarkStart w:id="1184" w:name="_Toc120681600"/>
      <w:bookmarkStart w:id="1185" w:name="_Toc97037782"/>
      <w:bookmarkStart w:id="1186" w:name="_Toc112937904"/>
      <w:bookmarkStart w:id="1187" w:name="_Toc104546857"/>
      <w:bookmarkStart w:id="1188" w:name="_Toc100939991"/>
      <w:bookmarkStart w:id="1189" w:name="_Toc97034905"/>
      <w:bookmarkStart w:id="1190" w:name="_Toc89426589"/>
      <w:bookmarkStart w:id="1191" w:name="_Toc94020374"/>
      <w:bookmarkStart w:id="1192"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169F2FB" w14:textId="77777777" w:rsidR="007D661F" w:rsidRDefault="007D661F">
            <w:pPr>
              <w:pStyle w:val="TAN"/>
            </w:pPr>
            <w:r>
              <w:t>NOTE 1:</w:t>
            </w:r>
            <w:r>
              <w:tab/>
              <w:t>The manadatory HTTP error status code for the DELETE method listed in Table 5.2.7.1-1 of 3GPP TS 29.500 [4] also apply.</w:t>
            </w:r>
          </w:p>
          <w:p w14:paraId="689B78B3" w14:textId="77777777" w:rsidR="007D661F" w:rsidRDefault="007D661F">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193" w:name="_Toc138693970"/>
      <w:bookmarkStart w:id="1194" w:name="_Toc148535699"/>
      <w:bookmarkStart w:id="1195" w:name="_Toc151749006"/>
      <w:r>
        <w:t>5.1.3.3.4</w:t>
      </w:r>
      <w:r>
        <w:tab/>
        <w:t>Resource Custom Operations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0869F77" w14:textId="77777777" w:rsidR="00E9750A" w:rsidRDefault="00A16F12">
      <w:r>
        <w:t>None in this release of the specification.</w:t>
      </w:r>
    </w:p>
    <w:p w14:paraId="47A04437" w14:textId="77777777" w:rsidR="00E9750A" w:rsidRDefault="00A16F12">
      <w:pPr>
        <w:pStyle w:val="41"/>
      </w:pPr>
      <w:bookmarkStart w:id="1196" w:name="_Toc89426590"/>
      <w:bookmarkStart w:id="1197" w:name="_Toc94020375"/>
      <w:bookmarkStart w:id="1198" w:name="_Toc97034906"/>
      <w:bookmarkStart w:id="1199" w:name="_Toc97037783"/>
      <w:bookmarkStart w:id="1200" w:name="_Toc100939992"/>
      <w:bookmarkStart w:id="1201" w:name="_Toc104546858"/>
      <w:bookmarkStart w:id="1202" w:name="_Toc112937905"/>
      <w:bookmarkStart w:id="1203" w:name="_Toc114134662"/>
      <w:bookmarkStart w:id="1204" w:name="_Toc120681601"/>
      <w:bookmarkStart w:id="1205" w:name="_Toc133434788"/>
      <w:bookmarkStart w:id="1206" w:name="_Toc138693971"/>
      <w:bookmarkStart w:id="1207" w:name="_Toc148535700"/>
      <w:bookmarkStart w:id="1208" w:name="_Toc151749007"/>
      <w:r>
        <w:t>5.1.3.4</w:t>
      </w:r>
      <w:r>
        <w:tab/>
        <w:t>Resource: ADRF Data Retrieval Subscriptions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6A65BD5B" w14:textId="77777777" w:rsidR="00E9750A" w:rsidRDefault="00A16F12">
      <w:pPr>
        <w:pStyle w:val="50"/>
      </w:pPr>
      <w:bookmarkStart w:id="1209" w:name="_Toc89426591"/>
      <w:bookmarkStart w:id="1210" w:name="_Toc94020376"/>
      <w:bookmarkStart w:id="1211" w:name="_Toc97034907"/>
      <w:bookmarkStart w:id="1212" w:name="_Toc97037784"/>
      <w:bookmarkStart w:id="1213" w:name="_Toc100939993"/>
      <w:bookmarkStart w:id="1214" w:name="_Toc104546859"/>
      <w:bookmarkStart w:id="1215" w:name="_Toc112937906"/>
      <w:bookmarkStart w:id="1216" w:name="_Toc114134663"/>
      <w:bookmarkStart w:id="1217" w:name="_Toc120681602"/>
      <w:bookmarkStart w:id="1218" w:name="_Toc133434789"/>
      <w:bookmarkStart w:id="1219" w:name="_Toc138693972"/>
      <w:bookmarkStart w:id="1220" w:name="_Toc148535701"/>
      <w:bookmarkStart w:id="1221" w:name="_Toc151749008"/>
      <w:r>
        <w:t>5.1.3.4.1</w:t>
      </w:r>
      <w:r>
        <w:tab/>
        <w:t>Description</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222" w:name="_Toc89426592"/>
      <w:bookmarkStart w:id="1223" w:name="_Toc94020377"/>
      <w:bookmarkStart w:id="1224" w:name="_Toc97034908"/>
      <w:bookmarkStart w:id="1225" w:name="_Toc97037785"/>
      <w:bookmarkStart w:id="1226" w:name="_Toc100939994"/>
      <w:bookmarkStart w:id="1227" w:name="_Toc104546860"/>
      <w:bookmarkStart w:id="1228" w:name="_Toc112937907"/>
      <w:bookmarkStart w:id="1229" w:name="_Toc114134664"/>
      <w:bookmarkStart w:id="1230" w:name="_Toc120681603"/>
      <w:bookmarkStart w:id="1231" w:name="_Toc133434790"/>
      <w:bookmarkStart w:id="1232" w:name="_Toc138693973"/>
      <w:bookmarkStart w:id="1233" w:name="_Toc148535702"/>
      <w:bookmarkStart w:id="1234" w:name="_Toc151749009"/>
      <w:r>
        <w:t>5.1.3.4.2</w:t>
      </w:r>
      <w:r>
        <w:tab/>
        <w:t>Resource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235" w:name="_Toc94020378"/>
      <w:bookmarkStart w:id="1236" w:name="_Toc89426593"/>
      <w:bookmarkStart w:id="1237" w:name="_Toc97034909"/>
      <w:bookmarkStart w:id="1238" w:name="_Toc97037786"/>
      <w:bookmarkStart w:id="1239" w:name="_Toc100939995"/>
      <w:bookmarkStart w:id="1240" w:name="_Toc104546861"/>
      <w:bookmarkStart w:id="1241" w:name="_Toc112937908"/>
      <w:bookmarkStart w:id="1242" w:name="_Toc114134665"/>
      <w:bookmarkStart w:id="1243" w:name="_Toc120681604"/>
      <w:bookmarkStart w:id="1244" w:name="_Toc133434791"/>
      <w:bookmarkStart w:id="1245" w:name="_Toc138693974"/>
      <w:bookmarkStart w:id="1246" w:name="_Toc148535703"/>
      <w:bookmarkStart w:id="1247" w:name="_Toc151749010"/>
      <w:r>
        <w:t>5.1.3.4.3</w:t>
      </w:r>
      <w:r>
        <w:tab/>
        <w:t>Resource Standard Methods</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4A2614A6" w14:textId="77777777" w:rsidR="00E9750A" w:rsidRDefault="00A16F12">
      <w:pPr>
        <w:pStyle w:val="6"/>
      </w:pPr>
      <w:bookmarkStart w:id="1248" w:name="_Toc89426594"/>
      <w:bookmarkStart w:id="1249" w:name="_Toc94020379"/>
      <w:bookmarkStart w:id="1250" w:name="_Toc97034910"/>
      <w:bookmarkStart w:id="1251" w:name="_Toc97037787"/>
      <w:bookmarkStart w:id="1252" w:name="_Toc100939996"/>
      <w:bookmarkStart w:id="1253" w:name="_Toc104546862"/>
      <w:bookmarkStart w:id="1254" w:name="_Toc112937909"/>
      <w:bookmarkStart w:id="1255" w:name="_Toc114134666"/>
      <w:bookmarkStart w:id="1256" w:name="_Toc120681605"/>
      <w:bookmarkStart w:id="1257" w:name="_Toc133434792"/>
      <w:bookmarkStart w:id="1258" w:name="_Toc138693975"/>
      <w:bookmarkStart w:id="1259" w:name="_Toc148535704"/>
      <w:bookmarkStart w:id="1260" w:name="_Toc151749011"/>
      <w:r>
        <w:t>5.1.3.4.3.1</w:t>
      </w:r>
      <w:r>
        <w:tab/>
        <w:t>POST</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lastRenderedPageBreak/>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 xml:space="preserve">Table 5.1.3.4.3.1-4: Headers supported by the </w:t>
      </w:r>
      <w:proofErr w:type="gramStart"/>
      <w:r>
        <w:t>201 response</w:t>
      </w:r>
      <w:proofErr w:type="gramEnd"/>
      <w:r>
        <w:t xml:space="preserv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261" w:name="_Toc97037788"/>
      <w:bookmarkStart w:id="1262" w:name="_Toc97034911"/>
      <w:bookmarkStart w:id="1263" w:name="_Toc89426595"/>
      <w:bookmarkStart w:id="1264" w:name="_Toc94020380"/>
      <w:bookmarkStart w:id="1265" w:name="_Toc100939997"/>
      <w:bookmarkStart w:id="1266" w:name="_Toc104546863"/>
      <w:bookmarkStart w:id="1267" w:name="_Toc112937910"/>
      <w:bookmarkStart w:id="1268" w:name="_Toc114134667"/>
      <w:bookmarkStart w:id="1269" w:name="_Toc120681606"/>
      <w:bookmarkStart w:id="1270" w:name="_Toc133434793"/>
      <w:bookmarkStart w:id="1271" w:name="_Toc138693976"/>
      <w:bookmarkStart w:id="1272" w:name="_Toc148535705"/>
      <w:bookmarkStart w:id="1273" w:name="_Toc151749012"/>
      <w:r>
        <w:t>5.1.3.4.4</w:t>
      </w:r>
      <w:r>
        <w:tab/>
        <w:t>Resource Custom Operations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791E135" w14:textId="77777777" w:rsidR="00E9750A" w:rsidRDefault="00A16F12">
      <w:r>
        <w:t>None in this release of the specification.</w:t>
      </w:r>
    </w:p>
    <w:p w14:paraId="72797429" w14:textId="77777777" w:rsidR="00E9750A" w:rsidRDefault="00A16F12">
      <w:pPr>
        <w:pStyle w:val="41"/>
      </w:pPr>
      <w:bookmarkStart w:id="1274" w:name="_Toc89426596"/>
      <w:bookmarkStart w:id="1275" w:name="_Toc94020381"/>
      <w:bookmarkStart w:id="1276" w:name="_Toc97034912"/>
      <w:bookmarkStart w:id="1277" w:name="_Toc97037789"/>
      <w:bookmarkStart w:id="1278" w:name="_Toc100939998"/>
      <w:bookmarkStart w:id="1279" w:name="_Toc104546864"/>
      <w:bookmarkStart w:id="1280" w:name="_Toc112937911"/>
      <w:bookmarkStart w:id="1281" w:name="_Toc114134668"/>
      <w:bookmarkStart w:id="1282" w:name="_Toc120681607"/>
      <w:bookmarkStart w:id="1283" w:name="_Toc133434794"/>
      <w:bookmarkStart w:id="1284" w:name="_Toc138693977"/>
      <w:bookmarkStart w:id="1285" w:name="_Toc148535706"/>
      <w:bookmarkStart w:id="1286" w:name="_Toc151749013"/>
      <w:r>
        <w:t>5.1.3.5</w:t>
      </w:r>
      <w:r>
        <w:tab/>
        <w:t>Resource: Individual ADRF Data Retrieval Subscription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86A34CB" w14:textId="77777777" w:rsidR="00E9750A" w:rsidRDefault="00A16F12">
      <w:pPr>
        <w:pStyle w:val="50"/>
      </w:pPr>
      <w:bookmarkStart w:id="1287" w:name="_Toc89426597"/>
      <w:bookmarkStart w:id="1288" w:name="_Toc94020382"/>
      <w:bookmarkStart w:id="1289" w:name="_Toc97034913"/>
      <w:bookmarkStart w:id="1290" w:name="_Toc97037790"/>
      <w:bookmarkStart w:id="1291" w:name="_Toc100939999"/>
      <w:bookmarkStart w:id="1292" w:name="_Toc104546865"/>
      <w:bookmarkStart w:id="1293" w:name="_Toc112937912"/>
      <w:bookmarkStart w:id="1294" w:name="_Toc114134669"/>
      <w:bookmarkStart w:id="1295" w:name="_Toc120681608"/>
      <w:bookmarkStart w:id="1296" w:name="_Toc133434795"/>
      <w:bookmarkStart w:id="1297" w:name="_Toc138693978"/>
      <w:bookmarkStart w:id="1298" w:name="_Toc148535707"/>
      <w:bookmarkStart w:id="1299" w:name="_Toc151749014"/>
      <w:r>
        <w:t>5.1.3.5.1</w:t>
      </w:r>
      <w:r>
        <w:tab/>
        <w:t>Description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300" w:name="_Toc89426598"/>
      <w:bookmarkStart w:id="1301" w:name="_Toc94020383"/>
      <w:bookmarkStart w:id="1302" w:name="_Toc97034914"/>
      <w:bookmarkStart w:id="1303" w:name="_Toc97037791"/>
      <w:bookmarkStart w:id="1304" w:name="_Toc100940000"/>
      <w:bookmarkStart w:id="1305" w:name="_Toc104546866"/>
      <w:bookmarkStart w:id="1306" w:name="_Toc112937913"/>
      <w:bookmarkStart w:id="1307" w:name="_Toc114134670"/>
      <w:bookmarkStart w:id="1308" w:name="_Toc120681609"/>
      <w:bookmarkStart w:id="1309" w:name="_Toc133434796"/>
      <w:bookmarkStart w:id="1310" w:name="_Toc138693979"/>
      <w:bookmarkStart w:id="1311" w:name="_Toc148535708"/>
      <w:bookmarkStart w:id="1312" w:name="_Toc151749015"/>
      <w:r>
        <w:t>5.1.3.5.2</w:t>
      </w:r>
      <w:r>
        <w:tab/>
        <w:t>Resource Definition</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313" w:name="_Toc100940001"/>
      <w:bookmarkStart w:id="1314" w:name="_Toc89426599"/>
      <w:bookmarkStart w:id="1315" w:name="_Toc97034915"/>
      <w:bookmarkStart w:id="1316" w:name="_Toc97037792"/>
      <w:bookmarkStart w:id="1317" w:name="_Toc94020384"/>
      <w:bookmarkStart w:id="1318" w:name="_Toc114134671"/>
      <w:bookmarkStart w:id="1319" w:name="_Toc104546867"/>
      <w:bookmarkStart w:id="1320" w:name="_Toc112937914"/>
      <w:bookmarkStart w:id="1321" w:name="_Toc120681610"/>
      <w:bookmarkStart w:id="1322" w:name="_Toc133434797"/>
      <w:bookmarkStart w:id="1323" w:name="_Toc138693980"/>
      <w:bookmarkStart w:id="1324" w:name="_Toc148535709"/>
      <w:bookmarkStart w:id="1325" w:name="_Toc151749016"/>
      <w:r>
        <w:lastRenderedPageBreak/>
        <w:t>5.1.3.5.3</w:t>
      </w:r>
      <w:r>
        <w:tab/>
        <w:t>Resource Standard Methods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4DECD73B" w14:textId="77777777" w:rsidR="00E9750A" w:rsidRDefault="00A16F12">
      <w:pPr>
        <w:pStyle w:val="6"/>
      </w:pPr>
      <w:bookmarkStart w:id="1326" w:name="_Toc89426600"/>
      <w:bookmarkStart w:id="1327" w:name="_Toc94020385"/>
      <w:bookmarkStart w:id="1328" w:name="_Toc97034916"/>
      <w:bookmarkStart w:id="1329" w:name="_Toc97037793"/>
      <w:bookmarkStart w:id="1330" w:name="_Toc100940002"/>
      <w:bookmarkStart w:id="1331" w:name="_Toc104546868"/>
      <w:bookmarkStart w:id="1332" w:name="_Toc112937915"/>
      <w:bookmarkStart w:id="1333" w:name="_Toc114134672"/>
      <w:bookmarkStart w:id="1334" w:name="_Toc120681611"/>
      <w:bookmarkStart w:id="1335" w:name="_Toc133434798"/>
      <w:bookmarkStart w:id="1336" w:name="_Toc138693981"/>
      <w:bookmarkStart w:id="1337" w:name="_Toc148535710"/>
      <w:bookmarkStart w:id="1338" w:name="_Toc151749017"/>
      <w:r>
        <w:t>5.1.3.5.3.1</w:t>
      </w:r>
      <w:r>
        <w:tab/>
        <w:t>DELETE</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339" w:name="_Toc112937916"/>
      <w:bookmarkStart w:id="1340" w:name="_Toc97037794"/>
      <w:bookmarkStart w:id="1341" w:name="_Toc114134673"/>
      <w:bookmarkStart w:id="1342" w:name="_Toc120681612"/>
      <w:bookmarkStart w:id="1343" w:name="_Toc104546869"/>
      <w:bookmarkStart w:id="1344" w:name="_Toc100940003"/>
      <w:bookmarkStart w:id="1345" w:name="_Toc97034917"/>
      <w:bookmarkStart w:id="1346" w:name="_Toc89426601"/>
      <w:bookmarkStart w:id="1347" w:name="_Toc94020386"/>
      <w:bookmarkStart w:id="1348"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E67BB5C" w14:textId="77777777" w:rsidR="007D661F" w:rsidRDefault="007D661F">
            <w:pPr>
              <w:pStyle w:val="TAN"/>
            </w:pPr>
            <w:r>
              <w:t>NOTE 1:</w:t>
            </w:r>
            <w:r>
              <w:tab/>
              <w:t>The manadatory HTTP error status code for the DELETE method listed in Table 5.2.7.1-1 of 3GPP TS 29.500 [4] also apply.</w:t>
            </w:r>
          </w:p>
          <w:p w14:paraId="4C8BB195" w14:textId="77777777" w:rsidR="007D661F" w:rsidRDefault="007D661F">
            <w:pPr>
              <w:pStyle w:val="TAN"/>
            </w:pPr>
            <w:r>
              <w:t>NOTE 2:</w:t>
            </w:r>
            <w:r>
              <w:tab/>
              <w:t>The RedirectResponse data structure may be provided by an SCP (cf. clause 6.10.9.1 of 3GPP TS 29.500 [4]).</w:t>
            </w:r>
          </w:p>
        </w:tc>
      </w:tr>
    </w:tbl>
    <w:p w14:paraId="785BC0C6" w14:textId="77777777" w:rsidR="007D661F" w:rsidRDefault="007D661F" w:rsidP="007D661F">
      <w:pPr>
        <w:pStyle w:val="TH"/>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lastRenderedPageBreak/>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349" w:name="_Toc138693982"/>
      <w:bookmarkStart w:id="1350" w:name="_Toc148535711"/>
      <w:bookmarkStart w:id="1351" w:name="_Toc151749018"/>
      <w:r>
        <w:t>5.1.3.5.4</w:t>
      </w:r>
      <w:r>
        <w:tab/>
        <w:t>Resource Custom Operations</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4563DA5A" w14:textId="77777777" w:rsidR="00E9750A" w:rsidRDefault="00A16F12">
      <w:r>
        <w:t>None in this release of the specification.</w:t>
      </w:r>
    </w:p>
    <w:p w14:paraId="22BC993F" w14:textId="77777777" w:rsidR="00E9750A" w:rsidRDefault="00A16F12">
      <w:pPr>
        <w:pStyle w:val="31"/>
      </w:pPr>
      <w:bookmarkStart w:id="1352" w:name="_Toc72766458"/>
      <w:bookmarkStart w:id="1353" w:name="_Toc72767025"/>
      <w:bookmarkStart w:id="1354" w:name="_Toc73042477"/>
      <w:bookmarkStart w:id="1355" w:name="_Toc81242821"/>
      <w:bookmarkStart w:id="1356" w:name="_Toc89426602"/>
      <w:bookmarkStart w:id="1357" w:name="_Toc94020387"/>
      <w:bookmarkStart w:id="1358" w:name="_Toc97034918"/>
      <w:bookmarkStart w:id="1359" w:name="_Toc97037795"/>
      <w:bookmarkStart w:id="1360" w:name="_Toc100940004"/>
      <w:bookmarkStart w:id="1361" w:name="_Toc104546870"/>
      <w:bookmarkStart w:id="1362" w:name="_Toc112937917"/>
      <w:bookmarkStart w:id="1363" w:name="_Toc114134674"/>
      <w:bookmarkStart w:id="1364" w:name="_Toc120681613"/>
      <w:bookmarkStart w:id="1365" w:name="_Toc133434800"/>
      <w:bookmarkStart w:id="1366" w:name="_Toc138693983"/>
      <w:bookmarkStart w:id="1367" w:name="_Toc148535712"/>
      <w:bookmarkStart w:id="1368" w:name="_Toc151749019"/>
      <w:r>
        <w:t>5.1.4</w:t>
      </w:r>
      <w:r>
        <w:tab/>
        <w:t>Custom Operations without associated resources</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84FC49A" w14:textId="77777777" w:rsidR="00E9750A" w:rsidRDefault="00A16F12">
      <w:pPr>
        <w:pStyle w:val="41"/>
      </w:pPr>
      <w:bookmarkStart w:id="1369" w:name="_Toc72766459"/>
      <w:bookmarkStart w:id="1370" w:name="_Toc72767026"/>
      <w:bookmarkStart w:id="1371" w:name="_Toc73042478"/>
      <w:bookmarkStart w:id="1372" w:name="_Toc81242822"/>
      <w:bookmarkStart w:id="1373" w:name="_Toc89426603"/>
      <w:bookmarkStart w:id="1374" w:name="_Toc94020388"/>
      <w:bookmarkStart w:id="1375" w:name="_Toc97034919"/>
      <w:bookmarkStart w:id="1376" w:name="_Toc97037796"/>
      <w:bookmarkStart w:id="1377" w:name="_Toc100940005"/>
      <w:bookmarkStart w:id="1378" w:name="_Toc104546871"/>
      <w:bookmarkStart w:id="1379" w:name="_Toc112937918"/>
      <w:bookmarkStart w:id="1380" w:name="_Toc114134675"/>
      <w:bookmarkStart w:id="1381" w:name="_Toc120681614"/>
      <w:bookmarkStart w:id="1382" w:name="_Toc133434801"/>
      <w:bookmarkStart w:id="1383" w:name="_Toc138693984"/>
      <w:bookmarkStart w:id="1384" w:name="_Toc148535713"/>
      <w:bookmarkStart w:id="1385" w:name="_Toc151749020"/>
      <w:r>
        <w:t>5.1.4.1</w:t>
      </w:r>
      <w:r>
        <w:tab/>
        <w:t>Overview</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017DBA">
      <w:pPr>
        <w:pStyle w:val="TH"/>
        <w:rPr>
          <w:lang w:val="en-US"/>
        </w:rPr>
      </w:pPr>
      <w:r>
        <w:rPr>
          <w:noProof/>
        </w:rPr>
        <w:object w:dxaOrig="7608" w:dyaOrig="3828" w14:anchorId="5B018E40">
          <v:shape id="_x0000_i1048" type="#_x0000_t75" alt="" style="width:379.2pt;height:190.8pt;mso-width-percent:0;mso-height-percent:0;mso-width-percent:0;mso-height-percent:0" o:ole="">
            <v:imagedata r:id="rId50" o:title="" cropbottom="7081f" cropright="4734f"/>
          </v:shape>
          <o:OLEObject Type="Embed" ProgID="Visio.Drawing.15" ShapeID="_x0000_i1048" DrawAspect="Content" ObjectID="_1771349709" r:id="rId51"/>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386" w:name="_Toc97034920"/>
      <w:bookmarkStart w:id="1387" w:name="_Toc112937919"/>
      <w:bookmarkStart w:id="1388" w:name="_Toc94020389"/>
      <w:bookmarkStart w:id="1389" w:name="_Toc97037797"/>
      <w:bookmarkStart w:id="1390" w:name="_Toc81242823"/>
      <w:bookmarkStart w:id="1391" w:name="_Toc89426604"/>
      <w:bookmarkStart w:id="1392" w:name="_Toc72767027"/>
      <w:bookmarkStart w:id="1393" w:name="_Toc73042479"/>
      <w:bookmarkStart w:id="1394" w:name="_Toc72766460"/>
      <w:bookmarkStart w:id="1395" w:name="_Toc100940006"/>
      <w:bookmarkStart w:id="1396" w:name="_Toc104546872"/>
      <w:bookmarkStart w:id="1397" w:name="_Toc114134676"/>
      <w:bookmarkStart w:id="1398" w:name="_Toc120681615"/>
      <w:bookmarkStart w:id="1399" w:name="_Toc133434802"/>
      <w:bookmarkStart w:id="1400" w:name="_Toc138693985"/>
      <w:bookmarkStart w:id="1401" w:name="_Toc148535714"/>
      <w:bookmarkStart w:id="1402" w:name="_Toc151749021"/>
      <w:r>
        <w:lastRenderedPageBreak/>
        <w:t>5.1.4.2</w:t>
      </w:r>
      <w:r>
        <w:tab/>
        <w:t>Operation: request-storage-sub</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E6209B3" w14:textId="77777777" w:rsidR="00E9750A" w:rsidRDefault="00A16F12">
      <w:pPr>
        <w:pStyle w:val="50"/>
      </w:pPr>
      <w:bookmarkStart w:id="1403" w:name="_Toc97034921"/>
      <w:bookmarkStart w:id="1404" w:name="_Toc94020390"/>
      <w:bookmarkStart w:id="1405" w:name="_Toc112937920"/>
      <w:bookmarkStart w:id="1406" w:name="_Toc104546873"/>
      <w:bookmarkStart w:id="1407" w:name="_Toc100940007"/>
      <w:bookmarkStart w:id="1408" w:name="_Toc114134677"/>
      <w:bookmarkStart w:id="1409" w:name="_Toc120681616"/>
      <w:bookmarkStart w:id="1410" w:name="_Toc97037798"/>
      <w:bookmarkStart w:id="1411" w:name="_Toc72766461"/>
      <w:bookmarkStart w:id="1412" w:name="_Toc72767028"/>
      <w:bookmarkStart w:id="1413" w:name="_Toc73042480"/>
      <w:bookmarkStart w:id="1414" w:name="_Toc81242824"/>
      <w:bookmarkStart w:id="1415" w:name="_Toc89426605"/>
      <w:bookmarkStart w:id="1416" w:name="_Toc133434803"/>
      <w:bookmarkStart w:id="1417" w:name="_Toc138693986"/>
      <w:bookmarkStart w:id="1418" w:name="_Toc148535715"/>
      <w:bookmarkStart w:id="1419" w:name="_Toc151749022"/>
      <w:r>
        <w:t>5.1.4.2.1</w:t>
      </w:r>
      <w:r>
        <w:tab/>
        <w:t>Description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420" w:name="_Toc73042481"/>
      <w:bookmarkStart w:id="1421" w:name="_Toc89426606"/>
      <w:bookmarkStart w:id="1422" w:name="_Toc81242825"/>
      <w:bookmarkStart w:id="1423" w:name="_Toc72767029"/>
      <w:bookmarkStart w:id="1424" w:name="_Toc72766462"/>
      <w:bookmarkStart w:id="1425" w:name="_Toc94020391"/>
      <w:bookmarkStart w:id="1426" w:name="_Toc97034922"/>
      <w:bookmarkStart w:id="1427" w:name="_Toc97037799"/>
      <w:bookmarkStart w:id="1428" w:name="_Toc100940008"/>
      <w:bookmarkStart w:id="1429" w:name="_Toc104546874"/>
      <w:bookmarkStart w:id="1430" w:name="_Toc112937921"/>
      <w:bookmarkStart w:id="1431" w:name="_Toc114134678"/>
      <w:bookmarkStart w:id="1432" w:name="_Toc120681617"/>
      <w:bookmarkStart w:id="1433" w:name="_Toc133434804"/>
      <w:bookmarkStart w:id="1434" w:name="_Toc138693987"/>
      <w:bookmarkStart w:id="1435" w:name="_Toc148535716"/>
      <w:bookmarkStart w:id="1436" w:name="_Toc151749023"/>
      <w:r>
        <w:t>5.1.4.2.2</w:t>
      </w:r>
      <w:r>
        <w:tab/>
        <w:t>Operation Definition</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437" w:name="_Toc72767030"/>
      <w:bookmarkStart w:id="1438" w:name="_Toc72766463"/>
      <w:bookmarkStart w:id="1439" w:name="_Toc81242826"/>
      <w:bookmarkStart w:id="1440" w:name="_Toc73042482"/>
      <w:bookmarkStart w:id="1441" w:name="_Toc94020392"/>
      <w:bookmarkStart w:id="1442" w:name="_Toc89426607"/>
      <w:bookmarkStart w:id="1443" w:name="_Toc97037800"/>
      <w:bookmarkStart w:id="1444" w:name="_Toc97034923"/>
      <w:bookmarkStart w:id="1445" w:name="_Toc100940009"/>
      <w:bookmarkStart w:id="1446" w:name="_Toc104546875"/>
      <w:bookmarkStart w:id="1447" w:name="_Toc112937922"/>
      <w:bookmarkStart w:id="1448" w:name="_Toc114134679"/>
      <w:bookmarkStart w:id="1449" w:name="_Toc120681618"/>
      <w:bookmarkStart w:id="1450" w:name="_Toc133434805"/>
      <w:bookmarkStart w:id="1451" w:name="_Toc138693988"/>
      <w:bookmarkStart w:id="1452" w:name="_Toc148535717"/>
      <w:bookmarkStart w:id="1453" w:name="_Toc151749024"/>
      <w:r>
        <w:t>5.1.4.3</w:t>
      </w:r>
      <w:r>
        <w:tab/>
        <w:t>Operation: request-storage-sub-removal</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93F017C" w14:textId="77777777" w:rsidR="00E9750A" w:rsidRDefault="00A16F12">
      <w:pPr>
        <w:pStyle w:val="50"/>
      </w:pPr>
      <w:bookmarkStart w:id="1454" w:name="_Toc97034924"/>
      <w:bookmarkStart w:id="1455" w:name="_Toc94020393"/>
      <w:bookmarkStart w:id="1456" w:name="_Toc97037801"/>
      <w:bookmarkStart w:id="1457" w:name="_Toc100940010"/>
      <w:bookmarkStart w:id="1458" w:name="_Toc89426608"/>
      <w:bookmarkStart w:id="1459" w:name="_Toc104546876"/>
      <w:bookmarkStart w:id="1460" w:name="_Toc112937923"/>
      <w:bookmarkStart w:id="1461" w:name="_Toc114134680"/>
      <w:bookmarkStart w:id="1462" w:name="_Toc120681619"/>
      <w:bookmarkStart w:id="1463" w:name="_Toc133434806"/>
      <w:bookmarkStart w:id="1464" w:name="_Toc138693989"/>
      <w:bookmarkStart w:id="1465" w:name="_Toc148535718"/>
      <w:bookmarkStart w:id="1466" w:name="_Toc151749025"/>
      <w:r>
        <w:t>5.1.4.3.1</w:t>
      </w:r>
      <w:r>
        <w:tab/>
        <w:t>Description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467" w:name="_Toc89426609"/>
      <w:bookmarkStart w:id="1468" w:name="_Toc94020394"/>
      <w:bookmarkStart w:id="1469" w:name="_Toc97034925"/>
      <w:bookmarkStart w:id="1470" w:name="_Toc97037802"/>
      <w:bookmarkStart w:id="1471" w:name="_Toc100940011"/>
      <w:bookmarkStart w:id="1472" w:name="_Toc104546877"/>
      <w:bookmarkStart w:id="1473" w:name="_Toc112937924"/>
      <w:bookmarkStart w:id="1474" w:name="_Toc114134681"/>
      <w:bookmarkStart w:id="1475" w:name="_Toc120681620"/>
      <w:bookmarkStart w:id="1476" w:name="_Toc133434807"/>
      <w:bookmarkStart w:id="1477" w:name="_Toc138693990"/>
      <w:bookmarkStart w:id="1478" w:name="_Toc148535719"/>
      <w:bookmarkStart w:id="1479" w:name="_Toc151749026"/>
      <w:r>
        <w:t>5.1.4.3.2</w:t>
      </w:r>
      <w:r>
        <w:tab/>
        <w:t>Operation Definition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480" w:name="_Toc114134682"/>
      <w:bookmarkStart w:id="1481" w:name="_Toc120681621"/>
      <w:bookmarkStart w:id="1482" w:name="_Toc97037803"/>
      <w:bookmarkStart w:id="1483" w:name="_Toc97034926"/>
      <w:bookmarkStart w:id="1484" w:name="_Toc112937925"/>
      <w:bookmarkStart w:id="1485" w:name="_Toc104546878"/>
      <w:bookmarkStart w:id="1486" w:name="_Toc100940012"/>
      <w:bookmarkStart w:id="1487" w:name="_Toc133434808"/>
      <w:bookmarkStart w:id="1488" w:name="_Toc138693991"/>
      <w:bookmarkStart w:id="1489" w:name="_Toc148535720"/>
      <w:bookmarkStart w:id="1490" w:name="_Toc151749027"/>
      <w:r>
        <w:lastRenderedPageBreak/>
        <w:t>5.1.4.4</w:t>
      </w:r>
      <w:r>
        <w:tab/>
        <w:t>Operation: remove-stored-data-analytics</w:t>
      </w:r>
      <w:bookmarkEnd w:id="1480"/>
      <w:bookmarkEnd w:id="1481"/>
      <w:bookmarkEnd w:id="1482"/>
      <w:bookmarkEnd w:id="1483"/>
      <w:bookmarkEnd w:id="1484"/>
      <w:bookmarkEnd w:id="1485"/>
      <w:bookmarkEnd w:id="1486"/>
      <w:bookmarkEnd w:id="1487"/>
      <w:bookmarkEnd w:id="1488"/>
      <w:bookmarkEnd w:id="1489"/>
      <w:bookmarkEnd w:id="1490"/>
    </w:p>
    <w:p w14:paraId="397148E8" w14:textId="77777777" w:rsidR="00E9750A" w:rsidRDefault="00A16F12">
      <w:pPr>
        <w:pStyle w:val="50"/>
      </w:pPr>
      <w:bookmarkStart w:id="1491" w:name="_Toc104546879"/>
      <w:bookmarkStart w:id="1492" w:name="_Toc97037804"/>
      <w:bookmarkStart w:id="1493" w:name="_Toc100940013"/>
      <w:bookmarkStart w:id="1494" w:name="_Toc97034927"/>
      <w:bookmarkStart w:id="1495" w:name="_Toc114134683"/>
      <w:bookmarkStart w:id="1496" w:name="_Toc112937926"/>
      <w:bookmarkStart w:id="1497" w:name="_Toc120681622"/>
      <w:bookmarkStart w:id="1498" w:name="_Toc133434809"/>
      <w:bookmarkStart w:id="1499" w:name="_Toc138693992"/>
      <w:bookmarkStart w:id="1500" w:name="_Toc148535721"/>
      <w:bookmarkStart w:id="1501" w:name="_Toc151749028"/>
      <w:r>
        <w:t>5.1.4.4.1</w:t>
      </w:r>
      <w:r>
        <w:tab/>
        <w:t>Description</w:t>
      </w:r>
      <w:bookmarkEnd w:id="1491"/>
      <w:bookmarkEnd w:id="1492"/>
      <w:bookmarkEnd w:id="1493"/>
      <w:bookmarkEnd w:id="1494"/>
      <w:bookmarkEnd w:id="1495"/>
      <w:bookmarkEnd w:id="1496"/>
      <w:bookmarkEnd w:id="1497"/>
      <w:bookmarkEnd w:id="1498"/>
      <w:bookmarkEnd w:id="1499"/>
      <w:bookmarkEnd w:id="1500"/>
      <w:bookmarkEnd w:id="150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502" w:name="_Toc97034928"/>
      <w:bookmarkStart w:id="1503" w:name="_Toc97037805"/>
      <w:bookmarkStart w:id="1504" w:name="_Toc100940014"/>
      <w:bookmarkStart w:id="1505" w:name="_Toc104546880"/>
      <w:bookmarkStart w:id="1506" w:name="_Toc112937927"/>
      <w:bookmarkStart w:id="1507" w:name="_Toc114134684"/>
      <w:bookmarkStart w:id="1508" w:name="_Toc120681623"/>
      <w:bookmarkStart w:id="1509" w:name="_Toc133434810"/>
      <w:bookmarkStart w:id="1510" w:name="_Toc138693993"/>
      <w:bookmarkStart w:id="1511" w:name="_Toc148535722"/>
      <w:bookmarkStart w:id="1512" w:name="_Toc151749029"/>
      <w:r>
        <w:t>5.1.4.4.2</w:t>
      </w:r>
      <w:r>
        <w:tab/>
        <w:t>Operation Definition</w:t>
      </w:r>
      <w:bookmarkEnd w:id="1502"/>
      <w:bookmarkEnd w:id="1503"/>
      <w:bookmarkEnd w:id="1504"/>
      <w:bookmarkEnd w:id="1505"/>
      <w:bookmarkEnd w:id="1506"/>
      <w:bookmarkEnd w:id="1507"/>
      <w:bookmarkEnd w:id="1508"/>
      <w:bookmarkEnd w:id="1509"/>
      <w:bookmarkEnd w:id="1510"/>
      <w:bookmarkEnd w:id="1511"/>
      <w:bookmarkEnd w:id="1512"/>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513" w:name="_Toc72766464"/>
      <w:bookmarkStart w:id="1514" w:name="_Toc72767031"/>
      <w:bookmarkStart w:id="1515" w:name="_Toc73042483"/>
      <w:bookmarkStart w:id="1516" w:name="_Toc89426610"/>
      <w:bookmarkStart w:id="1517" w:name="_Toc81242827"/>
      <w:bookmarkStart w:id="1518" w:name="_Toc97034929"/>
      <w:bookmarkStart w:id="1519" w:name="_Toc94020395"/>
      <w:bookmarkStart w:id="1520" w:name="_Toc100940015"/>
      <w:bookmarkStart w:id="1521" w:name="_Toc97037806"/>
      <w:bookmarkStart w:id="1522" w:name="_Toc104546881"/>
      <w:bookmarkStart w:id="1523" w:name="_Toc112937928"/>
      <w:bookmarkStart w:id="1524" w:name="_Toc114134685"/>
      <w:bookmarkStart w:id="1525" w:name="_Toc120681624"/>
      <w:bookmarkStart w:id="1526" w:name="_Toc133434811"/>
      <w:bookmarkStart w:id="1527" w:name="_Toc138693994"/>
      <w:bookmarkStart w:id="1528" w:name="_Toc148535723"/>
      <w:bookmarkStart w:id="1529" w:name="_Toc151749030"/>
      <w:r>
        <w:t>5.1.5</w:t>
      </w:r>
      <w:r>
        <w:tab/>
        <w:t>Notifications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990CC5C" w14:textId="77777777" w:rsidR="00E9750A" w:rsidRDefault="00A16F12">
      <w:pPr>
        <w:pStyle w:val="41"/>
      </w:pPr>
      <w:bookmarkStart w:id="1530" w:name="_Toc72766465"/>
      <w:bookmarkStart w:id="1531" w:name="_Toc72767032"/>
      <w:bookmarkStart w:id="1532" w:name="_Toc73042484"/>
      <w:bookmarkStart w:id="1533" w:name="_Toc81242828"/>
      <w:bookmarkStart w:id="1534" w:name="_Toc89426611"/>
      <w:bookmarkStart w:id="1535" w:name="_Toc94020396"/>
      <w:bookmarkStart w:id="1536" w:name="_Toc97034930"/>
      <w:bookmarkStart w:id="1537" w:name="_Toc97037807"/>
      <w:bookmarkStart w:id="1538" w:name="_Toc100940016"/>
      <w:bookmarkStart w:id="1539" w:name="_Toc104546882"/>
      <w:bookmarkStart w:id="1540" w:name="_Toc112937929"/>
      <w:bookmarkStart w:id="1541" w:name="_Toc114134686"/>
      <w:bookmarkStart w:id="1542" w:name="_Toc120681625"/>
      <w:bookmarkStart w:id="1543" w:name="_Toc133434812"/>
      <w:bookmarkStart w:id="1544" w:name="_Toc138693995"/>
      <w:bookmarkStart w:id="1545" w:name="_Toc148535724"/>
      <w:bookmarkStart w:id="1546" w:name="_Toc151749031"/>
      <w:r>
        <w:t>5.1.5.1</w:t>
      </w:r>
      <w:r>
        <w:tab/>
        <w:t>General</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 xml:space="preserve">Table 5.1.5.1-1: </w:t>
      </w:r>
      <w:proofErr w:type="gramStart"/>
      <w:r>
        <w:t>Notifications</w:t>
      </w:r>
      <w:proofErr w:type="gramEnd"/>
      <w:r>
        <w:t xml:space="preserve">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w:t>
            </w:r>
            <w:proofErr w:type="gramStart"/>
            <w:r>
              <w:t>service</w:t>
            </w:r>
            <w:proofErr w:type="gramEnd"/>
            <w:r>
              <w:t xml:space="preserv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r w:rsidR="006C7DEC" w14:paraId="1208211B" w14:textId="77777777">
        <w:trPr>
          <w:jc w:val="center"/>
        </w:trPr>
        <w:tc>
          <w:tcPr>
            <w:tcW w:w="1154" w:type="pct"/>
            <w:vAlign w:val="center"/>
          </w:tcPr>
          <w:p w14:paraId="470CA5E7" w14:textId="40D18DDF" w:rsidR="006C7DEC" w:rsidRDefault="006C7DEC" w:rsidP="006C7DEC">
            <w:pPr>
              <w:pStyle w:val="TAC"/>
              <w:rPr>
                <w:lang w:val="en-US"/>
              </w:rPr>
            </w:pPr>
            <w:r>
              <w:rPr>
                <w:lang w:val="en-US"/>
              </w:rPr>
              <w:t>ADRF Alert Notification</w:t>
            </w:r>
          </w:p>
        </w:tc>
        <w:tc>
          <w:tcPr>
            <w:tcW w:w="2062" w:type="pct"/>
            <w:vAlign w:val="center"/>
          </w:tcPr>
          <w:p w14:paraId="4B45666F" w14:textId="423C880B" w:rsidR="006C7DEC" w:rsidRDefault="006C7DEC" w:rsidP="006C7DEC">
            <w:pPr>
              <w:pStyle w:val="TAL"/>
              <w:rPr>
                <w:lang w:val="en-US"/>
              </w:rPr>
            </w:pPr>
            <w:r>
              <w:rPr>
                <w:lang w:val="en-US"/>
              </w:rPr>
              <w:t>{delNotificationURI}</w:t>
            </w:r>
          </w:p>
        </w:tc>
        <w:tc>
          <w:tcPr>
            <w:tcW w:w="688" w:type="pct"/>
          </w:tcPr>
          <w:p w14:paraId="40779028" w14:textId="273BD448" w:rsidR="006C7DEC" w:rsidRDefault="006C7DEC" w:rsidP="006C7DEC">
            <w:pPr>
              <w:pStyle w:val="TAC"/>
              <w:rPr>
                <w:lang w:val="fr-FR"/>
              </w:rPr>
            </w:pPr>
            <w:r>
              <w:rPr>
                <w:lang w:val="fr-FR"/>
              </w:rPr>
              <w:t>POST</w:t>
            </w:r>
          </w:p>
        </w:tc>
        <w:tc>
          <w:tcPr>
            <w:tcW w:w="1096" w:type="pct"/>
          </w:tcPr>
          <w:p w14:paraId="45E23495" w14:textId="3D4B902B" w:rsidR="006C7DEC" w:rsidRDefault="006C7DEC" w:rsidP="006C7DEC">
            <w:pPr>
              <w:pStyle w:val="TAL"/>
              <w:rPr>
                <w:lang w:val="en-US"/>
              </w:rPr>
            </w:pPr>
            <w:r>
              <w:rPr>
                <w:lang w:val="en-US"/>
              </w:rPr>
              <w:t>Notify about data or analytics that are about to be deleted.</w:t>
            </w:r>
          </w:p>
        </w:tc>
      </w:tr>
    </w:tbl>
    <w:p w14:paraId="01A3C735" w14:textId="77777777" w:rsidR="00E9750A" w:rsidRDefault="00E9750A"/>
    <w:p w14:paraId="031DDAFB" w14:textId="77777777" w:rsidR="00E9750A" w:rsidRDefault="00A16F12">
      <w:pPr>
        <w:pStyle w:val="41"/>
      </w:pPr>
      <w:bookmarkStart w:id="1547" w:name="_Toc72766466"/>
      <w:bookmarkStart w:id="1548" w:name="_Toc72767033"/>
      <w:bookmarkStart w:id="1549" w:name="_Toc73042485"/>
      <w:bookmarkStart w:id="1550" w:name="_Toc81242829"/>
      <w:bookmarkStart w:id="1551" w:name="_Toc89426612"/>
      <w:bookmarkStart w:id="1552" w:name="_Toc94020397"/>
      <w:bookmarkStart w:id="1553" w:name="_Toc97034931"/>
      <w:bookmarkStart w:id="1554" w:name="_Toc97037808"/>
      <w:bookmarkStart w:id="1555" w:name="_Toc100940017"/>
      <w:bookmarkStart w:id="1556" w:name="_Toc104546883"/>
      <w:bookmarkStart w:id="1557" w:name="_Toc112937930"/>
      <w:bookmarkStart w:id="1558" w:name="_Toc114134687"/>
      <w:bookmarkStart w:id="1559" w:name="_Toc120681626"/>
      <w:bookmarkStart w:id="1560" w:name="_Toc133434813"/>
      <w:bookmarkStart w:id="1561" w:name="_Toc138693996"/>
      <w:bookmarkStart w:id="1562" w:name="_Toc148535725"/>
      <w:bookmarkStart w:id="1563" w:name="_Toc151749032"/>
      <w:r>
        <w:t>5.1.5.2</w:t>
      </w:r>
      <w:r>
        <w:tab/>
        <w:t>Retrieval Notification</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2B666E6E" w14:textId="77777777" w:rsidR="00E9750A" w:rsidRDefault="00A16F12">
      <w:pPr>
        <w:pStyle w:val="50"/>
      </w:pPr>
      <w:bookmarkStart w:id="1564" w:name="_Toc72766467"/>
      <w:bookmarkStart w:id="1565" w:name="_Toc72767034"/>
      <w:bookmarkStart w:id="1566" w:name="_Toc73042486"/>
      <w:bookmarkStart w:id="1567" w:name="_Toc81242830"/>
      <w:bookmarkStart w:id="1568" w:name="_Toc89426613"/>
      <w:bookmarkStart w:id="1569" w:name="_Toc94020398"/>
      <w:bookmarkStart w:id="1570" w:name="_Toc97034932"/>
      <w:bookmarkStart w:id="1571" w:name="_Toc97037809"/>
      <w:bookmarkStart w:id="1572" w:name="_Toc100940018"/>
      <w:bookmarkStart w:id="1573" w:name="_Toc104546884"/>
      <w:bookmarkStart w:id="1574" w:name="_Toc112937931"/>
      <w:bookmarkStart w:id="1575" w:name="_Toc114134688"/>
      <w:bookmarkStart w:id="1576" w:name="_Toc120681627"/>
      <w:bookmarkStart w:id="1577" w:name="_Toc133434814"/>
      <w:bookmarkStart w:id="1578" w:name="_Toc138693997"/>
      <w:bookmarkStart w:id="1579" w:name="_Toc148535726"/>
      <w:bookmarkStart w:id="1580" w:name="_Toc151749033"/>
      <w:r>
        <w:t>5.1.5.2.1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581" w:name="_Toc72766468"/>
      <w:bookmarkStart w:id="1582" w:name="_Toc72767035"/>
      <w:bookmarkStart w:id="1583" w:name="_Toc73042487"/>
      <w:bookmarkStart w:id="1584" w:name="_Toc81242831"/>
      <w:bookmarkStart w:id="1585" w:name="_Toc89426614"/>
      <w:bookmarkStart w:id="1586" w:name="_Toc94020399"/>
      <w:bookmarkStart w:id="1587" w:name="_Toc97034933"/>
      <w:bookmarkStart w:id="1588" w:name="_Toc97037810"/>
      <w:bookmarkStart w:id="1589" w:name="_Toc100940019"/>
      <w:bookmarkStart w:id="1590" w:name="_Toc104546885"/>
      <w:bookmarkStart w:id="1591" w:name="_Toc112937932"/>
      <w:bookmarkStart w:id="1592" w:name="_Toc114134689"/>
      <w:bookmarkStart w:id="1593" w:name="_Toc120681628"/>
      <w:bookmarkStart w:id="1594" w:name="_Toc133434815"/>
      <w:bookmarkStart w:id="1595" w:name="_Toc138693998"/>
      <w:bookmarkStart w:id="1596" w:name="_Toc148535727"/>
      <w:bookmarkStart w:id="1597" w:name="_Toc151749034"/>
      <w:r>
        <w:t>5.1.5.2.2</w:t>
      </w:r>
      <w:r>
        <w:tab/>
        <w:t>Target URI</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lastRenderedPageBreak/>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598" w:name="_Toc72766469"/>
      <w:bookmarkStart w:id="1599" w:name="_Toc72767036"/>
      <w:bookmarkStart w:id="1600" w:name="_Toc73042488"/>
      <w:bookmarkStart w:id="1601" w:name="_Toc81242832"/>
      <w:bookmarkStart w:id="1602" w:name="_Toc89426615"/>
      <w:bookmarkStart w:id="1603" w:name="_Toc94020400"/>
      <w:bookmarkStart w:id="1604" w:name="_Toc97034934"/>
      <w:bookmarkStart w:id="1605" w:name="_Toc97037811"/>
      <w:bookmarkStart w:id="1606" w:name="_Toc100940020"/>
      <w:bookmarkStart w:id="1607" w:name="_Toc104546886"/>
      <w:bookmarkStart w:id="1608" w:name="_Toc112937933"/>
      <w:bookmarkStart w:id="1609" w:name="_Toc114134690"/>
      <w:bookmarkStart w:id="1610" w:name="_Toc120681629"/>
      <w:bookmarkStart w:id="1611" w:name="_Toc133434816"/>
      <w:bookmarkStart w:id="1612" w:name="_Toc138693999"/>
      <w:bookmarkStart w:id="1613" w:name="_Toc148535728"/>
      <w:bookmarkStart w:id="1614" w:name="_Toc151749035"/>
      <w:r>
        <w:t>5.1.5.2.3</w:t>
      </w:r>
      <w:r>
        <w:tab/>
        <w:t>Standard Methods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C058296" w14:textId="77777777" w:rsidR="00E9750A" w:rsidRDefault="00A16F12">
      <w:pPr>
        <w:pStyle w:val="6"/>
      </w:pPr>
      <w:bookmarkStart w:id="1615" w:name="_Toc72766470"/>
      <w:bookmarkStart w:id="1616" w:name="_Toc72767037"/>
      <w:bookmarkStart w:id="1617" w:name="_Toc73042489"/>
      <w:bookmarkStart w:id="1618" w:name="_Toc81242833"/>
      <w:bookmarkStart w:id="1619" w:name="_Toc89426616"/>
      <w:bookmarkStart w:id="1620" w:name="_Toc94020401"/>
      <w:bookmarkStart w:id="1621" w:name="_Toc97034935"/>
      <w:bookmarkStart w:id="1622" w:name="_Toc97037812"/>
      <w:bookmarkStart w:id="1623" w:name="_Toc100940021"/>
      <w:bookmarkStart w:id="1624" w:name="_Toc104546887"/>
      <w:bookmarkStart w:id="1625" w:name="_Toc112937934"/>
      <w:bookmarkStart w:id="1626" w:name="_Toc114134691"/>
      <w:bookmarkStart w:id="1627" w:name="_Toc120681630"/>
      <w:bookmarkStart w:id="1628" w:name="_Toc133434817"/>
      <w:bookmarkStart w:id="1629" w:name="_Toc138694000"/>
      <w:bookmarkStart w:id="1630" w:name="_Toc148535729"/>
      <w:bookmarkStart w:id="1631" w:name="_Toc151749036"/>
      <w:r>
        <w:t>5.1.5.2.3.1</w:t>
      </w:r>
      <w:r>
        <w:tab/>
        <w:t>POST</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6C7DEC">
      <w:pPr>
        <w:keepNext/>
        <w:keepLines/>
        <w:spacing w:before="120"/>
        <w:ind w:left="1418" w:hanging="1418"/>
        <w:outlineLvl w:val="3"/>
        <w:rPr>
          <w:rFonts w:ascii="Arial" w:hAnsi="Arial"/>
          <w:sz w:val="24"/>
        </w:rPr>
      </w:pPr>
      <w:r>
        <w:rPr>
          <w:rFonts w:ascii="Arial" w:hAnsi="Arial"/>
          <w:sz w:val="24"/>
        </w:rPr>
        <w:lastRenderedPageBreak/>
        <w:t>5.1.5.</w:t>
      </w:r>
      <w:r>
        <w:rPr>
          <w:rFonts w:ascii="Arial" w:hAnsi="Arial"/>
          <w:sz w:val="24"/>
          <w:highlight w:val="yellow"/>
        </w:rPr>
        <w:t>3</w:t>
      </w:r>
      <w:r>
        <w:rPr>
          <w:rFonts w:ascii="Arial" w:hAnsi="Arial"/>
          <w:sz w:val="24"/>
        </w:rPr>
        <w:tab/>
        <w:t>ADRF Alert Notification</w:t>
      </w:r>
    </w:p>
    <w:p w14:paraId="185AD17D"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5.1.5.3.1</w:t>
      </w:r>
      <w:r>
        <w:rPr>
          <w:rFonts w:ascii="Arial" w:hAnsi="Arial"/>
          <w:sz w:val="22"/>
        </w:rPr>
        <w:tab/>
        <w:t>Description</w:t>
      </w:r>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5.1.5.3.2</w:t>
      </w:r>
      <w:r>
        <w:rPr>
          <w:rFonts w:ascii="Arial" w:hAnsi="Arial"/>
          <w:sz w:val="22"/>
        </w:rPr>
        <w:tab/>
        <w:t>Target URI</w:t>
      </w:r>
    </w:p>
    <w:p w14:paraId="409DFB3A" w14:textId="77777777" w:rsidR="006C7DEC" w:rsidRDefault="006C7DEC" w:rsidP="006C7DEC">
      <w:pPr>
        <w:rPr>
          <w:rFonts w:ascii="Arial" w:hAnsi="Arial" w:cs="Arial"/>
        </w:rPr>
      </w:pPr>
      <w:r>
        <w:t xml:space="preserve">The Callback URI </w:t>
      </w:r>
      <w:r>
        <w:rPr>
          <w:b/>
        </w:rPr>
        <w:t>"{delNotificationURI}"</w:t>
      </w:r>
      <w:r>
        <w:t xml:space="preserve"> shall be used with the callback URI variables defined in table 5.1.5.3.2-1</w:t>
      </w:r>
      <w:r>
        <w:rPr>
          <w:rFonts w:ascii="Arial" w:hAnsi="Arial" w:cs="Arial"/>
        </w:rPr>
        <w:t>.</w:t>
      </w:r>
    </w:p>
    <w:p w14:paraId="07BBA768" w14:textId="77777777" w:rsidR="006C7DEC" w:rsidRDefault="006C7DEC" w:rsidP="006C7DEC">
      <w:pPr>
        <w:keepNext/>
        <w:keepLines/>
        <w:spacing w:before="60"/>
        <w:jc w:val="center"/>
        <w:rPr>
          <w:rFonts w:ascii="Arial" w:hAnsi="Arial" w:cs="Arial"/>
          <w:b/>
        </w:rPr>
      </w:pPr>
      <w:r>
        <w:rPr>
          <w:rFonts w:ascii="Arial" w:hAnsi="Arial"/>
          <w:b/>
        </w:rP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6C7DEC" w14:paraId="1E7F8312"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4511F143" w14:textId="77777777" w:rsidR="006C7DEC" w:rsidRDefault="006C7DEC">
            <w:pPr>
              <w:keepNext/>
              <w:keepLines/>
              <w:spacing w:after="0"/>
              <w:jc w:val="center"/>
              <w:rPr>
                <w:rFonts w:ascii="Arial" w:hAnsi="Arial"/>
                <w:b/>
                <w:sz w:val="18"/>
              </w:rPr>
            </w:pPr>
            <w:r>
              <w:rPr>
                <w:rFonts w:ascii="Arial" w:hAnsi="Arial"/>
                <w:b/>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C615ED2" w14:textId="77777777" w:rsidR="006C7DEC" w:rsidRDefault="006C7DEC">
            <w:pPr>
              <w:keepNext/>
              <w:keepLines/>
              <w:spacing w:after="0"/>
              <w:jc w:val="center"/>
              <w:rPr>
                <w:rFonts w:ascii="Arial" w:hAnsi="Arial"/>
                <w:b/>
                <w:sz w:val="18"/>
              </w:rPr>
            </w:pPr>
            <w:r>
              <w:rPr>
                <w:rFonts w:ascii="Arial" w:hAnsi="Arial"/>
                <w:b/>
                <w:sz w:val="18"/>
              </w:rPr>
              <w:t>Definition</w:t>
            </w:r>
          </w:p>
        </w:tc>
      </w:tr>
      <w:tr w:rsidR="006C7DEC" w14:paraId="753D19D8" w14:textId="77777777" w:rsidTr="006C7DE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CD408C8" w14:textId="77777777" w:rsidR="006C7DEC" w:rsidRDefault="006C7DEC">
            <w:pPr>
              <w:keepNext/>
              <w:keepLines/>
              <w:spacing w:after="0"/>
              <w:rPr>
                <w:rFonts w:ascii="Arial" w:hAnsi="Arial"/>
                <w:sz w:val="18"/>
              </w:rPr>
            </w:pPr>
            <w:r>
              <w:rPr>
                <w:rFonts w:ascii="Arial" w:hAnsi="Arial"/>
                <w:sz w:val="18"/>
              </w:rPr>
              <w:t>delNotificationURI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D619FD3" w14:textId="77777777" w:rsidR="006C7DEC" w:rsidRDefault="006C7DEC">
            <w:pPr>
              <w:keepNext/>
              <w:keepLines/>
              <w:spacing w:after="0"/>
              <w:rPr>
                <w:rFonts w:ascii="Arial" w:hAnsi="Arial"/>
                <w:sz w:val="18"/>
              </w:rPr>
            </w:pPr>
            <w:r>
              <w:rPr>
                <w:rFonts w:ascii="Arial" w:hAnsi="Arial"/>
                <w:sz w:val="18"/>
              </w:rPr>
              <w:t>String formatted as URI with the Callback Uri</w:t>
            </w:r>
          </w:p>
        </w:tc>
      </w:tr>
    </w:tbl>
    <w:p w14:paraId="44157C83" w14:textId="77777777" w:rsidR="006C7DEC" w:rsidRDefault="006C7DEC" w:rsidP="006C7DEC"/>
    <w:p w14:paraId="07568FF9" w14:textId="77777777" w:rsidR="006C7DEC" w:rsidRDefault="006C7DEC" w:rsidP="006C7DEC">
      <w:pPr>
        <w:keepNext/>
        <w:keepLines/>
        <w:spacing w:before="120"/>
        <w:ind w:left="1701" w:hanging="1701"/>
        <w:outlineLvl w:val="4"/>
        <w:rPr>
          <w:rFonts w:ascii="Arial" w:hAnsi="Arial"/>
          <w:sz w:val="22"/>
        </w:rPr>
      </w:pPr>
      <w:r>
        <w:rPr>
          <w:rFonts w:ascii="Arial" w:hAnsi="Arial"/>
          <w:sz w:val="22"/>
        </w:rPr>
        <w:t>5.1.5.3.3</w:t>
      </w:r>
      <w:r>
        <w:rPr>
          <w:rFonts w:ascii="Arial" w:hAnsi="Arial"/>
          <w:sz w:val="22"/>
        </w:rPr>
        <w:tab/>
        <w:t>Standard Methods</w:t>
      </w:r>
    </w:p>
    <w:p w14:paraId="1EDE09E4" w14:textId="77777777" w:rsidR="006C7DEC" w:rsidRDefault="006C7DEC" w:rsidP="006C7DEC">
      <w:pPr>
        <w:keepNext/>
        <w:keepLines/>
        <w:spacing w:before="120"/>
        <w:ind w:left="1985" w:hanging="1985"/>
        <w:outlineLvl w:val="5"/>
        <w:rPr>
          <w:rFonts w:ascii="Arial" w:hAnsi="Arial"/>
        </w:rPr>
      </w:pPr>
      <w:r>
        <w:rPr>
          <w:rFonts w:ascii="Arial" w:hAnsi="Arial"/>
        </w:rPr>
        <w:t>5.1.5.3.3.1</w:t>
      </w:r>
      <w:r>
        <w:rPr>
          <w:rFonts w:ascii="Arial" w:hAnsi="Arial"/>
        </w:rP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6C7DEC">
      <w:pPr>
        <w:keepNext/>
        <w:keepLines/>
        <w:spacing w:before="60"/>
        <w:jc w:val="center"/>
        <w:rPr>
          <w:rFonts w:ascii="Arial" w:hAnsi="Arial"/>
          <w:b/>
        </w:rPr>
      </w:pPr>
      <w:r>
        <w:rPr>
          <w:rFonts w:ascii="Arial" w:hAnsi="Arial"/>
          <w:b/>
        </w:rP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6C7DEC">
      <w:pPr>
        <w:keepNext/>
        <w:keepLines/>
        <w:spacing w:before="60"/>
        <w:jc w:val="center"/>
        <w:rPr>
          <w:rFonts w:ascii="Arial" w:hAnsi="Arial"/>
          <w:b/>
        </w:rPr>
      </w:pPr>
      <w:r>
        <w:rPr>
          <w:rFonts w:ascii="Arial" w:hAnsi="Arial"/>
          <w:b/>
        </w:rP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6C7DEC">
      <w:pPr>
        <w:keepNext/>
        <w:keepLines/>
        <w:spacing w:before="60"/>
        <w:jc w:val="center"/>
        <w:rPr>
          <w:rFonts w:ascii="Arial" w:hAnsi="Arial"/>
          <w:b/>
        </w:rPr>
      </w:pPr>
      <w:r>
        <w:rPr>
          <w:rFonts w:ascii="Arial" w:hAnsi="Arial"/>
          <w:b/>
        </w:rP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6C7DEC">
      <w:pPr>
        <w:keepNext/>
        <w:keepLines/>
        <w:spacing w:before="60"/>
        <w:jc w:val="center"/>
        <w:rPr>
          <w:rFonts w:ascii="Arial" w:hAnsi="Arial"/>
          <w:b/>
        </w:rPr>
      </w:pPr>
      <w:r>
        <w:rPr>
          <w:rFonts w:ascii="Arial" w:hAnsi="Arial"/>
          <w:b/>
        </w:rP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632" w:name="_Toc97037813"/>
      <w:bookmarkStart w:id="1633" w:name="_Toc97034937"/>
      <w:bookmarkStart w:id="1634" w:name="_Toc81242835"/>
      <w:bookmarkStart w:id="1635" w:name="_Toc104546888"/>
      <w:bookmarkStart w:id="1636" w:name="_Toc100940022"/>
      <w:bookmarkStart w:id="1637" w:name="_Toc89426618"/>
      <w:bookmarkStart w:id="1638" w:name="_Toc94020403"/>
      <w:bookmarkStart w:id="1639" w:name="_Toc112937935"/>
      <w:bookmarkStart w:id="1640" w:name="_Toc73042491"/>
      <w:bookmarkStart w:id="1641" w:name="_Toc72766472"/>
      <w:bookmarkStart w:id="1642" w:name="_Toc72767039"/>
      <w:bookmarkStart w:id="1643" w:name="_Toc114134692"/>
      <w:bookmarkStart w:id="1644" w:name="_Toc120681631"/>
      <w:bookmarkStart w:id="1645" w:name="_Toc133434818"/>
      <w:bookmarkStart w:id="1646" w:name="_Toc138694001"/>
      <w:bookmarkStart w:id="1647" w:name="_Toc148535730"/>
      <w:bookmarkStart w:id="1648" w:name="_Toc151749037"/>
      <w:r>
        <w:t>5.1.6</w:t>
      </w:r>
      <w:r>
        <w:tab/>
        <w:t>Data Model</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5C6AF3A6" w14:textId="77777777" w:rsidR="00E9750A" w:rsidRDefault="00A16F12">
      <w:pPr>
        <w:pStyle w:val="41"/>
      </w:pPr>
      <w:bookmarkStart w:id="1649" w:name="_Toc72766473"/>
      <w:bookmarkStart w:id="1650" w:name="_Toc72767040"/>
      <w:bookmarkStart w:id="1651" w:name="_Toc73042492"/>
      <w:bookmarkStart w:id="1652" w:name="_Toc81242836"/>
      <w:bookmarkStart w:id="1653" w:name="_Toc89426619"/>
      <w:bookmarkStart w:id="1654" w:name="_Toc94020404"/>
      <w:bookmarkStart w:id="1655" w:name="_Toc97034938"/>
      <w:bookmarkStart w:id="1656" w:name="_Toc97037814"/>
      <w:bookmarkStart w:id="1657" w:name="_Toc100940023"/>
      <w:bookmarkStart w:id="1658" w:name="_Toc104546889"/>
      <w:bookmarkStart w:id="1659" w:name="_Toc112937936"/>
      <w:bookmarkStart w:id="1660" w:name="_Toc114134693"/>
      <w:bookmarkStart w:id="1661" w:name="_Toc120681632"/>
      <w:bookmarkStart w:id="1662" w:name="_Toc133434819"/>
      <w:bookmarkStart w:id="1663" w:name="_Toc138694002"/>
      <w:bookmarkStart w:id="1664" w:name="_Toc148535731"/>
      <w:bookmarkStart w:id="1665" w:name="_Toc151749038"/>
      <w:r>
        <w:t>5.1.6.1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w:t>
      </w:r>
      <w:proofErr w:type="gramStart"/>
      <w:r>
        <w:t>service based</w:t>
      </w:r>
      <w:proofErr w:type="gramEnd"/>
      <w:r>
        <w:t xml:space="preserve">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666" w:name="_Hlk91663035"/>
            <w:r>
              <w:rPr>
                <w:lang w:eastAsia="zh-CN"/>
              </w:rPr>
              <w:t>Contains information about Data or Analytics specification.</w:t>
            </w:r>
            <w:bookmarkEnd w:id="1666"/>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667" w:name="_Toc114134694"/>
      <w:bookmarkStart w:id="1668" w:name="_Toc120681633"/>
      <w:bookmarkStart w:id="1669" w:name="_Toc112937937"/>
      <w:bookmarkStart w:id="1670" w:name="_Toc100940024"/>
      <w:bookmarkStart w:id="1671" w:name="_Toc104546890"/>
      <w:bookmarkStart w:id="1672" w:name="_Toc97034939"/>
      <w:bookmarkStart w:id="1673" w:name="_Toc97037815"/>
      <w:bookmarkStart w:id="1674" w:name="_Toc81242837"/>
      <w:bookmarkStart w:id="1675" w:name="_Toc89426620"/>
      <w:bookmarkStart w:id="1676" w:name="_Toc94020405"/>
      <w:bookmarkStart w:id="1677" w:name="_Toc73042493"/>
      <w:bookmarkStart w:id="1678" w:name="_Toc72766474"/>
      <w:bookmarkStart w:id="1679" w:name="_Toc72767041"/>
      <w:bookmarkStart w:id="1680" w:name="_Toc133434820"/>
      <w:bookmarkStart w:id="1681" w:name="_Toc138694003"/>
      <w:bookmarkStart w:id="1682" w:name="_Toc148535732"/>
      <w:bookmarkStart w:id="1683" w:name="_Toc151749039"/>
      <w:r>
        <w:rPr>
          <w:lang w:val="en-US"/>
        </w:rPr>
        <w:t>5.1.6.2</w:t>
      </w:r>
      <w:r>
        <w:rPr>
          <w:lang w:val="en-US"/>
        </w:rPr>
        <w:tab/>
        <w:t>Structured data types</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6DB2A745" w14:textId="77777777" w:rsidR="00E9750A" w:rsidRDefault="00A16F12">
      <w:pPr>
        <w:pStyle w:val="50"/>
      </w:pPr>
      <w:bookmarkStart w:id="1684" w:name="_Toc104546891"/>
      <w:bookmarkStart w:id="1685" w:name="_Toc120681634"/>
      <w:bookmarkStart w:id="1686" w:name="_Toc114134695"/>
      <w:bookmarkStart w:id="1687" w:name="_Toc112937938"/>
      <w:bookmarkStart w:id="1688" w:name="_Toc73042494"/>
      <w:bookmarkStart w:id="1689" w:name="_Toc100940025"/>
      <w:bookmarkStart w:id="1690" w:name="_Toc97034940"/>
      <w:bookmarkStart w:id="1691" w:name="_Toc97037816"/>
      <w:bookmarkStart w:id="1692" w:name="_Toc94020406"/>
      <w:bookmarkStart w:id="1693" w:name="_Toc89426621"/>
      <w:bookmarkStart w:id="1694" w:name="_Toc81242838"/>
      <w:bookmarkStart w:id="1695" w:name="_Toc72767042"/>
      <w:bookmarkStart w:id="1696" w:name="_Toc72766475"/>
      <w:bookmarkStart w:id="1697" w:name="_Toc133434821"/>
      <w:bookmarkStart w:id="1698" w:name="_Toc138694004"/>
      <w:bookmarkStart w:id="1699" w:name="_Toc148535733"/>
      <w:bookmarkStart w:id="1700" w:name="_Toc151749040"/>
      <w:r>
        <w:t>5.1.6.2.1</w:t>
      </w:r>
      <w:r>
        <w:tab/>
        <w:t>Introduction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701" w:name="_Toc120681635"/>
      <w:bookmarkStart w:id="1702" w:name="_Toc114134696"/>
      <w:bookmarkStart w:id="1703" w:name="_Toc104546892"/>
      <w:bookmarkStart w:id="1704" w:name="_Toc112937939"/>
      <w:bookmarkStart w:id="1705" w:name="_Toc100940026"/>
      <w:bookmarkStart w:id="1706" w:name="_Toc97034941"/>
      <w:bookmarkStart w:id="1707" w:name="_Toc97037817"/>
      <w:bookmarkStart w:id="1708" w:name="_Toc94020407"/>
      <w:bookmarkStart w:id="1709" w:name="_Toc81242839"/>
      <w:bookmarkStart w:id="1710" w:name="_Toc89426622"/>
      <w:bookmarkStart w:id="1711" w:name="_Toc73042495"/>
      <w:bookmarkStart w:id="1712" w:name="_Toc72766476"/>
      <w:bookmarkStart w:id="1713" w:name="_Toc72767043"/>
      <w:bookmarkStart w:id="1714" w:name="_Toc133434822"/>
      <w:bookmarkStart w:id="1715" w:name="_Toc138694005"/>
      <w:bookmarkStart w:id="1716" w:name="_Toc148535734"/>
      <w:bookmarkStart w:id="1717" w:name="_Toc151749041"/>
      <w:r>
        <w:t>5.1.6.2.2</w:t>
      </w:r>
      <w:r>
        <w:tab/>
        <w:t>Type: NadrfDataStoreRecord</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5A20780E" w14:textId="77777777" w:rsidR="00F547CF" w:rsidRDefault="00F547CF" w:rsidP="00F547CF">
      <w:pPr>
        <w:keepNext/>
        <w:keepLines/>
        <w:spacing w:before="60"/>
        <w:jc w:val="center"/>
        <w:rPr>
          <w:rFonts w:ascii="Arial" w:hAnsi="Arial"/>
          <w:b/>
        </w:rPr>
      </w:pPr>
      <w:bookmarkStart w:id="1718" w:name="_Toc100940027"/>
      <w:bookmarkStart w:id="1719" w:name="_Toc97037818"/>
      <w:bookmarkStart w:id="1720" w:name="_Toc97034942"/>
      <w:bookmarkStart w:id="1721" w:name="_Toc120681636"/>
      <w:bookmarkStart w:id="1722" w:name="_Toc94020408"/>
      <w:bookmarkStart w:id="1723" w:name="_Toc114134697"/>
      <w:bookmarkStart w:id="1724" w:name="_Toc89426623"/>
      <w:bookmarkStart w:id="1725" w:name="_Toc81242840"/>
      <w:bookmarkStart w:id="1726" w:name="_Toc112937940"/>
      <w:bookmarkStart w:id="1727" w:name="_Toc73042496"/>
      <w:bookmarkStart w:id="1728" w:name="_Toc72766477"/>
      <w:bookmarkStart w:id="1729" w:name="_Toc104546893"/>
      <w:bookmarkStart w:id="1730" w:name="_Toc72767044"/>
      <w:bookmarkStart w:id="1731" w:name="_Toc133434823"/>
      <w:bookmarkStart w:id="1732" w:name="_Toc138694006"/>
      <w:r>
        <w:rPr>
          <w:rFonts w:ascii="Arial" w:hAnsi="Arial"/>
          <w:b/>
        </w:rP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733" w:name="_Hlk99036241"/>
            <w:r>
              <w:rPr>
                <w:rFonts w:ascii="Arial" w:hAnsi="Arial"/>
                <w:sz w:val="18"/>
                <w:lang w:eastAsia="zh-CN"/>
              </w:rPr>
              <w:t>dataNotif</w:t>
            </w:r>
            <w:bookmarkEnd w:id="1733"/>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734" w:name="_Hlk99036224"/>
            <w:r>
              <w:rPr>
                <w:rFonts w:ascii="Arial" w:hAnsi="Arial"/>
                <w:sz w:val="18"/>
              </w:rPr>
              <w:t>DataNotificatio</w:t>
            </w:r>
            <w:bookmarkEnd w:id="1734"/>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proofErr w:type="gramStart"/>
            <w:r>
              <w:rPr>
                <w:rFonts w:ascii="Arial" w:hAnsi="Arial"/>
                <w:sz w:val="18"/>
              </w:rPr>
              <w:t>array(</w:t>
            </w:r>
            <w:proofErr w:type="gramEnd"/>
            <w:r>
              <w:rPr>
                <w:rFonts w:ascii="Arial" w:hAnsi="Arial"/>
                <w:sz w:val="18"/>
              </w:rPr>
              <w:t>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735" w:name="_Toc148535735"/>
      <w:bookmarkStart w:id="1736" w:name="_Toc151749042"/>
      <w:r>
        <w:lastRenderedPageBreak/>
        <w:t>5.1.6.2.3</w:t>
      </w:r>
      <w:r>
        <w:tab/>
        <w:t>Type: NadrfDataStoreSubscription</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5"/>
      <w:bookmarkEnd w:id="1736"/>
    </w:p>
    <w:p w14:paraId="73A01962" w14:textId="77777777" w:rsidR="00E9750A" w:rsidRDefault="00A16F12">
      <w:pPr>
        <w:pStyle w:val="TH"/>
      </w:pPr>
      <w:bookmarkStart w:id="1737" w:name="_Toc114134698"/>
      <w:bookmarkStart w:id="1738" w:name="_Toc100940028"/>
      <w:bookmarkStart w:id="1739" w:name="_Toc104546894"/>
      <w:bookmarkStart w:id="1740" w:name="_Toc112937941"/>
      <w:bookmarkStart w:id="1741" w:name="_Toc89426624"/>
      <w:bookmarkStart w:id="1742" w:name="_Toc97034943"/>
      <w:bookmarkStart w:id="1743" w:name="_Toc94020409"/>
      <w:bookmarkStart w:id="1744"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proofErr w:type="gramStart"/>
            <w:r>
              <w:rPr>
                <w:lang w:eastAsia="zh-CN"/>
              </w:rPr>
              <w:t>array(</w:t>
            </w:r>
            <w:proofErr w:type="gramEnd"/>
            <w:r>
              <w:rPr>
                <w:lang w:eastAsia="zh-CN"/>
              </w:rPr>
              <w:t>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proofErr w:type="gramStart"/>
            <w:r>
              <w:t>1..N</w:t>
            </w:r>
            <w:proofErr w:type="gramEnd"/>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745" w:name="_Toc120681637"/>
      <w:bookmarkStart w:id="1746" w:name="_Toc133434824"/>
      <w:bookmarkStart w:id="1747" w:name="_Toc138694007"/>
      <w:bookmarkStart w:id="1748" w:name="_Toc148535736"/>
      <w:bookmarkStart w:id="1749" w:name="_Toc151749043"/>
      <w:r>
        <w:lastRenderedPageBreak/>
        <w:t>5.1.6.2.4</w:t>
      </w:r>
      <w:r>
        <w:tab/>
        <w:t xml:space="preserve">Type: </w:t>
      </w:r>
      <w:bookmarkStart w:id="1750" w:name="_Hlk86138818"/>
      <w:r>
        <w:t>NadrfDataRetrievalSubscription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1C876EB" w14:textId="77777777" w:rsidR="00E9750A" w:rsidRDefault="00A16F12">
      <w:pPr>
        <w:pStyle w:val="TH"/>
      </w:pPr>
      <w:bookmarkStart w:id="1751" w:name="_Toc104546895"/>
      <w:bookmarkStart w:id="1752" w:name="_Toc100940029"/>
      <w:bookmarkStart w:id="1753" w:name="_Toc97037820"/>
      <w:bookmarkStart w:id="1754" w:name="_Toc97034944"/>
      <w:bookmarkStart w:id="1755" w:name="_Toc94020410"/>
      <w:bookmarkStart w:id="1756" w:name="_Toc89426625"/>
      <w:bookmarkStart w:id="1757" w:name="_Toc120681638"/>
      <w:bookmarkStart w:id="1758" w:name="_Toc114134699"/>
      <w:bookmarkStart w:id="1759"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760" w:name="_Toc133434825"/>
      <w:bookmarkStart w:id="1761" w:name="_Toc138694008"/>
      <w:bookmarkStart w:id="1762" w:name="_Toc148535737"/>
      <w:bookmarkStart w:id="1763" w:name="_Toc151749044"/>
      <w:r>
        <w:lastRenderedPageBreak/>
        <w:t>5.1.6.2.5</w:t>
      </w:r>
      <w:r>
        <w:tab/>
        <w:t>Type: NadrfDataRetrievalNotification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2B302834" w14:textId="77777777" w:rsidR="00F547CF" w:rsidRDefault="00F547CF" w:rsidP="00F547CF">
      <w:pPr>
        <w:keepNext/>
        <w:keepLines/>
        <w:spacing w:before="60"/>
        <w:jc w:val="center"/>
        <w:rPr>
          <w:rFonts w:ascii="Arial" w:hAnsi="Arial"/>
          <w:b/>
        </w:rPr>
      </w:pPr>
      <w:bookmarkStart w:id="1764" w:name="_Toc114134700"/>
      <w:bookmarkStart w:id="1765" w:name="_Toc120681639"/>
      <w:bookmarkStart w:id="1766" w:name="_Toc94020411"/>
      <w:bookmarkStart w:id="1767" w:name="_Toc89426626"/>
      <w:bookmarkStart w:id="1768" w:name="_Toc97037821"/>
      <w:bookmarkStart w:id="1769" w:name="_Toc97034945"/>
      <w:bookmarkStart w:id="1770" w:name="_Toc104546896"/>
      <w:bookmarkStart w:id="1771" w:name="_Toc112937943"/>
      <w:bookmarkStart w:id="1772" w:name="_Toc100940030"/>
      <w:bookmarkStart w:id="1773" w:name="_Toc133434826"/>
      <w:bookmarkStart w:id="1774" w:name="_Toc138694009"/>
      <w:r>
        <w:rPr>
          <w:rFonts w:ascii="Arial" w:hAnsi="Arial"/>
          <w:b/>
        </w:rP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proofErr w:type="gramStart"/>
            <w:r>
              <w:rPr>
                <w:rFonts w:ascii="Arial" w:hAnsi="Arial"/>
                <w:sz w:val="18"/>
              </w:rPr>
              <w:t>array(</w:t>
            </w:r>
            <w:proofErr w:type="gramEnd"/>
            <w:r>
              <w:rPr>
                <w:rFonts w:ascii="Arial" w:hAnsi="Arial"/>
                <w:sz w:val="18"/>
              </w:rPr>
              <w:t>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w:t>
            </w:r>
            <w:proofErr w:type="gramStart"/>
            <w:r>
              <w:rPr>
                <w:rFonts w:ascii="Arial" w:hAnsi="Arial"/>
                <w:sz w:val="18"/>
                <w:lang w:eastAsia="zh-CN"/>
              </w:rPr>
              <w:t>i.e.</w:t>
            </w:r>
            <w:proofErr w:type="gramEnd"/>
            <w:r>
              <w:rPr>
                <w:rFonts w:ascii="Arial" w:hAnsi="Arial"/>
                <w:sz w:val="18"/>
                <w:lang w:eastAsia="zh-CN"/>
              </w:rPr>
              <w:t xml:space="preserv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775" w:name="_Toc148535738"/>
      <w:bookmarkStart w:id="1776" w:name="_Toc151749045"/>
      <w:r>
        <w:t>5.1.6.2.6</w:t>
      </w:r>
      <w:r>
        <w:tab/>
        <w:t>Type: NadrfDataStoreSubscriptionRef</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1DDA7397" w14:textId="77777777" w:rsidR="007D661F" w:rsidRDefault="007D661F" w:rsidP="007D661F">
      <w:pPr>
        <w:keepNext/>
        <w:keepLines/>
        <w:spacing w:before="60"/>
        <w:jc w:val="center"/>
        <w:rPr>
          <w:rFonts w:ascii="Arial" w:hAnsi="Arial"/>
          <w:b/>
        </w:rPr>
      </w:pPr>
      <w:bookmarkStart w:id="1777" w:name="_Toc114134701"/>
      <w:bookmarkStart w:id="1778" w:name="_Toc112937944"/>
      <w:bookmarkStart w:id="1779" w:name="_Toc97037822"/>
      <w:bookmarkStart w:id="1780" w:name="_Toc100940031"/>
      <w:bookmarkStart w:id="1781" w:name="_Toc97034946"/>
      <w:bookmarkStart w:id="1782" w:name="_Toc104546897"/>
      <w:bookmarkStart w:id="1783" w:name="_Toc94020412"/>
      <w:bookmarkStart w:id="1784" w:name="_Toc120681640"/>
      <w:bookmarkStart w:id="1785" w:name="_Toc133434827"/>
      <w:r>
        <w:rPr>
          <w:rFonts w:ascii="Arial" w:hAnsi="Arial"/>
          <w:b/>
        </w:rP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786" w:name="_Toc138694010"/>
      <w:bookmarkStart w:id="1787" w:name="_Toc148535739"/>
      <w:bookmarkStart w:id="1788" w:name="_Toc151749046"/>
      <w:r>
        <w:lastRenderedPageBreak/>
        <w:t>5.1.6.2.7</w:t>
      </w:r>
      <w:r>
        <w:tab/>
        <w:t>Type: NadrfStoredDataSpec</w:t>
      </w:r>
      <w:bookmarkEnd w:id="1777"/>
      <w:bookmarkEnd w:id="1778"/>
      <w:bookmarkEnd w:id="1779"/>
      <w:bookmarkEnd w:id="1780"/>
      <w:bookmarkEnd w:id="1781"/>
      <w:bookmarkEnd w:id="1782"/>
      <w:bookmarkEnd w:id="1783"/>
      <w:bookmarkEnd w:id="1784"/>
      <w:bookmarkEnd w:id="1785"/>
      <w:bookmarkEnd w:id="1786"/>
      <w:bookmarkEnd w:id="1787"/>
      <w:bookmarkEnd w:id="178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789" w:name="_Toc114134702"/>
      <w:bookmarkStart w:id="1790" w:name="_Toc120681641"/>
      <w:bookmarkStart w:id="1791" w:name="_Toc94020413"/>
      <w:bookmarkStart w:id="1792" w:name="_Toc112937945"/>
      <w:bookmarkStart w:id="1793" w:name="_Toc100940032"/>
      <w:bookmarkStart w:id="1794" w:name="_Toc104546898"/>
      <w:bookmarkStart w:id="1795" w:name="_Toc97034947"/>
      <w:bookmarkStart w:id="1796" w:name="_Toc97037823"/>
      <w:bookmarkStart w:id="1797" w:name="_Toc133434828"/>
      <w:bookmarkStart w:id="1798" w:name="_Toc138694011"/>
      <w:bookmarkStart w:id="1799" w:name="_Toc148535740"/>
      <w:bookmarkStart w:id="1800" w:name="_Toc151749047"/>
      <w:r>
        <w:t>5.1.6.2.8</w:t>
      </w:r>
      <w:r>
        <w:tab/>
        <w:t>Type: DataSubscription</w:t>
      </w:r>
      <w:bookmarkEnd w:id="1789"/>
      <w:bookmarkEnd w:id="1790"/>
      <w:bookmarkEnd w:id="1791"/>
      <w:bookmarkEnd w:id="1792"/>
      <w:bookmarkEnd w:id="1793"/>
      <w:bookmarkEnd w:id="1794"/>
      <w:bookmarkEnd w:id="1795"/>
      <w:bookmarkEnd w:id="1796"/>
      <w:bookmarkEnd w:id="1797"/>
      <w:bookmarkEnd w:id="1798"/>
      <w:bookmarkEnd w:id="1799"/>
      <w:bookmarkEnd w:id="1800"/>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801" w:name="_Toc97192465"/>
      <w:bookmarkStart w:id="1802" w:name="_Toc97192586"/>
      <w:bookmarkStart w:id="1803" w:name="_Toc100940033"/>
      <w:bookmarkStart w:id="1804" w:name="_Toc104546899"/>
      <w:bookmarkStart w:id="1805" w:name="_Toc112937946"/>
      <w:bookmarkStart w:id="1806" w:name="_Toc114134703"/>
      <w:bookmarkStart w:id="1807" w:name="_Toc120681642"/>
      <w:bookmarkStart w:id="1808" w:name="_Toc133434829"/>
      <w:bookmarkStart w:id="1809" w:name="_Toc138694012"/>
      <w:bookmarkStart w:id="1810" w:name="_Toc148535741"/>
      <w:bookmarkStart w:id="1811" w:name="_Toc151749048"/>
      <w:bookmarkStart w:id="1812" w:name="_Toc510696633"/>
      <w:bookmarkStart w:id="1813" w:name="_Toc35971428"/>
      <w:bookmarkStart w:id="1814" w:name="_Toc67903544"/>
      <w:bookmarkStart w:id="1815" w:name="_Toc73173276"/>
      <w:bookmarkStart w:id="1816" w:name="_Toc96959865"/>
      <w:bookmarkStart w:id="1817" w:name="_Toc72784243"/>
      <w:bookmarkStart w:id="1818" w:name="_Toc73041789"/>
      <w:bookmarkStart w:id="1819" w:name="_Toc81244850"/>
      <w:bookmarkStart w:id="1820" w:name="_Toc88645414"/>
      <w:bookmarkStart w:id="1821" w:name="_Toc89426326"/>
      <w:bookmarkStart w:id="1822" w:name="_Toc94033205"/>
      <w:bookmarkStart w:id="1823" w:name="_Toc97037353"/>
      <w:bookmarkStart w:id="1824" w:name="_Toc97038363"/>
      <w:bookmarkStart w:id="1825" w:name="_Toc96959878"/>
      <w:r>
        <w:lastRenderedPageBreak/>
        <w:t>5.1.6.2.9</w:t>
      </w:r>
      <w:r>
        <w:tab/>
        <w:t xml:space="preserve">Type: </w:t>
      </w:r>
      <w:bookmarkEnd w:id="1801"/>
      <w:bookmarkEnd w:id="1802"/>
      <w:r>
        <w:t>DataNotification</w:t>
      </w:r>
      <w:bookmarkEnd w:id="1803"/>
      <w:bookmarkEnd w:id="1804"/>
      <w:bookmarkEnd w:id="1805"/>
      <w:bookmarkEnd w:id="1806"/>
      <w:bookmarkEnd w:id="1807"/>
      <w:bookmarkEnd w:id="1808"/>
      <w:bookmarkEnd w:id="1809"/>
      <w:bookmarkEnd w:id="1810"/>
      <w:bookmarkEnd w:id="1811"/>
    </w:p>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proofErr w:type="gramStart"/>
            <w:r>
              <w:rPr>
                <w:rFonts w:ascii="Arial" w:hAnsi="Arial"/>
                <w:sz w:val="18"/>
                <w:lang w:eastAsia="zh-CN"/>
              </w:rPr>
              <w:t>array(</w:t>
            </w:r>
            <w:proofErr w:type="gramEnd"/>
            <w:r>
              <w:rPr>
                <w:rFonts w:ascii="Arial" w:hAnsi="Arial"/>
                <w:sz w:val="18"/>
                <w:lang w:eastAsia="zh-CN"/>
              </w:rPr>
              <w:t>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proofErr w:type="gramStart"/>
            <w:r>
              <w:rPr>
                <w:rFonts w:ascii="Arial" w:hAnsi="Arial"/>
                <w:sz w:val="18"/>
                <w:lang w:eastAsia="zh-CN"/>
              </w:rPr>
              <w:t>array(</w:t>
            </w:r>
            <w:proofErr w:type="gramEnd"/>
            <w:r>
              <w:rPr>
                <w:rFonts w:ascii="Arial" w:hAnsi="Arial"/>
                <w:sz w:val="18"/>
                <w:lang w:eastAsia="zh-CN"/>
              </w:rPr>
              <w:t>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gramEnd"/>
            <w:r>
              <w:rPr>
                <w:rFonts w:ascii="Arial" w:hAnsi="Arial"/>
                <w:sz w:val="18"/>
                <w:lang w:eastAsia="zh-CN"/>
              </w:rPr>
              <w:t>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gramEnd"/>
            <w:r>
              <w:rPr>
                <w:rFonts w:ascii="Arial" w:hAnsi="Arial"/>
                <w:sz w:val="18"/>
                <w:lang w:eastAsia="zh-CN"/>
              </w:rPr>
              <w:t>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gramEnd"/>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proofErr w:type="gramStart"/>
            <w:r>
              <w:rPr>
                <w:rFonts w:ascii="Arial" w:hAnsi="Arial"/>
                <w:sz w:val="18"/>
                <w:lang w:eastAsia="zh-CN"/>
              </w:rPr>
              <w:t>array(</w:t>
            </w:r>
            <w:proofErr w:type="gramEnd"/>
            <w:r>
              <w:rPr>
                <w:rFonts w:ascii="Arial" w:hAnsi="Arial"/>
                <w:sz w:val="18"/>
                <w:lang w:eastAsia="zh-CN"/>
              </w:rPr>
              <w:t>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826" w:name="_Toc72766478"/>
      <w:bookmarkStart w:id="1827" w:name="_Toc72767045"/>
      <w:bookmarkStart w:id="1828" w:name="_Toc73042497"/>
      <w:bookmarkStart w:id="1829" w:name="_Toc81242841"/>
      <w:bookmarkStart w:id="1830" w:name="_Toc89426627"/>
      <w:bookmarkStart w:id="1831" w:name="_Toc94020414"/>
      <w:bookmarkStart w:id="1832" w:name="_Toc97034948"/>
      <w:bookmarkStart w:id="1833" w:name="_Toc97037824"/>
      <w:bookmarkStart w:id="1834" w:name="_Toc100940034"/>
      <w:bookmarkStart w:id="1835" w:name="_Toc104546900"/>
      <w:bookmarkStart w:id="1836" w:name="_Toc112937947"/>
      <w:bookmarkStart w:id="1837" w:name="_Toc114134704"/>
      <w:bookmarkStart w:id="1838" w:name="_Toc120681643"/>
      <w:bookmarkStart w:id="1839" w:name="_Toc133434830"/>
      <w:r>
        <w:t>5.1.6.2</w:t>
      </w:r>
      <w:r w:rsidRPr="00B22446">
        <w:t>.10</w:t>
      </w:r>
      <w:r w:rsidRPr="00B22446">
        <w:tab/>
        <w:t>Type: StorageHandlingInfo</w:t>
      </w:r>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r>
        <w:lastRenderedPageBreak/>
        <w:t>5.1.</w:t>
      </w:r>
      <w:r w:rsidRPr="006C7DEC">
        <w:t>6.2.11</w:t>
      </w:r>
      <w:r w:rsidRPr="006C7DEC">
        <w:tab/>
        <w:t>Type: NadrfAlertNotification</w:t>
      </w:r>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r w:rsidRPr="006C7DEC">
        <w:t>5.1.6.2.12</w:t>
      </w:r>
      <w:r w:rsidRPr="006C7DEC">
        <w:tab/>
        <w:t>Type: NadrfAlertNotificationResponse</w:t>
      </w:r>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r w:rsidRPr="006C7DEC">
        <w:t>5.1.6.2.13</w:t>
      </w:r>
      <w:r w:rsidRPr="006C7DEC">
        <w:tab/>
        <w:t>Type: DataSetTag</w:t>
      </w:r>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840" w:name="_Toc138694013"/>
      <w:bookmarkStart w:id="1841" w:name="_Toc148535742"/>
      <w:bookmarkStart w:id="1842" w:name="_Toc151749049"/>
      <w:r>
        <w:rPr>
          <w:lang w:val="en-US"/>
        </w:rPr>
        <w:t>5.1.6.3</w:t>
      </w:r>
      <w:r>
        <w:rPr>
          <w:lang w:val="en-US"/>
        </w:rPr>
        <w:tab/>
        <w:t>Simple data types and enumerations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171ED0E7" w14:textId="77777777" w:rsidR="00E9750A" w:rsidRDefault="00A16F12">
      <w:pPr>
        <w:rPr>
          <w:lang w:val="en-US"/>
        </w:rPr>
      </w:pPr>
      <w:bookmarkStart w:id="1843" w:name="_Toc97034953"/>
      <w:bookmarkStart w:id="1844" w:name="_Toc94020419"/>
      <w:bookmarkStart w:id="1845" w:name="_Toc89426632"/>
      <w:bookmarkStart w:id="1846" w:name="_Toc81242846"/>
      <w:bookmarkStart w:id="1847" w:name="_Toc73042502"/>
      <w:bookmarkStart w:id="1848" w:name="_Toc72767050"/>
      <w:bookmarkStart w:id="1849" w:name="_Toc72766483"/>
      <w:bookmarkStart w:id="1850" w:name="_Toc97037825"/>
      <w:bookmarkStart w:id="1851" w:name="_Toc100940035"/>
      <w:bookmarkStart w:id="1852" w:name="_Toc104546901"/>
      <w:bookmarkStart w:id="1853" w:name="_Toc112937948"/>
      <w:bookmarkStart w:id="1854" w:name="_Toc114134705"/>
      <w:r>
        <w:rPr>
          <w:lang w:val="en-US"/>
        </w:rPr>
        <w:t>None.</w:t>
      </w:r>
    </w:p>
    <w:p w14:paraId="1440ECF0" w14:textId="77777777" w:rsidR="00E9750A" w:rsidRDefault="00A16F12">
      <w:pPr>
        <w:pStyle w:val="41"/>
        <w:rPr>
          <w:lang w:val="en-US"/>
        </w:rPr>
      </w:pPr>
      <w:bookmarkStart w:id="1855" w:name="_Toc120681644"/>
      <w:bookmarkStart w:id="1856" w:name="_Toc133434831"/>
      <w:bookmarkStart w:id="1857" w:name="_Toc138694014"/>
      <w:bookmarkStart w:id="1858" w:name="_Toc148535743"/>
      <w:bookmarkStart w:id="1859" w:name="_Toc15174905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19CE5D73" w14:textId="77777777" w:rsidR="00E9750A" w:rsidRDefault="00A16F12">
      <w:pPr>
        <w:rPr>
          <w:lang w:val="en-US"/>
        </w:rPr>
      </w:pPr>
      <w:bookmarkStart w:id="1860" w:name="_Toc72767055"/>
      <w:bookmarkStart w:id="1861" w:name="_Toc72766488"/>
      <w:bookmarkStart w:id="1862" w:name="_Toc73042507"/>
      <w:bookmarkStart w:id="1863" w:name="_Toc81242851"/>
      <w:bookmarkStart w:id="1864" w:name="_Toc89426637"/>
      <w:bookmarkStart w:id="1865" w:name="_Toc94020424"/>
      <w:bookmarkStart w:id="1866" w:name="_Toc97034958"/>
      <w:bookmarkStart w:id="1867" w:name="_Toc97037826"/>
      <w:bookmarkStart w:id="1868" w:name="_Toc100940036"/>
      <w:bookmarkStart w:id="1869" w:name="_Toc104546902"/>
      <w:bookmarkStart w:id="1870" w:name="_Toc112937949"/>
      <w:bookmarkStart w:id="1871" w:name="_Toc114134706"/>
      <w:r>
        <w:rPr>
          <w:lang w:val="en-US"/>
        </w:rPr>
        <w:t>None.</w:t>
      </w:r>
    </w:p>
    <w:p w14:paraId="1CE3C957" w14:textId="77777777" w:rsidR="00E9750A" w:rsidRDefault="00A16F12">
      <w:pPr>
        <w:pStyle w:val="31"/>
      </w:pPr>
      <w:bookmarkStart w:id="1872" w:name="_Toc120681645"/>
      <w:bookmarkStart w:id="1873" w:name="_Toc133434832"/>
      <w:bookmarkStart w:id="1874" w:name="_Toc138694015"/>
      <w:bookmarkStart w:id="1875" w:name="_Toc148535744"/>
      <w:bookmarkStart w:id="1876" w:name="_Toc151749051"/>
      <w:r>
        <w:t>5.1.7</w:t>
      </w:r>
      <w:r>
        <w:tab/>
        <w:t>Error Handling</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69AFC9CC" w14:textId="77777777" w:rsidR="00E9750A" w:rsidRDefault="00A16F12">
      <w:pPr>
        <w:pStyle w:val="41"/>
      </w:pPr>
      <w:bookmarkStart w:id="1877" w:name="_Toc72766489"/>
      <w:bookmarkStart w:id="1878" w:name="_Toc72767056"/>
      <w:bookmarkStart w:id="1879" w:name="_Toc73042508"/>
      <w:bookmarkStart w:id="1880" w:name="_Toc81242852"/>
      <w:bookmarkStart w:id="1881" w:name="_Toc89426638"/>
      <w:bookmarkStart w:id="1882" w:name="_Toc94020425"/>
      <w:bookmarkStart w:id="1883" w:name="_Toc97034959"/>
      <w:bookmarkStart w:id="1884" w:name="_Toc97037827"/>
      <w:bookmarkStart w:id="1885" w:name="_Toc100940037"/>
      <w:bookmarkStart w:id="1886" w:name="_Toc104546903"/>
      <w:bookmarkStart w:id="1887" w:name="_Toc112937950"/>
      <w:bookmarkStart w:id="1888" w:name="_Toc114134707"/>
      <w:bookmarkStart w:id="1889" w:name="_Toc120681646"/>
      <w:bookmarkStart w:id="1890" w:name="_Toc133434833"/>
      <w:bookmarkStart w:id="1891" w:name="_Toc138694016"/>
      <w:bookmarkStart w:id="1892" w:name="_Toc148535745"/>
      <w:bookmarkStart w:id="1893" w:name="_Toc151749052"/>
      <w:r>
        <w:t>5.1.7.1</w:t>
      </w:r>
      <w:r>
        <w:tab/>
        <w:t>General</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2F86F374" w14:textId="4D86C312" w:rsidR="006225F9" w:rsidRDefault="006225F9" w:rsidP="006225F9">
      <w:bookmarkStart w:id="1894" w:name="_Toc72766490"/>
      <w:bookmarkStart w:id="1895" w:name="_Toc72767057"/>
      <w:bookmarkStart w:id="1896" w:name="_Toc73042509"/>
      <w:bookmarkStart w:id="1897" w:name="_Toc81242853"/>
      <w:bookmarkStart w:id="1898" w:name="_Toc89426639"/>
      <w:bookmarkStart w:id="1899" w:name="_Toc94020426"/>
      <w:bookmarkStart w:id="1900" w:name="_Toc97034960"/>
      <w:bookmarkStart w:id="1901" w:name="_Toc97037828"/>
      <w:bookmarkStart w:id="1902" w:name="_Toc100940038"/>
      <w:bookmarkStart w:id="1903" w:name="_Toc104546904"/>
      <w:bookmarkStart w:id="1904" w:name="_Toc112937951"/>
      <w:bookmarkStart w:id="1905" w:name="_Toc114134708"/>
      <w:bookmarkStart w:id="1906" w:name="_Toc120681647"/>
      <w:bookmarkStart w:id="1907" w:name="_Toc133434834"/>
      <w:bookmarkStart w:id="1908"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1909" w:name="_Toc148535746"/>
      <w:bookmarkStart w:id="1910" w:name="_Toc151749053"/>
      <w:r>
        <w:lastRenderedPageBreak/>
        <w:t>5.1.7.2</w:t>
      </w:r>
      <w:r>
        <w:tab/>
        <w:t>Protocol Errors</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1911" w:name="_Toc72766491"/>
      <w:bookmarkStart w:id="1912" w:name="_Toc72767058"/>
      <w:bookmarkStart w:id="1913" w:name="_Toc73042510"/>
      <w:bookmarkStart w:id="1914" w:name="_Toc81242854"/>
      <w:bookmarkStart w:id="1915" w:name="_Toc89426640"/>
      <w:bookmarkStart w:id="1916" w:name="_Toc94020427"/>
      <w:bookmarkStart w:id="1917" w:name="_Toc97034961"/>
      <w:bookmarkStart w:id="1918" w:name="_Toc97037829"/>
      <w:bookmarkStart w:id="1919" w:name="_Toc100940039"/>
      <w:bookmarkStart w:id="1920" w:name="_Toc104546905"/>
      <w:bookmarkStart w:id="1921" w:name="_Toc112937952"/>
      <w:bookmarkStart w:id="1922" w:name="_Toc114134709"/>
      <w:bookmarkStart w:id="1923" w:name="_Toc120681648"/>
      <w:bookmarkStart w:id="1924" w:name="_Toc133434835"/>
      <w:bookmarkStart w:id="1925" w:name="_Toc138694018"/>
      <w:bookmarkStart w:id="1926" w:name="_Toc148535747"/>
      <w:bookmarkStart w:id="1927" w:name="_Toc151749054"/>
      <w:r>
        <w:t>5.1.7.3</w:t>
      </w:r>
      <w:r>
        <w:tab/>
        <w:t>Application Errors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09BB5172" w14:textId="61B38AD4"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1928" w:name="_Toc72766492"/>
      <w:bookmarkStart w:id="1929" w:name="_Toc72767059"/>
      <w:bookmarkStart w:id="1930" w:name="_Toc73042511"/>
      <w:bookmarkStart w:id="1931" w:name="_Toc81242855"/>
      <w:bookmarkStart w:id="1932" w:name="_Toc89426641"/>
      <w:bookmarkStart w:id="1933" w:name="_Toc94020428"/>
      <w:bookmarkStart w:id="1934" w:name="_Toc97034962"/>
      <w:bookmarkStart w:id="1935" w:name="_Toc97037830"/>
      <w:bookmarkStart w:id="1936" w:name="_Toc100940040"/>
      <w:bookmarkStart w:id="1937" w:name="_Toc104546906"/>
      <w:bookmarkStart w:id="1938" w:name="_Toc112937953"/>
      <w:bookmarkStart w:id="1939" w:name="_Toc114134710"/>
      <w:bookmarkStart w:id="1940" w:name="_Toc120681649"/>
      <w:bookmarkStart w:id="1941" w:name="_Toc133434836"/>
      <w:bookmarkStart w:id="1942" w:name="_Toc138694019"/>
      <w:bookmarkStart w:id="1943" w:name="_Toc148535748"/>
      <w:bookmarkStart w:id="1944" w:name="_Toc151749055"/>
      <w:r>
        <w:t>5.1.8</w:t>
      </w:r>
      <w:r>
        <w:rPr>
          <w:lang w:eastAsia="zh-CN"/>
        </w:rPr>
        <w:tab/>
        <w:t>Feature negotiation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2711C6">
      <w:pPr>
        <w:keepNext/>
        <w:keepLines/>
        <w:spacing w:before="60"/>
        <w:jc w:val="center"/>
        <w:rPr>
          <w:rFonts w:ascii="Arial" w:hAnsi="Arial"/>
          <w:b/>
        </w:rPr>
      </w:pPr>
      <w:bookmarkStart w:id="1945" w:name="_Toc97034963"/>
      <w:bookmarkStart w:id="1946" w:name="_Toc81242856"/>
      <w:bookmarkStart w:id="1947" w:name="_Toc73042512"/>
      <w:bookmarkStart w:id="1948" w:name="_Toc89426642"/>
      <w:bookmarkStart w:id="1949" w:name="_Toc94020429"/>
      <w:bookmarkStart w:id="1950" w:name="_Toc72767060"/>
      <w:bookmarkStart w:id="1951" w:name="_Toc72766493"/>
      <w:bookmarkStart w:id="1952" w:name="_Toc97037831"/>
      <w:bookmarkStart w:id="1953" w:name="_Toc100940041"/>
      <w:bookmarkStart w:id="1954" w:name="_Toc104546907"/>
      <w:bookmarkStart w:id="1955" w:name="_Toc112937954"/>
      <w:bookmarkStart w:id="1956" w:name="_Toc114134711"/>
      <w:bookmarkStart w:id="1957" w:name="_Toc120681650"/>
      <w:bookmarkStart w:id="1958" w:name="_Toc133434837"/>
      <w:bookmarkStart w:id="1959" w:name="_Toc138694020"/>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1960" w:name="_Toc148535749"/>
      <w:bookmarkStart w:id="1961" w:name="_Toc151749056"/>
      <w:r>
        <w:t>5.1.9</w:t>
      </w:r>
      <w:r>
        <w:tab/>
        <w:t>Security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F547CF" w14:paraId="1F48FC57" w14:textId="77777777" w:rsidTr="00F547CF">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9A069D" w14:textId="77777777" w:rsidR="00F547CF" w:rsidRDefault="00F547CF">
            <w:pPr>
              <w:pStyle w:val="TAH"/>
            </w:pPr>
            <w: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FCB217" w14:textId="77777777" w:rsidR="00F547CF" w:rsidRDefault="00F547CF">
            <w:pPr>
              <w:pStyle w:val="TAH"/>
            </w:pPr>
            <w:r>
              <w:t>Description</w:t>
            </w:r>
          </w:p>
        </w:tc>
      </w:tr>
      <w:tr w:rsidR="00F547CF" w14:paraId="4498CB34"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05633B" w14:textId="77777777" w:rsidR="00F547CF" w:rsidRDefault="00F547CF">
            <w:pPr>
              <w:pStyle w:val="TAL"/>
            </w:pPr>
            <w:r>
              <w:t>"</w:t>
            </w:r>
            <w:proofErr w:type="gramStart"/>
            <w:r>
              <w:t>nnadrf</w:t>
            </w:r>
            <w:proofErr w:type="gramEnd"/>
            <w:r>
              <w:t>-datamanagement"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AF2B" w14:textId="77777777" w:rsidR="00F547CF" w:rsidRDefault="00F547CF">
            <w:pPr>
              <w:pStyle w:val="TAL"/>
            </w:pPr>
            <w:r>
              <w:t xml:space="preserve">Access to the </w:t>
            </w:r>
            <w:r>
              <w:rPr>
                <w:lang w:val="en-US"/>
              </w:rPr>
              <w:t>Nadrf_DataManagement</w:t>
            </w:r>
            <w:r>
              <w:rPr>
                <w:noProof/>
                <w:lang w:val="en-US"/>
              </w:rPr>
              <w:t xml:space="preserve"> </w:t>
            </w:r>
            <w:r>
              <w:t>API</w:t>
            </w:r>
          </w:p>
        </w:tc>
      </w:tr>
      <w:tr w:rsidR="00F547CF" w14:paraId="2E9B3FCC" w14:textId="77777777" w:rsidTr="00F547CF">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B867C7" w14:textId="1029B256" w:rsidR="00F547CF" w:rsidRDefault="00F547CF">
            <w:pPr>
              <w:pStyle w:val="TAL"/>
            </w:pPr>
            <w:r>
              <w:t>“nnadrf-</w:t>
            </w:r>
            <w:proofErr w:type="gramStart"/>
            <w:r>
              <w:t>datamanagement:</w:t>
            </w:r>
            <w:r>
              <w:rPr>
                <w:lang w:val="en-US"/>
              </w:rPr>
              <w:t>storage</w:t>
            </w:r>
            <w:proofErr w:type="gramEnd"/>
            <w:r>
              <w:rPr>
                <w:lang w:val="en-US"/>
              </w:rPr>
              <w:t>-read-delete-subs</w:t>
            </w:r>
            <w: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7207A0" w14:textId="2AAB4E35" w:rsidR="00F547CF" w:rsidRDefault="00F547CF">
            <w:pPr>
              <w:pStyle w:val="TAL"/>
            </w:pPr>
            <w:r>
              <w:t xml:space="preserve">Access to service operations applying to </w:t>
            </w:r>
            <w:r>
              <w:rPr>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1962" w:name="_Toc148535750"/>
      <w:bookmarkStart w:id="1963" w:name="_Toc151749057"/>
      <w:r>
        <w:lastRenderedPageBreak/>
        <w:t>5.2</w:t>
      </w:r>
      <w:r>
        <w:tab/>
        <w:t>Nadrf_MLModelManagement Service API</w:t>
      </w:r>
      <w:bookmarkEnd w:id="1962"/>
      <w:bookmarkEnd w:id="1963"/>
    </w:p>
    <w:p w14:paraId="3D671463" w14:textId="77777777" w:rsidR="00356552" w:rsidRDefault="00356552" w:rsidP="00356552">
      <w:pPr>
        <w:pStyle w:val="31"/>
      </w:pPr>
      <w:bookmarkStart w:id="1964" w:name="_Toc148535751"/>
      <w:bookmarkStart w:id="1965" w:name="_Toc151749058"/>
      <w:r>
        <w:t>5.2.1</w:t>
      </w:r>
      <w:r>
        <w:tab/>
        <w:t>Introduction</w:t>
      </w:r>
      <w:bookmarkEnd w:id="1964"/>
      <w:bookmarkEnd w:id="196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1966" w:name="_Toc148535752"/>
      <w:bookmarkStart w:id="1967" w:name="_Toc151749059"/>
      <w:r>
        <w:t>5.2.2</w:t>
      </w:r>
      <w:r>
        <w:tab/>
        <w:t>Usage of HTTP</w:t>
      </w:r>
      <w:bookmarkEnd w:id="1966"/>
      <w:bookmarkEnd w:id="1967"/>
    </w:p>
    <w:p w14:paraId="4C6F41AA" w14:textId="77777777" w:rsidR="00356552" w:rsidRDefault="00356552" w:rsidP="00356552">
      <w:pPr>
        <w:pStyle w:val="41"/>
      </w:pPr>
      <w:bookmarkStart w:id="1968" w:name="_Toc148535753"/>
      <w:bookmarkStart w:id="1969" w:name="_Toc151749060"/>
      <w:r>
        <w:t>5.2.2.1</w:t>
      </w:r>
      <w:r>
        <w:tab/>
        <w:t>General</w:t>
      </w:r>
      <w:bookmarkEnd w:id="1968"/>
      <w:bookmarkEnd w:id="1969"/>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1970" w:name="_Toc148535754"/>
      <w:bookmarkStart w:id="1971" w:name="_Toc151749061"/>
      <w:r>
        <w:t>5.2.2.2</w:t>
      </w:r>
      <w:r>
        <w:tab/>
        <w:t>HTTP standard headers</w:t>
      </w:r>
      <w:bookmarkEnd w:id="1970"/>
      <w:bookmarkEnd w:id="1971"/>
    </w:p>
    <w:p w14:paraId="519C0AC8" w14:textId="77777777" w:rsidR="00356552" w:rsidRDefault="00356552" w:rsidP="00356552">
      <w:pPr>
        <w:pStyle w:val="50"/>
        <w:rPr>
          <w:lang w:eastAsia="zh-CN"/>
        </w:rPr>
      </w:pPr>
      <w:bookmarkStart w:id="1972" w:name="_Toc148535755"/>
      <w:bookmarkStart w:id="1973" w:name="_Toc151749062"/>
      <w:r>
        <w:t>5.2.2.2.1</w:t>
      </w:r>
      <w:r>
        <w:rPr>
          <w:lang w:eastAsia="zh-CN"/>
        </w:rPr>
        <w:tab/>
        <w:t>General</w:t>
      </w:r>
      <w:bookmarkEnd w:id="1972"/>
      <w:bookmarkEnd w:id="197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1974" w:name="_Toc148535756"/>
      <w:bookmarkStart w:id="1975" w:name="_Toc151749063"/>
      <w:r>
        <w:t>5.2.2.2.2</w:t>
      </w:r>
      <w:r>
        <w:tab/>
        <w:t>Content type</w:t>
      </w:r>
      <w:bookmarkEnd w:id="1974"/>
      <w:bookmarkEnd w:id="1975"/>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1976"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1977" w:name="_Toc151749064"/>
      <w:r>
        <w:t>5.2.2.3</w:t>
      </w:r>
      <w:r>
        <w:tab/>
        <w:t>HTTP custom headers</w:t>
      </w:r>
      <w:bookmarkEnd w:id="1976"/>
      <w:bookmarkEnd w:id="1977"/>
    </w:p>
    <w:p w14:paraId="7B5EE674" w14:textId="77777777" w:rsidR="00356552" w:rsidRDefault="00356552" w:rsidP="00356552">
      <w:r>
        <w:t>The mandatory HTTP custom header fields specified in clause 5.2.3.2 of 3GPP TS 29.500 [4] shall be applicable.</w:t>
      </w:r>
    </w:p>
    <w:p w14:paraId="02BBF4EB" w14:textId="77777777" w:rsidR="00356552" w:rsidRDefault="00356552" w:rsidP="00356552">
      <w:pPr>
        <w:pStyle w:val="31"/>
      </w:pPr>
      <w:bookmarkStart w:id="1978" w:name="_Toc148535758"/>
      <w:bookmarkStart w:id="1979" w:name="_Toc151749065"/>
      <w:r>
        <w:t>5.2.3</w:t>
      </w:r>
      <w:r>
        <w:tab/>
        <w:t>Resources</w:t>
      </w:r>
      <w:bookmarkEnd w:id="1978"/>
      <w:bookmarkEnd w:id="1979"/>
    </w:p>
    <w:p w14:paraId="7FAF89C0" w14:textId="77777777" w:rsidR="00356552" w:rsidRDefault="00356552" w:rsidP="00356552">
      <w:pPr>
        <w:pStyle w:val="41"/>
      </w:pPr>
      <w:bookmarkStart w:id="1980" w:name="_Toc148535759"/>
      <w:bookmarkStart w:id="1981" w:name="_Toc151749066"/>
      <w:r>
        <w:t>5.2.3.1</w:t>
      </w:r>
      <w:r>
        <w:tab/>
        <w:t>Overview</w:t>
      </w:r>
      <w:bookmarkEnd w:id="1980"/>
      <w:bookmarkEnd w:id="1981"/>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lastRenderedPageBreak/>
        <w:t>Figure 5.2.3.1-1 depicts the resource URIs structure for the Nadrf_MLModelManagement API.</w:t>
      </w:r>
    </w:p>
    <w:p w14:paraId="083F9839" w14:textId="77777777" w:rsidR="00356552" w:rsidRDefault="00017DBA" w:rsidP="00356552">
      <w:pPr>
        <w:pStyle w:val="TH"/>
        <w:rPr>
          <w:lang w:val="en-US"/>
        </w:rPr>
      </w:pPr>
      <w:r>
        <w:rPr>
          <w:rFonts w:eastAsia="宋体"/>
          <w:noProof/>
        </w:rPr>
        <w:object w:dxaOrig="7128" w:dyaOrig="2652" w14:anchorId="6496839B">
          <v:shape id="_x0000_i1049" type="#_x0000_t75" alt="" style="width:357pt;height:132.6pt;mso-width-percent:0;mso-height-percent:0;mso-width-percent:0;mso-height-percent:0" o:ole="">
            <v:imagedata r:id="rId52" o:title="" cropbottom="7081f" cropright="4734f"/>
          </v:shape>
          <o:OLEObject Type="Embed" ProgID="Visio.Drawing.15" ShapeID="_x0000_i1049" DrawAspect="Content" ObjectID="_1771349710" r:id="rId53"/>
        </w:object>
      </w:r>
    </w:p>
    <w:p w14:paraId="0ABF6E18" w14:textId="77777777" w:rsidR="00356552" w:rsidRDefault="00356552" w:rsidP="00356552">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356552" w14:paraId="4BA143EF" w14:textId="77777777" w:rsidTr="00356552">
        <w:trPr>
          <w:jc w:val="center"/>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356552">
        <w:trPr>
          <w:jc w:val="center"/>
        </w:trPr>
        <w:tc>
          <w:tcPr>
            <w:tcW w:w="1338"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501"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w:t>
            </w:r>
            <w:proofErr w:type="gramStart"/>
            <w:r>
              <w:t>mlmodel</w:t>
            </w:r>
            <w:proofErr w:type="gramEnd"/>
            <w:r>
              <w:t>-store-records</w:t>
            </w:r>
          </w:p>
        </w:tc>
        <w:tc>
          <w:tcPr>
            <w:tcW w:w="505"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1656"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56552" w14:paraId="120EDC65" w14:textId="77777777" w:rsidTr="0035655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56552" w:rsidRDefault="00356552">
            <w:pPr>
              <w:spacing w:after="0"/>
              <w:rPr>
                <w:rFonts w:ascii="Arial" w:hAnsi="Arial"/>
                <w:sz w:val="18"/>
              </w:rPr>
            </w:pPr>
          </w:p>
        </w:tc>
        <w:tc>
          <w:tcPr>
            <w:tcW w:w="505" w:type="pct"/>
            <w:tcBorders>
              <w:top w:val="single" w:sz="6" w:space="0" w:color="auto"/>
              <w:left w:val="single" w:sz="6" w:space="0" w:color="auto"/>
              <w:bottom w:val="single" w:sz="6" w:space="0" w:color="auto"/>
              <w:right w:val="single" w:sz="6" w:space="0" w:color="auto"/>
            </w:tcBorders>
            <w:hideMark/>
          </w:tcPr>
          <w:p w14:paraId="03DA8BE6" w14:textId="77777777" w:rsidR="00356552" w:rsidRDefault="00356552">
            <w:pPr>
              <w:pStyle w:val="TAL"/>
            </w:pPr>
            <w:r>
              <w:t>POST</w:t>
            </w:r>
          </w:p>
        </w:tc>
        <w:tc>
          <w:tcPr>
            <w:tcW w:w="1656" w:type="pct"/>
            <w:tcBorders>
              <w:top w:val="single" w:sz="6" w:space="0" w:color="auto"/>
              <w:left w:val="single" w:sz="6" w:space="0" w:color="auto"/>
              <w:bottom w:val="single" w:sz="6" w:space="0" w:color="auto"/>
              <w:right w:val="single" w:sz="6" w:space="0" w:color="auto"/>
            </w:tcBorders>
            <w:hideMark/>
          </w:tcPr>
          <w:p w14:paraId="7235B933" w14:textId="77777777" w:rsidR="00356552" w:rsidRDefault="00356552">
            <w:pPr>
              <w:pStyle w:val="TAL"/>
            </w:pPr>
            <w:r>
              <w:t>Create a new Individual ML Model Store resource.</w:t>
            </w:r>
          </w:p>
        </w:tc>
      </w:tr>
      <w:tr w:rsidR="00356552" w14:paraId="093A655D" w14:textId="77777777" w:rsidTr="00356552">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5F29B820" w14:textId="77777777" w:rsidR="00356552" w:rsidRDefault="00356552">
            <w:pPr>
              <w:pStyle w:val="TAL"/>
            </w:pPr>
            <w:r>
              <w:t>Individual ADRF ML Model Store Record</w:t>
            </w:r>
          </w:p>
        </w:tc>
        <w:tc>
          <w:tcPr>
            <w:tcW w:w="0" w:type="auto"/>
            <w:tcBorders>
              <w:top w:val="single" w:sz="6" w:space="0" w:color="auto"/>
              <w:left w:val="single" w:sz="6" w:space="0" w:color="auto"/>
              <w:bottom w:val="single" w:sz="6" w:space="0" w:color="auto"/>
              <w:right w:val="single" w:sz="6" w:space="0" w:color="auto"/>
            </w:tcBorders>
            <w:vAlign w:val="center"/>
            <w:hideMark/>
          </w:tcPr>
          <w:p w14:paraId="5E898E9F" w14:textId="77777777" w:rsidR="00356552" w:rsidRDefault="00356552">
            <w:pPr>
              <w:pStyle w:val="TAL"/>
            </w:pPr>
            <w:r>
              <w:t>/</w:t>
            </w:r>
            <w:proofErr w:type="gramStart"/>
            <w:r>
              <w:t>mlmodel</w:t>
            </w:r>
            <w:proofErr w:type="gramEnd"/>
            <w:r>
              <w:t>-store-records/{storeTransId}</w:t>
            </w:r>
          </w:p>
        </w:tc>
        <w:tc>
          <w:tcPr>
            <w:tcW w:w="505" w:type="pct"/>
            <w:tcBorders>
              <w:top w:val="single" w:sz="6" w:space="0" w:color="auto"/>
              <w:left w:val="single" w:sz="6" w:space="0" w:color="auto"/>
              <w:bottom w:val="single" w:sz="6" w:space="0" w:color="auto"/>
              <w:right w:val="single" w:sz="6" w:space="0" w:color="auto"/>
            </w:tcBorders>
            <w:hideMark/>
          </w:tcPr>
          <w:p w14:paraId="5E315249" w14:textId="77777777" w:rsidR="00356552" w:rsidRDefault="00356552">
            <w:pPr>
              <w:pStyle w:val="TAL"/>
            </w:pPr>
            <w:r>
              <w:t>DELETE</w:t>
            </w:r>
          </w:p>
        </w:tc>
        <w:tc>
          <w:tcPr>
            <w:tcW w:w="1656" w:type="pct"/>
            <w:tcBorders>
              <w:top w:val="single" w:sz="6" w:space="0" w:color="auto"/>
              <w:left w:val="single" w:sz="6" w:space="0" w:color="auto"/>
              <w:bottom w:val="single" w:sz="6" w:space="0" w:color="auto"/>
              <w:right w:val="single" w:sz="6" w:space="0" w:color="auto"/>
            </w:tcBorders>
            <w:hideMark/>
          </w:tcPr>
          <w:p w14:paraId="252EA345" w14:textId="77777777" w:rsidR="00356552" w:rsidRDefault="00356552">
            <w:pPr>
              <w:pStyle w:val="TAL"/>
            </w:pPr>
            <w:r>
              <w:t>Delete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1982" w:name="_Toc148535760"/>
      <w:bookmarkStart w:id="1983" w:name="_Toc151749067"/>
      <w:r>
        <w:t>5.2.3.2</w:t>
      </w:r>
      <w:r>
        <w:tab/>
        <w:t>Resource: ADRF ML Model Store Records</w:t>
      </w:r>
      <w:bookmarkEnd w:id="1982"/>
      <w:bookmarkEnd w:id="1983"/>
    </w:p>
    <w:p w14:paraId="3993DC3D" w14:textId="77777777" w:rsidR="00356552" w:rsidRDefault="00356552" w:rsidP="00356552">
      <w:pPr>
        <w:pStyle w:val="50"/>
      </w:pPr>
      <w:bookmarkStart w:id="1984" w:name="_Toc148535761"/>
      <w:bookmarkStart w:id="1985" w:name="_Toc151749068"/>
      <w:r>
        <w:t>5.2.3.2.1</w:t>
      </w:r>
      <w:r>
        <w:tab/>
        <w:t>Description</w:t>
      </w:r>
      <w:bookmarkEnd w:id="1984"/>
      <w:bookmarkEnd w:id="1985"/>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1986" w:name="_Toc148535762"/>
      <w:bookmarkStart w:id="1987" w:name="_Toc151749069"/>
      <w:r>
        <w:t>5.2.3.2.2</w:t>
      </w:r>
      <w:r>
        <w:tab/>
        <w:t>Resource Definition</w:t>
      </w:r>
      <w:bookmarkEnd w:id="1986"/>
      <w:bookmarkEnd w:id="1987"/>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1988" w:name="_Toc148535763"/>
      <w:bookmarkStart w:id="1989" w:name="_Toc151749070"/>
      <w:r>
        <w:t>5.2.3.2.3</w:t>
      </w:r>
      <w:r>
        <w:tab/>
        <w:t>Resource Standard Methods</w:t>
      </w:r>
      <w:bookmarkEnd w:id="1988"/>
      <w:bookmarkEnd w:id="1989"/>
    </w:p>
    <w:p w14:paraId="0D66DB0F" w14:textId="77777777" w:rsidR="00356552" w:rsidRDefault="00356552" w:rsidP="00356552">
      <w:pPr>
        <w:pStyle w:val="6"/>
      </w:pPr>
      <w:bookmarkStart w:id="1990" w:name="_Toc148535764"/>
      <w:bookmarkStart w:id="1991" w:name="_Toc151749071"/>
      <w:r>
        <w:t>5.2.3.2.3.1</w:t>
      </w:r>
      <w:r>
        <w:tab/>
        <w:t>POST</w:t>
      </w:r>
      <w:bookmarkEnd w:id="1990"/>
      <w:bookmarkEnd w:id="1991"/>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lastRenderedPageBreak/>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2DC5F893" w14:textId="77777777" w:rsidR="00356552" w:rsidRDefault="00356552" w:rsidP="00356552">
      <w:pPr>
        <w:pStyle w:val="TH"/>
      </w:pPr>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832B49" w:rsidRPr="00A707BD" w14:paraId="34FD6495"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38C787AC"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9ACB2BD"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151F405"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500B4B37"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Response</w:t>
            </w:r>
          </w:p>
          <w:p w14:paraId="5C51704B"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3B4DDBFE" w14:textId="77777777" w:rsidR="00832B49" w:rsidRPr="00A707BD" w:rsidRDefault="00832B49" w:rsidP="000E2DCF">
            <w:pPr>
              <w:keepNext/>
              <w:keepLines/>
              <w:spacing w:after="0"/>
              <w:jc w:val="center"/>
              <w:rPr>
                <w:rFonts w:ascii="Arial" w:hAnsi="Arial"/>
                <w:b/>
                <w:sz w:val="18"/>
              </w:rPr>
            </w:pPr>
            <w:r w:rsidRPr="00A707BD">
              <w:rPr>
                <w:rFonts w:ascii="Arial" w:hAnsi="Arial"/>
                <w:b/>
                <w:sz w:val="18"/>
              </w:rPr>
              <w:t>Description</w:t>
            </w:r>
          </w:p>
        </w:tc>
      </w:tr>
      <w:tr w:rsidR="00832B49" w:rsidRPr="00A707BD" w14:paraId="08697BDA"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hideMark/>
          </w:tcPr>
          <w:p w14:paraId="780882A4" w14:textId="77777777" w:rsidR="00832B49" w:rsidRPr="00A707BD" w:rsidRDefault="00832B49" w:rsidP="000E2DCF">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7988B799" w14:textId="77777777" w:rsidR="00832B49" w:rsidRPr="00A707BD" w:rsidRDefault="00832B49" w:rsidP="000E2DCF">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0CF869B0" w14:textId="77777777" w:rsidR="00832B49" w:rsidRPr="00A707BD" w:rsidRDefault="00832B49" w:rsidP="000E2DCF">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30FB3737" w14:textId="77777777" w:rsidR="00832B49" w:rsidRPr="00A707BD" w:rsidRDefault="00832B49" w:rsidP="000E2DCF">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0820E40" w14:textId="77777777" w:rsidR="00832B49" w:rsidRPr="00A707BD" w:rsidRDefault="00832B49" w:rsidP="000E2DCF">
            <w:pPr>
              <w:keepNext/>
              <w:keepLines/>
              <w:spacing w:after="0"/>
              <w:rPr>
                <w:rFonts w:ascii="Arial" w:hAnsi="Arial"/>
                <w:sz w:val="18"/>
              </w:rPr>
            </w:pPr>
            <w:r w:rsidRPr="00A707BD">
              <w:rPr>
                <w:rFonts w:ascii="Arial" w:hAnsi="Arial"/>
                <w:sz w:val="18"/>
              </w:rPr>
              <w:t>The creation of an Individual ML Model Store Record resource is confirmed, and a representation of that resource is returned.</w:t>
            </w:r>
          </w:p>
        </w:tc>
      </w:tr>
      <w:tr w:rsidR="00832B49" w:rsidRPr="00A707BD" w14:paraId="20B13232"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51C1226D"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79528D54"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6F04D8A2"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27F7A821" w14:textId="77777777" w:rsidR="00832B49" w:rsidRPr="00A707BD" w:rsidRDefault="00832B49" w:rsidP="000E2DCF">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62F9B568" w14:textId="77777777" w:rsidR="00832B49" w:rsidRPr="00A707BD" w:rsidRDefault="00832B49" w:rsidP="000E2DCF">
            <w:pPr>
              <w:pStyle w:val="TAL"/>
            </w:pPr>
            <w:r w:rsidRPr="00B073FC">
              <w:t>NOTE</w:t>
            </w:r>
            <w:r>
              <w:t> </w:t>
            </w:r>
            <w:r w:rsidRPr="00B073FC">
              <w:t>2</w:t>
            </w:r>
          </w:p>
        </w:tc>
      </w:tr>
      <w:tr w:rsidR="00832B49" w:rsidRPr="00A707BD" w14:paraId="63F0BB17" w14:textId="77777777" w:rsidTr="000E2DCF">
        <w:trPr>
          <w:jc w:val="center"/>
        </w:trPr>
        <w:tc>
          <w:tcPr>
            <w:tcW w:w="1221" w:type="pct"/>
            <w:tcBorders>
              <w:top w:val="single" w:sz="6" w:space="0" w:color="auto"/>
              <w:left w:val="single" w:sz="6" w:space="0" w:color="auto"/>
              <w:bottom w:val="single" w:sz="6" w:space="0" w:color="auto"/>
              <w:right w:val="single" w:sz="6" w:space="0" w:color="auto"/>
            </w:tcBorders>
          </w:tcPr>
          <w:p w14:paraId="48DF72B8" w14:textId="77777777" w:rsidR="00832B49" w:rsidRPr="00A707BD" w:rsidRDefault="00832B49" w:rsidP="000E2DCF">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F40CC6B" w14:textId="77777777" w:rsidR="00832B49" w:rsidRPr="00A707BD" w:rsidRDefault="00832B49" w:rsidP="000E2DCF">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33EEFAF7" w14:textId="77777777" w:rsidR="00832B49" w:rsidRPr="00A707BD" w:rsidRDefault="00832B49" w:rsidP="000E2DCF">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21EA441" w14:textId="77777777" w:rsidR="00832B49" w:rsidRPr="00A707BD" w:rsidRDefault="00832B49" w:rsidP="000E2DCF">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C90393E" w14:textId="77777777" w:rsidR="00832B49" w:rsidRPr="00A707BD" w:rsidRDefault="00832B49" w:rsidP="000E2DCF">
            <w:pPr>
              <w:pStyle w:val="TAL"/>
            </w:pPr>
            <w:r w:rsidRPr="00B073FC">
              <w:t>NOTE</w:t>
            </w:r>
            <w:r>
              <w:t> </w:t>
            </w:r>
            <w:r w:rsidRPr="00B073FC">
              <w:t>2</w:t>
            </w:r>
          </w:p>
        </w:tc>
      </w:tr>
      <w:tr w:rsidR="00832B49" w:rsidRPr="00A707BD" w14:paraId="42EA9080"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5464AB5" w14:textId="77777777" w:rsidR="00832B49"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14ACC412" w14:textId="77777777" w:rsidR="00832B49" w:rsidRPr="00A707BD" w:rsidRDefault="00832B49" w:rsidP="000E2DCF">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2E04E0B7" w14:textId="77777777" w:rsidR="00356552" w:rsidRDefault="00356552" w:rsidP="00356552"/>
    <w:p w14:paraId="0C2D90F8" w14:textId="77777777" w:rsidR="00356552" w:rsidRDefault="00356552" w:rsidP="00356552">
      <w:pPr>
        <w:pStyle w:val="TH"/>
        <w:rPr>
          <w:rFonts w:cs="Arial"/>
        </w:rPr>
      </w:pPr>
      <w:r>
        <w:t xml:space="preserve">Table 5.2.3.2.3.1-4: Headers supported by the </w:t>
      </w:r>
      <w:proofErr w:type="gramStart"/>
      <w:r>
        <w:t>201 response</w:t>
      </w:r>
      <w:proofErr w:type="gramEnd"/>
      <w: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56552" w14:paraId="2DF0B9FA" w14:textId="77777777" w:rsidTr="00356552">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4B1F2E52" w14:textId="77777777" w:rsidR="00356552" w:rsidRDefault="00356552">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0640CA6C" w14:textId="77777777" w:rsidR="00356552" w:rsidRDefault="00356552">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7EA24169" w14:textId="77777777" w:rsidR="00356552" w:rsidRDefault="00356552">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31B4517B" w14:textId="77777777" w:rsidR="00356552" w:rsidRDefault="00356552">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6AABB" w14:textId="77777777" w:rsidR="00356552" w:rsidRDefault="00356552">
            <w:pPr>
              <w:pStyle w:val="TAH"/>
            </w:pPr>
            <w:r>
              <w:t>Description</w:t>
            </w:r>
          </w:p>
        </w:tc>
      </w:tr>
      <w:tr w:rsidR="00356552" w14:paraId="5B9CAC49" w14:textId="77777777" w:rsidTr="00356552">
        <w:trPr>
          <w:jc w:val="center"/>
        </w:trPr>
        <w:tc>
          <w:tcPr>
            <w:tcW w:w="981" w:type="pct"/>
            <w:tcBorders>
              <w:top w:val="single" w:sz="6" w:space="0" w:color="auto"/>
              <w:left w:val="single" w:sz="6" w:space="0" w:color="auto"/>
              <w:bottom w:val="single" w:sz="6" w:space="0" w:color="000000"/>
              <w:right w:val="single" w:sz="6" w:space="0" w:color="auto"/>
            </w:tcBorders>
            <w:hideMark/>
          </w:tcPr>
          <w:p w14:paraId="071B70FC" w14:textId="77777777" w:rsidR="00356552" w:rsidRDefault="00356552">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42CA19C3" w14:textId="77777777" w:rsidR="00356552" w:rsidRDefault="00356552">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5E4B19BE" w14:textId="77777777" w:rsidR="00356552" w:rsidRDefault="00356552">
            <w:pPr>
              <w:pStyle w:val="TAC"/>
            </w:pPr>
            <w:r>
              <w:t>O</w:t>
            </w:r>
          </w:p>
        </w:tc>
        <w:tc>
          <w:tcPr>
            <w:tcW w:w="776" w:type="pct"/>
            <w:tcBorders>
              <w:top w:val="single" w:sz="6" w:space="0" w:color="auto"/>
              <w:left w:val="single" w:sz="6" w:space="0" w:color="auto"/>
              <w:bottom w:val="single" w:sz="6" w:space="0" w:color="000000"/>
              <w:right w:val="single" w:sz="6" w:space="0" w:color="auto"/>
            </w:tcBorders>
            <w:hideMark/>
          </w:tcPr>
          <w:p w14:paraId="022767F1" w14:textId="77777777" w:rsidR="00356552" w:rsidRDefault="00356552">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3CCB3AD4" w14:textId="77777777" w:rsidR="00356552" w:rsidRDefault="00356552">
            <w:pPr>
              <w:pStyle w:val="TAL"/>
            </w:pPr>
            <w:r>
              <w:t>Contains the URI of the newly created resource, according to the structure: {apiRoot}/nadrf-mlmodelmanagement/&lt;apiVersion&gt;/mlmodel-store-records/{storeTransId}</w:t>
            </w:r>
          </w:p>
        </w:tc>
      </w:tr>
    </w:tbl>
    <w:p w14:paraId="248A5220" w14:textId="77777777" w:rsidR="00356552" w:rsidRDefault="00356552" w:rsidP="00356552"/>
    <w:p w14:paraId="697D54CA" w14:textId="77777777" w:rsidR="00356552" w:rsidRDefault="00356552" w:rsidP="00356552">
      <w:pPr>
        <w:pStyle w:val="6"/>
      </w:pPr>
      <w:bookmarkStart w:id="1992" w:name="_Toc148535765"/>
      <w:bookmarkStart w:id="1993" w:name="_Toc151749072"/>
      <w:r>
        <w:t>5.2.3.2.3.2</w:t>
      </w:r>
      <w:r>
        <w:tab/>
        <w:t>GET</w:t>
      </w:r>
      <w:bookmarkEnd w:id="1992"/>
      <w:bookmarkEnd w:id="1993"/>
    </w:p>
    <w:p w14:paraId="082AA7F2" w14:textId="77777777" w:rsidR="00356552" w:rsidRDefault="00356552" w:rsidP="00356552">
      <w:r>
        <w:t>This method shall support the URI query parameters specified in table 5.2.3.2.3.2-1.</w:t>
      </w:r>
    </w:p>
    <w:p w14:paraId="6779AB3B"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832B49" w14:paraId="594516A9"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0444FA1" w14:textId="77777777" w:rsidR="00832B49" w:rsidRDefault="00832B49" w:rsidP="000E2DCF">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67AFB68B" w14:textId="77777777" w:rsidR="00832B49" w:rsidRDefault="00832B49" w:rsidP="000E2DCF">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5AFAD147" w14:textId="77777777" w:rsidR="00832B49" w:rsidRDefault="00832B49" w:rsidP="000E2DCF">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33B8860" w14:textId="77777777" w:rsidR="00832B49" w:rsidRDefault="00832B49" w:rsidP="000E2DCF">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BC72D" w14:textId="77777777" w:rsidR="00832B49" w:rsidRDefault="00832B49" w:rsidP="000E2DCF">
            <w:pPr>
              <w:pStyle w:val="TAH"/>
            </w:pPr>
            <w:r>
              <w:t>Description</w:t>
            </w:r>
          </w:p>
        </w:tc>
      </w:tr>
      <w:tr w:rsidR="00832B49" w14:paraId="70C3E20B"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4A834143" w14:textId="77777777" w:rsidR="00832B49" w:rsidRDefault="00832B49" w:rsidP="000E2DCF">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286B8873" w14:textId="77777777" w:rsidR="00832B49" w:rsidRDefault="00832B49" w:rsidP="000E2DCF">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05E66D7"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09C0F64" w14:textId="77777777" w:rsidR="00832B49" w:rsidRDefault="00832B49" w:rsidP="000E2DCF">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7E07152A" w14:textId="77777777" w:rsidR="00832B49" w:rsidRDefault="00832B49" w:rsidP="000E2DCF">
            <w:pPr>
              <w:pStyle w:val="TAL"/>
            </w:pPr>
            <w:r>
              <w:t>Identifies the "</w:t>
            </w:r>
            <w:r>
              <w:rPr>
                <w:lang w:eastAsia="ja-JP"/>
              </w:rPr>
              <w:t>Storage Transaction Identifier</w:t>
            </w:r>
            <w:r>
              <w:t>" of ML model store record in ADRF. (NOTE)</w:t>
            </w:r>
          </w:p>
        </w:tc>
      </w:tr>
      <w:tr w:rsidR="00832B49" w14:paraId="0043C144" w14:textId="77777777" w:rsidTr="000E2DCF">
        <w:trPr>
          <w:jc w:val="center"/>
        </w:trPr>
        <w:tc>
          <w:tcPr>
            <w:tcW w:w="1410" w:type="dxa"/>
            <w:tcBorders>
              <w:top w:val="single" w:sz="6" w:space="0" w:color="auto"/>
              <w:left w:val="single" w:sz="6" w:space="0" w:color="auto"/>
              <w:bottom w:val="single" w:sz="6" w:space="0" w:color="auto"/>
              <w:right w:val="single" w:sz="6" w:space="0" w:color="auto"/>
            </w:tcBorders>
            <w:hideMark/>
          </w:tcPr>
          <w:p w14:paraId="25C3BA0E" w14:textId="77777777" w:rsidR="00832B49" w:rsidRDefault="00832B49" w:rsidP="000E2DCF">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60C580E1" w14:textId="77777777" w:rsidR="00832B49" w:rsidRDefault="00832B49" w:rsidP="000E2DCF">
            <w:pPr>
              <w:pStyle w:val="TAL"/>
            </w:pPr>
            <w:proofErr w:type="gramStart"/>
            <w:r>
              <w:t>array(</w:t>
            </w:r>
            <w:proofErr w:type="gramEnd"/>
            <w:r>
              <w:t>Uinteger)</w:t>
            </w:r>
          </w:p>
        </w:tc>
        <w:tc>
          <w:tcPr>
            <w:tcW w:w="286" w:type="dxa"/>
            <w:tcBorders>
              <w:top w:val="single" w:sz="6" w:space="0" w:color="auto"/>
              <w:left w:val="single" w:sz="6" w:space="0" w:color="auto"/>
              <w:bottom w:val="single" w:sz="6" w:space="0" w:color="auto"/>
              <w:right w:val="single" w:sz="6" w:space="0" w:color="auto"/>
            </w:tcBorders>
            <w:hideMark/>
          </w:tcPr>
          <w:p w14:paraId="13EE10C2" w14:textId="77777777" w:rsidR="00832B49" w:rsidRDefault="00832B49" w:rsidP="000E2DCF">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F058DDD" w14:textId="77777777" w:rsidR="00832B49" w:rsidRDefault="00832B49" w:rsidP="000E2DCF">
            <w:pPr>
              <w:pStyle w:val="TAC"/>
            </w:pPr>
            <w:proofErr w:type="gramStart"/>
            <w:r>
              <w:t>0..N</w:t>
            </w:r>
            <w:proofErr w:type="gramEnd"/>
          </w:p>
        </w:tc>
        <w:tc>
          <w:tcPr>
            <w:tcW w:w="4466" w:type="dxa"/>
            <w:tcBorders>
              <w:top w:val="single" w:sz="6" w:space="0" w:color="auto"/>
              <w:left w:val="single" w:sz="6" w:space="0" w:color="auto"/>
              <w:bottom w:val="single" w:sz="6" w:space="0" w:color="auto"/>
              <w:right w:val="single" w:sz="6" w:space="0" w:color="auto"/>
            </w:tcBorders>
            <w:hideMark/>
          </w:tcPr>
          <w:p w14:paraId="03201149" w14:textId="77777777" w:rsidR="00832B49" w:rsidRDefault="00832B49" w:rsidP="000E2DCF">
            <w:pPr>
              <w:pStyle w:val="TAL"/>
            </w:pPr>
            <w:r>
              <w:t>Identifies the unique ML model identifiers of the ML models stored in ADRF. (NOTE)</w:t>
            </w:r>
          </w:p>
        </w:tc>
      </w:tr>
      <w:tr w:rsidR="00832B49" w14:paraId="0FDE220D" w14:textId="77777777" w:rsidTr="000E2DCF">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59F378" w14:textId="77777777" w:rsidR="00832B49" w:rsidRDefault="00832B49" w:rsidP="000E2DCF">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r>
              <w:rPr>
                <w:rFonts w:ascii="Arial" w:hAnsi="Arial"/>
                <w:sz w:val="18"/>
                <w:lang w:eastAsia="zh-CN"/>
              </w:rPr>
              <w:t>modelUniqueId</w:t>
            </w:r>
            <w:r>
              <w:t>"</w:t>
            </w:r>
            <w:r>
              <w:rPr>
                <w:rFonts w:ascii="Arial" w:hAnsi="Arial"/>
                <w:sz w:val="18"/>
                <w:lang w:eastAsia="zh-CN"/>
              </w:rPr>
              <w:t xml:space="preserve"> shall be provided.</w:t>
            </w:r>
          </w:p>
        </w:tc>
      </w:tr>
    </w:tbl>
    <w:p w14:paraId="1FCC740C" w14:textId="77777777" w:rsidR="00356552" w:rsidRDefault="00356552" w:rsidP="00356552"/>
    <w:p w14:paraId="018CB5E6" w14:textId="77777777" w:rsidR="00356552" w:rsidRDefault="00356552" w:rsidP="00356552">
      <w:r>
        <w:t>This method shall support the request data structures specified in table 5.2.3.2.3.2-2 and the response data structures and response codes specified in table 5.2.3.2.3.2-3.</w:t>
      </w:r>
    </w:p>
    <w:p w14:paraId="0E2ADB40" w14:textId="77777777" w:rsidR="00356552" w:rsidRDefault="00356552" w:rsidP="00356552">
      <w:pPr>
        <w:pStyle w:val="TH"/>
        <w:overflowPunct w:val="0"/>
        <w:autoSpaceDE w:val="0"/>
        <w:autoSpaceDN w:val="0"/>
        <w:adjustRightInd w:val="0"/>
        <w:textAlignment w:val="baseline"/>
        <w:rPr>
          <w:rFonts w:eastAsia="MS Mincho"/>
        </w:rPr>
      </w:pPr>
      <w:r>
        <w:rPr>
          <w:rFonts w:eastAsia="MS Mincho"/>
        </w:rPr>
        <w:lastRenderedPageBreak/>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6A4748E"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D29DD8D" w14:textId="77777777" w:rsidR="00356552" w:rsidRDefault="00356552">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A252B25"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EF5267D"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D244C2" w14:textId="77777777" w:rsidR="00356552" w:rsidRDefault="00356552">
            <w:pPr>
              <w:pStyle w:val="TAH"/>
            </w:pPr>
            <w:r>
              <w:t>Description</w:t>
            </w:r>
          </w:p>
        </w:tc>
      </w:tr>
      <w:tr w:rsidR="00356552" w14:paraId="468BA486"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7E18609F" w14:textId="77777777" w:rsidR="00356552" w:rsidRDefault="00356552">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3FA954" w14:textId="77777777" w:rsidR="00356552" w:rsidRDefault="00356552">
            <w:pPr>
              <w:pStyle w:val="TAC"/>
            </w:pPr>
          </w:p>
        </w:tc>
        <w:tc>
          <w:tcPr>
            <w:tcW w:w="1276" w:type="dxa"/>
            <w:tcBorders>
              <w:top w:val="single" w:sz="6" w:space="0" w:color="auto"/>
              <w:left w:val="single" w:sz="6" w:space="0" w:color="auto"/>
              <w:bottom w:val="single" w:sz="6" w:space="0" w:color="000000"/>
              <w:right w:val="single" w:sz="6" w:space="0" w:color="auto"/>
            </w:tcBorders>
          </w:tcPr>
          <w:p w14:paraId="0D4FAED8" w14:textId="77777777" w:rsidR="00356552" w:rsidRDefault="00356552">
            <w:pPr>
              <w:pStyle w:val="TAL"/>
            </w:pPr>
          </w:p>
        </w:tc>
        <w:tc>
          <w:tcPr>
            <w:tcW w:w="6447" w:type="dxa"/>
            <w:tcBorders>
              <w:top w:val="single" w:sz="6" w:space="0" w:color="auto"/>
              <w:left w:val="single" w:sz="6" w:space="0" w:color="auto"/>
              <w:bottom w:val="single" w:sz="6" w:space="0" w:color="000000"/>
              <w:right w:val="single" w:sz="6" w:space="0" w:color="auto"/>
            </w:tcBorders>
          </w:tcPr>
          <w:p w14:paraId="44F35834" w14:textId="77777777" w:rsidR="00356552" w:rsidRDefault="00356552">
            <w:pPr>
              <w:pStyle w:val="TAL"/>
            </w:pPr>
          </w:p>
        </w:tc>
      </w:tr>
    </w:tbl>
    <w:p w14:paraId="76337627" w14:textId="77777777" w:rsidR="00356552" w:rsidRDefault="00356552" w:rsidP="00356552"/>
    <w:p w14:paraId="04FD6314" w14:textId="77777777" w:rsidR="00FC7C65" w:rsidRDefault="00FC7C65" w:rsidP="00FC7C65">
      <w:pPr>
        <w:pStyle w:val="TH"/>
        <w:overflowPunct w:val="0"/>
        <w:autoSpaceDE w:val="0"/>
        <w:autoSpaceDN w:val="0"/>
        <w:adjustRightInd w:val="0"/>
        <w:textAlignment w:val="baseline"/>
        <w:rPr>
          <w:rFonts w:eastAsia="MS Mincho"/>
        </w:rPr>
      </w:pPr>
      <w:bookmarkStart w:id="1994" w:name="_Toc148535766"/>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8"/>
        <w:gridCol w:w="4862"/>
      </w:tblGrid>
      <w:tr w:rsidR="00FC7C65" w14:paraId="3E955D38"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07CE9AE9" w14:textId="77777777" w:rsidR="00FC7C65" w:rsidRDefault="00FC7C65">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1C19894E" w14:textId="77777777" w:rsidR="00FC7C65" w:rsidRDefault="00FC7C65">
            <w:pPr>
              <w:pStyle w:val="TAH"/>
              <w:rPr>
                <w:rFonts w:eastAsiaTheme="minorEastAsia"/>
              </w:rPr>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1AB532B4" w14:textId="77777777" w:rsidR="00FC7C65" w:rsidRDefault="00FC7C65">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466F42A" w14:textId="77777777" w:rsidR="00FC7C65" w:rsidRDefault="00FC7C65">
            <w:pPr>
              <w:pStyle w:val="TAH"/>
            </w:pPr>
            <w:r>
              <w:t>Response</w:t>
            </w:r>
          </w:p>
          <w:p w14:paraId="6CB1C1C0" w14:textId="77777777" w:rsidR="00FC7C65" w:rsidRDefault="00FC7C65">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7A62E26D" w14:textId="77777777" w:rsidR="00FC7C65" w:rsidRDefault="00FC7C65">
            <w:pPr>
              <w:pStyle w:val="TAH"/>
            </w:pPr>
            <w:r>
              <w:t>Description</w:t>
            </w:r>
          </w:p>
        </w:tc>
      </w:tr>
      <w:tr w:rsidR="00FC7C65" w14:paraId="6F7F9C4C"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325FD4C" w14:textId="77777777" w:rsidR="00FC7C65" w:rsidRDefault="00FC7C65">
            <w:pPr>
              <w:pStyle w:val="TAL"/>
            </w:pPr>
            <w: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372F8D1" w14:textId="77777777" w:rsidR="00FC7C65" w:rsidRDefault="00FC7C65">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4CC04A36" w14:textId="77777777" w:rsidR="00FC7C65" w:rsidRDefault="00FC7C65">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07EBD3C2" w14:textId="77777777" w:rsidR="00FC7C65" w:rsidRDefault="00FC7C65">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7D2780A8" w14:textId="77777777" w:rsidR="00FC7C65" w:rsidRDefault="00FC7C65">
            <w:pPr>
              <w:pStyle w:val="TAL"/>
            </w:pPr>
            <w:r>
              <w:t>ML Model Store record.</w:t>
            </w:r>
          </w:p>
        </w:tc>
      </w:tr>
      <w:tr w:rsidR="00FC7C65" w14:paraId="42ED2A79"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0D9C05C6" w14:textId="77777777" w:rsidR="00FC7C65" w:rsidRDefault="00FC7C65">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359641A4" w14:textId="77777777" w:rsidR="00FC7C65" w:rsidRDefault="00FC7C65">
            <w:pPr>
              <w:pStyle w:val="TAL"/>
            </w:pPr>
          </w:p>
        </w:tc>
        <w:tc>
          <w:tcPr>
            <w:tcW w:w="559" w:type="pct"/>
            <w:tcBorders>
              <w:top w:val="single" w:sz="6" w:space="0" w:color="auto"/>
              <w:left w:val="single" w:sz="6" w:space="0" w:color="auto"/>
              <w:bottom w:val="single" w:sz="6" w:space="0" w:color="auto"/>
              <w:right w:val="single" w:sz="6" w:space="0" w:color="auto"/>
            </w:tcBorders>
          </w:tcPr>
          <w:p w14:paraId="6060F9B5" w14:textId="77777777" w:rsidR="00FC7C65" w:rsidRDefault="00FC7C65">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03587963" w14:textId="77777777" w:rsidR="00FC7C65" w:rsidRDefault="00FC7C65">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74357C44" w14:textId="77777777" w:rsidR="00FC7C65" w:rsidRDefault="00FC7C65">
            <w:pPr>
              <w:pStyle w:val="TAL"/>
            </w:pPr>
            <w:r>
              <w:t>If the request ADRF ML Model Store Record does not exist, the ADRF shall respond with "204 No Content".</w:t>
            </w:r>
          </w:p>
        </w:tc>
      </w:tr>
      <w:tr w:rsidR="00FC7C65" w14:paraId="7D7817CF" w14:textId="77777777" w:rsidTr="00FC7C65">
        <w:trPr>
          <w:jc w:val="center"/>
        </w:trPr>
        <w:tc>
          <w:tcPr>
            <w:tcW w:w="1220" w:type="pct"/>
            <w:tcBorders>
              <w:top w:val="single" w:sz="6" w:space="0" w:color="auto"/>
              <w:left w:val="single" w:sz="6" w:space="0" w:color="auto"/>
              <w:bottom w:val="single" w:sz="6" w:space="0" w:color="auto"/>
              <w:right w:val="single" w:sz="6" w:space="0" w:color="auto"/>
            </w:tcBorders>
            <w:hideMark/>
          </w:tcPr>
          <w:p w14:paraId="1F8341D8" w14:textId="77777777" w:rsidR="00FC7C65" w:rsidRDefault="00FC7C65">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0981C5CD" w14:textId="77777777" w:rsidR="00FC7C65" w:rsidRDefault="00FC7C65">
            <w:pPr>
              <w:pStyle w:val="TAL"/>
            </w:pPr>
            <w:r>
              <w:t>O</w:t>
            </w:r>
          </w:p>
        </w:tc>
        <w:tc>
          <w:tcPr>
            <w:tcW w:w="559" w:type="pct"/>
            <w:tcBorders>
              <w:top w:val="single" w:sz="6" w:space="0" w:color="auto"/>
              <w:left w:val="single" w:sz="6" w:space="0" w:color="auto"/>
              <w:bottom w:val="single" w:sz="6" w:space="0" w:color="auto"/>
              <w:right w:val="single" w:sz="6" w:space="0" w:color="auto"/>
            </w:tcBorders>
            <w:hideMark/>
          </w:tcPr>
          <w:p w14:paraId="528E0424" w14:textId="77777777" w:rsidR="00FC7C65" w:rsidRDefault="00FC7C65">
            <w:pPr>
              <w:pStyle w:val="TAL"/>
            </w:pPr>
            <w:r>
              <w:t>0..1</w:t>
            </w:r>
          </w:p>
        </w:tc>
        <w:tc>
          <w:tcPr>
            <w:tcW w:w="523" w:type="pct"/>
            <w:tcBorders>
              <w:top w:val="single" w:sz="6" w:space="0" w:color="auto"/>
              <w:left w:val="single" w:sz="6" w:space="0" w:color="auto"/>
              <w:bottom w:val="single" w:sz="6" w:space="0" w:color="auto"/>
              <w:right w:val="single" w:sz="6" w:space="0" w:color="auto"/>
            </w:tcBorders>
            <w:hideMark/>
          </w:tcPr>
          <w:p w14:paraId="2D41BB89" w14:textId="77777777" w:rsidR="00FC7C65" w:rsidRDefault="00FC7C65">
            <w:pPr>
              <w:pStyle w:val="TAL"/>
            </w:pPr>
            <w:r>
              <w:t>403 Forbidden</w:t>
            </w:r>
          </w:p>
        </w:tc>
        <w:tc>
          <w:tcPr>
            <w:tcW w:w="2548" w:type="pct"/>
            <w:tcBorders>
              <w:top w:val="single" w:sz="6" w:space="0" w:color="auto"/>
              <w:left w:val="single" w:sz="6" w:space="0" w:color="auto"/>
              <w:bottom w:val="single" w:sz="6" w:space="0" w:color="auto"/>
              <w:right w:val="single" w:sz="6" w:space="0" w:color="auto"/>
            </w:tcBorders>
            <w:hideMark/>
          </w:tcPr>
          <w:p w14:paraId="4DC4442C" w14:textId="77777777" w:rsidR="00FC7C65" w:rsidRDefault="00FC7C65">
            <w:pPr>
              <w:pStyle w:val="TAL"/>
            </w:pPr>
            <w:r>
              <w:t>(NOTE 2)</w:t>
            </w:r>
          </w:p>
        </w:tc>
      </w:tr>
      <w:tr w:rsidR="00FC7C65" w14:paraId="4F401AAD" w14:textId="77777777" w:rsidTr="00FC7C65">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03365983" w14:textId="77777777" w:rsidR="00FC7C65" w:rsidRDefault="00FC7C65">
            <w:pPr>
              <w:pStyle w:val="TAN"/>
            </w:pPr>
            <w:r>
              <w:t>NOTE 1:</w:t>
            </w:r>
            <w:r>
              <w:tab/>
              <w:t>The mandatory HTTP error status codes for the GET method listed in table 5.2.7.1-1 of 3GPP TS 29.500 [4] also apply.</w:t>
            </w:r>
          </w:p>
          <w:p w14:paraId="5714AD10" w14:textId="77777777" w:rsidR="00FC7C65" w:rsidRDefault="00FC7C65">
            <w:pPr>
              <w:pStyle w:val="TAN"/>
            </w:pPr>
            <w:r>
              <w:t>NOTE 2:</w:t>
            </w:r>
            <w:r>
              <w:tab/>
              <w:t>Failure cases are described in clause 5.2.7.</w:t>
            </w:r>
          </w:p>
        </w:tc>
      </w:tr>
    </w:tbl>
    <w:p w14:paraId="694C43D9" w14:textId="77777777" w:rsidR="00FC7C65" w:rsidRDefault="00FC7C65" w:rsidP="00FC7C65">
      <w:pPr>
        <w:rPr>
          <w:rFonts w:eastAsiaTheme="minorEastAsia"/>
        </w:rPr>
      </w:pPr>
    </w:p>
    <w:p w14:paraId="0CC03AF8" w14:textId="77777777" w:rsidR="00356552" w:rsidRDefault="00356552" w:rsidP="00356552">
      <w:pPr>
        <w:pStyle w:val="50"/>
      </w:pPr>
      <w:bookmarkStart w:id="1995" w:name="_Toc151749073"/>
      <w:r>
        <w:t>5.2.3.2.4</w:t>
      </w:r>
      <w:r>
        <w:tab/>
        <w:t>Resource Custom Operations</w:t>
      </w:r>
      <w:bookmarkEnd w:id="1994"/>
      <w:bookmarkEnd w:id="1995"/>
    </w:p>
    <w:p w14:paraId="45A2F56A" w14:textId="77777777" w:rsidR="00356552" w:rsidRDefault="00356552" w:rsidP="00356552">
      <w:r>
        <w:t>None.</w:t>
      </w:r>
    </w:p>
    <w:p w14:paraId="17ADBBA0" w14:textId="77777777" w:rsidR="00356552" w:rsidRDefault="00356552" w:rsidP="00356552">
      <w:pPr>
        <w:pStyle w:val="41"/>
      </w:pPr>
      <w:bookmarkStart w:id="1996" w:name="_Toc148535767"/>
      <w:bookmarkStart w:id="1997" w:name="_Toc151749074"/>
      <w:r>
        <w:t>5.2.3.3</w:t>
      </w:r>
      <w:r>
        <w:tab/>
        <w:t>Resource: Individual ADRF ML Model Store Record</w:t>
      </w:r>
      <w:bookmarkEnd w:id="1996"/>
      <w:bookmarkEnd w:id="1997"/>
    </w:p>
    <w:p w14:paraId="7F03B3FA" w14:textId="77777777" w:rsidR="00356552" w:rsidRDefault="00356552" w:rsidP="00356552">
      <w:pPr>
        <w:pStyle w:val="50"/>
      </w:pPr>
      <w:bookmarkStart w:id="1998" w:name="_Toc148535768"/>
      <w:bookmarkStart w:id="1999" w:name="_Toc151749075"/>
      <w:r>
        <w:t>5.2.3.3.1</w:t>
      </w:r>
      <w:r>
        <w:tab/>
        <w:t>Description</w:t>
      </w:r>
      <w:bookmarkEnd w:id="1998"/>
      <w:bookmarkEnd w:id="1999"/>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000" w:name="_Toc148535769"/>
      <w:bookmarkStart w:id="2001" w:name="_Toc151749076"/>
      <w:r>
        <w:t>5.2.3.3.2</w:t>
      </w:r>
      <w:r>
        <w:tab/>
        <w:t>Resource Definition</w:t>
      </w:r>
      <w:bookmarkEnd w:id="2000"/>
      <w:bookmarkEnd w:id="200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002" w:name="_Toc148535770"/>
      <w:bookmarkStart w:id="2003" w:name="_Toc151749077"/>
      <w:r>
        <w:t>5.2.3.3.3</w:t>
      </w:r>
      <w:r>
        <w:tab/>
        <w:t>Resource Standard Methods</w:t>
      </w:r>
      <w:bookmarkEnd w:id="2002"/>
      <w:bookmarkEnd w:id="2003"/>
    </w:p>
    <w:p w14:paraId="4A8E217A" w14:textId="77777777" w:rsidR="00356552" w:rsidRDefault="00356552" w:rsidP="00356552">
      <w:pPr>
        <w:pStyle w:val="6"/>
      </w:pPr>
      <w:bookmarkStart w:id="2004" w:name="_Toc148535771"/>
      <w:bookmarkStart w:id="2005" w:name="_Toc151749078"/>
      <w:r>
        <w:t>5.2.3.3.3.1</w:t>
      </w:r>
      <w:r>
        <w:tab/>
        <w:t>DELETE</w:t>
      </w:r>
      <w:bookmarkEnd w:id="2004"/>
      <w:bookmarkEnd w:id="2005"/>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lastRenderedPageBreak/>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8"/>
        <w:gridCol w:w="4978"/>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array(</w:t>
            </w:r>
            <w:proofErr w:type="gramEnd"/>
            <w:r w:rsidRPr="00042304">
              <w:rPr>
                <w:rFonts w:ascii="Arial" w:hAnsi="Arial"/>
                <w:sz w:val="18"/>
              </w:rPr>
              <w:t>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proofErr w:type="gramStart"/>
            <w:r w:rsidRPr="00042304">
              <w:rPr>
                <w:rFonts w:ascii="Arial"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A6DCAD1" w14:textId="77777777" w:rsidR="00356552" w:rsidRDefault="00356552" w:rsidP="00356552">
      <w:pPr>
        <w:pStyle w:val="50"/>
      </w:pPr>
      <w:bookmarkStart w:id="2006" w:name="_Toc148535772"/>
      <w:bookmarkStart w:id="2007" w:name="_Toc151749079"/>
      <w:r>
        <w:lastRenderedPageBreak/>
        <w:t>5.2.3.3.4</w:t>
      </w:r>
      <w:r>
        <w:tab/>
        <w:t>Resource Custom Operations</w:t>
      </w:r>
      <w:bookmarkEnd w:id="2006"/>
      <w:bookmarkEnd w:id="200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008" w:name="_Toc148535773"/>
      <w:bookmarkStart w:id="2009" w:name="_Toc151749080"/>
      <w:r>
        <w:t>5.2.4</w:t>
      </w:r>
      <w:r>
        <w:tab/>
        <w:t>Custom Operations without associated resources</w:t>
      </w:r>
      <w:bookmarkEnd w:id="2008"/>
      <w:bookmarkEnd w:id="2009"/>
    </w:p>
    <w:p w14:paraId="309064D3" w14:textId="77777777" w:rsidR="00356552" w:rsidRDefault="00356552" w:rsidP="00356552">
      <w:pPr>
        <w:pStyle w:val="41"/>
      </w:pPr>
      <w:bookmarkStart w:id="2010" w:name="_Toc148535774"/>
      <w:bookmarkStart w:id="2011" w:name="_Toc151749081"/>
      <w:r>
        <w:t>5.2.4.1</w:t>
      </w:r>
      <w:r>
        <w:tab/>
        <w:t>Overview</w:t>
      </w:r>
      <w:bookmarkEnd w:id="2010"/>
      <w:bookmarkEnd w:id="2011"/>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017DBA" w:rsidP="00356552">
      <w:pPr>
        <w:pStyle w:val="TH"/>
        <w:rPr>
          <w:lang w:val="en-US"/>
        </w:rPr>
      </w:pPr>
      <w:r>
        <w:rPr>
          <w:rFonts w:eastAsia="宋体"/>
          <w:noProof/>
        </w:rPr>
        <w:object w:dxaOrig="5892" w:dyaOrig="1740" w14:anchorId="713AA769">
          <v:shape id="_x0000_i1050" type="#_x0000_t75" alt="" style="width:295.2pt;height:87.6pt;mso-width-percent:0;mso-height-percent:0;mso-width-percent:0;mso-height-percent:0" o:ole="">
            <v:imagedata r:id="rId54" o:title="" cropbottom="7081f" cropright="4734f"/>
          </v:shape>
          <o:OLEObject Type="Embed" ProgID="Visio.Drawing.15" ShapeID="_x0000_i1050" DrawAspect="Content" ObjectID="_1771349711" r:id="rId55"/>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012" w:name="_Toc148535775"/>
      <w:bookmarkStart w:id="2013" w:name="_Toc151749082"/>
      <w:r>
        <w:t>5.2.4.4</w:t>
      </w:r>
      <w:r>
        <w:tab/>
        <w:t>Operation: remove-stored-mlmodel</w:t>
      </w:r>
      <w:bookmarkEnd w:id="2012"/>
      <w:bookmarkEnd w:id="2013"/>
    </w:p>
    <w:p w14:paraId="7727E1A6" w14:textId="77777777" w:rsidR="00356552" w:rsidRDefault="00356552" w:rsidP="00356552">
      <w:pPr>
        <w:pStyle w:val="50"/>
      </w:pPr>
      <w:bookmarkStart w:id="2014" w:name="_Toc148535776"/>
      <w:bookmarkStart w:id="2015" w:name="_Toc151749083"/>
      <w:r>
        <w:t>5.2.4.4.1</w:t>
      </w:r>
      <w:r>
        <w:tab/>
        <w:t>Description</w:t>
      </w:r>
      <w:bookmarkEnd w:id="2014"/>
      <w:bookmarkEnd w:id="2015"/>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016" w:name="_Toc148535777"/>
      <w:bookmarkStart w:id="2017" w:name="_Toc151749084"/>
      <w:r>
        <w:t>5.2.4.4.2</w:t>
      </w:r>
      <w:r>
        <w:tab/>
        <w:t>Operation Definition</w:t>
      </w:r>
      <w:bookmarkEnd w:id="2016"/>
      <w:bookmarkEnd w:id="2017"/>
    </w:p>
    <w:p w14:paraId="243CE33F" w14:textId="77777777" w:rsidR="00A3407C" w:rsidRDefault="00A3407C" w:rsidP="00A3407C">
      <w:r>
        <w:t>This operation shall support the request data structures shown in Table 5.2.4.4.2-1 and the response data structures and error codes specified in Tables 5.2.4.4.2-2.</w:t>
      </w:r>
    </w:p>
    <w:p w14:paraId="24517D85" w14:textId="77777777" w:rsidR="00832B49" w:rsidRDefault="00832B49" w:rsidP="00832B49">
      <w:pPr>
        <w:pStyle w:val="TH"/>
      </w:pPr>
      <w:bookmarkStart w:id="2018" w:name="_Toc94064366"/>
      <w:bookmarkStart w:id="2019" w:name="_Toc85557168"/>
      <w:bookmarkStart w:id="2020" w:name="_Toc120702428"/>
      <w:bookmarkStart w:id="2021" w:name="_Toc85553069"/>
      <w:bookmarkStart w:id="2022" w:name="_Toc70550695"/>
      <w:bookmarkStart w:id="2023" w:name="_Toc114133927"/>
      <w:bookmarkStart w:id="2024" w:name="_Toc51762962"/>
      <w:bookmarkStart w:id="2025" w:name="_Toc101244530"/>
      <w:bookmarkStart w:id="2026" w:name="_Toc43563564"/>
      <w:bookmarkStart w:id="2027" w:name="_Toc90655961"/>
      <w:bookmarkStart w:id="2028" w:name="_Toc56641031"/>
      <w:bookmarkStart w:id="2029" w:name="_Toc66231867"/>
      <w:bookmarkStart w:id="2030" w:name="_Toc68169028"/>
      <w:bookmarkStart w:id="2031" w:name="_Toc98233753"/>
      <w:bookmarkStart w:id="2032" w:name="_Toc50032042"/>
      <w:bookmarkStart w:id="2033" w:name="_Toc112951248"/>
      <w:bookmarkStart w:id="2034" w:name="_Toc59017999"/>
      <w:bookmarkStart w:id="2035" w:name="_Toc36102520"/>
      <w:bookmarkStart w:id="2036" w:name="_Toc83233148"/>
      <w:bookmarkStart w:id="2037" w:name="_Toc88667676"/>
      <w:bookmarkStart w:id="2038" w:name="_Toc104539125"/>
      <w:bookmarkStart w:id="2039" w:name="_Toc28012863"/>
      <w:bookmarkStart w:id="2040" w:name="_Toc113031788"/>
      <w:bookmarkStart w:id="2041" w:name="_Toc136562524"/>
      <w:bookmarkStart w:id="2042" w:name="_Toc34266349"/>
      <w:bookmarkStart w:id="2043" w:name="_Toc45134110"/>
      <w:bookmarkStart w:id="2044" w:name="_Toc138754358"/>
      <w:bookmarkStart w:id="2045" w:name="_Toc148535778"/>
      <w:bookmarkStart w:id="2046" w:name="_Toc151749085"/>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32B49" w14:paraId="586A5DFF" w14:textId="77777777" w:rsidTr="000E2DC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549102F" w14:textId="77777777" w:rsidR="00832B49" w:rsidRDefault="00832B49" w:rsidP="000E2DC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FED61B" w14:textId="77777777" w:rsidR="00832B49" w:rsidRDefault="00832B49" w:rsidP="000E2DC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68AD63" w14:textId="77777777" w:rsidR="00832B49" w:rsidRDefault="00832B49" w:rsidP="000E2DC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D0982A" w14:textId="77777777" w:rsidR="00832B49" w:rsidRDefault="00832B49" w:rsidP="000E2DCF">
            <w:pPr>
              <w:pStyle w:val="TAH"/>
            </w:pPr>
            <w:r>
              <w:t>Description</w:t>
            </w:r>
          </w:p>
        </w:tc>
      </w:tr>
      <w:tr w:rsidR="00832B49" w14:paraId="58FBA406" w14:textId="77777777" w:rsidTr="000E2DCF">
        <w:trPr>
          <w:jc w:val="center"/>
        </w:trPr>
        <w:tc>
          <w:tcPr>
            <w:tcW w:w="1626" w:type="dxa"/>
            <w:tcBorders>
              <w:top w:val="single" w:sz="6" w:space="0" w:color="auto"/>
              <w:left w:val="single" w:sz="6" w:space="0" w:color="auto"/>
              <w:bottom w:val="single" w:sz="6" w:space="0" w:color="000000"/>
              <w:right w:val="single" w:sz="6" w:space="0" w:color="auto"/>
            </w:tcBorders>
            <w:hideMark/>
          </w:tcPr>
          <w:p w14:paraId="03A4D835" w14:textId="3FE1E220" w:rsidR="00832B49" w:rsidRDefault="00832B49" w:rsidP="000E2DCF">
            <w:pPr>
              <w:pStyle w:val="TAL"/>
            </w:pPr>
            <w:proofErr w:type="gramStart"/>
            <w:r>
              <w:t>array(</w:t>
            </w:r>
            <w:proofErr w:type="gramEnd"/>
            <w:r>
              <w:t>Uinteger)</w:t>
            </w:r>
          </w:p>
        </w:tc>
        <w:tc>
          <w:tcPr>
            <w:tcW w:w="425" w:type="dxa"/>
            <w:tcBorders>
              <w:top w:val="single" w:sz="6" w:space="0" w:color="auto"/>
              <w:left w:val="single" w:sz="6" w:space="0" w:color="auto"/>
              <w:bottom w:val="single" w:sz="6" w:space="0" w:color="000000"/>
              <w:right w:val="single" w:sz="6" w:space="0" w:color="auto"/>
            </w:tcBorders>
            <w:hideMark/>
          </w:tcPr>
          <w:p w14:paraId="66071130" w14:textId="77777777" w:rsidR="00832B49" w:rsidRDefault="00832B49" w:rsidP="000E2DC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82B5786" w14:textId="77777777" w:rsidR="00832B49" w:rsidRDefault="00832B49" w:rsidP="000E2DCF">
            <w:pPr>
              <w:pStyle w:val="TAL"/>
            </w:pPr>
            <w:proofErr w:type="gramStart"/>
            <w:r>
              <w:t>1..N</w:t>
            </w:r>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71C97789" w14:textId="77777777" w:rsidR="00832B49" w:rsidRDefault="00832B49" w:rsidP="000E2DCF">
            <w:pPr>
              <w:pStyle w:val="TAL"/>
            </w:pPr>
            <w:r>
              <w:t>Unique ML model identifier(s) of the ML model stored in ADRF.</w:t>
            </w:r>
          </w:p>
        </w:tc>
      </w:tr>
    </w:tbl>
    <w:p w14:paraId="48D0718A" w14:textId="77777777" w:rsidR="00832B49" w:rsidRDefault="00832B49" w:rsidP="00832B49"/>
    <w:p w14:paraId="7FA0A288" w14:textId="57ACA9CF" w:rsidR="00832B49" w:rsidRDefault="00832B49" w:rsidP="00832B49">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5"/>
        <w:gridCol w:w="997"/>
        <w:gridCol w:w="4984"/>
      </w:tblGrid>
      <w:tr w:rsidR="00832B49" w14:paraId="1810C2D3"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0882EB8" w14:textId="77777777" w:rsidR="00832B49" w:rsidRDefault="00832B49" w:rsidP="000E2DC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37537AA" w14:textId="77777777" w:rsidR="00832B49" w:rsidRDefault="00832B49" w:rsidP="000E2DC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12E5410A" w14:textId="77777777" w:rsidR="00832B49" w:rsidRDefault="00832B49" w:rsidP="000E2DC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FFCCCA9" w14:textId="77777777" w:rsidR="00832B49" w:rsidRDefault="00832B49" w:rsidP="000E2DCF">
            <w:pPr>
              <w:pStyle w:val="TAH"/>
            </w:pPr>
            <w:r>
              <w:t>Response</w:t>
            </w:r>
          </w:p>
          <w:p w14:paraId="204459CC" w14:textId="77777777" w:rsidR="00832B49" w:rsidRDefault="00832B49" w:rsidP="000E2DC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793597E2" w14:textId="77777777" w:rsidR="00832B49" w:rsidRDefault="00832B49" w:rsidP="000E2DCF">
            <w:pPr>
              <w:pStyle w:val="TAH"/>
            </w:pPr>
            <w:r>
              <w:t>Description</w:t>
            </w:r>
          </w:p>
        </w:tc>
      </w:tr>
      <w:tr w:rsidR="00832B49" w14:paraId="18D5D48E"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60EC695" w14:textId="77777777" w:rsidR="00832B49" w:rsidRDefault="00832B49" w:rsidP="000E2DCF">
            <w:pPr>
              <w:pStyle w:val="TAL"/>
            </w:pPr>
            <w:r>
              <w:t>n/a</w:t>
            </w:r>
          </w:p>
        </w:tc>
        <w:tc>
          <w:tcPr>
            <w:tcW w:w="144" w:type="pct"/>
            <w:tcBorders>
              <w:top w:val="single" w:sz="6" w:space="0" w:color="auto"/>
              <w:left w:val="single" w:sz="6" w:space="0" w:color="auto"/>
              <w:bottom w:val="single" w:sz="6" w:space="0" w:color="auto"/>
              <w:right w:val="single" w:sz="6" w:space="0" w:color="auto"/>
            </w:tcBorders>
          </w:tcPr>
          <w:p w14:paraId="0FE5293C" w14:textId="77777777" w:rsidR="00832B49" w:rsidRDefault="00832B49" w:rsidP="000E2DCF">
            <w:pPr>
              <w:pStyle w:val="TAC"/>
            </w:pPr>
          </w:p>
        </w:tc>
        <w:tc>
          <w:tcPr>
            <w:tcW w:w="568" w:type="pct"/>
            <w:tcBorders>
              <w:top w:val="single" w:sz="6" w:space="0" w:color="auto"/>
              <w:left w:val="single" w:sz="6" w:space="0" w:color="auto"/>
              <w:bottom w:val="single" w:sz="6" w:space="0" w:color="auto"/>
              <w:right w:val="single" w:sz="6" w:space="0" w:color="auto"/>
            </w:tcBorders>
          </w:tcPr>
          <w:p w14:paraId="656B93DF" w14:textId="77777777" w:rsidR="00832B49" w:rsidRDefault="00832B49" w:rsidP="000E2DC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6B14D13D" w14:textId="77777777" w:rsidR="00832B49" w:rsidRDefault="00832B49" w:rsidP="000E2DCF">
            <w:pPr>
              <w:pStyle w:val="TAL"/>
            </w:pPr>
            <w:r>
              <w:t>204 No Content</w:t>
            </w:r>
          </w:p>
        </w:tc>
        <w:tc>
          <w:tcPr>
            <w:tcW w:w="2617" w:type="pct"/>
            <w:tcBorders>
              <w:top w:val="single" w:sz="6" w:space="0" w:color="auto"/>
              <w:left w:val="single" w:sz="6" w:space="0" w:color="auto"/>
              <w:bottom w:val="single" w:sz="6" w:space="0" w:color="auto"/>
              <w:right w:val="single" w:sz="6" w:space="0" w:color="auto"/>
            </w:tcBorders>
            <w:hideMark/>
          </w:tcPr>
          <w:p w14:paraId="18ABFB56" w14:textId="77777777" w:rsidR="00832B49" w:rsidRDefault="00832B49" w:rsidP="000E2DCF">
            <w:pPr>
              <w:pStyle w:val="TAL"/>
            </w:pPr>
            <w:r>
              <w:t>The ML model(s) of all provided ML model identifiers have been successfully deleted.</w:t>
            </w:r>
          </w:p>
        </w:tc>
      </w:tr>
      <w:tr w:rsidR="00832B49" w14:paraId="540055AB"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5E481BE8" w14:textId="77777777" w:rsidR="00832B49" w:rsidRDefault="00832B49" w:rsidP="000E2DCF">
            <w:pPr>
              <w:pStyle w:val="TAL"/>
            </w:pPr>
            <w:proofErr w:type="gramStart"/>
            <w:r>
              <w:t>array(</w:t>
            </w:r>
            <w:proofErr w:type="gramEnd"/>
            <w:r>
              <w:t>MLModelDelResult)</w:t>
            </w:r>
          </w:p>
        </w:tc>
        <w:tc>
          <w:tcPr>
            <w:tcW w:w="144" w:type="pct"/>
            <w:tcBorders>
              <w:top w:val="single" w:sz="6" w:space="0" w:color="auto"/>
              <w:left w:val="single" w:sz="6" w:space="0" w:color="auto"/>
              <w:bottom w:val="single" w:sz="6" w:space="0" w:color="auto"/>
              <w:right w:val="single" w:sz="6" w:space="0" w:color="auto"/>
            </w:tcBorders>
          </w:tcPr>
          <w:p w14:paraId="0F6388B2" w14:textId="77777777" w:rsidR="00832B49" w:rsidRDefault="00832B49" w:rsidP="000E2DCF">
            <w:pPr>
              <w:pStyle w:val="TAC"/>
            </w:pPr>
            <w:r>
              <w:t>M</w:t>
            </w:r>
          </w:p>
        </w:tc>
        <w:tc>
          <w:tcPr>
            <w:tcW w:w="568" w:type="pct"/>
            <w:tcBorders>
              <w:top w:val="single" w:sz="6" w:space="0" w:color="auto"/>
              <w:left w:val="single" w:sz="6" w:space="0" w:color="auto"/>
              <w:bottom w:val="single" w:sz="6" w:space="0" w:color="auto"/>
              <w:right w:val="single" w:sz="6" w:space="0" w:color="auto"/>
            </w:tcBorders>
            <w:hideMark/>
          </w:tcPr>
          <w:p w14:paraId="787FE057" w14:textId="77777777" w:rsidR="00832B49" w:rsidRDefault="00832B49" w:rsidP="000E2DCF">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5CCE54FA" w14:textId="77777777" w:rsidR="00832B49" w:rsidRDefault="00832B49" w:rsidP="000E2DC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729EDFE5" w14:textId="77777777" w:rsidR="00832B49" w:rsidRDefault="00832B49" w:rsidP="000E2DCF">
            <w:pPr>
              <w:pStyle w:val="TAL"/>
            </w:pPr>
            <w:r>
              <w:t xml:space="preserve">Attempted to remove ML model(s) in in the ADRF based on the unique ML model identifier. A representation of ML Model delete result information is returned. </w:t>
            </w:r>
          </w:p>
        </w:tc>
      </w:tr>
      <w:tr w:rsidR="00832B49" w14:paraId="254718D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BE3562B"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4B6D6951"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F6E1D05"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7E5C256D" w14:textId="77777777" w:rsidR="00832B49" w:rsidRDefault="00832B49" w:rsidP="000E2DCF">
            <w:pPr>
              <w:pStyle w:val="TAL"/>
            </w:pPr>
            <w:r w:rsidRPr="00DB443C">
              <w:t>404 Not Found</w:t>
            </w:r>
          </w:p>
        </w:tc>
        <w:tc>
          <w:tcPr>
            <w:tcW w:w="2617" w:type="pct"/>
            <w:tcBorders>
              <w:top w:val="single" w:sz="6" w:space="0" w:color="auto"/>
              <w:left w:val="single" w:sz="6" w:space="0" w:color="auto"/>
              <w:bottom w:val="single" w:sz="6" w:space="0" w:color="auto"/>
              <w:right w:val="single" w:sz="6" w:space="0" w:color="auto"/>
            </w:tcBorders>
          </w:tcPr>
          <w:p w14:paraId="3014B3EB" w14:textId="77777777" w:rsidR="00832B49" w:rsidRDefault="00832B49" w:rsidP="000E2DCF">
            <w:pPr>
              <w:pStyle w:val="TAL"/>
            </w:pPr>
            <w:r w:rsidRPr="005705C1">
              <w:t>NOTE</w:t>
            </w:r>
            <w:r>
              <w:t> </w:t>
            </w:r>
            <w:r w:rsidRPr="005705C1">
              <w:t>2</w:t>
            </w:r>
          </w:p>
        </w:tc>
      </w:tr>
      <w:tr w:rsidR="00832B49" w14:paraId="082446C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338FA041" w14:textId="77777777" w:rsidR="00832B49" w:rsidRDefault="00832B49" w:rsidP="000E2DCF">
            <w:pPr>
              <w:pStyle w:val="TAL"/>
            </w:pPr>
            <w:r w:rsidRPr="00400A98">
              <w:t>ProblemDetails</w:t>
            </w:r>
          </w:p>
        </w:tc>
        <w:tc>
          <w:tcPr>
            <w:tcW w:w="144" w:type="pct"/>
            <w:tcBorders>
              <w:top w:val="single" w:sz="6" w:space="0" w:color="auto"/>
              <w:left w:val="single" w:sz="6" w:space="0" w:color="auto"/>
              <w:bottom w:val="single" w:sz="6" w:space="0" w:color="auto"/>
              <w:right w:val="single" w:sz="6" w:space="0" w:color="auto"/>
            </w:tcBorders>
          </w:tcPr>
          <w:p w14:paraId="2803BC66" w14:textId="77777777" w:rsidR="00832B49" w:rsidRDefault="00832B49" w:rsidP="000E2DCF">
            <w:pPr>
              <w:pStyle w:val="TAC"/>
            </w:pPr>
            <w:r w:rsidRPr="00400A98">
              <w:t>O</w:t>
            </w:r>
          </w:p>
        </w:tc>
        <w:tc>
          <w:tcPr>
            <w:tcW w:w="568" w:type="pct"/>
            <w:tcBorders>
              <w:top w:val="single" w:sz="6" w:space="0" w:color="auto"/>
              <w:left w:val="single" w:sz="6" w:space="0" w:color="auto"/>
              <w:bottom w:val="single" w:sz="6" w:space="0" w:color="auto"/>
              <w:right w:val="single" w:sz="6" w:space="0" w:color="auto"/>
            </w:tcBorders>
          </w:tcPr>
          <w:p w14:paraId="325F6647" w14:textId="77777777" w:rsidR="00832B49" w:rsidRDefault="00832B49" w:rsidP="000E2DCF">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10E387BD" w14:textId="77777777" w:rsidR="00832B49" w:rsidRDefault="00832B49" w:rsidP="000E2DCF">
            <w:pPr>
              <w:pStyle w:val="TAL"/>
            </w:pPr>
            <w:r w:rsidRPr="00400A98">
              <w:t>500 Internal Server Error</w:t>
            </w:r>
          </w:p>
        </w:tc>
        <w:tc>
          <w:tcPr>
            <w:tcW w:w="2617" w:type="pct"/>
            <w:tcBorders>
              <w:top w:val="single" w:sz="6" w:space="0" w:color="auto"/>
              <w:left w:val="single" w:sz="6" w:space="0" w:color="auto"/>
              <w:bottom w:val="single" w:sz="6" w:space="0" w:color="auto"/>
              <w:right w:val="single" w:sz="6" w:space="0" w:color="auto"/>
            </w:tcBorders>
          </w:tcPr>
          <w:p w14:paraId="03DB1E41" w14:textId="77777777" w:rsidR="00832B49" w:rsidRDefault="00832B49" w:rsidP="000E2DCF">
            <w:pPr>
              <w:pStyle w:val="TAL"/>
            </w:pPr>
            <w:r w:rsidRPr="005705C1">
              <w:t>NOTE</w:t>
            </w:r>
            <w:r>
              <w:t> </w:t>
            </w:r>
            <w:r w:rsidRPr="005705C1">
              <w:t>2</w:t>
            </w:r>
          </w:p>
        </w:tc>
      </w:tr>
      <w:tr w:rsidR="00832B49" w14:paraId="6FE59AEB"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2BB3B38" w14:textId="77777777" w:rsidR="00832B49" w:rsidRDefault="00832B49" w:rsidP="000E2DCF">
            <w:pPr>
              <w:pStyle w:val="TAN"/>
            </w:pPr>
            <w:r>
              <w:t>NOTE 1:</w:t>
            </w:r>
            <w:r>
              <w:tab/>
              <w:t>The mandatory HTTP error status code for the POST method listed in Table 5.1.7.1-1 of 3GPP TS 29.500 [4] also apply.</w:t>
            </w:r>
          </w:p>
          <w:p w14:paraId="13DBBCC5" w14:textId="77777777" w:rsidR="00832B49" w:rsidRDefault="00832B49" w:rsidP="000E2DCF">
            <w:pPr>
              <w:pStyle w:val="TAN"/>
            </w:pPr>
            <w:r w:rsidRPr="005705C1">
              <w:t>NOTE</w:t>
            </w:r>
            <w:r>
              <w:t> </w:t>
            </w:r>
            <w:r w:rsidRPr="005705C1">
              <w:t>2:</w:t>
            </w:r>
            <w:r w:rsidRPr="005705C1">
              <w:tab/>
              <w:t>Failure cases are described in clause</w:t>
            </w:r>
            <w:r>
              <w:t> 5</w:t>
            </w:r>
            <w:r w:rsidRPr="005705C1">
              <w:t>.2.</w:t>
            </w:r>
            <w:r>
              <w:t>7</w:t>
            </w:r>
            <w:r w:rsidRPr="005705C1">
              <w:t>.3.</w:t>
            </w:r>
          </w:p>
        </w:tc>
      </w:tr>
    </w:tbl>
    <w:p w14:paraId="567522E7" w14:textId="77777777" w:rsidR="00832B49" w:rsidRDefault="00832B49" w:rsidP="00832B49"/>
    <w:p w14:paraId="46824BF0" w14:textId="77777777" w:rsidR="00356552" w:rsidRDefault="00356552" w:rsidP="00356552">
      <w:pPr>
        <w:pStyle w:val="31"/>
        <w:rPr>
          <w:lang w:val="en-US"/>
        </w:rPr>
      </w:pPr>
      <w:r>
        <w:rPr>
          <w:lang w:val="en-US"/>
        </w:rPr>
        <w:t>5.2.5</w:t>
      </w:r>
      <w:r>
        <w:rPr>
          <w:lang w:val="en-US"/>
        </w:rPr>
        <w:tab/>
        <w:t>Notifications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047" w:name="_Toc148535779"/>
      <w:bookmarkStart w:id="2048" w:name="_Toc151749086"/>
      <w:r>
        <w:t>5.2.6</w:t>
      </w:r>
      <w:r>
        <w:tab/>
        <w:t>Data Model</w:t>
      </w:r>
      <w:bookmarkEnd w:id="2047"/>
      <w:bookmarkEnd w:id="2048"/>
    </w:p>
    <w:p w14:paraId="2CC7CA0C" w14:textId="77777777" w:rsidR="006225F9" w:rsidRDefault="006225F9" w:rsidP="006225F9">
      <w:pPr>
        <w:pStyle w:val="41"/>
      </w:pPr>
      <w:bookmarkStart w:id="2049" w:name="_Toc148535780"/>
      <w:bookmarkStart w:id="2050" w:name="_Toc151749087"/>
      <w:bookmarkStart w:id="2051" w:name="_Hlk138946652"/>
      <w:r>
        <w:t>5.2.6.1</w:t>
      </w:r>
      <w:r>
        <w:tab/>
        <w:t>General</w:t>
      </w:r>
      <w:bookmarkEnd w:id="2049"/>
      <w:bookmarkEnd w:id="205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w:t>
      </w:r>
      <w:proofErr w:type="gramStart"/>
      <w:r>
        <w:t>service based</w:t>
      </w:r>
      <w:proofErr w:type="gramEnd"/>
      <w:r>
        <w:t xml:space="preserve">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15FB4F48"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651D31E7"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 xml:space="preserve">Unsigned Integer, </w:t>
            </w:r>
            <w:proofErr w:type="gramStart"/>
            <w:r>
              <w:rPr>
                <w:rFonts w:cs="Arial"/>
                <w:szCs w:val="18"/>
              </w:rPr>
              <w:t>i.e.</w:t>
            </w:r>
            <w:proofErr w:type="gramEnd"/>
            <w:r>
              <w:rPr>
                <w:rFonts w:cs="Arial"/>
                <w:szCs w:val="18"/>
              </w:rPr>
              <w:t xml:space="preserv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052" w:name="_Toc148535781"/>
      <w:bookmarkStart w:id="2053" w:name="_Toc151749088"/>
      <w:r>
        <w:rPr>
          <w:lang w:val="en-US"/>
        </w:rPr>
        <w:t>5.2.6.2</w:t>
      </w:r>
      <w:r>
        <w:rPr>
          <w:lang w:val="en-US"/>
        </w:rPr>
        <w:tab/>
        <w:t>Structured data types</w:t>
      </w:r>
      <w:bookmarkEnd w:id="2052"/>
      <w:bookmarkEnd w:id="2053"/>
    </w:p>
    <w:p w14:paraId="7B10CA63" w14:textId="77777777" w:rsidR="00356552" w:rsidRDefault="00356552" w:rsidP="00356552">
      <w:pPr>
        <w:pStyle w:val="50"/>
      </w:pPr>
      <w:bookmarkStart w:id="2054" w:name="_Toc148535782"/>
      <w:bookmarkStart w:id="2055" w:name="_Toc151749089"/>
      <w:r>
        <w:t>5.2.6.2.1</w:t>
      </w:r>
      <w:r>
        <w:tab/>
        <w:t>Introduction</w:t>
      </w:r>
      <w:bookmarkEnd w:id="2054"/>
      <w:bookmarkEnd w:id="2055"/>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056" w:name="_Toc148535783"/>
      <w:bookmarkStart w:id="2057" w:name="_Toc151749090"/>
      <w:bookmarkStart w:id="2058" w:name="_Toc122419262"/>
      <w:bookmarkStart w:id="2059" w:name="_Toc138669905"/>
      <w:r>
        <w:t>5.2.6.2.2</w:t>
      </w:r>
      <w:r>
        <w:tab/>
        <w:t>Type: NadrfMLModelStoreRecord</w:t>
      </w:r>
      <w:bookmarkEnd w:id="2056"/>
      <w:bookmarkEnd w:id="2057"/>
    </w:p>
    <w:bookmarkEnd w:id="2058"/>
    <w:bookmarkEnd w:id="2059"/>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proofErr w:type="gramStart"/>
            <w:r>
              <w:t>array(</w:t>
            </w:r>
            <w:proofErr w:type="gramEnd"/>
            <w:r>
              <w:t>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proofErr w:type="gramStart"/>
            <w:r>
              <w:t>array(</w:t>
            </w:r>
            <w:proofErr w:type="gramEnd"/>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proofErr w:type="gramStart"/>
            <w:r>
              <w:t>array(</w:t>
            </w:r>
            <w:proofErr w:type="gramEnd"/>
            <w:r>
              <w:t>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proofErr w:type="gramStart"/>
            <w:r>
              <w:t>1..N</w:t>
            </w:r>
            <w:proofErr w:type="gramEnd"/>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060" w:name="_Toc148535784"/>
      <w:bookmarkStart w:id="2061" w:name="_Toc151749091"/>
      <w:bookmarkEnd w:id="2051"/>
      <w:r>
        <w:lastRenderedPageBreak/>
        <w:t>5.2.6.2.3</w:t>
      </w:r>
      <w:r>
        <w:tab/>
        <w:t>Type: MLModelInfo</w:t>
      </w:r>
      <w:bookmarkEnd w:id="2060"/>
      <w:bookmarkEnd w:id="2061"/>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w:t>
            </w:r>
            <w:proofErr w:type="gramStart"/>
            <w:r>
              <w:rPr>
                <w:rFonts w:ascii="Arial" w:hAnsi="Arial"/>
                <w:sz w:val="18"/>
              </w:rPr>
              <w:t>e.g.</w:t>
            </w:r>
            <w:proofErr w:type="gramEnd"/>
            <w:r>
              <w:rPr>
                <w:rFonts w:ascii="Arial" w:hAnsi="Arial"/>
                <w:sz w:val="18"/>
              </w:rPr>
              <w:t xml:space="preserve">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proofErr w:type="gramStart"/>
            <w:r>
              <w:rPr>
                <w:rFonts w:ascii="Arial" w:hAnsi="Arial"/>
                <w:sz w:val="18"/>
              </w:rPr>
              <w:t>array(</w:t>
            </w:r>
            <w:proofErr w:type="gramEnd"/>
            <w:r>
              <w:rPr>
                <w:rFonts w:ascii="Arial" w:hAnsi="Arial"/>
                <w:sz w:val="18"/>
              </w:rPr>
              <w:t>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proofErr w:type="gramStart"/>
            <w:r>
              <w:rPr>
                <w:rFonts w:ascii="Arial" w:hAnsi="Arial"/>
                <w:sz w:val="18"/>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062" w:name="_Toc148535785"/>
      <w:bookmarkStart w:id="2063" w:name="_Toc151749092"/>
      <w:r>
        <w:t>5.2.6.2.4</w:t>
      </w:r>
      <w:r>
        <w:tab/>
        <w:t>Type: MLModel</w:t>
      </w:r>
      <w:bookmarkEnd w:id="2062"/>
      <w:bookmarkEnd w:id="2063"/>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064" w:name="_Toc148535786"/>
      <w:bookmarkStart w:id="2065" w:name="_Toc151749093"/>
      <w:r>
        <w:t>5.2.6.2.5</w:t>
      </w:r>
      <w:r>
        <w:tab/>
        <w:t>Type: MLModelDelResult</w:t>
      </w:r>
      <w:bookmarkEnd w:id="2064"/>
      <w:bookmarkEnd w:id="2065"/>
    </w:p>
    <w:p w14:paraId="05266EF6" w14:textId="2C106654"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066" w:name="_Toc148535787"/>
      <w:bookmarkStart w:id="2067" w:name="_Toc151749094"/>
      <w:r>
        <w:t>5.2.6.2.6</w:t>
      </w:r>
      <w:r>
        <w:tab/>
        <w:t>Type: AllowedConsumer</w:t>
      </w:r>
      <w:bookmarkEnd w:id="2066"/>
      <w:bookmarkEnd w:id="2067"/>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068" w:name="_Toc151749095"/>
      <w:r>
        <w:t>5.2.6.2.7</w:t>
      </w:r>
      <w:r>
        <w:tab/>
        <w:t>Type: ModelStoreResult</w:t>
      </w:r>
      <w:bookmarkEnd w:id="206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069" w:name="_Toc148535788"/>
      <w:bookmarkStart w:id="2070" w:name="_Toc151749096"/>
      <w:r>
        <w:rPr>
          <w:lang w:val="en-US"/>
        </w:rPr>
        <w:lastRenderedPageBreak/>
        <w:t>5.2.6.3</w:t>
      </w:r>
      <w:r>
        <w:rPr>
          <w:lang w:val="en-US"/>
        </w:rPr>
        <w:tab/>
        <w:t>Simple data types and enumerations</w:t>
      </w:r>
      <w:bookmarkEnd w:id="2069"/>
      <w:bookmarkEnd w:id="2070"/>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071" w:name="_Toc114133877"/>
      <w:bookmarkStart w:id="2072" w:name="_Toc59017966"/>
      <w:bookmarkStart w:id="2073" w:name="_Toc90655918"/>
      <w:bookmarkStart w:id="2074" w:name="_Toc88667633"/>
      <w:bookmarkStart w:id="2075" w:name="_Toc113031738"/>
      <w:bookmarkStart w:id="2076" w:name="_Toc104539075"/>
      <w:bookmarkStart w:id="2077" w:name="_Toc51762930"/>
      <w:bookmarkStart w:id="2078" w:name="_Toc136562463"/>
      <w:bookmarkStart w:id="2079" w:name="_Toc50032010"/>
      <w:bookmarkStart w:id="2080" w:name="_Toc85557126"/>
      <w:bookmarkStart w:id="2081" w:name="_Toc34266320"/>
      <w:bookmarkStart w:id="2082" w:name="_Toc120702377"/>
      <w:bookmarkStart w:id="2083" w:name="_Toc94064317"/>
      <w:bookmarkStart w:id="2084" w:name="_Toc28012838"/>
      <w:bookmarkStart w:id="2085" w:name="_Toc66231834"/>
      <w:bookmarkStart w:id="2086" w:name="_Toc98233703"/>
      <w:bookmarkStart w:id="2087" w:name="_Toc70550662"/>
      <w:bookmarkStart w:id="2088" w:name="_Toc43563535"/>
      <w:bookmarkStart w:id="2089" w:name="_Toc85553027"/>
      <w:bookmarkStart w:id="2090" w:name="_Toc45134078"/>
      <w:bookmarkStart w:id="2091" w:name="_Toc56640998"/>
      <w:bookmarkStart w:id="2092" w:name="_Toc112951198"/>
      <w:bookmarkStart w:id="2093" w:name="_Toc83233112"/>
      <w:bookmarkStart w:id="2094" w:name="_Toc36102491"/>
      <w:bookmarkStart w:id="2095" w:name="_Toc101244480"/>
      <w:bookmarkStart w:id="2096" w:name="_Toc68168995"/>
      <w:bookmarkStart w:id="2097" w:name="_Toc138754297"/>
      <w:bookmarkStart w:id="2098" w:name="_Toc151749097"/>
      <w:r>
        <w:t>5.2.6.3.2</w:t>
      </w:r>
      <w:r>
        <w:tab/>
        <w:t>Enumeration: StoreResult</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0C325E37"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099" w:name="_Toc148535789"/>
      <w:bookmarkStart w:id="2100" w:name="_Toc151749098"/>
      <w:r>
        <w:rPr>
          <w:lang w:val="en-US"/>
        </w:rPr>
        <w:t>5.2.6.4</w:t>
      </w:r>
      <w:r>
        <w:rPr>
          <w:lang w:val="en-US"/>
        </w:rPr>
        <w:tab/>
      </w:r>
      <w:r>
        <w:rPr>
          <w:lang w:eastAsia="zh-CN"/>
        </w:rPr>
        <w:t>Data types describing alternative data types or combinations of data types</w:t>
      </w:r>
      <w:bookmarkEnd w:id="2099"/>
      <w:bookmarkEnd w:id="2100"/>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101" w:name="_Toc148535790"/>
      <w:bookmarkStart w:id="2102" w:name="_Toc151749099"/>
      <w:r>
        <w:t>5.2.7</w:t>
      </w:r>
      <w:r>
        <w:tab/>
        <w:t>Error Handling</w:t>
      </w:r>
      <w:bookmarkEnd w:id="2101"/>
      <w:bookmarkEnd w:id="2102"/>
    </w:p>
    <w:p w14:paraId="3AD1F0A1" w14:textId="77777777" w:rsidR="00356552" w:rsidRDefault="00356552" w:rsidP="00356552">
      <w:pPr>
        <w:pStyle w:val="41"/>
      </w:pPr>
      <w:bookmarkStart w:id="2103" w:name="_Toc148535791"/>
      <w:bookmarkStart w:id="2104" w:name="_Toc151749100"/>
      <w:r>
        <w:t>5.2.7.1</w:t>
      </w:r>
      <w:r>
        <w:tab/>
        <w:t>General</w:t>
      </w:r>
      <w:bookmarkEnd w:id="2103"/>
      <w:bookmarkEnd w:id="2104"/>
    </w:p>
    <w:p w14:paraId="14E80ED7" w14:textId="600C25E0" w:rsidR="006225F9" w:rsidRDefault="006225F9" w:rsidP="006225F9">
      <w:r>
        <w:t>For the Nadrf_</w:t>
      </w:r>
      <w:bookmarkStart w:id="2105" w:name="_Hlk141195725"/>
      <w:r>
        <w:t>MLModel</w:t>
      </w:r>
      <w:bookmarkEnd w:id="210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106" w:name="_Toc148535792"/>
      <w:bookmarkStart w:id="2107" w:name="_Toc151749101"/>
      <w:r>
        <w:t>5.2.7.2</w:t>
      </w:r>
      <w:r>
        <w:tab/>
        <w:t>Protocol Errors</w:t>
      </w:r>
      <w:bookmarkEnd w:id="2106"/>
      <w:bookmarkEnd w:id="2107"/>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108" w:name="_Toc148535793"/>
      <w:bookmarkStart w:id="2109" w:name="_Toc151749102"/>
      <w:r>
        <w:t>5.2.7.3</w:t>
      </w:r>
      <w:r>
        <w:tab/>
        <w:t>Application Errors</w:t>
      </w:r>
      <w:bookmarkEnd w:id="2108"/>
      <w:bookmarkEnd w:id="2109"/>
    </w:p>
    <w:p w14:paraId="26A23FDC" w14:textId="03551237" w:rsidR="00832B49" w:rsidRDefault="00832B49" w:rsidP="00832B49">
      <w:bookmarkStart w:id="2110" w:name="_Toc148535794"/>
      <w:bookmarkStart w:id="2111" w:name="_Toc151749103"/>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lastRenderedPageBreak/>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112" w:name="_Hlk158822527"/>
            <w:r>
              <w:t>ML_MODEL_FOUND_BUT_NOT_DELETED</w:t>
            </w:r>
            <w:bookmarkEnd w:id="2112"/>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r>
        <w:t>5.2.8</w:t>
      </w:r>
      <w:r>
        <w:rPr>
          <w:lang w:eastAsia="zh-CN"/>
        </w:rPr>
        <w:tab/>
        <w:t>Feature negotiation</w:t>
      </w:r>
      <w:bookmarkEnd w:id="2110"/>
      <w:bookmarkEnd w:id="2111"/>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356552">
      <w:pPr>
        <w:keepNext/>
        <w:keepLines/>
        <w:spacing w:before="60"/>
        <w:jc w:val="center"/>
        <w:rPr>
          <w:rFonts w:ascii="Arial" w:hAnsi="Arial"/>
          <w:b/>
        </w:rPr>
      </w:pPr>
      <w:r>
        <w:rPr>
          <w:rFonts w:ascii="Arial" w:hAnsi="Arial"/>
          <w:b/>
        </w:rP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113" w:name="_Toc148535795"/>
      <w:bookmarkStart w:id="2114" w:name="_Toc151749104"/>
      <w:r>
        <w:t>5.2.9</w:t>
      </w:r>
      <w:r>
        <w:tab/>
        <w:t>Security</w:t>
      </w:r>
      <w:bookmarkEnd w:id="2113"/>
      <w:bookmarkEnd w:id="2114"/>
    </w:p>
    <w:p w14:paraId="3B1F8793" w14:textId="77777777" w:rsidR="00356552" w:rsidRDefault="00356552" w:rsidP="00356552">
      <w:r>
        <w:t>As indicated in 3GPP TS 33.501 [8] and 3GPP TS 29.500 [4], the access to the Nadrf_</w:t>
      </w:r>
      <w:bookmarkStart w:id="2115" w:name="_Hlk141195963"/>
      <w:r>
        <w:t>MLModelManagement</w:t>
      </w:r>
      <w:bookmarkEnd w:id="2115"/>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840"/>
    <w:bookmarkEnd w:id="841"/>
    <w:p w14:paraId="6F0499F8" w14:textId="77777777" w:rsidR="00E9750A" w:rsidRDefault="00A16F12">
      <w:pPr>
        <w:pStyle w:val="8"/>
      </w:pPr>
      <w:r>
        <w:br w:type="page"/>
      </w:r>
      <w:bookmarkStart w:id="2116" w:name="_Toc510696650"/>
      <w:bookmarkStart w:id="2117" w:name="_Toc35971450"/>
      <w:bookmarkStart w:id="2118" w:name="_Toc36812181"/>
      <w:bookmarkStart w:id="2119" w:name="_Toc72766494"/>
      <w:bookmarkStart w:id="2120" w:name="_Toc72767061"/>
      <w:bookmarkStart w:id="2121" w:name="_Toc73042513"/>
      <w:bookmarkStart w:id="2122" w:name="_Toc81242857"/>
      <w:bookmarkStart w:id="2123" w:name="_Toc89426643"/>
      <w:bookmarkStart w:id="2124" w:name="_Toc94020430"/>
      <w:bookmarkStart w:id="2125" w:name="_Toc97034964"/>
      <w:bookmarkStart w:id="2126" w:name="_Toc97037832"/>
      <w:bookmarkStart w:id="2127" w:name="_Toc100940042"/>
      <w:bookmarkStart w:id="2128" w:name="_Toc104546908"/>
      <w:bookmarkStart w:id="2129" w:name="_Toc112937955"/>
      <w:bookmarkStart w:id="2130" w:name="_Toc120681651"/>
      <w:bookmarkStart w:id="2131" w:name="_Toc114134712"/>
      <w:bookmarkStart w:id="2132" w:name="_Toc133434838"/>
      <w:bookmarkStart w:id="2133" w:name="_Toc138694021"/>
      <w:bookmarkStart w:id="2134" w:name="_Toc148535796"/>
      <w:bookmarkStart w:id="2135" w:name="_Toc151749105"/>
      <w:r>
        <w:lastRenderedPageBreak/>
        <w:t>Annex A (normative):</w:t>
      </w:r>
      <w:r>
        <w:br/>
        <w:t>OpenAPI specification</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E93BFF9" w14:textId="77777777" w:rsidR="00E9750A" w:rsidRDefault="00A16F12">
      <w:pPr>
        <w:pStyle w:val="1"/>
      </w:pPr>
      <w:bookmarkStart w:id="2136" w:name="_Toc94020431"/>
      <w:bookmarkStart w:id="2137" w:name="_Toc72767062"/>
      <w:bookmarkStart w:id="2138" w:name="_Toc72766495"/>
      <w:bookmarkStart w:id="2139" w:name="_Toc510696651"/>
      <w:bookmarkStart w:id="2140" w:name="_Toc35971451"/>
      <w:bookmarkStart w:id="2141" w:name="_Toc36812182"/>
      <w:bookmarkStart w:id="2142" w:name="_Toc73042514"/>
      <w:bookmarkStart w:id="2143" w:name="_Toc81242858"/>
      <w:bookmarkStart w:id="2144" w:name="_Toc89426644"/>
      <w:bookmarkStart w:id="2145" w:name="_Toc97034965"/>
      <w:bookmarkStart w:id="2146" w:name="_Toc120681652"/>
      <w:bookmarkStart w:id="2147" w:name="_Toc112937956"/>
      <w:bookmarkStart w:id="2148" w:name="_Toc114134713"/>
      <w:bookmarkStart w:id="2149" w:name="_Toc100940043"/>
      <w:bookmarkStart w:id="2150" w:name="_Toc104546909"/>
      <w:bookmarkStart w:id="2151" w:name="_Toc97037833"/>
      <w:bookmarkStart w:id="2152" w:name="_Toc133434839"/>
      <w:bookmarkStart w:id="2153" w:name="_Toc138694022"/>
      <w:bookmarkStart w:id="2154" w:name="_Toc148535797"/>
      <w:bookmarkStart w:id="2155" w:name="_Toc151749106"/>
      <w:r>
        <w:t>A.1</w:t>
      </w:r>
      <w:r>
        <w:tab/>
        <w:t>General</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2538771F" w14:textId="77777777" w:rsidR="00E9750A" w:rsidRDefault="00A16F12">
      <w:bookmarkStart w:id="2156"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 xml:space="preserve">The semantics and procedures, as well as conditions, </w:t>
      </w:r>
      <w:proofErr w:type="gramStart"/>
      <w:r>
        <w:t>e.g.</w:t>
      </w:r>
      <w:proofErr w:type="gramEnd"/>
      <w:r>
        <w:t xml:space="preserve"> for the applicability and allowed combinations of attributes or values, not expressed in the OpenAPI definitions but defined in other parts of the specification also apply.</w:t>
      </w:r>
    </w:p>
    <w:p w14:paraId="7412A211" w14:textId="77777777" w:rsidR="00E9750A" w:rsidRDefault="00A16F12">
      <w:bookmarkStart w:id="215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158" w:name="_Toc114134714"/>
      <w:bookmarkStart w:id="2159" w:name="_Toc120681653"/>
      <w:bookmarkStart w:id="2160" w:name="_Toc112937957"/>
      <w:bookmarkStart w:id="2161" w:name="_Toc100940044"/>
      <w:bookmarkStart w:id="2162" w:name="_Toc104546910"/>
      <w:bookmarkStart w:id="2163" w:name="_Toc97037834"/>
      <w:bookmarkStart w:id="2164" w:name="_Toc97034966"/>
      <w:bookmarkStart w:id="2165" w:name="_Toc94020432"/>
      <w:bookmarkStart w:id="2166" w:name="_Toc81242859"/>
      <w:bookmarkStart w:id="2167" w:name="_Toc89426645"/>
      <w:bookmarkStart w:id="2168" w:name="_Toc73042515"/>
      <w:bookmarkStart w:id="2169" w:name="_Toc72766496"/>
      <w:bookmarkStart w:id="2170" w:name="_Toc72767063"/>
      <w:bookmarkStart w:id="2171" w:name="_Toc133434840"/>
      <w:bookmarkStart w:id="2172" w:name="_Toc138694023"/>
      <w:bookmarkStart w:id="2173" w:name="_Toc148535798"/>
      <w:bookmarkStart w:id="2174" w:name="_Toc151749107"/>
      <w:bookmarkEnd w:id="2156"/>
      <w:bookmarkEnd w:id="2157"/>
      <w:r>
        <w:t>A.2</w:t>
      </w:r>
      <w:r>
        <w:tab/>
        <w:t>Nadrf_DataManagement API</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6B32057B" w:rsidR="00E9750A" w:rsidRDefault="00A16F12">
      <w:pPr>
        <w:pStyle w:val="PL"/>
        <w:rPr>
          <w:lang w:val="en-US" w:eastAsia="en-IN"/>
        </w:rPr>
      </w:pPr>
      <w:r>
        <w:rPr>
          <w:lang w:val="en-IN" w:eastAsia="en-IN"/>
        </w:rPr>
        <w:t xml:space="preserve">  version: 1.1.0-</w:t>
      </w:r>
      <w:r>
        <w:rPr>
          <w:lang w:val="en-US" w:eastAsia="en-IN"/>
        </w:rPr>
        <w:t>alpha.</w:t>
      </w:r>
      <w:r w:rsidR="00260729">
        <w:rPr>
          <w:lang w:val="en-US" w:eastAsia="en-IN"/>
        </w:rPr>
        <w:t>5</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790934B8" w:rsidR="00E9750A" w:rsidRDefault="00A16F12">
      <w:pPr>
        <w:pStyle w:val="PL"/>
        <w:rPr>
          <w:lang w:val="en-IN" w:eastAsia="en-IN"/>
        </w:rPr>
      </w:pPr>
      <w:r>
        <w:rPr>
          <w:lang w:val="en-IN" w:eastAsia="en-IN"/>
        </w:rPr>
        <w:t xml:space="preserve">  description: </w:t>
      </w:r>
      <w:r>
        <w:t>3GPP TS 29.575 V18.</w:t>
      </w:r>
      <w:r w:rsidR="00260729">
        <w:t>4</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request.body</w:t>
      </w:r>
      <w:proofErr w:type="gramEnd"/>
      <w:r>
        <w:rPr>
          <w:rFonts w:ascii="Courier New" w:hAnsi="Courier New"/>
          <w:sz w:val="16"/>
          <w:lang w:val="en-IN" w:eastAsia="en-IN"/>
        </w:rPr>
        <w:t>#/delNotifUri}':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pPr>
      <w:r>
        <w:t xml:space="preserve">      security:</w:t>
      </w:r>
    </w:p>
    <w:p w14:paraId="76ECA84F" w14:textId="77777777" w:rsidR="0098774F" w:rsidRDefault="0098774F" w:rsidP="0098774F">
      <w:pPr>
        <w:pStyle w:val="PL"/>
      </w:pPr>
      <w:r>
        <w:t xml:space="preserve">        - {}</w:t>
      </w:r>
    </w:p>
    <w:p w14:paraId="7001CD4A" w14:textId="77777777" w:rsidR="0098774F" w:rsidRDefault="0098774F" w:rsidP="0098774F">
      <w:pPr>
        <w:pStyle w:val="PL"/>
      </w:pPr>
      <w:r>
        <w:t xml:space="preserve">        - oAuth2ClientCredentials:</w:t>
      </w:r>
    </w:p>
    <w:p w14:paraId="102D93FC" w14:textId="77777777" w:rsidR="0098774F" w:rsidRDefault="0098774F" w:rsidP="0098774F">
      <w:pPr>
        <w:pStyle w:val="PL"/>
      </w:pPr>
      <w:r>
        <w:t xml:space="preserve">          - nnadrf-datamanagement</w:t>
      </w:r>
    </w:p>
    <w:p w14:paraId="3F92E704" w14:textId="77777777" w:rsidR="0098774F" w:rsidRDefault="0098774F" w:rsidP="0098774F">
      <w:pPr>
        <w:pStyle w:val="PL"/>
      </w:pPr>
      <w:r>
        <w:t xml:space="preserve">        - oAuth2ClientCredentials:</w:t>
      </w:r>
    </w:p>
    <w:p w14:paraId="01B54E56" w14:textId="77777777" w:rsidR="0098774F" w:rsidRDefault="0098774F" w:rsidP="0098774F">
      <w:pPr>
        <w:pStyle w:val="PL"/>
      </w:pPr>
      <w:r>
        <w:t xml:space="preserve">          - nnadrf-datamanagement</w:t>
      </w:r>
    </w:p>
    <w:p w14:paraId="238AF077" w14:textId="77777777" w:rsidR="0098774F" w:rsidRDefault="0098774F" w:rsidP="0098774F">
      <w:pPr>
        <w:pStyle w:val="PL"/>
      </w:pPr>
      <w:r>
        <w:t xml:space="preserve">          - nnadrf-</w:t>
      </w:r>
      <w:proofErr w:type="gramStart"/>
      <w:r>
        <w:t>datamanagement:storagerequest</w:t>
      </w:r>
      <w:proofErr w:type="gramEnd"/>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lastRenderedPageBreak/>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pPr>
      <w:r>
        <w:t xml:space="preserve">      security:</w:t>
      </w:r>
    </w:p>
    <w:p w14:paraId="4BBAD1E0" w14:textId="77777777" w:rsidR="0098774F" w:rsidRDefault="0098774F" w:rsidP="0098774F">
      <w:pPr>
        <w:pStyle w:val="PL"/>
      </w:pPr>
      <w:r>
        <w:t xml:space="preserve">        - {}</w:t>
      </w:r>
    </w:p>
    <w:p w14:paraId="59126BD8" w14:textId="77777777" w:rsidR="0098774F" w:rsidRDefault="0098774F" w:rsidP="0098774F">
      <w:pPr>
        <w:pStyle w:val="PL"/>
      </w:pPr>
      <w:r>
        <w:t xml:space="preserve">        - oAuth2ClientCredentials:</w:t>
      </w:r>
    </w:p>
    <w:p w14:paraId="32C025C5" w14:textId="77777777" w:rsidR="0098774F" w:rsidRDefault="0098774F" w:rsidP="0098774F">
      <w:pPr>
        <w:pStyle w:val="PL"/>
      </w:pPr>
      <w:r>
        <w:t xml:space="preserve">          - nnadrf-datamanagement</w:t>
      </w:r>
    </w:p>
    <w:p w14:paraId="1075CA6A" w14:textId="77777777" w:rsidR="0098774F" w:rsidRDefault="0098774F" w:rsidP="0098774F">
      <w:pPr>
        <w:pStyle w:val="PL"/>
      </w:pPr>
      <w:r>
        <w:t xml:space="preserve">        - oAuth2ClientCredentials:</w:t>
      </w:r>
    </w:p>
    <w:p w14:paraId="11E301CD" w14:textId="77777777" w:rsidR="0098774F" w:rsidRDefault="0098774F" w:rsidP="0098774F">
      <w:pPr>
        <w:pStyle w:val="PL"/>
      </w:pPr>
      <w:r>
        <w:t xml:space="preserve">          - nnadrf-datamanagement</w:t>
      </w:r>
    </w:p>
    <w:p w14:paraId="4CC8DF47" w14:textId="77777777" w:rsidR="0098774F" w:rsidRDefault="0098774F" w:rsidP="0098774F">
      <w:pPr>
        <w:pStyle w:val="PL"/>
      </w:pPr>
      <w:r>
        <w:t xml:space="preserve">          - nnadrf-</w:t>
      </w:r>
      <w:proofErr w:type="gramStart"/>
      <w:r>
        <w:t>datamanagement:storagerequest</w:t>
      </w:r>
      <w:proofErr w:type="gramEnd"/>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lastRenderedPageBreak/>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w:t>
      </w:r>
      <w:proofErr w:type="gramStart"/>
      <w:r>
        <w:rPr>
          <w:lang w:val="en-IN" w:eastAsia="en-IN"/>
        </w:rPr>
        <w:t>request.body</w:t>
      </w:r>
      <w:proofErr w:type="gramEnd"/>
      <w:r>
        <w:rPr>
          <w:lang w:val="en-IN" w:eastAsia="en-IN"/>
        </w:rPr>
        <w:t>#/notificationURI}':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w:t>
      </w:r>
      <w:proofErr w:type="gramStart"/>
      <w:r>
        <w:rPr>
          <w:lang w:val="en-IN" w:eastAsia="en-IN"/>
        </w:rPr>
        <w:t>data</w:t>
      </w:r>
      <w:proofErr w:type="gramEnd"/>
      <w:r>
        <w:rPr>
          <w:lang w:val="en-IN" w:eastAsia="en-IN"/>
        </w:rPr>
        <w:t>-retrieval-subscriptions/{subscriptionId}: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pPr>
      <w:r>
        <w:t xml:space="preserve">      security:</w:t>
      </w:r>
    </w:p>
    <w:p w14:paraId="03255597" w14:textId="77777777" w:rsidR="0098774F" w:rsidRDefault="0098774F" w:rsidP="0098774F">
      <w:pPr>
        <w:pStyle w:val="PL"/>
      </w:pPr>
      <w:r>
        <w:t xml:space="preserve">        - {}</w:t>
      </w:r>
    </w:p>
    <w:p w14:paraId="4A513D0C" w14:textId="77777777" w:rsidR="0098774F" w:rsidRDefault="0098774F" w:rsidP="0098774F">
      <w:pPr>
        <w:pStyle w:val="PL"/>
      </w:pPr>
      <w:r>
        <w:t xml:space="preserve">        - oAuth2ClientCredentials:</w:t>
      </w:r>
    </w:p>
    <w:p w14:paraId="299FE23C" w14:textId="77777777" w:rsidR="0098774F" w:rsidRDefault="0098774F" w:rsidP="0098774F">
      <w:pPr>
        <w:pStyle w:val="PL"/>
      </w:pPr>
      <w:r>
        <w:t xml:space="preserve">          - nnadrf-datamanagement</w:t>
      </w:r>
    </w:p>
    <w:p w14:paraId="75B6DF5A" w14:textId="77777777" w:rsidR="0098774F" w:rsidRDefault="0098774F" w:rsidP="0098774F">
      <w:pPr>
        <w:pStyle w:val="PL"/>
      </w:pPr>
      <w:r>
        <w:t xml:space="preserve">        - oAuth2ClientCredentials:</w:t>
      </w:r>
    </w:p>
    <w:p w14:paraId="03A36B72" w14:textId="77777777" w:rsidR="0098774F" w:rsidRDefault="0098774F" w:rsidP="0098774F">
      <w:pPr>
        <w:pStyle w:val="PL"/>
      </w:pPr>
      <w:r>
        <w:t xml:space="preserve">          - nnadrf-datamanagement</w:t>
      </w:r>
    </w:p>
    <w:p w14:paraId="2F5DAFAF" w14:textId="77777777" w:rsidR="0098774F" w:rsidRDefault="0098774F" w:rsidP="0098774F">
      <w:pPr>
        <w:pStyle w:val="PL"/>
      </w:pPr>
      <w:r>
        <w:t xml:space="preserve">          - nnadrf-</w:t>
      </w:r>
      <w:proofErr w:type="gramStart"/>
      <w:r>
        <w:t>datamanagement:storagerequest</w:t>
      </w:r>
      <w:proofErr w:type="gramEnd"/>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lastRenderedPageBreak/>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pPr>
      <w:r>
        <w:t xml:space="preserve">      security:</w:t>
      </w:r>
    </w:p>
    <w:p w14:paraId="2D245534" w14:textId="77777777" w:rsidR="0098774F" w:rsidRDefault="0098774F" w:rsidP="0098774F">
      <w:pPr>
        <w:pStyle w:val="PL"/>
      </w:pPr>
      <w:r>
        <w:t xml:space="preserve">        - {}</w:t>
      </w:r>
    </w:p>
    <w:p w14:paraId="65E57C36" w14:textId="77777777" w:rsidR="0098774F" w:rsidRDefault="0098774F" w:rsidP="0098774F">
      <w:pPr>
        <w:pStyle w:val="PL"/>
      </w:pPr>
      <w:r>
        <w:t xml:space="preserve">        - oAuth2ClientCredentials:</w:t>
      </w:r>
    </w:p>
    <w:p w14:paraId="2FDB1908" w14:textId="77777777" w:rsidR="0098774F" w:rsidRDefault="0098774F" w:rsidP="0098774F">
      <w:pPr>
        <w:pStyle w:val="PL"/>
      </w:pPr>
      <w:r>
        <w:t xml:space="preserve">          - nnadrf-datamanagement</w:t>
      </w:r>
    </w:p>
    <w:p w14:paraId="035C1396" w14:textId="77777777" w:rsidR="0098774F" w:rsidRDefault="0098774F" w:rsidP="0098774F">
      <w:pPr>
        <w:pStyle w:val="PL"/>
      </w:pPr>
      <w:r>
        <w:t xml:space="preserve">        - oAuth2ClientCredentials:</w:t>
      </w:r>
    </w:p>
    <w:p w14:paraId="7E68267F" w14:textId="77777777" w:rsidR="0098774F" w:rsidRDefault="0098774F" w:rsidP="0098774F">
      <w:pPr>
        <w:pStyle w:val="PL"/>
      </w:pPr>
      <w:r>
        <w:t xml:space="preserve">          - nnadrf-datamanagement</w:t>
      </w:r>
    </w:p>
    <w:p w14:paraId="7C99E180" w14:textId="77777777" w:rsidR="0098774F" w:rsidRDefault="0098774F" w:rsidP="0098774F">
      <w:pPr>
        <w:pStyle w:val="PL"/>
      </w:pPr>
      <w:r>
        <w:t xml:space="preserve">          - nnadrf-</w:t>
      </w:r>
      <w:proofErr w:type="gramStart"/>
      <w:r>
        <w:t>datamanagement:storagerequest</w:t>
      </w:r>
      <w:proofErr w:type="gramEnd"/>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gramStart"/>
      <w:r>
        <w:rPr>
          <w:rFonts w:ascii="Courier New" w:hAnsi="Courier New"/>
          <w:sz w:val="16"/>
          <w:lang w:val="en-IN" w:eastAsia="en-IN"/>
        </w:rPr>
        <w:t>request.body</w:t>
      </w:r>
      <w:proofErr w:type="gramEnd"/>
      <w:r>
        <w:rPr>
          <w:rFonts w:ascii="Courier New" w:hAnsi="Courier New"/>
          <w:sz w:val="16"/>
          <w:lang w:val="en-IN" w:eastAsia="en-IN"/>
        </w:rPr>
        <w:t>#/delNotifUri}':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w:t>
      </w:r>
      <w:proofErr w:type="gramStart"/>
      <w:r>
        <w:rPr>
          <w:lang w:val="en-IN" w:eastAsia="en-IN"/>
        </w:rPr>
        <w:t>request</w:t>
      </w:r>
      <w:proofErr w:type="gramEnd"/>
      <w:r>
        <w:rPr>
          <w:lang w:val="en-IN" w:eastAsia="en-IN"/>
        </w:rPr>
        <w: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pPr>
      <w:r>
        <w:t xml:space="preserve">      security:</w:t>
      </w:r>
    </w:p>
    <w:p w14:paraId="12667729" w14:textId="77777777" w:rsidR="0098774F" w:rsidRDefault="0098774F" w:rsidP="0098774F">
      <w:pPr>
        <w:pStyle w:val="PL"/>
      </w:pPr>
      <w:r>
        <w:t xml:space="preserve">        - {}</w:t>
      </w:r>
    </w:p>
    <w:p w14:paraId="7FF61CF5" w14:textId="77777777" w:rsidR="0098774F" w:rsidRDefault="0098774F" w:rsidP="0098774F">
      <w:pPr>
        <w:pStyle w:val="PL"/>
      </w:pPr>
      <w:r>
        <w:t xml:space="preserve">        - oAuth2ClientCredentials:</w:t>
      </w:r>
    </w:p>
    <w:p w14:paraId="1FC1E4A2" w14:textId="77777777" w:rsidR="0098774F" w:rsidRDefault="0098774F" w:rsidP="0098774F">
      <w:pPr>
        <w:pStyle w:val="PL"/>
      </w:pPr>
      <w:r>
        <w:t xml:space="preserve">          - nnadrf-datamanagement</w:t>
      </w:r>
    </w:p>
    <w:p w14:paraId="6C6CD79E" w14:textId="77777777" w:rsidR="0098774F" w:rsidRDefault="0098774F" w:rsidP="0098774F">
      <w:pPr>
        <w:pStyle w:val="PL"/>
      </w:pPr>
      <w:r>
        <w:t xml:space="preserve">        - oAuth2ClientCredentials:</w:t>
      </w:r>
    </w:p>
    <w:p w14:paraId="2698AE27" w14:textId="77777777" w:rsidR="0098774F" w:rsidRDefault="0098774F" w:rsidP="0098774F">
      <w:pPr>
        <w:pStyle w:val="PL"/>
      </w:pPr>
      <w:r>
        <w:t xml:space="preserve">          - nnadrf-datamanagement</w:t>
      </w:r>
    </w:p>
    <w:p w14:paraId="4A5DDB6B" w14:textId="77777777" w:rsidR="0098774F" w:rsidRDefault="0098774F" w:rsidP="0098774F">
      <w:pPr>
        <w:pStyle w:val="PL"/>
      </w:pPr>
      <w:r>
        <w:t xml:space="preserve">          - nnadrf-</w:t>
      </w:r>
      <w:proofErr w:type="gramStart"/>
      <w:r>
        <w:t>datamanagement:storagerequest</w:t>
      </w:r>
      <w:proofErr w:type="gramEnd"/>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lastRenderedPageBreak/>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w:t>
      </w:r>
      <w:proofErr w:type="gramStart"/>
      <w:r>
        <w:rPr>
          <w:lang w:val="en-IN" w:eastAsia="en-IN"/>
        </w:rPr>
        <w:t>remove</w:t>
      </w:r>
      <w:proofErr w:type="gramEnd"/>
      <w:r>
        <w:rPr>
          <w:lang w:val="en-IN" w:eastAsia="en-IN"/>
        </w:rPr>
        <w:t>-stored-data-analytics: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pPr>
      <w:r>
        <w:t xml:space="preserve">      security:</w:t>
      </w:r>
    </w:p>
    <w:p w14:paraId="271A110B" w14:textId="77777777" w:rsidR="0098774F" w:rsidRDefault="0098774F" w:rsidP="0098774F">
      <w:pPr>
        <w:pStyle w:val="PL"/>
      </w:pPr>
      <w:r>
        <w:t xml:space="preserve">        - {}</w:t>
      </w:r>
    </w:p>
    <w:p w14:paraId="2E0C8CFE" w14:textId="77777777" w:rsidR="0098774F" w:rsidRDefault="0098774F" w:rsidP="0098774F">
      <w:pPr>
        <w:pStyle w:val="PL"/>
      </w:pPr>
      <w:r>
        <w:t xml:space="preserve">        - oAuth2ClientCredentials:</w:t>
      </w:r>
    </w:p>
    <w:p w14:paraId="3289B661" w14:textId="77777777" w:rsidR="0098774F" w:rsidRDefault="0098774F" w:rsidP="0098774F">
      <w:pPr>
        <w:pStyle w:val="PL"/>
      </w:pPr>
      <w:r>
        <w:t xml:space="preserve">          - nnadrf-datamanagement</w:t>
      </w:r>
    </w:p>
    <w:p w14:paraId="6826735D" w14:textId="77777777" w:rsidR="0098774F" w:rsidRDefault="0098774F" w:rsidP="0098774F">
      <w:pPr>
        <w:pStyle w:val="PL"/>
      </w:pPr>
      <w:r>
        <w:t xml:space="preserve">        - oAuth2ClientCredentials:</w:t>
      </w:r>
    </w:p>
    <w:p w14:paraId="2624A59B" w14:textId="77777777" w:rsidR="0098774F" w:rsidRDefault="0098774F" w:rsidP="0098774F">
      <w:pPr>
        <w:pStyle w:val="PL"/>
      </w:pPr>
      <w:r>
        <w:t xml:space="preserve">          - nnadrf-datamanagement</w:t>
      </w:r>
    </w:p>
    <w:p w14:paraId="66F1F795" w14:textId="77777777" w:rsidR="0098774F" w:rsidRDefault="0098774F" w:rsidP="0098774F">
      <w:pPr>
        <w:pStyle w:val="PL"/>
      </w:pPr>
      <w:r>
        <w:t xml:space="preserve">          - nnadrf-</w:t>
      </w:r>
      <w:proofErr w:type="gramStart"/>
      <w:r>
        <w:t>datamanagement:storagerequest</w:t>
      </w:r>
      <w:proofErr w:type="gramEnd"/>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17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lastRenderedPageBreak/>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lastRenderedPageBreak/>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w:t>
      </w:r>
      <w:proofErr w:type="gramStart"/>
      <w:r>
        <w:rPr>
          <w:rFonts w:ascii="Courier New" w:hAnsi="Courier New"/>
          <w:sz w:val="16"/>
          <w:lang w:val="en-IN" w:eastAsia="en-IN"/>
        </w:rPr>
        <w:t>EE.yaml</w:t>
      </w:r>
      <w:proofErr w:type="gramEnd"/>
      <w:r>
        <w:rPr>
          <w:rFonts w:ascii="Courier New" w:hAnsi="Courier New"/>
          <w:sz w:val="16"/>
          <w:lang w:val="en-IN" w:eastAsia="en-IN"/>
        </w:rPr>
        <w:t>#/components/schemas/EeSubscription'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lastRenderedPageBreak/>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w:t>
      </w:r>
      <w:proofErr w:type="gramStart"/>
      <w:r>
        <w:rPr>
          <w:lang w:val="en-IN" w:eastAsia="en-IN"/>
        </w:rPr>
        <w:t>EE.yaml</w:t>
      </w:r>
      <w:proofErr w:type="gramEnd"/>
      <w:r>
        <w:rPr>
          <w:lang w:val="en-IN" w:eastAsia="en-IN"/>
        </w:rPr>
        <w:t>#/components/schemas/MonitoringReport'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176" w:name="_Toc148535799"/>
      <w:bookmarkStart w:id="2177" w:name="_Toc151749108"/>
      <w:r>
        <w:t>A.3</w:t>
      </w:r>
      <w:r>
        <w:tab/>
      </w:r>
      <w:bookmarkStart w:id="2178" w:name="_Hlk141197165"/>
      <w:r>
        <w:t>Nadrf_MLModelManagement</w:t>
      </w:r>
      <w:bookmarkEnd w:id="2178"/>
      <w:r>
        <w:t xml:space="preserve"> API</w:t>
      </w:r>
      <w:bookmarkEnd w:id="2176"/>
      <w:bookmarkEnd w:id="2177"/>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095D494F" w:rsidR="00356552" w:rsidRDefault="00356552" w:rsidP="00356552">
      <w:pPr>
        <w:pStyle w:val="PL"/>
      </w:pPr>
      <w:r>
        <w:t xml:space="preserve">  version: 1.0.0-alpha.</w:t>
      </w:r>
      <w:r w:rsidR="00D84727">
        <w:t>3</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AD2061B" w:rsidR="00356552" w:rsidRDefault="00356552" w:rsidP="00356552">
      <w:pPr>
        <w:pStyle w:val="PL"/>
      </w:pPr>
      <w:r>
        <w:t xml:space="preserve">    © </w:t>
      </w:r>
      <w:r w:rsidR="00D84727">
        <w:t>202</w:t>
      </w:r>
      <w:r w:rsidR="00D84727">
        <w:t>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464132AB" w:rsidR="00356552" w:rsidRDefault="00356552" w:rsidP="00356552">
      <w:pPr>
        <w:pStyle w:val="PL"/>
      </w:pPr>
      <w:r>
        <w:t xml:space="preserve">  description: 3GPP TS 29.575 V18.</w:t>
      </w:r>
      <w:r w:rsidR="00D84727">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w:t>
      </w:r>
      <w:proofErr w:type="gramStart"/>
      <w:r>
        <w:t>mlmodel</w:t>
      </w:r>
      <w:proofErr w:type="gramEnd"/>
      <w:r>
        <w:t>-store-records: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lastRenderedPageBreak/>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1841DC1B" w14:textId="77777777" w:rsidR="002D2B2F" w:rsidRDefault="002D2B2F" w:rsidP="002D2B2F">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lastRenderedPageBreak/>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w:t>
      </w:r>
      <w:proofErr w:type="gramStart"/>
      <w:r>
        <w:t>mlmodel</w:t>
      </w:r>
      <w:proofErr w:type="gramEnd"/>
      <w:r>
        <w:t>-store-records/{storeTransId}: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0224C107" w14:textId="77777777" w:rsidR="00356552" w:rsidRDefault="00356552" w:rsidP="00356552">
      <w:pPr>
        <w:pStyle w:val="PL"/>
      </w:pPr>
      <w:r>
        <w:t xml:space="preserve">  /</w:t>
      </w:r>
      <w:proofErr w:type="gramStart"/>
      <w:r>
        <w:t>remove</w:t>
      </w:r>
      <w:proofErr w:type="gramEnd"/>
      <w:r>
        <w:t>-stored-mlmodel: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4727C6F2"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5C0801C9"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lastRenderedPageBreak/>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179" w:name="_Hlk144890286"/>
      <w:r>
        <w:t>StoreResult</w:t>
      </w:r>
      <w:bookmarkEnd w:id="2179"/>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191F40B3" w:rsidR="00715BF6" w:rsidRPr="00715BF6" w:rsidRDefault="00A16F12" w:rsidP="00C42549">
      <w:pPr>
        <w:pStyle w:val="8"/>
      </w:pPr>
      <w:r>
        <w:br w:type="page"/>
      </w:r>
      <w:bookmarkStart w:id="2180" w:name="_Toc112937958"/>
      <w:bookmarkStart w:id="2181" w:name="_Toc104546911"/>
      <w:bookmarkStart w:id="2182" w:name="_Toc100940045"/>
      <w:bookmarkStart w:id="2183" w:name="_Toc97037835"/>
      <w:bookmarkStart w:id="2184" w:name="_Toc94020433"/>
      <w:bookmarkStart w:id="2185" w:name="_Toc97034967"/>
      <w:bookmarkStart w:id="2186" w:name="_Toc89426646"/>
      <w:bookmarkStart w:id="2187" w:name="_Toc81242860"/>
      <w:bookmarkStart w:id="2188" w:name="_Toc2086459"/>
      <w:bookmarkStart w:id="2189" w:name="_Toc72767064"/>
      <w:bookmarkStart w:id="2190" w:name="_Toc73042516"/>
      <w:bookmarkStart w:id="2191" w:name="_Toc72766497"/>
      <w:bookmarkStart w:id="2192" w:name="_Toc114134715"/>
      <w:bookmarkStart w:id="2193" w:name="_Toc120681654"/>
      <w:bookmarkStart w:id="2194" w:name="_Toc133434841"/>
      <w:bookmarkStart w:id="2195" w:name="_Toc138694024"/>
      <w:bookmarkStart w:id="2196" w:name="_Toc148535800"/>
      <w:bookmarkStart w:id="2197" w:name="_Toc151749109"/>
      <w:bookmarkEnd w:id="2175"/>
      <w:r>
        <w:lastRenderedPageBreak/>
        <w:t>Annex B (informative):</w:t>
      </w:r>
      <w:r>
        <w:br/>
        <w:t>Change history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1042"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15"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419"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416"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725"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702"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15" w:type="dxa"/>
            <w:shd w:val="solid" w:color="FFFFFF" w:fill="auto"/>
          </w:tcPr>
          <w:p w14:paraId="3A218337" w14:textId="2A5AFD96" w:rsidR="002C3934" w:rsidRPr="00481D2D" w:rsidRDefault="002C3934" w:rsidP="00715BF6">
            <w:pPr>
              <w:pStyle w:val="TAL"/>
              <w:keepNext w:val="0"/>
              <w:keepLines w:val="0"/>
              <w:rPr>
                <w:sz w:val="16"/>
                <w:szCs w:val="16"/>
              </w:rPr>
            </w:pPr>
          </w:p>
        </w:tc>
        <w:tc>
          <w:tcPr>
            <w:tcW w:w="419" w:type="dxa"/>
            <w:shd w:val="solid" w:color="FFFFFF" w:fill="auto"/>
          </w:tcPr>
          <w:p w14:paraId="32B3B7D9" w14:textId="7FBF268D" w:rsidR="002C3934" w:rsidRPr="00481D2D" w:rsidRDefault="002C3934" w:rsidP="00715BF6">
            <w:pPr>
              <w:pStyle w:val="TAR"/>
              <w:keepNext w:val="0"/>
              <w:keepLines w:val="0"/>
              <w:rPr>
                <w:sz w:val="16"/>
                <w:szCs w:val="16"/>
              </w:rPr>
            </w:pPr>
          </w:p>
        </w:tc>
        <w:tc>
          <w:tcPr>
            <w:tcW w:w="416"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725"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15" w:type="dxa"/>
            <w:shd w:val="solid" w:color="FFFFFF" w:fill="auto"/>
          </w:tcPr>
          <w:p w14:paraId="33C41A8B" w14:textId="0623F401" w:rsidR="002C3934" w:rsidRPr="00481D2D" w:rsidRDefault="002C3934" w:rsidP="00715BF6">
            <w:pPr>
              <w:pStyle w:val="TAL"/>
              <w:keepNext w:val="0"/>
              <w:keepLines w:val="0"/>
              <w:rPr>
                <w:sz w:val="16"/>
                <w:szCs w:val="16"/>
              </w:rPr>
            </w:pPr>
          </w:p>
        </w:tc>
        <w:tc>
          <w:tcPr>
            <w:tcW w:w="419" w:type="dxa"/>
            <w:shd w:val="solid" w:color="FFFFFF" w:fill="auto"/>
          </w:tcPr>
          <w:p w14:paraId="053B177F" w14:textId="2C54834F" w:rsidR="002C3934" w:rsidRPr="00481D2D" w:rsidRDefault="002C3934" w:rsidP="00715BF6">
            <w:pPr>
              <w:pStyle w:val="TAR"/>
              <w:keepNext w:val="0"/>
              <w:keepLines w:val="0"/>
              <w:rPr>
                <w:sz w:val="16"/>
                <w:szCs w:val="16"/>
              </w:rPr>
            </w:pPr>
          </w:p>
        </w:tc>
        <w:tc>
          <w:tcPr>
            <w:tcW w:w="416"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725"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715BF6">
            <w:pPr>
              <w:pStyle w:val="TAL"/>
              <w:keepNext w:val="0"/>
              <w:keepLines w:val="0"/>
              <w:rPr>
                <w:sz w:val="16"/>
                <w:szCs w:val="16"/>
              </w:rPr>
            </w:pPr>
          </w:p>
        </w:tc>
        <w:tc>
          <w:tcPr>
            <w:tcW w:w="419" w:type="dxa"/>
            <w:shd w:val="solid" w:color="FFFFFF" w:fill="auto"/>
          </w:tcPr>
          <w:p w14:paraId="1A11EE92" w14:textId="77777777" w:rsidR="002C3934" w:rsidRPr="00481D2D" w:rsidRDefault="002C3934" w:rsidP="00715BF6">
            <w:pPr>
              <w:pStyle w:val="TAR"/>
              <w:keepNext w:val="0"/>
              <w:keepLines w:val="0"/>
              <w:rPr>
                <w:sz w:val="16"/>
                <w:szCs w:val="16"/>
              </w:rPr>
            </w:pPr>
          </w:p>
        </w:tc>
        <w:tc>
          <w:tcPr>
            <w:tcW w:w="416"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725"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715BF6">
            <w:pPr>
              <w:pStyle w:val="TAL"/>
              <w:keepNext w:val="0"/>
              <w:keepLines w:val="0"/>
              <w:rPr>
                <w:sz w:val="16"/>
                <w:szCs w:val="16"/>
              </w:rPr>
            </w:pPr>
          </w:p>
        </w:tc>
        <w:tc>
          <w:tcPr>
            <w:tcW w:w="419" w:type="dxa"/>
            <w:shd w:val="solid" w:color="FFFFFF" w:fill="auto"/>
          </w:tcPr>
          <w:p w14:paraId="19909626" w14:textId="77777777" w:rsidR="002C3934" w:rsidRPr="00481D2D" w:rsidRDefault="002C3934" w:rsidP="00715BF6">
            <w:pPr>
              <w:pStyle w:val="TAR"/>
              <w:keepNext w:val="0"/>
              <w:keepLines w:val="0"/>
              <w:rPr>
                <w:sz w:val="16"/>
                <w:szCs w:val="16"/>
              </w:rPr>
            </w:pPr>
          </w:p>
        </w:tc>
        <w:tc>
          <w:tcPr>
            <w:tcW w:w="416"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725"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715BF6">
            <w:pPr>
              <w:pStyle w:val="TAL"/>
              <w:keepNext w:val="0"/>
              <w:keepLines w:val="0"/>
              <w:rPr>
                <w:sz w:val="16"/>
                <w:szCs w:val="16"/>
              </w:rPr>
            </w:pPr>
          </w:p>
        </w:tc>
        <w:tc>
          <w:tcPr>
            <w:tcW w:w="419" w:type="dxa"/>
            <w:shd w:val="solid" w:color="FFFFFF" w:fill="auto"/>
          </w:tcPr>
          <w:p w14:paraId="7C22E9F4" w14:textId="428E7F4F" w:rsidR="002C3934" w:rsidRPr="00481D2D" w:rsidRDefault="002C3934" w:rsidP="00715BF6">
            <w:pPr>
              <w:pStyle w:val="TAR"/>
              <w:keepNext w:val="0"/>
              <w:keepLines w:val="0"/>
              <w:rPr>
                <w:sz w:val="16"/>
                <w:szCs w:val="16"/>
              </w:rPr>
            </w:pPr>
          </w:p>
        </w:tc>
        <w:tc>
          <w:tcPr>
            <w:tcW w:w="416"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725"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715BF6">
            <w:pPr>
              <w:pStyle w:val="TAL"/>
              <w:keepNext w:val="0"/>
              <w:keepLines w:val="0"/>
              <w:rPr>
                <w:sz w:val="16"/>
                <w:szCs w:val="16"/>
              </w:rPr>
            </w:pPr>
          </w:p>
        </w:tc>
        <w:tc>
          <w:tcPr>
            <w:tcW w:w="419" w:type="dxa"/>
            <w:shd w:val="solid" w:color="FFFFFF" w:fill="auto"/>
          </w:tcPr>
          <w:p w14:paraId="5C4EB8CA" w14:textId="77777777" w:rsidR="002C3934" w:rsidRPr="00481D2D" w:rsidRDefault="002C3934" w:rsidP="00715BF6">
            <w:pPr>
              <w:pStyle w:val="TAR"/>
              <w:keepNext w:val="0"/>
              <w:keepLines w:val="0"/>
              <w:rPr>
                <w:sz w:val="16"/>
                <w:szCs w:val="16"/>
              </w:rPr>
            </w:pPr>
          </w:p>
        </w:tc>
        <w:tc>
          <w:tcPr>
            <w:tcW w:w="416"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725"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1042"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15" w:type="dxa"/>
            <w:shd w:val="solid" w:color="FFFFFF" w:fill="auto"/>
          </w:tcPr>
          <w:p w14:paraId="71B1E99F" w14:textId="7B073FBC" w:rsidR="002C3934" w:rsidRPr="00481D2D" w:rsidRDefault="002C3934" w:rsidP="00715BF6">
            <w:pPr>
              <w:pStyle w:val="TAL"/>
              <w:keepNext w:val="0"/>
              <w:keepLines w:val="0"/>
              <w:rPr>
                <w:sz w:val="16"/>
                <w:szCs w:val="16"/>
              </w:rPr>
            </w:pPr>
          </w:p>
        </w:tc>
        <w:tc>
          <w:tcPr>
            <w:tcW w:w="419" w:type="dxa"/>
            <w:shd w:val="solid" w:color="FFFFFF" w:fill="auto"/>
          </w:tcPr>
          <w:p w14:paraId="515C6BC7" w14:textId="77777777" w:rsidR="002C3934" w:rsidRPr="00481D2D" w:rsidRDefault="002C3934" w:rsidP="00715BF6">
            <w:pPr>
              <w:pStyle w:val="TAR"/>
              <w:keepNext w:val="0"/>
              <w:keepLines w:val="0"/>
              <w:rPr>
                <w:sz w:val="16"/>
                <w:szCs w:val="16"/>
              </w:rPr>
            </w:pPr>
          </w:p>
        </w:tc>
        <w:tc>
          <w:tcPr>
            <w:tcW w:w="416"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725"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1042"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15" w:type="dxa"/>
            <w:shd w:val="solid" w:color="FFFFFF" w:fill="auto"/>
          </w:tcPr>
          <w:p w14:paraId="7AA91412" w14:textId="77777777" w:rsidR="002C3934" w:rsidRPr="00481D2D" w:rsidRDefault="002C3934" w:rsidP="00715BF6">
            <w:pPr>
              <w:pStyle w:val="TAL"/>
              <w:keepNext w:val="0"/>
              <w:keepLines w:val="0"/>
              <w:rPr>
                <w:sz w:val="16"/>
                <w:szCs w:val="16"/>
              </w:rPr>
            </w:pPr>
          </w:p>
        </w:tc>
        <w:tc>
          <w:tcPr>
            <w:tcW w:w="419" w:type="dxa"/>
            <w:shd w:val="solid" w:color="FFFFFF" w:fill="auto"/>
          </w:tcPr>
          <w:p w14:paraId="4373E80E" w14:textId="77777777" w:rsidR="002C3934" w:rsidRPr="00481D2D" w:rsidRDefault="002C3934" w:rsidP="00715BF6">
            <w:pPr>
              <w:pStyle w:val="TAR"/>
              <w:keepNext w:val="0"/>
              <w:keepLines w:val="0"/>
              <w:rPr>
                <w:sz w:val="16"/>
                <w:szCs w:val="16"/>
              </w:rPr>
            </w:pPr>
          </w:p>
        </w:tc>
        <w:tc>
          <w:tcPr>
            <w:tcW w:w="416"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725"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702"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15"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15"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416"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15"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15"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416"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15"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15"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416"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15"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416"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15"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416"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15"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1042"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15"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416"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416"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15"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416"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15"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15"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15"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416"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15"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416"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15"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15"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416"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416"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F61CD2" w:rsidRPr="00481D2D" w14:paraId="11617CAA" w14:textId="77777777" w:rsidTr="00AD6061">
        <w:tc>
          <w:tcPr>
            <w:tcW w:w="769"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15"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419"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702"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63FD8FF1" w14:textId="77777777" w:rsidTr="00AD6061">
        <w:tc>
          <w:tcPr>
            <w:tcW w:w="769"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419"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416"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702"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38B3038F" w14:textId="77777777" w:rsidTr="00AD6061">
        <w:tc>
          <w:tcPr>
            <w:tcW w:w="769"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419"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702"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1C43AA5F" w14:textId="77777777" w:rsidTr="00AD6061">
        <w:tc>
          <w:tcPr>
            <w:tcW w:w="769"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419"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702"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E6C098A" w14:textId="77777777" w:rsidTr="00AD6061">
        <w:tc>
          <w:tcPr>
            <w:tcW w:w="769"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15"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419"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416"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702"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5240D1DF" w14:textId="77777777" w:rsidTr="00AD6061">
        <w:tc>
          <w:tcPr>
            <w:tcW w:w="769"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15"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419"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725"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702"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2DE99660" w14:textId="77777777" w:rsidTr="00AD6061">
        <w:tc>
          <w:tcPr>
            <w:tcW w:w="769"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15"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419"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416"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725"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2"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F61CD2" w:rsidRPr="00481D2D" w14:paraId="46293650" w14:textId="77777777" w:rsidTr="00AD6061">
        <w:tc>
          <w:tcPr>
            <w:tcW w:w="769"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1042"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15"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419"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416"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725"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702"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8947B7" w:rsidRPr="00C07B96" w14:paraId="6298F816"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123CC758"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799C072F"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3786079D"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8947B7" w:rsidRPr="00C07B96" w14:paraId="2273D861" w14:textId="77777777" w:rsidTr="00C07B96">
        <w:tc>
          <w:tcPr>
            <w:tcW w:w="769"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7F14C3" w:rsidRPr="00DC00BF" w14:paraId="10860B8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28F924D0"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086D268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0C4689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DB26883" w14:textId="1A689B4F" w:rsidR="007F14C3" w:rsidRPr="00DC00BF" w:rsidRDefault="007F14C3" w:rsidP="007F14C3">
            <w:pPr>
              <w:pStyle w:val="TAR"/>
              <w:rPr>
                <w:rFonts w:cs="Arial"/>
                <w:color w:val="000000"/>
                <w:sz w:val="16"/>
                <w:szCs w:val="16"/>
              </w:rPr>
            </w:pPr>
            <w:r>
              <w:rPr>
                <w:rFonts w:cs="Arial"/>
                <w:sz w:val="16"/>
                <w:szCs w:val="16"/>
              </w:rPr>
              <w:t xml:space="preserve">　</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390160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16AA20E2"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8C7D87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7F14C3" w:rsidRPr="00DC00BF" w14:paraId="4D5A3C9A"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5541E28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7F14C3" w:rsidRPr="00DC00BF" w14:paraId="35A3AB3D"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6C34CC" w:rsidRPr="00DC00BF" w14:paraId="657B7D25"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7BA2333A" w14:textId="35E47A50" w:rsidR="006C34CC" w:rsidRDefault="006C34CC" w:rsidP="007F14C3">
            <w:pPr>
              <w:pStyle w:val="TAC"/>
              <w:rPr>
                <w:rFonts w:cs="Arial"/>
                <w:sz w:val="16"/>
                <w:szCs w:val="16"/>
                <w:lang w:eastAsia="zh-CN"/>
              </w:rPr>
            </w:pPr>
            <w:r>
              <w:rPr>
                <w:rFonts w:cs="Arial" w:hint="eastAsia"/>
                <w:sz w:val="16"/>
                <w:szCs w:val="16"/>
                <w:lang w:eastAsia="zh-CN"/>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58E8164E" w:rsidR="006C34CC" w:rsidRPr="006C34CC" w:rsidRDefault="006C34CC" w:rsidP="007F14C3">
            <w:pPr>
              <w:pStyle w:val="TAC"/>
              <w:rPr>
                <w:rFonts w:cs="Arial"/>
                <w:sz w:val="16"/>
                <w:szCs w:val="16"/>
                <w:lang w:val="en-US"/>
              </w:rPr>
            </w:pPr>
            <w:r>
              <w:rPr>
                <w:rFonts w:cs="Arial" w:hint="eastAsia"/>
                <w:sz w:val="16"/>
                <w:szCs w:val="16"/>
                <w:lang w:eastAsia="zh-CN"/>
              </w:rPr>
              <w:t>CT3#133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884CF83" w14:textId="58372DE8" w:rsidR="006C34CC" w:rsidRDefault="006C34CC" w:rsidP="007F14C3">
            <w:pPr>
              <w:pStyle w:val="TAC"/>
              <w:rPr>
                <w:rFonts w:cs="Arial"/>
                <w:sz w:val="16"/>
                <w:szCs w:val="16"/>
              </w:rPr>
            </w:pPr>
            <w:r>
              <w:rPr>
                <w:rFonts w:cs="Arial"/>
                <w:sz w:val="16"/>
                <w:szCs w:val="16"/>
              </w:rPr>
              <w:t>C3-241375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6C34CC" w:rsidRPr="006C34CC" w:rsidRDefault="006C34CC" w:rsidP="007F14C3">
            <w:pPr>
              <w:pStyle w:val="TAL"/>
              <w:rPr>
                <w:rFonts w:cs="Arial"/>
                <w:sz w:val="16"/>
                <w:szCs w:val="16"/>
                <w:lang w:val="en-US" w:eastAsia="zh-CN"/>
              </w:rPr>
            </w:pPr>
            <w:r>
              <w:rPr>
                <w:rFonts w:cs="Arial"/>
                <w:sz w:val="16"/>
                <w:szCs w:val="16"/>
                <w:lang w:val="en-US" w:eastAsia="zh-CN"/>
              </w:rPr>
              <w:t>0074</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6C34CC" w:rsidRDefault="006C34CC"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6C34CC" w:rsidRPr="006C34CC" w:rsidRDefault="006C34CC" w:rsidP="007F14C3">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6C34CC" w:rsidRDefault="006C34CC" w:rsidP="007F14C3">
            <w:pPr>
              <w:pStyle w:val="TAL"/>
              <w:rPr>
                <w:sz w:val="16"/>
                <w:szCs w:val="16"/>
                <w:lang w:eastAsia="zh-CN"/>
              </w:rPr>
            </w:pPr>
            <w:r w:rsidRPr="006C34CC">
              <w:rPr>
                <w:sz w:val="16"/>
                <w:szCs w:val="16"/>
                <w:lang w:eastAsia="zh-CN"/>
              </w:rPr>
              <w:t>Clarification for user consent for retrieving data stored in the ADRF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6C34CC" w:rsidRPr="006C34CC" w:rsidRDefault="006C34CC" w:rsidP="007F14C3">
            <w:pPr>
              <w:pStyle w:val="TAC"/>
              <w:rPr>
                <w:sz w:val="16"/>
                <w:szCs w:val="16"/>
                <w:lang w:val="en-US" w:eastAsia="zh-CN"/>
              </w:rPr>
            </w:pPr>
            <w:r>
              <w:rPr>
                <w:sz w:val="16"/>
                <w:szCs w:val="16"/>
                <w:lang w:val="en-US" w:eastAsia="zh-CN"/>
              </w:rPr>
              <w:t>18.5.0</w:t>
            </w:r>
          </w:p>
        </w:tc>
      </w:tr>
      <w:tr w:rsidR="006C34CC" w:rsidRPr="00DC00BF" w14:paraId="29FFFDE3"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4D96300D" w14:textId="30AF7045" w:rsidR="006C34CC" w:rsidRPr="006C34CC" w:rsidRDefault="006C34CC" w:rsidP="007F14C3">
            <w:pPr>
              <w:pStyle w:val="TAC"/>
              <w:rPr>
                <w:rFonts w:cs="Arial"/>
                <w:sz w:val="16"/>
                <w:szCs w:val="16"/>
                <w:lang w:val="en-US" w:eastAsia="zh-CN"/>
              </w:rPr>
            </w:pPr>
            <w:r>
              <w:rPr>
                <w:rFonts w:cs="Arial" w:hint="eastAsia"/>
                <w:sz w:val="16"/>
                <w:szCs w:val="16"/>
                <w:lang w:eastAsia="zh-CN"/>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17AD9FF7" w:rsidR="006C34CC" w:rsidRPr="006C34CC" w:rsidRDefault="006C34CC" w:rsidP="007F14C3">
            <w:pPr>
              <w:pStyle w:val="TAC"/>
              <w:rPr>
                <w:rFonts w:cs="Arial"/>
                <w:sz w:val="16"/>
                <w:szCs w:val="16"/>
                <w:lang w:val="en-US" w:eastAsia="zh-CN"/>
              </w:rPr>
            </w:pPr>
            <w:r>
              <w:rPr>
                <w:rFonts w:cs="Arial"/>
                <w:sz w:val="16"/>
                <w:szCs w:val="16"/>
                <w:lang w:val="en-US" w:eastAsia="zh-CN"/>
              </w:rPr>
              <w:t>CT3#133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18A4AEE" w14:textId="4C6EBE5C" w:rsidR="006C34CC" w:rsidRDefault="006C34CC" w:rsidP="007F14C3">
            <w:pPr>
              <w:pStyle w:val="TAC"/>
              <w:rPr>
                <w:rFonts w:cs="Arial"/>
                <w:sz w:val="16"/>
                <w:szCs w:val="16"/>
              </w:rPr>
            </w:pPr>
            <w:r>
              <w:rPr>
                <w:rFonts w:cs="Arial"/>
                <w:sz w:val="16"/>
                <w:szCs w:val="16"/>
              </w:rPr>
              <w:t>C3-241407</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6C34CC" w:rsidRDefault="006C34CC" w:rsidP="007F14C3">
            <w:pPr>
              <w:pStyle w:val="TAL"/>
              <w:rPr>
                <w:rFonts w:cs="Arial"/>
                <w:sz w:val="16"/>
                <w:szCs w:val="16"/>
                <w:lang w:val="en-US" w:eastAsia="zh-CN"/>
              </w:rPr>
            </w:pPr>
            <w:r>
              <w:rPr>
                <w:rFonts w:cs="Arial"/>
                <w:sz w:val="16"/>
                <w:szCs w:val="16"/>
                <w:lang w:val="en-US" w:eastAsia="zh-CN"/>
              </w:rPr>
              <w:t>0075</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6C34CC" w:rsidRDefault="006C34CC" w:rsidP="007F14C3">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6C34CC" w:rsidRDefault="006C34CC" w:rsidP="007F14C3">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6C34CC" w:rsidRPr="006C34CC" w:rsidRDefault="006C34CC" w:rsidP="007F14C3">
            <w:pPr>
              <w:pStyle w:val="TAL"/>
              <w:rPr>
                <w:sz w:val="16"/>
                <w:szCs w:val="16"/>
                <w:lang w:eastAsia="zh-CN"/>
              </w:rPr>
            </w:pPr>
            <w:r w:rsidRPr="006C34CC">
              <w:rPr>
                <w:sz w:val="16"/>
                <w:szCs w:val="16"/>
                <w:lang w:eastAsia="zh-CN"/>
              </w:rPr>
              <w:t>Several corrections in Nadrf_MLModelManagement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6C34CC" w:rsidRDefault="006C34CC" w:rsidP="007F14C3">
            <w:pPr>
              <w:pStyle w:val="TAC"/>
              <w:rPr>
                <w:sz w:val="16"/>
                <w:szCs w:val="16"/>
                <w:lang w:val="en-US" w:eastAsia="zh-CN"/>
              </w:rPr>
            </w:pPr>
            <w:r>
              <w:rPr>
                <w:sz w:val="16"/>
                <w:szCs w:val="16"/>
                <w:lang w:val="en-US" w:eastAsia="zh-CN"/>
              </w:rPr>
              <w:t>18.5.0</w:t>
            </w:r>
          </w:p>
        </w:tc>
      </w:tr>
      <w:tr w:rsidR="00832B49" w:rsidRPr="00DC00BF" w14:paraId="42BC3B49"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181F8AD1" w14:textId="42604B81" w:rsidR="00832B49" w:rsidRPr="00832B49" w:rsidRDefault="00832B49" w:rsidP="007F14C3">
            <w:pPr>
              <w:pStyle w:val="TAC"/>
              <w:rPr>
                <w:rFonts w:cs="Arial"/>
                <w:sz w:val="16"/>
                <w:szCs w:val="16"/>
                <w:lang w:val="en-US" w:eastAsia="zh-CN"/>
              </w:rPr>
            </w:pPr>
            <w:r>
              <w:rPr>
                <w:rFonts w:cs="Arial"/>
                <w:sz w:val="16"/>
                <w:szCs w:val="16"/>
                <w:lang w:val="en-US" w:eastAsia="zh-CN"/>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1E6CDE7A" w:rsidR="00832B49" w:rsidRDefault="00832B49" w:rsidP="007F14C3">
            <w:pPr>
              <w:pStyle w:val="TAC"/>
              <w:rPr>
                <w:rFonts w:cs="Arial"/>
                <w:sz w:val="16"/>
                <w:szCs w:val="16"/>
                <w:lang w:val="en-US" w:eastAsia="zh-CN"/>
              </w:rPr>
            </w:pPr>
            <w:r>
              <w:rPr>
                <w:rFonts w:cs="Arial"/>
                <w:sz w:val="16"/>
                <w:szCs w:val="16"/>
                <w:lang w:val="en-US" w:eastAsia="zh-CN"/>
              </w:rPr>
              <w:t>CT3#133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3149D9EE" w14:textId="262A34EA" w:rsidR="00832B49" w:rsidRDefault="00832B49" w:rsidP="007F14C3">
            <w:pPr>
              <w:pStyle w:val="TAC"/>
              <w:rPr>
                <w:rFonts w:cs="Arial"/>
                <w:sz w:val="16"/>
                <w:szCs w:val="16"/>
              </w:rPr>
            </w:pPr>
            <w:r>
              <w:rPr>
                <w:rFonts w:cs="Arial"/>
                <w:sz w:val="16"/>
                <w:szCs w:val="16"/>
              </w:rPr>
              <w:t>C3-241563</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832B49" w:rsidRDefault="00832B49" w:rsidP="007F14C3">
            <w:pPr>
              <w:pStyle w:val="TAL"/>
              <w:rPr>
                <w:rFonts w:cs="Arial"/>
                <w:sz w:val="16"/>
                <w:szCs w:val="16"/>
                <w:lang w:val="en-US" w:eastAsia="zh-CN"/>
              </w:rPr>
            </w:pPr>
            <w:r>
              <w:rPr>
                <w:rFonts w:cs="Arial"/>
                <w:sz w:val="16"/>
                <w:szCs w:val="16"/>
                <w:lang w:val="en-US" w:eastAsia="zh-CN"/>
              </w:rPr>
              <w:t>0076</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832B49" w:rsidRDefault="00832B49"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832B49" w:rsidRDefault="00832B49" w:rsidP="007F14C3">
            <w:pPr>
              <w:pStyle w:val="TAC"/>
              <w:rPr>
                <w:rFonts w:cs="Arial"/>
                <w:color w:val="000000"/>
                <w:sz w:val="16"/>
                <w:szCs w:val="16"/>
                <w:lang w:val="en-US" w:eastAsia="zh-CN"/>
              </w:rPr>
            </w:pPr>
            <w:r>
              <w:rPr>
                <w:rFonts w:cs="Arial"/>
                <w:color w:val="000000"/>
                <w:sz w:val="16"/>
                <w:szCs w:val="16"/>
                <w:lang w:val="en-US" w:eastAsia="zh-CN"/>
              </w:rPr>
              <w:t>B</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832B49" w:rsidRPr="006C34CC" w:rsidRDefault="00832B49" w:rsidP="007F14C3">
            <w:pPr>
              <w:pStyle w:val="TAL"/>
              <w:rPr>
                <w:sz w:val="16"/>
                <w:szCs w:val="16"/>
                <w:lang w:eastAsia="zh-CN"/>
              </w:rPr>
            </w:pPr>
            <w:r w:rsidRPr="00832B49">
              <w:rPr>
                <w:sz w:val="16"/>
                <w:szCs w:val="16"/>
                <w:lang w:eastAsia="zh-CN"/>
              </w:rPr>
              <w:t>Support for Apllication errors in Delete and Storage operation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832B49" w:rsidRDefault="00832B49" w:rsidP="007F14C3">
            <w:pPr>
              <w:pStyle w:val="TAC"/>
              <w:rPr>
                <w:sz w:val="16"/>
                <w:szCs w:val="16"/>
                <w:lang w:val="en-US" w:eastAsia="zh-CN"/>
              </w:rPr>
            </w:pPr>
            <w:r>
              <w:rPr>
                <w:sz w:val="16"/>
                <w:szCs w:val="16"/>
                <w:lang w:val="en-US" w:eastAsia="zh-CN"/>
              </w:rPr>
              <w:t>18.5.0</w:t>
            </w:r>
          </w:p>
        </w:tc>
      </w:tr>
      <w:tr w:rsidR="00832B49" w:rsidRPr="00DC00BF" w14:paraId="39CAA884"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B773351" w14:textId="730D31EB" w:rsidR="00832B49" w:rsidRDefault="00832B49" w:rsidP="007F14C3">
            <w:pPr>
              <w:pStyle w:val="TAC"/>
              <w:rPr>
                <w:rFonts w:cs="Arial"/>
                <w:sz w:val="16"/>
                <w:szCs w:val="16"/>
                <w:lang w:val="en-US" w:eastAsia="zh-CN"/>
              </w:rPr>
            </w:pPr>
            <w:r>
              <w:rPr>
                <w:rFonts w:cs="Arial"/>
                <w:sz w:val="16"/>
                <w:szCs w:val="16"/>
                <w:lang w:val="en-US" w:eastAsia="zh-CN"/>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41528CD9" w:rsidR="00832B49" w:rsidRDefault="00832B49" w:rsidP="007F14C3">
            <w:pPr>
              <w:pStyle w:val="TAC"/>
              <w:rPr>
                <w:rFonts w:cs="Arial"/>
                <w:sz w:val="16"/>
                <w:szCs w:val="16"/>
                <w:lang w:val="en-US" w:eastAsia="zh-CN"/>
              </w:rPr>
            </w:pPr>
            <w:r>
              <w:rPr>
                <w:rFonts w:cs="Arial"/>
                <w:sz w:val="16"/>
                <w:szCs w:val="16"/>
                <w:lang w:val="en-US" w:eastAsia="zh-CN"/>
              </w:rPr>
              <w:t>CT3#133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63F778E7" w14:textId="642A4046" w:rsidR="00832B49" w:rsidRDefault="00832B49" w:rsidP="007F14C3">
            <w:pPr>
              <w:pStyle w:val="TAC"/>
              <w:rPr>
                <w:rFonts w:cs="Arial"/>
                <w:sz w:val="16"/>
                <w:szCs w:val="16"/>
              </w:rPr>
            </w:pPr>
            <w:r>
              <w:rPr>
                <w:rFonts w:cs="Arial"/>
                <w:sz w:val="16"/>
                <w:szCs w:val="16"/>
              </w:rPr>
              <w:t>C3-241555</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832B49" w:rsidRDefault="00832B49" w:rsidP="007F14C3">
            <w:pPr>
              <w:pStyle w:val="TAL"/>
              <w:rPr>
                <w:rFonts w:cs="Arial"/>
                <w:sz w:val="16"/>
                <w:szCs w:val="16"/>
                <w:lang w:val="en-US" w:eastAsia="zh-CN"/>
              </w:rPr>
            </w:pPr>
            <w:r>
              <w:rPr>
                <w:rFonts w:cs="Arial"/>
                <w:sz w:val="16"/>
                <w:szCs w:val="16"/>
                <w:lang w:val="en-US" w:eastAsia="zh-CN"/>
              </w:rPr>
              <w:t>0077</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832B49" w:rsidRDefault="00832B49" w:rsidP="007F14C3">
            <w:pPr>
              <w:pStyle w:val="TAR"/>
              <w:rPr>
                <w:rFonts w:cs="Arial"/>
                <w:sz w:val="16"/>
                <w:szCs w:val="16"/>
              </w:rPr>
            </w:pPr>
            <w:r>
              <w:rPr>
                <w:rFonts w:cs="Arial"/>
                <w:sz w:val="16"/>
                <w:szCs w:val="16"/>
              </w:rPr>
              <w:t>1</w:t>
            </w: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832B49" w:rsidRDefault="00832B49" w:rsidP="007F14C3">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832B49" w:rsidRPr="00832B49" w:rsidRDefault="00832B49" w:rsidP="007F14C3">
            <w:pPr>
              <w:pStyle w:val="TAL"/>
              <w:rPr>
                <w:sz w:val="16"/>
                <w:szCs w:val="16"/>
                <w:lang w:eastAsia="zh-CN"/>
              </w:rPr>
            </w:pPr>
            <w:r w:rsidRPr="00832B49">
              <w:rPr>
                <w:sz w:val="16"/>
                <w:szCs w:val="16"/>
                <w:lang w:eastAsia="zh-CN"/>
              </w:rPr>
              <w:t>Corrections to ADRF APIs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832B49" w:rsidRDefault="00832B49" w:rsidP="007F14C3">
            <w:pPr>
              <w:pStyle w:val="TAC"/>
              <w:rPr>
                <w:sz w:val="16"/>
                <w:szCs w:val="16"/>
                <w:lang w:val="en-US" w:eastAsia="zh-CN"/>
              </w:rPr>
            </w:pPr>
            <w:r>
              <w:rPr>
                <w:sz w:val="16"/>
                <w:szCs w:val="16"/>
                <w:lang w:val="en-US" w:eastAsia="zh-CN"/>
              </w:rPr>
              <w:t>18.5.0</w:t>
            </w:r>
          </w:p>
        </w:tc>
      </w:tr>
      <w:tr w:rsidR="00D84727" w:rsidRPr="00DC00BF" w14:paraId="53AC6A3E" w14:textId="77777777" w:rsidTr="00DC00BF">
        <w:tc>
          <w:tcPr>
            <w:tcW w:w="769" w:type="dxa"/>
            <w:tcBorders>
              <w:top w:val="single" w:sz="6" w:space="0" w:color="auto"/>
              <w:left w:val="single" w:sz="6" w:space="0" w:color="auto"/>
              <w:bottom w:val="single" w:sz="6" w:space="0" w:color="auto"/>
              <w:right w:val="single" w:sz="6" w:space="0" w:color="auto"/>
            </w:tcBorders>
            <w:shd w:val="solid" w:color="FFFFFF" w:fill="auto"/>
          </w:tcPr>
          <w:p w14:paraId="3ABCD2F3" w14:textId="0EB17B98" w:rsidR="00D84727" w:rsidRDefault="00D84727" w:rsidP="00D84727">
            <w:pPr>
              <w:pStyle w:val="TAC"/>
              <w:rPr>
                <w:rFonts w:cs="Arial"/>
                <w:sz w:val="16"/>
                <w:szCs w:val="16"/>
                <w:lang w:val="en-US" w:eastAsia="zh-CN"/>
              </w:rPr>
            </w:pPr>
            <w:r>
              <w:rPr>
                <w:rFonts w:cs="Arial"/>
                <w:sz w:val="16"/>
                <w:szCs w:val="16"/>
                <w:lang w:val="en-US" w:eastAsia="zh-CN"/>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49DF2354" w:rsidR="00D84727" w:rsidRDefault="00D84727" w:rsidP="00D84727">
            <w:pPr>
              <w:pStyle w:val="TAC"/>
              <w:rPr>
                <w:rFonts w:cs="Arial"/>
                <w:sz w:val="16"/>
                <w:szCs w:val="16"/>
                <w:lang w:val="en-US" w:eastAsia="zh-CN"/>
              </w:rPr>
            </w:pPr>
            <w:r>
              <w:rPr>
                <w:rFonts w:cs="Arial"/>
                <w:sz w:val="16"/>
                <w:szCs w:val="16"/>
                <w:lang w:val="en-US" w:eastAsia="zh-CN"/>
              </w:rPr>
              <w:t>CT3#133</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0E0D4FC" w14:textId="0A8DB709" w:rsidR="00D84727" w:rsidRDefault="00D84727" w:rsidP="00D84727">
            <w:pPr>
              <w:pStyle w:val="TAC"/>
              <w:rPr>
                <w:rFonts w:cs="Arial"/>
                <w:sz w:val="16"/>
                <w:szCs w:val="16"/>
              </w:rPr>
            </w:pPr>
            <w:r>
              <w:rPr>
                <w:rFonts w:cs="Arial"/>
                <w:sz w:val="16"/>
                <w:szCs w:val="16"/>
              </w:rPr>
              <w:t>C3-241</w:t>
            </w:r>
            <w:r>
              <w:rPr>
                <w:rFonts w:cs="Arial"/>
                <w:sz w:val="16"/>
                <w:szCs w:val="16"/>
              </w:rPr>
              <w:t>746</w:t>
            </w:r>
          </w:p>
        </w:tc>
        <w:tc>
          <w:tcPr>
            <w:tcW w:w="515"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D84727" w:rsidRDefault="00D84727" w:rsidP="00D84727">
            <w:pPr>
              <w:pStyle w:val="TAL"/>
              <w:rPr>
                <w:rFonts w:cs="Arial"/>
                <w:sz w:val="16"/>
                <w:szCs w:val="16"/>
                <w:lang w:val="en-US" w:eastAsia="zh-CN"/>
              </w:rPr>
            </w:pPr>
            <w:r>
              <w:rPr>
                <w:rFonts w:cs="Arial"/>
                <w:sz w:val="16"/>
                <w:szCs w:val="16"/>
                <w:lang w:val="en-US" w:eastAsia="zh-CN"/>
              </w:rPr>
              <w:t>007</w:t>
            </w:r>
            <w:r>
              <w:rPr>
                <w:rFonts w:cs="Arial"/>
                <w:sz w:val="16"/>
                <w:szCs w:val="16"/>
                <w:lang w:val="en-US" w:eastAsia="zh-CN"/>
              </w:rPr>
              <w:t>8</w:t>
            </w:r>
          </w:p>
        </w:tc>
        <w:tc>
          <w:tcPr>
            <w:tcW w:w="419"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D84727" w:rsidRDefault="00D84727" w:rsidP="00D84727">
            <w:pPr>
              <w:pStyle w:val="TAR"/>
              <w:rPr>
                <w:rFonts w:cs="Arial"/>
                <w:sz w:val="16"/>
                <w:szCs w:val="16"/>
              </w:rPr>
            </w:pPr>
          </w:p>
        </w:tc>
        <w:tc>
          <w:tcPr>
            <w:tcW w:w="416"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D84727" w:rsidRDefault="00D84727" w:rsidP="00D84727">
            <w:pPr>
              <w:pStyle w:val="TAC"/>
              <w:rPr>
                <w:rFonts w:cs="Arial"/>
                <w:color w:val="000000"/>
                <w:sz w:val="16"/>
                <w:szCs w:val="16"/>
                <w:lang w:val="en-US" w:eastAsia="zh-CN"/>
              </w:rPr>
            </w:pPr>
            <w:r>
              <w:rPr>
                <w:rFonts w:cs="Arial"/>
                <w:color w:val="000000"/>
                <w:sz w:val="16"/>
                <w:szCs w:val="16"/>
                <w:lang w:val="en-US" w:eastAsia="zh-CN"/>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D84727" w:rsidRPr="00832B49" w:rsidRDefault="00D84727" w:rsidP="00D84727">
            <w:pPr>
              <w:pStyle w:val="TAL"/>
              <w:rPr>
                <w:sz w:val="16"/>
                <w:szCs w:val="16"/>
                <w:lang w:eastAsia="zh-CN"/>
              </w:rPr>
            </w:pPr>
            <w:r>
              <w:rPr>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D84727" w:rsidRDefault="00D84727" w:rsidP="00D84727">
            <w:pPr>
              <w:pStyle w:val="TAC"/>
              <w:rPr>
                <w:sz w:val="16"/>
                <w:szCs w:val="16"/>
                <w:lang w:val="en-US" w:eastAsia="zh-CN"/>
              </w:rPr>
            </w:pPr>
            <w:r>
              <w:rPr>
                <w:sz w:val="16"/>
                <w:szCs w:val="16"/>
                <w:lang w:val="en-US" w:eastAsia="zh-CN"/>
              </w:rPr>
              <w:t>18.5.0</w:t>
            </w:r>
          </w:p>
        </w:tc>
      </w:tr>
    </w:tbl>
    <w:p w14:paraId="4A1E89D6" w14:textId="77777777" w:rsidR="002C3934" w:rsidRDefault="002C3934"/>
    <w:sectPr w:rsidR="002C3934">
      <w:headerReference w:type="default" r:id="rId56"/>
      <w:footerReference w:type="default" r:id="rId5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832AC" w14:textId="77777777" w:rsidR="00B769D5" w:rsidRDefault="00B769D5">
      <w:pPr>
        <w:spacing w:after="0"/>
      </w:pPr>
      <w:r>
        <w:separator/>
      </w:r>
    </w:p>
  </w:endnote>
  <w:endnote w:type="continuationSeparator" w:id="0">
    <w:p w14:paraId="34155A50" w14:textId="77777777" w:rsidR="00B769D5" w:rsidRDefault="00B769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D108" w14:textId="77777777" w:rsidR="00B769D5" w:rsidRDefault="00B769D5">
      <w:pPr>
        <w:spacing w:after="0"/>
      </w:pPr>
      <w:r>
        <w:separator/>
      </w:r>
    </w:p>
  </w:footnote>
  <w:footnote w:type="continuationSeparator" w:id="0">
    <w:p w14:paraId="4A547544" w14:textId="77777777" w:rsidR="00B769D5" w:rsidRDefault="00B769D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1FD91E3D"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78A3">
      <w:rPr>
        <w:rFonts w:ascii="Arial" w:hAnsi="Arial" w:cs="Arial"/>
        <w:b/>
        <w:noProof/>
        <w:sz w:val="18"/>
        <w:szCs w:val="18"/>
      </w:rPr>
      <w:t>3GPP TS 29.575 V18.5.0 (2024-03)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137C9E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78A3">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11"/>
  </w:num>
  <w:num w:numId="11">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3"/>
  </w:num>
  <w:num w:numId="13">
    <w:abstractNumId w:val="12"/>
  </w:num>
  <w:num w:numId="14">
    <w:abstractNumId w:val="9"/>
  </w:num>
  <w:num w:numId="15">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17DBA"/>
    <w:rsid w:val="00020FD6"/>
    <w:rsid w:val="00037057"/>
    <w:rsid w:val="00042CBC"/>
    <w:rsid w:val="000447A3"/>
    <w:rsid w:val="00055412"/>
    <w:rsid w:val="00061687"/>
    <w:rsid w:val="0006517C"/>
    <w:rsid w:val="00067F87"/>
    <w:rsid w:val="00080BA8"/>
    <w:rsid w:val="000A78A3"/>
    <w:rsid w:val="000E793D"/>
    <w:rsid w:val="000F7FCF"/>
    <w:rsid w:val="00123A18"/>
    <w:rsid w:val="001377D6"/>
    <w:rsid w:val="00143BD4"/>
    <w:rsid w:val="00144871"/>
    <w:rsid w:val="001461F3"/>
    <w:rsid w:val="00147FD1"/>
    <w:rsid w:val="001804A1"/>
    <w:rsid w:val="00195EF0"/>
    <w:rsid w:val="001A07F8"/>
    <w:rsid w:val="001A0D76"/>
    <w:rsid w:val="001A3AF3"/>
    <w:rsid w:val="001A5321"/>
    <w:rsid w:val="001B2009"/>
    <w:rsid w:val="001B3039"/>
    <w:rsid w:val="001B7B18"/>
    <w:rsid w:val="001C2E62"/>
    <w:rsid w:val="001C717D"/>
    <w:rsid w:val="001C74AB"/>
    <w:rsid w:val="001E2213"/>
    <w:rsid w:val="001F1A2F"/>
    <w:rsid w:val="001F4F85"/>
    <w:rsid w:val="001F6251"/>
    <w:rsid w:val="00205891"/>
    <w:rsid w:val="002203E0"/>
    <w:rsid w:val="002328AD"/>
    <w:rsid w:val="002328CD"/>
    <w:rsid w:val="00257945"/>
    <w:rsid w:val="00260729"/>
    <w:rsid w:val="00261870"/>
    <w:rsid w:val="00266466"/>
    <w:rsid w:val="00267616"/>
    <w:rsid w:val="002711C6"/>
    <w:rsid w:val="00276856"/>
    <w:rsid w:val="00277C0C"/>
    <w:rsid w:val="002978A1"/>
    <w:rsid w:val="002A030E"/>
    <w:rsid w:val="002A2047"/>
    <w:rsid w:val="002A47ED"/>
    <w:rsid w:val="002B0B05"/>
    <w:rsid w:val="002B24CB"/>
    <w:rsid w:val="002C3934"/>
    <w:rsid w:val="002D2B2F"/>
    <w:rsid w:val="002F0E9F"/>
    <w:rsid w:val="00302DA6"/>
    <w:rsid w:val="00310D45"/>
    <w:rsid w:val="00315576"/>
    <w:rsid w:val="0031736A"/>
    <w:rsid w:val="0033008B"/>
    <w:rsid w:val="0033295C"/>
    <w:rsid w:val="00344C99"/>
    <w:rsid w:val="0034606E"/>
    <w:rsid w:val="003504CB"/>
    <w:rsid w:val="00350C75"/>
    <w:rsid w:val="00356552"/>
    <w:rsid w:val="00356755"/>
    <w:rsid w:val="003601E3"/>
    <w:rsid w:val="00370804"/>
    <w:rsid w:val="003771F2"/>
    <w:rsid w:val="00392923"/>
    <w:rsid w:val="003B73F7"/>
    <w:rsid w:val="003C1630"/>
    <w:rsid w:val="003D595B"/>
    <w:rsid w:val="003E2E86"/>
    <w:rsid w:val="003F7661"/>
    <w:rsid w:val="00405D9E"/>
    <w:rsid w:val="00406BC2"/>
    <w:rsid w:val="0041190E"/>
    <w:rsid w:val="00422F56"/>
    <w:rsid w:val="00435A2A"/>
    <w:rsid w:val="004412BB"/>
    <w:rsid w:val="00450FA8"/>
    <w:rsid w:val="004646A7"/>
    <w:rsid w:val="00467621"/>
    <w:rsid w:val="00483B14"/>
    <w:rsid w:val="00497F89"/>
    <w:rsid w:val="004A5C0E"/>
    <w:rsid w:val="004C2421"/>
    <w:rsid w:val="004C60A9"/>
    <w:rsid w:val="004E5B97"/>
    <w:rsid w:val="0050268D"/>
    <w:rsid w:val="005074E8"/>
    <w:rsid w:val="00521098"/>
    <w:rsid w:val="005447B1"/>
    <w:rsid w:val="00545D23"/>
    <w:rsid w:val="00554002"/>
    <w:rsid w:val="005640A4"/>
    <w:rsid w:val="0057256B"/>
    <w:rsid w:val="0058233A"/>
    <w:rsid w:val="00584334"/>
    <w:rsid w:val="005868E6"/>
    <w:rsid w:val="005A0BA0"/>
    <w:rsid w:val="005A5451"/>
    <w:rsid w:val="005C0E2E"/>
    <w:rsid w:val="005E7502"/>
    <w:rsid w:val="005E7F43"/>
    <w:rsid w:val="006225F9"/>
    <w:rsid w:val="00631E11"/>
    <w:rsid w:val="0065720E"/>
    <w:rsid w:val="00660EB3"/>
    <w:rsid w:val="006A4EB4"/>
    <w:rsid w:val="006B73E1"/>
    <w:rsid w:val="006C34CC"/>
    <w:rsid w:val="006C3758"/>
    <w:rsid w:val="006C66DA"/>
    <w:rsid w:val="006C7DEC"/>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B279C"/>
    <w:rsid w:val="007B728F"/>
    <w:rsid w:val="007C4BB4"/>
    <w:rsid w:val="007D12F2"/>
    <w:rsid w:val="007D14CE"/>
    <w:rsid w:val="007D661F"/>
    <w:rsid w:val="007D708F"/>
    <w:rsid w:val="007E4DE2"/>
    <w:rsid w:val="007E79B2"/>
    <w:rsid w:val="007F14C3"/>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47B7"/>
    <w:rsid w:val="008A1201"/>
    <w:rsid w:val="008A1972"/>
    <w:rsid w:val="008B75CD"/>
    <w:rsid w:val="008D1FF7"/>
    <w:rsid w:val="008D2AA5"/>
    <w:rsid w:val="008F5ADE"/>
    <w:rsid w:val="008F5D64"/>
    <w:rsid w:val="009011E4"/>
    <w:rsid w:val="009178E6"/>
    <w:rsid w:val="0092388B"/>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58FD"/>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7098C"/>
    <w:rsid w:val="00B742CE"/>
    <w:rsid w:val="00B769D5"/>
    <w:rsid w:val="00B80321"/>
    <w:rsid w:val="00B81769"/>
    <w:rsid w:val="00B83328"/>
    <w:rsid w:val="00B8758B"/>
    <w:rsid w:val="00B961CE"/>
    <w:rsid w:val="00BB1335"/>
    <w:rsid w:val="00BB37C6"/>
    <w:rsid w:val="00BD127F"/>
    <w:rsid w:val="00BD4B03"/>
    <w:rsid w:val="00BE3A8C"/>
    <w:rsid w:val="00BF0C78"/>
    <w:rsid w:val="00C07B96"/>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7693"/>
    <w:rsid w:val="00CD5B88"/>
    <w:rsid w:val="00CE2746"/>
    <w:rsid w:val="00CE577C"/>
    <w:rsid w:val="00D11FCD"/>
    <w:rsid w:val="00D339A1"/>
    <w:rsid w:val="00D45296"/>
    <w:rsid w:val="00D47096"/>
    <w:rsid w:val="00D472A5"/>
    <w:rsid w:val="00D516CF"/>
    <w:rsid w:val="00D52227"/>
    <w:rsid w:val="00D64EDE"/>
    <w:rsid w:val="00D71F1F"/>
    <w:rsid w:val="00D75F5E"/>
    <w:rsid w:val="00D84727"/>
    <w:rsid w:val="00DA2CB4"/>
    <w:rsid w:val="00DA2DC4"/>
    <w:rsid w:val="00DA6C7A"/>
    <w:rsid w:val="00DB3143"/>
    <w:rsid w:val="00DC00BF"/>
    <w:rsid w:val="00DC0C9E"/>
    <w:rsid w:val="00DC389A"/>
    <w:rsid w:val="00DD3210"/>
    <w:rsid w:val="00DE199C"/>
    <w:rsid w:val="00DE3615"/>
    <w:rsid w:val="00DE39B4"/>
    <w:rsid w:val="00DE3B74"/>
    <w:rsid w:val="00DF0F92"/>
    <w:rsid w:val="00DF54A3"/>
    <w:rsid w:val="00E01E18"/>
    <w:rsid w:val="00E0799B"/>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40CA7"/>
    <w:rsid w:val="00F547CF"/>
    <w:rsid w:val="00F61CD2"/>
    <w:rsid w:val="00F66554"/>
    <w:rsid w:val="00F71BB1"/>
    <w:rsid w:val="00F90D45"/>
    <w:rsid w:val="00F93843"/>
    <w:rsid w:val="00F97644"/>
    <w:rsid w:val="00FC1204"/>
    <w:rsid w:val="00FC7C65"/>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image" Target="media/image22.emf"/><Relationship Id="rId55" Type="http://schemas.openxmlformats.org/officeDocument/2006/relationships/package" Target="embeddings/Microsoft_Visio_Drawing21.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3" Type="http://schemas.openxmlformats.org/officeDocument/2006/relationships/package" Target="embeddings/Microsoft_Visio_Drawing20.vsdx"/><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image" Target="media/image21.emf"/><Relationship Id="rId56" Type="http://schemas.openxmlformats.org/officeDocument/2006/relationships/header" Target="header1.xml"/><Relationship Id="rId8" Type="http://schemas.openxmlformats.org/officeDocument/2006/relationships/image" Target="media/image1.emf"/><Relationship Id="rId51" Type="http://schemas.openxmlformats.org/officeDocument/2006/relationships/package" Target="embeddings/Microsoft_Visio_Drawing19.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14.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8.vsdx"/><Relationship Id="rId57" Type="http://schemas.openxmlformats.org/officeDocument/2006/relationships/footer" Target="footer1.xml"/><Relationship Id="rId10" Type="http://schemas.openxmlformats.org/officeDocument/2006/relationships/image" Target="media/image2.png"/><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85</Pages>
  <Words>29019</Words>
  <Characters>165412</Characters>
  <Application>Microsoft Office Word</Application>
  <DocSecurity>0</DocSecurity>
  <Lines>1378</Lines>
  <Paragraphs>388</Paragraphs>
  <ScaleCrop>false</ScaleCrop>
  <Company>ETSI</Company>
  <LinksUpToDate>false</LinksUpToDate>
  <CharactersWithSpaces>194043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cp:revision>
  <cp:lastPrinted>2019-02-25T22:05:00Z</cp:lastPrinted>
  <dcterms:created xsi:type="dcterms:W3CDTF">2024-03-07T12:47:00Z</dcterms:created>
  <dcterms:modified xsi:type="dcterms:W3CDTF">2024-03-07T12:47:00Z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