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254B416A" w:rsidR="00E9750A" w:rsidRDefault="00A16F12">
            <w:pPr>
              <w:pStyle w:val="ZA"/>
              <w:framePr w:w="0" w:hRule="auto" w:wrap="auto" w:vAnchor="margin" w:hAnchor="text" w:yAlign="inline"/>
            </w:pPr>
            <w:bookmarkStart w:id="0" w:name="page1"/>
            <w:r>
              <w:rPr>
                <w:sz w:val="64"/>
              </w:rPr>
              <w:t xml:space="preserve">3GPP TS 29.575 </w:t>
            </w:r>
            <w:r>
              <w:t>V18.</w:t>
            </w:r>
            <w:r w:rsidR="00405D9E">
              <w:t>5</w:t>
            </w:r>
            <w:r>
              <w:t xml:space="preserve">.0 </w:t>
            </w:r>
            <w:r>
              <w:rPr>
                <w:sz w:val="32"/>
              </w:rPr>
              <w:t>(</w:t>
            </w:r>
            <w:r w:rsidR="00D71F1F">
              <w:rPr>
                <w:sz w:val="32"/>
              </w:rPr>
              <w:t>202</w:t>
            </w:r>
            <w:r w:rsidR="00405D9E">
              <w:rPr>
                <w:sz w:val="32"/>
              </w:rPr>
              <w:t>4</w:t>
            </w:r>
            <w:r>
              <w:rPr>
                <w:sz w:val="32"/>
              </w:rPr>
              <w:t>-</w:t>
            </w:r>
            <w:r w:rsidR="00405D9E">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017DBA">
            <w:r w:rsidRPr="00017DBA">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3.6pt;mso-width-percent:0;mso-height-percent:0;mso-width-percent:0;mso-height-percent:0" o:ole="">
                  <v:imagedata r:id="rId8" o:title=""/>
                </v:shape>
                <o:OLEObject Type="Embed" ProgID="Word.Picture.8" ShapeID="_x0000_i1025" DrawAspect="Content" ObjectID="_1772536911"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017DB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5174892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614"/>
      <w:bookmarkStart w:id="51" w:name="_Toc151748921"/>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615"/>
      <w:bookmarkStart w:id="71" w:name="_Toc151748922"/>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616"/>
      <w:bookmarkStart w:id="91" w:name="_Toc151748923"/>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 w:name="_Toc133434724"/>
      <w:bookmarkStart w:id="114" w:name="_Toc138693907"/>
      <w:bookmarkStart w:id="115" w:name="_Toc148535617"/>
      <w:bookmarkStart w:id="116" w:name="_Toc151748924"/>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21"/>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618"/>
      <w:bookmarkStart w:id="136" w:name="_Toc151748925"/>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55" w:name="_Toc120681539"/>
      <w:bookmarkStart w:id="156" w:name="_Toc133434726"/>
      <w:bookmarkStart w:id="157" w:name="_Toc138693909"/>
      <w:bookmarkStart w:id="158" w:name="_Toc148535619"/>
      <w:bookmarkStart w:id="159" w:name="_Toc151748926"/>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620"/>
      <w:bookmarkStart w:id="179" w:name="_Toc151748927"/>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96" w:name="_Toc133434728"/>
      <w:bookmarkStart w:id="197" w:name="_Toc138693911"/>
      <w:bookmarkStart w:id="198" w:name="_Toc148535621"/>
      <w:bookmarkStart w:id="199" w:name="_Toc151748928"/>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21"/>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622"/>
      <w:bookmarkStart w:id="219" w:name="_Toc151748929"/>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A4BA4ED" w14:textId="173061F5" w:rsidR="00832B49" w:rsidRDefault="00832B49" w:rsidP="000E2DCF">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35" w:name="_Toc148535623"/>
      <w:bookmarkStart w:id="236" w:name="_Toc151748930"/>
      <w:r>
        <w:lastRenderedPageBreak/>
        <w:t>4.2</w:t>
      </w:r>
      <w:r>
        <w:tab/>
        <w:t>Nadrf_DataManagement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31"/>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624"/>
      <w:bookmarkStart w:id="253" w:name="_Toc151748931"/>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41"/>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625"/>
      <w:bookmarkStart w:id="280" w:name="_Toc151748932"/>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C4FD1B4" w14:textId="77777777" w:rsidR="00832B49" w:rsidRDefault="00832B49" w:rsidP="00832B49">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bookmarkStart w:id="306" w:name="_Toc148535626"/>
      <w:bookmarkStart w:id="307" w:name="_Toc151748933"/>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017DBA">
      <w:pPr>
        <w:pStyle w:val="TH"/>
        <w:rPr>
          <w:lang w:val="en-US" w:eastAsia="zh-CN"/>
        </w:rPr>
      </w:pPr>
      <w:r>
        <w:rPr>
          <w:noProof/>
        </w:rPr>
        <w:object w:dxaOrig="4800" w:dyaOrig="2124" w14:anchorId="5B93101E">
          <v:shape id="_x0000_i1026" type="#_x0000_t75" alt="" style="width:240pt;height:106.8pt;mso-width-percent:0;mso-height-percent:0;mso-width-percent:0;mso-height-percent:0" o:ole="">
            <v:imagedata r:id="rId12" o:title=""/>
          </v:shape>
          <o:OLEObject Type="Embed" ProgID="Visio.Drawing.15" ShapeID="_x0000_i1026" DrawAspect="Content" ObjectID="_177253691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017DBA">
      <w:pPr>
        <w:pStyle w:val="TH"/>
        <w:rPr>
          <w:b w:val="0"/>
          <w:lang w:val="en-US" w:eastAsia="zh-CN"/>
        </w:rPr>
      </w:pPr>
      <w:r>
        <w:rPr>
          <w:noProof/>
        </w:rPr>
        <w:object w:dxaOrig="5304" w:dyaOrig="2388" w14:anchorId="3C00A62F">
          <v:shape id="_x0000_i1027" type="#_x0000_t75" alt="" style="width:265.2pt;height:119.4pt;mso-width-percent:0;mso-height-percent:0;mso-width-percent:0;mso-height-percent:0" o:ole="">
            <v:imagedata r:id="rId14" o:title=""/>
          </v:shape>
          <o:OLEObject Type="Embed" ProgID="Visio.Drawing.15" ShapeID="_x0000_i1027" DrawAspect="Content" ObjectID="_1772536913" r:id="rId15"/>
        </w:object>
      </w:r>
    </w:p>
    <w:p w14:paraId="5E8CC08C" w14:textId="77777777" w:rsidR="00E9750A" w:rsidRDefault="00A16F12">
      <w:pPr>
        <w:pStyle w:val="TF"/>
      </w:pPr>
      <w:r>
        <w:t xml:space="preserve">Figure 4.2.1.2-2: </w:t>
      </w:r>
      <w:bookmarkStart w:id="308" w:name="_Hlk68599672"/>
      <w:r>
        <w:t xml:space="preserve">Nadrf_DataManagement service </w:t>
      </w:r>
      <w:bookmarkEnd w:id="308"/>
      <w:r>
        <w:t>architecture, reference point representation</w:t>
      </w:r>
    </w:p>
    <w:p w14:paraId="58C3AFF9" w14:textId="77777777" w:rsidR="00E9750A" w:rsidRDefault="00A16F12">
      <w:pPr>
        <w:pStyle w:val="41"/>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627"/>
      <w:bookmarkStart w:id="335" w:name="_Toc151748934"/>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50"/>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628"/>
      <w:bookmarkStart w:id="362" w:name="_Toc151748935"/>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CC0D71E" w14:textId="77777777" w:rsidR="00832B49" w:rsidRDefault="00832B49" w:rsidP="00832B49">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bookmarkStart w:id="387" w:name="_Toc138693919"/>
      <w:bookmarkStart w:id="388" w:name="_Toc148535629"/>
      <w:bookmarkStart w:id="389" w:name="_Toc151748936"/>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630"/>
      <w:bookmarkStart w:id="406" w:name="_Toc151748937"/>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41"/>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631"/>
      <w:bookmarkStart w:id="423" w:name="_Toc151748938"/>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148535632"/>
      <w:bookmarkStart w:id="436" w:name="_Toc151748939"/>
      <w:bookmarkStart w:id="437" w:name="_Toc67903508"/>
      <w:bookmarkStart w:id="438" w:name="_Toc510696592"/>
      <w:bookmarkStart w:id="439" w:name="_Toc35971384"/>
      <w:bookmarkStart w:id="440" w:name="_Toc73173215"/>
      <w:bookmarkStart w:id="441" w:name="_Toc76110434"/>
      <w:bookmarkStart w:id="442" w:name="_Toc72766425"/>
      <w:bookmarkStart w:id="443" w:name="_Toc35971399"/>
      <w:bookmarkStart w:id="444" w:name="_Toc68594633"/>
      <w:bookmarkStart w:id="445" w:name="_Toc81242794"/>
      <w:bookmarkStart w:id="446" w:name="_Toc72766998"/>
      <w:bookmarkStart w:id="447" w:name="_Toc73042450"/>
      <w:bookmarkStart w:id="448" w:name="_Toc510696608"/>
      <w:r>
        <w:lastRenderedPageBreak/>
        <w:t>4.2.2.2</w:t>
      </w:r>
      <w:r>
        <w:tab/>
        <w:t>Nadrf_DataManagement_StorageRequest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6245225D" w14:textId="77777777" w:rsidR="00E9750A" w:rsidRDefault="00A16F12">
      <w:pPr>
        <w:pStyle w:val="50"/>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633"/>
      <w:bookmarkStart w:id="461" w:name="_Toc151748940"/>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634"/>
      <w:bookmarkStart w:id="474" w:name="_Toc151748941"/>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017DBA">
      <w:pPr>
        <w:pStyle w:val="TH"/>
        <w:rPr>
          <w:lang w:eastAsia="zh-CN"/>
        </w:rPr>
      </w:pPr>
      <w:r>
        <w:rPr>
          <w:noProof/>
        </w:rPr>
        <w:object w:dxaOrig="9108" w:dyaOrig="2988" w14:anchorId="23D3E22E">
          <v:shape id="_x0000_i1028" type="#_x0000_t75" alt="" style="width:455.4pt;height:150pt;mso-width-percent:0;mso-height-percent:0;mso-width-percent:0;mso-height-percent:0" o:ole="">
            <v:imagedata r:id="rId16" o:title=""/>
          </v:shape>
          <o:OLEObject Type="Embed" ProgID="Visio.Drawing.15" ShapeID="_x0000_i1028" DrawAspect="Content" ObjectID="_177253691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85" w:name="_Toc138693925"/>
      <w:bookmarkStart w:id="486" w:name="_Toc148535635"/>
      <w:bookmarkStart w:id="487" w:name="_Toc151748942"/>
      <w:r>
        <w:t>4.2.2.3</w:t>
      </w:r>
      <w:r>
        <w:tab/>
        <w:t>Nadrf_DataManagement_StorageSubscriptionRequest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50"/>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636"/>
      <w:bookmarkStart w:id="500" w:name="_Toc151748943"/>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637"/>
      <w:bookmarkStart w:id="513" w:name="_Toc151748944"/>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017DBA">
      <w:pPr>
        <w:pStyle w:val="TH"/>
        <w:rPr>
          <w:lang w:eastAsia="zh-CN"/>
        </w:rPr>
      </w:pPr>
      <w:r>
        <w:rPr>
          <w:noProof/>
        </w:rPr>
        <w:object w:dxaOrig="9120" w:dyaOrig="3012" w14:anchorId="111B5D31">
          <v:shape id="_x0000_i1029" type="#_x0000_t75" alt="" style="width:455.4pt;height:150.6pt;mso-width-percent:0;mso-height-percent:0;mso-width-percent:0;mso-height-percent:0" o:ole="">
            <v:imagedata r:id="rId18" o:title=""/>
          </v:shape>
          <o:OLEObject Type="Embed" ProgID="Visio.Drawing.15" ShapeID="_x0000_i1029" DrawAspect="Content" ObjectID="_177253691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24" w:name="_Toc138693928"/>
      <w:bookmarkStart w:id="525" w:name="_Toc148535638"/>
      <w:bookmarkStart w:id="526" w:name="_Toc151748945"/>
      <w:r>
        <w:t>4.2.2.4</w:t>
      </w:r>
      <w:r>
        <w:tab/>
        <w:t>Nadrf_DataManagement_StorageSubscriptionRemoval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50"/>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639"/>
      <w:bookmarkStart w:id="539" w:name="_Toc151748946"/>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640"/>
      <w:bookmarkStart w:id="552" w:name="_Toc151748947"/>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017DBA">
      <w:pPr>
        <w:pStyle w:val="TH"/>
        <w:rPr>
          <w:lang w:eastAsia="zh-CN"/>
        </w:rPr>
      </w:pPr>
      <w:r>
        <w:rPr>
          <w:noProof/>
        </w:rPr>
        <w:object w:dxaOrig="9120" w:dyaOrig="3012" w14:anchorId="3602F365">
          <v:shape id="_x0000_i1030" type="#_x0000_t75" alt="" style="width:455.4pt;height:150.6pt;mso-width-percent:0;mso-height-percent:0;mso-width-percent:0;mso-height-percent:0" o:ole="">
            <v:imagedata r:id="rId20" o:title=""/>
          </v:shape>
          <o:OLEObject Type="Embed" ProgID="Visio.Drawing.15" ShapeID="_x0000_i1030" DrawAspect="Content" ObjectID="_1772536916" r:id="rId21"/>
        </w:object>
      </w:r>
    </w:p>
    <w:p w14:paraId="3BCA1A9C" w14:textId="337A6020" w:rsidR="007D661F" w:rsidRDefault="007D661F" w:rsidP="007F4D70">
      <w:pPr>
        <w:pStyle w:val="TF"/>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63" w:name="_Toc138693931"/>
      <w:bookmarkStart w:id="564" w:name="_Toc148535641"/>
      <w:bookmarkStart w:id="565" w:name="_Toc151748948"/>
      <w:r>
        <w:t>4.2.2.5</w:t>
      </w:r>
      <w:r>
        <w:tab/>
        <w:t>Nadrf_DataManagement_RetrievalRequest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50"/>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642"/>
      <w:bookmarkStart w:id="578" w:name="_Toc151748949"/>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6BA4F527" w14:textId="77777777" w:rsidR="006C34CC" w:rsidRDefault="006C34CC" w:rsidP="006C34CC">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643"/>
      <w:bookmarkStart w:id="591" w:name="_Toc151748950"/>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017DBA" w:rsidP="00832B49">
      <w:pPr>
        <w:pStyle w:val="TH"/>
        <w:rPr>
          <w:lang w:eastAsia="zh-CN"/>
        </w:rPr>
      </w:pPr>
      <w:r>
        <w:rPr>
          <w:noProof/>
        </w:rPr>
        <w:object w:dxaOrig="10121" w:dyaOrig="3311" w14:anchorId="1CEC9751">
          <v:shape id="_x0000_i1032" type="#_x0000_t75" alt="" style="width:7in;height:163.8pt;mso-width-percent:0;mso-height-percent:0;mso-width-percent:0;mso-height-percent:0" o:ole="">
            <v:imagedata r:id="rId22" o:title=""/>
          </v:shape>
          <o:OLEObject Type="Embed" ProgID="Visio.Drawing.15" ShapeID="_x0000_i1032" DrawAspect="Content" ObjectID="_1772536917"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644"/>
      <w:bookmarkStart w:id="604" w:name="_Toc151748951"/>
      <w:r>
        <w:lastRenderedPageBreak/>
        <w:t>4.2.2.6</w:t>
      </w:r>
      <w:r>
        <w:tab/>
        <w:t>Nadrf_DataManagement_RetrievalSubscribe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50"/>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645"/>
      <w:bookmarkStart w:id="617" w:name="_Toc151748952"/>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68CE6E96" w14:textId="77777777" w:rsidR="006C34CC" w:rsidRDefault="006C34CC" w:rsidP="006C34CC">
      <w:bookmarkStart w:id="618" w:name="_Toc104546823"/>
      <w:bookmarkStart w:id="619" w:name="_Toc100939957"/>
      <w:bookmarkStart w:id="620" w:name="_Toc97037748"/>
      <w:bookmarkStart w:id="621" w:name="_Toc94020341"/>
      <w:bookmarkStart w:id="622" w:name="_Toc97034871"/>
      <w:bookmarkStart w:id="623" w:name="_Toc89426556"/>
      <w:bookmarkStart w:id="624" w:name="_Toc114134627"/>
      <w:bookmarkStart w:id="625" w:name="_Toc112937870"/>
      <w:bookmarkStart w:id="626" w:name="_Toc120681566"/>
      <w:bookmarkStart w:id="627" w:name="_Toc133434753"/>
      <w:bookmarkStart w:id="628" w:name="_Toc138693936"/>
      <w:bookmarkStart w:id="629" w:name="_Toc148535646"/>
      <w:bookmarkStart w:id="630" w:name="_Toc15174895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r>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017DBA">
      <w:pPr>
        <w:pStyle w:val="TH"/>
        <w:rPr>
          <w:lang w:eastAsia="zh-CN"/>
        </w:rPr>
      </w:pPr>
      <w:r>
        <w:rPr>
          <w:noProof/>
        </w:rPr>
        <w:object w:dxaOrig="9108" w:dyaOrig="2988" w14:anchorId="747AFF01">
          <v:shape id="_x0000_i1033" type="#_x0000_t75" alt="" style="width:455.4pt;height:150pt;mso-width-percent:0;mso-height-percent:0;mso-width-percent:0;mso-height-percent:0" o:ole="">
            <v:imagedata r:id="rId24" o:title=""/>
          </v:shape>
          <o:OLEObject Type="Embed" ProgID="Visio.Drawing.15" ShapeID="_x0000_i1033" DrawAspect="Content" ObjectID="_177253691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647"/>
      <w:bookmarkStart w:id="643" w:name="_Toc151748954"/>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r>
        <w:t>4.2.2.7</w:t>
      </w:r>
      <w:r>
        <w:tab/>
        <w:t>Nadrf_DataManagement_RetrievalUnsubscribe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50"/>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648"/>
      <w:bookmarkStart w:id="656" w:name="_Toc151748955"/>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649"/>
      <w:bookmarkStart w:id="669" w:name="_Toc151748956"/>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017DBA">
      <w:pPr>
        <w:pStyle w:val="TH"/>
        <w:rPr>
          <w:lang w:eastAsia="zh-CN"/>
        </w:rPr>
      </w:pPr>
      <w:r>
        <w:rPr>
          <w:noProof/>
        </w:rPr>
        <w:object w:dxaOrig="9108" w:dyaOrig="2988" w14:anchorId="787FE468">
          <v:shape id="_x0000_i1034" type="#_x0000_t75" alt="" style="width:455.4pt;height:150pt;mso-width-percent:0;mso-height-percent:0;mso-width-percent:0;mso-height-percent:0" o:ole="">
            <v:imagedata r:id="rId26" o:title=""/>
          </v:shape>
          <o:OLEObject Type="Embed" ProgID="Visio.Drawing.15" ShapeID="_x0000_i1034" DrawAspect="Content" ObjectID="_177253691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650"/>
      <w:bookmarkStart w:id="682" w:name="_Toc151748957"/>
      <w:r>
        <w:lastRenderedPageBreak/>
        <w:t>4.2.2.8</w:t>
      </w:r>
      <w:r>
        <w:tab/>
        <w:t>Nadrf_DataManagement_RetrievalNotify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50"/>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651"/>
      <w:bookmarkStart w:id="695" w:name="_Toc151748958"/>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06" w:name="_Toc138693942"/>
      <w:bookmarkStart w:id="707" w:name="_Toc148535652"/>
      <w:bookmarkStart w:id="708" w:name="_Toc151748959"/>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017DBA">
      <w:pPr>
        <w:pStyle w:val="TH"/>
        <w:rPr>
          <w:lang w:eastAsia="zh-CN"/>
        </w:rPr>
      </w:pPr>
      <w:r>
        <w:rPr>
          <w:noProof/>
        </w:rPr>
        <w:object w:dxaOrig="9108" w:dyaOrig="2988" w14:anchorId="051BC25D">
          <v:shape id="_x0000_i1035" type="#_x0000_t75" alt="" style="width:455.4pt;height:150pt;mso-width-percent:0;mso-height-percent:0;mso-width-percent:0;mso-height-percent:0" o:ole="">
            <v:imagedata r:id="rId28" o:title=""/>
          </v:shape>
          <o:OLEObject Type="Embed" ProgID="Visio.Drawing.15" ShapeID="_x0000_i1035" DrawAspect="Content" ObjectID="_177253692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017DBA" w:rsidP="00C820D6">
      <w:pPr>
        <w:pStyle w:val="TH"/>
        <w:rPr>
          <w:lang w:eastAsia="zh-CN"/>
        </w:rPr>
      </w:pPr>
      <w:r w:rsidRPr="006C7DEC">
        <w:rPr>
          <w:noProof/>
        </w:rPr>
        <w:object w:dxaOrig="10128" w:dyaOrig="3312" w14:anchorId="6500984C">
          <v:shape id="_x0000_i1036" type="#_x0000_t75" alt="" style="width:507pt;height:166.2pt;mso-width-percent:0;mso-height-percent:0;mso-width-percent:0;mso-height-percent:0" o:ole="">
            <v:imagedata r:id="rId30" o:title=""/>
          </v:shape>
          <o:OLEObject Type="Embed" ProgID="Visio.Drawing.15" ShapeID="_x0000_i1036" DrawAspect="Content" ObjectID="_1772536921"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lastRenderedPageBreak/>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18" w:name="_Toc133434760"/>
      <w:bookmarkStart w:id="719" w:name="_Toc138693943"/>
      <w:bookmarkStart w:id="720" w:name="_Toc148535653"/>
      <w:bookmarkStart w:id="721" w:name="_Toc151748960"/>
      <w:r>
        <w:t>4.2.2.9</w:t>
      </w:r>
      <w:r>
        <w:tab/>
        <w:t>Nadrf_DataManagement_Delete service operation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AE124AC" w14:textId="77777777" w:rsidR="00E9750A" w:rsidRDefault="00A16F12">
      <w:pPr>
        <w:pStyle w:val="50"/>
      </w:pPr>
      <w:bookmarkStart w:id="722" w:name="_Toc89426564"/>
      <w:bookmarkStart w:id="723" w:name="_Toc94020349"/>
      <w:bookmarkStart w:id="724" w:name="_Toc97034879"/>
      <w:bookmarkStart w:id="725" w:name="_Toc97037756"/>
      <w:bookmarkStart w:id="726" w:name="_Toc100939965"/>
      <w:bookmarkStart w:id="727" w:name="_Toc104546831"/>
      <w:bookmarkStart w:id="728" w:name="_Toc112937878"/>
      <w:bookmarkStart w:id="729" w:name="_Toc114134635"/>
      <w:bookmarkStart w:id="730" w:name="_Toc120681574"/>
      <w:bookmarkStart w:id="731" w:name="_Toc133434761"/>
      <w:bookmarkStart w:id="732" w:name="_Toc138693944"/>
      <w:bookmarkStart w:id="733" w:name="_Toc148535654"/>
      <w:bookmarkStart w:id="734" w:name="_Toc151748961"/>
      <w:r>
        <w:t>4.2.2.9.1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A48D96A" w14:textId="77777777" w:rsidR="00E9750A" w:rsidRDefault="00A16F12">
      <w:bookmarkStart w:id="735" w:name="_Hlk83722130"/>
      <w:r>
        <w:t>The Nadrf_DataManagement_Delete service operation is used by an NF service consumer to delete stored data or analytics.</w:t>
      </w:r>
      <w:bookmarkEnd w:id="735"/>
    </w:p>
    <w:p w14:paraId="47C985F5" w14:textId="77777777" w:rsidR="00E9750A" w:rsidRDefault="00A16F12">
      <w:pPr>
        <w:pStyle w:val="50"/>
      </w:pPr>
      <w:bookmarkStart w:id="736" w:name="_Toc89426565"/>
      <w:bookmarkStart w:id="737" w:name="_Toc94020350"/>
      <w:bookmarkStart w:id="738" w:name="_Toc97034880"/>
      <w:bookmarkStart w:id="739" w:name="_Toc97037757"/>
      <w:bookmarkStart w:id="740" w:name="_Toc100939966"/>
      <w:bookmarkStart w:id="741" w:name="_Toc104546832"/>
      <w:bookmarkStart w:id="742" w:name="_Toc112937879"/>
      <w:bookmarkStart w:id="743" w:name="_Toc114134636"/>
      <w:bookmarkStart w:id="744" w:name="_Toc120681575"/>
      <w:bookmarkStart w:id="745" w:name="_Toc133434762"/>
      <w:bookmarkStart w:id="746" w:name="_Toc138693945"/>
      <w:bookmarkStart w:id="747" w:name="_Toc148535655"/>
      <w:bookmarkStart w:id="748" w:name="_Toc151748962"/>
      <w:r>
        <w:t>4.2.2.9.2</w:t>
      </w:r>
      <w:r>
        <w:tab/>
        <w:t>Requesting removal of stored data or analytics</w:t>
      </w:r>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437"/>
    <w:bookmarkEnd w:id="438"/>
    <w:bookmarkEnd w:id="439"/>
    <w:bookmarkEnd w:id="440"/>
    <w:bookmarkEnd w:id="441"/>
    <w:p w14:paraId="1924E8AA" w14:textId="77777777" w:rsidR="00E9750A" w:rsidRDefault="00A16F12">
      <w:r>
        <w:t xml:space="preserve">Figure 4.2.2.9.2-1 shows a scenario </w:t>
      </w:r>
      <w:bookmarkStart w:id="749" w:name="_Hlk83722186"/>
      <w:r>
        <w:t>where the NF service consumer sends a request to the ADRF to</w:t>
      </w:r>
      <w:bookmarkEnd w:id="749"/>
      <w:r>
        <w:t xml:space="preserve"> delete stored data or analytics.</w:t>
      </w:r>
    </w:p>
    <w:bookmarkStart w:id="750" w:name="_Hlk83638051"/>
    <w:p w14:paraId="37FE815F" w14:textId="77777777" w:rsidR="00E9750A" w:rsidRDefault="00017DBA">
      <w:pPr>
        <w:pStyle w:val="TH"/>
        <w:rPr>
          <w:lang w:eastAsia="zh-CN"/>
        </w:rPr>
      </w:pPr>
      <w:r>
        <w:rPr>
          <w:noProof/>
        </w:rPr>
        <w:object w:dxaOrig="9108" w:dyaOrig="2988" w14:anchorId="577C2AE2">
          <v:shape id="_x0000_i1037" type="#_x0000_t75" alt="" style="width:455.4pt;height:150pt;mso-width-percent:0;mso-height-percent:0;mso-width-percent:0;mso-height-percent:0" o:ole="">
            <v:imagedata r:id="rId32" o:title=""/>
          </v:shape>
          <o:OLEObject Type="Embed" ProgID="Visio.Drawing.15" ShapeID="_x0000_i1037" DrawAspect="Content" ObjectID="_1772536922" r:id="rId33"/>
        </w:object>
      </w:r>
      <w:bookmarkEnd w:id="75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51" w:name="_Hlk83722371"/>
      <w:r>
        <w:t>representing an "Individual ADRF Data Store Record" resource, as shown in figure 4.2.2.9.2-1, step 1,</w:t>
      </w:r>
      <w:bookmarkEnd w:id="75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52" w:name="_Toc97034881"/>
      <w:bookmarkStart w:id="753" w:name="_Toc97037758"/>
      <w:bookmarkStart w:id="754" w:name="_Toc100939967"/>
      <w:bookmarkStart w:id="755" w:name="_Toc104546833"/>
      <w:bookmarkStart w:id="756" w:name="_Toc112937880"/>
      <w:bookmarkStart w:id="757" w:name="_Toc114134637"/>
      <w:bookmarkStart w:id="758" w:name="_Toc120681576"/>
      <w:bookmarkStart w:id="759" w:name="_Toc133434763"/>
      <w:bookmarkStart w:id="760" w:name="_Toc138693946"/>
      <w:bookmarkStart w:id="761" w:name="_Toc148535656"/>
      <w:bookmarkStart w:id="762" w:name="_Toc151748963"/>
      <w:bookmarkEnd w:id="442"/>
      <w:bookmarkEnd w:id="443"/>
      <w:bookmarkEnd w:id="444"/>
      <w:bookmarkEnd w:id="445"/>
      <w:bookmarkEnd w:id="446"/>
      <w:bookmarkEnd w:id="447"/>
      <w:bookmarkEnd w:id="448"/>
      <w:r>
        <w:lastRenderedPageBreak/>
        <w:t>4.2.2.9.3</w:t>
      </w:r>
      <w:r>
        <w:tab/>
        <w:t>Requesting removal of stored data or analytics using data or analytics specification</w:t>
      </w:r>
      <w:bookmarkEnd w:id="752"/>
      <w:bookmarkEnd w:id="753"/>
      <w:bookmarkEnd w:id="754"/>
      <w:bookmarkEnd w:id="755"/>
      <w:bookmarkEnd w:id="756"/>
      <w:bookmarkEnd w:id="757"/>
      <w:bookmarkEnd w:id="758"/>
      <w:bookmarkEnd w:id="759"/>
      <w:bookmarkEnd w:id="760"/>
      <w:bookmarkEnd w:id="761"/>
      <w:bookmarkEnd w:id="7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017DBA">
      <w:pPr>
        <w:pStyle w:val="TH"/>
        <w:rPr>
          <w:lang w:eastAsia="zh-CN"/>
        </w:rPr>
      </w:pPr>
      <w:r>
        <w:rPr>
          <w:noProof/>
        </w:rPr>
        <w:object w:dxaOrig="9120" w:dyaOrig="3012" w14:anchorId="5D3C007F">
          <v:shape id="_x0000_i1038" type="#_x0000_t75" alt="" style="width:455.4pt;height:150.6pt;mso-width-percent:0;mso-height-percent:0;mso-width-percent:0;mso-height-percent:0" o:ole="">
            <v:imagedata r:id="rId34" o:title=""/>
          </v:shape>
          <o:OLEObject Type="Embed" ProgID="Visio.Drawing.15" ShapeID="_x0000_i1038" DrawAspect="Content" ObjectID="_1772536923"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63" w:name="_Toc148535657"/>
      <w:bookmarkStart w:id="764" w:name="_Toc151748964"/>
      <w:r>
        <w:t>4.3</w:t>
      </w:r>
      <w:r>
        <w:tab/>
        <w:t>Nadrf_ MLModelManagement Service</w:t>
      </w:r>
      <w:bookmarkEnd w:id="763"/>
      <w:bookmarkEnd w:id="764"/>
    </w:p>
    <w:p w14:paraId="73738A6F" w14:textId="77777777" w:rsidR="00356552" w:rsidRDefault="00356552" w:rsidP="00356552">
      <w:pPr>
        <w:pStyle w:val="31"/>
      </w:pPr>
      <w:bookmarkStart w:id="765" w:name="_Toc148535658"/>
      <w:bookmarkStart w:id="766" w:name="_Toc151748965"/>
      <w:r>
        <w:t>4.3.1</w:t>
      </w:r>
      <w:r>
        <w:tab/>
        <w:t>Service Description</w:t>
      </w:r>
      <w:bookmarkEnd w:id="765"/>
      <w:bookmarkEnd w:id="766"/>
    </w:p>
    <w:p w14:paraId="3292B9AA" w14:textId="77777777" w:rsidR="00356552" w:rsidRDefault="00356552" w:rsidP="00356552">
      <w:pPr>
        <w:pStyle w:val="41"/>
      </w:pPr>
      <w:bookmarkStart w:id="767" w:name="_Toc148535659"/>
      <w:bookmarkStart w:id="768" w:name="_Toc151748966"/>
      <w:r>
        <w:t>4.3.</w:t>
      </w:r>
      <w:r>
        <w:rPr>
          <w:lang w:eastAsia="zh-CN"/>
        </w:rPr>
        <w:t>1.1</w:t>
      </w:r>
      <w:r>
        <w:tab/>
      </w:r>
      <w:r>
        <w:rPr>
          <w:lang w:eastAsia="zh-CN"/>
        </w:rPr>
        <w:t>Overview</w:t>
      </w:r>
      <w:bookmarkEnd w:id="767"/>
      <w:bookmarkEnd w:id="768"/>
    </w:p>
    <w:p w14:paraId="124EC3DE" w14:textId="77777777" w:rsidR="00832B49" w:rsidRDefault="00832B49" w:rsidP="00832B49">
      <w:bookmarkStart w:id="769" w:name="_Toc148535660"/>
      <w:bookmarkStart w:id="770" w:name="_Toc151748967"/>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pPr>
      <w:r>
        <w:rPr>
          <w:lang w:eastAsia="ja-JP"/>
        </w:rPr>
        <w:t>-</w:t>
      </w:r>
      <w:r>
        <w:rPr>
          <w:lang w:eastAsia="ja-JP"/>
        </w:rPr>
        <w:tab/>
      </w:r>
      <w:r>
        <w:t>allows NF service consumers to</w:t>
      </w:r>
      <w:r>
        <w:rPr>
          <w:lang w:eastAsia="ja-JP"/>
        </w:rPr>
        <w:t xml:space="preserve"> delete ML model(s) from an ADRF</w:t>
      </w:r>
      <w:r>
        <w:t>.</w:t>
      </w:r>
    </w:p>
    <w:p w14:paraId="640498D8" w14:textId="77777777" w:rsidR="00356552" w:rsidRDefault="00356552" w:rsidP="00356552">
      <w:pPr>
        <w:pStyle w:val="41"/>
      </w:pPr>
      <w:r>
        <w:lastRenderedPageBreak/>
        <w:t>4.3.1.2</w:t>
      </w:r>
      <w:r>
        <w:tab/>
        <w:t>Service Architecture</w:t>
      </w:r>
      <w:bookmarkEnd w:id="769"/>
      <w:bookmarkEnd w:id="7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017DBA" w:rsidP="00356552">
      <w:pPr>
        <w:pStyle w:val="TH"/>
        <w:rPr>
          <w:lang w:val="en-US" w:eastAsia="zh-CN"/>
        </w:rPr>
      </w:pPr>
      <w:r>
        <w:rPr>
          <w:rFonts w:eastAsia="宋体"/>
          <w:noProof/>
        </w:rPr>
        <w:object w:dxaOrig="4800" w:dyaOrig="2160" w14:anchorId="66D4D0D0">
          <v:shape id="_x0000_i1039" type="#_x0000_t75" alt="" style="width:240pt;height:108.6pt;mso-width-percent:0;mso-height-percent:0;mso-width-percent:0;mso-height-percent:0" o:ole="">
            <v:imagedata r:id="rId36" o:title=""/>
          </v:shape>
          <o:OLEObject Type="Embed" ProgID="Visio.Drawing.15" ShapeID="_x0000_i1039" DrawAspect="Content" ObjectID="_1772536924"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017DBA" w:rsidP="00356552">
      <w:pPr>
        <w:pStyle w:val="TH"/>
        <w:rPr>
          <w:b w:val="0"/>
          <w:lang w:val="en-US" w:eastAsia="zh-CN"/>
        </w:rPr>
      </w:pPr>
      <w:r>
        <w:rPr>
          <w:rFonts w:eastAsia="宋体"/>
          <w:noProof/>
        </w:rPr>
        <w:object w:dxaOrig="5292" w:dyaOrig="2400" w14:anchorId="110DFADC">
          <v:shape id="_x0000_i1040" type="#_x0000_t75" alt="" style="width:265.8pt;height:121.2pt;mso-width-percent:0;mso-height-percent:0;mso-width-percent:0;mso-height-percent:0" o:ole="">
            <v:imagedata r:id="rId38" o:title=""/>
          </v:shape>
          <o:OLEObject Type="Embed" ProgID="Visio.Drawing.15" ShapeID="_x0000_i1040" DrawAspect="Content" ObjectID="_1772536925"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71" w:name="_Toc148535661"/>
      <w:bookmarkStart w:id="772" w:name="_Toc151748968"/>
      <w:r>
        <w:rPr>
          <w:lang w:val="en-US"/>
        </w:rPr>
        <w:t>4.3.</w:t>
      </w:r>
      <w:r>
        <w:rPr>
          <w:lang w:val="en-US" w:eastAsia="zh-CN"/>
        </w:rPr>
        <w:t>1.3</w:t>
      </w:r>
      <w:r>
        <w:rPr>
          <w:lang w:val="en-US"/>
        </w:rPr>
        <w:tab/>
        <w:t>Network Functions</w:t>
      </w:r>
      <w:bookmarkEnd w:id="771"/>
      <w:bookmarkEnd w:id="772"/>
    </w:p>
    <w:p w14:paraId="27896FDA" w14:textId="77777777" w:rsidR="00356552" w:rsidRDefault="00356552" w:rsidP="00356552">
      <w:pPr>
        <w:pStyle w:val="50"/>
        <w:rPr>
          <w:lang w:eastAsia="zh-CN"/>
        </w:rPr>
      </w:pPr>
      <w:bookmarkStart w:id="773" w:name="_Toc148535662"/>
      <w:bookmarkStart w:id="774" w:name="_Toc151748969"/>
      <w:r>
        <w:t>4.3.</w:t>
      </w:r>
      <w:r>
        <w:rPr>
          <w:lang w:eastAsia="zh-CN"/>
        </w:rPr>
        <w:t>1.3.1</w:t>
      </w:r>
      <w:r>
        <w:tab/>
        <w:t>Analytics Data Repository Function (ADRF)</w:t>
      </w:r>
      <w:bookmarkEnd w:id="773"/>
      <w:bookmarkEnd w:id="774"/>
    </w:p>
    <w:p w14:paraId="39141AC9" w14:textId="77777777" w:rsidR="00832B49" w:rsidRDefault="00832B49" w:rsidP="00832B49">
      <w:bookmarkStart w:id="775" w:name="_Toc148535663"/>
      <w:bookmarkStart w:id="776" w:name="_Toc151748970"/>
      <w:r>
        <w:t xml:space="preserve">The Analytics Data Repository Function (ADRF) provides the functionality to allow NF service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775"/>
      <w:bookmarkEnd w:id="77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77" w:name="_Toc148535664"/>
      <w:bookmarkStart w:id="778" w:name="_Toc151748971"/>
      <w:r>
        <w:lastRenderedPageBreak/>
        <w:t>4.3.2</w:t>
      </w:r>
      <w:r>
        <w:tab/>
        <w:t>Service Operations</w:t>
      </w:r>
      <w:bookmarkEnd w:id="777"/>
      <w:bookmarkEnd w:id="778"/>
    </w:p>
    <w:p w14:paraId="7C9BC013" w14:textId="77777777" w:rsidR="00356552" w:rsidRDefault="00356552" w:rsidP="00356552">
      <w:pPr>
        <w:pStyle w:val="41"/>
      </w:pPr>
      <w:bookmarkStart w:id="779" w:name="_Toc148535665"/>
      <w:bookmarkStart w:id="780" w:name="_Toc151748972"/>
      <w:r>
        <w:t>4.3.2.1</w:t>
      </w:r>
      <w:r>
        <w:tab/>
        <w:t>Introduction</w:t>
      </w:r>
      <w:bookmarkEnd w:id="779"/>
      <w:bookmarkEnd w:id="78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781" w:name="_Toc148535666"/>
      <w:bookmarkStart w:id="782" w:name="_Toc151748973"/>
      <w:r>
        <w:t>4.3.2.2</w:t>
      </w:r>
      <w:r>
        <w:tab/>
        <w:t>Nadrf_</w:t>
      </w:r>
      <w:bookmarkStart w:id="783" w:name="_Hlk138939161"/>
      <w:r>
        <w:t>MLModelManagement</w:t>
      </w:r>
      <w:bookmarkEnd w:id="783"/>
      <w:r>
        <w:t>_StorageRequest service operation</w:t>
      </w:r>
      <w:bookmarkEnd w:id="781"/>
      <w:bookmarkEnd w:id="782"/>
    </w:p>
    <w:p w14:paraId="64079C9A" w14:textId="77777777" w:rsidR="00356552" w:rsidRDefault="00356552" w:rsidP="00356552">
      <w:pPr>
        <w:pStyle w:val="50"/>
      </w:pPr>
      <w:bookmarkStart w:id="784" w:name="_Toc148535667"/>
      <w:bookmarkStart w:id="785" w:name="_Toc151748974"/>
      <w:r>
        <w:t>4.3.2.2.1</w:t>
      </w:r>
      <w:r>
        <w:tab/>
        <w:t>General</w:t>
      </w:r>
      <w:bookmarkEnd w:id="784"/>
      <w:bookmarkEnd w:id="78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86" w:name="_Toc148535668"/>
      <w:bookmarkStart w:id="787" w:name="_Toc151748975"/>
      <w:r>
        <w:t>4.3.2.2.2</w:t>
      </w:r>
      <w:r>
        <w:tab/>
        <w:t>Request Storage of ML model(s)</w:t>
      </w:r>
      <w:bookmarkEnd w:id="786"/>
      <w:bookmarkEnd w:id="78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017DBA" w:rsidP="00356552">
      <w:pPr>
        <w:pStyle w:val="TH"/>
        <w:rPr>
          <w:lang w:eastAsia="zh-CN"/>
        </w:rPr>
      </w:pPr>
      <w:r>
        <w:rPr>
          <w:rFonts w:eastAsia="宋体"/>
          <w:noProof/>
        </w:rPr>
        <w:object w:dxaOrig="10116" w:dyaOrig="3336" w14:anchorId="29B391FB">
          <v:shape id="_x0000_i1041" type="#_x0000_t75" alt="" style="width:505.2pt;height:167.4pt;mso-width-percent:0;mso-height-percent:0;mso-width-percent:0;mso-height-percent:0" o:ole="">
            <v:imagedata r:id="rId40" o:title=""/>
          </v:shape>
          <o:OLEObject Type="Embed" ProgID="Visio.Drawing.15" ShapeID="_x0000_i1041" DrawAspect="Content" ObjectID="_1772536926"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2CD64A07" w14:textId="77777777" w:rsidR="00356552" w:rsidRDefault="00356552" w:rsidP="00356552">
      <w:r>
        <w:lastRenderedPageBreak/>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bookmarkStart w:id="788" w:name="_Hlk135843134"/>
      <w:bookmarkStart w:id="78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568992E1" w14:textId="6AD769E0" w:rsidR="00832B49" w:rsidRDefault="00832B49" w:rsidP="00832B49">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76D4AE02" w14:textId="77777777" w:rsidR="00832B49" w:rsidRDefault="00832B49" w:rsidP="00832B49">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58246E9F" w14:textId="77777777" w:rsidR="00832B49" w:rsidRDefault="00832B49" w:rsidP="00832B49">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08B4B92F" w14:textId="77777777" w:rsidR="00832B49" w:rsidRDefault="00832B49" w:rsidP="00832B49">
      <w:r>
        <w:t>If an error occurs when processing the HTTP POST request, the ADRF shall send an HTTP error response as specified in clause 5.2.7.</w:t>
      </w:r>
    </w:p>
    <w:p w14:paraId="7F791BC2" w14:textId="77777777" w:rsidR="004C60A9" w:rsidRDefault="004C60A9" w:rsidP="004C60A9">
      <w:pPr>
        <w:pStyle w:val="41"/>
      </w:pPr>
      <w:bookmarkStart w:id="790" w:name="_Toc151748976"/>
      <w:bookmarkEnd w:id="788"/>
      <w:r>
        <w:t>4.3.2.3</w:t>
      </w:r>
      <w:r>
        <w:tab/>
        <w:t>Nadrf_MLModelManagement_RetrievalRequest service operation</w:t>
      </w:r>
      <w:bookmarkEnd w:id="789"/>
      <w:bookmarkEnd w:id="790"/>
    </w:p>
    <w:p w14:paraId="642AE5A6" w14:textId="77777777" w:rsidR="004C60A9" w:rsidRDefault="004C60A9" w:rsidP="004C60A9">
      <w:pPr>
        <w:pStyle w:val="50"/>
      </w:pPr>
      <w:bookmarkStart w:id="791" w:name="_Toc148535670"/>
      <w:bookmarkStart w:id="792" w:name="_Toc151748977"/>
      <w:r>
        <w:t>4.3.2.3.1</w:t>
      </w:r>
      <w:r>
        <w:tab/>
        <w:t>General</w:t>
      </w:r>
      <w:bookmarkEnd w:id="791"/>
      <w:bookmarkEnd w:id="79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93" w:name="_Toc148535671"/>
      <w:bookmarkStart w:id="794" w:name="_Toc151748978"/>
      <w:r>
        <w:t>4.3.2.3.2</w:t>
      </w:r>
      <w:r>
        <w:tab/>
        <w:t>Request and get stored ML model(s) from ADRF ML Model Store</w:t>
      </w:r>
      <w:bookmarkEnd w:id="793"/>
      <w:bookmarkEnd w:id="794"/>
    </w:p>
    <w:p w14:paraId="465B6A1E" w14:textId="77777777" w:rsidR="00832B49" w:rsidRDefault="00832B49" w:rsidP="00832B49">
      <w:bookmarkStart w:id="795" w:name="_Toc148535672"/>
      <w:bookmarkStart w:id="796" w:name="_Toc151748979"/>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017DBA" w:rsidP="00832B49">
      <w:pPr>
        <w:pStyle w:val="TH"/>
        <w:rPr>
          <w:lang w:eastAsia="zh-CN"/>
        </w:rPr>
      </w:pPr>
      <w:r>
        <w:rPr>
          <w:noProof/>
        </w:rPr>
        <w:object w:dxaOrig="10121" w:dyaOrig="3311" w14:anchorId="358824EE">
          <v:shape id="_x0000_i1043" type="#_x0000_t75" alt="" style="width:508.8pt;height:163.8pt;mso-width-percent:0;mso-height-percent:0;mso-width-percent:0;mso-height-percent:0" o:ole="">
            <v:imagedata r:id="rId42" o:title=""/>
          </v:shape>
          <o:OLEObject Type="Embed" ProgID="Visio.Drawing.15" ShapeID="_x0000_i1043" DrawAspect="Content" ObjectID="_1772536927" r:id="rId43"/>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"modelUniqueIds"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t>Nadrf_MLModelManagement_Delete service operation</w:t>
      </w:r>
      <w:bookmarkEnd w:id="795"/>
      <w:bookmarkEnd w:id="796"/>
    </w:p>
    <w:p w14:paraId="1BB68217" w14:textId="77777777" w:rsidR="00356552" w:rsidRDefault="00356552" w:rsidP="00356552">
      <w:pPr>
        <w:pStyle w:val="50"/>
      </w:pPr>
      <w:bookmarkStart w:id="797" w:name="_Toc148535673"/>
      <w:bookmarkStart w:id="798" w:name="_Toc151748980"/>
      <w:r>
        <w:t>4.3.2.4.1</w:t>
      </w:r>
      <w:r>
        <w:tab/>
        <w:t>General</w:t>
      </w:r>
      <w:bookmarkEnd w:id="797"/>
      <w:bookmarkEnd w:id="79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99" w:name="_Toc148535674"/>
      <w:bookmarkStart w:id="800" w:name="_Toc151748981"/>
      <w:r>
        <w:t>4.3.2.4.2</w:t>
      </w:r>
      <w:r>
        <w:tab/>
        <w:t>Requesting removal of stored ML model(s)</w:t>
      </w:r>
      <w:bookmarkEnd w:id="799"/>
      <w:bookmarkEnd w:id="80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017DBA" w:rsidP="006225F9">
      <w:pPr>
        <w:pStyle w:val="TH"/>
        <w:rPr>
          <w:lang w:eastAsia="zh-CN"/>
        </w:rPr>
      </w:pPr>
      <w:r>
        <w:rPr>
          <w:rFonts w:eastAsia="宋体"/>
          <w:noProof/>
        </w:rPr>
        <w:object w:dxaOrig="10116" w:dyaOrig="3324" w14:anchorId="3832584C">
          <v:shape id="_x0000_i1044" type="#_x0000_t75" alt="" style="width:505.2pt;height:166.2pt;mso-width-percent:0;mso-height-percent:0;mso-width-percent:0;mso-height-percent:0" o:ole="">
            <v:imagedata r:id="rId44" o:title=""/>
          </v:shape>
          <o:OLEObject Type="Embed" ProgID="Visio.Drawing.15" ShapeID="_x0000_i1044" DrawAspect="Content" ObjectID="_1772536928"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01" w:name="_Toc148535675"/>
      <w:bookmarkStart w:id="802" w:name="_Toc151748982"/>
      <w:bookmarkStart w:id="803" w:name="_Toc510696597"/>
      <w:bookmarkStart w:id="804" w:name="_Toc35971389"/>
      <w:bookmarkStart w:id="805" w:name="_Toc36812120"/>
      <w:bookmarkStart w:id="806" w:name="_Toc72766434"/>
      <w:bookmarkStart w:id="807" w:name="_Toc72767001"/>
      <w:bookmarkStart w:id="808" w:name="_Toc73042453"/>
      <w:bookmarkStart w:id="809" w:name="_Toc81242797"/>
      <w:bookmarkStart w:id="810" w:name="_Toc89426566"/>
      <w:bookmarkStart w:id="811" w:name="_Toc94020351"/>
      <w:bookmarkStart w:id="812" w:name="_Toc97034882"/>
      <w:bookmarkStart w:id="813" w:name="_Toc97037759"/>
      <w:bookmarkStart w:id="814" w:name="_Toc100939968"/>
      <w:bookmarkStart w:id="815" w:name="_Toc104546834"/>
      <w:bookmarkStart w:id="816" w:name="_Toc112937881"/>
      <w:bookmarkStart w:id="817" w:name="_Toc114134638"/>
      <w:bookmarkStart w:id="818" w:name="_Toc120681577"/>
      <w:bookmarkStart w:id="819" w:name="_Toc133434764"/>
      <w:bookmarkStart w:id="82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r>
        <w:t>4.3.2.4.3</w:t>
      </w:r>
      <w:r>
        <w:tab/>
        <w:t>Requesting removal of stored ML model(s) using unique ML model identifier</w:t>
      </w:r>
      <w:bookmarkEnd w:id="801"/>
      <w:bookmarkEnd w:id="802"/>
    </w:p>
    <w:p w14:paraId="266D1338" w14:textId="0965A521" w:rsidR="00832B49" w:rsidRDefault="00832B49" w:rsidP="007F4D70">
      <w:pPr>
        <w:rPr>
          <w:lang w:eastAsia="zh-CN"/>
        </w:rPr>
      </w:pPr>
      <w:bookmarkStart w:id="821" w:name="_Toc148535676"/>
      <w:bookmarkStart w:id="822" w:name="_Toc151748983"/>
      <w:r>
        <w:t>Figure 4.3.2.4.3-1 shows a scenario where the NF service consumer sends a request to the ADRF to delete stored ML model(s) based on the unique ML model identifier.</w:t>
      </w:r>
    </w:p>
    <w:p w14:paraId="75A85D09" w14:textId="77777777" w:rsidR="007F4D70" w:rsidRDefault="00017DBA" w:rsidP="007F4D70">
      <w:pPr>
        <w:pStyle w:val="TH"/>
        <w:rPr>
          <w:noProof/>
        </w:rPr>
      </w:pPr>
      <w:r w:rsidRPr="00832B49">
        <w:rPr>
          <w:noProof/>
        </w:rPr>
        <w:object w:dxaOrig="10121" w:dyaOrig="3311" w14:anchorId="771BBE12">
          <v:shape id="_x0000_i1045" type="#_x0000_t75" alt="" style="width:507.6pt;height:165pt;mso-width-percent:0;mso-height-percent:0;mso-width-percent:0;mso-height-percent:0" o:ole="">
            <v:imagedata r:id="rId46" o:title=""/>
          </v:shape>
          <o:OLEObject Type="Embed" ProgID="Visio.Drawing.15" ShapeID="_x0000_i1045" DrawAspect="Content" ObjectID="_1772536929" r:id="rId47"/>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r>
        <w:t>5</w:t>
      </w:r>
      <w:r>
        <w:tab/>
        <w:t>API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21E4BDF" w14:textId="77777777" w:rsidR="00E9750A" w:rsidRDefault="00A16F12">
      <w:pPr>
        <w:pStyle w:val="21"/>
      </w:pPr>
      <w:bookmarkStart w:id="823" w:name="_Toc72766435"/>
      <w:bookmarkStart w:id="824" w:name="_Toc72767002"/>
      <w:bookmarkStart w:id="825" w:name="_Toc73042454"/>
      <w:bookmarkStart w:id="826" w:name="_Toc81242798"/>
      <w:bookmarkStart w:id="827" w:name="_Toc89426567"/>
      <w:bookmarkStart w:id="828" w:name="_Toc94020352"/>
      <w:bookmarkStart w:id="829" w:name="_Toc97034883"/>
      <w:bookmarkStart w:id="830" w:name="_Toc97037760"/>
      <w:bookmarkStart w:id="831" w:name="_Toc100939969"/>
      <w:bookmarkStart w:id="832" w:name="_Toc104546835"/>
      <w:bookmarkStart w:id="833" w:name="_Toc112937882"/>
      <w:bookmarkStart w:id="834" w:name="_Toc114134639"/>
      <w:bookmarkStart w:id="835" w:name="_Toc120681578"/>
      <w:bookmarkStart w:id="836" w:name="_Toc133434765"/>
      <w:bookmarkStart w:id="837" w:name="_Toc138693948"/>
      <w:bookmarkStart w:id="838" w:name="_Toc148535677"/>
      <w:bookmarkStart w:id="839" w:name="_Toc151748984"/>
      <w:bookmarkStart w:id="840" w:name="_Toc510696649"/>
      <w:bookmarkStart w:id="841" w:name="_Hlk530142087"/>
      <w:r>
        <w:t>5.1</w:t>
      </w:r>
      <w:r>
        <w:tab/>
        <w:t>Nadrf_DataManagement Service API</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F51931A" w14:textId="77777777" w:rsidR="00E9750A" w:rsidRDefault="00A16F12">
      <w:pPr>
        <w:pStyle w:val="31"/>
      </w:pPr>
      <w:bookmarkStart w:id="842" w:name="_Toc72766436"/>
      <w:bookmarkStart w:id="843" w:name="_Toc72767003"/>
      <w:bookmarkStart w:id="844" w:name="_Toc73042455"/>
      <w:bookmarkStart w:id="845" w:name="_Toc81242799"/>
      <w:bookmarkStart w:id="846" w:name="_Toc89426568"/>
      <w:bookmarkStart w:id="847" w:name="_Toc94020353"/>
      <w:bookmarkStart w:id="848" w:name="_Toc97034884"/>
      <w:bookmarkStart w:id="849" w:name="_Toc97037761"/>
      <w:bookmarkStart w:id="850" w:name="_Toc100939970"/>
      <w:bookmarkStart w:id="851" w:name="_Toc104546836"/>
      <w:bookmarkStart w:id="852" w:name="_Toc112937883"/>
      <w:bookmarkStart w:id="853" w:name="_Toc114134640"/>
      <w:bookmarkStart w:id="854" w:name="_Toc120681579"/>
      <w:bookmarkStart w:id="855" w:name="_Toc133434766"/>
      <w:bookmarkStart w:id="856" w:name="_Toc138693949"/>
      <w:bookmarkStart w:id="857" w:name="_Toc148535678"/>
      <w:bookmarkStart w:id="858" w:name="_Toc151748985"/>
      <w:r>
        <w:t>5.1.1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78509A9" w14:textId="77777777" w:rsidR="00E9750A" w:rsidRDefault="00A16F12">
      <w:pPr>
        <w:rPr>
          <w:lang w:eastAsia="zh-CN"/>
        </w:rPr>
      </w:pPr>
      <w:bookmarkStart w:id="859" w:name="_Toc72766437"/>
      <w:bookmarkStart w:id="860" w:name="_Toc72767004"/>
      <w:bookmarkStart w:id="861" w:name="_Toc73042456"/>
      <w:bookmarkStart w:id="862" w:name="_Toc81242800"/>
      <w:bookmarkStart w:id="863" w:name="_Toc89426569"/>
      <w:bookmarkStart w:id="864" w:name="_Toc94020354"/>
      <w:bookmarkStart w:id="865" w:name="_Toc97034885"/>
      <w:bookmarkStart w:id="866" w:name="_Toc97037762"/>
      <w:bookmarkStart w:id="867" w:name="_Toc100939971"/>
      <w:bookmarkStart w:id="868" w:name="_Toc104546837"/>
      <w:bookmarkStart w:id="869" w:name="_Toc112937884"/>
      <w:bookmarkStart w:id="87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71" w:name="_Toc120681580"/>
      <w:bookmarkStart w:id="872" w:name="_Toc133434767"/>
      <w:bookmarkStart w:id="873" w:name="_Toc138693950"/>
      <w:bookmarkStart w:id="874" w:name="_Toc148535679"/>
      <w:bookmarkStart w:id="875" w:name="_Toc151748986"/>
      <w:r>
        <w:t>5.1.2</w:t>
      </w:r>
      <w:r>
        <w:tab/>
        <w:t>Usage of HTTP</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74F5FB5" w14:textId="77777777" w:rsidR="00E9750A" w:rsidRDefault="00A16F12">
      <w:pPr>
        <w:pStyle w:val="41"/>
      </w:pPr>
      <w:bookmarkStart w:id="876" w:name="_Toc97037763"/>
      <w:bookmarkStart w:id="877" w:name="_Toc104546838"/>
      <w:bookmarkStart w:id="878" w:name="_Toc94020355"/>
      <w:bookmarkStart w:id="879" w:name="_Toc120681581"/>
      <w:bookmarkStart w:id="880" w:name="_Toc72767005"/>
      <w:bookmarkStart w:id="881" w:name="_Toc100939972"/>
      <w:bookmarkStart w:id="882" w:name="_Toc114134642"/>
      <w:bookmarkStart w:id="883" w:name="_Toc97034886"/>
      <w:bookmarkStart w:id="884" w:name="_Toc81242801"/>
      <w:bookmarkStart w:id="885" w:name="_Toc89426570"/>
      <w:bookmarkStart w:id="886" w:name="_Toc73042457"/>
      <w:bookmarkStart w:id="887" w:name="_Toc72766438"/>
      <w:bookmarkStart w:id="888" w:name="_Toc112937885"/>
      <w:bookmarkStart w:id="889" w:name="_Toc133434768"/>
      <w:bookmarkStart w:id="890" w:name="_Toc138693951"/>
      <w:bookmarkStart w:id="891" w:name="_Toc148535680"/>
      <w:bookmarkStart w:id="892" w:name="_Toc151748987"/>
      <w:r>
        <w:t>5.1.2.1</w:t>
      </w:r>
      <w: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893" w:name="_Toc120681582"/>
      <w:bookmarkStart w:id="894" w:name="_Toc100939973"/>
      <w:bookmarkStart w:id="895" w:name="_Toc104546839"/>
      <w:bookmarkStart w:id="896" w:name="_Toc112937886"/>
      <w:bookmarkStart w:id="897" w:name="_Toc114134643"/>
      <w:bookmarkStart w:id="898" w:name="_Toc94020356"/>
      <w:bookmarkStart w:id="899" w:name="_Toc97034887"/>
      <w:bookmarkStart w:id="900" w:name="_Toc97037764"/>
      <w:bookmarkStart w:id="901" w:name="_Toc73042458"/>
      <w:bookmarkStart w:id="902" w:name="_Toc81242802"/>
      <w:bookmarkStart w:id="903" w:name="_Toc89426571"/>
      <w:bookmarkStart w:id="904" w:name="_Toc72766439"/>
      <w:bookmarkStart w:id="905" w:name="_Toc72767006"/>
      <w:bookmarkStart w:id="906" w:name="_Toc133434769"/>
      <w:bookmarkStart w:id="907" w:name="_Toc138693952"/>
      <w:bookmarkStart w:id="908" w:name="_Toc148535681"/>
      <w:bookmarkStart w:id="909" w:name="_Toc151748988"/>
      <w:r>
        <w:t>5.1.2.2</w:t>
      </w:r>
      <w:r>
        <w:tab/>
        <w:t>HTTP standard headers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2BDC2C6" w14:textId="77777777" w:rsidR="00E9750A" w:rsidRDefault="00A16F12">
      <w:pPr>
        <w:pStyle w:val="50"/>
        <w:rPr>
          <w:lang w:eastAsia="zh-CN"/>
        </w:rPr>
      </w:pPr>
      <w:bookmarkStart w:id="910" w:name="_Toc120681583"/>
      <w:bookmarkStart w:id="911" w:name="_Toc114134644"/>
      <w:bookmarkStart w:id="912" w:name="_Toc89426572"/>
      <w:bookmarkStart w:id="913" w:name="_Toc104546840"/>
      <w:bookmarkStart w:id="914" w:name="_Toc112937887"/>
      <w:bookmarkStart w:id="915" w:name="_Toc97037765"/>
      <w:bookmarkStart w:id="916" w:name="_Toc73042459"/>
      <w:bookmarkStart w:id="917" w:name="_Toc72766440"/>
      <w:bookmarkStart w:id="918" w:name="_Toc100939974"/>
      <w:bookmarkStart w:id="919" w:name="_Toc81242803"/>
      <w:bookmarkStart w:id="920" w:name="_Toc72767007"/>
      <w:bookmarkStart w:id="921" w:name="_Toc94020357"/>
      <w:bookmarkStart w:id="922" w:name="_Toc97034888"/>
      <w:bookmarkStart w:id="923" w:name="_Toc133434770"/>
      <w:bookmarkStart w:id="924" w:name="_Toc138693953"/>
      <w:bookmarkStart w:id="925" w:name="_Toc148535682"/>
      <w:bookmarkStart w:id="926" w:name="_Toc151748989"/>
      <w:r>
        <w:t>5.1.2.2.1</w:t>
      </w:r>
      <w:r>
        <w:rPr>
          <w:rFonts w:hint="eastAsia"/>
          <w:lang w:eastAsia="zh-CN"/>
        </w:rPr>
        <w:tab/>
      </w:r>
      <w:r>
        <w:rPr>
          <w:lang w:eastAsia="zh-CN"/>
        </w:rPr>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4E60491" w14:textId="77777777" w:rsidR="00E9750A" w:rsidRDefault="00A16F12">
      <w:bookmarkStart w:id="927" w:name="_Toc97034889"/>
      <w:bookmarkStart w:id="928" w:name="_Toc72767008"/>
      <w:bookmarkStart w:id="929" w:name="_Toc114134645"/>
      <w:bookmarkStart w:id="930" w:name="_Toc97037766"/>
      <w:bookmarkStart w:id="931" w:name="_Toc100939975"/>
      <w:bookmarkStart w:id="932" w:name="_Toc94020358"/>
      <w:bookmarkStart w:id="933" w:name="_Toc73042460"/>
      <w:bookmarkStart w:id="934" w:name="_Toc112937888"/>
      <w:bookmarkStart w:id="935" w:name="_Toc72766441"/>
      <w:bookmarkStart w:id="936" w:name="_Toc104546841"/>
      <w:bookmarkStart w:id="937" w:name="_Toc89426573"/>
      <w:bookmarkStart w:id="938" w:name="_Toc81242804"/>
      <w:r>
        <w:t>See clause 5.2.2 of 3GPP TS 29.500 [4] for the usage of HTTP standard headers.</w:t>
      </w:r>
    </w:p>
    <w:p w14:paraId="2749F1F7" w14:textId="77777777" w:rsidR="00E9750A" w:rsidRDefault="00A16F12">
      <w:pPr>
        <w:pStyle w:val="50"/>
      </w:pPr>
      <w:bookmarkStart w:id="939" w:name="_Toc120681584"/>
      <w:bookmarkStart w:id="940" w:name="_Toc133434771"/>
      <w:bookmarkStart w:id="941" w:name="_Toc138693954"/>
      <w:bookmarkStart w:id="942" w:name="_Toc148535683"/>
      <w:bookmarkStart w:id="943" w:name="_Toc151748990"/>
      <w:r>
        <w:t>5.1.2.2.2</w:t>
      </w:r>
      <w:r>
        <w:tab/>
        <w:t>Content type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944" w:name="_Toc97037767"/>
      <w:bookmarkStart w:id="945" w:name="_Toc100939976"/>
      <w:bookmarkStart w:id="946" w:name="_Toc112937889"/>
      <w:bookmarkStart w:id="947" w:name="_Toc104546842"/>
      <w:bookmarkStart w:id="948" w:name="_Toc114134646"/>
      <w:bookmarkStart w:id="949" w:name="_Toc120681585"/>
      <w:bookmarkStart w:id="950" w:name="_Toc73042461"/>
      <w:bookmarkStart w:id="951" w:name="_Toc72767009"/>
      <w:bookmarkStart w:id="952" w:name="_Toc89426574"/>
      <w:bookmarkStart w:id="953" w:name="_Toc97034890"/>
      <w:bookmarkStart w:id="954" w:name="_Toc72766442"/>
      <w:bookmarkStart w:id="955" w:name="_Toc94020359"/>
      <w:bookmarkStart w:id="956" w:name="_Toc81242805"/>
      <w:bookmarkStart w:id="957" w:name="_Toc133434772"/>
      <w:bookmarkStart w:id="958" w:name="_Toc138693955"/>
      <w:bookmarkStart w:id="95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960" w:name="_Toc151748991"/>
      <w:r>
        <w:t>5.1.2.3</w:t>
      </w:r>
      <w:r>
        <w:tab/>
        <w:t>HTTP custom headers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4952465" w14:textId="77777777" w:rsidR="00E9750A" w:rsidRDefault="00A16F12">
      <w:bookmarkStart w:id="961" w:name="_Toc73042462"/>
      <w:bookmarkStart w:id="962" w:name="_Toc100939977"/>
      <w:bookmarkStart w:id="963" w:name="_Toc97037768"/>
      <w:bookmarkStart w:id="964" w:name="_Toc97034891"/>
      <w:bookmarkStart w:id="965" w:name="_Toc89426575"/>
      <w:bookmarkStart w:id="966" w:name="_Toc94020360"/>
      <w:bookmarkStart w:id="967" w:name="_Toc81242806"/>
      <w:bookmarkStart w:id="968" w:name="_Toc112937890"/>
      <w:bookmarkStart w:id="969" w:name="_Toc104546843"/>
      <w:bookmarkStart w:id="970" w:name="_Toc72767010"/>
      <w:bookmarkStart w:id="971" w:name="_Toc72766443"/>
      <w:bookmarkStart w:id="972" w:name="_Toc114134647"/>
      <w:r>
        <w:t>The mandatory HTTP custom header fields specified in clause 5.2.3.2 of 3GPP TS 29.500 [4] shall be applicable.</w:t>
      </w:r>
    </w:p>
    <w:p w14:paraId="48A21C5E" w14:textId="77777777" w:rsidR="00E9750A" w:rsidRDefault="00A16F12">
      <w:pPr>
        <w:pStyle w:val="31"/>
      </w:pPr>
      <w:bookmarkStart w:id="973" w:name="_Toc120681586"/>
      <w:bookmarkStart w:id="974" w:name="_Toc133434773"/>
      <w:bookmarkStart w:id="975" w:name="_Toc138693956"/>
      <w:bookmarkStart w:id="976" w:name="_Toc148535685"/>
      <w:bookmarkStart w:id="977" w:name="_Toc151748992"/>
      <w:r>
        <w:t>5.1.3</w:t>
      </w:r>
      <w:r>
        <w:tab/>
        <w:t>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E272EA6" w14:textId="77777777" w:rsidR="00E9750A" w:rsidRDefault="00A16F12">
      <w:pPr>
        <w:pStyle w:val="41"/>
      </w:pPr>
      <w:bookmarkStart w:id="978" w:name="_Toc89426576"/>
      <w:bookmarkStart w:id="979" w:name="_Toc72767011"/>
      <w:bookmarkStart w:id="980" w:name="_Toc97034892"/>
      <w:bookmarkStart w:id="981" w:name="_Toc112937891"/>
      <w:bookmarkStart w:id="982" w:name="_Toc100939978"/>
      <w:bookmarkStart w:id="983" w:name="_Toc97037769"/>
      <w:bookmarkStart w:id="984" w:name="_Toc120681587"/>
      <w:bookmarkStart w:id="985" w:name="_Toc73042463"/>
      <w:bookmarkStart w:id="986" w:name="_Toc81242807"/>
      <w:bookmarkStart w:id="987" w:name="_Toc94020361"/>
      <w:bookmarkStart w:id="988" w:name="_Toc72766444"/>
      <w:bookmarkStart w:id="989" w:name="_Toc104546844"/>
      <w:bookmarkStart w:id="990" w:name="_Toc114134648"/>
      <w:bookmarkStart w:id="991" w:name="_Toc133434774"/>
      <w:bookmarkStart w:id="992" w:name="_Toc138693957"/>
      <w:bookmarkStart w:id="993" w:name="_Toc148535686"/>
      <w:bookmarkStart w:id="994" w:name="_Toc151748993"/>
      <w:r>
        <w:t>5.1.3.1</w:t>
      </w:r>
      <w:r>
        <w:tab/>
        <w:t>Overview</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017DBA">
      <w:pPr>
        <w:pStyle w:val="TH"/>
        <w:rPr>
          <w:lang w:val="en-US"/>
        </w:rPr>
      </w:pPr>
      <w:r>
        <w:rPr>
          <w:noProof/>
        </w:rPr>
        <w:object w:dxaOrig="7608" w:dyaOrig="3132" w14:anchorId="1BDE0554">
          <v:shape id="_x0000_i1047" type="#_x0000_t75" alt="" style="width:379.8pt;height:157.2pt;mso-width-percent:0;mso-height-percent:0;mso-width-percent:0;mso-height-percent:0" o:ole="">
            <v:imagedata r:id="rId48" o:title="" cropbottom="7081f" cropright="4734f"/>
          </v:shape>
          <o:OLEObject Type="Embed" ProgID="Visio.Drawing.15" ShapeID="_x0000_i1047" DrawAspect="Content" ObjectID="_1772536930"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95" w:name="_Toc114134649"/>
      <w:bookmarkStart w:id="996" w:name="_Toc112937892"/>
      <w:bookmarkStart w:id="997" w:name="_Toc104546845"/>
      <w:bookmarkStart w:id="998" w:name="_Toc120681588"/>
      <w:bookmarkStart w:id="999" w:name="_Toc89426577"/>
      <w:bookmarkStart w:id="1000" w:name="_Toc73042464"/>
      <w:bookmarkStart w:id="1001" w:name="_Toc94020362"/>
      <w:bookmarkStart w:id="1002" w:name="_Toc97034893"/>
      <w:bookmarkStart w:id="1003" w:name="_Toc72766445"/>
      <w:bookmarkStart w:id="1004" w:name="_Toc97037770"/>
      <w:bookmarkStart w:id="1005" w:name="_Toc72767012"/>
      <w:bookmarkStart w:id="1006" w:name="_Toc81242808"/>
      <w:bookmarkStart w:id="1007" w:name="_Toc100939979"/>
      <w:bookmarkStart w:id="1008" w:name="_Toc133434775"/>
      <w:bookmarkStart w:id="1009" w:name="_Toc138693958"/>
      <w:bookmarkStart w:id="1010" w:name="_Toc148535687"/>
      <w:bookmarkStart w:id="1011" w:name="_Toc151748994"/>
      <w:r>
        <w:t>5.1.3.2</w:t>
      </w:r>
      <w:r>
        <w:tab/>
        <w:t>Resource: ADRF Data Store Records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3681A9C" w14:textId="77777777" w:rsidR="00E9750A" w:rsidRDefault="00A16F12">
      <w:pPr>
        <w:pStyle w:val="50"/>
      </w:pPr>
      <w:bookmarkStart w:id="1012" w:name="_Toc114134650"/>
      <w:bookmarkStart w:id="1013" w:name="_Toc120681589"/>
      <w:bookmarkStart w:id="1014" w:name="_Toc97034894"/>
      <w:bookmarkStart w:id="1015" w:name="_Toc72767013"/>
      <w:bookmarkStart w:id="1016" w:name="_Toc112937893"/>
      <w:bookmarkStart w:id="1017" w:name="_Toc89426578"/>
      <w:bookmarkStart w:id="1018" w:name="_Toc100939980"/>
      <w:bookmarkStart w:id="1019" w:name="_Toc104546846"/>
      <w:bookmarkStart w:id="1020" w:name="_Toc94020363"/>
      <w:bookmarkStart w:id="1021" w:name="_Toc97037771"/>
      <w:bookmarkStart w:id="1022" w:name="_Toc81242809"/>
      <w:bookmarkStart w:id="1023" w:name="_Toc73042465"/>
      <w:bookmarkStart w:id="1024" w:name="_Toc72766446"/>
      <w:bookmarkStart w:id="1025" w:name="_Toc133434776"/>
      <w:bookmarkStart w:id="1026" w:name="_Toc138693959"/>
      <w:bookmarkStart w:id="1027" w:name="_Toc148535688"/>
      <w:bookmarkStart w:id="1028" w:name="_Toc151748995"/>
      <w:r>
        <w:t>5.1.3.2.1</w:t>
      </w:r>
      <w: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029" w:name="_Toc73042466"/>
      <w:bookmarkStart w:id="1030" w:name="_Toc72766447"/>
      <w:bookmarkStart w:id="1031" w:name="_Toc72767014"/>
      <w:bookmarkStart w:id="1032" w:name="_Toc97034895"/>
      <w:bookmarkStart w:id="1033" w:name="_Toc89426579"/>
      <w:bookmarkStart w:id="1034" w:name="_Toc94020364"/>
      <w:bookmarkStart w:id="1035" w:name="_Toc81242810"/>
      <w:bookmarkStart w:id="1036" w:name="_Toc97037772"/>
      <w:bookmarkStart w:id="1037" w:name="_Toc120681590"/>
      <w:bookmarkStart w:id="1038" w:name="_Toc112937894"/>
      <w:bookmarkStart w:id="1039" w:name="_Toc114134651"/>
      <w:bookmarkStart w:id="1040" w:name="_Toc104546847"/>
      <w:bookmarkStart w:id="1041" w:name="_Toc100939981"/>
      <w:bookmarkStart w:id="1042" w:name="_Toc133434777"/>
      <w:bookmarkStart w:id="1043" w:name="_Toc138693960"/>
      <w:bookmarkStart w:id="1044" w:name="_Toc148535689"/>
      <w:bookmarkStart w:id="1045" w:name="_Toc151748996"/>
      <w:r>
        <w:t>5.1.3.2.2</w:t>
      </w:r>
      <w:r>
        <w:tab/>
        <w:t>Resource Definition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046" w:name="_Toc81242811"/>
      <w:bookmarkStart w:id="1047" w:name="_Toc89426580"/>
      <w:bookmarkStart w:id="1048" w:name="_Toc73042467"/>
      <w:bookmarkStart w:id="1049" w:name="_Toc72767015"/>
      <w:bookmarkStart w:id="1050" w:name="_Toc72766448"/>
      <w:bookmarkStart w:id="1051" w:name="_Toc94020365"/>
      <w:bookmarkStart w:id="1052" w:name="_Toc97034896"/>
      <w:bookmarkStart w:id="1053" w:name="_Toc104546848"/>
      <w:bookmarkStart w:id="1054" w:name="_Toc112937895"/>
      <w:bookmarkStart w:id="1055" w:name="_Toc114134652"/>
      <w:bookmarkStart w:id="1056" w:name="_Toc120681591"/>
      <w:bookmarkStart w:id="1057" w:name="_Toc100939982"/>
      <w:bookmarkStart w:id="1058" w:name="_Toc97037773"/>
      <w:bookmarkStart w:id="1059" w:name="_Toc133434778"/>
      <w:bookmarkStart w:id="1060" w:name="_Toc138693961"/>
      <w:bookmarkStart w:id="1061" w:name="_Toc148535690"/>
      <w:bookmarkStart w:id="1062" w:name="_Toc151748997"/>
      <w:r>
        <w:lastRenderedPageBreak/>
        <w:t>5.1.3.2.3</w:t>
      </w:r>
      <w:r>
        <w:tab/>
        <w:t>Resource Standard Methods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48C90A8" w14:textId="77777777" w:rsidR="00E9750A" w:rsidRDefault="00A16F12">
      <w:pPr>
        <w:pStyle w:val="6"/>
      </w:pPr>
      <w:bookmarkStart w:id="1063" w:name="_Toc97034897"/>
      <w:bookmarkStart w:id="1064" w:name="_Toc72766449"/>
      <w:bookmarkStart w:id="1065" w:name="_Toc73042468"/>
      <w:bookmarkStart w:id="1066" w:name="_Toc72767016"/>
      <w:bookmarkStart w:id="1067" w:name="_Toc97037774"/>
      <w:bookmarkStart w:id="1068" w:name="_Toc114134653"/>
      <w:bookmarkStart w:id="1069" w:name="_Toc89426581"/>
      <w:bookmarkStart w:id="1070" w:name="_Toc100939983"/>
      <w:bookmarkStart w:id="1071" w:name="_Toc94020366"/>
      <w:bookmarkStart w:id="1072" w:name="_Toc120681592"/>
      <w:bookmarkStart w:id="1073" w:name="_Toc112937896"/>
      <w:bookmarkStart w:id="1074" w:name="_Toc81242812"/>
      <w:bookmarkStart w:id="1075" w:name="_Toc104546849"/>
      <w:bookmarkStart w:id="1076" w:name="_Toc133434779"/>
      <w:bookmarkStart w:id="1077" w:name="_Toc138693962"/>
      <w:bookmarkStart w:id="1078" w:name="_Toc148535691"/>
      <w:bookmarkStart w:id="1079" w:name="_Toc151748998"/>
      <w:r>
        <w:t>5.1.3.2.3.1</w:t>
      </w:r>
      <w:r>
        <w:tab/>
        <w:t>POST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80" w:name="_Toc120681593"/>
      <w:bookmarkStart w:id="1081" w:name="_Toc114134654"/>
      <w:bookmarkStart w:id="1082" w:name="_Toc72767017"/>
      <w:bookmarkStart w:id="1083" w:name="_Toc94020367"/>
      <w:bookmarkStart w:id="1084" w:name="_Toc73042469"/>
      <w:bookmarkStart w:id="1085" w:name="_Toc72766450"/>
      <w:bookmarkStart w:id="1086" w:name="_Toc89426582"/>
      <w:bookmarkStart w:id="1087" w:name="_Toc112937897"/>
      <w:bookmarkStart w:id="1088" w:name="_Toc97034898"/>
      <w:bookmarkStart w:id="1089" w:name="_Toc97037775"/>
      <w:bookmarkStart w:id="1090" w:name="_Toc81242813"/>
      <w:bookmarkStart w:id="1091" w:name="_Toc100939984"/>
      <w:bookmarkStart w:id="1092" w:name="_Toc104546850"/>
      <w:bookmarkStart w:id="1093" w:name="_Toc133434780"/>
      <w:bookmarkStart w:id="1094" w:name="_Toc138693963"/>
      <w:bookmarkStart w:id="1095" w:name="_Toc148535692"/>
      <w:bookmarkStart w:id="1096" w:name="_Toc151748999"/>
      <w:r>
        <w:t>5.1.3.2.3.2</w:t>
      </w:r>
      <w:r>
        <w:tab/>
        <w:t>GET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97" w:name="_Toc100939985"/>
      <w:bookmarkStart w:id="1098" w:name="_Toc97037776"/>
      <w:bookmarkStart w:id="1099" w:name="_Toc120681594"/>
      <w:bookmarkStart w:id="1100" w:name="_Toc114134655"/>
      <w:bookmarkStart w:id="1101" w:name="_Toc104546851"/>
      <w:bookmarkStart w:id="1102" w:name="_Toc112937898"/>
      <w:bookmarkStart w:id="1103" w:name="_Toc72767018"/>
      <w:bookmarkStart w:id="1104" w:name="_Toc72766451"/>
      <w:bookmarkStart w:id="1105" w:name="_Toc73042470"/>
      <w:bookmarkStart w:id="1106" w:name="_Toc89426583"/>
      <w:bookmarkStart w:id="1107" w:name="_Toc81242814"/>
      <w:bookmarkStart w:id="1108" w:name="_Toc97034899"/>
      <w:bookmarkStart w:id="1109" w:name="_Toc94020368"/>
      <w:bookmarkStart w:id="1110" w:name="_Toc133434781"/>
      <w:bookmarkStart w:id="1111" w:name="_Toc138693964"/>
      <w:bookmarkStart w:id="1112" w:name="_Toc148535693"/>
      <w:bookmarkStart w:id="1113" w:name="_Toc151749000"/>
      <w:r>
        <w:t>5.1.3.2.4</w:t>
      </w:r>
      <w:r>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1678171" w14:textId="77777777" w:rsidR="00E9750A" w:rsidRDefault="00A16F12">
      <w:r>
        <w:t>None.</w:t>
      </w:r>
    </w:p>
    <w:p w14:paraId="0ADDB8ED" w14:textId="77777777" w:rsidR="00E9750A" w:rsidRDefault="00A16F12">
      <w:pPr>
        <w:pStyle w:val="41"/>
      </w:pPr>
      <w:bookmarkStart w:id="1114" w:name="_Toc72766457"/>
      <w:bookmarkStart w:id="1115" w:name="_Toc97037777"/>
      <w:bookmarkStart w:id="1116" w:name="_Toc73042476"/>
      <w:bookmarkStart w:id="1117" w:name="_Toc72767024"/>
      <w:bookmarkStart w:id="1118" w:name="_Toc94020369"/>
      <w:bookmarkStart w:id="1119" w:name="_Toc89426584"/>
      <w:bookmarkStart w:id="1120" w:name="_Toc120681595"/>
      <w:bookmarkStart w:id="1121" w:name="_Toc100939986"/>
      <w:bookmarkStart w:id="1122" w:name="_Toc97034900"/>
      <w:bookmarkStart w:id="1123" w:name="_Toc81242820"/>
      <w:bookmarkStart w:id="1124" w:name="_Toc112937899"/>
      <w:bookmarkStart w:id="1125" w:name="_Toc114134656"/>
      <w:bookmarkStart w:id="1126" w:name="_Toc104546852"/>
      <w:bookmarkStart w:id="1127" w:name="_Toc133434782"/>
      <w:bookmarkStart w:id="1128" w:name="_Toc138693965"/>
      <w:bookmarkStart w:id="1129" w:name="_Toc148535694"/>
      <w:bookmarkStart w:id="1130" w:name="_Toc151749001"/>
      <w:r>
        <w:t>5.1.3.3</w:t>
      </w:r>
      <w:r>
        <w:tab/>
        <w:t>Resource: Individual ADRF Data Store Record</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70C0CA6" w14:textId="77777777" w:rsidR="00E9750A" w:rsidRDefault="00A16F12">
      <w:pPr>
        <w:pStyle w:val="50"/>
      </w:pPr>
      <w:bookmarkStart w:id="1131" w:name="_Toc100939987"/>
      <w:bookmarkStart w:id="1132" w:name="_Toc97034901"/>
      <w:bookmarkStart w:id="1133" w:name="_Toc112937900"/>
      <w:bookmarkStart w:id="1134" w:name="_Toc104546853"/>
      <w:bookmarkStart w:id="1135" w:name="_Toc120681596"/>
      <w:bookmarkStart w:id="1136" w:name="_Toc114134657"/>
      <w:bookmarkStart w:id="1137" w:name="_Toc94020370"/>
      <w:bookmarkStart w:id="1138" w:name="_Toc97037778"/>
      <w:bookmarkStart w:id="1139" w:name="_Toc89426585"/>
      <w:bookmarkStart w:id="1140" w:name="_Toc133434783"/>
      <w:bookmarkStart w:id="1141" w:name="_Toc138693966"/>
      <w:bookmarkStart w:id="1142" w:name="_Toc148535695"/>
      <w:bookmarkStart w:id="1143" w:name="_Toc151749002"/>
      <w:r>
        <w:t>5.1.3.3.1</w:t>
      </w:r>
      <w:r>
        <w:tab/>
        <w:t>Description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144" w:name="_Toc100939988"/>
      <w:bookmarkStart w:id="1145" w:name="_Toc114134658"/>
      <w:bookmarkStart w:id="1146" w:name="_Toc120681597"/>
      <w:bookmarkStart w:id="1147" w:name="_Toc89426586"/>
      <w:bookmarkStart w:id="1148" w:name="_Toc104546854"/>
      <w:bookmarkStart w:id="1149" w:name="_Toc112937901"/>
      <w:bookmarkStart w:id="1150" w:name="_Toc97034902"/>
      <w:bookmarkStart w:id="1151" w:name="_Toc94020371"/>
      <w:bookmarkStart w:id="1152" w:name="_Toc97037779"/>
      <w:bookmarkStart w:id="1153" w:name="_Toc133434784"/>
      <w:bookmarkStart w:id="1154" w:name="_Toc138693967"/>
      <w:bookmarkStart w:id="1155" w:name="_Toc148535696"/>
      <w:bookmarkStart w:id="1156" w:name="_Toc151749003"/>
      <w:r>
        <w:t>5.1.3.3.2</w:t>
      </w:r>
      <w:r>
        <w:tab/>
        <w:t>Resource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157" w:name="_Toc89426587"/>
      <w:bookmarkStart w:id="1158" w:name="_Toc94020372"/>
      <w:bookmarkStart w:id="1159" w:name="_Toc97034903"/>
      <w:bookmarkStart w:id="1160" w:name="_Toc97037780"/>
      <w:bookmarkStart w:id="1161" w:name="_Toc100939989"/>
      <w:bookmarkStart w:id="1162" w:name="_Toc104546855"/>
      <w:bookmarkStart w:id="1163" w:name="_Toc112937902"/>
      <w:bookmarkStart w:id="1164" w:name="_Toc114134659"/>
      <w:bookmarkStart w:id="1165" w:name="_Toc120681598"/>
      <w:bookmarkStart w:id="1166" w:name="_Toc133434785"/>
      <w:bookmarkStart w:id="1167" w:name="_Toc138693968"/>
      <w:bookmarkStart w:id="1168" w:name="_Toc148535697"/>
      <w:bookmarkStart w:id="1169" w:name="_Toc151749004"/>
      <w:r>
        <w:t>5.1.3.3.3</w:t>
      </w:r>
      <w:r>
        <w:tab/>
        <w:t>Resource Standard Methods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41FC66A" w14:textId="77777777" w:rsidR="00E9750A" w:rsidRDefault="00A16F12">
      <w:pPr>
        <w:pStyle w:val="6"/>
      </w:pPr>
      <w:bookmarkStart w:id="1170" w:name="_Toc89426588"/>
      <w:bookmarkStart w:id="1171" w:name="_Toc94020373"/>
      <w:bookmarkStart w:id="1172" w:name="_Toc97034904"/>
      <w:bookmarkStart w:id="1173" w:name="_Toc97037781"/>
      <w:bookmarkStart w:id="1174" w:name="_Toc100939990"/>
      <w:bookmarkStart w:id="1175" w:name="_Toc104546856"/>
      <w:bookmarkStart w:id="1176" w:name="_Toc112937903"/>
      <w:bookmarkStart w:id="1177" w:name="_Toc114134660"/>
      <w:bookmarkStart w:id="1178" w:name="_Toc120681599"/>
      <w:bookmarkStart w:id="1179" w:name="_Toc133434786"/>
      <w:bookmarkStart w:id="1180" w:name="_Toc138693969"/>
      <w:bookmarkStart w:id="1181" w:name="_Toc148535698"/>
      <w:bookmarkStart w:id="1182" w:name="_Toc151749005"/>
      <w:r>
        <w:t>5.1.3.3.3.1</w:t>
      </w:r>
      <w:r>
        <w:tab/>
        <w:t>DELETE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3" w:name="_Toc114134661"/>
      <w:bookmarkStart w:id="1184" w:name="_Toc120681600"/>
      <w:bookmarkStart w:id="1185" w:name="_Toc97037782"/>
      <w:bookmarkStart w:id="1186" w:name="_Toc112937904"/>
      <w:bookmarkStart w:id="1187" w:name="_Toc104546857"/>
      <w:bookmarkStart w:id="1188" w:name="_Toc100939991"/>
      <w:bookmarkStart w:id="1189" w:name="_Toc97034905"/>
      <w:bookmarkStart w:id="1190" w:name="_Toc89426589"/>
      <w:bookmarkStart w:id="1191" w:name="_Toc94020374"/>
      <w:bookmarkStart w:id="11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93" w:name="_Toc138693970"/>
      <w:bookmarkStart w:id="1194" w:name="_Toc148535699"/>
      <w:bookmarkStart w:id="1195" w:name="_Toc151749006"/>
      <w:r>
        <w:t>5.1.3.3.4</w:t>
      </w:r>
      <w:r>
        <w:tab/>
        <w:t>Resource Custom Operations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869F77" w14:textId="77777777" w:rsidR="00E9750A" w:rsidRDefault="00A16F12">
      <w:r>
        <w:t>None in this release of the specification.</w:t>
      </w:r>
    </w:p>
    <w:p w14:paraId="47A04437" w14:textId="77777777" w:rsidR="00E9750A" w:rsidRDefault="00A16F12">
      <w:pPr>
        <w:pStyle w:val="41"/>
      </w:pPr>
      <w:bookmarkStart w:id="1196" w:name="_Toc89426590"/>
      <w:bookmarkStart w:id="1197" w:name="_Toc94020375"/>
      <w:bookmarkStart w:id="1198" w:name="_Toc97034906"/>
      <w:bookmarkStart w:id="1199" w:name="_Toc97037783"/>
      <w:bookmarkStart w:id="1200" w:name="_Toc100939992"/>
      <w:bookmarkStart w:id="1201" w:name="_Toc104546858"/>
      <w:bookmarkStart w:id="1202" w:name="_Toc112937905"/>
      <w:bookmarkStart w:id="1203" w:name="_Toc114134662"/>
      <w:bookmarkStart w:id="1204" w:name="_Toc120681601"/>
      <w:bookmarkStart w:id="1205" w:name="_Toc133434788"/>
      <w:bookmarkStart w:id="1206" w:name="_Toc138693971"/>
      <w:bookmarkStart w:id="1207" w:name="_Toc148535700"/>
      <w:bookmarkStart w:id="1208" w:name="_Toc151749007"/>
      <w:r>
        <w:lastRenderedPageBreak/>
        <w:t>5.1.3.4</w:t>
      </w:r>
      <w:r>
        <w:tab/>
        <w:t>Resource: ADRF Data Retrieval Subscriptions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A65BD5B" w14:textId="77777777" w:rsidR="00E9750A" w:rsidRDefault="00A16F12">
      <w:pPr>
        <w:pStyle w:val="50"/>
      </w:pPr>
      <w:bookmarkStart w:id="1209" w:name="_Toc89426591"/>
      <w:bookmarkStart w:id="1210" w:name="_Toc94020376"/>
      <w:bookmarkStart w:id="1211" w:name="_Toc97034907"/>
      <w:bookmarkStart w:id="1212" w:name="_Toc97037784"/>
      <w:bookmarkStart w:id="1213" w:name="_Toc100939993"/>
      <w:bookmarkStart w:id="1214" w:name="_Toc104546859"/>
      <w:bookmarkStart w:id="1215" w:name="_Toc112937906"/>
      <w:bookmarkStart w:id="1216" w:name="_Toc114134663"/>
      <w:bookmarkStart w:id="1217" w:name="_Toc120681602"/>
      <w:bookmarkStart w:id="1218" w:name="_Toc133434789"/>
      <w:bookmarkStart w:id="1219" w:name="_Toc138693972"/>
      <w:bookmarkStart w:id="1220" w:name="_Toc148535701"/>
      <w:bookmarkStart w:id="1221" w:name="_Toc151749008"/>
      <w:r>
        <w:t>5.1.3.4.1</w:t>
      </w:r>
      <w:r>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222" w:name="_Toc89426592"/>
      <w:bookmarkStart w:id="1223" w:name="_Toc94020377"/>
      <w:bookmarkStart w:id="1224" w:name="_Toc97034908"/>
      <w:bookmarkStart w:id="1225" w:name="_Toc97037785"/>
      <w:bookmarkStart w:id="1226" w:name="_Toc100939994"/>
      <w:bookmarkStart w:id="1227" w:name="_Toc104546860"/>
      <w:bookmarkStart w:id="1228" w:name="_Toc112937907"/>
      <w:bookmarkStart w:id="1229" w:name="_Toc114134664"/>
      <w:bookmarkStart w:id="1230" w:name="_Toc120681603"/>
      <w:bookmarkStart w:id="1231" w:name="_Toc133434790"/>
      <w:bookmarkStart w:id="1232" w:name="_Toc138693973"/>
      <w:bookmarkStart w:id="1233" w:name="_Toc148535702"/>
      <w:bookmarkStart w:id="1234" w:name="_Toc151749009"/>
      <w:r>
        <w:t>5.1.3.4.2</w:t>
      </w:r>
      <w:r>
        <w:tab/>
        <w:t>Resource Definition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235" w:name="_Toc94020378"/>
      <w:bookmarkStart w:id="1236" w:name="_Toc89426593"/>
      <w:bookmarkStart w:id="1237" w:name="_Toc97034909"/>
      <w:bookmarkStart w:id="1238" w:name="_Toc97037786"/>
      <w:bookmarkStart w:id="1239" w:name="_Toc100939995"/>
      <w:bookmarkStart w:id="1240" w:name="_Toc104546861"/>
      <w:bookmarkStart w:id="1241" w:name="_Toc112937908"/>
      <w:bookmarkStart w:id="1242" w:name="_Toc114134665"/>
      <w:bookmarkStart w:id="1243" w:name="_Toc120681604"/>
      <w:bookmarkStart w:id="1244" w:name="_Toc133434791"/>
      <w:bookmarkStart w:id="1245" w:name="_Toc138693974"/>
      <w:bookmarkStart w:id="1246" w:name="_Toc148535703"/>
      <w:bookmarkStart w:id="1247" w:name="_Toc151749010"/>
      <w:r>
        <w:t>5.1.3.4.3</w:t>
      </w:r>
      <w:r>
        <w:tab/>
        <w:t>Resource Standard Methods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A2614A6" w14:textId="77777777" w:rsidR="00E9750A" w:rsidRDefault="00A16F12">
      <w:pPr>
        <w:pStyle w:val="6"/>
      </w:pPr>
      <w:bookmarkStart w:id="1248" w:name="_Toc89426594"/>
      <w:bookmarkStart w:id="1249" w:name="_Toc94020379"/>
      <w:bookmarkStart w:id="1250" w:name="_Toc97034910"/>
      <w:bookmarkStart w:id="1251" w:name="_Toc97037787"/>
      <w:bookmarkStart w:id="1252" w:name="_Toc100939996"/>
      <w:bookmarkStart w:id="1253" w:name="_Toc104546862"/>
      <w:bookmarkStart w:id="1254" w:name="_Toc112937909"/>
      <w:bookmarkStart w:id="1255" w:name="_Toc114134666"/>
      <w:bookmarkStart w:id="1256" w:name="_Toc120681605"/>
      <w:bookmarkStart w:id="1257" w:name="_Toc133434792"/>
      <w:bookmarkStart w:id="1258" w:name="_Toc138693975"/>
      <w:bookmarkStart w:id="1259" w:name="_Toc148535704"/>
      <w:bookmarkStart w:id="1260" w:name="_Toc151749011"/>
      <w:r>
        <w:t>5.1.3.4.3.1</w:t>
      </w:r>
      <w:r>
        <w:tab/>
        <w:t>POST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261" w:name="_Toc97037788"/>
      <w:bookmarkStart w:id="1262" w:name="_Toc97034911"/>
      <w:bookmarkStart w:id="1263" w:name="_Toc89426595"/>
      <w:bookmarkStart w:id="1264" w:name="_Toc94020380"/>
      <w:bookmarkStart w:id="1265" w:name="_Toc100939997"/>
      <w:bookmarkStart w:id="1266" w:name="_Toc104546863"/>
      <w:bookmarkStart w:id="1267" w:name="_Toc112937910"/>
      <w:bookmarkStart w:id="1268" w:name="_Toc114134667"/>
      <w:bookmarkStart w:id="1269" w:name="_Toc120681606"/>
      <w:bookmarkStart w:id="1270" w:name="_Toc133434793"/>
      <w:bookmarkStart w:id="1271" w:name="_Toc138693976"/>
      <w:bookmarkStart w:id="1272" w:name="_Toc148535705"/>
      <w:bookmarkStart w:id="1273" w:name="_Toc151749012"/>
      <w:r>
        <w:lastRenderedPageBreak/>
        <w:t>5.1.3.4.4</w:t>
      </w:r>
      <w:r>
        <w:tab/>
        <w:t>Resource Custom Operations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791E135" w14:textId="77777777" w:rsidR="00E9750A" w:rsidRDefault="00A16F12">
      <w:r>
        <w:t>None in this release of the specification.</w:t>
      </w:r>
    </w:p>
    <w:p w14:paraId="72797429" w14:textId="77777777" w:rsidR="00E9750A" w:rsidRDefault="00A16F12">
      <w:pPr>
        <w:pStyle w:val="41"/>
      </w:pPr>
      <w:bookmarkStart w:id="1274" w:name="_Toc89426596"/>
      <w:bookmarkStart w:id="1275" w:name="_Toc94020381"/>
      <w:bookmarkStart w:id="1276" w:name="_Toc97034912"/>
      <w:bookmarkStart w:id="1277" w:name="_Toc97037789"/>
      <w:bookmarkStart w:id="1278" w:name="_Toc100939998"/>
      <w:bookmarkStart w:id="1279" w:name="_Toc104546864"/>
      <w:bookmarkStart w:id="1280" w:name="_Toc112937911"/>
      <w:bookmarkStart w:id="1281" w:name="_Toc114134668"/>
      <w:bookmarkStart w:id="1282" w:name="_Toc120681607"/>
      <w:bookmarkStart w:id="1283" w:name="_Toc133434794"/>
      <w:bookmarkStart w:id="1284" w:name="_Toc138693977"/>
      <w:bookmarkStart w:id="1285" w:name="_Toc148535706"/>
      <w:bookmarkStart w:id="1286" w:name="_Toc151749013"/>
      <w:r>
        <w:t>5.1.3.5</w:t>
      </w:r>
      <w:r>
        <w:tab/>
        <w:t>Resource: Individual ADRF Data Retrieval Subscription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86A34CB" w14:textId="77777777" w:rsidR="00E9750A" w:rsidRDefault="00A16F12">
      <w:pPr>
        <w:pStyle w:val="50"/>
      </w:pPr>
      <w:bookmarkStart w:id="1287" w:name="_Toc89426597"/>
      <w:bookmarkStart w:id="1288" w:name="_Toc94020382"/>
      <w:bookmarkStart w:id="1289" w:name="_Toc97034913"/>
      <w:bookmarkStart w:id="1290" w:name="_Toc97037790"/>
      <w:bookmarkStart w:id="1291" w:name="_Toc100939999"/>
      <w:bookmarkStart w:id="1292" w:name="_Toc104546865"/>
      <w:bookmarkStart w:id="1293" w:name="_Toc112937912"/>
      <w:bookmarkStart w:id="1294" w:name="_Toc114134669"/>
      <w:bookmarkStart w:id="1295" w:name="_Toc120681608"/>
      <w:bookmarkStart w:id="1296" w:name="_Toc133434795"/>
      <w:bookmarkStart w:id="1297" w:name="_Toc138693978"/>
      <w:bookmarkStart w:id="1298" w:name="_Toc148535707"/>
      <w:bookmarkStart w:id="1299" w:name="_Toc151749014"/>
      <w:r>
        <w:t>5.1.3.5.1</w:t>
      </w:r>
      <w:r>
        <w:tab/>
        <w:t>Description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300" w:name="_Toc89426598"/>
      <w:bookmarkStart w:id="1301" w:name="_Toc94020383"/>
      <w:bookmarkStart w:id="1302" w:name="_Toc97034914"/>
      <w:bookmarkStart w:id="1303" w:name="_Toc97037791"/>
      <w:bookmarkStart w:id="1304" w:name="_Toc100940000"/>
      <w:bookmarkStart w:id="1305" w:name="_Toc104546866"/>
      <w:bookmarkStart w:id="1306" w:name="_Toc112937913"/>
      <w:bookmarkStart w:id="1307" w:name="_Toc114134670"/>
      <w:bookmarkStart w:id="1308" w:name="_Toc120681609"/>
      <w:bookmarkStart w:id="1309" w:name="_Toc133434796"/>
      <w:bookmarkStart w:id="1310" w:name="_Toc138693979"/>
      <w:bookmarkStart w:id="1311" w:name="_Toc148535708"/>
      <w:bookmarkStart w:id="1312" w:name="_Toc151749015"/>
      <w:r>
        <w:t>5.1.3.5.2</w:t>
      </w:r>
      <w:r>
        <w:tab/>
        <w:t>Resource Definition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13" w:name="_Toc100940001"/>
      <w:bookmarkStart w:id="1314" w:name="_Toc89426599"/>
      <w:bookmarkStart w:id="1315" w:name="_Toc97034915"/>
      <w:bookmarkStart w:id="1316" w:name="_Toc97037792"/>
      <w:bookmarkStart w:id="1317" w:name="_Toc94020384"/>
      <w:bookmarkStart w:id="1318" w:name="_Toc114134671"/>
      <w:bookmarkStart w:id="1319" w:name="_Toc104546867"/>
      <w:bookmarkStart w:id="1320" w:name="_Toc112937914"/>
      <w:bookmarkStart w:id="1321" w:name="_Toc120681610"/>
      <w:bookmarkStart w:id="1322" w:name="_Toc133434797"/>
      <w:bookmarkStart w:id="1323" w:name="_Toc138693980"/>
      <w:bookmarkStart w:id="1324" w:name="_Toc148535709"/>
      <w:bookmarkStart w:id="1325" w:name="_Toc151749016"/>
      <w:r>
        <w:t>5.1.3.5.3</w:t>
      </w:r>
      <w:r>
        <w:tab/>
        <w:t>Resource Standard Methods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DECD73B" w14:textId="77777777" w:rsidR="00E9750A" w:rsidRDefault="00A16F12">
      <w:pPr>
        <w:pStyle w:val="6"/>
      </w:pPr>
      <w:bookmarkStart w:id="1326" w:name="_Toc89426600"/>
      <w:bookmarkStart w:id="1327" w:name="_Toc94020385"/>
      <w:bookmarkStart w:id="1328" w:name="_Toc97034916"/>
      <w:bookmarkStart w:id="1329" w:name="_Toc97037793"/>
      <w:bookmarkStart w:id="1330" w:name="_Toc100940002"/>
      <w:bookmarkStart w:id="1331" w:name="_Toc104546868"/>
      <w:bookmarkStart w:id="1332" w:name="_Toc112937915"/>
      <w:bookmarkStart w:id="1333" w:name="_Toc114134672"/>
      <w:bookmarkStart w:id="1334" w:name="_Toc120681611"/>
      <w:bookmarkStart w:id="1335" w:name="_Toc133434798"/>
      <w:bookmarkStart w:id="1336" w:name="_Toc138693981"/>
      <w:bookmarkStart w:id="1337" w:name="_Toc148535710"/>
      <w:bookmarkStart w:id="1338" w:name="_Toc151749017"/>
      <w:r>
        <w:t>5.1.3.5.3.1</w:t>
      </w:r>
      <w:r>
        <w:tab/>
        <w:t>DELETE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39" w:name="_Toc112937916"/>
      <w:bookmarkStart w:id="1340" w:name="_Toc97037794"/>
      <w:bookmarkStart w:id="1341" w:name="_Toc114134673"/>
      <w:bookmarkStart w:id="1342" w:name="_Toc120681612"/>
      <w:bookmarkStart w:id="1343" w:name="_Toc104546869"/>
      <w:bookmarkStart w:id="1344" w:name="_Toc100940003"/>
      <w:bookmarkStart w:id="1345" w:name="_Toc97034917"/>
      <w:bookmarkStart w:id="1346" w:name="_Toc89426601"/>
      <w:bookmarkStart w:id="1347" w:name="_Toc94020386"/>
      <w:bookmarkStart w:id="134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349" w:name="_Toc138693982"/>
      <w:bookmarkStart w:id="1350" w:name="_Toc148535711"/>
      <w:bookmarkStart w:id="1351" w:name="_Toc151749018"/>
      <w:r>
        <w:t>5.1.3.5.4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563DA5A" w14:textId="77777777" w:rsidR="00E9750A" w:rsidRDefault="00A16F12">
      <w:r>
        <w:t>None in this release of the specification.</w:t>
      </w:r>
    </w:p>
    <w:p w14:paraId="22BC993F" w14:textId="77777777" w:rsidR="00E9750A" w:rsidRDefault="00A16F12">
      <w:pPr>
        <w:pStyle w:val="31"/>
      </w:pPr>
      <w:bookmarkStart w:id="1352" w:name="_Toc72766458"/>
      <w:bookmarkStart w:id="1353" w:name="_Toc72767025"/>
      <w:bookmarkStart w:id="1354" w:name="_Toc73042477"/>
      <w:bookmarkStart w:id="1355" w:name="_Toc81242821"/>
      <w:bookmarkStart w:id="1356" w:name="_Toc89426602"/>
      <w:bookmarkStart w:id="1357" w:name="_Toc94020387"/>
      <w:bookmarkStart w:id="1358" w:name="_Toc97034918"/>
      <w:bookmarkStart w:id="1359" w:name="_Toc97037795"/>
      <w:bookmarkStart w:id="1360" w:name="_Toc100940004"/>
      <w:bookmarkStart w:id="1361" w:name="_Toc104546870"/>
      <w:bookmarkStart w:id="1362" w:name="_Toc112937917"/>
      <w:bookmarkStart w:id="1363" w:name="_Toc114134674"/>
      <w:bookmarkStart w:id="1364" w:name="_Toc120681613"/>
      <w:bookmarkStart w:id="1365" w:name="_Toc133434800"/>
      <w:bookmarkStart w:id="1366" w:name="_Toc138693983"/>
      <w:bookmarkStart w:id="1367" w:name="_Toc148535712"/>
      <w:bookmarkStart w:id="1368" w:name="_Toc151749019"/>
      <w:r>
        <w:t>5.1.4</w:t>
      </w:r>
      <w:r>
        <w:tab/>
        <w:t>Custom Operations without associated resources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4FC49A" w14:textId="77777777" w:rsidR="00E9750A" w:rsidRDefault="00A16F12">
      <w:pPr>
        <w:pStyle w:val="41"/>
      </w:pPr>
      <w:bookmarkStart w:id="1369" w:name="_Toc72766459"/>
      <w:bookmarkStart w:id="1370" w:name="_Toc72767026"/>
      <w:bookmarkStart w:id="1371" w:name="_Toc73042478"/>
      <w:bookmarkStart w:id="1372" w:name="_Toc81242822"/>
      <w:bookmarkStart w:id="1373" w:name="_Toc89426603"/>
      <w:bookmarkStart w:id="1374" w:name="_Toc94020388"/>
      <w:bookmarkStart w:id="1375" w:name="_Toc97034919"/>
      <w:bookmarkStart w:id="1376" w:name="_Toc97037796"/>
      <w:bookmarkStart w:id="1377" w:name="_Toc100940005"/>
      <w:bookmarkStart w:id="1378" w:name="_Toc104546871"/>
      <w:bookmarkStart w:id="1379" w:name="_Toc112937918"/>
      <w:bookmarkStart w:id="1380" w:name="_Toc114134675"/>
      <w:bookmarkStart w:id="1381" w:name="_Toc120681614"/>
      <w:bookmarkStart w:id="1382" w:name="_Toc133434801"/>
      <w:bookmarkStart w:id="1383" w:name="_Toc138693984"/>
      <w:bookmarkStart w:id="1384" w:name="_Toc148535713"/>
      <w:bookmarkStart w:id="1385" w:name="_Toc151749020"/>
      <w:r>
        <w:t>5.1.4.1</w:t>
      </w:r>
      <w:r>
        <w:tab/>
        <w:t>Overview</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017DBA">
      <w:pPr>
        <w:pStyle w:val="TH"/>
        <w:rPr>
          <w:lang w:val="en-US"/>
        </w:rPr>
      </w:pPr>
      <w:r>
        <w:rPr>
          <w:noProof/>
        </w:rPr>
        <w:object w:dxaOrig="7608" w:dyaOrig="3828" w14:anchorId="5B018E40">
          <v:shape id="_x0000_i1048" type="#_x0000_t75" alt="" style="width:379.8pt;height:190.8pt;mso-width-percent:0;mso-height-percent:0;mso-width-percent:0;mso-height-percent:0" o:ole="">
            <v:imagedata r:id="rId50" o:title="" cropbottom="7081f" cropright="4734f"/>
          </v:shape>
          <o:OLEObject Type="Embed" ProgID="Visio.Drawing.15" ShapeID="_x0000_i1048" DrawAspect="Content" ObjectID="_1772536931"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386" w:name="_Toc97034920"/>
      <w:bookmarkStart w:id="1387" w:name="_Toc112937919"/>
      <w:bookmarkStart w:id="1388" w:name="_Toc94020389"/>
      <w:bookmarkStart w:id="1389" w:name="_Toc97037797"/>
      <w:bookmarkStart w:id="1390" w:name="_Toc81242823"/>
      <w:bookmarkStart w:id="1391" w:name="_Toc89426604"/>
      <w:bookmarkStart w:id="1392" w:name="_Toc72767027"/>
      <w:bookmarkStart w:id="1393" w:name="_Toc73042479"/>
      <w:bookmarkStart w:id="1394" w:name="_Toc72766460"/>
      <w:bookmarkStart w:id="1395" w:name="_Toc100940006"/>
      <w:bookmarkStart w:id="1396" w:name="_Toc104546872"/>
      <w:bookmarkStart w:id="1397" w:name="_Toc114134676"/>
      <w:bookmarkStart w:id="1398" w:name="_Toc120681615"/>
      <w:bookmarkStart w:id="1399" w:name="_Toc133434802"/>
      <w:bookmarkStart w:id="1400" w:name="_Toc138693985"/>
      <w:bookmarkStart w:id="1401" w:name="_Toc148535714"/>
      <w:bookmarkStart w:id="1402" w:name="_Toc151749021"/>
      <w:r>
        <w:t>5.1.4.2</w:t>
      </w:r>
      <w:r>
        <w:tab/>
        <w:t>Operation: request-storage-sub</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E6209B3" w14:textId="77777777" w:rsidR="00E9750A" w:rsidRDefault="00A16F12">
      <w:pPr>
        <w:pStyle w:val="50"/>
      </w:pPr>
      <w:bookmarkStart w:id="1403" w:name="_Toc97034921"/>
      <w:bookmarkStart w:id="1404" w:name="_Toc94020390"/>
      <w:bookmarkStart w:id="1405" w:name="_Toc112937920"/>
      <w:bookmarkStart w:id="1406" w:name="_Toc104546873"/>
      <w:bookmarkStart w:id="1407" w:name="_Toc100940007"/>
      <w:bookmarkStart w:id="1408" w:name="_Toc114134677"/>
      <w:bookmarkStart w:id="1409" w:name="_Toc120681616"/>
      <w:bookmarkStart w:id="1410" w:name="_Toc97037798"/>
      <w:bookmarkStart w:id="1411" w:name="_Toc72766461"/>
      <w:bookmarkStart w:id="1412" w:name="_Toc72767028"/>
      <w:bookmarkStart w:id="1413" w:name="_Toc73042480"/>
      <w:bookmarkStart w:id="1414" w:name="_Toc81242824"/>
      <w:bookmarkStart w:id="1415" w:name="_Toc89426605"/>
      <w:bookmarkStart w:id="1416" w:name="_Toc133434803"/>
      <w:bookmarkStart w:id="1417" w:name="_Toc138693986"/>
      <w:bookmarkStart w:id="1418" w:name="_Toc148535715"/>
      <w:bookmarkStart w:id="1419" w:name="_Toc151749022"/>
      <w:r>
        <w:t>5.1.4.2.1</w:t>
      </w:r>
      <w:r>
        <w:tab/>
        <w:t>Description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420" w:name="_Toc73042481"/>
      <w:bookmarkStart w:id="1421" w:name="_Toc89426606"/>
      <w:bookmarkStart w:id="1422" w:name="_Toc81242825"/>
      <w:bookmarkStart w:id="1423" w:name="_Toc72767029"/>
      <w:bookmarkStart w:id="1424" w:name="_Toc72766462"/>
      <w:bookmarkStart w:id="1425" w:name="_Toc94020391"/>
      <w:bookmarkStart w:id="1426" w:name="_Toc97034922"/>
      <w:bookmarkStart w:id="1427" w:name="_Toc97037799"/>
      <w:bookmarkStart w:id="1428" w:name="_Toc100940008"/>
      <w:bookmarkStart w:id="1429" w:name="_Toc104546874"/>
      <w:bookmarkStart w:id="1430" w:name="_Toc112937921"/>
      <w:bookmarkStart w:id="1431" w:name="_Toc114134678"/>
      <w:bookmarkStart w:id="1432" w:name="_Toc120681617"/>
      <w:bookmarkStart w:id="1433" w:name="_Toc133434804"/>
      <w:bookmarkStart w:id="1434" w:name="_Toc138693987"/>
      <w:bookmarkStart w:id="1435" w:name="_Toc148535716"/>
      <w:bookmarkStart w:id="1436" w:name="_Toc151749023"/>
      <w:r>
        <w:t>5.1.4.2.2</w:t>
      </w:r>
      <w:r>
        <w:tab/>
        <w:t>Operation Definition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437" w:name="_Toc72767030"/>
      <w:bookmarkStart w:id="1438" w:name="_Toc72766463"/>
      <w:bookmarkStart w:id="1439" w:name="_Toc81242826"/>
      <w:bookmarkStart w:id="1440" w:name="_Toc73042482"/>
      <w:bookmarkStart w:id="1441" w:name="_Toc94020392"/>
      <w:bookmarkStart w:id="1442" w:name="_Toc89426607"/>
      <w:bookmarkStart w:id="1443" w:name="_Toc97037800"/>
      <w:bookmarkStart w:id="1444" w:name="_Toc97034923"/>
      <w:bookmarkStart w:id="1445" w:name="_Toc100940009"/>
      <w:bookmarkStart w:id="1446" w:name="_Toc104546875"/>
      <w:bookmarkStart w:id="1447" w:name="_Toc112937922"/>
      <w:bookmarkStart w:id="1448" w:name="_Toc114134679"/>
      <w:bookmarkStart w:id="1449" w:name="_Toc120681618"/>
      <w:bookmarkStart w:id="1450" w:name="_Toc133434805"/>
      <w:bookmarkStart w:id="1451" w:name="_Toc138693988"/>
      <w:bookmarkStart w:id="1452" w:name="_Toc148535717"/>
      <w:bookmarkStart w:id="1453" w:name="_Toc151749024"/>
      <w:r>
        <w:t>5.1.4.3</w:t>
      </w:r>
      <w:r>
        <w:tab/>
        <w:t>Operation: request-storage-sub-removal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93F017C" w14:textId="77777777" w:rsidR="00E9750A" w:rsidRDefault="00A16F12">
      <w:pPr>
        <w:pStyle w:val="50"/>
      </w:pPr>
      <w:bookmarkStart w:id="1454" w:name="_Toc97034924"/>
      <w:bookmarkStart w:id="1455" w:name="_Toc94020393"/>
      <w:bookmarkStart w:id="1456" w:name="_Toc97037801"/>
      <w:bookmarkStart w:id="1457" w:name="_Toc100940010"/>
      <w:bookmarkStart w:id="1458" w:name="_Toc89426608"/>
      <w:bookmarkStart w:id="1459" w:name="_Toc104546876"/>
      <w:bookmarkStart w:id="1460" w:name="_Toc112937923"/>
      <w:bookmarkStart w:id="1461" w:name="_Toc114134680"/>
      <w:bookmarkStart w:id="1462" w:name="_Toc120681619"/>
      <w:bookmarkStart w:id="1463" w:name="_Toc133434806"/>
      <w:bookmarkStart w:id="1464" w:name="_Toc138693989"/>
      <w:bookmarkStart w:id="1465" w:name="_Toc148535718"/>
      <w:bookmarkStart w:id="1466" w:name="_Toc151749025"/>
      <w:r>
        <w:t>5.1.4.3.1</w:t>
      </w:r>
      <w:r>
        <w:tab/>
        <w:t>Description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467" w:name="_Toc89426609"/>
      <w:bookmarkStart w:id="1468" w:name="_Toc94020394"/>
      <w:bookmarkStart w:id="1469" w:name="_Toc97034925"/>
      <w:bookmarkStart w:id="1470" w:name="_Toc97037802"/>
      <w:bookmarkStart w:id="1471" w:name="_Toc100940011"/>
      <w:bookmarkStart w:id="1472" w:name="_Toc104546877"/>
      <w:bookmarkStart w:id="1473" w:name="_Toc112937924"/>
      <w:bookmarkStart w:id="1474" w:name="_Toc114134681"/>
      <w:bookmarkStart w:id="1475" w:name="_Toc120681620"/>
      <w:bookmarkStart w:id="1476" w:name="_Toc133434807"/>
      <w:bookmarkStart w:id="1477" w:name="_Toc138693990"/>
      <w:bookmarkStart w:id="1478" w:name="_Toc148535719"/>
      <w:bookmarkStart w:id="1479" w:name="_Toc151749026"/>
      <w:r>
        <w:t>5.1.4.3.2</w:t>
      </w:r>
      <w:r>
        <w:tab/>
        <w:t>Operation Definition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480" w:name="_Toc114134682"/>
      <w:bookmarkStart w:id="1481" w:name="_Toc120681621"/>
      <w:bookmarkStart w:id="1482" w:name="_Toc97037803"/>
      <w:bookmarkStart w:id="1483" w:name="_Toc97034926"/>
      <w:bookmarkStart w:id="1484" w:name="_Toc112937925"/>
      <w:bookmarkStart w:id="1485" w:name="_Toc104546878"/>
      <w:bookmarkStart w:id="1486" w:name="_Toc100940012"/>
      <w:bookmarkStart w:id="1487" w:name="_Toc133434808"/>
      <w:bookmarkStart w:id="1488" w:name="_Toc138693991"/>
      <w:bookmarkStart w:id="1489" w:name="_Toc148535720"/>
      <w:bookmarkStart w:id="1490" w:name="_Toc151749027"/>
      <w:r>
        <w:t>5.1.4.4</w:t>
      </w:r>
      <w:r>
        <w:tab/>
        <w:t>Operation: remove-stored-data-analytics</w:t>
      </w:r>
      <w:bookmarkEnd w:id="1480"/>
      <w:bookmarkEnd w:id="1481"/>
      <w:bookmarkEnd w:id="1482"/>
      <w:bookmarkEnd w:id="1483"/>
      <w:bookmarkEnd w:id="1484"/>
      <w:bookmarkEnd w:id="1485"/>
      <w:bookmarkEnd w:id="1486"/>
      <w:bookmarkEnd w:id="1487"/>
      <w:bookmarkEnd w:id="1488"/>
      <w:bookmarkEnd w:id="1489"/>
      <w:bookmarkEnd w:id="1490"/>
    </w:p>
    <w:p w14:paraId="397148E8" w14:textId="77777777" w:rsidR="00E9750A" w:rsidRDefault="00A16F12">
      <w:pPr>
        <w:pStyle w:val="50"/>
      </w:pPr>
      <w:bookmarkStart w:id="1491" w:name="_Toc104546879"/>
      <w:bookmarkStart w:id="1492" w:name="_Toc97037804"/>
      <w:bookmarkStart w:id="1493" w:name="_Toc100940013"/>
      <w:bookmarkStart w:id="1494" w:name="_Toc97034927"/>
      <w:bookmarkStart w:id="1495" w:name="_Toc114134683"/>
      <w:bookmarkStart w:id="1496" w:name="_Toc112937926"/>
      <w:bookmarkStart w:id="1497" w:name="_Toc120681622"/>
      <w:bookmarkStart w:id="1498" w:name="_Toc133434809"/>
      <w:bookmarkStart w:id="1499" w:name="_Toc138693992"/>
      <w:bookmarkStart w:id="1500" w:name="_Toc148535721"/>
      <w:bookmarkStart w:id="1501" w:name="_Toc151749028"/>
      <w:r>
        <w:t>5.1.4.4.1</w:t>
      </w:r>
      <w:r>
        <w:tab/>
        <w:t>Description</w:t>
      </w:r>
      <w:bookmarkEnd w:id="1491"/>
      <w:bookmarkEnd w:id="1492"/>
      <w:bookmarkEnd w:id="1493"/>
      <w:bookmarkEnd w:id="1494"/>
      <w:bookmarkEnd w:id="1495"/>
      <w:bookmarkEnd w:id="1496"/>
      <w:bookmarkEnd w:id="1497"/>
      <w:bookmarkEnd w:id="1498"/>
      <w:bookmarkEnd w:id="1499"/>
      <w:bookmarkEnd w:id="1500"/>
      <w:bookmarkEnd w:id="150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02" w:name="_Toc97034928"/>
      <w:bookmarkStart w:id="1503" w:name="_Toc97037805"/>
      <w:bookmarkStart w:id="1504" w:name="_Toc100940014"/>
      <w:bookmarkStart w:id="1505" w:name="_Toc104546880"/>
      <w:bookmarkStart w:id="1506" w:name="_Toc112937927"/>
      <w:bookmarkStart w:id="1507" w:name="_Toc114134684"/>
      <w:bookmarkStart w:id="1508" w:name="_Toc120681623"/>
      <w:bookmarkStart w:id="1509" w:name="_Toc133434810"/>
      <w:bookmarkStart w:id="1510" w:name="_Toc138693993"/>
      <w:bookmarkStart w:id="1511" w:name="_Toc148535722"/>
      <w:bookmarkStart w:id="1512" w:name="_Toc151749029"/>
      <w:r>
        <w:t>5.1.4.4.2</w:t>
      </w:r>
      <w:r>
        <w:tab/>
        <w:t>Operation Definition</w:t>
      </w:r>
      <w:bookmarkEnd w:id="1502"/>
      <w:bookmarkEnd w:id="1503"/>
      <w:bookmarkEnd w:id="1504"/>
      <w:bookmarkEnd w:id="1505"/>
      <w:bookmarkEnd w:id="1506"/>
      <w:bookmarkEnd w:id="1507"/>
      <w:bookmarkEnd w:id="1508"/>
      <w:bookmarkEnd w:id="1509"/>
      <w:bookmarkEnd w:id="1510"/>
      <w:bookmarkEnd w:id="1511"/>
      <w:bookmarkEnd w:id="151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13" w:name="_Toc72766464"/>
      <w:bookmarkStart w:id="1514" w:name="_Toc72767031"/>
      <w:bookmarkStart w:id="1515" w:name="_Toc73042483"/>
      <w:bookmarkStart w:id="1516" w:name="_Toc89426610"/>
      <w:bookmarkStart w:id="1517" w:name="_Toc81242827"/>
      <w:bookmarkStart w:id="1518" w:name="_Toc97034929"/>
      <w:bookmarkStart w:id="1519" w:name="_Toc94020395"/>
      <w:bookmarkStart w:id="1520" w:name="_Toc100940015"/>
      <w:bookmarkStart w:id="1521" w:name="_Toc97037806"/>
      <w:bookmarkStart w:id="1522" w:name="_Toc104546881"/>
      <w:bookmarkStart w:id="1523" w:name="_Toc112937928"/>
      <w:bookmarkStart w:id="1524" w:name="_Toc114134685"/>
      <w:bookmarkStart w:id="1525" w:name="_Toc120681624"/>
      <w:bookmarkStart w:id="1526" w:name="_Toc133434811"/>
      <w:bookmarkStart w:id="1527" w:name="_Toc138693994"/>
      <w:bookmarkStart w:id="1528" w:name="_Toc148535723"/>
      <w:bookmarkStart w:id="1529" w:name="_Toc151749030"/>
      <w:r>
        <w:t>5.1.5</w:t>
      </w:r>
      <w:r>
        <w:tab/>
        <w:t>Notifications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990CC5C" w14:textId="77777777" w:rsidR="00E9750A" w:rsidRDefault="00A16F12">
      <w:pPr>
        <w:pStyle w:val="41"/>
      </w:pPr>
      <w:bookmarkStart w:id="1530" w:name="_Toc72766465"/>
      <w:bookmarkStart w:id="1531" w:name="_Toc72767032"/>
      <w:bookmarkStart w:id="1532" w:name="_Toc73042484"/>
      <w:bookmarkStart w:id="1533" w:name="_Toc81242828"/>
      <w:bookmarkStart w:id="1534" w:name="_Toc89426611"/>
      <w:bookmarkStart w:id="1535" w:name="_Toc94020396"/>
      <w:bookmarkStart w:id="1536" w:name="_Toc97034930"/>
      <w:bookmarkStart w:id="1537" w:name="_Toc97037807"/>
      <w:bookmarkStart w:id="1538" w:name="_Toc100940016"/>
      <w:bookmarkStart w:id="1539" w:name="_Toc104546882"/>
      <w:bookmarkStart w:id="1540" w:name="_Toc112937929"/>
      <w:bookmarkStart w:id="1541" w:name="_Toc114134686"/>
      <w:bookmarkStart w:id="1542" w:name="_Toc120681625"/>
      <w:bookmarkStart w:id="1543" w:name="_Toc133434812"/>
      <w:bookmarkStart w:id="1544" w:name="_Toc138693995"/>
      <w:bookmarkStart w:id="1545" w:name="_Toc148535724"/>
      <w:bookmarkStart w:id="1546" w:name="_Toc151749031"/>
      <w:r>
        <w:t>5.1.5.1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547" w:name="_Toc72766466"/>
      <w:bookmarkStart w:id="1548" w:name="_Toc72767033"/>
      <w:bookmarkStart w:id="1549" w:name="_Toc73042485"/>
      <w:bookmarkStart w:id="1550" w:name="_Toc81242829"/>
      <w:bookmarkStart w:id="1551" w:name="_Toc89426612"/>
      <w:bookmarkStart w:id="1552" w:name="_Toc94020397"/>
      <w:bookmarkStart w:id="1553" w:name="_Toc97034931"/>
      <w:bookmarkStart w:id="1554" w:name="_Toc97037808"/>
      <w:bookmarkStart w:id="1555" w:name="_Toc100940017"/>
      <w:bookmarkStart w:id="1556" w:name="_Toc104546883"/>
      <w:bookmarkStart w:id="1557" w:name="_Toc112937930"/>
      <w:bookmarkStart w:id="1558" w:name="_Toc114134687"/>
      <w:bookmarkStart w:id="1559" w:name="_Toc120681626"/>
      <w:bookmarkStart w:id="1560" w:name="_Toc133434813"/>
      <w:bookmarkStart w:id="1561" w:name="_Toc138693996"/>
      <w:bookmarkStart w:id="1562" w:name="_Toc148535725"/>
      <w:bookmarkStart w:id="1563" w:name="_Toc151749032"/>
      <w:r>
        <w:t>5.1.5.2</w:t>
      </w:r>
      <w:r>
        <w:tab/>
        <w:t>Retrieval Notification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B666E6E" w14:textId="77777777" w:rsidR="00E9750A" w:rsidRDefault="00A16F12">
      <w:pPr>
        <w:pStyle w:val="50"/>
      </w:pPr>
      <w:bookmarkStart w:id="1564" w:name="_Toc72766467"/>
      <w:bookmarkStart w:id="1565" w:name="_Toc72767034"/>
      <w:bookmarkStart w:id="1566" w:name="_Toc73042486"/>
      <w:bookmarkStart w:id="1567" w:name="_Toc81242830"/>
      <w:bookmarkStart w:id="1568" w:name="_Toc89426613"/>
      <w:bookmarkStart w:id="1569" w:name="_Toc94020398"/>
      <w:bookmarkStart w:id="1570" w:name="_Toc97034932"/>
      <w:bookmarkStart w:id="1571" w:name="_Toc97037809"/>
      <w:bookmarkStart w:id="1572" w:name="_Toc100940018"/>
      <w:bookmarkStart w:id="1573" w:name="_Toc104546884"/>
      <w:bookmarkStart w:id="1574" w:name="_Toc112937931"/>
      <w:bookmarkStart w:id="1575" w:name="_Toc114134688"/>
      <w:bookmarkStart w:id="1576" w:name="_Toc120681627"/>
      <w:bookmarkStart w:id="1577" w:name="_Toc133434814"/>
      <w:bookmarkStart w:id="1578" w:name="_Toc138693997"/>
      <w:bookmarkStart w:id="1579" w:name="_Toc148535726"/>
      <w:bookmarkStart w:id="1580" w:name="_Toc151749033"/>
      <w:r>
        <w:t>5.1.5.2.1</w:t>
      </w:r>
      <w:r>
        <w:tab/>
        <w:t>Description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581" w:name="_Toc72766468"/>
      <w:bookmarkStart w:id="1582" w:name="_Toc72767035"/>
      <w:bookmarkStart w:id="1583" w:name="_Toc73042487"/>
      <w:bookmarkStart w:id="1584" w:name="_Toc81242831"/>
      <w:bookmarkStart w:id="1585" w:name="_Toc89426614"/>
      <w:bookmarkStart w:id="1586" w:name="_Toc94020399"/>
      <w:bookmarkStart w:id="1587" w:name="_Toc97034933"/>
      <w:bookmarkStart w:id="1588" w:name="_Toc97037810"/>
      <w:bookmarkStart w:id="1589" w:name="_Toc100940019"/>
      <w:bookmarkStart w:id="1590" w:name="_Toc104546885"/>
      <w:bookmarkStart w:id="1591" w:name="_Toc112937932"/>
      <w:bookmarkStart w:id="1592" w:name="_Toc114134689"/>
      <w:bookmarkStart w:id="1593" w:name="_Toc120681628"/>
      <w:bookmarkStart w:id="1594" w:name="_Toc133434815"/>
      <w:bookmarkStart w:id="1595" w:name="_Toc138693998"/>
      <w:bookmarkStart w:id="1596" w:name="_Toc148535727"/>
      <w:bookmarkStart w:id="1597" w:name="_Toc151749034"/>
      <w:r>
        <w:t>5.1.5.2.2</w:t>
      </w:r>
      <w:r>
        <w:tab/>
        <w:t>Target URI</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598" w:name="_Toc72766469"/>
      <w:bookmarkStart w:id="1599" w:name="_Toc72767036"/>
      <w:bookmarkStart w:id="1600" w:name="_Toc73042488"/>
      <w:bookmarkStart w:id="1601" w:name="_Toc81242832"/>
      <w:bookmarkStart w:id="1602" w:name="_Toc89426615"/>
      <w:bookmarkStart w:id="1603" w:name="_Toc94020400"/>
      <w:bookmarkStart w:id="1604" w:name="_Toc97034934"/>
      <w:bookmarkStart w:id="1605" w:name="_Toc97037811"/>
      <w:bookmarkStart w:id="1606" w:name="_Toc100940020"/>
      <w:bookmarkStart w:id="1607" w:name="_Toc104546886"/>
      <w:bookmarkStart w:id="1608" w:name="_Toc112937933"/>
      <w:bookmarkStart w:id="1609" w:name="_Toc114134690"/>
      <w:bookmarkStart w:id="1610" w:name="_Toc120681629"/>
      <w:bookmarkStart w:id="1611" w:name="_Toc133434816"/>
      <w:bookmarkStart w:id="1612" w:name="_Toc138693999"/>
      <w:bookmarkStart w:id="1613" w:name="_Toc148535728"/>
      <w:bookmarkStart w:id="1614" w:name="_Toc151749035"/>
      <w:r>
        <w:t>5.1.5.2.3</w:t>
      </w:r>
      <w:r>
        <w:tab/>
        <w:t>Standard Methods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C058296" w14:textId="77777777" w:rsidR="00E9750A" w:rsidRDefault="00A16F12">
      <w:pPr>
        <w:pStyle w:val="6"/>
      </w:pPr>
      <w:bookmarkStart w:id="1615" w:name="_Toc72766470"/>
      <w:bookmarkStart w:id="1616" w:name="_Toc72767037"/>
      <w:bookmarkStart w:id="1617" w:name="_Toc73042489"/>
      <w:bookmarkStart w:id="1618" w:name="_Toc81242833"/>
      <w:bookmarkStart w:id="1619" w:name="_Toc89426616"/>
      <w:bookmarkStart w:id="1620" w:name="_Toc94020401"/>
      <w:bookmarkStart w:id="1621" w:name="_Toc97034935"/>
      <w:bookmarkStart w:id="1622" w:name="_Toc97037812"/>
      <w:bookmarkStart w:id="1623" w:name="_Toc100940021"/>
      <w:bookmarkStart w:id="1624" w:name="_Toc104546887"/>
      <w:bookmarkStart w:id="1625" w:name="_Toc112937934"/>
      <w:bookmarkStart w:id="1626" w:name="_Toc114134691"/>
      <w:bookmarkStart w:id="1627" w:name="_Toc120681630"/>
      <w:bookmarkStart w:id="1628" w:name="_Toc133434817"/>
      <w:bookmarkStart w:id="1629" w:name="_Toc138694000"/>
      <w:bookmarkStart w:id="1630" w:name="_Toc148535729"/>
      <w:bookmarkStart w:id="1631" w:name="_Toc151749036"/>
      <w:r>
        <w:t>5.1.5.2.3.1</w:t>
      </w:r>
      <w:r>
        <w:tab/>
        <w:t>POST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r w:rsidRPr="00C11E5F">
        <w:t>5.1.5.3</w:t>
      </w:r>
      <w:r w:rsidRPr="00C11E5F">
        <w:tab/>
        <w:t>ADRF Alert Notification</w:t>
      </w:r>
    </w:p>
    <w:p w14:paraId="185AD17D" w14:textId="77777777" w:rsidR="006C7DEC" w:rsidRDefault="006C7DEC" w:rsidP="00C11E5F">
      <w:pPr>
        <w:pStyle w:val="50"/>
      </w:pPr>
      <w:r>
        <w:t>5.1.5.3.1</w:t>
      </w:r>
      <w: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r>
        <w:t>5.1.5.3.2</w:t>
      </w:r>
      <w: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C11E5F">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rsidP="00C11E5F">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rsidP="00C11E5F">
            <w:pPr>
              <w:pStyle w:val="TAH"/>
            </w:pPr>
            <w: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rsidP="00C11E5F">
            <w:pPr>
              <w:pStyle w:val="TAL"/>
            </w:pPr>
            <w: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rsidP="00C11E5F">
            <w:pPr>
              <w:pStyle w:val="TAL"/>
            </w:pPr>
            <w:r>
              <w:t>String formatted as URI with the Callback Uri</w:t>
            </w:r>
          </w:p>
        </w:tc>
      </w:tr>
    </w:tbl>
    <w:p w14:paraId="44157C83" w14:textId="77777777" w:rsidR="006C7DEC" w:rsidRDefault="006C7DEC" w:rsidP="006C7DEC"/>
    <w:p w14:paraId="07568FF9" w14:textId="77777777" w:rsidR="006C7DEC" w:rsidRDefault="006C7DEC" w:rsidP="00C11E5F">
      <w:pPr>
        <w:pStyle w:val="50"/>
      </w:pPr>
      <w:r>
        <w:lastRenderedPageBreak/>
        <w:t>5.1.5.3.3</w:t>
      </w:r>
      <w:r>
        <w:tab/>
        <w:t>Standard Methods</w:t>
      </w:r>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632" w:name="_Toc97037813"/>
      <w:bookmarkStart w:id="1633" w:name="_Toc97034937"/>
      <w:bookmarkStart w:id="1634" w:name="_Toc81242835"/>
      <w:bookmarkStart w:id="1635" w:name="_Toc104546888"/>
      <w:bookmarkStart w:id="1636" w:name="_Toc100940022"/>
      <w:bookmarkStart w:id="1637" w:name="_Toc89426618"/>
      <w:bookmarkStart w:id="1638" w:name="_Toc94020403"/>
      <w:bookmarkStart w:id="1639" w:name="_Toc112937935"/>
      <w:bookmarkStart w:id="1640" w:name="_Toc73042491"/>
      <w:bookmarkStart w:id="1641" w:name="_Toc72766472"/>
      <w:bookmarkStart w:id="1642" w:name="_Toc72767039"/>
      <w:bookmarkStart w:id="1643" w:name="_Toc114134692"/>
      <w:bookmarkStart w:id="1644" w:name="_Toc120681631"/>
      <w:bookmarkStart w:id="1645" w:name="_Toc133434818"/>
      <w:bookmarkStart w:id="1646" w:name="_Toc138694001"/>
      <w:bookmarkStart w:id="1647" w:name="_Toc148535730"/>
      <w:bookmarkStart w:id="1648" w:name="_Toc151749037"/>
      <w:r>
        <w:lastRenderedPageBreak/>
        <w:t>5.1.6</w:t>
      </w:r>
      <w:r>
        <w:tab/>
        <w:t>Data Model</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6AF3A6" w14:textId="77777777" w:rsidR="00E9750A" w:rsidRDefault="00A16F12">
      <w:pPr>
        <w:pStyle w:val="41"/>
      </w:pPr>
      <w:bookmarkStart w:id="1649" w:name="_Toc72766473"/>
      <w:bookmarkStart w:id="1650" w:name="_Toc72767040"/>
      <w:bookmarkStart w:id="1651" w:name="_Toc73042492"/>
      <w:bookmarkStart w:id="1652" w:name="_Toc81242836"/>
      <w:bookmarkStart w:id="1653" w:name="_Toc89426619"/>
      <w:bookmarkStart w:id="1654" w:name="_Toc94020404"/>
      <w:bookmarkStart w:id="1655" w:name="_Toc97034938"/>
      <w:bookmarkStart w:id="1656" w:name="_Toc97037814"/>
      <w:bookmarkStart w:id="1657" w:name="_Toc100940023"/>
      <w:bookmarkStart w:id="1658" w:name="_Toc104546889"/>
      <w:bookmarkStart w:id="1659" w:name="_Toc112937936"/>
      <w:bookmarkStart w:id="1660" w:name="_Toc114134693"/>
      <w:bookmarkStart w:id="1661" w:name="_Toc120681632"/>
      <w:bookmarkStart w:id="1662" w:name="_Toc133434819"/>
      <w:bookmarkStart w:id="1663" w:name="_Toc138694002"/>
      <w:bookmarkStart w:id="1664" w:name="_Toc148535731"/>
      <w:bookmarkStart w:id="1665" w:name="_Toc151749038"/>
      <w:r>
        <w:t>5.1.6.1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66" w:name="_Hlk91663035"/>
            <w:r>
              <w:rPr>
                <w:lang w:eastAsia="zh-CN"/>
              </w:rPr>
              <w:t>Contains information about Data or Analytics specification.</w:t>
            </w:r>
            <w:bookmarkEnd w:id="166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667" w:name="_Toc114134694"/>
      <w:bookmarkStart w:id="1668" w:name="_Toc120681633"/>
      <w:bookmarkStart w:id="1669" w:name="_Toc112937937"/>
      <w:bookmarkStart w:id="1670" w:name="_Toc100940024"/>
      <w:bookmarkStart w:id="1671" w:name="_Toc104546890"/>
      <w:bookmarkStart w:id="1672" w:name="_Toc97034939"/>
      <w:bookmarkStart w:id="1673" w:name="_Toc97037815"/>
      <w:bookmarkStart w:id="1674" w:name="_Toc81242837"/>
      <w:bookmarkStart w:id="1675" w:name="_Toc89426620"/>
      <w:bookmarkStart w:id="1676" w:name="_Toc94020405"/>
      <w:bookmarkStart w:id="1677" w:name="_Toc73042493"/>
      <w:bookmarkStart w:id="1678" w:name="_Toc72766474"/>
      <w:bookmarkStart w:id="1679" w:name="_Toc72767041"/>
      <w:bookmarkStart w:id="1680" w:name="_Toc133434820"/>
      <w:bookmarkStart w:id="1681" w:name="_Toc138694003"/>
      <w:bookmarkStart w:id="1682" w:name="_Toc148535732"/>
      <w:bookmarkStart w:id="1683" w:name="_Toc151749039"/>
      <w:r>
        <w:rPr>
          <w:lang w:val="en-US"/>
        </w:rPr>
        <w:t>5.1.6.2</w:t>
      </w:r>
      <w:r>
        <w:rPr>
          <w:lang w:val="en-US"/>
        </w:rPr>
        <w:tab/>
        <w:t>Structured data types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DB2A745" w14:textId="77777777" w:rsidR="00E9750A" w:rsidRDefault="00A16F12">
      <w:pPr>
        <w:pStyle w:val="50"/>
      </w:pPr>
      <w:bookmarkStart w:id="1684" w:name="_Toc104546891"/>
      <w:bookmarkStart w:id="1685" w:name="_Toc120681634"/>
      <w:bookmarkStart w:id="1686" w:name="_Toc114134695"/>
      <w:bookmarkStart w:id="1687" w:name="_Toc112937938"/>
      <w:bookmarkStart w:id="1688" w:name="_Toc73042494"/>
      <w:bookmarkStart w:id="1689" w:name="_Toc100940025"/>
      <w:bookmarkStart w:id="1690" w:name="_Toc97034940"/>
      <w:bookmarkStart w:id="1691" w:name="_Toc97037816"/>
      <w:bookmarkStart w:id="1692" w:name="_Toc94020406"/>
      <w:bookmarkStart w:id="1693" w:name="_Toc89426621"/>
      <w:bookmarkStart w:id="1694" w:name="_Toc81242838"/>
      <w:bookmarkStart w:id="1695" w:name="_Toc72767042"/>
      <w:bookmarkStart w:id="1696" w:name="_Toc72766475"/>
      <w:bookmarkStart w:id="1697" w:name="_Toc133434821"/>
      <w:bookmarkStart w:id="1698" w:name="_Toc138694004"/>
      <w:bookmarkStart w:id="1699" w:name="_Toc148535733"/>
      <w:bookmarkStart w:id="1700" w:name="_Toc151749040"/>
      <w:r>
        <w:t>5.1.6.2.1</w:t>
      </w:r>
      <w:r>
        <w:tab/>
        <w:t>Introduction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01" w:name="_Toc120681635"/>
      <w:bookmarkStart w:id="1702" w:name="_Toc114134696"/>
      <w:bookmarkStart w:id="1703" w:name="_Toc104546892"/>
      <w:bookmarkStart w:id="1704" w:name="_Toc112937939"/>
      <w:bookmarkStart w:id="1705" w:name="_Toc100940026"/>
      <w:bookmarkStart w:id="1706" w:name="_Toc97034941"/>
      <w:bookmarkStart w:id="1707" w:name="_Toc97037817"/>
      <w:bookmarkStart w:id="1708" w:name="_Toc94020407"/>
      <w:bookmarkStart w:id="1709" w:name="_Toc81242839"/>
      <w:bookmarkStart w:id="1710" w:name="_Toc89426622"/>
      <w:bookmarkStart w:id="1711" w:name="_Toc73042495"/>
      <w:bookmarkStart w:id="1712" w:name="_Toc72766476"/>
      <w:bookmarkStart w:id="1713" w:name="_Toc72767043"/>
      <w:bookmarkStart w:id="1714" w:name="_Toc133434822"/>
      <w:bookmarkStart w:id="1715" w:name="_Toc138694005"/>
      <w:bookmarkStart w:id="1716" w:name="_Toc148535734"/>
      <w:bookmarkStart w:id="1717" w:name="_Toc151749041"/>
      <w:r>
        <w:t>5.1.6.2.2</w:t>
      </w:r>
      <w:r>
        <w:tab/>
        <w:t>Type: NadrfDataStoreRecord</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5A20780E" w14:textId="77777777" w:rsidR="00F547CF" w:rsidRDefault="00F547CF" w:rsidP="00C11E5F">
      <w:pPr>
        <w:pStyle w:val="TH"/>
      </w:pPr>
      <w:bookmarkStart w:id="1718" w:name="_Toc100940027"/>
      <w:bookmarkStart w:id="1719" w:name="_Toc97037818"/>
      <w:bookmarkStart w:id="1720" w:name="_Toc97034942"/>
      <w:bookmarkStart w:id="1721" w:name="_Toc120681636"/>
      <w:bookmarkStart w:id="1722" w:name="_Toc94020408"/>
      <w:bookmarkStart w:id="1723" w:name="_Toc114134697"/>
      <w:bookmarkStart w:id="1724" w:name="_Toc89426623"/>
      <w:bookmarkStart w:id="1725" w:name="_Toc81242840"/>
      <w:bookmarkStart w:id="1726" w:name="_Toc112937940"/>
      <w:bookmarkStart w:id="1727" w:name="_Toc73042496"/>
      <w:bookmarkStart w:id="1728" w:name="_Toc72766477"/>
      <w:bookmarkStart w:id="1729" w:name="_Toc104546893"/>
      <w:bookmarkStart w:id="1730" w:name="_Toc72767044"/>
      <w:bookmarkStart w:id="1731" w:name="_Toc133434823"/>
      <w:bookmarkStart w:id="173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3" w:name="_Hlk99036241"/>
            <w:r>
              <w:rPr>
                <w:rFonts w:ascii="Arial" w:hAnsi="Arial"/>
                <w:sz w:val="18"/>
                <w:lang w:eastAsia="zh-CN"/>
              </w:rPr>
              <w:t>dataNotif</w:t>
            </w:r>
            <w:bookmarkEnd w:id="173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4" w:name="_Hlk99036224"/>
            <w:r>
              <w:rPr>
                <w:rFonts w:ascii="Arial" w:hAnsi="Arial"/>
                <w:sz w:val="18"/>
              </w:rPr>
              <w:t>DataNotificatio</w:t>
            </w:r>
            <w:bookmarkEnd w:id="173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735" w:name="_Toc148535735"/>
      <w:bookmarkStart w:id="1736" w:name="_Toc151749042"/>
      <w:r>
        <w:lastRenderedPageBreak/>
        <w:t>5.1.6.2.3</w:t>
      </w:r>
      <w:r>
        <w:tab/>
        <w:t>Type: NadrfDataStoreSubscription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5"/>
      <w:bookmarkEnd w:id="1736"/>
    </w:p>
    <w:p w14:paraId="73A01962" w14:textId="77777777" w:rsidR="00E9750A" w:rsidRDefault="00A16F12">
      <w:pPr>
        <w:pStyle w:val="TH"/>
      </w:pPr>
      <w:bookmarkStart w:id="1737" w:name="_Toc114134698"/>
      <w:bookmarkStart w:id="1738" w:name="_Toc100940028"/>
      <w:bookmarkStart w:id="1739" w:name="_Toc104546894"/>
      <w:bookmarkStart w:id="1740" w:name="_Toc112937941"/>
      <w:bookmarkStart w:id="1741" w:name="_Toc89426624"/>
      <w:bookmarkStart w:id="1742" w:name="_Toc97034943"/>
      <w:bookmarkStart w:id="1743" w:name="_Toc94020409"/>
      <w:bookmarkStart w:id="174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745" w:name="_Toc120681637"/>
      <w:bookmarkStart w:id="1746" w:name="_Toc133434824"/>
      <w:bookmarkStart w:id="1747" w:name="_Toc138694007"/>
      <w:bookmarkStart w:id="1748" w:name="_Toc148535736"/>
      <w:bookmarkStart w:id="1749" w:name="_Toc151749043"/>
      <w:r>
        <w:lastRenderedPageBreak/>
        <w:t>5.1.6.2.4</w:t>
      </w:r>
      <w:r>
        <w:tab/>
        <w:t xml:space="preserve">Type: </w:t>
      </w:r>
      <w:bookmarkStart w:id="1750" w:name="_Hlk86138818"/>
      <w:r>
        <w:t>NadrfDataRetrievalSubscription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1C876EB" w14:textId="77777777" w:rsidR="00E9750A" w:rsidRDefault="00A16F12">
      <w:pPr>
        <w:pStyle w:val="TH"/>
      </w:pPr>
      <w:bookmarkStart w:id="1751" w:name="_Toc104546895"/>
      <w:bookmarkStart w:id="1752" w:name="_Toc100940029"/>
      <w:bookmarkStart w:id="1753" w:name="_Toc97037820"/>
      <w:bookmarkStart w:id="1754" w:name="_Toc97034944"/>
      <w:bookmarkStart w:id="1755" w:name="_Toc94020410"/>
      <w:bookmarkStart w:id="1756" w:name="_Toc89426625"/>
      <w:bookmarkStart w:id="1757" w:name="_Toc120681638"/>
      <w:bookmarkStart w:id="1758" w:name="_Toc114134699"/>
      <w:bookmarkStart w:id="175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760" w:name="_Toc133434825"/>
      <w:bookmarkStart w:id="1761" w:name="_Toc138694008"/>
      <w:bookmarkStart w:id="1762" w:name="_Toc148535737"/>
      <w:bookmarkStart w:id="1763" w:name="_Toc151749044"/>
      <w:r>
        <w:lastRenderedPageBreak/>
        <w:t>5.1.6.2.5</w:t>
      </w:r>
      <w:r>
        <w:tab/>
        <w:t>Type: NadrfDataRetrievalNotification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B302834" w14:textId="77777777" w:rsidR="00F547CF" w:rsidRDefault="00F547CF" w:rsidP="00C11E5F">
      <w:pPr>
        <w:pStyle w:val="TH"/>
      </w:pPr>
      <w:bookmarkStart w:id="1764" w:name="_Toc114134700"/>
      <w:bookmarkStart w:id="1765" w:name="_Toc120681639"/>
      <w:bookmarkStart w:id="1766" w:name="_Toc94020411"/>
      <w:bookmarkStart w:id="1767" w:name="_Toc89426626"/>
      <w:bookmarkStart w:id="1768" w:name="_Toc97037821"/>
      <w:bookmarkStart w:id="1769" w:name="_Toc97034945"/>
      <w:bookmarkStart w:id="1770" w:name="_Toc104546896"/>
      <w:bookmarkStart w:id="1771" w:name="_Toc112937943"/>
      <w:bookmarkStart w:id="1772" w:name="_Toc100940030"/>
      <w:bookmarkStart w:id="1773" w:name="_Toc133434826"/>
      <w:bookmarkStart w:id="177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775" w:name="_Toc148535738"/>
      <w:bookmarkStart w:id="1776" w:name="_Toc151749045"/>
      <w:r>
        <w:t>5.1.6.2.6</w:t>
      </w:r>
      <w:r>
        <w:tab/>
        <w:t>Type: NadrfDataStoreSubscriptionRef</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DDA7397" w14:textId="77777777" w:rsidR="007D661F" w:rsidRDefault="007D661F" w:rsidP="00C11E5F">
      <w:pPr>
        <w:pStyle w:val="TH"/>
      </w:pPr>
      <w:bookmarkStart w:id="1777" w:name="_Toc114134701"/>
      <w:bookmarkStart w:id="1778" w:name="_Toc112937944"/>
      <w:bookmarkStart w:id="1779" w:name="_Toc97037822"/>
      <w:bookmarkStart w:id="1780" w:name="_Toc100940031"/>
      <w:bookmarkStart w:id="1781" w:name="_Toc97034946"/>
      <w:bookmarkStart w:id="1782" w:name="_Toc104546897"/>
      <w:bookmarkStart w:id="1783" w:name="_Toc94020412"/>
      <w:bookmarkStart w:id="1784" w:name="_Toc120681640"/>
      <w:bookmarkStart w:id="178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786" w:name="_Toc138694010"/>
      <w:bookmarkStart w:id="1787" w:name="_Toc148535739"/>
      <w:bookmarkStart w:id="1788" w:name="_Toc151749046"/>
      <w:r>
        <w:lastRenderedPageBreak/>
        <w:t>5.1.6.2.7</w:t>
      </w:r>
      <w:r>
        <w:tab/>
        <w:t>Type: NadrfStoredDataSpec</w:t>
      </w:r>
      <w:bookmarkEnd w:id="1777"/>
      <w:bookmarkEnd w:id="1778"/>
      <w:bookmarkEnd w:id="1779"/>
      <w:bookmarkEnd w:id="1780"/>
      <w:bookmarkEnd w:id="1781"/>
      <w:bookmarkEnd w:id="1782"/>
      <w:bookmarkEnd w:id="1783"/>
      <w:bookmarkEnd w:id="1784"/>
      <w:bookmarkEnd w:id="1785"/>
      <w:bookmarkEnd w:id="1786"/>
      <w:bookmarkEnd w:id="1787"/>
      <w:bookmarkEnd w:id="178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789" w:name="_Toc114134702"/>
      <w:bookmarkStart w:id="1790" w:name="_Toc120681641"/>
      <w:bookmarkStart w:id="1791" w:name="_Toc94020413"/>
      <w:bookmarkStart w:id="1792" w:name="_Toc112937945"/>
      <w:bookmarkStart w:id="1793" w:name="_Toc100940032"/>
      <w:bookmarkStart w:id="1794" w:name="_Toc104546898"/>
      <w:bookmarkStart w:id="1795" w:name="_Toc97034947"/>
      <w:bookmarkStart w:id="1796" w:name="_Toc97037823"/>
      <w:bookmarkStart w:id="1797" w:name="_Toc133434828"/>
      <w:bookmarkStart w:id="1798" w:name="_Toc138694011"/>
      <w:bookmarkStart w:id="1799" w:name="_Toc148535740"/>
      <w:bookmarkStart w:id="1800" w:name="_Toc151749047"/>
      <w:r>
        <w:t>5.1.6.2.8</w:t>
      </w:r>
      <w:r>
        <w:tab/>
        <w:t>Type: DataSubscription</w:t>
      </w:r>
      <w:bookmarkEnd w:id="1789"/>
      <w:bookmarkEnd w:id="1790"/>
      <w:bookmarkEnd w:id="1791"/>
      <w:bookmarkEnd w:id="1792"/>
      <w:bookmarkEnd w:id="1793"/>
      <w:bookmarkEnd w:id="1794"/>
      <w:bookmarkEnd w:id="1795"/>
      <w:bookmarkEnd w:id="1796"/>
      <w:bookmarkEnd w:id="1797"/>
      <w:bookmarkEnd w:id="1798"/>
      <w:bookmarkEnd w:id="1799"/>
      <w:bookmarkEnd w:id="1800"/>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01" w:name="_Toc97192465"/>
      <w:bookmarkStart w:id="1802" w:name="_Toc97192586"/>
      <w:bookmarkStart w:id="1803" w:name="_Toc100940033"/>
      <w:bookmarkStart w:id="1804" w:name="_Toc104546899"/>
      <w:bookmarkStart w:id="1805" w:name="_Toc112937946"/>
      <w:bookmarkStart w:id="1806" w:name="_Toc114134703"/>
      <w:bookmarkStart w:id="1807" w:name="_Toc120681642"/>
      <w:bookmarkStart w:id="1808" w:name="_Toc133434829"/>
      <w:bookmarkStart w:id="1809" w:name="_Toc138694012"/>
      <w:bookmarkStart w:id="1810" w:name="_Toc148535741"/>
      <w:bookmarkStart w:id="1811" w:name="_Toc151749048"/>
      <w:bookmarkStart w:id="1812" w:name="_Toc510696633"/>
      <w:bookmarkStart w:id="1813" w:name="_Toc35971428"/>
      <w:bookmarkStart w:id="1814" w:name="_Toc67903544"/>
      <w:bookmarkStart w:id="1815" w:name="_Toc73173276"/>
      <w:bookmarkStart w:id="1816" w:name="_Toc96959865"/>
      <w:bookmarkStart w:id="1817" w:name="_Toc72784243"/>
      <w:bookmarkStart w:id="1818" w:name="_Toc73041789"/>
      <w:bookmarkStart w:id="1819" w:name="_Toc81244850"/>
      <w:bookmarkStart w:id="1820" w:name="_Toc88645414"/>
      <w:bookmarkStart w:id="1821" w:name="_Toc89426326"/>
      <w:bookmarkStart w:id="1822" w:name="_Toc94033205"/>
      <w:bookmarkStart w:id="1823" w:name="_Toc97037353"/>
      <w:bookmarkStart w:id="1824" w:name="_Toc97038363"/>
      <w:bookmarkStart w:id="1825" w:name="_Toc96959878"/>
      <w:r>
        <w:lastRenderedPageBreak/>
        <w:t>5.1.6.2.9</w:t>
      </w:r>
      <w:r>
        <w:tab/>
        <w:t xml:space="preserve">Type: </w:t>
      </w:r>
      <w:bookmarkEnd w:id="1801"/>
      <w:bookmarkEnd w:id="1802"/>
      <w:r>
        <w:t>DataNotification</w:t>
      </w:r>
      <w:bookmarkEnd w:id="1803"/>
      <w:bookmarkEnd w:id="1804"/>
      <w:bookmarkEnd w:id="1805"/>
      <w:bookmarkEnd w:id="1806"/>
      <w:bookmarkEnd w:id="1807"/>
      <w:bookmarkEnd w:id="1808"/>
      <w:bookmarkEnd w:id="1809"/>
      <w:bookmarkEnd w:id="1810"/>
      <w:bookmarkEnd w:id="1811"/>
    </w:p>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826" w:name="_Toc72766478"/>
      <w:bookmarkStart w:id="1827" w:name="_Toc72767045"/>
      <w:bookmarkStart w:id="1828" w:name="_Toc73042497"/>
      <w:bookmarkStart w:id="1829" w:name="_Toc81242841"/>
      <w:bookmarkStart w:id="1830" w:name="_Toc89426627"/>
      <w:bookmarkStart w:id="1831" w:name="_Toc94020414"/>
      <w:bookmarkStart w:id="1832" w:name="_Toc97034948"/>
      <w:bookmarkStart w:id="1833" w:name="_Toc97037824"/>
      <w:bookmarkStart w:id="1834" w:name="_Toc100940034"/>
      <w:bookmarkStart w:id="1835" w:name="_Toc104546900"/>
      <w:bookmarkStart w:id="1836" w:name="_Toc112937947"/>
      <w:bookmarkStart w:id="1837" w:name="_Toc114134704"/>
      <w:bookmarkStart w:id="1838" w:name="_Toc120681643"/>
      <w:bookmarkStart w:id="1839"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840" w:name="_Toc138694013"/>
      <w:bookmarkStart w:id="1841" w:name="_Toc148535742"/>
      <w:bookmarkStart w:id="1842" w:name="_Toc151749049"/>
      <w:r>
        <w:rPr>
          <w:lang w:val="en-US"/>
        </w:rPr>
        <w:t>5.1.6.3</w:t>
      </w:r>
      <w:r>
        <w:rPr>
          <w:lang w:val="en-US"/>
        </w:rPr>
        <w:tab/>
        <w:t>Simple data types and enumerations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171ED0E7" w14:textId="77777777" w:rsidR="00E9750A" w:rsidRDefault="00A16F12">
      <w:pPr>
        <w:rPr>
          <w:lang w:val="en-US"/>
        </w:rPr>
      </w:pPr>
      <w:bookmarkStart w:id="1843" w:name="_Toc97034953"/>
      <w:bookmarkStart w:id="1844" w:name="_Toc94020419"/>
      <w:bookmarkStart w:id="1845" w:name="_Toc89426632"/>
      <w:bookmarkStart w:id="1846" w:name="_Toc81242846"/>
      <w:bookmarkStart w:id="1847" w:name="_Toc73042502"/>
      <w:bookmarkStart w:id="1848" w:name="_Toc72767050"/>
      <w:bookmarkStart w:id="1849" w:name="_Toc72766483"/>
      <w:bookmarkStart w:id="1850" w:name="_Toc97037825"/>
      <w:bookmarkStart w:id="1851" w:name="_Toc100940035"/>
      <w:bookmarkStart w:id="1852" w:name="_Toc104546901"/>
      <w:bookmarkStart w:id="1853" w:name="_Toc112937948"/>
      <w:bookmarkStart w:id="1854" w:name="_Toc114134705"/>
      <w:r>
        <w:rPr>
          <w:lang w:val="en-US"/>
        </w:rPr>
        <w:t>None.</w:t>
      </w:r>
    </w:p>
    <w:p w14:paraId="1440ECF0" w14:textId="77777777" w:rsidR="00E9750A" w:rsidRDefault="00A16F12">
      <w:pPr>
        <w:pStyle w:val="41"/>
        <w:rPr>
          <w:lang w:val="en-US"/>
        </w:rPr>
      </w:pPr>
      <w:bookmarkStart w:id="1855" w:name="_Toc120681644"/>
      <w:bookmarkStart w:id="1856" w:name="_Toc133434831"/>
      <w:bookmarkStart w:id="1857" w:name="_Toc138694014"/>
      <w:bookmarkStart w:id="1858" w:name="_Toc148535743"/>
      <w:bookmarkStart w:id="1859"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9CE5D73" w14:textId="77777777" w:rsidR="00E9750A" w:rsidRDefault="00A16F12">
      <w:pPr>
        <w:rPr>
          <w:lang w:val="en-US"/>
        </w:rPr>
      </w:pPr>
      <w:bookmarkStart w:id="1860" w:name="_Toc72767055"/>
      <w:bookmarkStart w:id="1861" w:name="_Toc72766488"/>
      <w:bookmarkStart w:id="1862" w:name="_Toc73042507"/>
      <w:bookmarkStart w:id="1863" w:name="_Toc81242851"/>
      <w:bookmarkStart w:id="1864" w:name="_Toc89426637"/>
      <w:bookmarkStart w:id="1865" w:name="_Toc94020424"/>
      <w:bookmarkStart w:id="1866" w:name="_Toc97034958"/>
      <w:bookmarkStart w:id="1867" w:name="_Toc97037826"/>
      <w:bookmarkStart w:id="1868" w:name="_Toc100940036"/>
      <w:bookmarkStart w:id="1869" w:name="_Toc104546902"/>
      <w:bookmarkStart w:id="1870" w:name="_Toc112937949"/>
      <w:bookmarkStart w:id="1871" w:name="_Toc114134706"/>
      <w:r>
        <w:rPr>
          <w:lang w:val="en-US"/>
        </w:rPr>
        <w:t>None.</w:t>
      </w:r>
    </w:p>
    <w:p w14:paraId="1CE3C957" w14:textId="77777777" w:rsidR="00E9750A" w:rsidRDefault="00A16F12">
      <w:pPr>
        <w:pStyle w:val="31"/>
      </w:pPr>
      <w:bookmarkStart w:id="1872" w:name="_Toc120681645"/>
      <w:bookmarkStart w:id="1873" w:name="_Toc133434832"/>
      <w:bookmarkStart w:id="1874" w:name="_Toc138694015"/>
      <w:bookmarkStart w:id="1875" w:name="_Toc148535744"/>
      <w:bookmarkStart w:id="1876" w:name="_Toc151749051"/>
      <w:r>
        <w:t>5.1.7</w:t>
      </w:r>
      <w:r>
        <w:tab/>
        <w:t>Error Handling</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9AFC9CC" w14:textId="77777777" w:rsidR="00E9750A" w:rsidRDefault="00A16F12">
      <w:pPr>
        <w:pStyle w:val="41"/>
      </w:pPr>
      <w:bookmarkStart w:id="1877" w:name="_Toc72766489"/>
      <w:bookmarkStart w:id="1878" w:name="_Toc72767056"/>
      <w:bookmarkStart w:id="1879" w:name="_Toc73042508"/>
      <w:bookmarkStart w:id="1880" w:name="_Toc81242852"/>
      <w:bookmarkStart w:id="1881" w:name="_Toc89426638"/>
      <w:bookmarkStart w:id="1882" w:name="_Toc94020425"/>
      <w:bookmarkStart w:id="1883" w:name="_Toc97034959"/>
      <w:bookmarkStart w:id="1884" w:name="_Toc97037827"/>
      <w:bookmarkStart w:id="1885" w:name="_Toc100940037"/>
      <w:bookmarkStart w:id="1886" w:name="_Toc104546903"/>
      <w:bookmarkStart w:id="1887" w:name="_Toc112937950"/>
      <w:bookmarkStart w:id="1888" w:name="_Toc114134707"/>
      <w:bookmarkStart w:id="1889" w:name="_Toc120681646"/>
      <w:bookmarkStart w:id="1890" w:name="_Toc133434833"/>
      <w:bookmarkStart w:id="1891" w:name="_Toc138694016"/>
      <w:bookmarkStart w:id="1892" w:name="_Toc148535745"/>
      <w:bookmarkStart w:id="1893" w:name="_Toc151749052"/>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F86F374" w14:textId="4D86C312" w:rsidR="006225F9" w:rsidRDefault="006225F9" w:rsidP="006225F9">
      <w:bookmarkStart w:id="1894" w:name="_Toc72766490"/>
      <w:bookmarkStart w:id="1895" w:name="_Toc72767057"/>
      <w:bookmarkStart w:id="1896" w:name="_Toc73042509"/>
      <w:bookmarkStart w:id="1897" w:name="_Toc81242853"/>
      <w:bookmarkStart w:id="1898" w:name="_Toc89426639"/>
      <w:bookmarkStart w:id="1899" w:name="_Toc94020426"/>
      <w:bookmarkStart w:id="1900" w:name="_Toc97034960"/>
      <w:bookmarkStart w:id="1901" w:name="_Toc97037828"/>
      <w:bookmarkStart w:id="1902" w:name="_Toc100940038"/>
      <w:bookmarkStart w:id="1903" w:name="_Toc104546904"/>
      <w:bookmarkStart w:id="1904" w:name="_Toc112937951"/>
      <w:bookmarkStart w:id="1905" w:name="_Toc114134708"/>
      <w:bookmarkStart w:id="1906" w:name="_Toc120681647"/>
      <w:bookmarkStart w:id="1907" w:name="_Toc133434834"/>
      <w:bookmarkStart w:id="19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09" w:name="_Toc148535746"/>
      <w:bookmarkStart w:id="1910" w:name="_Toc151749053"/>
      <w:r>
        <w:lastRenderedPageBreak/>
        <w:t>5.1.7.2</w:t>
      </w:r>
      <w:r>
        <w:tab/>
        <w:t>Protocol Errors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11" w:name="_Toc72766491"/>
      <w:bookmarkStart w:id="1912" w:name="_Toc72767058"/>
      <w:bookmarkStart w:id="1913" w:name="_Toc73042510"/>
      <w:bookmarkStart w:id="1914" w:name="_Toc81242854"/>
      <w:bookmarkStart w:id="1915" w:name="_Toc89426640"/>
      <w:bookmarkStart w:id="1916" w:name="_Toc94020427"/>
      <w:bookmarkStart w:id="1917" w:name="_Toc97034961"/>
      <w:bookmarkStart w:id="1918" w:name="_Toc97037829"/>
      <w:bookmarkStart w:id="1919" w:name="_Toc100940039"/>
      <w:bookmarkStart w:id="1920" w:name="_Toc104546905"/>
      <w:bookmarkStart w:id="1921" w:name="_Toc112937952"/>
      <w:bookmarkStart w:id="1922" w:name="_Toc114134709"/>
      <w:bookmarkStart w:id="1923" w:name="_Toc120681648"/>
      <w:bookmarkStart w:id="1924" w:name="_Toc133434835"/>
      <w:bookmarkStart w:id="1925" w:name="_Toc138694018"/>
      <w:bookmarkStart w:id="1926" w:name="_Toc148535747"/>
      <w:bookmarkStart w:id="1927" w:name="_Toc151749054"/>
      <w:r>
        <w:t>5.1.7.3</w:t>
      </w:r>
      <w:r>
        <w:tab/>
        <w:t>Application Errors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928" w:name="_Toc72766492"/>
      <w:bookmarkStart w:id="1929" w:name="_Toc72767059"/>
      <w:bookmarkStart w:id="1930" w:name="_Toc73042511"/>
      <w:bookmarkStart w:id="1931" w:name="_Toc81242855"/>
      <w:bookmarkStart w:id="1932" w:name="_Toc89426641"/>
      <w:bookmarkStart w:id="1933" w:name="_Toc94020428"/>
      <w:bookmarkStart w:id="1934" w:name="_Toc97034962"/>
      <w:bookmarkStart w:id="1935" w:name="_Toc97037830"/>
      <w:bookmarkStart w:id="1936" w:name="_Toc100940040"/>
      <w:bookmarkStart w:id="1937" w:name="_Toc104546906"/>
      <w:bookmarkStart w:id="1938" w:name="_Toc112937953"/>
      <w:bookmarkStart w:id="1939" w:name="_Toc114134710"/>
      <w:bookmarkStart w:id="1940" w:name="_Toc120681649"/>
      <w:bookmarkStart w:id="1941" w:name="_Toc133434836"/>
      <w:bookmarkStart w:id="1942" w:name="_Toc138694019"/>
      <w:bookmarkStart w:id="1943" w:name="_Toc148535748"/>
      <w:bookmarkStart w:id="1944" w:name="_Toc151749055"/>
      <w:r>
        <w:t>5.1.8</w:t>
      </w:r>
      <w:r>
        <w:rPr>
          <w:lang w:eastAsia="zh-CN"/>
        </w:rPr>
        <w:tab/>
        <w:t>Feature negotiation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1945" w:name="_Toc97034963"/>
      <w:bookmarkStart w:id="1946" w:name="_Toc81242856"/>
      <w:bookmarkStart w:id="1947" w:name="_Toc73042512"/>
      <w:bookmarkStart w:id="1948" w:name="_Toc89426642"/>
      <w:bookmarkStart w:id="1949" w:name="_Toc94020429"/>
      <w:bookmarkStart w:id="1950" w:name="_Toc72767060"/>
      <w:bookmarkStart w:id="1951" w:name="_Toc72766493"/>
      <w:bookmarkStart w:id="1952" w:name="_Toc97037831"/>
      <w:bookmarkStart w:id="1953" w:name="_Toc100940041"/>
      <w:bookmarkStart w:id="1954" w:name="_Toc104546907"/>
      <w:bookmarkStart w:id="1955" w:name="_Toc112937954"/>
      <w:bookmarkStart w:id="1956" w:name="_Toc114134711"/>
      <w:bookmarkStart w:id="1957" w:name="_Toc120681650"/>
      <w:bookmarkStart w:id="1958" w:name="_Toc133434837"/>
      <w:bookmarkStart w:id="195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960" w:name="_Toc148535749"/>
      <w:bookmarkStart w:id="1961" w:name="_Toc151749056"/>
      <w:r>
        <w:t>5.1.9</w:t>
      </w:r>
      <w:r>
        <w:tab/>
        <w:t>Security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962" w:name="_Toc148535750"/>
      <w:bookmarkStart w:id="1963" w:name="_Toc151749057"/>
      <w:r>
        <w:lastRenderedPageBreak/>
        <w:t>5.2</w:t>
      </w:r>
      <w:r>
        <w:tab/>
        <w:t>Nadrf_MLModelManagement Service API</w:t>
      </w:r>
      <w:bookmarkEnd w:id="1962"/>
      <w:bookmarkEnd w:id="1963"/>
    </w:p>
    <w:p w14:paraId="3D671463" w14:textId="77777777" w:rsidR="00356552" w:rsidRDefault="00356552" w:rsidP="00356552">
      <w:pPr>
        <w:pStyle w:val="31"/>
      </w:pPr>
      <w:bookmarkStart w:id="1964" w:name="_Toc148535751"/>
      <w:bookmarkStart w:id="1965" w:name="_Toc151749058"/>
      <w:r>
        <w:t>5.2.1</w:t>
      </w:r>
      <w:r>
        <w:tab/>
        <w:t>Introduction</w:t>
      </w:r>
      <w:bookmarkEnd w:id="1964"/>
      <w:bookmarkEnd w:id="196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966" w:name="_Toc148535752"/>
      <w:bookmarkStart w:id="1967" w:name="_Toc151749059"/>
      <w:r>
        <w:t>5.2.2</w:t>
      </w:r>
      <w:r>
        <w:tab/>
        <w:t>Usage of HTTP</w:t>
      </w:r>
      <w:bookmarkEnd w:id="1966"/>
      <w:bookmarkEnd w:id="1967"/>
    </w:p>
    <w:p w14:paraId="4C6F41AA" w14:textId="77777777" w:rsidR="00356552" w:rsidRDefault="00356552" w:rsidP="00356552">
      <w:pPr>
        <w:pStyle w:val="41"/>
      </w:pPr>
      <w:bookmarkStart w:id="1968" w:name="_Toc148535753"/>
      <w:bookmarkStart w:id="1969" w:name="_Toc151749060"/>
      <w:r>
        <w:t>5.2.2.1</w:t>
      </w:r>
      <w:r>
        <w:tab/>
        <w:t>General</w:t>
      </w:r>
      <w:bookmarkEnd w:id="1968"/>
      <w:bookmarkEnd w:id="19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970" w:name="_Toc148535754"/>
      <w:bookmarkStart w:id="1971" w:name="_Toc151749061"/>
      <w:r>
        <w:t>5.2.2.2</w:t>
      </w:r>
      <w:r>
        <w:tab/>
        <w:t>HTTP standard headers</w:t>
      </w:r>
      <w:bookmarkEnd w:id="1970"/>
      <w:bookmarkEnd w:id="1971"/>
    </w:p>
    <w:p w14:paraId="519C0AC8" w14:textId="77777777" w:rsidR="00356552" w:rsidRDefault="00356552" w:rsidP="00356552">
      <w:pPr>
        <w:pStyle w:val="50"/>
        <w:rPr>
          <w:lang w:eastAsia="zh-CN"/>
        </w:rPr>
      </w:pPr>
      <w:bookmarkStart w:id="1972" w:name="_Toc148535755"/>
      <w:bookmarkStart w:id="1973" w:name="_Toc151749062"/>
      <w:r>
        <w:t>5.2.2.2.1</w:t>
      </w:r>
      <w:r>
        <w:rPr>
          <w:lang w:eastAsia="zh-CN"/>
        </w:rPr>
        <w:tab/>
        <w:t>General</w:t>
      </w:r>
      <w:bookmarkEnd w:id="1972"/>
      <w:bookmarkEnd w:id="197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974" w:name="_Toc148535756"/>
      <w:bookmarkStart w:id="1975" w:name="_Toc151749063"/>
      <w:r>
        <w:t>5.2.2.2.2</w:t>
      </w:r>
      <w:r>
        <w:tab/>
        <w:t>Content type</w:t>
      </w:r>
      <w:bookmarkEnd w:id="1974"/>
      <w:bookmarkEnd w:id="197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197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1977" w:name="_Toc151749064"/>
      <w:r>
        <w:t>5.2.2.3</w:t>
      </w:r>
      <w:r>
        <w:tab/>
        <w:t>HTTP custom headers</w:t>
      </w:r>
      <w:bookmarkEnd w:id="1976"/>
      <w:bookmarkEnd w:id="1977"/>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978" w:name="_Toc148535758"/>
      <w:bookmarkStart w:id="1979" w:name="_Toc151749065"/>
      <w:r>
        <w:t>5.2.3</w:t>
      </w:r>
      <w:r>
        <w:tab/>
        <w:t>Resources</w:t>
      </w:r>
      <w:bookmarkEnd w:id="1978"/>
      <w:bookmarkEnd w:id="1979"/>
    </w:p>
    <w:p w14:paraId="7FAF89C0" w14:textId="77777777" w:rsidR="00356552" w:rsidRDefault="00356552" w:rsidP="00356552">
      <w:pPr>
        <w:pStyle w:val="41"/>
      </w:pPr>
      <w:bookmarkStart w:id="1980" w:name="_Toc148535759"/>
      <w:bookmarkStart w:id="1981" w:name="_Toc151749066"/>
      <w:r>
        <w:t>5.2.3.1</w:t>
      </w:r>
      <w:r>
        <w:tab/>
        <w:t>Overview</w:t>
      </w:r>
      <w:bookmarkEnd w:id="1980"/>
      <w:bookmarkEnd w:id="198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017DBA" w:rsidP="00356552">
      <w:pPr>
        <w:pStyle w:val="TH"/>
        <w:rPr>
          <w:lang w:val="en-US"/>
        </w:rPr>
      </w:pPr>
      <w:r>
        <w:rPr>
          <w:rFonts w:eastAsia="宋体"/>
          <w:noProof/>
        </w:rPr>
        <w:object w:dxaOrig="7128" w:dyaOrig="2652" w14:anchorId="6496839B">
          <v:shape id="_x0000_i1049" type="#_x0000_t75" alt="" style="width:357pt;height:132.6pt;mso-width-percent:0;mso-height-percent:0;mso-width-percent:0;mso-height-percent:0" o:ole="">
            <v:imagedata r:id="rId52" o:title="" cropbottom="7081f" cropright="4734f"/>
          </v:shape>
          <o:OLEObject Type="Embed" ProgID="Visio.Drawing.15" ShapeID="_x0000_i1049" DrawAspect="Content" ObjectID="_1772536932"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982" w:name="_Toc148535760"/>
      <w:bookmarkStart w:id="1983" w:name="_Toc151749067"/>
      <w:r>
        <w:t>5.2.3.2</w:t>
      </w:r>
      <w:r>
        <w:tab/>
        <w:t>Resource: ADRF ML Model Store Records</w:t>
      </w:r>
      <w:bookmarkEnd w:id="1982"/>
      <w:bookmarkEnd w:id="1983"/>
    </w:p>
    <w:p w14:paraId="3993DC3D" w14:textId="77777777" w:rsidR="00356552" w:rsidRDefault="00356552" w:rsidP="00356552">
      <w:pPr>
        <w:pStyle w:val="50"/>
      </w:pPr>
      <w:bookmarkStart w:id="1984" w:name="_Toc148535761"/>
      <w:bookmarkStart w:id="1985" w:name="_Toc151749068"/>
      <w:r>
        <w:t>5.2.3.2.1</w:t>
      </w:r>
      <w:r>
        <w:tab/>
        <w:t>Description</w:t>
      </w:r>
      <w:bookmarkEnd w:id="1984"/>
      <w:bookmarkEnd w:id="198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986" w:name="_Toc148535762"/>
      <w:bookmarkStart w:id="1987" w:name="_Toc151749069"/>
      <w:r>
        <w:t>5.2.3.2.2</w:t>
      </w:r>
      <w:r>
        <w:tab/>
        <w:t>Resource Definition</w:t>
      </w:r>
      <w:bookmarkEnd w:id="1986"/>
      <w:bookmarkEnd w:id="198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988" w:name="_Toc148535763"/>
      <w:bookmarkStart w:id="1989" w:name="_Toc151749070"/>
      <w:r>
        <w:t>5.2.3.2.3</w:t>
      </w:r>
      <w:r>
        <w:tab/>
        <w:t>Resource Standard Methods</w:t>
      </w:r>
      <w:bookmarkEnd w:id="1988"/>
      <w:bookmarkEnd w:id="1989"/>
    </w:p>
    <w:p w14:paraId="0D66DB0F" w14:textId="77777777" w:rsidR="00356552" w:rsidRDefault="00356552" w:rsidP="00356552">
      <w:pPr>
        <w:pStyle w:val="6"/>
      </w:pPr>
      <w:bookmarkStart w:id="1990" w:name="_Toc148535764"/>
      <w:bookmarkStart w:id="1991" w:name="_Toc151749071"/>
      <w:r>
        <w:t>5.2.3.2.3.1</w:t>
      </w:r>
      <w:r>
        <w:tab/>
        <w:t>POST</w:t>
      </w:r>
      <w:bookmarkEnd w:id="1990"/>
      <w:bookmarkEnd w:id="199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pPr>
            <w:r w:rsidRPr="00B073FC">
              <w:t>NOTE</w:t>
            </w:r>
            <w:r>
              <w:t> </w:t>
            </w:r>
            <w:r w:rsidRPr="00B073FC">
              <w:t>2</w:t>
            </w:r>
          </w:p>
        </w:tc>
      </w:tr>
      <w:tr w:rsidR="00832B49" w:rsidRPr="00A707BD" w14:paraId="63F0BB17"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pPr>
            <w:r w:rsidRPr="00B073FC">
              <w:t>NOTE</w:t>
            </w:r>
            <w:r>
              <w:t> </w:t>
            </w:r>
            <w:r w:rsidRPr="00B073FC">
              <w:t>2</w:t>
            </w:r>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992" w:name="_Toc148535765"/>
      <w:bookmarkStart w:id="1993" w:name="_Toc151749072"/>
      <w:r>
        <w:t>5.2.3.2.3.2</w:t>
      </w:r>
      <w:r>
        <w:tab/>
        <w:t>GET</w:t>
      </w:r>
      <w:bookmarkEnd w:id="1992"/>
      <w:bookmarkEnd w:id="1993"/>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identifiers of the ML models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1994" w:name="_Toc148535766"/>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1995" w:name="_Toc151749073"/>
      <w:r>
        <w:t>5.2.3.2.4</w:t>
      </w:r>
      <w:r>
        <w:tab/>
        <w:t>Resource Custom Operations</w:t>
      </w:r>
      <w:bookmarkEnd w:id="1994"/>
      <w:bookmarkEnd w:id="1995"/>
    </w:p>
    <w:p w14:paraId="45A2F56A" w14:textId="77777777" w:rsidR="00356552" w:rsidRDefault="00356552" w:rsidP="00356552">
      <w:r>
        <w:t>None.</w:t>
      </w:r>
    </w:p>
    <w:p w14:paraId="17ADBBA0" w14:textId="77777777" w:rsidR="00356552" w:rsidRDefault="00356552" w:rsidP="00356552">
      <w:pPr>
        <w:pStyle w:val="41"/>
      </w:pPr>
      <w:bookmarkStart w:id="1996" w:name="_Toc148535767"/>
      <w:bookmarkStart w:id="1997" w:name="_Toc151749074"/>
      <w:r>
        <w:t>5.2.3.3</w:t>
      </w:r>
      <w:r>
        <w:tab/>
        <w:t>Resource: Individual ADRF ML Model Store Record</w:t>
      </w:r>
      <w:bookmarkEnd w:id="1996"/>
      <w:bookmarkEnd w:id="1997"/>
    </w:p>
    <w:p w14:paraId="7F03B3FA" w14:textId="77777777" w:rsidR="00356552" w:rsidRDefault="00356552" w:rsidP="00356552">
      <w:pPr>
        <w:pStyle w:val="50"/>
      </w:pPr>
      <w:bookmarkStart w:id="1998" w:name="_Toc148535768"/>
      <w:bookmarkStart w:id="1999" w:name="_Toc151749075"/>
      <w:r>
        <w:t>5.2.3.3.1</w:t>
      </w:r>
      <w:r>
        <w:tab/>
        <w:t>Description</w:t>
      </w:r>
      <w:bookmarkEnd w:id="1998"/>
      <w:bookmarkEnd w:id="199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000" w:name="_Toc148535769"/>
      <w:bookmarkStart w:id="2001" w:name="_Toc151749076"/>
      <w:r>
        <w:t>5.2.3.3.2</w:t>
      </w:r>
      <w:r>
        <w:tab/>
        <w:t>Resource Definition</w:t>
      </w:r>
      <w:bookmarkEnd w:id="2000"/>
      <w:bookmarkEnd w:id="200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002" w:name="_Toc148535770"/>
      <w:bookmarkStart w:id="2003" w:name="_Toc151749077"/>
      <w:r>
        <w:t>5.2.3.3.3</w:t>
      </w:r>
      <w:r>
        <w:tab/>
        <w:t>Resource Standard Methods</w:t>
      </w:r>
      <w:bookmarkEnd w:id="2002"/>
      <w:bookmarkEnd w:id="2003"/>
    </w:p>
    <w:p w14:paraId="4A8E217A" w14:textId="77777777" w:rsidR="00356552" w:rsidRDefault="00356552" w:rsidP="00356552">
      <w:pPr>
        <w:pStyle w:val="6"/>
      </w:pPr>
      <w:bookmarkStart w:id="2004" w:name="_Toc148535771"/>
      <w:bookmarkStart w:id="2005" w:name="_Toc151749078"/>
      <w:r>
        <w:t>5.2.3.3.3.1</w:t>
      </w:r>
      <w:r>
        <w:tab/>
        <w:t>DELETE</w:t>
      </w:r>
      <w:bookmarkEnd w:id="2004"/>
      <w:bookmarkEnd w:id="200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006" w:name="_Toc148535772"/>
      <w:bookmarkStart w:id="2007" w:name="_Toc151749079"/>
      <w:r>
        <w:lastRenderedPageBreak/>
        <w:t>5.2.3.3.4</w:t>
      </w:r>
      <w:r>
        <w:tab/>
        <w:t>Resource Custom Operations</w:t>
      </w:r>
      <w:bookmarkEnd w:id="2006"/>
      <w:bookmarkEnd w:id="200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008" w:name="_Toc148535773"/>
      <w:bookmarkStart w:id="2009" w:name="_Toc151749080"/>
      <w:r>
        <w:t>5.2.4</w:t>
      </w:r>
      <w:r>
        <w:tab/>
        <w:t>Custom Operations without associated resources</w:t>
      </w:r>
      <w:bookmarkEnd w:id="2008"/>
      <w:bookmarkEnd w:id="2009"/>
    </w:p>
    <w:p w14:paraId="309064D3" w14:textId="77777777" w:rsidR="00356552" w:rsidRDefault="00356552" w:rsidP="00356552">
      <w:pPr>
        <w:pStyle w:val="41"/>
      </w:pPr>
      <w:bookmarkStart w:id="2010" w:name="_Toc148535774"/>
      <w:bookmarkStart w:id="2011" w:name="_Toc151749081"/>
      <w:r>
        <w:t>5.2.4.1</w:t>
      </w:r>
      <w:r>
        <w:tab/>
        <w:t>Overview</w:t>
      </w:r>
      <w:bookmarkEnd w:id="2010"/>
      <w:bookmarkEnd w:id="201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017DBA" w:rsidP="00356552">
      <w:pPr>
        <w:pStyle w:val="TH"/>
        <w:rPr>
          <w:lang w:val="en-US"/>
        </w:rPr>
      </w:pPr>
      <w:r>
        <w:rPr>
          <w:rFonts w:eastAsia="宋体"/>
          <w:noProof/>
        </w:rPr>
        <w:object w:dxaOrig="5892" w:dyaOrig="1740" w14:anchorId="713AA769">
          <v:shape id="_x0000_i1050" type="#_x0000_t75" alt="" style="width:294.6pt;height:87.6pt;mso-width-percent:0;mso-height-percent:0;mso-width-percent:0;mso-height-percent:0" o:ole="">
            <v:imagedata r:id="rId54" o:title="" cropbottom="7081f" cropright="4734f"/>
          </v:shape>
          <o:OLEObject Type="Embed" ProgID="Visio.Drawing.15" ShapeID="_x0000_i1050" DrawAspect="Content" ObjectID="_1772536933"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012" w:name="_Toc148535775"/>
      <w:bookmarkStart w:id="2013" w:name="_Toc151749082"/>
      <w:r>
        <w:t>5.2.4.4</w:t>
      </w:r>
      <w:r>
        <w:tab/>
        <w:t>Operation: remove-stored-mlmodel</w:t>
      </w:r>
      <w:bookmarkEnd w:id="2012"/>
      <w:bookmarkEnd w:id="2013"/>
    </w:p>
    <w:p w14:paraId="7727E1A6" w14:textId="77777777" w:rsidR="00356552" w:rsidRDefault="00356552" w:rsidP="00356552">
      <w:pPr>
        <w:pStyle w:val="50"/>
      </w:pPr>
      <w:bookmarkStart w:id="2014" w:name="_Toc148535776"/>
      <w:bookmarkStart w:id="2015" w:name="_Toc151749083"/>
      <w:r>
        <w:t>5.2.4.4.1</w:t>
      </w:r>
      <w:r>
        <w:tab/>
        <w:t>Description</w:t>
      </w:r>
      <w:bookmarkEnd w:id="2014"/>
      <w:bookmarkEnd w:id="201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016" w:name="_Toc148535777"/>
      <w:bookmarkStart w:id="2017" w:name="_Toc151749084"/>
      <w:r>
        <w:t>5.2.4.4.2</w:t>
      </w:r>
      <w:r>
        <w:tab/>
        <w:t>Operation Definition</w:t>
      </w:r>
      <w:bookmarkEnd w:id="2016"/>
      <w:bookmarkEnd w:id="2017"/>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2018" w:name="_Toc94064366"/>
      <w:bookmarkStart w:id="2019" w:name="_Toc85557168"/>
      <w:bookmarkStart w:id="2020" w:name="_Toc120702428"/>
      <w:bookmarkStart w:id="2021" w:name="_Toc85553069"/>
      <w:bookmarkStart w:id="2022" w:name="_Toc70550695"/>
      <w:bookmarkStart w:id="2023" w:name="_Toc114133927"/>
      <w:bookmarkStart w:id="2024" w:name="_Toc51762962"/>
      <w:bookmarkStart w:id="2025" w:name="_Toc101244530"/>
      <w:bookmarkStart w:id="2026" w:name="_Toc43563564"/>
      <w:bookmarkStart w:id="2027" w:name="_Toc90655961"/>
      <w:bookmarkStart w:id="2028" w:name="_Toc56641031"/>
      <w:bookmarkStart w:id="2029" w:name="_Toc66231867"/>
      <w:bookmarkStart w:id="2030" w:name="_Toc68169028"/>
      <w:bookmarkStart w:id="2031" w:name="_Toc98233753"/>
      <w:bookmarkStart w:id="2032" w:name="_Toc50032042"/>
      <w:bookmarkStart w:id="2033" w:name="_Toc112951248"/>
      <w:bookmarkStart w:id="2034" w:name="_Toc59017999"/>
      <w:bookmarkStart w:id="2035" w:name="_Toc36102520"/>
      <w:bookmarkStart w:id="2036" w:name="_Toc83233148"/>
      <w:bookmarkStart w:id="2037" w:name="_Toc88667676"/>
      <w:bookmarkStart w:id="2038" w:name="_Toc104539125"/>
      <w:bookmarkStart w:id="2039" w:name="_Toc28012863"/>
      <w:bookmarkStart w:id="2040" w:name="_Toc113031788"/>
      <w:bookmarkStart w:id="2041" w:name="_Toc136562524"/>
      <w:bookmarkStart w:id="2042" w:name="_Toc34266349"/>
      <w:bookmarkStart w:id="2043" w:name="_Toc45134110"/>
      <w:bookmarkStart w:id="2044" w:name="_Toc138754358"/>
      <w:bookmarkStart w:id="2045" w:name="_Toc148535778"/>
      <w:bookmarkStart w:id="2046" w:name="_Toc151749085"/>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54110A8D" w:rsidR="00832B49" w:rsidRDefault="00832B49" w:rsidP="000E2DCF">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identifier(s) of the ML model stored in ADRF.</w:t>
            </w:r>
          </w:p>
        </w:tc>
      </w:tr>
    </w:tbl>
    <w:p w14:paraId="48D0718A" w14:textId="77777777" w:rsidR="00832B49" w:rsidRDefault="00832B49" w:rsidP="00832B49"/>
    <w:p w14:paraId="7FA0A288" w14:textId="2CCEA65B" w:rsidR="00832B49" w:rsidRDefault="00832B49" w:rsidP="00832B49">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r>
              <w:t>n/a</w:t>
            </w:r>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r>
              <w:t>204 No Content</w:t>
            </w:r>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r>
              <w:t>The ML model(s) of all provided ML model identifiers have been successfully deleted.</w:t>
            </w:r>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r>
              <w:t>array(MLModelDelResult)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r>
              <w:t>M</w:t>
            </w:r>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pPr>
            <w:r w:rsidRPr="00DB443C">
              <w:t>404 Not Found</w:t>
            </w:r>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pPr>
            <w:r w:rsidRPr="005705C1">
              <w:t>NOTE</w:t>
            </w:r>
            <w:r>
              <w:t> </w:t>
            </w:r>
            <w:r w:rsidRPr="005705C1">
              <w:t>2</w:t>
            </w:r>
          </w:p>
        </w:tc>
      </w:tr>
      <w:tr w:rsidR="00832B49" w14:paraId="082446C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pPr>
            <w:r w:rsidRPr="00400A98">
              <w:t>500 Internal Server Error</w:t>
            </w:r>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pPr>
            <w:r w:rsidRPr="005705C1">
              <w:t>NOTE</w:t>
            </w:r>
            <w:r>
              <w:t> </w:t>
            </w:r>
            <w:r w:rsidRPr="005705C1">
              <w:t>2</w:t>
            </w:r>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pPr>
            <w:r>
              <w:t>NOTE 1:</w:t>
            </w:r>
            <w:r>
              <w:tab/>
              <w:t>The mandatory HTTP error status code for the POST method listed in Table 5.1.7.1-1 of 3GPP TS 29.500 [4] also apply.</w:t>
            </w:r>
          </w:p>
          <w:p w14:paraId="13DBBCC5" w14:textId="77777777" w:rsidR="00832B49" w:rsidRDefault="00832B49" w:rsidP="000E2DCF">
            <w:pPr>
              <w:pStyle w:val="TAN"/>
            </w:pPr>
            <w:r w:rsidRPr="005705C1">
              <w:t>NOTE</w:t>
            </w:r>
            <w:r>
              <w:t> </w:t>
            </w:r>
            <w:r w:rsidRPr="005705C1">
              <w:t>2:</w:t>
            </w:r>
            <w:r w:rsidRPr="005705C1">
              <w:tab/>
              <w:t>Failure cases are described in clause</w:t>
            </w:r>
            <w:r>
              <w:t> 5</w:t>
            </w:r>
            <w:r w:rsidRPr="005705C1">
              <w:t>.2.</w:t>
            </w:r>
            <w:r>
              <w:t>7</w:t>
            </w:r>
            <w:r w:rsidRPr="005705C1">
              <w:t>.3.</w:t>
            </w:r>
          </w:p>
        </w:tc>
      </w:tr>
    </w:tbl>
    <w:p w14:paraId="567522E7" w14:textId="77777777" w:rsidR="00832B49" w:rsidRDefault="00832B49" w:rsidP="00832B49"/>
    <w:p w14:paraId="46824BF0" w14:textId="77777777" w:rsidR="00356552" w:rsidRDefault="00356552" w:rsidP="00356552">
      <w:pPr>
        <w:pStyle w:val="31"/>
        <w:rPr>
          <w:lang w:val="en-US"/>
        </w:rPr>
      </w:pPr>
      <w:r>
        <w:rPr>
          <w:lang w:val="en-US"/>
        </w:rPr>
        <w:t>5.2.5</w:t>
      </w:r>
      <w:r>
        <w:rPr>
          <w:lang w:val="en-US"/>
        </w:rPr>
        <w:tab/>
        <w:t>Notifications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047" w:name="_Toc148535779"/>
      <w:bookmarkStart w:id="2048" w:name="_Toc151749086"/>
      <w:r>
        <w:t>5.2.6</w:t>
      </w:r>
      <w:r>
        <w:tab/>
        <w:t>Data Model</w:t>
      </w:r>
      <w:bookmarkEnd w:id="2047"/>
      <w:bookmarkEnd w:id="2048"/>
    </w:p>
    <w:p w14:paraId="2CC7CA0C" w14:textId="77777777" w:rsidR="006225F9" w:rsidRDefault="006225F9" w:rsidP="006225F9">
      <w:pPr>
        <w:pStyle w:val="41"/>
      </w:pPr>
      <w:bookmarkStart w:id="2049" w:name="_Toc148535780"/>
      <w:bookmarkStart w:id="2050" w:name="_Toc151749087"/>
      <w:bookmarkStart w:id="2051" w:name="_Hlk138946652"/>
      <w:r>
        <w:t>5.2.6.1</w:t>
      </w:r>
      <w:r>
        <w:tab/>
        <w:t>General</w:t>
      </w:r>
      <w:bookmarkEnd w:id="2049"/>
      <w:bookmarkEnd w:id="205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052" w:name="_Toc148535781"/>
      <w:bookmarkStart w:id="2053" w:name="_Toc151749088"/>
      <w:r>
        <w:rPr>
          <w:lang w:val="en-US"/>
        </w:rPr>
        <w:t>5.2.6.2</w:t>
      </w:r>
      <w:r>
        <w:rPr>
          <w:lang w:val="en-US"/>
        </w:rPr>
        <w:tab/>
        <w:t>Structured data types</w:t>
      </w:r>
      <w:bookmarkEnd w:id="2052"/>
      <w:bookmarkEnd w:id="2053"/>
    </w:p>
    <w:p w14:paraId="7B10CA63" w14:textId="77777777" w:rsidR="00356552" w:rsidRDefault="00356552" w:rsidP="00356552">
      <w:pPr>
        <w:pStyle w:val="50"/>
      </w:pPr>
      <w:bookmarkStart w:id="2054" w:name="_Toc148535782"/>
      <w:bookmarkStart w:id="2055" w:name="_Toc151749089"/>
      <w:r>
        <w:t>5.2.6.2.1</w:t>
      </w:r>
      <w:r>
        <w:tab/>
        <w:t>Introduction</w:t>
      </w:r>
      <w:bookmarkEnd w:id="2054"/>
      <w:bookmarkEnd w:id="2055"/>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056" w:name="_Toc148535783"/>
      <w:bookmarkStart w:id="2057" w:name="_Toc151749090"/>
      <w:bookmarkStart w:id="2058" w:name="_Toc122419262"/>
      <w:bookmarkStart w:id="2059" w:name="_Toc138669905"/>
      <w:r>
        <w:t>5.2.6.2.2</w:t>
      </w:r>
      <w:r>
        <w:tab/>
        <w:t>Type: NadrfMLModelStoreRecord</w:t>
      </w:r>
      <w:bookmarkEnd w:id="2056"/>
      <w:bookmarkEnd w:id="2057"/>
    </w:p>
    <w:bookmarkEnd w:id="2058"/>
    <w:bookmarkEnd w:id="2059"/>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060" w:name="_Toc148535784"/>
      <w:bookmarkStart w:id="2061" w:name="_Toc151749091"/>
      <w:bookmarkEnd w:id="2051"/>
      <w:r>
        <w:lastRenderedPageBreak/>
        <w:t>5.2.6.2.3</w:t>
      </w:r>
      <w:r>
        <w:tab/>
        <w:t>Type: MLModelInfo</w:t>
      </w:r>
      <w:bookmarkEnd w:id="2060"/>
      <w:bookmarkEnd w:id="206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062" w:name="_Toc148535785"/>
      <w:bookmarkStart w:id="2063" w:name="_Toc151749092"/>
      <w:r>
        <w:t>5.2.6.2.4</w:t>
      </w:r>
      <w:r>
        <w:tab/>
        <w:t>Type: MLModel</w:t>
      </w:r>
      <w:bookmarkEnd w:id="2062"/>
      <w:bookmarkEnd w:id="2063"/>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064" w:name="_Toc148535786"/>
      <w:bookmarkStart w:id="2065" w:name="_Toc151749093"/>
      <w:r>
        <w:t>5.2.6.2.5</w:t>
      </w:r>
      <w:r>
        <w:tab/>
        <w:t>Type: MLModelDelResult</w:t>
      </w:r>
      <w:bookmarkEnd w:id="2064"/>
      <w:bookmarkEnd w:id="2065"/>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066" w:name="_Toc148535787"/>
      <w:bookmarkStart w:id="2067" w:name="_Toc151749094"/>
      <w:r>
        <w:t>5.2.6.2.6</w:t>
      </w:r>
      <w:r>
        <w:tab/>
        <w:t>Type: AllowedConsumer</w:t>
      </w:r>
      <w:bookmarkEnd w:id="2066"/>
      <w:bookmarkEnd w:id="206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068" w:name="_Toc151749095"/>
      <w:r>
        <w:t>5.2.6.2.7</w:t>
      </w:r>
      <w:r>
        <w:tab/>
        <w:t>Type: ModelStoreResult</w:t>
      </w:r>
      <w:bookmarkEnd w:id="206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069" w:name="_Toc148535788"/>
      <w:bookmarkStart w:id="2070" w:name="_Toc151749096"/>
      <w:r>
        <w:rPr>
          <w:lang w:val="en-US"/>
        </w:rPr>
        <w:lastRenderedPageBreak/>
        <w:t>5.2.6.3</w:t>
      </w:r>
      <w:r>
        <w:rPr>
          <w:lang w:val="en-US"/>
        </w:rPr>
        <w:tab/>
        <w:t>Simple data types and enumerations</w:t>
      </w:r>
      <w:bookmarkEnd w:id="2069"/>
      <w:bookmarkEnd w:id="207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071" w:name="_Toc114133877"/>
      <w:bookmarkStart w:id="2072" w:name="_Toc59017966"/>
      <w:bookmarkStart w:id="2073" w:name="_Toc90655918"/>
      <w:bookmarkStart w:id="2074" w:name="_Toc88667633"/>
      <w:bookmarkStart w:id="2075" w:name="_Toc113031738"/>
      <w:bookmarkStart w:id="2076" w:name="_Toc104539075"/>
      <w:bookmarkStart w:id="2077" w:name="_Toc51762930"/>
      <w:bookmarkStart w:id="2078" w:name="_Toc136562463"/>
      <w:bookmarkStart w:id="2079" w:name="_Toc50032010"/>
      <w:bookmarkStart w:id="2080" w:name="_Toc85557126"/>
      <w:bookmarkStart w:id="2081" w:name="_Toc34266320"/>
      <w:bookmarkStart w:id="2082" w:name="_Toc120702377"/>
      <w:bookmarkStart w:id="2083" w:name="_Toc94064317"/>
      <w:bookmarkStart w:id="2084" w:name="_Toc28012838"/>
      <w:bookmarkStart w:id="2085" w:name="_Toc66231834"/>
      <w:bookmarkStart w:id="2086" w:name="_Toc98233703"/>
      <w:bookmarkStart w:id="2087" w:name="_Toc70550662"/>
      <w:bookmarkStart w:id="2088" w:name="_Toc43563535"/>
      <w:bookmarkStart w:id="2089" w:name="_Toc85553027"/>
      <w:bookmarkStart w:id="2090" w:name="_Toc45134078"/>
      <w:bookmarkStart w:id="2091" w:name="_Toc56640998"/>
      <w:bookmarkStart w:id="2092" w:name="_Toc112951198"/>
      <w:bookmarkStart w:id="2093" w:name="_Toc83233112"/>
      <w:bookmarkStart w:id="2094" w:name="_Toc36102491"/>
      <w:bookmarkStart w:id="2095" w:name="_Toc101244480"/>
      <w:bookmarkStart w:id="2096" w:name="_Toc68168995"/>
      <w:bookmarkStart w:id="2097" w:name="_Toc138754297"/>
      <w:bookmarkStart w:id="2098" w:name="_Toc151749097"/>
      <w:r>
        <w:t>5.2.6.3.2</w:t>
      </w:r>
      <w:r>
        <w:tab/>
        <w:t>Enumeration: StoreResult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099" w:name="_Toc148535789"/>
      <w:bookmarkStart w:id="2100" w:name="_Toc151749098"/>
      <w:r>
        <w:rPr>
          <w:lang w:val="en-US"/>
        </w:rPr>
        <w:t>5.2.6.4</w:t>
      </w:r>
      <w:r>
        <w:rPr>
          <w:lang w:val="en-US"/>
        </w:rPr>
        <w:tab/>
      </w:r>
      <w:r>
        <w:rPr>
          <w:lang w:eastAsia="zh-CN"/>
        </w:rPr>
        <w:t>Data types describing alternative data types or combinations of data types</w:t>
      </w:r>
      <w:bookmarkEnd w:id="2099"/>
      <w:bookmarkEnd w:id="210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101" w:name="_Toc148535790"/>
      <w:bookmarkStart w:id="2102" w:name="_Toc151749099"/>
      <w:r>
        <w:t>5.2.7</w:t>
      </w:r>
      <w:r>
        <w:tab/>
        <w:t>Error Handling</w:t>
      </w:r>
      <w:bookmarkEnd w:id="2101"/>
      <w:bookmarkEnd w:id="2102"/>
    </w:p>
    <w:p w14:paraId="3AD1F0A1" w14:textId="77777777" w:rsidR="00356552" w:rsidRDefault="00356552" w:rsidP="00356552">
      <w:pPr>
        <w:pStyle w:val="41"/>
      </w:pPr>
      <w:bookmarkStart w:id="2103" w:name="_Toc148535791"/>
      <w:bookmarkStart w:id="2104" w:name="_Toc151749100"/>
      <w:r>
        <w:t>5.2.7.1</w:t>
      </w:r>
      <w:r>
        <w:tab/>
        <w:t>General</w:t>
      </w:r>
      <w:bookmarkEnd w:id="2103"/>
      <w:bookmarkEnd w:id="2104"/>
    </w:p>
    <w:p w14:paraId="14E80ED7" w14:textId="600C25E0" w:rsidR="006225F9" w:rsidRDefault="006225F9" w:rsidP="006225F9">
      <w:r>
        <w:t>For the Nadrf_</w:t>
      </w:r>
      <w:bookmarkStart w:id="2105" w:name="_Hlk141195725"/>
      <w:r>
        <w:t>MLModel</w:t>
      </w:r>
      <w:bookmarkEnd w:id="210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106" w:name="_Toc148535792"/>
      <w:bookmarkStart w:id="2107" w:name="_Toc151749101"/>
      <w:r>
        <w:t>5.2.7.2</w:t>
      </w:r>
      <w:r>
        <w:tab/>
        <w:t>Protocol Errors</w:t>
      </w:r>
      <w:bookmarkEnd w:id="2106"/>
      <w:bookmarkEnd w:id="21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108" w:name="_Toc148535793"/>
      <w:bookmarkStart w:id="2109" w:name="_Toc151749102"/>
      <w:r>
        <w:t>5.2.7.3</w:t>
      </w:r>
      <w:r>
        <w:tab/>
        <w:t>Application Errors</w:t>
      </w:r>
      <w:bookmarkEnd w:id="2108"/>
      <w:bookmarkEnd w:id="2109"/>
    </w:p>
    <w:p w14:paraId="26A23FDC" w14:textId="7663854A" w:rsidR="00832B49" w:rsidRDefault="00832B49" w:rsidP="00832B49">
      <w:bookmarkStart w:id="2110" w:name="_Toc148535794"/>
      <w:bookmarkStart w:id="2111" w:name="_Toc151749103"/>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112" w:name="_Hlk158822527"/>
            <w:r>
              <w:t>ML_MODEL_FOUND_BUT_NOT_DELETED</w:t>
            </w:r>
            <w:bookmarkEnd w:id="2112"/>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r>
        <w:t>5.2.8</w:t>
      </w:r>
      <w:r>
        <w:rPr>
          <w:lang w:eastAsia="zh-CN"/>
        </w:rPr>
        <w:tab/>
        <w:t>Feature negotiation</w:t>
      </w:r>
      <w:bookmarkEnd w:id="2110"/>
      <w:bookmarkEnd w:id="211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113" w:name="_Toc148535795"/>
      <w:bookmarkStart w:id="2114" w:name="_Toc151749104"/>
      <w:r>
        <w:t>5.2.9</w:t>
      </w:r>
      <w:r>
        <w:tab/>
        <w:t>Security</w:t>
      </w:r>
      <w:bookmarkEnd w:id="2113"/>
      <w:bookmarkEnd w:id="2114"/>
    </w:p>
    <w:p w14:paraId="3B1F8793" w14:textId="77777777" w:rsidR="00356552" w:rsidRDefault="00356552" w:rsidP="00356552">
      <w:r>
        <w:t>As indicated in 3GPP TS 33.501 [8] and 3GPP TS 29.500 [4], the access to the Nadrf_</w:t>
      </w:r>
      <w:bookmarkStart w:id="2115" w:name="_Hlk141195963"/>
      <w:r>
        <w:t>MLModelManagement</w:t>
      </w:r>
      <w:bookmarkEnd w:id="2115"/>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840"/>
    <w:bookmarkEnd w:id="841"/>
    <w:p w14:paraId="6F0499F8" w14:textId="77777777" w:rsidR="00E9750A" w:rsidRDefault="00A16F12">
      <w:pPr>
        <w:pStyle w:val="8"/>
      </w:pPr>
      <w:r>
        <w:br w:type="page"/>
      </w:r>
      <w:bookmarkStart w:id="2116" w:name="_Toc510696650"/>
      <w:bookmarkStart w:id="2117" w:name="_Toc35971450"/>
      <w:bookmarkStart w:id="2118" w:name="_Toc36812181"/>
      <w:bookmarkStart w:id="2119" w:name="_Toc72766494"/>
      <w:bookmarkStart w:id="2120" w:name="_Toc72767061"/>
      <w:bookmarkStart w:id="2121" w:name="_Toc73042513"/>
      <w:bookmarkStart w:id="2122" w:name="_Toc81242857"/>
      <w:bookmarkStart w:id="2123" w:name="_Toc89426643"/>
      <w:bookmarkStart w:id="2124" w:name="_Toc94020430"/>
      <w:bookmarkStart w:id="2125" w:name="_Toc97034964"/>
      <w:bookmarkStart w:id="2126" w:name="_Toc97037832"/>
      <w:bookmarkStart w:id="2127" w:name="_Toc100940042"/>
      <w:bookmarkStart w:id="2128" w:name="_Toc104546908"/>
      <w:bookmarkStart w:id="2129" w:name="_Toc112937955"/>
      <w:bookmarkStart w:id="2130" w:name="_Toc120681651"/>
      <w:bookmarkStart w:id="2131" w:name="_Toc114134712"/>
      <w:bookmarkStart w:id="2132" w:name="_Toc133434838"/>
      <w:bookmarkStart w:id="2133" w:name="_Toc138694021"/>
      <w:bookmarkStart w:id="2134" w:name="_Toc148535796"/>
      <w:bookmarkStart w:id="2135" w:name="_Toc151749105"/>
      <w:r>
        <w:lastRenderedPageBreak/>
        <w:t>Annex A (normative):</w:t>
      </w:r>
      <w:r>
        <w:br/>
        <w:t>OpenAPI specification</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E93BFF9" w14:textId="77777777" w:rsidR="00E9750A" w:rsidRDefault="00A16F12">
      <w:pPr>
        <w:pStyle w:val="1"/>
      </w:pPr>
      <w:bookmarkStart w:id="2136" w:name="_Toc94020431"/>
      <w:bookmarkStart w:id="2137" w:name="_Toc72767062"/>
      <w:bookmarkStart w:id="2138" w:name="_Toc72766495"/>
      <w:bookmarkStart w:id="2139" w:name="_Toc510696651"/>
      <w:bookmarkStart w:id="2140" w:name="_Toc35971451"/>
      <w:bookmarkStart w:id="2141" w:name="_Toc36812182"/>
      <w:bookmarkStart w:id="2142" w:name="_Toc73042514"/>
      <w:bookmarkStart w:id="2143" w:name="_Toc81242858"/>
      <w:bookmarkStart w:id="2144" w:name="_Toc89426644"/>
      <w:bookmarkStart w:id="2145" w:name="_Toc97034965"/>
      <w:bookmarkStart w:id="2146" w:name="_Toc120681652"/>
      <w:bookmarkStart w:id="2147" w:name="_Toc112937956"/>
      <w:bookmarkStart w:id="2148" w:name="_Toc114134713"/>
      <w:bookmarkStart w:id="2149" w:name="_Toc100940043"/>
      <w:bookmarkStart w:id="2150" w:name="_Toc104546909"/>
      <w:bookmarkStart w:id="2151" w:name="_Toc97037833"/>
      <w:bookmarkStart w:id="2152" w:name="_Toc133434839"/>
      <w:bookmarkStart w:id="2153" w:name="_Toc138694022"/>
      <w:bookmarkStart w:id="2154" w:name="_Toc148535797"/>
      <w:bookmarkStart w:id="2155" w:name="_Toc151749106"/>
      <w:r>
        <w:t>A.1</w:t>
      </w:r>
      <w: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538771F" w14:textId="77777777" w:rsidR="00E9750A" w:rsidRDefault="00A16F12">
      <w:bookmarkStart w:id="215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15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158" w:name="_Toc114134714"/>
      <w:bookmarkStart w:id="2159" w:name="_Toc120681653"/>
      <w:bookmarkStart w:id="2160" w:name="_Toc112937957"/>
      <w:bookmarkStart w:id="2161" w:name="_Toc100940044"/>
      <w:bookmarkStart w:id="2162" w:name="_Toc104546910"/>
      <w:bookmarkStart w:id="2163" w:name="_Toc97037834"/>
      <w:bookmarkStart w:id="2164" w:name="_Toc97034966"/>
      <w:bookmarkStart w:id="2165" w:name="_Toc94020432"/>
      <w:bookmarkStart w:id="2166" w:name="_Toc81242859"/>
      <w:bookmarkStart w:id="2167" w:name="_Toc89426645"/>
      <w:bookmarkStart w:id="2168" w:name="_Toc73042515"/>
      <w:bookmarkStart w:id="2169" w:name="_Toc72766496"/>
      <w:bookmarkStart w:id="2170" w:name="_Toc72767063"/>
      <w:bookmarkStart w:id="2171" w:name="_Toc133434840"/>
      <w:bookmarkStart w:id="2172" w:name="_Toc138694023"/>
      <w:bookmarkStart w:id="2173" w:name="_Toc148535798"/>
      <w:bookmarkStart w:id="2174" w:name="_Toc151749107"/>
      <w:bookmarkEnd w:id="2156"/>
      <w:bookmarkEnd w:id="2157"/>
      <w:r>
        <w:t>A.2</w:t>
      </w:r>
      <w:r>
        <w:tab/>
        <w:t>Nadrf_DataManagement API</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176" w:name="_Toc148535799"/>
      <w:bookmarkStart w:id="2177" w:name="_Toc151749108"/>
      <w:r>
        <w:t>A.3</w:t>
      </w:r>
      <w:r>
        <w:tab/>
      </w:r>
      <w:bookmarkStart w:id="2178" w:name="_Hlk141197165"/>
      <w:r>
        <w:t>Nadrf_MLModelManagement</w:t>
      </w:r>
      <w:bookmarkEnd w:id="2178"/>
      <w:r>
        <w:t xml:space="preserve"> API</w:t>
      </w:r>
      <w:bookmarkEnd w:id="2176"/>
      <w:bookmarkEnd w:id="217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973B98" w:rsidR="00356552" w:rsidRDefault="00356552" w:rsidP="00356552">
      <w:pPr>
        <w:pStyle w:val="PL"/>
      </w:pPr>
      <w:r>
        <w:t xml:space="preserve">  version: 1.0.0-alpha.</w:t>
      </w:r>
      <w:r w:rsidR="00D84727">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7DF788E5" w:rsidR="00356552" w:rsidRDefault="00356552" w:rsidP="00356552">
      <w:pPr>
        <w:pStyle w:val="PL"/>
      </w:pPr>
      <w:r>
        <w:t xml:space="preserve">  description: 3GPP TS 29.575 V18.</w:t>
      </w:r>
      <w:r w:rsidR="00D84727">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lastRenderedPageBreak/>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lastRenderedPageBreak/>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lastRenderedPageBreak/>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179" w:name="_Hlk144890286"/>
      <w:r>
        <w:t>StoreResult</w:t>
      </w:r>
      <w:bookmarkEnd w:id="217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191F40B3" w:rsidR="00715BF6" w:rsidRPr="00715BF6" w:rsidRDefault="00A16F12" w:rsidP="00C42549">
      <w:pPr>
        <w:pStyle w:val="8"/>
      </w:pPr>
      <w:r>
        <w:br w:type="page"/>
      </w:r>
      <w:bookmarkStart w:id="2180" w:name="_Toc112937958"/>
      <w:bookmarkStart w:id="2181" w:name="_Toc104546911"/>
      <w:bookmarkStart w:id="2182" w:name="_Toc100940045"/>
      <w:bookmarkStart w:id="2183" w:name="_Toc97037835"/>
      <w:bookmarkStart w:id="2184" w:name="_Toc94020433"/>
      <w:bookmarkStart w:id="2185" w:name="_Toc97034967"/>
      <w:bookmarkStart w:id="2186" w:name="_Toc89426646"/>
      <w:bookmarkStart w:id="2187" w:name="_Toc81242860"/>
      <w:bookmarkStart w:id="2188" w:name="_Toc2086459"/>
      <w:bookmarkStart w:id="2189" w:name="_Toc72767064"/>
      <w:bookmarkStart w:id="2190" w:name="_Toc73042516"/>
      <w:bookmarkStart w:id="2191" w:name="_Toc72766497"/>
      <w:bookmarkStart w:id="2192" w:name="_Toc114134715"/>
      <w:bookmarkStart w:id="2193" w:name="_Toc120681654"/>
      <w:bookmarkStart w:id="2194" w:name="_Toc133434841"/>
      <w:bookmarkStart w:id="2195" w:name="_Toc138694024"/>
      <w:bookmarkStart w:id="2196" w:name="_Toc148535800"/>
      <w:bookmarkStart w:id="2197" w:name="_Toc151749109"/>
      <w:bookmarkEnd w:id="2175"/>
      <w:r>
        <w:lastRenderedPageBreak/>
        <w:t>Annex B (informative):</w:t>
      </w:r>
      <w:r>
        <w:br/>
        <w:t>Change history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20664D" w:rsidRPr="00DC00BF" w14:paraId="657B7D2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20664D" w:rsidRPr="00DC00BF" w14:paraId="29FFFDE3"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20664D" w:rsidRPr="00DC00BF" w14:paraId="42BC3B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20664D" w:rsidRPr="00DC00BF" w14:paraId="39CAA88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20664D" w:rsidRPr="00DC00BF" w14:paraId="53AC6A3E"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908F" w14:textId="77777777" w:rsidR="00B85609" w:rsidRDefault="00B85609">
      <w:pPr>
        <w:spacing w:after="0"/>
      </w:pPr>
      <w:r>
        <w:separator/>
      </w:r>
    </w:p>
  </w:endnote>
  <w:endnote w:type="continuationSeparator" w:id="0">
    <w:p w14:paraId="55A4D2E7" w14:textId="77777777" w:rsidR="00B85609" w:rsidRDefault="00B85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A220" w14:textId="77777777" w:rsidR="00B85609" w:rsidRDefault="00B85609">
      <w:pPr>
        <w:spacing w:after="0"/>
      </w:pPr>
      <w:r>
        <w:separator/>
      </w:r>
    </w:p>
  </w:footnote>
  <w:footnote w:type="continuationSeparator" w:id="0">
    <w:p w14:paraId="7270DE97" w14:textId="77777777" w:rsidR="00B85609" w:rsidRDefault="00B856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AD821CC"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586">
      <w:rPr>
        <w:rFonts w:ascii="Arial" w:hAnsi="Arial" w:cs="Arial"/>
        <w:b/>
        <w:noProof/>
        <w:sz w:val="18"/>
        <w:szCs w:val="18"/>
      </w:rPr>
      <w:t>3GPP TS 29.575 V18.5.0 (2024-03)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B6A0C2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586">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1"/>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3"/>
  </w:num>
  <w:num w:numId="13">
    <w:abstractNumId w:val="12"/>
  </w:num>
  <w:num w:numId="14">
    <w:abstractNumId w:val="9"/>
  </w:num>
  <w:num w:numId="1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804A1"/>
    <w:rsid w:val="001814D8"/>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2B2F"/>
    <w:rsid w:val="002F0E9F"/>
    <w:rsid w:val="00302DA6"/>
    <w:rsid w:val="00310D45"/>
    <w:rsid w:val="00314245"/>
    <w:rsid w:val="00315576"/>
    <w:rsid w:val="0031736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5609"/>
    <w:rsid w:val="00B8758B"/>
    <w:rsid w:val="00B961CE"/>
    <w:rsid w:val="00BB1335"/>
    <w:rsid w:val="00BB37C6"/>
    <w:rsid w:val="00BD127F"/>
    <w:rsid w:val="00BD4B03"/>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85</Pages>
  <Words>29019</Words>
  <Characters>165413</Characters>
  <Application>Microsoft Office Word</Application>
  <DocSecurity>0</DocSecurity>
  <Lines>1378</Lines>
  <Paragraphs>388</Paragraphs>
  <ScaleCrop>false</ScaleCrop>
  <Company>ETSI</Company>
  <LinksUpToDate>false</LinksUpToDate>
  <CharactersWithSpaces>194044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2024-03-21T06:35:00Z</dcterms:created>
  <dcterms:modified xsi:type="dcterms:W3CDTF">2024-03-21T06:35:00Z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