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32"/>
        <w:gridCol w:w="9"/>
        <w:gridCol w:w="588"/>
        <w:gridCol w:w="3290"/>
        <w:gridCol w:w="32"/>
        <w:gridCol w:w="4184"/>
      </w:tblGrid>
      <w:tr w:rsidR="003D02D5" w:rsidRPr="00BA421A" w14:paraId="26239813" w14:textId="77777777" w:rsidTr="006153EB">
        <w:trPr>
          <w:cantSplit/>
          <w:trHeight w:val="976"/>
        </w:trPr>
        <w:tc>
          <w:tcPr>
            <w:tcW w:w="9639" w:type="dxa"/>
            <w:gridSpan w:val="7"/>
            <w:vAlign w:val="center"/>
          </w:tcPr>
          <w:p w14:paraId="2F311FC4" w14:textId="77777777" w:rsidR="003D02D5" w:rsidRDefault="003D02D5" w:rsidP="003D02D5">
            <w:pPr>
              <w:pStyle w:val="LSHeader"/>
            </w:pPr>
            <w:r>
              <w:t>3GPP TSG SA WG5 154</w:t>
            </w:r>
            <w:r>
              <w:tab/>
            </w:r>
            <w:r w:rsidRPr="003D02D5">
              <w:t>S5-241344</w:t>
            </w:r>
          </w:p>
          <w:p w14:paraId="0A9C72C1" w14:textId="77777777" w:rsidR="003D02D5" w:rsidRDefault="003D02D5" w:rsidP="003D02D5">
            <w:pPr>
              <w:pStyle w:val="LSHeader"/>
            </w:pPr>
            <w:r>
              <w:t>Changsha, China, 15 - 19 April 2024</w:t>
            </w:r>
          </w:p>
          <w:p w14:paraId="2EEB13B5" w14:textId="77777777" w:rsidR="003D02D5" w:rsidRPr="00FB3E36" w:rsidRDefault="003D02D5" w:rsidP="003D02D5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cs="Arial"/>
                <w:b/>
                <w:bCs/>
              </w:rPr>
            </w:pPr>
          </w:p>
          <w:p w14:paraId="0B5FC612" w14:textId="77777777" w:rsidR="003D02D5" w:rsidRPr="00793766" w:rsidRDefault="003D02D5" w:rsidP="003D02D5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 w:cs="Arial"/>
                <w:b/>
                <w:bCs/>
                <w:kern w:val="28"/>
              </w:rPr>
            </w:pPr>
            <w:r w:rsidRPr="00793766">
              <w:rPr>
                <w:rFonts w:ascii="Arial" w:hAnsi="Arial" w:cs="Arial"/>
                <w:b/>
                <w:bCs/>
                <w:kern w:val="28"/>
              </w:rPr>
              <w:t>Source:</w:t>
            </w:r>
            <w:r w:rsidRPr="00793766">
              <w:rPr>
                <w:rFonts w:ascii="Arial" w:hAnsi="Arial" w:cs="Arial"/>
                <w:b/>
                <w:bCs/>
                <w:kern w:val="28"/>
              </w:rPr>
              <w:tab/>
            </w:r>
            <w:r w:rsidRPr="003D02D5">
              <w:rPr>
                <w:rFonts w:ascii="Arial" w:hAnsi="Arial" w:cs="Arial"/>
                <w:b/>
                <w:bCs/>
                <w:kern w:val="28"/>
              </w:rPr>
              <w:t>ITU-T Study Group 11</w:t>
            </w:r>
          </w:p>
          <w:p w14:paraId="743E66AB" w14:textId="00BD39BA" w:rsidR="003D02D5" w:rsidRPr="00793766" w:rsidRDefault="003D02D5" w:rsidP="003D02D5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 w:cs="Arial"/>
                <w:b/>
                <w:bCs/>
                <w:kern w:val="28"/>
              </w:rPr>
            </w:pPr>
            <w:r w:rsidRPr="00793766">
              <w:rPr>
                <w:rFonts w:ascii="Arial" w:hAnsi="Arial" w:cs="Arial"/>
                <w:b/>
                <w:bCs/>
                <w:kern w:val="28"/>
              </w:rPr>
              <w:t>Title:</w:t>
            </w:r>
            <w:r w:rsidRPr="00793766">
              <w:rPr>
                <w:rFonts w:ascii="Arial" w:hAnsi="Arial" w:cs="Arial"/>
                <w:b/>
                <w:bCs/>
                <w:kern w:val="28"/>
              </w:rPr>
              <w:tab/>
            </w:r>
            <w:r w:rsidRPr="003D02D5">
              <w:rPr>
                <w:rFonts w:ascii="Arial" w:hAnsi="Arial" w:cs="Arial"/>
                <w:b/>
                <w:bCs/>
                <w:kern w:val="28"/>
              </w:rPr>
              <w:t>LS/r on “Signalling and protocol for Digital Twin Network”</w:t>
            </w:r>
          </w:p>
          <w:p w14:paraId="18F5AEED" w14:textId="77777777" w:rsidR="003D02D5" w:rsidRPr="00793766" w:rsidRDefault="003D02D5" w:rsidP="003D02D5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 w:cs="Arial"/>
                <w:b/>
                <w:bCs/>
                <w:kern w:val="28"/>
              </w:rPr>
            </w:pPr>
            <w:r w:rsidRPr="00793766">
              <w:rPr>
                <w:rFonts w:ascii="Arial" w:hAnsi="Arial" w:cs="Arial"/>
                <w:b/>
                <w:bCs/>
                <w:kern w:val="28"/>
              </w:rPr>
              <w:t>Document for:</w:t>
            </w:r>
            <w:r w:rsidRPr="00793766">
              <w:rPr>
                <w:rFonts w:ascii="Arial" w:hAnsi="Arial" w:cs="Arial"/>
                <w:b/>
                <w:bCs/>
                <w:kern w:val="28"/>
              </w:rPr>
              <w:tab/>
              <w:t>Information, Discussion</w:t>
            </w:r>
          </w:p>
          <w:p w14:paraId="244476DE" w14:textId="77777777" w:rsidR="003D02D5" w:rsidRPr="00793766" w:rsidRDefault="003D02D5" w:rsidP="003D02D5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 w:cs="Arial"/>
                <w:b/>
                <w:bCs/>
                <w:kern w:val="28"/>
              </w:rPr>
            </w:pPr>
            <w:r w:rsidRPr="00793766">
              <w:rPr>
                <w:rFonts w:ascii="Arial" w:hAnsi="Arial" w:cs="Arial"/>
                <w:b/>
                <w:bCs/>
                <w:kern w:val="28"/>
              </w:rPr>
              <w:t>Agenda Item:</w:t>
            </w:r>
            <w:r w:rsidRPr="00793766">
              <w:rPr>
                <w:rFonts w:ascii="Arial" w:hAnsi="Arial" w:cs="Arial"/>
                <w:b/>
                <w:bCs/>
                <w:kern w:val="28"/>
              </w:rPr>
              <w:tab/>
              <w:t>6.1</w:t>
            </w:r>
          </w:p>
          <w:p w14:paraId="2C53CE71" w14:textId="77777777" w:rsidR="003D02D5" w:rsidRDefault="003D02D5" w:rsidP="00BA421A">
            <w:pPr>
              <w:pStyle w:val="Docnumber"/>
            </w:pPr>
          </w:p>
        </w:tc>
      </w:tr>
      <w:tr w:rsidR="00BA421A" w:rsidRPr="00BA421A" w14:paraId="6D368009" w14:textId="77777777" w:rsidTr="00BA421A">
        <w:trPr>
          <w:cantSplit/>
        </w:trPr>
        <w:tc>
          <w:tcPr>
            <w:tcW w:w="1104" w:type="dxa"/>
            <w:vMerge w:val="restart"/>
            <w:vAlign w:val="center"/>
          </w:tcPr>
          <w:p w14:paraId="529A572E" w14:textId="77777777" w:rsidR="00BA421A" w:rsidRPr="00BA421A" w:rsidRDefault="00BA421A" w:rsidP="00BA421A">
            <w:pPr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BA421A">
              <w:rPr>
                <w:noProof/>
              </w:rPr>
              <w:drawing>
                <wp:inline distT="0" distB="0" distL="0" distR="0" wp14:anchorId="31C44AE4" wp14:editId="5279DA1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60F6970" w14:textId="77777777" w:rsidR="00BA421A" w:rsidRPr="00BA421A" w:rsidRDefault="00BA421A" w:rsidP="00BA421A">
            <w:pPr>
              <w:rPr>
                <w:sz w:val="16"/>
                <w:szCs w:val="16"/>
              </w:rPr>
            </w:pPr>
            <w:r w:rsidRPr="00BA421A">
              <w:rPr>
                <w:sz w:val="16"/>
                <w:szCs w:val="16"/>
              </w:rPr>
              <w:t>INTERNATIONAL TELECOMMUNICATION UNION</w:t>
            </w:r>
          </w:p>
          <w:p w14:paraId="184CAC7B" w14:textId="77777777" w:rsidR="00BA421A" w:rsidRPr="00BA421A" w:rsidRDefault="00BA421A" w:rsidP="00BA421A">
            <w:pPr>
              <w:rPr>
                <w:b/>
                <w:bCs/>
                <w:sz w:val="26"/>
                <w:szCs w:val="26"/>
              </w:rPr>
            </w:pPr>
            <w:r w:rsidRPr="00BA421A">
              <w:rPr>
                <w:b/>
                <w:bCs/>
                <w:sz w:val="26"/>
                <w:szCs w:val="26"/>
              </w:rPr>
              <w:t>TELECOMMUNICATION</w:t>
            </w:r>
            <w:r w:rsidRPr="00BA421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81A667" w14:textId="77777777" w:rsidR="00BA421A" w:rsidRPr="00BA421A" w:rsidRDefault="00BA421A" w:rsidP="00BA421A">
            <w:pPr>
              <w:rPr>
                <w:sz w:val="20"/>
                <w:szCs w:val="20"/>
              </w:rPr>
            </w:pPr>
            <w:r w:rsidRPr="00BA421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A421A">
              <w:rPr>
                <w:sz w:val="20"/>
              </w:rPr>
              <w:t>2022</w:t>
            </w:r>
            <w:r w:rsidRPr="00BA421A">
              <w:rPr>
                <w:sz w:val="20"/>
                <w:szCs w:val="20"/>
              </w:rPr>
              <w:t>-</w:t>
            </w:r>
            <w:r w:rsidRPr="00BA421A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8D98E58" w14:textId="3E0D634E" w:rsidR="00BA421A" w:rsidRPr="00BA421A" w:rsidRDefault="00BA421A" w:rsidP="00BA421A">
            <w:pPr>
              <w:pStyle w:val="Docnumber"/>
            </w:pPr>
            <w:r>
              <w:t>SG11-LS15</w:t>
            </w:r>
            <w:r w:rsidR="008D43F8">
              <w:t>1</w:t>
            </w:r>
          </w:p>
        </w:tc>
      </w:tr>
      <w:tr w:rsidR="00BA421A" w:rsidRPr="00BA421A" w14:paraId="6FC12F05" w14:textId="77777777" w:rsidTr="00BA421A">
        <w:trPr>
          <w:cantSplit/>
        </w:trPr>
        <w:tc>
          <w:tcPr>
            <w:tcW w:w="1104" w:type="dxa"/>
            <w:vMerge/>
          </w:tcPr>
          <w:p w14:paraId="5EDAD0B4" w14:textId="77777777" w:rsidR="00BA421A" w:rsidRPr="00BA421A" w:rsidRDefault="00BA421A" w:rsidP="00BA421A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0B8577EA" w14:textId="77777777" w:rsidR="00BA421A" w:rsidRPr="00BA421A" w:rsidRDefault="00BA421A" w:rsidP="00BA421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A55FC6A" w14:textId="22C892AD" w:rsidR="00BA421A" w:rsidRPr="00BA421A" w:rsidRDefault="00BA421A" w:rsidP="00BA421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BA421A" w:rsidRPr="00BA421A" w14:paraId="707FD3A3" w14:textId="77777777" w:rsidTr="00BA421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135BBB7" w14:textId="77777777" w:rsidR="00BA421A" w:rsidRPr="00BA421A" w:rsidRDefault="00BA421A" w:rsidP="00BA421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56F40B5" w14:textId="77777777" w:rsidR="00BA421A" w:rsidRPr="00BA421A" w:rsidRDefault="00BA421A" w:rsidP="00BA421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81248CD" w14:textId="77777777" w:rsidR="00BA421A" w:rsidRPr="00BA421A" w:rsidRDefault="00BA421A" w:rsidP="00BA421A">
            <w:pPr>
              <w:jc w:val="right"/>
              <w:rPr>
                <w:b/>
                <w:bCs/>
                <w:sz w:val="28"/>
                <w:szCs w:val="28"/>
              </w:rPr>
            </w:pPr>
            <w:r w:rsidRPr="00BA421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421A" w:rsidRPr="00BA421A" w14:paraId="00838EB3" w14:textId="77777777" w:rsidTr="00BA421A">
        <w:trPr>
          <w:cantSplit/>
        </w:trPr>
        <w:tc>
          <w:tcPr>
            <w:tcW w:w="1545" w:type="dxa"/>
            <w:gridSpan w:val="3"/>
          </w:tcPr>
          <w:p w14:paraId="72E6F518" w14:textId="77777777" w:rsidR="00BA421A" w:rsidRPr="00BA421A" w:rsidRDefault="00BA421A" w:rsidP="00BA421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A421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15594AE" w14:textId="063437AC" w:rsidR="00BA421A" w:rsidRPr="00BA421A" w:rsidRDefault="00BA421A" w:rsidP="00BA421A">
            <w:r w:rsidRPr="00BA421A">
              <w:t>6/11</w:t>
            </w:r>
          </w:p>
        </w:tc>
        <w:tc>
          <w:tcPr>
            <w:tcW w:w="4184" w:type="dxa"/>
          </w:tcPr>
          <w:p w14:paraId="6B358D88" w14:textId="1C4870C4" w:rsidR="00BA421A" w:rsidRPr="00BA421A" w:rsidRDefault="00BA421A" w:rsidP="00BA421A">
            <w:pPr>
              <w:jc w:val="right"/>
            </w:pPr>
            <w:r w:rsidRPr="00BA421A">
              <w:t>Virtual, 7 February 2024</w:t>
            </w:r>
          </w:p>
        </w:tc>
      </w:tr>
      <w:tr w:rsidR="00BA421A" w:rsidRPr="00BA421A" w14:paraId="4EF658BE" w14:textId="77777777" w:rsidTr="00BA421A">
        <w:trPr>
          <w:cantSplit/>
        </w:trPr>
        <w:tc>
          <w:tcPr>
            <w:tcW w:w="9639" w:type="dxa"/>
            <w:gridSpan w:val="7"/>
          </w:tcPr>
          <w:p w14:paraId="520618E8" w14:textId="3508290D" w:rsidR="00BA421A" w:rsidRPr="00BA421A" w:rsidRDefault="00BA421A" w:rsidP="00BA421A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BA421A">
              <w:rPr>
                <w:b/>
                <w:bCs/>
              </w:rPr>
              <w:t>Ref.: SG11-TD84/WP2</w:t>
            </w:r>
          </w:p>
        </w:tc>
      </w:tr>
      <w:tr w:rsidR="00BA421A" w:rsidRPr="00BA421A" w14:paraId="1F566294" w14:textId="77777777" w:rsidTr="00BA421A">
        <w:trPr>
          <w:cantSplit/>
        </w:trPr>
        <w:tc>
          <w:tcPr>
            <w:tcW w:w="1545" w:type="dxa"/>
            <w:gridSpan w:val="3"/>
          </w:tcPr>
          <w:p w14:paraId="5BB75BDF" w14:textId="77777777" w:rsidR="00BA421A" w:rsidRPr="00BA421A" w:rsidRDefault="00BA421A" w:rsidP="00BA421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A421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44C549A" w14:textId="221ADA49" w:rsidR="00BA421A" w:rsidRPr="00BA421A" w:rsidRDefault="00BA421A" w:rsidP="00BA421A">
            <w:r w:rsidRPr="00BA421A">
              <w:t>ITU-T Study Group 11</w:t>
            </w:r>
          </w:p>
        </w:tc>
      </w:tr>
      <w:tr w:rsidR="00BA421A" w:rsidRPr="00BA421A" w14:paraId="12E9E35E" w14:textId="77777777" w:rsidTr="00BA421A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501077F2" w14:textId="77777777" w:rsidR="00BA421A" w:rsidRPr="00BA421A" w:rsidRDefault="00BA421A" w:rsidP="00BA421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BA421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2D650E3" w14:textId="3F79FB44" w:rsidR="00BA421A" w:rsidRPr="00BA421A" w:rsidRDefault="00BA421A" w:rsidP="00BA421A">
            <w:r w:rsidRPr="00BA421A">
              <w:t>LS/r on “Signalling and protocol for Digital Twin Network” (ETSI ISG ZSM-ZSM</w:t>
            </w:r>
            <w:r w:rsidR="00361C7D">
              <w:t xml:space="preserve"> </w:t>
            </w:r>
            <w:r w:rsidRPr="00BA421A">
              <w:t>(23)000203)</w:t>
            </w:r>
          </w:p>
        </w:tc>
      </w:tr>
      <w:bookmarkEnd w:id="0"/>
      <w:bookmarkEnd w:id="8"/>
      <w:tr w:rsidR="00216F9B" w14:paraId="3958792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3798E65" w14:textId="77777777" w:rsidR="00216F9B" w:rsidRDefault="007048A6" w:rsidP="00BA42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216F9B" w14:paraId="6F6C238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33" w:type="dxa"/>
            <w:gridSpan w:val="4"/>
          </w:tcPr>
          <w:p w14:paraId="122BC8EC" w14:textId="77777777" w:rsidR="00216F9B" w:rsidRDefault="007048A6" w:rsidP="00BA421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06" w:type="dxa"/>
            <w:gridSpan w:val="3"/>
          </w:tcPr>
          <w:p w14:paraId="34C7C8B9" w14:textId="1B7FAC07" w:rsidR="00216F9B" w:rsidRDefault="007A1C73" w:rsidP="00BA421A">
            <w:pPr>
              <w:pStyle w:val="LSForAction"/>
              <w:rPr>
                <w:rFonts w:eastAsia="SimSun"/>
                <w:lang w:val="en-US" w:eastAsia="zh-CN"/>
              </w:rPr>
            </w:pPr>
            <w:r w:rsidRPr="007A1C73">
              <w:rPr>
                <w:rFonts w:eastAsia="SimSun"/>
                <w:lang w:val="en-US" w:eastAsia="zh-CN"/>
              </w:rPr>
              <w:t>ETSI ISG ZSM</w:t>
            </w:r>
          </w:p>
        </w:tc>
      </w:tr>
      <w:tr w:rsidR="00216F9B" w14:paraId="40B5632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33" w:type="dxa"/>
            <w:gridSpan w:val="4"/>
          </w:tcPr>
          <w:p w14:paraId="229B75A4" w14:textId="77777777" w:rsidR="00216F9B" w:rsidRDefault="007048A6" w:rsidP="00BA421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06" w:type="dxa"/>
            <w:gridSpan w:val="3"/>
          </w:tcPr>
          <w:p w14:paraId="40FCE3A1" w14:textId="171F0240" w:rsidR="00216F9B" w:rsidRPr="007A1C73" w:rsidRDefault="00D36E9E" w:rsidP="00BA421A">
            <w:pPr>
              <w:rPr>
                <w:rFonts w:eastAsia="MS Mincho"/>
                <w:lang w:val="en-US"/>
              </w:rPr>
            </w:pPr>
            <w:r>
              <w:rPr>
                <w:lang w:eastAsia="zh-CN"/>
              </w:rPr>
              <w:t>3GPP SA5</w:t>
            </w:r>
          </w:p>
        </w:tc>
      </w:tr>
      <w:tr w:rsidR="00216F9B" w14:paraId="4326DBE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33" w:type="dxa"/>
            <w:gridSpan w:val="4"/>
          </w:tcPr>
          <w:p w14:paraId="09AA2DA2" w14:textId="77777777" w:rsidR="00216F9B" w:rsidRDefault="007048A6" w:rsidP="00BA421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06" w:type="dxa"/>
            <w:gridSpan w:val="3"/>
          </w:tcPr>
          <w:p w14:paraId="60A55E7D" w14:textId="5DD0CEBE" w:rsidR="00216F9B" w:rsidRPr="00BA421A" w:rsidRDefault="00C525E0" w:rsidP="00BA421A">
            <w:pPr>
              <w:pStyle w:val="LSApproval"/>
            </w:pPr>
            <w:r w:rsidRPr="00BA421A">
              <w:t>ITU-T</w:t>
            </w:r>
            <w:r w:rsidR="00C8617B" w:rsidRPr="00BA421A">
              <w:t xml:space="preserve"> W</w:t>
            </w:r>
            <w:r w:rsidRPr="00BA421A">
              <w:t xml:space="preserve">orking </w:t>
            </w:r>
            <w:r w:rsidR="00C8617B" w:rsidRPr="00BA421A">
              <w:t>P</w:t>
            </w:r>
            <w:r w:rsidRPr="00BA421A">
              <w:t>arty 2</w:t>
            </w:r>
            <w:r w:rsidR="003716BC" w:rsidRPr="00BA421A">
              <w:t>/11</w:t>
            </w:r>
            <w:r w:rsidR="007048A6" w:rsidRPr="00BA421A">
              <w:t xml:space="preserve"> meeting (</w:t>
            </w:r>
            <w:r w:rsidR="003716BC" w:rsidRPr="00BA421A">
              <w:t xml:space="preserve">Virtual, </w:t>
            </w:r>
            <w:r w:rsidR="00C8617B" w:rsidRPr="00BA421A">
              <w:t>7 February 2024</w:t>
            </w:r>
            <w:r w:rsidR="007048A6" w:rsidRPr="00BA421A">
              <w:t>)</w:t>
            </w:r>
          </w:p>
        </w:tc>
      </w:tr>
      <w:tr w:rsidR="00216F9B" w14:paraId="5BF17C4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33" w:type="dxa"/>
            <w:gridSpan w:val="4"/>
            <w:tcBorders>
              <w:bottom w:val="single" w:sz="12" w:space="0" w:color="auto"/>
            </w:tcBorders>
          </w:tcPr>
          <w:p w14:paraId="44CF9F89" w14:textId="77777777" w:rsidR="00216F9B" w:rsidRDefault="007048A6" w:rsidP="00BA421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6" w:type="dxa"/>
            <w:gridSpan w:val="3"/>
            <w:tcBorders>
              <w:bottom w:val="single" w:sz="12" w:space="0" w:color="auto"/>
            </w:tcBorders>
          </w:tcPr>
          <w:p w14:paraId="6C282A73" w14:textId="488F609B" w:rsidR="00216F9B" w:rsidRDefault="00170C41" w:rsidP="00BA421A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 April 2024</w:t>
            </w:r>
          </w:p>
        </w:tc>
      </w:tr>
      <w:tr w:rsidR="00216F9B" w14:paraId="0698CC2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A38BAD4" w14:textId="77777777" w:rsidR="00216F9B" w:rsidRDefault="007048A6" w:rsidP="00BA421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8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644276" w14:textId="3964F553" w:rsidR="00216F9B" w:rsidRDefault="00C8617B" w:rsidP="00F252D2">
            <w:r>
              <w:rPr>
                <w:rFonts w:asciiTheme="majorBidi" w:hAnsiTheme="majorBidi" w:cstheme="majorBidi"/>
              </w:rPr>
              <w:t>Tangqing Liu</w:t>
            </w:r>
            <w:r w:rsidR="00F252D2">
              <w:rPr>
                <w:rFonts w:asciiTheme="majorBidi" w:hAnsiTheme="majorBidi" w:cstheme="majorBidi"/>
              </w:rPr>
              <w:br/>
            </w:r>
            <w:r w:rsidRPr="00C8617B">
              <w:rPr>
                <w:lang w:val="fr-FR"/>
              </w:rPr>
              <w:t>Editor</w:t>
            </w:r>
            <w:r w:rsidR="00F252D2"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/>
              </w:rPr>
              <w:t>China</w:t>
            </w:r>
          </w:p>
        </w:tc>
        <w:tc>
          <w:tcPr>
            <w:tcW w:w="42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5694D7" w14:textId="33429CE0" w:rsidR="00216F9B" w:rsidRDefault="007048A6" w:rsidP="00BA421A">
            <w:pPr>
              <w:rPr>
                <w:lang w:val="it-IT"/>
              </w:rPr>
            </w:pPr>
            <w:r>
              <w:rPr>
                <w:lang w:val="de-DE"/>
              </w:rPr>
              <w:t xml:space="preserve">E-mail: </w:t>
            </w:r>
            <w:r w:rsidR="00C8617B" w:rsidRPr="00C8617B">
              <w:rPr>
                <w:rStyle w:val="150"/>
                <w:rFonts w:ascii="Times New Roman" w:hAnsi="Times New Roman" w:cs="Times New Roman"/>
              </w:rPr>
              <w:t>liutangqing@chinamobile.com</w:t>
            </w:r>
          </w:p>
        </w:tc>
      </w:tr>
      <w:tr w:rsidR="00216F9B" w14:paraId="042121E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DBE787" w14:textId="77777777" w:rsidR="00216F9B" w:rsidRDefault="007048A6" w:rsidP="00BA421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8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54E0234" w14:textId="71244704" w:rsidR="00216F9B" w:rsidRPr="007048A6" w:rsidRDefault="007048A6" w:rsidP="00BA421A">
            <w:pPr>
              <w:rPr>
                <w:lang w:val="fr-FR"/>
              </w:rPr>
            </w:pPr>
            <w:r w:rsidRPr="007048A6">
              <w:rPr>
                <w:lang w:val="fr-FR"/>
              </w:rPr>
              <w:t>Dan Xu</w:t>
            </w:r>
            <w:r w:rsidRPr="007048A6">
              <w:rPr>
                <w:lang w:val="fr-FR"/>
              </w:rPr>
              <w:br/>
              <w:t>Rapporteur Q</w:t>
            </w:r>
            <w:r w:rsidRPr="007048A6">
              <w:rPr>
                <w:rFonts w:hint="eastAsia"/>
                <w:lang w:val="fr-FR" w:eastAsia="zh-CN"/>
              </w:rPr>
              <w:t>6</w:t>
            </w:r>
            <w:r w:rsidRPr="007048A6">
              <w:rPr>
                <w:lang w:val="fr-FR"/>
              </w:rPr>
              <w:t>/11</w:t>
            </w:r>
            <w:r>
              <w:rPr>
                <w:lang w:val="fr-FR" w:eastAsia="zh-CN"/>
              </w:rPr>
              <w:br/>
            </w:r>
            <w:r w:rsidRPr="007048A6">
              <w:rPr>
                <w:lang w:val="fr-FR"/>
              </w:rPr>
              <w:t>China</w:t>
            </w:r>
          </w:p>
        </w:tc>
        <w:tc>
          <w:tcPr>
            <w:tcW w:w="42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B76EC3" w14:textId="77777777" w:rsidR="00216F9B" w:rsidRDefault="007048A6" w:rsidP="00BA421A">
            <w:r w:rsidRPr="007048A6">
              <w:rPr>
                <w:lang w:val="fr-FR"/>
              </w:rPr>
              <w:br/>
            </w:r>
            <w:r>
              <w:t xml:space="preserve">E-mail: </w:t>
            </w:r>
            <w:r>
              <w:rPr>
                <w:rStyle w:val="150"/>
                <w:rFonts w:ascii="Times New Roman" w:hAnsi="Times New Roman" w:cs="Times New Roman"/>
              </w:rPr>
              <w:t>xudan6@chinatelecom.cn</w:t>
            </w:r>
          </w:p>
        </w:tc>
      </w:tr>
    </w:tbl>
    <w:p w14:paraId="061F814E" w14:textId="77777777" w:rsidR="00216F9B" w:rsidRDefault="00216F9B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216F9B" w14:paraId="4045EA1B" w14:textId="77777777">
        <w:trPr>
          <w:cantSplit/>
        </w:trPr>
        <w:tc>
          <w:tcPr>
            <w:tcW w:w="1588" w:type="dxa"/>
          </w:tcPr>
          <w:p w14:paraId="01B038A6" w14:textId="77777777" w:rsidR="00216F9B" w:rsidRPr="002A1938" w:rsidRDefault="007048A6">
            <w:pPr>
              <w:rPr>
                <w:b/>
                <w:bCs/>
              </w:rPr>
            </w:pPr>
            <w:r w:rsidRPr="002A1938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079EB54" w14:textId="2C58966F" w:rsidR="00216F9B" w:rsidRPr="002A1938" w:rsidRDefault="007048A6" w:rsidP="002A1938">
            <w:pPr>
              <w:pStyle w:val="TSBHeaderSummary"/>
            </w:pPr>
            <w:r w:rsidRPr="002A1938">
              <w:t xml:space="preserve">This </w:t>
            </w:r>
            <w:r w:rsidR="003716BC">
              <w:t>L</w:t>
            </w:r>
            <w:r w:rsidRPr="002A1938">
              <w:t xml:space="preserve">iaison </w:t>
            </w:r>
            <w:r w:rsidR="003716BC">
              <w:t>S</w:t>
            </w:r>
            <w:r w:rsidRPr="002A1938">
              <w:t>tatement</w:t>
            </w:r>
            <w:r w:rsidRPr="002A1938">
              <w:rPr>
                <w:rFonts w:cstheme="minorHAnsi"/>
                <w:lang w:eastAsia="zh-CN"/>
              </w:rPr>
              <w:t xml:space="preserve"> aims to </w:t>
            </w:r>
            <w:r w:rsidR="002A1938" w:rsidRPr="002A1938">
              <w:rPr>
                <w:rFonts w:cstheme="minorHAnsi"/>
                <w:lang w:eastAsia="zh-CN"/>
              </w:rPr>
              <w:t xml:space="preserve">reply </w:t>
            </w:r>
            <w:r w:rsidR="00C525E0">
              <w:rPr>
                <w:rFonts w:cstheme="minorHAnsi"/>
                <w:lang w:eastAsia="zh-CN"/>
              </w:rPr>
              <w:t xml:space="preserve">to </w:t>
            </w:r>
            <w:r w:rsidR="00C525E0" w:rsidRPr="002A1938">
              <w:t>ETSI ISG ZSM</w:t>
            </w:r>
            <w:r w:rsidR="00C525E0">
              <w:rPr>
                <w:rFonts w:cstheme="minorHAnsi"/>
                <w:lang w:eastAsia="zh-CN"/>
              </w:rPr>
              <w:t xml:space="preserve"> on the proposed </w:t>
            </w:r>
            <w:r w:rsidR="002A1938" w:rsidRPr="002A1938">
              <w:rPr>
                <w:rFonts w:cstheme="minorHAnsi"/>
                <w:lang w:eastAsia="zh-CN"/>
              </w:rPr>
              <w:t xml:space="preserve">conference call </w:t>
            </w:r>
            <w:r w:rsidR="002A1938" w:rsidRPr="002A1938">
              <w:t xml:space="preserve">on </w:t>
            </w:r>
            <w:r w:rsidR="003716BC">
              <w:t xml:space="preserve">the </w:t>
            </w:r>
            <w:r w:rsidR="002A1938" w:rsidRPr="002A1938">
              <w:t xml:space="preserve">discussion </w:t>
            </w:r>
            <w:r w:rsidR="00C525E0">
              <w:t xml:space="preserve">related to </w:t>
            </w:r>
            <w:r w:rsidR="002A1938" w:rsidRPr="002A1938">
              <w:t>interface of DTN</w:t>
            </w:r>
            <w:r w:rsidRPr="002A1938">
              <w:t>.</w:t>
            </w:r>
          </w:p>
        </w:tc>
      </w:tr>
    </w:tbl>
    <w:p w14:paraId="55AA2EAF" w14:textId="4DE92E29" w:rsidR="00D36E9E" w:rsidRPr="00195348" w:rsidRDefault="007048A6" w:rsidP="00BA421A">
      <w:pPr>
        <w:rPr>
          <w:lang w:eastAsia="ko-KR"/>
        </w:rPr>
      </w:pPr>
      <w:r w:rsidRPr="00195348">
        <w:rPr>
          <w:rFonts w:cstheme="minorHAnsi"/>
        </w:rPr>
        <w:t>ITU-T SG11 would like to thank</w:t>
      </w:r>
      <w:r w:rsidR="001B343C" w:rsidRPr="00195348">
        <w:t xml:space="preserve"> </w:t>
      </w:r>
      <w:r w:rsidR="001B343C" w:rsidRPr="00195348">
        <w:rPr>
          <w:rFonts w:cstheme="minorHAnsi"/>
        </w:rPr>
        <w:t>ETSI ISG ZSM</w:t>
      </w:r>
      <w:r w:rsidRPr="00195348">
        <w:rPr>
          <w:lang w:eastAsia="ko-KR"/>
        </w:rPr>
        <w:t xml:space="preserve"> for the incoming </w:t>
      </w:r>
      <w:r w:rsidR="003716BC">
        <w:rPr>
          <w:lang w:eastAsia="ko-KR"/>
        </w:rPr>
        <w:t>L</w:t>
      </w:r>
      <w:r w:rsidRPr="00195348">
        <w:rPr>
          <w:lang w:eastAsia="ko-KR"/>
        </w:rPr>
        <w:t xml:space="preserve">iaison </w:t>
      </w:r>
      <w:r w:rsidR="003716BC">
        <w:rPr>
          <w:lang w:eastAsia="ko-KR"/>
        </w:rPr>
        <w:t>S</w:t>
      </w:r>
      <w:r w:rsidRPr="00195348">
        <w:rPr>
          <w:lang w:eastAsia="ko-KR"/>
        </w:rPr>
        <w:t>tatement (</w:t>
      </w:r>
      <w:hyperlink r:id="rId12" w:history="1">
        <w:r w:rsidR="00D36E9E" w:rsidRPr="00195348">
          <w:rPr>
            <w:rStyle w:val="Hyperlink"/>
            <w:bCs/>
          </w:rPr>
          <w:t>ETSI ISG ZSM-ZSM(23)000203</w:t>
        </w:r>
      </w:hyperlink>
      <w:r w:rsidRPr="00195348">
        <w:rPr>
          <w:lang w:eastAsia="ko-KR"/>
        </w:rPr>
        <w:t xml:space="preserve">) </w:t>
      </w:r>
      <w:r w:rsidR="00D36E9E" w:rsidRPr="00195348">
        <w:rPr>
          <w:lang w:eastAsia="ko-KR"/>
        </w:rPr>
        <w:t xml:space="preserve">for attention to </w:t>
      </w:r>
      <w:r w:rsidR="003716BC">
        <w:rPr>
          <w:lang w:eastAsia="ko-KR"/>
        </w:rPr>
        <w:t xml:space="preserve">draft Recommendation ITU-T </w:t>
      </w:r>
      <w:r w:rsidR="00D36E9E" w:rsidRPr="00195348">
        <w:rPr>
          <w:lang w:eastAsia="ko-KR"/>
        </w:rPr>
        <w:t>Q.SDTN and invitation to future cooperation.</w:t>
      </w:r>
    </w:p>
    <w:p w14:paraId="6690D5C0" w14:textId="3E7E2D18" w:rsidR="00D36E9E" w:rsidRPr="00195348" w:rsidRDefault="00D36E9E" w:rsidP="00BA421A">
      <w:pPr>
        <w:rPr>
          <w:lang w:eastAsia="ko-KR"/>
        </w:rPr>
      </w:pPr>
      <w:r w:rsidRPr="00195348">
        <w:rPr>
          <w:lang w:eastAsia="ko-KR"/>
        </w:rPr>
        <w:t>ITU-T SG11 welcome</w:t>
      </w:r>
      <w:r w:rsidR="009F0D38">
        <w:rPr>
          <w:lang w:eastAsia="ko-KR"/>
        </w:rPr>
        <w:t>s</w:t>
      </w:r>
      <w:r w:rsidR="00E342D6" w:rsidRPr="00195348">
        <w:rPr>
          <w:lang w:eastAsia="ko-KR"/>
        </w:rPr>
        <w:t xml:space="preserve"> further discussion and collaboration on this work item and would like to accept invitation </w:t>
      </w:r>
      <w:r w:rsidR="00C525E0">
        <w:rPr>
          <w:lang w:eastAsia="ko-KR"/>
        </w:rPr>
        <w:t>t</w:t>
      </w:r>
      <w:r w:rsidR="00E342D6" w:rsidRPr="00195348">
        <w:rPr>
          <w:lang w:eastAsia="ko-KR"/>
        </w:rPr>
        <w:t>o convene a conference call.</w:t>
      </w:r>
    </w:p>
    <w:p w14:paraId="226C50DA" w14:textId="12F280D8" w:rsidR="00195348" w:rsidRPr="00195348" w:rsidRDefault="00195348" w:rsidP="00BA421A">
      <w:pPr>
        <w:rPr>
          <w:rFonts w:eastAsia="Malgun Gothic"/>
          <w:lang w:eastAsia="ko-KR"/>
        </w:rPr>
      </w:pPr>
      <w:r w:rsidRPr="00195348">
        <w:rPr>
          <w:lang w:eastAsia="ko-KR"/>
        </w:rPr>
        <w:t xml:space="preserve">ITU-T SG11 asks ETSI ISG ZSM to consider the </w:t>
      </w:r>
      <w:r w:rsidRPr="00195348">
        <w:rPr>
          <w:rFonts w:hint="eastAsia"/>
          <w:lang w:eastAsia="zh-CN"/>
        </w:rPr>
        <w:t>poten</w:t>
      </w:r>
      <w:r w:rsidRPr="00195348">
        <w:rPr>
          <w:lang w:eastAsia="ko-KR"/>
        </w:rPr>
        <w:t>tial time</w:t>
      </w:r>
      <w:r w:rsidR="003716BC">
        <w:rPr>
          <w:lang w:eastAsia="ko-KR"/>
        </w:rPr>
        <w:t xml:space="preserve"> slot</w:t>
      </w:r>
      <w:r w:rsidRPr="00195348">
        <w:rPr>
          <w:rFonts w:hint="eastAsia"/>
          <w:lang w:eastAsia="zh-CN"/>
        </w:rPr>
        <w:t>.</w:t>
      </w:r>
      <w:r w:rsidRPr="00195348">
        <w:rPr>
          <w:lang w:eastAsia="ko-KR"/>
        </w:rPr>
        <w:t xml:space="preserve"> If it is convenient for ETSI ISG ZSM, SG11 can arrange a conference call during next </w:t>
      </w:r>
      <w:r w:rsidR="003716BC">
        <w:rPr>
          <w:lang w:eastAsia="ko-KR"/>
        </w:rPr>
        <w:t xml:space="preserve">ITU-T </w:t>
      </w:r>
      <w:r w:rsidRPr="00195348">
        <w:rPr>
          <w:lang w:eastAsia="ko-KR"/>
        </w:rPr>
        <w:t>SG11 meeting.</w:t>
      </w:r>
    </w:p>
    <w:p w14:paraId="2D7D6613" w14:textId="063758F8" w:rsidR="00195348" w:rsidRPr="00C525E0" w:rsidRDefault="00195348" w:rsidP="00BA421A">
      <w:r w:rsidRPr="00C525E0">
        <w:rPr>
          <w:b/>
          <w:bCs/>
        </w:rPr>
        <w:t xml:space="preserve">Date </w:t>
      </w:r>
      <w:r w:rsidR="00C525E0" w:rsidRPr="00C525E0">
        <w:rPr>
          <w:b/>
          <w:bCs/>
        </w:rPr>
        <w:t xml:space="preserve">and venue </w:t>
      </w:r>
      <w:r w:rsidRPr="00C525E0">
        <w:rPr>
          <w:b/>
          <w:bCs/>
        </w:rPr>
        <w:t xml:space="preserve">of </w:t>
      </w:r>
      <w:r w:rsidR="00C525E0" w:rsidRPr="00C525E0">
        <w:rPr>
          <w:b/>
          <w:bCs/>
        </w:rPr>
        <w:t xml:space="preserve">the </w:t>
      </w:r>
      <w:r w:rsidRPr="00C525E0">
        <w:rPr>
          <w:b/>
          <w:bCs/>
        </w:rPr>
        <w:t xml:space="preserve">next </w:t>
      </w:r>
      <w:r w:rsidR="00C525E0" w:rsidRPr="00C525E0">
        <w:rPr>
          <w:b/>
          <w:bCs/>
        </w:rPr>
        <w:t xml:space="preserve">ITU-T SG11 </w:t>
      </w:r>
      <w:r w:rsidRPr="00C525E0">
        <w:rPr>
          <w:b/>
          <w:bCs/>
        </w:rPr>
        <w:t>meeting:</w:t>
      </w:r>
      <w:r w:rsidR="00C525E0" w:rsidRPr="00C525E0">
        <w:t xml:space="preserve"> </w:t>
      </w:r>
      <w:r w:rsidRPr="00C525E0">
        <w:t xml:space="preserve">Geneva, </w:t>
      </w:r>
      <w:r w:rsidR="002A1938" w:rsidRPr="00C525E0">
        <w:t>Switzerland</w:t>
      </w:r>
      <w:r w:rsidR="00C525E0" w:rsidRPr="00C525E0">
        <w:t>, 1-10 May 2024</w:t>
      </w:r>
    </w:p>
    <w:p w14:paraId="6AD7361B" w14:textId="698EDD78" w:rsidR="00216F9B" w:rsidRDefault="007048A6" w:rsidP="00195348">
      <w:pPr>
        <w:pStyle w:val="enumlev1"/>
        <w:jc w:val="center"/>
      </w:pPr>
      <w:r>
        <w:t>_____________________</w:t>
      </w:r>
    </w:p>
    <w:sectPr w:rsidR="00216F9B" w:rsidSect="00BA421A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59BB6" w14:textId="77777777" w:rsidR="00C26371" w:rsidRDefault="00C26371">
      <w:pPr>
        <w:spacing w:before="0"/>
      </w:pPr>
      <w:r>
        <w:separator/>
      </w:r>
    </w:p>
  </w:endnote>
  <w:endnote w:type="continuationSeparator" w:id="0">
    <w:p w14:paraId="0A925B81" w14:textId="77777777" w:rsidR="00C26371" w:rsidRDefault="00C263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DA4E3" w14:textId="77777777" w:rsidR="00C26371" w:rsidRDefault="00C26371">
      <w:pPr>
        <w:spacing w:before="0"/>
      </w:pPr>
      <w:r>
        <w:separator/>
      </w:r>
    </w:p>
  </w:footnote>
  <w:footnote w:type="continuationSeparator" w:id="0">
    <w:p w14:paraId="3892B1E7" w14:textId="77777777" w:rsidR="00C26371" w:rsidRDefault="00C2637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F682" w14:textId="6FE17010" w:rsidR="00FD3A84" w:rsidRPr="00BA421A" w:rsidRDefault="00BA421A" w:rsidP="00BA421A">
    <w:pPr>
      <w:pStyle w:val="Header"/>
    </w:pPr>
    <w:r w:rsidRPr="00BA421A">
      <w:t xml:space="preserve">- </w:t>
    </w:r>
    <w:r w:rsidRPr="00BA421A">
      <w:fldChar w:fldCharType="begin"/>
    </w:r>
    <w:r w:rsidRPr="00BA421A">
      <w:instrText xml:space="preserve"> PAGE  \* MERGEFORMAT </w:instrText>
    </w:r>
    <w:r w:rsidRPr="00BA421A">
      <w:fldChar w:fldCharType="separate"/>
    </w:r>
    <w:r w:rsidRPr="00BA421A">
      <w:rPr>
        <w:noProof/>
      </w:rPr>
      <w:t>1</w:t>
    </w:r>
    <w:r w:rsidRPr="00BA421A">
      <w:fldChar w:fldCharType="end"/>
    </w:r>
    <w:r w:rsidRPr="00BA421A">
      <w:t xml:space="preserve"> -</w:t>
    </w:r>
  </w:p>
  <w:p w14:paraId="0F01DA12" w14:textId="28B34726" w:rsidR="00BA421A" w:rsidRPr="00BA421A" w:rsidRDefault="00BA421A" w:rsidP="00BA421A">
    <w:pPr>
      <w:pStyle w:val="Header"/>
      <w:spacing w:after="240"/>
    </w:pPr>
    <w:fldSimple w:instr=" STYLEREF  Docnumber  ">
      <w:r w:rsidR="003D02D5">
        <w:rPr>
          <w:noProof/>
        </w:rPr>
        <w:t>SG11-LS151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8C0065"/>
    <w:multiLevelType w:val="hybridMultilevel"/>
    <w:tmpl w:val="176A94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54260">
    <w:abstractNumId w:val="3"/>
  </w:num>
  <w:num w:numId="2" w16cid:durableId="220991835">
    <w:abstractNumId w:val="5"/>
  </w:num>
  <w:num w:numId="3" w16cid:durableId="971710221">
    <w:abstractNumId w:val="8"/>
  </w:num>
  <w:num w:numId="4" w16cid:durableId="1083184458">
    <w:abstractNumId w:val="9"/>
  </w:num>
  <w:num w:numId="5" w16cid:durableId="1438014536">
    <w:abstractNumId w:val="6"/>
  </w:num>
  <w:num w:numId="6" w16cid:durableId="945768586">
    <w:abstractNumId w:val="2"/>
  </w:num>
  <w:num w:numId="7" w16cid:durableId="844129849">
    <w:abstractNumId w:val="7"/>
  </w:num>
  <w:num w:numId="8" w16cid:durableId="1592860193">
    <w:abstractNumId w:val="4"/>
  </w:num>
  <w:num w:numId="9" w16cid:durableId="793330331">
    <w:abstractNumId w:val="1"/>
  </w:num>
  <w:num w:numId="10" w16cid:durableId="2091072914">
    <w:abstractNumId w:val="0"/>
  </w:num>
  <w:num w:numId="11" w16cid:durableId="9778756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sDQwNjIzMrA0NTdU0lEKTi0uzszPAykwrAUAIHGWWiwAAAA="/>
    <w:docVar w:name="commondata" w:val="eyJoZGlkIjoiZTQ4ODQwNThiYTg4YTBlNDhkZDRmNGNiNWM5NWE1YzAifQ=="/>
  </w:docVars>
  <w:rsids>
    <w:rsidRoot w:val="007B311A"/>
    <w:rsid w:val="00014F69"/>
    <w:rsid w:val="000171DB"/>
    <w:rsid w:val="000237FF"/>
    <w:rsid w:val="00023D9A"/>
    <w:rsid w:val="000304D1"/>
    <w:rsid w:val="00030627"/>
    <w:rsid w:val="0003582E"/>
    <w:rsid w:val="0004308F"/>
    <w:rsid w:val="00043D75"/>
    <w:rsid w:val="000448F3"/>
    <w:rsid w:val="00046464"/>
    <w:rsid w:val="00057000"/>
    <w:rsid w:val="00061268"/>
    <w:rsid w:val="00061CFB"/>
    <w:rsid w:val="00062A22"/>
    <w:rsid w:val="000640E0"/>
    <w:rsid w:val="000659F0"/>
    <w:rsid w:val="00073E7E"/>
    <w:rsid w:val="0007686C"/>
    <w:rsid w:val="00086D83"/>
    <w:rsid w:val="000920CE"/>
    <w:rsid w:val="0009527F"/>
    <w:rsid w:val="000966A8"/>
    <w:rsid w:val="000A1CCA"/>
    <w:rsid w:val="000A5CA2"/>
    <w:rsid w:val="000B1AEF"/>
    <w:rsid w:val="000B739D"/>
    <w:rsid w:val="000C0456"/>
    <w:rsid w:val="000C397B"/>
    <w:rsid w:val="000C5548"/>
    <w:rsid w:val="000D6CCD"/>
    <w:rsid w:val="000E514A"/>
    <w:rsid w:val="000E6125"/>
    <w:rsid w:val="000F5509"/>
    <w:rsid w:val="0010208F"/>
    <w:rsid w:val="00106C81"/>
    <w:rsid w:val="001070A7"/>
    <w:rsid w:val="001103DA"/>
    <w:rsid w:val="00113DBE"/>
    <w:rsid w:val="001200A6"/>
    <w:rsid w:val="0012181F"/>
    <w:rsid w:val="00124A40"/>
    <w:rsid w:val="001251DA"/>
    <w:rsid w:val="00125432"/>
    <w:rsid w:val="00136DDD"/>
    <w:rsid w:val="00137F40"/>
    <w:rsid w:val="001410FD"/>
    <w:rsid w:val="00144779"/>
    <w:rsid w:val="00144BDF"/>
    <w:rsid w:val="00155DDC"/>
    <w:rsid w:val="00161830"/>
    <w:rsid w:val="00161B46"/>
    <w:rsid w:val="00165341"/>
    <w:rsid w:val="00170C41"/>
    <w:rsid w:val="001842DD"/>
    <w:rsid w:val="001871EC"/>
    <w:rsid w:val="00190754"/>
    <w:rsid w:val="00195348"/>
    <w:rsid w:val="001A20C3"/>
    <w:rsid w:val="001A670F"/>
    <w:rsid w:val="001A7471"/>
    <w:rsid w:val="001B343C"/>
    <w:rsid w:val="001B6A45"/>
    <w:rsid w:val="001C3A3E"/>
    <w:rsid w:val="001C62B8"/>
    <w:rsid w:val="001D22D8"/>
    <w:rsid w:val="001D4296"/>
    <w:rsid w:val="001E4FB4"/>
    <w:rsid w:val="001E7125"/>
    <w:rsid w:val="001E7B0E"/>
    <w:rsid w:val="001F141D"/>
    <w:rsid w:val="001F3A0F"/>
    <w:rsid w:val="001F5397"/>
    <w:rsid w:val="001F600E"/>
    <w:rsid w:val="00200A06"/>
    <w:rsid w:val="00200A98"/>
    <w:rsid w:val="00201AFA"/>
    <w:rsid w:val="00206BEB"/>
    <w:rsid w:val="002128B6"/>
    <w:rsid w:val="00216F9B"/>
    <w:rsid w:val="00221DF8"/>
    <w:rsid w:val="002229F1"/>
    <w:rsid w:val="00233F75"/>
    <w:rsid w:val="00237889"/>
    <w:rsid w:val="00252319"/>
    <w:rsid w:val="00253DBE"/>
    <w:rsid w:val="00253DC6"/>
    <w:rsid w:val="0025489C"/>
    <w:rsid w:val="002622FA"/>
    <w:rsid w:val="00263518"/>
    <w:rsid w:val="00263B33"/>
    <w:rsid w:val="002759E7"/>
    <w:rsid w:val="00277326"/>
    <w:rsid w:val="0029371C"/>
    <w:rsid w:val="002A11C4"/>
    <w:rsid w:val="002A1938"/>
    <w:rsid w:val="002A399B"/>
    <w:rsid w:val="002A4781"/>
    <w:rsid w:val="002B1D9B"/>
    <w:rsid w:val="002C1ACE"/>
    <w:rsid w:val="002C26C0"/>
    <w:rsid w:val="002C2BC5"/>
    <w:rsid w:val="002C502A"/>
    <w:rsid w:val="002C5A25"/>
    <w:rsid w:val="002D0A87"/>
    <w:rsid w:val="002D4C86"/>
    <w:rsid w:val="002D6447"/>
    <w:rsid w:val="002E0407"/>
    <w:rsid w:val="002E3C52"/>
    <w:rsid w:val="002E52CD"/>
    <w:rsid w:val="002E79CB"/>
    <w:rsid w:val="002F3A32"/>
    <w:rsid w:val="002F5070"/>
    <w:rsid w:val="002F7F1D"/>
    <w:rsid w:val="002F7F55"/>
    <w:rsid w:val="0030745F"/>
    <w:rsid w:val="00314630"/>
    <w:rsid w:val="00314987"/>
    <w:rsid w:val="0032090A"/>
    <w:rsid w:val="00321CDE"/>
    <w:rsid w:val="00325EF6"/>
    <w:rsid w:val="00325FBE"/>
    <w:rsid w:val="00333E15"/>
    <w:rsid w:val="003449F4"/>
    <w:rsid w:val="00356050"/>
    <w:rsid w:val="003571BC"/>
    <w:rsid w:val="0036049D"/>
    <w:rsid w:val="0036090C"/>
    <w:rsid w:val="00360A19"/>
    <w:rsid w:val="00361116"/>
    <w:rsid w:val="00361728"/>
    <w:rsid w:val="00361C7D"/>
    <w:rsid w:val="00362562"/>
    <w:rsid w:val="003639A6"/>
    <w:rsid w:val="00370EAC"/>
    <w:rsid w:val="003716BC"/>
    <w:rsid w:val="003768AB"/>
    <w:rsid w:val="00385FB5"/>
    <w:rsid w:val="0038715D"/>
    <w:rsid w:val="00394DBF"/>
    <w:rsid w:val="003957A6"/>
    <w:rsid w:val="003A09D3"/>
    <w:rsid w:val="003A43EF"/>
    <w:rsid w:val="003A4BBF"/>
    <w:rsid w:val="003B2B73"/>
    <w:rsid w:val="003B3AF2"/>
    <w:rsid w:val="003B4CF8"/>
    <w:rsid w:val="003C7445"/>
    <w:rsid w:val="003D02D5"/>
    <w:rsid w:val="003D0336"/>
    <w:rsid w:val="003D1301"/>
    <w:rsid w:val="003D63CB"/>
    <w:rsid w:val="003E1F8C"/>
    <w:rsid w:val="003E39A2"/>
    <w:rsid w:val="003E57AB"/>
    <w:rsid w:val="003E7207"/>
    <w:rsid w:val="003F2BED"/>
    <w:rsid w:val="00400B49"/>
    <w:rsid w:val="0040193B"/>
    <w:rsid w:val="004055AC"/>
    <w:rsid w:val="00406113"/>
    <w:rsid w:val="00442D5D"/>
    <w:rsid w:val="00443878"/>
    <w:rsid w:val="00443B1E"/>
    <w:rsid w:val="004466CB"/>
    <w:rsid w:val="0045148E"/>
    <w:rsid w:val="00451B2F"/>
    <w:rsid w:val="004535D1"/>
    <w:rsid w:val="004539A8"/>
    <w:rsid w:val="004550CC"/>
    <w:rsid w:val="004552A4"/>
    <w:rsid w:val="00460F8E"/>
    <w:rsid w:val="00461FB1"/>
    <w:rsid w:val="00466083"/>
    <w:rsid w:val="004712CA"/>
    <w:rsid w:val="00473782"/>
    <w:rsid w:val="0047422E"/>
    <w:rsid w:val="0049090D"/>
    <w:rsid w:val="004917DC"/>
    <w:rsid w:val="0049674B"/>
    <w:rsid w:val="004C0673"/>
    <w:rsid w:val="004C1CF4"/>
    <w:rsid w:val="004C3861"/>
    <w:rsid w:val="004C4E4E"/>
    <w:rsid w:val="004F23BA"/>
    <w:rsid w:val="004F2D2C"/>
    <w:rsid w:val="004F3816"/>
    <w:rsid w:val="004F5BD6"/>
    <w:rsid w:val="0050586A"/>
    <w:rsid w:val="005109F0"/>
    <w:rsid w:val="00520DBF"/>
    <w:rsid w:val="0053731C"/>
    <w:rsid w:val="00537625"/>
    <w:rsid w:val="00541A23"/>
    <w:rsid w:val="00542E91"/>
    <w:rsid w:val="00543D41"/>
    <w:rsid w:val="00544051"/>
    <w:rsid w:val="0055163B"/>
    <w:rsid w:val="00556A5B"/>
    <w:rsid w:val="00556ACD"/>
    <w:rsid w:val="00556B8E"/>
    <w:rsid w:val="005643FD"/>
    <w:rsid w:val="00565F90"/>
    <w:rsid w:val="00566DA7"/>
    <w:rsid w:val="00566EDA"/>
    <w:rsid w:val="0057081A"/>
    <w:rsid w:val="00572654"/>
    <w:rsid w:val="00586ED7"/>
    <w:rsid w:val="0059046A"/>
    <w:rsid w:val="005976A1"/>
    <w:rsid w:val="005A545B"/>
    <w:rsid w:val="005B5629"/>
    <w:rsid w:val="005B6B78"/>
    <w:rsid w:val="005C0300"/>
    <w:rsid w:val="005C03B1"/>
    <w:rsid w:val="005C27A2"/>
    <w:rsid w:val="005D2CF9"/>
    <w:rsid w:val="005D4FEB"/>
    <w:rsid w:val="005D67E2"/>
    <w:rsid w:val="005E13D8"/>
    <w:rsid w:val="005F4B6A"/>
    <w:rsid w:val="006010F3"/>
    <w:rsid w:val="00606DB6"/>
    <w:rsid w:val="00614C87"/>
    <w:rsid w:val="00615A0A"/>
    <w:rsid w:val="00626673"/>
    <w:rsid w:val="006333D4"/>
    <w:rsid w:val="00634262"/>
    <w:rsid w:val="006369B2"/>
    <w:rsid w:val="0063718D"/>
    <w:rsid w:val="006421D6"/>
    <w:rsid w:val="00643CE0"/>
    <w:rsid w:val="00647525"/>
    <w:rsid w:val="00647A71"/>
    <w:rsid w:val="00650ABC"/>
    <w:rsid w:val="00652D9F"/>
    <w:rsid w:val="006570B0"/>
    <w:rsid w:val="0066022F"/>
    <w:rsid w:val="00660DED"/>
    <w:rsid w:val="0066757B"/>
    <w:rsid w:val="0067018A"/>
    <w:rsid w:val="006712C1"/>
    <w:rsid w:val="00674B32"/>
    <w:rsid w:val="00677116"/>
    <w:rsid w:val="00677710"/>
    <w:rsid w:val="006813BC"/>
    <w:rsid w:val="006823F3"/>
    <w:rsid w:val="0069210B"/>
    <w:rsid w:val="00692AB1"/>
    <w:rsid w:val="006939D4"/>
    <w:rsid w:val="00695AB6"/>
    <w:rsid w:val="00695DD7"/>
    <w:rsid w:val="00695FC2"/>
    <w:rsid w:val="006A4055"/>
    <w:rsid w:val="006A4AC5"/>
    <w:rsid w:val="006A6DA0"/>
    <w:rsid w:val="006A7C27"/>
    <w:rsid w:val="006B2438"/>
    <w:rsid w:val="006B2FE4"/>
    <w:rsid w:val="006B37B0"/>
    <w:rsid w:val="006B3937"/>
    <w:rsid w:val="006B6F58"/>
    <w:rsid w:val="006C5641"/>
    <w:rsid w:val="006D1089"/>
    <w:rsid w:val="006D1B86"/>
    <w:rsid w:val="006D30C0"/>
    <w:rsid w:val="006D7355"/>
    <w:rsid w:val="006F165B"/>
    <w:rsid w:val="006F37FA"/>
    <w:rsid w:val="006F7DEE"/>
    <w:rsid w:val="007048A6"/>
    <w:rsid w:val="00715551"/>
    <w:rsid w:val="00715CA6"/>
    <w:rsid w:val="0072040A"/>
    <w:rsid w:val="00731135"/>
    <w:rsid w:val="007324AF"/>
    <w:rsid w:val="00740128"/>
    <w:rsid w:val="007409B4"/>
    <w:rsid w:val="00741974"/>
    <w:rsid w:val="00745092"/>
    <w:rsid w:val="0074672F"/>
    <w:rsid w:val="007536BF"/>
    <w:rsid w:val="00754192"/>
    <w:rsid w:val="0075525E"/>
    <w:rsid w:val="00756D3D"/>
    <w:rsid w:val="007654E5"/>
    <w:rsid w:val="007710B2"/>
    <w:rsid w:val="007718AF"/>
    <w:rsid w:val="007806C2"/>
    <w:rsid w:val="00781FEE"/>
    <w:rsid w:val="00784156"/>
    <w:rsid w:val="007848FD"/>
    <w:rsid w:val="00787747"/>
    <w:rsid w:val="007903F8"/>
    <w:rsid w:val="00794F4F"/>
    <w:rsid w:val="007974BE"/>
    <w:rsid w:val="00797B3C"/>
    <w:rsid w:val="00797BF3"/>
    <w:rsid w:val="007A0916"/>
    <w:rsid w:val="007A0DFD"/>
    <w:rsid w:val="007A1C73"/>
    <w:rsid w:val="007A4C1D"/>
    <w:rsid w:val="007B2BC6"/>
    <w:rsid w:val="007B311A"/>
    <w:rsid w:val="007C7122"/>
    <w:rsid w:val="007D2E47"/>
    <w:rsid w:val="007D3F11"/>
    <w:rsid w:val="007D5C3F"/>
    <w:rsid w:val="007D66E2"/>
    <w:rsid w:val="007E2C69"/>
    <w:rsid w:val="007E53E4"/>
    <w:rsid w:val="007E656A"/>
    <w:rsid w:val="007E76B3"/>
    <w:rsid w:val="007F0B7C"/>
    <w:rsid w:val="007F3CAA"/>
    <w:rsid w:val="007F664D"/>
    <w:rsid w:val="008058C1"/>
    <w:rsid w:val="00812E67"/>
    <w:rsid w:val="0081657A"/>
    <w:rsid w:val="00836976"/>
    <w:rsid w:val="00837203"/>
    <w:rsid w:val="00842137"/>
    <w:rsid w:val="00853F5F"/>
    <w:rsid w:val="00856B96"/>
    <w:rsid w:val="008619EE"/>
    <w:rsid w:val="008623ED"/>
    <w:rsid w:val="00862991"/>
    <w:rsid w:val="00864B5A"/>
    <w:rsid w:val="00872559"/>
    <w:rsid w:val="00874AA3"/>
    <w:rsid w:val="00875AA6"/>
    <w:rsid w:val="0087615A"/>
    <w:rsid w:val="00880944"/>
    <w:rsid w:val="00880F09"/>
    <w:rsid w:val="00881ACF"/>
    <w:rsid w:val="0089088E"/>
    <w:rsid w:val="00892297"/>
    <w:rsid w:val="008964D6"/>
    <w:rsid w:val="008A1E81"/>
    <w:rsid w:val="008A49AA"/>
    <w:rsid w:val="008B1351"/>
    <w:rsid w:val="008B5123"/>
    <w:rsid w:val="008B7BE6"/>
    <w:rsid w:val="008C540D"/>
    <w:rsid w:val="008D3313"/>
    <w:rsid w:val="008D43F8"/>
    <w:rsid w:val="008E0172"/>
    <w:rsid w:val="008E6278"/>
    <w:rsid w:val="008E70DA"/>
    <w:rsid w:val="00900EF1"/>
    <w:rsid w:val="00906CD2"/>
    <w:rsid w:val="00915196"/>
    <w:rsid w:val="009302DE"/>
    <w:rsid w:val="00930F09"/>
    <w:rsid w:val="00931A5E"/>
    <w:rsid w:val="00936852"/>
    <w:rsid w:val="0094045D"/>
    <w:rsid w:val="009406B5"/>
    <w:rsid w:val="00946166"/>
    <w:rsid w:val="00950320"/>
    <w:rsid w:val="009507EC"/>
    <w:rsid w:val="00954D48"/>
    <w:rsid w:val="00977476"/>
    <w:rsid w:val="00980C65"/>
    <w:rsid w:val="00983164"/>
    <w:rsid w:val="009972EF"/>
    <w:rsid w:val="009B028A"/>
    <w:rsid w:val="009B0C32"/>
    <w:rsid w:val="009B5035"/>
    <w:rsid w:val="009C3160"/>
    <w:rsid w:val="009E766E"/>
    <w:rsid w:val="009F0D38"/>
    <w:rsid w:val="009F1960"/>
    <w:rsid w:val="009F2C64"/>
    <w:rsid w:val="009F715E"/>
    <w:rsid w:val="009F7C22"/>
    <w:rsid w:val="00A03580"/>
    <w:rsid w:val="00A03F78"/>
    <w:rsid w:val="00A10DBB"/>
    <w:rsid w:val="00A11720"/>
    <w:rsid w:val="00A119FB"/>
    <w:rsid w:val="00A17B4D"/>
    <w:rsid w:val="00A21247"/>
    <w:rsid w:val="00A2446D"/>
    <w:rsid w:val="00A3089B"/>
    <w:rsid w:val="00A31D47"/>
    <w:rsid w:val="00A4013E"/>
    <w:rsid w:val="00A4045F"/>
    <w:rsid w:val="00A427CD"/>
    <w:rsid w:val="00A43FF7"/>
    <w:rsid w:val="00A45FEE"/>
    <w:rsid w:val="00A4600B"/>
    <w:rsid w:val="00A50506"/>
    <w:rsid w:val="00A51EF0"/>
    <w:rsid w:val="00A557EB"/>
    <w:rsid w:val="00A61E9C"/>
    <w:rsid w:val="00A64498"/>
    <w:rsid w:val="00A67A81"/>
    <w:rsid w:val="00A730A6"/>
    <w:rsid w:val="00A84724"/>
    <w:rsid w:val="00A87C40"/>
    <w:rsid w:val="00A961D0"/>
    <w:rsid w:val="00A971A0"/>
    <w:rsid w:val="00AA06E4"/>
    <w:rsid w:val="00AA1F22"/>
    <w:rsid w:val="00AA2D0A"/>
    <w:rsid w:val="00AA39B2"/>
    <w:rsid w:val="00AB0B57"/>
    <w:rsid w:val="00AB73D4"/>
    <w:rsid w:val="00AB7D1A"/>
    <w:rsid w:val="00AE05A8"/>
    <w:rsid w:val="00AE579D"/>
    <w:rsid w:val="00AE6AC6"/>
    <w:rsid w:val="00AF5A57"/>
    <w:rsid w:val="00AF735D"/>
    <w:rsid w:val="00B024D7"/>
    <w:rsid w:val="00B05821"/>
    <w:rsid w:val="00B100D6"/>
    <w:rsid w:val="00B164C9"/>
    <w:rsid w:val="00B2591F"/>
    <w:rsid w:val="00B26C28"/>
    <w:rsid w:val="00B26E1E"/>
    <w:rsid w:val="00B30F21"/>
    <w:rsid w:val="00B376D2"/>
    <w:rsid w:val="00B4174C"/>
    <w:rsid w:val="00B453F5"/>
    <w:rsid w:val="00B462C8"/>
    <w:rsid w:val="00B52841"/>
    <w:rsid w:val="00B532CE"/>
    <w:rsid w:val="00B549D0"/>
    <w:rsid w:val="00B61624"/>
    <w:rsid w:val="00B66481"/>
    <w:rsid w:val="00B7189C"/>
    <w:rsid w:val="00B718A5"/>
    <w:rsid w:val="00B803FC"/>
    <w:rsid w:val="00B846FD"/>
    <w:rsid w:val="00B850C2"/>
    <w:rsid w:val="00B90AD6"/>
    <w:rsid w:val="00B950F8"/>
    <w:rsid w:val="00BA421A"/>
    <w:rsid w:val="00BA553F"/>
    <w:rsid w:val="00BA788A"/>
    <w:rsid w:val="00BB195E"/>
    <w:rsid w:val="00BB4983"/>
    <w:rsid w:val="00BB7597"/>
    <w:rsid w:val="00BC09FA"/>
    <w:rsid w:val="00BC2AAB"/>
    <w:rsid w:val="00BC62E2"/>
    <w:rsid w:val="00BD19E4"/>
    <w:rsid w:val="00BD6202"/>
    <w:rsid w:val="00BE5EF2"/>
    <w:rsid w:val="00BF02DC"/>
    <w:rsid w:val="00BF1C1D"/>
    <w:rsid w:val="00BF2EC9"/>
    <w:rsid w:val="00BF4B4A"/>
    <w:rsid w:val="00C03A0E"/>
    <w:rsid w:val="00C1378F"/>
    <w:rsid w:val="00C26371"/>
    <w:rsid w:val="00C3063B"/>
    <w:rsid w:val="00C34AED"/>
    <w:rsid w:val="00C37820"/>
    <w:rsid w:val="00C42125"/>
    <w:rsid w:val="00C5022E"/>
    <w:rsid w:val="00C525E0"/>
    <w:rsid w:val="00C62814"/>
    <w:rsid w:val="00C62BE6"/>
    <w:rsid w:val="00C64F50"/>
    <w:rsid w:val="00C67ADA"/>
    <w:rsid w:val="00C67B25"/>
    <w:rsid w:val="00C748F7"/>
    <w:rsid w:val="00C74937"/>
    <w:rsid w:val="00C8617B"/>
    <w:rsid w:val="00C91B97"/>
    <w:rsid w:val="00CA1AAD"/>
    <w:rsid w:val="00CA6409"/>
    <w:rsid w:val="00CA6EBC"/>
    <w:rsid w:val="00CB2599"/>
    <w:rsid w:val="00CC1108"/>
    <w:rsid w:val="00CC7002"/>
    <w:rsid w:val="00CD2139"/>
    <w:rsid w:val="00CD2497"/>
    <w:rsid w:val="00CD2813"/>
    <w:rsid w:val="00CD6848"/>
    <w:rsid w:val="00CE1E6E"/>
    <w:rsid w:val="00CE5986"/>
    <w:rsid w:val="00CF34C4"/>
    <w:rsid w:val="00D003EF"/>
    <w:rsid w:val="00D11885"/>
    <w:rsid w:val="00D16DCE"/>
    <w:rsid w:val="00D239CC"/>
    <w:rsid w:val="00D24139"/>
    <w:rsid w:val="00D3307F"/>
    <w:rsid w:val="00D36E9E"/>
    <w:rsid w:val="00D4022F"/>
    <w:rsid w:val="00D431F9"/>
    <w:rsid w:val="00D4703F"/>
    <w:rsid w:val="00D53A87"/>
    <w:rsid w:val="00D609E7"/>
    <w:rsid w:val="00D61769"/>
    <w:rsid w:val="00D647EF"/>
    <w:rsid w:val="00D64FEA"/>
    <w:rsid w:val="00D73137"/>
    <w:rsid w:val="00D745B2"/>
    <w:rsid w:val="00D977A2"/>
    <w:rsid w:val="00D97F02"/>
    <w:rsid w:val="00DA1D47"/>
    <w:rsid w:val="00DA3440"/>
    <w:rsid w:val="00DC5FBA"/>
    <w:rsid w:val="00DC774A"/>
    <w:rsid w:val="00DD2BE7"/>
    <w:rsid w:val="00DD50DE"/>
    <w:rsid w:val="00DE1D02"/>
    <w:rsid w:val="00DE3062"/>
    <w:rsid w:val="00DE351E"/>
    <w:rsid w:val="00DE57E9"/>
    <w:rsid w:val="00E0581D"/>
    <w:rsid w:val="00E204DD"/>
    <w:rsid w:val="00E342D6"/>
    <w:rsid w:val="00E346F1"/>
    <w:rsid w:val="00E347A5"/>
    <w:rsid w:val="00E353EC"/>
    <w:rsid w:val="00E51F61"/>
    <w:rsid w:val="00E524F7"/>
    <w:rsid w:val="00E53C24"/>
    <w:rsid w:val="00E56B3B"/>
    <w:rsid w:val="00E56E77"/>
    <w:rsid w:val="00E71046"/>
    <w:rsid w:val="00E72E36"/>
    <w:rsid w:val="00E838E9"/>
    <w:rsid w:val="00E85C6E"/>
    <w:rsid w:val="00E87795"/>
    <w:rsid w:val="00EA4BE4"/>
    <w:rsid w:val="00EA6AC8"/>
    <w:rsid w:val="00EB444D"/>
    <w:rsid w:val="00ED0CC5"/>
    <w:rsid w:val="00ED5016"/>
    <w:rsid w:val="00ED5257"/>
    <w:rsid w:val="00ED5B66"/>
    <w:rsid w:val="00ED67BD"/>
    <w:rsid w:val="00EE5C0D"/>
    <w:rsid w:val="00EF0206"/>
    <w:rsid w:val="00EF4792"/>
    <w:rsid w:val="00F02294"/>
    <w:rsid w:val="00F2281A"/>
    <w:rsid w:val="00F252D2"/>
    <w:rsid w:val="00F30DE7"/>
    <w:rsid w:val="00F35F57"/>
    <w:rsid w:val="00F41397"/>
    <w:rsid w:val="00F44D3D"/>
    <w:rsid w:val="00F47990"/>
    <w:rsid w:val="00F50467"/>
    <w:rsid w:val="00F562A0"/>
    <w:rsid w:val="00F57FA4"/>
    <w:rsid w:val="00F605F5"/>
    <w:rsid w:val="00F61CB8"/>
    <w:rsid w:val="00F77136"/>
    <w:rsid w:val="00F91B2F"/>
    <w:rsid w:val="00F94921"/>
    <w:rsid w:val="00FA02CB"/>
    <w:rsid w:val="00FA2177"/>
    <w:rsid w:val="00FB0783"/>
    <w:rsid w:val="00FB7A8B"/>
    <w:rsid w:val="00FC3FD2"/>
    <w:rsid w:val="00FD3A84"/>
    <w:rsid w:val="00FD3DFE"/>
    <w:rsid w:val="00FD439E"/>
    <w:rsid w:val="00FD4F16"/>
    <w:rsid w:val="00FD76CB"/>
    <w:rsid w:val="00FE152B"/>
    <w:rsid w:val="00FE239E"/>
    <w:rsid w:val="00FE3437"/>
    <w:rsid w:val="00FE682C"/>
    <w:rsid w:val="00FE6931"/>
    <w:rsid w:val="00FF2327"/>
    <w:rsid w:val="00FF4546"/>
    <w:rsid w:val="00FF538F"/>
    <w:rsid w:val="19024C15"/>
    <w:rsid w:val="28EE24EE"/>
    <w:rsid w:val="3B7EA76E"/>
    <w:rsid w:val="628AA9A6"/>
    <w:rsid w:val="646B6F08"/>
    <w:rsid w:val="67D30362"/>
    <w:rsid w:val="7673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510FA"/>
  <w15:docId w15:val="{AA43B92B-8F8C-4B74-A67D-612AB67E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/>
    <w:lsdException w:name="heading 9" w:uiPriority="0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2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3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4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5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ableNoTitle0">
    <w:name w:val="Table_NoTitle"/>
    <w:basedOn w:val="Normal"/>
    <w:next w:val="Tablehead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table" w:customStyle="1" w:styleId="16">
    <w:name w:val="표 구분선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0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styleId="Revision">
    <w:name w:val="Revision"/>
    <w:hidden/>
    <w:uiPriority w:val="99"/>
    <w:unhideWhenUsed/>
    <w:rsid w:val="007048A6"/>
    <w:rPr>
      <w:rFonts w:eastAsiaTheme="minorEastAsia"/>
      <w:sz w:val="24"/>
      <w:szCs w:val="24"/>
      <w:lang w:eastAsia="ja-JP"/>
    </w:rPr>
  </w:style>
  <w:style w:type="paragraph" w:customStyle="1" w:styleId="LSHeader">
    <w:name w:val="LSHeader"/>
    <w:rsid w:val="003D02D5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2/ls/etsiisgzsm/sp17-etsiisgzsm-iLS-00009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Chairman, JCA-ML</Source>
    <Meeting xmlns="334a01d7-b565-4edd-92e5-cca83928c361">Geneva, 19 July 2023</Meeting>
    <Meeting_x0020_document_x0020_number xmlns="334a01d7-b565-4edd-92e5-cca83928c361">022</Meeting_x0020_document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A1BD6D0FC1264599C65330DA7FBAB7" ma:contentTypeVersion="3" ma:contentTypeDescription="Create a new document." ma:contentTypeScope="" ma:versionID="f7fef759f036c5051ee7863af5a66760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f2a28712e818fd51520cb0ec9402a78d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9 July 2023" ma:description="Meeting location and date." ma:format="Dropdown" ma:internalName="Meeting">
      <xsd:simpleType>
        <xsd:restriction base="dms:Choice">
          <xsd:enumeration value="Geneva, 19 July 2023"/>
          <xsd:enumeration value="Geneva, 16 March 2023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550CD-E3EB-4AAA-9CE7-01DCCDF87F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81480D-81DE-4B9A-BE3D-F32A12589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65</TotalTime>
  <Pages>1</Pages>
  <Words>258</Words>
  <Characters>1474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“Signalling and protocol for Digital Twin Network” (reply ETSI ISG ZSM-ZSM(23)000203) [to ETSI ISG ZSM]</dc:title>
  <dc:creator>ITU-T Study Group 11</dc:creator>
  <dc:description>SG11-LS150  For: Virtual, 7 February 2024_x000d_Document date: _x000d_Saved by ITU51017470 at 14:10:51 on 07/02/2024</dc:description>
  <cp:lastModifiedBy>32.297_CR0041R1_(Rel-18)_TSN_CH</cp:lastModifiedBy>
  <cp:revision>14</cp:revision>
  <cp:lastPrinted>2016-12-23T12:52:00Z</cp:lastPrinted>
  <dcterms:created xsi:type="dcterms:W3CDTF">2024-02-05T07:24:00Z</dcterms:created>
  <dcterms:modified xsi:type="dcterms:W3CDTF">2024-04-05T11:12:00Z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0x01010005A1BD6D0FC1264599C65330DA7FBAB7</vt:lpwstr>
  </property>
  <property fmtid="{D5CDD505-2E9C-101B-9397-08002B2CF9AE}" pid="3" name="Docnum">
    <vt:lpwstr>SG11-LS150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Virtual, 7 February 2024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2052-12.1.0.15712</vt:lpwstr>
  </property>
  <property fmtid="{D5CDD505-2E9C-101B-9397-08002B2CF9AE}" pid="10" name="ICV">
    <vt:lpwstr>9A6C0A28F3834FDA82C3C0AF3336786F_13</vt:lpwstr>
  </property>
</Properties>
</file>