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45193" w14:textId="32C14694" w:rsidR="001E41F3" w:rsidRPr="0041022D" w:rsidRDefault="0041022D" w:rsidP="005E2C44">
      <w:pPr>
        <w:pStyle w:val="CRCoverPage"/>
        <w:outlineLvl w:val="0"/>
        <w:rPr>
          <w:b/>
          <w:noProof/>
          <w:color w:val="FF0000"/>
          <w:sz w:val="24"/>
        </w:rPr>
      </w:pPr>
      <w:r w:rsidRPr="0041022D">
        <w:rPr>
          <w:b/>
          <w:noProof/>
          <w:color w:val="FF0000"/>
          <w:sz w:val="24"/>
        </w:rPr>
        <w:t>EXAMPLE</w:t>
      </w:r>
      <w:r>
        <w:rPr>
          <w:b/>
          <w:noProof/>
          <w:color w:val="FF0000"/>
          <w:sz w:val="24"/>
        </w:rPr>
        <w:t xml:space="preserve"> CR FORM DEMONSTRATING THE PROPOSED PROCEDURES FOR UPDATING ATTACHMENTS</w:t>
      </w:r>
    </w:p>
    <w:p w14:paraId="68854332" w14:textId="77777777" w:rsidR="0041022D" w:rsidRDefault="0041022D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73D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73DC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73D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73D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F6628C" w:rsidR="00F25D98" w:rsidRDefault="008769A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73D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Document compatibility issues with PTC and NIDD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73D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Softel Systems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E73DC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73D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73D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2022-09-28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73D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73D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 w:rsidP="00CD6D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E30627" w14:textId="561EC85C" w:rsidR="00CD6D18" w:rsidRDefault="00CD6D18" w:rsidP="0041022D">
            <w:pPr>
              <w:pStyle w:val="CRCoverPage"/>
              <w:spacing w:after="0"/>
              <w:ind w:left="100"/>
            </w:pPr>
            <w:r w:rsidRPr="00CD6D18">
              <w:t xml:space="preserve">The ASN.1 tag numbers for </w:t>
            </w:r>
            <w:r w:rsidR="00C65591" w:rsidRPr="00C65591">
              <w:t>TS33128Payloads</w:t>
            </w:r>
            <w:r w:rsidR="00C65591">
              <w:t>.</w:t>
            </w:r>
            <w:r w:rsidRPr="00CD6D18">
              <w:t>CCPDU fields differ in purpose between Rel-16 and Rel-17 (and newer), causing a conflict between PTC and NIDD</w:t>
            </w:r>
            <w:r w:rsidR="0041022D">
              <w:t xml:space="preserve">. </w:t>
            </w:r>
            <w:r w:rsidRPr="00CD6D18">
              <w:t>The types PTCCCPDU and NIDDCCPDU are both OCTET STRING, so a Rel-17 ASN.1 decoder should decode the BER structure correctly.</w:t>
            </w:r>
          </w:p>
          <w:p w14:paraId="4867CE77" w14:textId="77777777" w:rsidR="003E039C" w:rsidRPr="00CD6D18" w:rsidRDefault="003E039C" w:rsidP="003E039C">
            <w:pPr>
              <w:pStyle w:val="CRCoverPage"/>
              <w:spacing w:after="0"/>
              <w:ind w:left="100"/>
            </w:pPr>
          </w:p>
          <w:p w14:paraId="7D2A42FC" w14:textId="4090FA03" w:rsidR="00CD6D18" w:rsidRDefault="0041022D" w:rsidP="003E039C">
            <w:pPr>
              <w:pStyle w:val="CRCoverPage"/>
              <w:spacing w:after="0"/>
              <w:ind w:left="100"/>
            </w:pPr>
            <w:r>
              <w:t>{ removed for brevity }</w:t>
            </w:r>
          </w:p>
          <w:p w14:paraId="1036C101" w14:textId="77777777" w:rsidR="003E039C" w:rsidRPr="00CD6D18" w:rsidRDefault="003E039C" w:rsidP="003E039C">
            <w:pPr>
              <w:pStyle w:val="CRCoverPage"/>
              <w:spacing w:after="0"/>
              <w:ind w:left="100"/>
            </w:pPr>
          </w:p>
          <w:p w14:paraId="708AA7DE" w14:textId="4C48D08B" w:rsidR="001E41F3" w:rsidRDefault="00CD6D18" w:rsidP="003E039C">
            <w:pPr>
              <w:pStyle w:val="CRCoverPage"/>
              <w:spacing w:after="0"/>
              <w:ind w:left="100"/>
              <w:rPr>
                <w:noProof/>
              </w:rPr>
            </w:pPr>
            <w:r w:rsidRPr="00CD6D18">
              <w:t xml:space="preserve">Related CRs for Rel-17 and Rel-18 add comments to note the change so that implementors can decide to decode tag 4 appropriately based on the </w:t>
            </w:r>
            <w:proofErr w:type="spellStart"/>
            <w:r w:rsidRPr="00CD6D18">
              <w:t>cCPayloadOID</w:t>
            </w:r>
            <w:proofErr w:type="spellEnd"/>
            <w:r w:rsidRPr="00CD6D18">
              <w:t xml:space="preserve"> of the encapsulating </w:t>
            </w:r>
            <w:proofErr w:type="spellStart"/>
            <w:r w:rsidRPr="00CD6D18">
              <w:t>CCPayload</w:t>
            </w:r>
            <w:proofErr w:type="spellEnd"/>
            <w:r w:rsidRPr="00CD6D18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FC8816" w:rsidR="001E41F3" w:rsidRDefault="003E039C">
            <w:pPr>
              <w:pStyle w:val="CRCoverPage"/>
              <w:spacing w:after="0"/>
              <w:ind w:left="100"/>
              <w:rPr>
                <w:noProof/>
              </w:rPr>
            </w:pPr>
            <w:r w:rsidRPr="003E039C">
              <w:rPr>
                <w:noProof/>
              </w:rPr>
              <w:t>Add comments to the ASN.1 describing the inter-release compatibility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5FFAA6" w:rsidR="001E41F3" w:rsidRDefault="003E039C">
            <w:pPr>
              <w:pStyle w:val="CRCoverPage"/>
              <w:spacing w:after="0"/>
              <w:ind w:left="100"/>
              <w:rPr>
                <w:noProof/>
              </w:rPr>
            </w:pPr>
            <w:r w:rsidRPr="003E039C">
              <w:rPr>
                <w:noProof/>
              </w:rPr>
              <w:t>Decoders using Rel-17 or newer may misinterpret the meaning of PTC CC PDUs encoded in Rel-16 as NIDD CC PDUs without it being obvious as to why that's the case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723AE7" w:rsidR="001E41F3" w:rsidRDefault="00C655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29B983" w:rsidR="001E41F3" w:rsidRDefault="00CD6D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BEA724" w:rsidR="001E41F3" w:rsidRDefault="00CD6D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1ECDAA" w:rsidR="001E41F3" w:rsidRDefault="00CD6D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797396" w14:textId="77777777" w:rsidR="00692A29" w:rsidRDefault="00692A29" w:rsidP="00692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associated with the following changes in the Forge:</w:t>
            </w:r>
          </w:p>
          <w:p w14:paraId="43543050" w14:textId="749E09D3" w:rsidR="00692A29" w:rsidRDefault="00692A29" w:rsidP="00692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Merge request: </w:t>
            </w:r>
            <w:hyperlink r:id="rId12" w:history="1">
              <w:r w:rsidR="00C21AF4">
                <w:rPr>
                  <w:rStyle w:val="Hyperlink"/>
                  <w:noProof/>
                </w:rPr>
                <w:t>!93</w:t>
              </w:r>
            </w:hyperlink>
          </w:p>
          <w:p w14:paraId="00D3B8F7" w14:textId="1F1562D4" w:rsidR="00C65591" w:rsidRDefault="00692A29" w:rsidP="00410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Commit hash: </w:t>
            </w:r>
            <w:r w:rsidR="00000000">
              <w:fldChar w:fldCharType="begin"/>
            </w:r>
            <w:r w:rsidR="0041022D">
              <w:instrText>HYPERLINK "https://forge.3gpp.org/rep/sa3/li/-/commit/39a6e57a85703b6922d9b13f416991fd1f500acd"</w:instrText>
            </w:r>
            <w:r w:rsidR="00000000">
              <w:fldChar w:fldCharType="separate"/>
            </w:r>
            <w:r w:rsidR="0041022D">
              <w:rPr>
                <w:rStyle w:val="Hyperlink"/>
                <w:noProof/>
              </w:rPr>
              <w:t>39a6e57a85703b6922d9b13f416991fd1f500acd</w:t>
            </w:r>
            <w:r w:rsidR="00000000">
              <w:rPr>
                <w:rStyle w:val="Hyperlink"/>
                <w:noProof/>
              </w:rPr>
              <w:fldChar w:fldCharType="end"/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F6B1CB" w14:textId="77777777" w:rsidR="0041022D" w:rsidRDefault="0041022D" w:rsidP="0041022D">
      <w:pPr>
        <w:tabs>
          <w:tab w:val="left" w:pos="284"/>
          <w:tab w:val="center" w:pos="4820"/>
          <w:tab w:val="right" w:pos="9214"/>
        </w:tabs>
        <w:overflowPunct w:val="0"/>
        <w:autoSpaceDE w:val="0"/>
        <w:autoSpaceDN w:val="0"/>
        <w:adjustRightInd w:val="0"/>
        <w:spacing w:before="240" w:after="240"/>
        <w:ind w:left="284" w:right="424"/>
        <w:textAlignment w:val="baseline"/>
        <w:rPr>
          <w:rFonts w:ascii="Arial" w:hAnsi="Arial" w:cs="Arial"/>
          <w:smallCaps/>
          <w:dstrike/>
          <w:color w:val="FF0000"/>
          <w:sz w:val="32"/>
          <w:szCs w:val="36"/>
        </w:rPr>
      </w:pPr>
    </w:p>
    <w:p w14:paraId="68B4523E" w14:textId="4816F661" w:rsidR="0041022D" w:rsidRPr="005A4339" w:rsidRDefault="0041022D" w:rsidP="0041022D">
      <w:pPr>
        <w:tabs>
          <w:tab w:val="left" w:pos="284"/>
          <w:tab w:val="center" w:pos="4820"/>
          <w:tab w:val="right" w:pos="9214"/>
        </w:tabs>
        <w:overflowPunct w:val="0"/>
        <w:autoSpaceDE w:val="0"/>
        <w:autoSpaceDN w:val="0"/>
        <w:adjustRightInd w:val="0"/>
        <w:spacing w:before="240" w:after="240"/>
        <w:ind w:left="284" w:right="424"/>
        <w:textAlignment w:val="baseline"/>
        <w:rPr>
          <w:rFonts w:ascii="Arial" w:hAnsi="Arial" w:cs="Arial"/>
          <w:smallCaps/>
          <w:dstrike/>
          <w:color w:val="FF0000"/>
          <w:sz w:val="32"/>
          <w:szCs w:val="36"/>
        </w:rPr>
      </w:pPr>
      <w:r w:rsidRPr="005A4339">
        <w:rPr>
          <w:rFonts w:ascii="Arial" w:hAnsi="Arial" w:cs="Arial"/>
          <w:smallCaps/>
          <w:dstrike/>
          <w:color w:val="FF0000"/>
          <w:sz w:val="32"/>
          <w:szCs w:val="36"/>
        </w:rPr>
        <w:lastRenderedPageBreak/>
        <w:tab/>
      </w:r>
      <w:r w:rsidRPr="005A4339">
        <w:rPr>
          <w:rFonts w:ascii="Arial" w:hAnsi="Arial" w:cs="Arial"/>
          <w:smallCaps/>
          <w:color w:val="FF0000"/>
          <w:sz w:val="32"/>
          <w:szCs w:val="36"/>
        </w:rPr>
        <w:t xml:space="preserve"> FIRST CHANGE  </w:t>
      </w:r>
      <w:r w:rsidRPr="005A4339">
        <w:rPr>
          <w:rFonts w:ascii="Arial" w:hAnsi="Arial" w:cs="Arial"/>
          <w:smallCaps/>
          <w:color w:val="FF0000"/>
          <w:sz w:val="24"/>
          <w:szCs w:val="28"/>
        </w:rPr>
        <w:t>(attachments)</w:t>
      </w:r>
      <w:r w:rsidRPr="005A4339">
        <w:rPr>
          <w:rFonts w:ascii="Arial" w:hAnsi="Arial" w:cs="Arial"/>
          <w:smallCaps/>
          <w:color w:val="FF0000"/>
          <w:sz w:val="32"/>
          <w:szCs w:val="36"/>
        </w:rPr>
        <w:t xml:space="preserve"> </w:t>
      </w:r>
      <w:r w:rsidRPr="005A4339"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 w14:paraId="68C4079C" w14:textId="77777777" w:rsidR="0041022D" w:rsidRPr="005A4339" w:rsidRDefault="0041022D" w:rsidP="0041022D">
      <w:pPr>
        <w:tabs>
          <w:tab w:val="left" w:pos="284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right" w:pos="9214"/>
        </w:tabs>
        <w:overflowPunct w:val="0"/>
        <w:autoSpaceDE w:val="0"/>
        <w:autoSpaceDN w:val="0"/>
        <w:adjustRightInd w:val="0"/>
        <w:spacing w:after="0"/>
        <w:ind w:left="284" w:right="424"/>
        <w:textAlignment w:val="baseline"/>
        <w:rPr>
          <w:rFonts w:ascii="Courier New" w:hAnsi="Courier New"/>
          <w:b/>
          <w:bCs/>
          <w:sz w:val="14"/>
          <w:szCs w:val="18"/>
        </w:rPr>
      </w:pPr>
    </w:p>
    <w:p w14:paraId="4364EBE0" w14:textId="77777777" w:rsidR="0041022D" w:rsidRPr="005A4339" w:rsidRDefault="0041022D" w:rsidP="0041022D">
      <w:pPr>
        <w:tabs>
          <w:tab w:val="left" w:pos="284"/>
          <w:tab w:val="right" w:pos="9214"/>
        </w:tabs>
        <w:spacing w:after="240"/>
        <w:ind w:left="284" w:right="424"/>
        <w:contextualSpacing/>
        <w:rPr>
          <w:rFonts w:ascii="Courier New" w:hAnsi="Courier New"/>
          <w:sz w:val="14"/>
          <w:szCs w:val="18"/>
        </w:rPr>
      </w:pPr>
      <w:r w:rsidRPr="005A4339">
        <w:rPr>
          <w:rFonts w:ascii="Courier New" w:hAnsi="Courier New"/>
          <w:sz w:val="14"/>
          <w:szCs w:val="18"/>
        </w:rPr>
        <w:t>diff --git a/33128/r16/TS33128Payloads.asn b/33128/r16/TS33128Payloads.asn</w:t>
      </w:r>
    </w:p>
    <w:p w14:paraId="11B9C20D" w14:textId="77777777" w:rsidR="0041022D" w:rsidRPr="005A4339" w:rsidRDefault="0041022D" w:rsidP="0041022D">
      <w:pPr>
        <w:tabs>
          <w:tab w:val="left" w:pos="284"/>
          <w:tab w:val="right" w:pos="9214"/>
        </w:tabs>
        <w:spacing w:after="240"/>
        <w:ind w:left="284" w:right="424"/>
        <w:contextualSpacing/>
        <w:rPr>
          <w:rFonts w:ascii="Courier New" w:hAnsi="Courier New"/>
          <w:sz w:val="14"/>
          <w:szCs w:val="18"/>
        </w:rPr>
      </w:pPr>
      <w:r w:rsidRPr="005A4339">
        <w:rPr>
          <w:rFonts w:ascii="Courier New" w:hAnsi="Courier New"/>
          <w:sz w:val="14"/>
          <w:szCs w:val="18"/>
        </w:rPr>
        <w:t>index 6576c098961d79b55661c2e2f7236a7aea5b0869..05bdfbd269949531a2a9f7fe0024b7089a76c6a9 100644</w:t>
      </w:r>
    </w:p>
    <w:p w14:paraId="1E561FC0" w14:textId="77777777" w:rsidR="0041022D" w:rsidRPr="005A4339" w:rsidRDefault="0041022D" w:rsidP="0041022D">
      <w:pPr>
        <w:tabs>
          <w:tab w:val="left" w:pos="284"/>
          <w:tab w:val="right" w:pos="9214"/>
        </w:tabs>
        <w:spacing w:after="240"/>
        <w:ind w:left="284" w:right="424"/>
        <w:contextualSpacing/>
        <w:rPr>
          <w:rFonts w:ascii="Courier New" w:hAnsi="Courier New"/>
          <w:sz w:val="14"/>
          <w:szCs w:val="18"/>
        </w:rPr>
      </w:pPr>
      <w:r w:rsidRPr="005A4339">
        <w:rPr>
          <w:rFonts w:ascii="Courier New" w:hAnsi="Courier New"/>
          <w:sz w:val="14"/>
          <w:szCs w:val="18"/>
        </w:rPr>
        <w:t>--- a/33128/r16/TS33128Payloads.asn</w:t>
      </w:r>
    </w:p>
    <w:p w14:paraId="690CD6F9" w14:textId="77777777" w:rsidR="0041022D" w:rsidRPr="005A4339" w:rsidRDefault="0041022D" w:rsidP="0041022D">
      <w:pPr>
        <w:tabs>
          <w:tab w:val="left" w:pos="284"/>
          <w:tab w:val="right" w:pos="9214"/>
        </w:tabs>
        <w:spacing w:after="240"/>
        <w:ind w:left="284" w:right="424"/>
        <w:contextualSpacing/>
        <w:rPr>
          <w:rFonts w:ascii="Courier New" w:hAnsi="Courier New"/>
          <w:sz w:val="14"/>
          <w:szCs w:val="18"/>
        </w:rPr>
      </w:pPr>
      <w:r w:rsidRPr="005A4339">
        <w:rPr>
          <w:rFonts w:ascii="Courier New" w:hAnsi="Courier New"/>
          <w:sz w:val="14"/>
          <w:szCs w:val="18"/>
        </w:rPr>
        <w:t>+++ b/33128/r16/TS33128Payloads.asn</w:t>
      </w:r>
    </w:p>
    <w:p w14:paraId="2CA00093" w14:textId="77777777" w:rsidR="0041022D" w:rsidRPr="005A4339" w:rsidRDefault="0041022D" w:rsidP="0041022D">
      <w:pPr>
        <w:tabs>
          <w:tab w:val="left" w:pos="284"/>
          <w:tab w:val="right" w:pos="9214"/>
        </w:tabs>
        <w:spacing w:after="240"/>
        <w:ind w:left="284" w:right="424"/>
        <w:contextualSpacing/>
        <w:rPr>
          <w:rFonts w:ascii="Courier New" w:hAnsi="Courier New"/>
          <w:sz w:val="14"/>
          <w:szCs w:val="18"/>
        </w:rPr>
      </w:pPr>
      <w:r w:rsidRPr="005A4339">
        <w:rPr>
          <w:rFonts w:ascii="Courier New" w:hAnsi="Courier New"/>
          <w:sz w:val="14"/>
          <w:szCs w:val="18"/>
        </w:rPr>
        <w:t>@@ -254,7 +254,15 @@ CCPDU ::= CHOICE</w:t>
      </w:r>
    </w:p>
    <w:p w14:paraId="1142D362" w14:textId="77777777" w:rsidR="0041022D" w:rsidRPr="005A4339" w:rsidRDefault="0041022D" w:rsidP="0041022D">
      <w:pPr>
        <w:tabs>
          <w:tab w:val="left" w:pos="284"/>
          <w:tab w:val="right" w:pos="9214"/>
        </w:tabs>
        <w:spacing w:after="240"/>
        <w:ind w:left="284" w:right="424"/>
        <w:contextualSpacing/>
        <w:rPr>
          <w:rFonts w:ascii="Courier New" w:hAnsi="Courier New"/>
          <w:sz w:val="14"/>
          <w:szCs w:val="18"/>
        </w:rPr>
      </w:pPr>
      <w:r w:rsidRPr="005A4339">
        <w:rPr>
          <w:rFonts w:ascii="Courier New" w:hAnsi="Courier New"/>
          <w:sz w:val="14"/>
          <w:szCs w:val="18"/>
        </w:rPr>
        <w:t xml:space="preserve">     </w:t>
      </w:r>
      <w:proofErr w:type="spellStart"/>
      <w:r w:rsidRPr="005A4339">
        <w:rPr>
          <w:rFonts w:ascii="Courier New" w:hAnsi="Courier New"/>
          <w:sz w:val="14"/>
          <w:szCs w:val="18"/>
        </w:rPr>
        <w:t>uPFCCPDU</w:t>
      </w:r>
      <w:proofErr w:type="spellEnd"/>
      <w:r w:rsidRPr="005A4339">
        <w:rPr>
          <w:rFonts w:ascii="Courier New" w:hAnsi="Courier New"/>
          <w:sz w:val="14"/>
          <w:szCs w:val="18"/>
        </w:rPr>
        <w:t xml:space="preserve">            [1] UPFCCPDU,</w:t>
      </w:r>
    </w:p>
    <w:p w14:paraId="4BB4111F" w14:textId="77777777" w:rsidR="0041022D" w:rsidRPr="005A4339" w:rsidRDefault="0041022D" w:rsidP="0041022D">
      <w:pPr>
        <w:tabs>
          <w:tab w:val="left" w:pos="284"/>
          <w:tab w:val="right" w:pos="9214"/>
        </w:tabs>
        <w:spacing w:after="240"/>
        <w:ind w:left="284" w:right="424"/>
        <w:contextualSpacing/>
        <w:rPr>
          <w:rFonts w:ascii="Courier New" w:hAnsi="Courier New"/>
          <w:sz w:val="14"/>
          <w:szCs w:val="18"/>
        </w:rPr>
      </w:pPr>
      <w:r w:rsidRPr="005A4339">
        <w:rPr>
          <w:rFonts w:ascii="Courier New" w:hAnsi="Courier New"/>
          <w:sz w:val="14"/>
          <w:szCs w:val="18"/>
        </w:rPr>
        <w:t xml:space="preserve">     </w:t>
      </w:r>
      <w:proofErr w:type="spellStart"/>
      <w:r w:rsidRPr="005A4339">
        <w:rPr>
          <w:rFonts w:ascii="Courier New" w:hAnsi="Courier New"/>
          <w:sz w:val="14"/>
          <w:szCs w:val="18"/>
        </w:rPr>
        <w:t>extendedUPFCCPDU</w:t>
      </w:r>
      <w:proofErr w:type="spellEnd"/>
      <w:r w:rsidRPr="005A4339">
        <w:rPr>
          <w:rFonts w:ascii="Courier New" w:hAnsi="Courier New"/>
          <w:sz w:val="14"/>
          <w:szCs w:val="18"/>
        </w:rPr>
        <w:t xml:space="preserve">    [2] </w:t>
      </w:r>
      <w:proofErr w:type="spellStart"/>
      <w:r w:rsidRPr="005A4339">
        <w:rPr>
          <w:rFonts w:ascii="Courier New" w:hAnsi="Courier New"/>
          <w:sz w:val="14"/>
          <w:szCs w:val="18"/>
        </w:rPr>
        <w:t>ExtendedUPFCCPDU</w:t>
      </w:r>
      <w:proofErr w:type="spellEnd"/>
      <w:r w:rsidRPr="005A4339">
        <w:rPr>
          <w:rFonts w:ascii="Courier New" w:hAnsi="Courier New"/>
          <w:sz w:val="14"/>
          <w:szCs w:val="18"/>
        </w:rPr>
        <w:t>,</w:t>
      </w:r>
    </w:p>
    <w:p w14:paraId="5601A6C8" w14:textId="77777777" w:rsidR="0041022D" w:rsidRPr="005A4339" w:rsidRDefault="0041022D" w:rsidP="0041022D">
      <w:pPr>
        <w:tabs>
          <w:tab w:val="left" w:pos="284"/>
          <w:tab w:val="right" w:pos="9214"/>
        </w:tabs>
        <w:spacing w:after="240"/>
        <w:ind w:left="284" w:right="424"/>
        <w:contextualSpacing/>
        <w:rPr>
          <w:rFonts w:ascii="Courier New" w:hAnsi="Courier New"/>
          <w:sz w:val="14"/>
          <w:szCs w:val="18"/>
        </w:rPr>
      </w:pPr>
      <w:r w:rsidRPr="005A4339">
        <w:rPr>
          <w:rFonts w:ascii="Courier New" w:hAnsi="Courier New"/>
          <w:sz w:val="14"/>
          <w:szCs w:val="18"/>
        </w:rPr>
        <w:t xml:space="preserve">     </w:t>
      </w:r>
      <w:proofErr w:type="spellStart"/>
      <w:r w:rsidRPr="005A4339">
        <w:rPr>
          <w:rFonts w:ascii="Courier New" w:hAnsi="Courier New"/>
          <w:sz w:val="14"/>
          <w:szCs w:val="18"/>
        </w:rPr>
        <w:t>mMSCCPDU</w:t>
      </w:r>
      <w:proofErr w:type="spellEnd"/>
      <w:r w:rsidRPr="005A4339">
        <w:rPr>
          <w:rFonts w:ascii="Courier New" w:hAnsi="Courier New"/>
          <w:sz w:val="14"/>
          <w:szCs w:val="18"/>
        </w:rPr>
        <w:t xml:space="preserve">            [3] MMSCCPDU,</w:t>
      </w:r>
    </w:p>
    <w:p w14:paraId="18681C4D" w14:textId="77777777" w:rsidR="0041022D" w:rsidRPr="005A4339" w:rsidRDefault="0041022D" w:rsidP="0041022D">
      <w:pPr>
        <w:tabs>
          <w:tab w:val="left" w:pos="284"/>
          <w:tab w:val="right" w:pos="9214"/>
        </w:tabs>
        <w:spacing w:after="240"/>
        <w:ind w:left="284" w:right="424"/>
        <w:contextualSpacing/>
        <w:rPr>
          <w:rFonts w:ascii="Courier New" w:hAnsi="Courier New"/>
          <w:sz w:val="14"/>
          <w:szCs w:val="18"/>
        </w:rPr>
      </w:pPr>
      <w:r w:rsidRPr="005A4339">
        <w:rPr>
          <w:rFonts w:ascii="Courier New" w:hAnsi="Courier New"/>
          <w:sz w:val="14"/>
          <w:szCs w:val="18"/>
        </w:rPr>
        <w:t>+</w:t>
      </w:r>
    </w:p>
    <w:p w14:paraId="6D12810C" w14:textId="77777777" w:rsidR="0041022D" w:rsidRPr="005A4339" w:rsidRDefault="0041022D" w:rsidP="0041022D">
      <w:pPr>
        <w:tabs>
          <w:tab w:val="left" w:pos="284"/>
          <w:tab w:val="right" w:pos="9214"/>
        </w:tabs>
        <w:spacing w:after="240"/>
        <w:ind w:left="284" w:right="424"/>
        <w:contextualSpacing/>
        <w:rPr>
          <w:rFonts w:ascii="Courier New" w:hAnsi="Courier New"/>
          <w:sz w:val="14"/>
          <w:szCs w:val="18"/>
        </w:rPr>
      </w:pPr>
      <w:r w:rsidRPr="005A4339">
        <w:rPr>
          <w:rFonts w:ascii="Courier New" w:hAnsi="Courier New"/>
          <w:sz w:val="14"/>
          <w:szCs w:val="18"/>
        </w:rPr>
        <w:t>+    -- In Rel-17 and newer (</w:t>
      </w:r>
      <w:proofErr w:type="spellStart"/>
      <w:r w:rsidRPr="005A4339">
        <w:rPr>
          <w:rFonts w:ascii="Courier New" w:hAnsi="Courier New"/>
          <w:sz w:val="14"/>
          <w:szCs w:val="18"/>
        </w:rPr>
        <w:t>threeGPP</w:t>
      </w:r>
      <w:proofErr w:type="spellEnd"/>
      <w:r w:rsidRPr="005A4339">
        <w:rPr>
          <w:rFonts w:ascii="Courier New" w:hAnsi="Courier New"/>
          <w:sz w:val="14"/>
          <w:szCs w:val="18"/>
        </w:rPr>
        <w:t>(4) ts33128(19) r17(17) version1(1)),</w:t>
      </w:r>
    </w:p>
    <w:p w14:paraId="79EDA9B5" w14:textId="77777777" w:rsidR="0041022D" w:rsidRPr="005A4339" w:rsidRDefault="0041022D" w:rsidP="0041022D">
      <w:pPr>
        <w:tabs>
          <w:tab w:val="left" w:pos="284"/>
          <w:tab w:val="right" w:pos="9214"/>
        </w:tabs>
        <w:spacing w:after="240"/>
        <w:ind w:left="284" w:right="424"/>
        <w:contextualSpacing/>
        <w:rPr>
          <w:rFonts w:ascii="Courier New" w:hAnsi="Courier New"/>
          <w:sz w:val="14"/>
          <w:szCs w:val="18"/>
        </w:rPr>
      </w:pPr>
      <w:r w:rsidRPr="005A4339">
        <w:rPr>
          <w:rFonts w:ascii="Courier New" w:hAnsi="Courier New"/>
          <w:sz w:val="14"/>
          <w:szCs w:val="18"/>
        </w:rPr>
        <w:t xml:space="preserve">+    -- tag 4 is </w:t>
      </w:r>
      <w:proofErr w:type="spellStart"/>
      <w:r w:rsidRPr="005A4339">
        <w:rPr>
          <w:rFonts w:ascii="Courier New" w:hAnsi="Courier New"/>
          <w:sz w:val="14"/>
          <w:szCs w:val="18"/>
        </w:rPr>
        <w:t>nIDDCCPDU</w:t>
      </w:r>
      <w:proofErr w:type="spellEnd"/>
      <w:r w:rsidRPr="005A4339">
        <w:rPr>
          <w:rFonts w:ascii="Courier New" w:hAnsi="Courier New"/>
          <w:sz w:val="14"/>
          <w:szCs w:val="18"/>
        </w:rPr>
        <w:t xml:space="preserve"> and tag 5 is </w:t>
      </w:r>
      <w:proofErr w:type="spellStart"/>
      <w:r w:rsidRPr="005A4339">
        <w:rPr>
          <w:rFonts w:ascii="Courier New" w:hAnsi="Courier New"/>
          <w:sz w:val="14"/>
          <w:szCs w:val="18"/>
        </w:rPr>
        <w:t>pTCCCPDU</w:t>
      </w:r>
      <w:proofErr w:type="spellEnd"/>
      <w:r w:rsidRPr="005A4339">
        <w:rPr>
          <w:rFonts w:ascii="Courier New" w:hAnsi="Courier New"/>
          <w:sz w:val="14"/>
          <w:szCs w:val="18"/>
        </w:rPr>
        <w:t>.</w:t>
      </w:r>
    </w:p>
    <w:p w14:paraId="2D948ACD" w14:textId="77777777" w:rsidR="0041022D" w:rsidRPr="005A4339" w:rsidRDefault="0041022D" w:rsidP="0041022D">
      <w:pPr>
        <w:tabs>
          <w:tab w:val="left" w:pos="284"/>
          <w:tab w:val="right" w:pos="9214"/>
        </w:tabs>
        <w:spacing w:after="240"/>
        <w:ind w:left="284" w:right="424"/>
        <w:contextualSpacing/>
        <w:rPr>
          <w:rFonts w:ascii="Courier New" w:hAnsi="Courier New"/>
          <w:sz w:val="14"/>
          <w:szCs w:val="18"/>
        </w:rPr>
      </w:pPr>
      <w:r w:rsidRPr="005A4339">
        <w:rPr>
          <w:rFonts w:ascii="Courier New" w:hAnsi="Courier New"/>
          <w:sz w:val="14"/>
          <w:szCs w:val="18"/>
        </w:rPr>
        <w:t>+    -- Rel-16 decoders should not decode tag 4 contents as PTCCCPDU if</w:t>
      </w:r>
    </w:p>
    <w:p w14:paraId="369DB2AA" w14:textId="77777777" w:rsidR="0041022D" w:rsidRPr="005A4339" w:rsidRDefault="0041022D" w:rsidP="0041022D">
      <w:pPr>
        <w:tabs>
          <w:tab w:val="left" w:pos="284"/>
          <w:tab w:val="right" w:pos="9214"/>
        </w:tabs>
        <w:spacing w:after="240"/>
        <w:ind w:left="284" w:right="424"/>
        <w:contextualSpacing/>
        <w:rPr>
          <w:rFonts w:ascii="Courier New" w:hAnsi="Courier New"/>
          <w:sz w:val="14"/>
          <w:szCs w:val="18"/>
        </w:rPr>
      </w:pPr>
      <w:r w:rsidRPr="005A4339">
        <w:rPr>
          <w:rFonts w:ascii="Courier New" w:hAnsi="Courier New"/>
          <w:sz w:val="14"/>
          <w:szCs w:val="18"/>
        </w:rPr>
        <w:t xml:space="preserve">+    -- r17 or newer is used in </w:t>
      </w:r>
      <w:proofErr w:type="spellStart"/>
      <w:r w:rsidRPr="005A4339">
        <w:rPr>
          <w:rFonts w:ascii="Courier New" w:hAnsi="Courier New"/>
          <w:sz w:val="14"/>
          <w:szCs w:val="18"/>
        </w:rPr>
        <w:t>cCPayloadOID</w:t>
      </w:r>
      <w:proofErr w:type="spellEnd"/>
      <w:r w:rsidRPr="005A4339">
        <w:rPr>
          <w:rFonts w:ascii="Courier New" w:hAnsi="Courier New"/>
          <w:sz w:val="14"/>
          <w:szCs w:val="18"/>
        </w:rPr>
        <w:t>.</w:t>
      </w:r>
    </w:p>
    <w:p w14:paraId="5ADBF594" w14:textId="77777777" w:rsidR="0041022D" w:rsidRPr="005A4339" w:rsidRDefault="0041022D" w:rsidP="0041022D">
      <w:pPr>
        <w:tabs>
          <w:tab w:val="left" w:pos="284"/>
          <w:tab w:val="right" w:pos="9214"/>
        </w:tabs>
        <w:spacing w:after="240"/>
        <w:ind w:left="284" w:right="424"/>
        <w:contextualSpacing/>
        <w:rPr>
          <w:rFonts w:ascii="Courier New" w:hAnsi="Courier New"/>
          <w:sz w:val="14"/>
          <w:szCs w:val="18"/>
        </w:rPr>
      </w:pPr>
      <w:r w:rsidRPr="005A4339">
        <w:rPr>
          <w:rFonts w:ascii="Courier New" w:hAnsi="Courier New"/>
          <w:sz w:val="14"/>
          <w:szCs w:val="18"/>
        </w:rPr>
        <w:t xml:space="preserve">     </w:t>
      </w:r>
      <w:proofErr w:type="spellStart"/>
      <w:r w:rsidRPr="005A4339">
        <w:rPr>
          <w:rFonts w:ascii="Courier New" w:hAnsi="Courier New"/>
          <w:sz w:val="14"/>
          <w:szCs w:val="18"/>
        </w:rPr>
        <w:t>pTCCCPDU</w:t>
      </w:r>
      <w:proofErr w:type="spellEnd"/>
      <w:r w:rsidRPr="005A4339">
        <w:rPr>
          <w:rFonts w:ascii="Courier New" w:hAnsi="Courier New"/>
          <w:sz w:val="14"/>
          <w:szCs w:val="18"/>
        </w:rPr>
        <w:t xml:space="preserve">            [4] PTCCCPDU</w:t>
      </w:r>
    </w:p>
    <w:p w14:paraId="43691618" w14:textId="77777777" w:rsidR="0041022D" w:rsidRPr="005A4339" w:rsidRDefault="0041022D" w:rsidP="0041022D">
      <w:pPr>
        <w:tabs>
          <w:tab w:val="left" w:pos="284"/>
          <w:tab w:val="right" w:pos="9214"/>
        </w:tabs>
        <w:spacing w:after="240"/>
        <w:ind w:left="284" w:right="424"/>
        <w:contextualSpacing/>
        <w:rPr>
          <w:rFonts w:ascii="Courier New" w:hAnsi="Courier New"/>
          <w:sz w:val="14"/>
          <w:szCs w:val="18"/>
        </w:rPr>
      </w:pPr>
      <w:r w:rsidRPr="005A4339">
        <w:rPr>
          <w:rFonts w:ascii="Courier New" w:hAnsi="Courier New"/>
          <w:sz w:val="14"/>
          <w:szCs w:val="18"/>
        </w:rPr>
        <w:t>+</w:t>
      </w:r>
    </w:p>
    <w:p w14:paraId="31815CB4" w14:textId="77777777" w:rsidR="0041022D" w:rsidRPr="005A4339" w:rsidRDefault="0041022D" w:rsidP="0041022D">
      <w:pPr>
        <w:tabs>
          <w:tab w:val="left" w:pos="284"/>
          <w:tab w:val="right" w:pos="9214"/>
        </w:tabs>
        <w:spacing w:after="240"/>
        <w:ind w:left="284" w:right="424"/>
        <w:contextualSpacing/>
        <w:rPr>
          <w:rFonts w:ascii="Courier New" w:hAnsi="Courier New"/>
          <w:sz w:val="14"/>
          <w:szCs w:val="18"/>
        </w:rPr>
      </w:pPr>
      <w:r w:rsidRPr="005A4339">
        <w:rPr>
          <w:rFonts w:ascii="Courier New" w:hAnsi="Courier New"/>
          <w:sz w:val="14"/>
          <w:szCs w:val="18"/>
        </w:rPr>
        <w:t xml:space="preserve">+    -- Tag 5 is reserved for </w:t>
      </w:r>
      <w:proofErr w:type="spellStart"/>
      <w:r w:rsidRPr="005A4339">
        <w:rPr>
          <w:rFonts w:ascii="Courier New" w:hAnsi="Courier New"/>
          <w:sz w:val="14"/>
          <w:szCs w:val="18"/>
        </w:rPr>
        <w:t>pTCCCPDU</w:t>
      </w:r>
      <w:proofErr w:type="spellEnd"/>
      <w:r w:rsidRPr="005A4339">
        <w:rPr>
          <w:rFonts w:ascii="Courier New" w:hAnsi="Courier New"/>
          <w:sz w:val="14"/>
          <w:szCs w:val="18"/>
        </w:rPr>
        <w:t xml:space="preserve"> in Rel-17 and newer.</w:t>
      </w:r>
    </w:p>
    <w:p w14:paraId="4ACE31E4" w14:textId="77777777" w:rsidR="0041022D" w:rsidRPr="005A4339" w:rsidRDefault="0041022D" w:rsidP="0041022D">
      <w:pPr>
        <w:tabs>
          <w:tab w:val="left" w:pos="284"/>
          <w:tab w:val="right" w:pos="9214"/>
        </w:tabs>
        <w:spacing w:after="240"/>
        <w:ind w:left="284" w:right="424"/>
        <w:contextualSpacing/>
        <w:rPr>
          <w:rFonts w:ascii="Courier New" w:hAnsi="Courier New"/>
          <w:sz w:val="14"/>
          <w:szCs w:val="18"/>
        </w:rPr>
      </w:pPr>
      <w:r w:rsidRPr="005A4339">
        <w:rPr>
          <w:rFonts w:ascii="Courier New" w:hAnsi="Courier New"/>
          <w:sz w:val="14"/>
          <w:szCs w:val="18"/>
        </w:rPr>
        <w:t>+</w:t>
      </w:r>
    </w:p>
    <w:p w14:paraId="635CE320" w14:textId="77777777" w:rsidR="0041022D" w:rsidRPr="005A4339" w:rsidRDefault="0041022D" w:rsidP="0041022D">
      <w:pPr>
        <w:tabs>
          <w:tab w:val="left" w:pos="284"/>
          <w:tab w:val="right" w:pos="9214"/>
        </w:tabs>
        <w:spacing w:after="240"/>
        <w:ind w:left="284" w:right="424"/>
        <w:contextualSpacing/>
        <w:rPr>
          <w:rFonts w:ascii="Courier New" w:hAnsi="Courier New"/>
          <w:sz w:val="14"/>
          <w:szCs w:val="18"/>
        </w:rPr>
      </w:pPr>
      <w:r w:rsidRPr="005A4339">
        <w:rPr>
          <w:rFonts w:ascii="Courier New" w:hAnsi="Courier New"/>
          <w:sz w:val="14"/>
          <w:szCs w:val="18"/>
        </w:rPr>
        <w:t xml:space="preserve"> }</w:t>
      </w:r>
    </w:p>
    <w:p w14:paraId="7D8220A8" w14:textId="77777777" w:rsidR="0041022D" w:rsidRPr="005A4339" w:rsidRDefault="0041022D" w:rsidP="0041022D">
      <w:pPr>
        <w:tabs>
          <w:tab w:val="left" w:pos="284"/>
          <w:tab w:val="right" w:pos="9214"/>
        </w:tabs>
        <w:spacing w:after="240"/>
        <w:ind w:left="284" w:right="424"/>
        <w:contextualSpacing/>
        <w:rPr>
          <w:rFonts w:ascii="Courier New" w:hAnsi="Courier New"/>
          <w:sz w:val="14"/>
          <w:szCs w:val="18"/>
        </w:rPr>
      </w:pPr>
      <w:r w:rsidRPr="005A4339">
        <w:rPr>
          <w:rFonts w:ascii="Courier New" w:hAnsi="Courier New"/>
          <w:sz w:val="14"/>
          <w:szCs w:val="18"/>
        </w:rPr>
        <w:t xml:space="preserve"> </w:t>
      </w:r>
    </w:p>
    <w:p w14:paraId="042BCBAA" w14:textId="77777777" w:rsidR="0041022D" w:rsidRPr="005A4339" w:rsidRDefault="0041022D" w:rsidP="0041022D">
      <w:pPr>
        <w:tabs>
          <w:tab w:val="left" w:pos="284"/>
          <w:tab w:val="right" w:pos="9214"/>
        </w:tabs>
        <w:spacing w:after="240"/>
        <w:ind w:left="284" w:right="424"/>
        <w:contextualSpacing/>
        <w:rPr>
          <w:rFonts w:eastAsia="Calibri"/>
          <w:sz w:val="18"/>
          <w:szCs w:val="18"/>
          <w:lang w:val="en-US"/>
        </w:rPr>
      </w:pPr>
      <w:r w:rsidRPr="005A4339">
        <w:rPr>
          <w:rFonts w:ascii="Courier New" w:hAnsi="Courier New"/>
          <w:sz w:val="14"/>
          <w:szCs w:val="18"/>
        </w:rPr>
        <w:t xml:space="preserve"> -- ===========================</w:t>
      </w:r>
    </w:p>
    <w:p w14:paraId="1F30EB56" w14:textId="77777777" w:rsidR="0041022D" w:rsidRPr="00165945" w:rsidRDefault="0041022D" w:rsidP="0041022D">
      <w:pPr>
        <w:tabs>
          <w:tab w:val="left" w:pos="284"/>
          <w:tab w:val="center" w:pos="4820"/>
          <w:tab w:val="right" w:pos="9214"/>
        </w:tabs>
        <w:overflowPunct w:val="0"/>
        <w:autoSpaceDE w:val="0"/>
        <w:autoSpaceDN w:val="0"/>
        <w:adjustRightInd w:val="0"/>
        <w:spacing w:before="240" w:after="240"/>
        <w:ind w:left="284" w:right="424"/>
        <w:textAlignment w:val="baseline"/>
        <w:rPr>
          <w:rFonts w:ascii="Arial" w:hAnsi="Arial" w:cs="Arial"/>
          <w:smallCaps/>
          <w:dstrike/>
          <w:color w:val="FF0000"/>
          <w:sz w:val="32"/>
          <w:szCs w:val="36"/>
        </w:rPr>
      </w:pPr>
      <w:r w:rsidRPr="00165945">
        <w:rPr>
          <w:rFonts w:ascii="Arial" w:hAnsi="Arial" w:cs="Arial"/>
          <w:smallCaps/>
          <w:dstrike/>
          <w:color w:val="FF0000"/>
          <w:sz w:val="32"/>
          <w:szCs w:val="36"/>
        </w:rPr>
        <w:tab/>
        <w:t xml:space="preserve"> </w:t>
      </w:r>
      <w:r w:rsidRPr="00165945">
        <w:rPr>
          <w:rFonts w:ascii="Arial" w:hAnsi="Arial" w:cs="Arial"/>
          <w:smallCaps/>
          <w:color w:val="FF0000"/>
          <w:sz w:val="32"/>
          <w:szCs w:val="36"/>
        </w:rPr>
        <w:t>END OF CHANGES</w:t>
      </w:r>
      <w:r w:rsidRPr="00165945">
        <w:rPr>
          <w:rFonts w:ascii="Arial" w:hAnsi="Arial" w:cs="Arial"/>
          <w:smallCaps/>
          <w:dstrike/>
          <w:color w:val="FF0000"/>
          <w:sz w:val="32"/>
          <w:szCs w:val="36"/>
        </w:rPr>
        <w:t xml:space="preserve">  </w:t>
      </w:r>
      <w:r w:rsidRPr="00165945"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 w14:paraId="1568D3AE" w14:textId="3BBD7515" w:rsidR="003734A5" w:rsidRDefault="003734A5" w:rsidP="0041022D"/>
    <w:sectPr w:rsidR="003734A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08C77" w14:textId="77777777" w:rsidR="009A572B" w:rsidRDefault="009A572B">
      <w:r>
        <w:separator/>
      </w:r>
    </w:p>
  </w:endnote>
  <w:endnote w:type="continuationSeparator" w:id="0">
    <w:p w14:paraId="146D7DBB" w14:textId="77777777" w:rsidR="009A572B" w:rsidRDefault="009A5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FEBFF" w14:textId="77777777" w:rsidR="009A572B" w:rsidRDefault="009A572B">
      <w:r>
        <w:separator/>
      </w:r>
    </w:p>
  </w:footnote>
  <w:footnote w:type="continuationSeparator" w:id="0">
    <w:p w14:paraId="1D61765D" w14:textId="77777777" w:rsidR="009A572B" w:rsidRDefault="009A57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6C613CB"/>
    <w:multiLevelType w:val="hybridMultilevel"/>
    <w:tmpl w:val="F48AFD60"/>
    <w:lvl w:ilvl="0" w:tplc="0C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0D60463B"/>
    <w:multiLevelType w:val="hybridMultilevel"/>
    <w:tmpl w:val="ABCAFEBE"/>
    <w:lvl w:ilvl="0" w:tplc="0C09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4C03570"/>
    <w:multiLevelType w:val="hybridMultilevel"/>
    <w:tmpl w:val="69881304"/>
    <w:lvl w:ilvl="0" w:tplc="0C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399662D9"/>
    <w:multiLevelType w:val="hybridMultilevel"/>
    <w:tmpl w:val="7BFE39C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751713"/>
    <w:multiLevelType w:val="hybridMultilevel"/>
    <w:tmpl w:val="B832DA1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0048B4"/>
    <w:multiLevelType w:val="hybridMultilevel"/>
    <w:tmpl w:val="D6E47F4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566034">
    <w:abstractNumId w:val="8"/>
  </w:num>
  <w:num w:numId="2" w16cid:durableId="1254896029">
    <w:abstractNumId w:val="8"/>
  </w:num>
  <w:num w:numId="3" w16cid:durableId="1535271854">
    <w:abstractNumId w:val="10"/>
  </w:num>
  <w:num w:numId="4" w16cid:durableId="1391880562">
    <w:abstractNumId w:val="11"/>
  </w:num>
  <w:num w:numId="5" w16cid:durableId="1963685126">
    <w:abstractNumId w:val="9"/>
  </w:num>
  <w:num w:numId="6" w16cid:durableId="1915242497">
    <w:abstractNumId w:val="6"/>
  </w:num>
  <w:num w:numId="7" w16cid:durableId="1118375082">
    <w:abstractNumId w:val="7"/>
  </w:num>
  <w:num w:numId="8" w16cid:durableId="1089232050">
    <w:abstractNumId w:val="5"/>
  </w:num>
  <w:num w:numId="9" w16cid:durableId="708342379">
    <w:abstractNumId w:val="4"/>
    <w:lvlOverride w:ilvl="0">
      <w:startOverride w:val="1"/>
    </w:lvlOverride>
  </w:num>
  <w:num w:numId="10" w16cid:durableId="947347965">
    <w:abstractNumId w:val="3"/>
  </w:num>
  <w:num w:numId="11" w16cid:durableId="1816213024">
    <w:abstractNumId w:val="2"/>
  </w:num>
  <w:num w:numId="12" w16cid:durableId="1773629508">
    <w:abstractNumId w:val="1"/>
    <w:lvlOverride w:ilvl="0">
      <w:startOverride w:val="1"/>
    </w:lvlOverride>
  </w:num>
  <w:num w:numId="13" w16cid:durableId="110638687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791"/>
    <w:rsid w:val="0005201B"/>
    <w:rsid w:val="000A6394"/>
    <w:rsid w:val="000B7FED"/>
    <w:rsid w:val="000C038A"/>
    <w:rsid w:val="000C6598"/>
    <w:rsid w:val="000D2AD6"/>
    <w:rsid w:val="000D44B3"/>
    <w:rsid w:val="000E0741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34A5"/>
    <w:rsid w:val="00374DD4"/>
    <w:rsid w:val="003E039C"/>
    <w:rsid w:val="003E1A36"/>
    <w:rsid w:val="0041022D"/>
    <w:rsid w:val="00410371"/>
    <w:rsid w:val="004242F1"/>
    <w:rsid w:val="004B75B7"/>
    <w:rsid w:val="004D1DD1"/>
    <w:rsid w:val="0051580D"/>
    <w:rsid w:val="00547111"/>
    <w:rsid w:val="00592D74"/>
    <w:rsid w:val="00596B0E"/>
    <w:rsid w:val="005E2C44"/>
    <w:rsid w:val="00621188"/>
    <w:rsid w:val="006257ED"/>
    <w:rsid w:val="00665C47"/>
    <w:rsid w:val="00692A29"/>
    <w:rsid w:val="00695808"/>
    <w:rsid w:val="006B46FB"/>
    <w:rsid w:val="006C7744"/>
    <w:rsid w:val="006E21FB"/>
    <w:rsid w:val="0071310F"/>
    <w:rsid w:val="007176FF"/>
    <w:rsid w:val="00792342"/>
    <w:rsid w:val="0079689F"/>
    <w:rsid w:val="007977A8"/>
    <w:rsid w:val="007B512A"/>
    <w:rsid w:val="007C2097"/>
    <w:rsid w:val="007D6A07"/>
    <w:rsid w:val="007E0E01"/>
    <w:rsid w:val="007F7259"/>
    <w:rsid w:val="008040A8"/>
    <w:rsid w:val="008279FA"/>
    <w:rsid w:val="00833F9F"/>
    <w:rsid w:val="00841B38"/>
    <w:rsid w:val="008504BF"/>
    <w:rsid w:val="008626E7"/>
    <w:rsid w:val="00870EE7"/>
    <w:rsid w:val="008769AF"/>
    <w:rsid w:val="00884D13"/>
    <w:rsid w:val="008863B9"/>
    <w:rsid w:val="008A45A6"/>
    <w:rsid w:val="008F3789"/>
    <w:rsid w:val="008F686C"/>
    <w:rsid w:val="009148DE"/>
    <w:rsid w:val="00941E30"/>
    <w:rsid w:val="009777D9"/>
    <w:rsid w:val="00991B88"/>
    <w:rsid w:val="009A572B"/>
    <w:rsid w:val="009A5753"/>
    <w:rsid w:val="009A579D"/>
    <w:rsid w:val="009E3297"/>
    <w:rsid w:val="009F734F"/>
    <w:rsid w:val="00A038F5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1AF4"/>
    <w:rsid w:val="00C65591"/>
    <w:rsid w:val="00C66BA2"/>
    <w:rsid w:val="00C85C40"/>
    <w:rsid w:val="00C95985"/>
    <w:rsid w:val="00CC5026"/>
    <w:rsid w:val="00CC68D0"/>
    <w:rsid w:val="00CD6D18"/>
    <w:rsid w:val="00D03F9A"/>
    <w:rsid w:val="00D06D51"/>
    <w:rsid w:val="00D17642"/>
    <w:rsid w:val="00D24991"/>
    <w:rsid w:val="00D50255"/>
    <w:rsid w:val="00D66520"/>
    <w:rsid w:val="00DE34CF"/>
    <w:rsid w:val="00E13F3D"/>
    <w:rsid w:val="00E25DCD"/>
    <w:rsid w:val="00E34898"/>
    <w:rsid w:val="00E67D5D"/>
    <w:rsid w:val="00E73DCD"/>
    <w:rsid w:val="00EB09B7"/>
    <w:rsid w:val="00ED5A9C"/>
    <w:rsid w:val="00EE7D7C"/>
    <w:rsid w:val="00F25D98"/>
    <w:rsid w:val="00F300FB"/>
    <w:rsid w:val="00F826E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3E039C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71310F"/>
  </w:style>
  <w:style w:type="character" w:customStyle="1" w:styleId="Heading1Char">
    <w:name w:val="Heading 1 Char"/>
    <w:basedOn w:val="DefaultParagraphFont"/>
    <w:link w:val="Heading1"/>
    <w:uiPriority w:val="9"/>
    <w:rsid w:val="0071310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71310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71310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71310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71310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71310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71310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71310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71310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71310F"/>
    <w:pPr>
      <w:spacing w:before="100" w:beforeAutospacing="1" w:after="100" w:afterAutospacing="1"/>
    </w:pPr>
    <w:rPr>
      <w:sz w:val="24"/>
      <w:szCs w:val="24"/>
      <w:lang w:val="en-AU" w:eastAsia="en-AU"/>
    </w:rPr>
  </w:style>
  <w:style w:type="character" w:customStyle="1" w:styleId="HeaderChar">
    <w:name w:val="Header Char"/>
    <w:basedOn w:val="DefaultParagraphFont"/>
    <w:link w:val="Header"/>
    <w:uiPriority w:val="99"/>
    <w:rsid w:val="0071310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71310F"/>
    <w:rPr>
      <w:rFonts w:ascii="Arial" w:hAnsi="Arial"/>
      <w:b/>
      <w:i/>
      <w:noProof/>
      <w:sz w:val="18"/>
      <w:lang w:val="en-GB" w:eastAsia="en-US"/>
    </w:rPr>
  </w:style>
  <w:style w:type="paragraph" w:customStyle="1" w:styleId="Caption1">
    <w:name w:val="Caption1"/>
    <w:basedOn w:val="Normal"/>
    <w:next w:val="Normal"/>
    <w:uiPriority w:val="35"/>
    <w:semiHidden/>
    <w:unhideWhenUsed/>
    <w:qFormat/>
    <w:rsid w:val="0071310F"/>
    <w:pPr>
      <w:spacing w:after="200"/>
    </w:pPr>
    <w:rPr>
      <w:rFonts w:ascii="Cambria" w:eastAsia="MS Mincho" w:hAnsi="Cambria"/>
      <w:b/>
      <w:bCs/>
      <w:color w:val="4F81BD"/>
      <w:sz w:val="18"/>
      <w:szCs w:val="18"/>
      <w:lang w:val="en-US"/>
    </w:rPr>
  </w:style>
  <w:style w:type="paragraph" w:styleId="MacroText">
    <w:name w:val="macro"/>
    <w:link w:val="MacroTextChar"/>
    <w:uiPriority w:val="99"/>
    <w:semiHidden/>
    <w:unhideWhenUsed/>
    <w:rsid w:val="0071310F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="MS Mincho" w:hAnsi="Courier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1310F"/>
    <w:rPr>
      <w:rFonts w:ascii="Courier" w:eastAsia="MS Mincho" w:hAnsi="Courier"/>
      <w:lang w:val="en-US" w:eastAsia="en-US"/>
    </w:rPr>
  </w:style>
  <w:style w:type="paragraph" w:styleId="ListNumber3">
    <w:name w:val="List Number 3"/>
    <w:basedOn w:val="Normal"/>
    <w:uiPriority w:val="99"/>
    <w:semiHidden/>
    <w:unhideWhenUsed/>
    <w:rsid w:val="0071310F"/>
    <w:pPr>
      <w:numPr>
        <w:numId w:val="13"/>
      </w:numPr>
      <w:spacing w:after="200" w:line="276" w:lineRule="auto"/>
      <w:contextualSpacing/>
    </w:pPr>
    <w:rPr>
      <w:rFonts w:ascii="Cambria" w:eastAsia="MS Mincho" w:hAnsi="Cambria"/>
      <w:sz w:val="22"/>
      <w:szCs w:val="22"/>
      <w:lang w:val="en-US"/>
    </w:rPr>
  </w:style>
  <w:style w:type="paragraph" w:customStyle="1" w:styleId="Title1">
    <w:name w:val="Title1"/>
    <w:basedOn w:val="Normal"/>
    <w:next w:val="Normal"/>
    <w:uiPriority w:val="10"/>
    <w:qFormat/>
    <w:rsid w:val="0071310F"/>
    <w:pPr>
      <w:pBdr>
        <w:bottom w:val="single" w:sz="8" w:space="4" w:color="4F81BD"/>
      </w:pBdr>
      <w:spacing w:after="300"/>
      <w:contextualSpacing/>
    </w:pPr>
    <w:rPr>
      <w:rFonts w:ascii="Calibri" w:eastAsia="MS Gothic" w:hAnsi="Calibri"/>
      <w:color w:val="17365D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71310F"/>
    <w:rPr>
      <w:rFonts w:ascii="Calibri" w:eastAsia="MS Gothic" w:hAnsi="Calibri"/>
      <w:color w:val="17365D"/>
      <w:spacing w:val="5"/>
      <w:kern w:val="28"/>
      <w:sz w:val="52"/>
      <w:szCs w:val="52"/>
      <w:lang w:val="en-US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71310F"/>
    <w:pPr>
      <w:spacing w:after="120" w:line="276" w:lineRule="auto"/>
    </w:pPr>
    <w:rPr>
      <w:rFonts w:ascii="Cambria" w:eastAsia="MS Mincho" w:hAnsi="Cambria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1310F"/>
    <w:rPr>
      <w:rFonts w:ascii="Cambria" w:eastAsia="MS Mincho" w:hAnsi="Cambria"/>
      <w:sz w:val="22"/>
      <w:szCs w:val="22"/>
      <w:lang w:val="en-US" w:eastAsia="en-US"/>
    </w:rPr>
  </w:style>
  <w:style w:type="paragraph" w:styleId="ListContinue">
    <w:name w:val="List Continue"/>
    <w:basedOn w:val="Normal"/>
    <w:uiPriority w:val="99"/>
    <w:semiHidden/>
    <w:unhideWhenUsed/>
    <w:rsid w:val="0071310F"/>
    <w:pPr>
      <w:spacing w:after="120" w:line="276" w:lineRule="auto"/>
      <w:ind w:left="36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ListContinue2">
    <w:name w:val="List Continue 2"/>
    <w:basedOn w:val="Normal"/>
    <w:uiPriority w:val="99"/>
    <w:semiHidden/>
    <w:unhideWhenUsed/>
    <w:rsid w:val="0071310F"/>
    <w:pPr>
      <w:spacing w:after="120" w:line="276" w:lineRule="auto"/>
      <w:ind w:left="72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ListContinue3">
    <w:name w:val="List Continue 3"/>
    <w:basedOn w:val="Normal"/>
    <w:uiPriority w:val="99"/>
    <w:semiHidden/>
    <w:unhideWhenUsed/>
    <w:rsid w:val="0071310F"/>
    <w:pPr>
      <w:spacing w:after="120" w:line="276" w:lineRule="auto"/>
      <w:ind w:left="1080"/>
      <w:contextualSpacing/>
    </w:pPr>
    <w:rPr>
      <w:rFonts w:ascii="Cambria" w:eastAsia="MS Mincho" w:hAnsi="Cambria"/>
      <w:sz w:val="22"/>
      <w:szCs w:val="22"/>
      <w:lang w:val="en-US"/>
    </w:rPr>
  </w:style>
  <w:style w:type="paragraph" w:customStyle="1" w:styleId="Subtitle1">
    <w:name w:val="Subtitle1"/>
    <w:basedOn w:val="Normal"/>
    <w:next w:val="Normal"/>
    <w:uiPriority w:val="11"/>
    <w:qFormat/>
    <w:rsid w:val="0071310F"/>
    <w:pPr>
      <w:spacing w:after="200" w:line="276" w:lineRule="auto"/>
    </w:pPr>
    <w:rPr>
      <w:rFonts w:ascii="Calibri" w:eastAsia="MS Gothic" w:hAnsi="Calibri"/>
      <w:i/>
      <w:iCs/>
      <w:color w:val="4F81BD"/>
      <w:spacing w:val="15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71310F"/>
    <w:rPr>
      <w:rFonts w:ascii="Calibri" w:eastAsia="MS Gothic" w:hAnsi="Calibri"/>
      <w:i/>
      <w:iCs/>
      <w:color w:val="4F81BD"/>
      <w:spacing w:val="15"/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1310F"/>
    <w:pPr>
      <w:spacing w:after="120" w:line="480" w:lineRule="auto"/>
    </w:pPr>
    <w:rPr>
      <w:rFonts w:ascii="Cambria" w:eastAsia="MS Mincho" w:hAnsi="Cambria"/>
      <w:sz w:val="22"/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1310F"/>
    <w:rPr>
      <w:rFonts w:ascii="Cambria" w:eastAsia="MS Mincho" w:hAnsi="Cambria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1310F"/>
    <w:pPr>
      <w:spacing w:after="120" w:line="276" w:lineRule="auto"/>
    </w:pPr>
    <w:rPr>
      <w:rFonts w:ascii="Cambria" w:eastAsia="MS Mincho" w:hAnsi="Cambria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1310F"/>
    <w:rPr>
      <w:rFonts w:ascii="Cambria" w:eastAsia="MS Mincho" w:hAnsi="Cambria"/>
      <w:sz w:val="16"/>
      <w:szCs w:val="16"/>
      <w:lang w:val="en-US" w:eastAsia="en-US"/>
    </w:rPr>
  </w:style>
  <w:style w:type="paragraph" w:styleId="NoSpacing">
    <w:name w:val="No Spacing"/>
    <w:uiPriority w:val="1"/>
    <w:qFormat/>
    <w:rsid w:val="0071310F"/>
    <w:rPr>
      <w:rFonts w:ascii="Cambria" w:eastAsia="MS Mincho" w:hAnsi="Cambria"/>
      <w:sz w:val="22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71310F"/>
    <w:pPr>
      <w:spacing w:after="200" w:line="276" w:lineRule="auto"/>
      <w:ind w:left="720"/>
      <w:contextualSpacing/>
    </w:pPr>
    <w:rPr>
      <w:rFonts w:ascii="Cambria" w:eastAsia="MS Mincho" w:hAnsi="Cambria"/>
      <w:sz w:val="22"/>
      <w:szCs w:val="22"/>
      <w:lang w:val="en-US"/>
    </w:rPr>
  </w:style>
  <w:style w:type="paragraph" w:customStyle="1" w:styleId="Quote1">
    <w:name w:val="Quote1"/>
    <w:basedOn w:val="Normal"/>
    <w:next w:val="Normal"/>
    <w:uiPriority w:val="29"/>
    <w:qFormat/>
    <w:rsid w:val="0071310F"/>
    <w:pPr>
      <w:spacing w:after="200" w:line="276" w:lineRule="auto"/>
    </w:pPr>
    <w:rPr>
      <w:rFonts w:ascii="Cambria" w:eastAsia="MS Mincho" w:hAnsi="Cambria"/>
      <w:i/>
      <w:iCs/>
      <w:color w:val="000000"/>
      <w:sz w:val="22"/>
      <w:szCs w:val="22"/>
      <w:lang w:val="en-US"/>
    </w:rPr>
  </w:style>
  <w:style w:type="character" w:customStyle="1" w:styleId="QuoteChar">
    <w:name w:val="Quote Char"/>
    <w:basedOn w:val="DefaultParagraphFont"/>
    <w:link w:val="Quote"/>
    <w:uiPriority w:val="29"/>
    <w:rsid w:val="0071310F"/>
    <w:rPr>
      <w:rFonts w:ascii="Cambria" w:eastAsia="MS Mincho" w:hAnsi="Cambria"/>
      <w:i/>
      <w:iCs/>
      <w:color w:val="000000"/>
      <w:sz w:val="22"/>
      <w:szCs w:val="22"/>
      <w:lang w:val="en-US" w:eastAsia="en-US"/>
    </w:rPr>
  </w:style>
  <w:style w:type="paragraph" w:customStyle="1" w:styleId="IntenseQuote1">
    <w:name w:val="Intense Quote1"/>
    <w:basedOn w:val="Normal"/>
    <w:next w:val="Normal"/>
    <w:uiPriority w:val="30"/>
    <w:qFormat/>
    <w:rsid w:val="0071310F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mbria" w:eastAsia="MS Mincho" w:hAnsi="Cambria"/>
      <w:b/>
      <w:bCs/>
      <w:i/>
      <w:iCs/>
      <w:color w:val="4F81BD"/>
      <w:sz w:val="22"/>
      <w:szCs w:val="22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310F"/>
    <w:rPr>
      <w:rFonts w:ascii="Cambria" w:eastAsia="MS Mincho" w:hAnsi="Cambria"/>
      <w:b/>
      <w:bCs/>
      <w:i/>
      <w:iCs/>
      <w:color w:val="4F81BD"/>
      <w:sz w:val="22"/>
      <w:szCs w:val="22"/>
      <w:lang w:val="en-US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71310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MS Gothic" w:hAnsi="Calibri"/>
      <w:b/>
      <w:bCs/>
      <w:color w:val="365F91"/>
      <w:sz w:val="28"/>
      <w:szCs w:val="28"/>
      <w:lang w:val="en-US"/>
    </w:rPr>
  </w:style>
  <w:style w:type="paragraph" w:customStyle="1" w:styleId="Code">
    <w:name w:val="Code"/>
    <w:uiPriority w:val="1"/>
    <w:qFormat/>
    <w:rsid w:val="0071310F"/>
    <w:rPr>
      <w:rFonts w:ascii="Courier New" w:eastAsia="MS Mincho" w:hAnsi="Courier New"/>
      <w:sz w:val="16"/>
      <w:szCs w:val="22"/>
      <w:lang w:val="en-US" w:eastAsia="en-US"/>
    </w:rPr>
  </w:style>
  <w:style w:type="paragraph" w:customStyle="1" w:styleId="CodeHeader">
    <w:name w:val="CodeHeader"/>
    <w:uiPriority w:val="1"/>
    <w:qFormat/>
    <w:rsid w:val="0071310F"/>
    <w:rPr>
      <w:rFonts w:ascii="Courier New" w:eastAsia="MS Mincho" w:hAnsi="Courier New"/>
      <w:sz w:val="16"/>
      <w:szCs w:val="22"/>
      <w:lang w:val="en-US" w:eastAsia="en-US"/>
    </w:rPr>
  </w:style>
  <w:style w:type="character" w:customStyle="1" w:styleId="SubtleEmphasis1">
    <w:name w:val="Subtle Emphasis1"/>
    <w:basedOn w:val="DefaultParagraphFont"/>
    <w:uiPriority w:val="19"/>
    <w:qFormat/>
    <w:rsid w:val="0071310F"/>
    <w:rPr>
      <w:i/>
      <w:iCs/>
      <w:color w:val="808080"/>
    </w:rPr>
  </w:style>
  <w:style w:type="character" w:customStyle="1" w:styleId="IntenseEmphasis1">
    <w:name w:val="Intense Emphasis1"/>
    <w:basedOn w:val="DefaultParagraphFont"/>
    <w:uiPriority w:val="21"/>
    <w:qFormat/>
    <w:rsid w:val="0071310F"/>
    <w:rPr>
      <w:b/>
      <w:bCs/>
      <w:i/>
      <w:iCs/>
      <w:color w:val="4F81BD"/>
    </w:rPr>
  </w:style>
  <w:style w:type="character" w:customStyle="1" w:styleId="SubtleReference1">
    <w:name w:val="Subtle Reference1"/>
    <w:basedOn w:val="DefaultParagraphFont"/>
    <w:uiPriority w:val="31"/>
    <w:qFormat/>
    <w:rsid w:val="0071310F"/>
    <w:rPr>
      <w:smallCaps/>
      <w:color w:val="C0504D"/>
      <w:u w:val="single"/>
    </w:rPr>
  </w:style>
  <w:style w:type="character" w:customStyle="1" w:styleId="IntenseReference1">
    <w:name w:val="Intense Reference1"/>
    <w:basedOn w:val="DefaultParagraphFont"/>
    <w:uiPriority w:val="32"/>
    <w:qFormat/>
    <w:rsid w:val="0071310F"/>
    <w:rPr>
      <w:b/>
      <w:bCs/>
      <w:smallCaps/>
      <w:color w:val="C0504D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1310F"/>
    <w:rPr>
      <w:b/>
      <w:bCs/>
      <w:smallCaps/>
      <w:spacing w:val="5"/>
    </w:rPr>
  </w:style>
  <w:style w:type="table" w:styleId="TableGrid">
    <w:name w:val="Table Grid"/>
    <w:basedOn w:val="TableNormal"/>
    <w:uiPriority w:val="59"/>
    <w:rsid w:val="0071310F"/>
    <w:rPr>
      <w:rFonts w:ascii="Cambria" w:eastAsia="MS Mincho" w:hAnsi="Cambria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">
    <w:name w:val="Light Shading1"/>
    <w:basedOn w:val="TableNormal"/>
    <w:next w:val="LightShading"/>
    <w:uiPriority w:val="60"/>
    <w:semiHidden/>
    <w:unhideWhenUsed/>
    <w:rsid w:val="0071310F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List1">
    <w:name w:val="Light List1"/>
    <w:basedOn w:val="TableNormal"/>
    <w:next w:val="LightList"/>
    <w:uiPriority w:val="61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Grid1">
    <w:name w:val="Light Grid1"/>
    <w:basedOn w:val="TableNormal"/>
    <w:next w:val="LightGrid"/>
    <w:uiPriority w:val="62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" w:eastAsia="MS Gothic" w:hAnsi="Calibri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" w:eastAsia="MS Gothic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MS Gothic" w:hAnsi="Calibri" w:cs="Times New Roman" w:hint="default"/>
        <w:b/>
        <w:bCs/>
      </w:rPr>
    </w:tblStylePr>
    <w:tblStylePr w:type="lastCol">
      <w:rPr>
        <w:rFonts w:ascii="Calibri" w:eastAsia="MS Gothic" w:hAnsi="Calibri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Shading11">
    <w:name w:val="Medium Shading 11"/>
    <w:basedOn w:val="TableNormal"/>
    <w:next w:val="MediumShading1"/>
    <w:uiPriority w:val="63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next w:val="MediumShading2"/>
    <w:uiPriority w:val="64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1">
    <w:name w:val="Medium List 11"/>
    <w:basedOn w:val="TableNormal"/>
    <w:next w:val="MediumList1"/>
    <w:uiPriority w:val="65"/>
    <w:semiHidden/>
    <w:unhideWhenUsed/>
    <w:rsid w:val="0071310F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" w:eastAsia="MS Gothic" w:hAnsi="Calibri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MediumList21">
    <w:name w:val="Medium List 21"/>
    <w:basedOn w:val="TableNormal"/>
    <w:next w:val="MediumList2"/>
    <w:uiPriority w:val="66"/>
    <w:semiHidden/>
    <w:unhideWhenUsed/>
    <w:rsid w:val="0071310F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1">
    <w:name w:val="Medium Grid 11"/>
    <w:basedOn w:val="TableNormal"/>
    <w:next w:val="MediumGrid1"/>
    <w:uiPriority w:val="67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MediumGrid21">
    <w:name w:val="Medium Grid 21"/>
    <w:basedOn w:val="TableNormal"/>
    <w:next w:val="MediumGrid2"/>
    <w:uiPriority w:val="68"/>
    <w:semiHidden/>
    <w:unhideWhenUsed/>
    <w:rsid w:val="0071310F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1">
    <w:name w:val="Medium Grid 31"/>
    <w:basedOn w:val="TableNormal"/>
    <w:next w:val="MediumGrid3"/>
    <w:uiPriority w:val="69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DarkList1">
    <w:name w:val="Dark List1"/>
    <w:basedOn w:val="TableNormal"/>
    <w:next w:val="DarkList"/>
    <w:uiPriority w:val="70"/>
    <w:semiHidden/>
    <w:unhideWhenUsed/>
    <w:rsid w:val="0071310F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ColorfulShading1">
    <w:name w:val="Colorful Shading1"/>
    <w:basedOn w:val="TableNormal"/>
    <w:next w:val="ColorfulShading"/>
    <w:uiPriority w:val="71"/>
    <w:semiHidden/>
    <w:unhideWhenUsed/>
    <w:rsid w:val="0071310F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1">
    <w:name w:val="Colorful List1"/>
    <w:basedOn w:val="TableNormal"/>
    <w:next w:val="ColorfulList"/>
    <w:uiPriority w:val="72"/>
    <w:semiHidden/>
    <w:unhideWhenUsed/>
    <w:rsid w:val="0071310F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Grid1">
    <w:name w:val="Colorful Grid1"/>
    <w:basedOn w:val="TableNormal"/>
    <w:next w:val="ColorfulGrid"/>
    <w:uiPriority w:val="73"/>
    <w:semiHidden/>
    <w:unhideWhenUsed/>
    <w:rsid w:val="0071310F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LightShading-Accent11">
    <w:name w:val="Light Shading - Accent 11"/>
    <w:basedOn w:val="TableNormal"/>
    <w:next w:val="LightShading-Accent1"/>
    <w:uiPriority w:val="60"/>
    <w:semiHidden/>
    <w:unhideWhenUsed/>
    <w:rsid w:val="0071310F"/>
    <w:rPr>
      <w:rFonts w:ascii="Cambria" w:eastAsia="MS Mincho" w:hAnsi="Cambria"/>
      <w:color w:val="365F9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Grid-Accent11">
    <w:name w:val="Light Grid - Accent 11"/>
    <w:basedOn w:val="TableNormal"/>
    <w:next w:val="LightGrid-Accent1"/>
    <w:uiPriority w:val="62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" w:eastAsia="MS Gothic" w:hAnsi="Calibri" w:cs="Times New Roman" w:hint="default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" w:eastAsia="MS Gothic" w:hAnsi="Calibri" w:cs="Times New Roman" w:hint="default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MS Gothic" w:hAnsi="Calibri" w:cs="Times New Roman" w:hint="default"/>
        <w:b/>
        <w:bCs/>
      </w:rPr>
    </w:tblStylePr>
    <w:tblStylePr w:type="lastCol">
      <w:rPr>
        <w:rFonts w:ascii="Calibri" w:eastAsia="MS Gothic" w:hAnsi="Calibri" w:cs="Times New Roman" w:hint="default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MediumShading1-Accent11">
    <w:name w:val="Medium Shading 1 - Accent 11"/>
    <w:basedOn w:val="TableNormal"/>
    <w:next w:val="MediumShading1-Accent1"/>
    <w:uiPriority w:val="63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-Accent11">
    <w:name w:val="Medium Shading 2 - Accent 11"/>
    <w:basedOn w:val="TableNormal"/>
    <w:next w:val="MediumShading2-Accent1"/>
    <w:uiPriority w:val="64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-Accent11">
    <w:name w:val="Medium List 1 - Accent 11"/>
    <w:basedOn w:val="TableNormal"/>
    <w:next w:val="MediumList1-Accent1"/>
    <w:uiPriority w:val="65"/>
    <w:semiHidden/>
    <w:unhideWhenUsed/>
    <w:rsid w:val="0071310F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" w:eastAsia="MS Gothic" w:hAnsi="Calibri" w:cs="Times New Roman" w:hint="default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MediumList2-Accent11">
    <w:name w:val="Medium List 2 - Accent 11"/>
    <w:basedOn w:val="TableNormal"/>
    <w:next w:val="MediumList2-Accent1"/>
    <w:uiPriority w:val="66"/>
    <w:semiHidden/>
    <w:unhideWhenUsed/>
    <w:rsid w:val="0071310F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-Accent11">
    <w:name w:val="Medium Grid 1 - Accent 11"/>
    <w:basedOn w:val="TableNormal"/>
    <w:next w:val="MediumGrid1-Accent1"/>
    <w:uiPriority w:val="67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11">
    <w:name w:val="Medium Grid 2 - Accent 11"/>
    <w:basedOn w:val="TableNormal"/>
    <w:next w:val="MediumGrid2-Accent1"/>
    <w:uiPriority w:val="68"/>
    <w:semiHidden/>
    <w:unhideWhenUsed/>
    <w:rsid w:val="0071310F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11">
    <w:name w:val="Medium Grid 3 - Accent 11"/>
    <w:basedOn w:val="TableNormal"/>
    <w:next w:val="MediumGrid3-Accent1"/>
    <w:uiPriority w:val="69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DarkList-Accent11">
    <w:name w:val="Dark List - Accent 11"/>
    <w:basedOn w:val="TableNormal"/>
    <w:next w:val="DarkList-Accent1"/>
    <w:uiPriority w:val="70"/>
    <w:semiHidden/>
    <w:unhideWhenUsed/>
    <w:rsid w:val="0071310F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ColorfulShading-Accent11">
    <w:name w:val="Colorful Shading - Accent 11"/>
    <w:basedOn w:val="TableNormal"/>
    <w:next w:val="ColorfulShading-Accent1"/>
    <w:uiPriority w:val="71"/>
    <w:semiHidden/>
    <w:unhideWhenUsed/>
    <w:rsid w:val="0071310F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-Accent11">
    <w:name w:val="Colorful List - Accent 11"/>
    <w:basedOn w:val="TableNormal"/>
    <w:next w:val="ColorfulList-Accent1"/>
    <w:uiPriority w:val="72"/>
    <w:semiHidden/>
    <w:unhideWhenUsed/>
    <w:rsid w:val="0071310F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ColorfulGrid-Accent11">
    <w:name w:val="Colorful Grid - Accent 11"/>
    <w:basedOn w:val="TableNormal"/>
    <w:next w:val="ColorfulGrid-Accent1"/>
    <w:uiPriority w:val="73"/>
    <w:semiHidden/>
    <w:unhideWhenUsed/>
    <w:rsid w:val="0071310F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next w:val="LightShading-Accent2"/>
    <w:uiPriority w:val="60"/>
    <w:semiHidden/>
    <w:unhideWhenUsed/>
    <w:rsid w:val="0071310F"/>
    <w:rPr>
      <w:rFonts w:ascii="Cambria" w:eastAsia="MS Mincho" w:hAnsi="Cambria"/>
      <w:color w:val="943634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LightList-Accent21">
    <w:name w:val="Light List - Accent 21"/>
    <w:basedOn w:val="TableNormal"/>
    <w:next w:val="LightList-Accent2"/>
    <w:uiPriority w:val="61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Grid-Accent21">
    <w:name w:val="Light Grid - Accent 21"/>
    <w:basedOn w:val="TableNormal"/>
    <w:next w:val="LightGrid-Accent2"/>
    <w:uiPriority w:val="62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" w:eastAsia="MS Gothic" w:hAnsi="Calibri" w:cs="Times New Roman" w:hint="default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" w:eastAsia="MS Gothic" w:hAnsi="Calibri" w:cs="Times New Roman" w:hint="default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" w:eastAsia="MS Gothic" w:hAnsi="Calibri" w:cs="Times New Roman" w:hint="default"/>
        <w:b/>
        <w:bCs/>
      </w:rPr>
    </w:tblStylePr>
    <w:tblStylePr w:type="lastCol">
      <w:rPr>
        <w:rFonts w:ascii="Calibri" w:eastAsia="MS Gothic" w:hAnsi="Calibri" w:cs="Times New Roman" w:hint="default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MediumShading1-Accent21">
    <w:name w:val="Medium Shading 1 - Accent 21"/>
    <w:basedOn w:val="TableNormal"/>
    <w:next w:val="MediumShading1-Accent2"/>
    <w:uiPriority w:val="63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-Accent21">
    <w:name w:val="Medium Shading 2 - Accent 21"/>
    <w:basedOn w:val="TableNormal"/>
    <w:next w:val="MediumShading2-Accent2"/>
    <w:uiPriority w:val="64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-Accent21">
    <w:name w:val="Medium List 1 - Accent 21"/>
    <w:basedOn w:val="TableNormal"/>
    <w:next w:val="MediumList1-Accent2"/>
    <w:uiPriority w:val="65"/>
    <w:semiHidden/>
    <w:unhideWhenUsed/>
    <w:rsid w:val="0071310F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" w:eastAsia="MS Gothic" w:hAnsi="Calibri" w:cs="Times New Roman" w:hint="default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MediumList2-Accent21">
    <w:name w:val="Medium List 2 - Accent 21"/>
    <w:basedOn w:val="TableNormal"/>
    <w:next w:val="MediumList2-Accent2"/>
    <w:uiPriority w:val="66"/>
    <w:semiHidden/>
    <w:unhideWhenUsed/>
    <w:rsid w:val="0071310F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-Accent21">
    <w:name w:val="Medium Grid 1 - Accent 21"/>
    <w:basedOn w:val="TableNormal"/>
    <w:next w:val="MediumGrid1-Accent2"/>
    <w:uiPriority w:val="67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MediumGrid2-Accent21">
    <w:name w:val="Medium Grid 2 - Accent 21"/>
    <w:basedOn w:val="TableNormal"/>
    <w:next w:val="MediumGrid2-Accent2"/>
    <w:uiPriority w:val="68"/>
    <w:semiHidden/>
    <w:unhideWhenUsed/>
    <w:rsid w:val="0071310F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TableNormal"/>
    <w:next w:val="MediumGrid3-Accent2"/>
    <w:uiPriority w:val="69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DarkList-Accent21">
    <w:name w:val="Dark List - Accent 21"/>
    <w:basedOn w:val="TableNormal"/>
    <w:next w:val="DarkList-Accent2"/>
    <w:uiPriority w:val="70"/>
    <w:semiHidden/>
    <w:unhideWhenUsed/>
    <w:rsid w:val="0071310F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ColorfulShading-Accent21">
    <w:name w:val="Colorful Shading - Accent 21"/>
    <w:basedOn w:val="TableNormal"/>
    <w:next w:val="ColorfulShading-Accent2"/>
    <w:uiPriority w:val="71"/>
    <w:semiHidden/>
    <w:unhideWhenUsed/>
    <w:rsid w:val="0071310F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-Accent21">
    <w:name w:val="Colorful List - Accent 21"/>
    <w:basedOn w:val="TableNormal"/>
    <w:next w:val="ColorfulList-Accent2"/>
    <w:uiPriority w:val="72"/>
    <w:semiHidden/>
    <w:unhideWhenUsed/>
    <w:rsid w:val="0071310F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ColorfulGrid-Accent21">
    <w:name w:val="Colorful Grid - Accent 21"/>
    <w:basedOn w:val="TableNormal"/>
    <w:next w:val="ColorfulGrid-Accent2"/>
    <w:uiPriority w:val="73"/>
    <w:semiHidden/>
    <w:unhideWhenUsed/>
    <w:rsid w:val="0071310F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LightShading-Accent31">
    <w:name w:val="Light Shading - Accent 31"/>
    <w:basedOn w:val="TableNormal"/>
    <w:next w:val="LightShading-Accent3"/>
    <w:uiPriority w:val="60"/>
    <w:semiHidden/>
    <w:unhideWhenUsed/>
    <w:rsid w:val="0071310F"/>
    <w:rPr>
      <w:rFonts w:ascii="Cambria" w:eastAsia="MS Mincho" w:hAnsi="Cambria"/>
      <w:color w:val="76923C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LightList-Accent31">
    <w:name w:val="Light List - Accent 31"/>
    <w:basedOn w:val="TableNormal"/>
    <w:next w:val="LightList-Accent3"/>
    <w:uiPriority w:val="61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LightGrid-Accent31">
    <w:name w:val="Light Grid - Accent 31"/>
    <w:basedOn w:val="TableNormal"/>
    <w:next w:val="LightGrid-Accent3"/>
    <w:uiPriority w:val="62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" w:eastAsia="MS Gothic" w:hAnsi="Calibri" w:cs="Times New Roman" w:hint="default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" w:eastAsia="MS Gothic" w:hAnsi="Calibri" w:cs="Times New Roman" w:hint="default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" w:eastAsia="MS Gothic" w:hAnsi="Calibri" w:cs="Times New Roman" w:hint="default"/>
        <w:b/>
        <w:bCs/>
      </w:rPr>
    </w:tblStylePr>
    <w:tblStylePr w:type="lastCol">
      <w:rPr>
        <w:rFonts w:ascii="Calibri" w:eastAsia="MS Gothic" w:hAnsi="Calibri" w:cs="Times New Roman" w:hint="default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MediumShading1-Accent31">
    <w:name w:val="Medium Shading 1 - Accent 31"/>
    <w:basedOn w:val="TableNormal"/>
    <w:next w:val="MediumShading1-Accent3"/>
    <w:uiPriority w:val="63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-Accent31">
    <w:name w:val="Medium List 1 - Accent 31"/>
    <w:basedOn w:val="TableNormal"/>
    <w:next w:val="MediumList1-Accent3"/>
    <w:uiPriority w:val="65"/>
    <w:semiHidden/>
    <w:unhideWhenUsed/>
    <w:rsid w:val="0071310F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" w:eastAsia="MS Gothic" w:hAnsi="Calibri" w:cs="Times New Roman" w:hint="default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MediumList2-Accent31">
    <w:name w:val="Medium List 2 - Accent 31"/>
    <w:basedOn w:val="TableNormal"/>
    <w:next w:val="MediumList2-Accent3"/>
    <w:uiPriority w:val="66"/>
    <w:semiHidden/>
    <w:unhideWhenUsed/>
    <w:rsid w:val="0071310F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-Accent31">
    <w:name w:val="Medium Grid 1 - Accent 31"/>
    <w:basedOn w:val="TableNormal"/>
    <w:next w:val="MediumGrid1-Accent3"/>
    <w:uiPriority w:val="67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2-Accent31">
    <w:name w:val="Medium Grid 2 - Accent 31"/>
    <w:basedOn w:val="TableNormal"/>
    <w:next w:val="MediumGrid2-Accent3"/>
    <w:uiPriority w:val="68"/>
    <w:semiHidden/>
    <w:unhideWhenUsed/>
    <w:rsid w:val="0071310F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31">
    <w:name w:val="Medium Grid 3 - Accent 31"/>
    <w:basedOn w:val="TableNormal"/>
    <w:next w:val="MediumGrid3-Accent3"/>
    <w:uiPriority w:val="69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DarkList-Accent31">
    <w:name w:val="Dark List - Accent 31"/>
    <w:basedOn w:val="TableNormal"/>
    <w:next w:val="DarkList-Accent3"/>
    <w:uiPriority w:val="70"/>
    <w:semiHidden/>
    <w:unhideWhenUsed/>
    <w:rsid w:val="0071310F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ColorfulShading-Accent31">
    <w:name w:val="Colorful Shading - Accent 31"/>
    <w:basedOn w:val="TableNormal"/>
    <w:next w:val="ColorfulShading-Accent3"/>
    <w:uiPriority w:val="71"/>
    <w:semiHidden/>
    <w:unhideWhenUsed/>
    <w:rsid w:val="0071310F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List-Accent31">
    <w:name w:val="Colorful List - Accent 31"/>
    <w:basedOn w:val="TableNormal"/>
    <w:next w:val="ColorfulList-Accent3"/>
    <w:uiPriority w:val="72"/>
    <w:semiHidden/>
    <w:unhideWhenUsed/>
    <w:rsid w:val="0071310F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ColorfulGrid-Accent31">
    <w:name w:val="Colorful Grid - Accent 31"/>
    <w:basedOn w:val="TableNormal"/>
    <w:next w:val="ColorfulGrid-Accent3"/>
    <w:uiPriority w:val="73"/>
    <w:semiHidden/>
    <w:unhideWhenUsed/>
    <w:rsid w:val="0071310F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LightShading-Accent41">
    <w:name w:val="Light Shading - Accent 41"/>
    <w:basedOn w:val="TableNormal"/>
    <w:next w:val="LightShading-Accent4"/>
    <w:uiPriority w:val="60"/>
    <w:semiHidden/>
    <w:unhideWhenUsed/>
    <w:rsid w:val="0071310F"/>
    <w:rPr>
      <w:rFonts w:ascii="Cambria" w:eastAsia="MS Mincho" w:hAnsi="Cambria"/>
      <w:color w:val="5F497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LightList-Accent41">
    <w:name w:val="Light List - Accent 41"/>
    <w:basedOn w:val="TableNormal"/>
    <w:next w:val="LightList-Accent4"/>
    <w:uiPriority w:val="61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ghtGrid-Accent41">
    <w:name w:val="Light Grid - Accent 41"/>
    <w:basedOn w:val="TableNormal"/>
    <w:next w:val="LightGrid-Accent4"/>
    <w:uiPriority w:val="62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" w:eastAsia="MS Gothic" w:hAnsi="Calibri" w:cs="Times New Roman" w:hint="default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" w:eastAsia="MS Gothic" w:hAnsi="Calibri" w:cs="Times New Roman" w:hint="default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" w:eastAsia="MS Gothic" w:hAnsi="Calibri" w:cs="Times New Roman" w:hint="default"/>
        <w:b/>
        <w:bCs/>
      </w:rPr>
    </w:tblStylePr>
    <w:tblStylePr w:type="lastCol">
      <w:rPr>
        <w:rFonts w:ascii="Calibri" w:eastAsia="MS Gothic" w:hAnsi="Calibri" w:cs="Times New Roman" w:hint="default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MediumShading1-Accent41">
    <w:name w:val="Medium Shading 1 - Accent 41"/>
    <w:basedOn w:val="TableNormal"/>
    <w:next w:val="MediumShading1-Accent4"/>
    <w:uiPriority w:val="63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-Accent41">
    <w:name w:val="Medium Shading 2 - Accent 41"/>
    <w:basedOn w:val="TableNormal"/>
    <w:next w:val="MediumShading2-Accent4"/>
    <w:uiPriority w:val="64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-Accent41">
    <w:name w:val="Medium List 1 - Accent 41"/>
    <w:basedOn w:val="TableNormal"/>
    <w:next w:val="MediumList1-Accent4"/>
    <w:uiPriority w:val="65"/>
    <w:semiHidden/>
    <w:unhideWhenUsed/>
    <w:rsid w:val="0071310F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" w:eastAsia="MS Gothic" w:hAnsi="Calibri" w:cs="Times New Roman" w:hint="default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MediumList2-Accent41">
    <w:name w:val="Medium List 2 - Accent 41"/>
    <w:basedOn w:val="TableNormal"/>
    <w:next w:val="MediumList2-Accent4"/>
    <w:uiPriority w:val="66"/>
    <w:semiHidden/>
    <w:unhideWhenUsed/>
    <w:rsid w:val="0071310F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-Accent41">
    <w:name w:val="Medium Grid 1 - Accent 41"/>
    <w:basedOn w:val="TableNormal"/>
    <w:next w:val="MediumGrid1-Accent4"/>
    <w:uiPriority w:val="67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MediumGrid2-Accent41">
    <w:name w:val="Medium Grid 2 - Accent 41"/>
    <w:basedOn w:val="TableNormal"/>
    <w:next w:val="MediumGrid2-Accent4"/>
    <w:uiPriority w:val="68"/>
    <w:semiHidden/>
    <w:unhideWhenUsed/>
    <w:rsid w:val="0071310F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41">
    <w:name w:val="Medium Grid 3 - Accent 41"/>
    <w:basedOn w:val="TableNormal"/>
    <w:next w:val="MediumGrid3-Accent4"/>
    <w:uiPriority w:val="69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DarkList-Accent41">
    <w:name w:val="Dark List - Accent 41"/>
    <w:basedOn w:val="TableNormal"/>
    <w:next w:val="DarkList-Accent4"/>
    <w:uiPriority w:val="70"/>
    <w:semiHidden/>
    <w:unhideWhenUsed/>
    <w:rsid w:val="0071310F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ColorfulShading-Accent41">
    <w:name w:val="Colorful Shading - Accent 41"/>
    <w:basedOn w:val="TableNormal"/>
    <w:next w:val="ColorfulShading-Accent4"/>
    <w:uiPriority w:val="71"/>
    <w:semiHidden/>
    <w:unhideWhenUsed/>
    <w:rsid w:val="0071310F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-Accent41">
    <w:name w:val="Colorful List - Accent 41"/>
    <w:basedOn w:val="TableNormal"/>
    <w:next w:val="ColorfulList-Accent4"/>
    <w:uiPriority w:val="72"/>
    <w:semiHidden/>
    <w:unhideWhenUsed/>
    <w:rsid w:val="0071310F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ColorfulGrid-Accent41">
    <w:name w:val="Colorful Grid - Accent 41"/>
    <w:basedOn w:val="TableNormal"/>
    <w:next w:val="ColorfulGrid-Accent4"/>
    <w:uiPriority w:val="73"/>
    <w:semiHidden/>
    <w:unhideWhenUsed/>
    <w:rsid w:val="0071310F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LightShading-Accent51">
    <w:name w:val="Light Shading - Accent 51"/>
    <w:basedOn w:val="TableNormal"/>
    <w:next w:val="LightShading-Accent5"/>
    <w:uiPriority w:val="60"/>
    <w:semiHidden/>
    <w:unhideWhenUsed/>
    <w:rsid w:val="0071310F"/>
    <w:rPr>
      <w:rFonts w:ascii="Cambria" w:eastAsia="MS Mincho" w:hAnsi="Cambria"/>
      <w:color w:val="31849B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List-Accent51">
    <w:name w:val="Light List - Accent 51"/>
    <w:basedOn w:val="TableNormal"/>
    <w:next w:val="LightList-Accent5"/>
    <w:uiPriority w:val="61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LightGrid-Accent51">
    <w:name w:val="Light Grid - Accent 51"/>
    <w:basedOn w:val="TableNormal"/>
    <w:next w:val="LightGrid-Accent5"/>
    <w:uiPriority w:val="62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" w:eastAsia="MS Gothic" w:hAnsi="Calibri" w:cs="Times New Roman" w:hint="default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" w:eastAsia="MS Gothic" w:hAnsi="Calibri" w:cs="Times New Roman" w:hint="default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MS Gothic" w:hAnsi="Calibri" w:cs="Times New Roman" w:hint="default"/>
        <w:b/>
        <w:bCs/>
      </w:rPr>
    </w:tblStylePr>
    <w:tblStylePr w:type="lastCol">
      <w:rPr>
        <w:rFonts w:ascii="Calibri" w:eastAsia="MS Gothic" w:hAnsi="Calibri" w:cs="Times New Roman" w:hint="default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Shading1-Accent51">
    <w:name w:val="Medium Shading 1 - Accent 51"/>
    <w:basedOn w:val="TableNormal"/>
    <w:next w:val="MediumShading1-Accent5"/>
    <w:uiPriority w:val="63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-Accent51">
    <w:name w:val="Medium Shading 2 - Accent 51"/>
    <w:basedOn w:val="TableNormal"/>
    <w:next w:val="MediumShading2-Accent5"/>
    <w:uiPriority w:val="64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-Accent51">
    <w:name w:val="Medium List 1 - Accent 51"/>
    <w:basedOn w:val="TableNormal"/>
    <w:next w:val="MediumList1-Accent5"/>
    <w:uiPriority w:val="65"/>
    <w:semiHidden/>
    <w:unhideWhenUsed/>
    <w:rsid w:val="0071310F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" w:eastAsia="MS Gothic" w:hAnsi="Calibri" w:cs="Times New Roman" w:hint="default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MediumList2-Accent51">
    <w:name w:val="Medium List 2 - Accent 51"/>
    <w:basedOn w:val="TableNormal"/>
    <w:next w:val="MediumList2-Accent5"/>
    <w:uiPriority w:val="66"/>
    <w:semiHidden/>
    <w:unhideWhenUsed/>
    <w:rsid w:val="0071310F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-Accent51">
    <w:name w:val="Medium Grid 1 - Accent 51"/>
    <w:basedOn w:val="TableNormal"/>
    <w:next w:val="MediumGrid1-Accent5"/>
    <w:uiPriority w:val="67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ediumGrid2-Accent51">
    <w:name w:val="Medium Grid 2 - Accent 51"/>
    <w:basedOn w:val="TableNormal"/>
    <w:next w:val="MediumGrid2-Accent5"/>
    <w:uiPriority w:val="68"/>
    <w:semiHidden/>
    <w:unhideWhenUsed/>
    <w:rsid w:val="0071310F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51">
    <w:name w:val="Medium Grid 3 - Accent 51"/>
    <w:basedOn w:val="TableNormal"/>
    <w:next w:val="MediumGrid3-Accent5"/>
    <w:uiPriority w:val="69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DarkList-Accent51">
    <w:name w:val="Dark List - Accent 51"/>
    <w:basedOn w:val="TableNormal"/>
    <w:next w:val="DarkList-Accent5"/>
    <w:uiPriority w:val="70"/>
    <w:semiHidden/>
    <w:unhideWhenUsed/>
    <w:rsid w:val="0071310F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ColorfulShading-Accent51">
    <w:name w:val="Colorful Shading - Accent 51"/>
    <w:basedOn w:val="TableNormal"/>
    <w:next w:val="ColorfulShading-Accent5"/>
    <w:uiPriority w:val="71"/>
    <w:semiHidden/>
    <w:unhideWhenUsed/>
    <w:rsid w:val="0071310F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-Accent51">
    <w:name w:val="Colorful List - Accent 51"/>
    <w:basedOn w:val="TableNormal"/>
    <w:next w:val="ColorfulList-Accent5"/>
    <w:uiPriority w:val="72"/>
    <w:semiHidden/>
    <w:unhideWhenUsed/>
    <w:rsid w:val="0071310F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ColorfulGrid-Accent51">
    <w:name w:val="Colorful Grid - Accent 51"/>
    <w:basedOn w:val="TableNormal"/>
    <w:next w:val="ColorfulGrid-Accent5"/>
    <w:uiPriority w:val="73"/>
    <w:semiHidden/>
    <w:unhideWhenUsed/>
    <w:rsid w:val="0071310F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LightShading-Accent61">
    <w:name w:val="Light Shading - Accent 61"/>
    <w:basedOn w:val="TableNormal"/>
    <w:next w:val="LightShading-Accent6"/>
    <w:uiPriority w:val="60"/>
    <w:semiHidden/>
    <w:unhideWhenUsed/>
    <w:rsid w:val="0071310F"/>
    <w:rPr>
      <w:rFonts w:ascii="Cambria" w:eastAsia="MS Mincho" w:hAnsi="Cambria"/>
      <w:color w:val="E36C0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-Accent61">
    <w:name w:val="Light Grid - Accent 61"/>
    <w:basedOn w:val="TableNormal"/>
    <w:next w:val="LightGrid-Accent6"/>
    <w:uiPriority w:val="62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" w:eastAsia="MS Gothic" w:hAnsi="Calibri" w:cs="Times New Roman" w:hint="default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" w:eastAsia="MS Gothic" w:hAnsi="Calibri" w:cs="Times New Roman" w:hint="default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MS Gothic" w:hAnsi="Calibri" w:cs="Times New Roman" w:hint="default"/>
        <w:b/>
        <w:bCs/>
      </w:rPr>
    </w:tblStylePr>
    <w:tblStylePr w:type="lastCol">
      <w:rPr>
        <w:rFonts w:ascii="Calibri" w:eastAsia="MS Gothic" w:hAnsi="Calibri" w:cs="Times New Roman" w:hint="default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MediumShading1-Accent61">
    <w:name w:val="Medium Shading 1 - Accent 61"/>
    <w:basedOn w:val="TableNormal"/>
    <w:next w:val="MediumShading1-Accent6"/>
    <w:uiPriority w:val="63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-Accent61">
    <w:name w:val="Medium Shading 2 - Accent 61"/>
    <w:basedOn w:val="TableNormal"/>
    <w:next w:val="MediumShading2-Accent6"/>
    <w:uiPriority w:val="64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-Accent61">
    <w:name w:val="Medium List 1 - Accent 61"/>
    <w:basedOn w:val="TableNormal"/>
    <w:next w:val="MediumList1-Accent6"/>
    <w:uiPriority w:val="65"/>
    <w:semiHidden/>
    <w:unhideWhenUsed/>
    <w:rsid w:val="0071310F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" w:eastAsia="MS Gothic" w:hAnsi="Calibri" w:cs="Times New Roman" w:hint="default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MediumList2-Accent61">
    <w:name w:val="Medium List 2 - Accent 61"/>
    <w:basedOn w:val="TableNormal"/>
    <w:next w:val="MediumList2-Accent6"/>
    <w:uiPriority w:val="66"/>
    <w:semiHidden/>
    <w:unhideWhenUsed/>
    <w:rsid w:val="0071310F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-Accent61">
    <w:name w:val="Medium Grid 1 - Accent 61"/>
    <w:basedOn w:val="TableNormal"/>
    <w:next w:val="MediumGrid1-Accent6"/>
    <w:uiPriority w:val="67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MediumGrid2-Accent61">
    <w:name w:val="Medium Grid 2 - Accent 61"/>
    <w:basedOn w:val="TableNormal"/>
    <w:next w:val="MediumGrid2-Accent6"/>
    <w:uiPriority w:val="68"/>
    <w:semiHidden/>
    <w:unhideWhenUsed/>
    <w:rsid w:val="0071310F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61">
    <w:name w:val="Medium Grid 3 - Accent 61"/>
    <w:basedOn w:val="TableNormal"/>
    <w:next w:val="MediumGrid3-Accent6"/>
    <w:uiPriority w:val="69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DarkList-Accent61">
    <w:name w:val="Dark List - Accent 61"/>
    <w:basedOn w:val="TableNormal"/>
    <w:next w:val="DarkList-Accent6"/>
    <w:uiPriority w:val="70"/>
    <w:semiHidden/>
    <w:unhideWhenUsed/>
    <w:rsid w:val="0071310F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ColorfulShading-Accent61">
    <w:name w:val="Colorful Shading - Accent 61"/>
    <w:basedOn w:val="TableNormal"/>
    <w:next w:val="ColorfulShading-Accent6"/>
    <w:uiPriority w:val="71"/>
    <w:semiHidden/>
    <w:unhideWhenUsed/>
    <w:rsid w:val="0071310F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-Accent61">
    <w:name w:val="Colorful List - Accent 61"/>
    <w:basedOn w:val="TableNormal"/>
    <w:next w:val="ColorfulList-Accent6"/>
    <w:uiPriority w:val="72"/>
    <w:semiHidden/>
    <w:unhideWhenUsed/>
    <w:rsid w:val="0071310F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ColorfulGrid-Accent61">
    <w:name w:val="Colorful Grid - Accent 61"/>
    <w:basedOn w:val="TableNormal"/>
    <w:next w:val="ColorfulGrid-Accent6"/>
    <w:uiPriority w:val="73"/>
    <w:semiHidden/>
    <w:unhideWhenUsed/>
    <w:rsid w:val="0071310F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71310F"/>
    <w:pPr>
      <w:spacing w:after="0"/>
      <w:contextualSpacing/>
    </w:pPr>
    <w:rPr>
      <w:rFonts w:ascii="Calibri" w:eastAsia="MS Gothic" w:hAnsi="Calibri"/>
      <w:color w:val="17365D"/>
      <w:spacing w:val="5"/>
      <w:kern w:val="28"/>
      <w:sz w:val="52"/>
      <w:szCs w:val="52"/>
      <w:lang w:val="en-US"/>
    </w:rPr>
  </w:style>
  <w:style w:type="character" w:customStyle="1" w:styleId="TitleChar1">
    <w:name w:val="Title Char1"/>
    <w:basedOn w:val="DefaultParagraphFont"/>
    <w:rsid w:val="0071310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310F"/>
    <w:pPr>
      <w:numPr>
        <w:ilvl w:val="1"/>
      </w:numPr>
      <w:spacing w:after="160"/>
    </w:pPr>
    <w:rPr>
      <w:rFonts w:ascii="Calibri" w:eastAsia="MS Gothic" w:hAnsi="Calibri"/>
      <w:i/>
      <w:iCs/>
      <w:color w:val="4F81BD"/>
      <w:spacing w:val="15"/>
      <w:sz w:val="24"/>
      <w:szCs w:val="24"/>
      <w:lang w:val="en-US"/>
    </w:rPr>
  </w:style>
  <w:style w:type="character" w:customStyle="1" w:styleId="SubtitleChar1">
    <w:name w:val="Subtitle Char1"/>
    <w:basedOn w:val="DefaultParagraphFont"/>
    <w:rsid w:val="0071310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1310F"/>
    <w:pPr>
      <w:spacing w:before="200" w:after="160"/>
      <w:ind w:left="864" w:right="864"/>
      <w:jc w:val="center"/>
    </w:pPr>
    <w:rPr>
      <w:rFonts w:ascii="Cambria" w:eastAsia="MS Mincho" w:hAnsi="Cambria"/>
      <w:i/>
      <w:iCs/>
      <w:color w:val="000000"/>
      <w:sz w:val="22"/>
      <w:szCs w:val="22"/>
      <w:lang w:val="en-US"/>
    </w:rPr>
  </w:style>
  <w:style w:type="character" w:customStyle="1" w:styleId="QuoteChar1">
    <w:name w:val="Quote Char1"/>
    <w:basedOn w:val="DefaultParagraphFont"/>
    <w:uiPriority w:val="29"/>
    <w:rsid w:val="0071310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310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ambria" w:eastAsia="MS Mincho" w:hAnsi="Cambria"/>
      <w:b/>
      <w:bCs/>
      <w:i/>
      <w:iCs/>
      <w:color w:val="4F81BD"/>
      <w:sz w:val="22"/>
      <w:szCs w:val="22"/>
      <w:lang w:val="en-US"/>
    </w:rPr>
  </w:style>
  <w:style w:type="character" w:customStyle="1" w:styleId="IntenseQuoteChar1">
    <w:name w:val="Intense Quote Char1"/>
    <w:basedOn w:val="DefaultParagraphFont"/>
    <w:uiPriority w:val="30"/>
    <w:rsid w:val="0071310F"/>
    <w:rPr>
      <w:rFonts w:ascii="Times New Roman" w:hAnsi="Times New Roman"/>
      <w:i/>
      <w:iCs/>
      <w:color w:val="4F81BD" w:themeColor="accent1"/>
      <w:lang w:val="en-GB" w:eastAsia="en-US"/>
    </w:rPr>
  </w:style>
  <w:style w:type="character" w:styleId="SubtleEmphasis">
    <w:name w:val="Subtle Emphasis"/>
    <w:basedOn w:val="DefaultParagraphFont"/>
    <w:uiPriority w:val="19"/>
    <w:qFormat/>
    <w:rsid w:val="0071310F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71310F"/>
    <w:rPr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71310F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71310F"/>
    <w:rPr>
      <w:b/>
      <w:bCs/>
      <w:smallCaps/>
      <w:color w:val="4F81BD" w:themeColor="accent1"/>
      <w:spacing w:val="5"/>
    </w:rPr>
  </w:style>
  <w:style w:type="table" w:styleId="LightShading">
    <w:name w:val="Light Shading"/>
    <w:basedOn w:val="TableNormal"/>
    <w:uiPriority w:val="60"/>
    <w:semiHidden/>
    <w:unhideWhenUsed/>
    <w:rsid w:val="0071310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List">
    <w:name w:val="Light List"/>
    <w:basedOn w:val="TableNormal"/>
    <w:uiPriority w:val="61"/>
    <w:semiHidden/>
    <w:unhideWhenUsed/>
    <w:rsid w:val="0071310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71310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1310F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131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71310F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7131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1310F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7131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7131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DarkList">
    <w:name w:val="Dark List"/>
    <w:basedOn w:val="TableNormal"/>
    <w:uiPriority w:val="70"/>
    <w:semiHidden/>
    <w:unhideWhenUsed/>
    <w:rsid w:val="0071310F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1310F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semiHidden/>
    <w:unhideWhenUsed/>
    <w:rsid w:val="0071310F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Grid">
    <w:name w:val="Colorful Grid"/>
    <w:basedOn w:val="TableNormal"/>
    <w:uiPriority w:val="73"/>
    <w:semiHidden/>
    <w:unhideWhenUsed/>
    <w:rsid w:val="007131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1310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1310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1310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1310F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131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1310F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131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1310F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131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131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1310F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1310F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71310F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131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1310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1310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71310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1310F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131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1310F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131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1310F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131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131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1310F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71310F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71310F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7131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1310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1310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1310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1310F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131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1310F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131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1310F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131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131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71310F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71310F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1310F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131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1310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1310F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1310F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1310F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131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1310F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131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1310F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131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131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1310F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71310F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71310F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131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1310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1310F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71310F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1310F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131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1310F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131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1310F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131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131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1310F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71310F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71310F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131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1310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1310F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71310F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1310F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131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1310F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131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1310F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131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131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1310F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1310F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71310F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131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7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3/li/-/merge_requests/93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581</Words>
  <Characters>3315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Canterbury</cp:lastModifiedBy>
  <cp:revision>3</cp:revision>
  <cp:lastPrinted>1900-01-01T00:00:00Z</cp:lastPrinted>
  <dcterms:created xsi:type="dcterms:W3CDTF">2022-10-03T08:28:00Z</dcterms:created>
  <dcterms:modified xsi:type="dcterms:W3CDTF">2022-10-03T08:32:00Z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87</vt:lpwstr>
  </property>
  <property fmtid="{D5CDD505-2E9C-101B-9397-08002B2CF9AE}" pid="4" name="MtgTitle">
    <vt:lpwstr>-LI-e-a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5th Oct 2022</vt:lpwstr>
  </property>
  <property fmtid="{D5CDD505-2E9C-101B-9397-08002B2CF9AE}" pid="8" name="EndDate">
    <vt:lpwstr>7th Oct 2022</vt:lpwstr>
  </property>
  <property fmtid="{D5CDD505-2E9C-101B-9397-08002B2CF9AE}" pid="9" name="Tdoc#">
    <vt:lpwstr>s3i220511</vt:lpwstr>
  </property>
  <property fmtid="{D5CDD505-2E9C-101B-9397-08002B2CF9AE}" pid="10" name="Spec#">
    <vt:lpwstr>33.128</vt:lpwstr>
  </property>
  <property fmtid="{D5CDD505-2E9C-101B-9397-08002B2CF9AE}" pid="11" name="Cr#">
    <vt:lpwstr>0412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Document compatibility issues with PTC and NIDD</vt:lpwstr>
  </property>
  <property fmtid="{D5CDD505-2E9C-101B-9397-08002B2CF9AE}" pid="15" name="SourceIfWg">
    <vt:lpwstr>Softel Systems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2022-09-28</vt:lpwstr>
  </property>
  <property fmtid="{D5CDD505-2E9C-101B-9397-08002B2CF9AE}" pid="20" name="Release">
    <vt:lpwstr>Rel-16</vt:lpwstr>
  </property>
</Properties>
</file>