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6A3734" w:rsidR="001E41F3" w:rsidRDefault="001E41F3">
      <w:pPr>
        <w:pStyle w:val="CRCoverPage"/>
        <w:tabs>
          <w:tab w:val="right" w:pos="9639"/>
        </w:tabs>
        <w:spacing w:after="0"/>
        <w:rPr>
          <w:b/>
          <w:i/>
          <w:noProof/>
          <w:sz w:val="28"/>
        </w:rPr>
      </w:pPr>
      <w:r>
        <w:rPr>
          <w:b/>
          <w:noProof/>
          <w:sz w:val="24"/>
        </w:rPr>
        <w:t>3GPP TSG-</w:t>
      </w:r>
      <w:r w:rsidR="00560FE7">
        <w:rPr>
          <w:b/>
          <w:noProof/>
          <w:sz w:val="24"/>
        </w:rPr>
        <w:fldChar w:fldCharType="begin"/>
      </w:r>
      <w:r w:rsidR="00560FE7">
        <w:rPr>
          <w:b/>
          <w:noProof/>
          <w:sz w:val="24"/>
        </w:rPr>
        <w:instrText xml:space="preserve"> DOCPROPERTY  TSG/WGRef  \* MERGEFORMAT </w:instrText>
      </w:r>
      <w:r w:rsidR="00560FE7">
        <w:rPr>
          <w:b/>
          <w:noProof/>
          <w:sz w:val="24"/>
        </w:rPr>
        <w:fldChar w:fldCharType="separate"/>
      </w:r>
      <w:r w:rsidR="006A481A">
        <w:rPr>
          <w:b/>
          <w:noProof/>
          <w:sz w:val="24"/>
        </w:rPr>
        <w:t>SA3</w:t>
      </w:r>
      <w:r w:rsidR="00560FE7">
        <w:rPr>
          <w:b/>
          <w:noProof/>
          <w:sz w:val="24"/>
        </w:rPr>
        <w:fldChar w:fldCharType="end"/>
      </w:r>
      <w:r w:rsidR="00C66BA2">
        <w:rPr>
          <w:b/>
          <w:noProof/>
          <w:sz w:val="24"/>
        </w:rPr>
        <w:t xml:space="preserve"> </w:t>
      </w:r>
      <w:r>
        <w:rPr>
          <w:b/>
          <w:noProof/>
          <w:sz w:val="24"/>
        </w:rPr>
        <w:t>Meeting #</w:t>
      </w:r>
      <w:r w:rsidR="00560FE7">
        <w:rPr>
          <w:b/>
          <w:noProof/>
          <w:sz w:val="24"/>
        </w:rPr>
        <w:fldChar w:fldCharType="begin"/>
      </w:r>
      <w:r w:rsidR="00560FE7">
        <w:rPr>
          <w:b/>
          <w:noProof/>
          <w:sz w:val="24"/>
        </w:rPr>
        <w:instrText xml:space="preserve"> DOCPROPERTY  MtgSeq  \* MERGEFORMAT </w:instrText>
      </w:r>
      <w:r w:rsidR="00560FE7">
        <w:rPr>
          <w:b/>
          <w:noProof/>
          <w:sz w:val="24"/>
        </w:rPr>
        <w:fldChar w:fldCharType="separate"/>
      </w:r>
      <w:r w:rsidR="006A481A">
        <w:rPr>
          <w:b/>
          <w:noProof/>
          <w:sz w:val="24"/>
        </w:rPr>
        <w:t>83</w:t>
      </w:r>
      <w:r w:rsidR="00560FE7">
        <w:rPr>
          <w:b/>
          <w:noProof/>
          <w:sz w:val="24"/>
        </w:rPr>
        <w:fldChar w:fldCharType="end"/>
      </w:r>
      <w:r w:rsidR="00560FE7">
        <w:rPr>
          <w:b/>
          <w:noProof/>
          <w:sz w:val="24"/>
        </w:rPr>
        <w:fldChar w:fldCharType="begin"/>
      </w:r>
      <w:r w:rsidR="00560FE7">
        <w:rPr>
          <w:b/>
          <w:noProof/>
          <w:sz w:val="24"/>
        </w:rPr>
        <w:instrText xml:space="preserve"> DOCPROPERTY  MtgTitle  \* MERGEFORMAT </w:instrText>
      </w:r>
      <w:r w:rsidR="00560FE7">
        <w:rPr>
          <w:b/>
          <w:noProof/>
          <w:sz w:val="24"/>
        </w:rPr>
        <w:fldChar w:fldCharType="separate"/>
      </w:r>
      <w:r w:rsidR="006A481A">
        <w:rPr>
          <w:b/>
          <w:noProof/>
          <w:sz w:val="24"/>
        </w:rPr>
        <w:t>-LI-e-b</w:t>
      </w:r>
      <w:r w:rsidR="00560FE7">
        <w:rPr>
          <w:b/>
          <w:noProof/>
          <w:sz w:val="24"/>
        </w:rPr>
        <w:fldChar w:fldCharType="end"/>
      </w:r>
      <w:r>
        <w:rPr>
          <w:b/>
          <w:i/>
          <w:noProof/>
          <w:sz w:val="28"/>
        </w:rPr>
        <w:tab/>
      </w:r>
      <w:r w:rsidR="00560FE7">
        <w:rPr>
          <w:b/>
          <w:i/>
          <w:noProof/>
          <w:sz w:val="28"/>
        </w:rPr>
        <w:fldChar w:fldCharType="begin"/>
      </w:r>
      <w:r w:rsidR="00560FE7">
        <w:rPr>
          <w:b/>
          <w:i/>
          <w:noProof/>
          <w:sz w:val="28"/>
        </w:rPr>
        <w:instrText xml:space="preserve"> DOCPROPERTY  Tdoc#  \* MERGEFORMAT </w:instrText>
      </w:r>
      <w:r w:rsidR="00560FE7">
        <w:rPr>
          <w:b/>
          <w:i/>
          <w:noProof/>
          <w:sz w:val="28"/>
        </w:rPr>
        <w:fldChar w:fldCharType="separate"/>
      </w:r>
      <w:r w:rsidR="006A481A">
        <w:rPr>
          <w:b/>
          <w:i/>
          <w:noProof/>
          <w:sz w:val="28"/>
        </w:rPr>
        <w:t>s3i2108</w:t>
      </w:r>
      <w:r w:rsidR="00FA48D0">
        <w:rPr>
          <w:b/>
          <w:i/>
          <w:noProof/>
          <w:sz w:val="28"/>
        </w:rPr>
        <w:t>76</w:t>
      </w:r>
      <w:r w:rsidR="00560FE7">
        <w:rPr>
          <w:b/>
          <w:i/>
          <w:noProof/>
          <w:sz w:val="28"/>
        </w:rPr>
        <w:fldChar w:fldCharType="end"/>
      </w:r>
    </w:p>
    <w:p w14:paraId="7CB45193" w14:textId="07E5F585" w:rsidR="001E41F3" w:rsidRDefault="00560F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A481A">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A481A">
        <w:rPr>
          <w:b/>
          <w:noProof/>
          <w:sz w:val="24"/>
        </w:rPr>
        <w:t>1st Nov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A481A">
        <w:rPr>
          <w:b/>
          <w:noProof/>
          <w:sz w:val="24"/>
        </w:rPr>
        <w:t>5th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93EBDB" w:rsidR="001E41F3" w:rsidRPr="00410371" w:rsidRDefault="00560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481A">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E8187" w:rsidR="001E41F3" w:rsidRPr="00410371" w:rsidRDefault="00560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481A">
              <w:rPr>
                <w:b/>
                <w:noProof/>
                <w:sz w:val="28"/>
              </w:rPr>
              <w:t>0276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473B9" w:rsidR="001E41F3" w:rsidRPr="00410371" w:rsidRDefault="00560F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A481A">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57335" w:rsidR="001E41F3" w:rsidRPr="00410371" w:rsidRDefault="00560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481A">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4F26A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AFF6C" w:rsidR="00F25D98" w:rsidRDefault="008277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090B8F" w:rsidR="001E41F3" w:rsidRDefault="00FA48D0">
            <w:pPr>
              <w:pStyle w:val="CRCoverPage"/>
              <w:spacing w:after="0"/>
              <w:ind w:left="100"/>
              <w:rPr>
                <w:noProof/>
              </w:rPr>
            </w:pPr>
            <w:r>
              <w:fldChar w:fldCharType="begin"/>
            </w:r>
            <w:r>
              <w:instrText xml:space="preserve"> DOCPROPERTY  CrTitle  \* MERGEFORMAT </w:instrText>
            </w:r>
            <w:r>
              <w:fldChar w:fldCharType="separate"/>
            </w:r>
            <w:r w:rsidR="006A481A">
              <w:t>RCS Stage 3 Registration, Message and Session establishment LI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91894E" w:rsidR="001E41F3" w:rsidRDefault="00560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A481A">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42B4D" w:rsidR="001E41F3" w:rsidRDefault="00FA48D0" w:rsidP="00547111">
            <w:pPr>
              <w:pStyle w:val="CRCoverPage"/>
              <w:spacing w:after="0"/>
              <w:ind w:left="100"/>
              <w:rPr>
                <w:noProof/>
              </w:rPr>
            </w:pPr>
            <w:r>
              <w:fldChar w:fldCharType="begin"/>
            </w:r>
            <w:r>
              <w:instrText xml:space="preserve"> DOCPROPERTY  SourceIfTsg  \* MERGEFORMAT </w:instrText>
            </w:r>
            <w:r>
              <w:fldChar w:fldCharType="separate"/>
            </w:r>
            <w:r w:rsidR="006A481A">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1FEAF" w:rsidR="001E41F3" w:rsidRDefault="0056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481A">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77F7" w:rsidR="001E41F3" w:rsidRDefault="00560F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481A">
              <w:rPr>
                <w:noProof/>
              </w:rPr>
              <w:t>2021-11-03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60008" w:rsidR="001E41F3" w:rsidRDefault="00560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A481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B295E" w:rsidR="001E41F3" w:rsidRDefault="00560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A48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DEBBA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A3150" w:rsidR="001E41F3" w:rsidRDefault="00827754">
            <w:pPr>
              <w:pStyle w:val="CRCoverPage"/>
              <w:spacing w:after="0"/>
              <w:ind w:left="100"/>
              <w:rPr>
                <w:noProof/>
              </w:rPr>
            </w:pPr>
            <w:r w:rsidRPr="00D03A7F">
              <w:rPr>
                <w:noProof/>
              </w:rPr>
              <w:t>RCS services (capability discovery, standalone messaging, chat, file transfer) cannot be intercepted.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2DEFF6" w:rsidR="001E41F3" w:rsidRDefault="00827754">
            <w:pPr>
              <w:pStyle w:val="CRCoverPage"/>
              <w:spacing w:after="0"/>
              <w:ind w:left="100"/>
              <w:rPr>
                <w:noProof/>
              </w:rPr>
            </w:pPr>
            <w:r>
              <w:rPr>
                <w:noProof/>
              </w:rPr>
              <w:t>Adds Stage 3 details for RCS Registration, Message and Session Establishment 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179B3" w:rsidR="001E41F3" w:rsidRDefault="00827754">
            <w:pPr>
              <w:pStyle w:val="CRCoverPage"/>
              <w:spacing w:after="0"/>
              <w:ind w:left="100"/>
              <w:rPr>
                <w:noProof/>
              </w:rPr>
            </w:pPr>
            <w:r w:rsidRPr="00D03A7F">
              <w:rPr>
                <w:noProof/>
              </w:rPr>
              <w:t>LI for RCS Services would continue to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75F5C" w:rsidR="001E41F3" w:rsidRDefault="00BD641D">
            <w:pPr>
              <w:pStyle w:val="CRCoverPage"/>
              <w:spacing w:after="0"/>
              <w:ind w:left="100"/>
              <w:rPr>
                <w:noProof/>
              </w:rPr>
            </w:pPr>
            <w:r>
              <w:rPr>
                <w:noProof/>
              </w:rPr>
              <w:t>2, 7.X.3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1486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A7257" w:rsidR="001E41F3" w:rsidRDefault="00BD64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5BE877" w:rsidR="001E41F3" w:rsidRDefault="00BD641D" w:rsidP="0082775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1795FE" w:rsidR="001E41F3" w:rsidRDefault="008277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1F827" w:rsidR="001E41F3" w:rsidRDefault="008277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3EA3F" w:rsidR="001E41F3" w:rsidRDefault="00827754">
            <w:pPr>
              <w:pStyle w:val="CRCoverPage"/>
              <w:spacing w:after="0"/>
              <w:ind w:left="100"/>
              <w:rPr>
                <w:noProof/>
              </w:rPr>
            </w:pPr>
            <w:r>
              <w:rPr>
                <w:noProof/>
              </w:rPr>
              <w:t>CR 0274 (S3i210821) contains the parrent clause this CRs content will fall in, the provisioning details for the POIs and MDFs and some references this CR 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F87F6" w:rsidR="008863B9" w:rsidRDefault="00236DCC">
            <w:pPr>
              <w:pStyle w:val="CRCoverPage"/>
              <w:spacing w:after="0"/>
              <w:ind w:left="100"/>
              <w:rPr>
                <w:noProof/>
              </w:rPr>
            </w:pPr>
            <w:r>
              <w:rPr>
                <w:noProof/>
              </w:rPr>
              <w:t>S3i210823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77490" w14:textId="77777777" w:rsidR="00827754" w:rsidRPr="00A109C3" w:rsidRDefault="00827754"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First change</w:t>
      </w:r>
    </w:p>
    <w:p w14:paraId="2D3F6EC9" w14:textId="77777777" w:rsidR="00827754" w:rsidRPr="00760004" w:rsidRDefault="00827754">
      <w:pPr>
        <w:pStyle w:val="Heading1"/>
      </w:pPr>
      <w:r w:rsidRPr="00760004">
        <w:t>2</w:t>
      </w:r>
      <w:r w:rsidRPr="00760004">
        <w:tab/>
        <w:t>References</w:t>
      </w:r>
    </w:p>
    <w:p w14:paraId="7589F0E1" w14:textId="77777777" w:rsidR="00827754" w:rsidRPr="00760004" w:rsidRDefault="00827754">
      <w:r w:rsidRPr="00760004">
        <w:t>The following documents contain provisions which, through reference in this text, constitute provisions of the present document.</w:t>
      </w:r>
    </w:p>
    <w:p w14:paraId="47EADC1A" w14:textId="77777777" w:rsidR="00827754" w:rsidRPr="00760004" w:rsidRDefault="00827754" w:rsidP="00051834">
      <w:pPr>
        <w:pStyle w:val="B1"/>
      </w:pPr>
      <w:bookmarkStart w:id="1" w:name="OLE_LINK1"/>
      <w:bookmarkStart w:id="2" w:name="OLE_LINK2"/>
      <w:bookmarkStart w:id="3" w:name="OLE_LINK3"/>
      <w:bookmarkStart w:id="4" w:name="OLE_LINK4"/>
      <w:r w:rsidRPr="00760004">
        <w:t>-</w:t>
      </w:r>
      <w:r w:rsidRPr="00760004">
        <w:tab/>
        <w:t>References are either specific (identified by date of publication, edition number, version number, etc.) or non</w:t>
      </w:r>
      <w:r w:rsidRPr="00760004">
        <w:noBreakHyphen/>
        <w:t>specific.</w:t>
      </w:r>
    </w:p>
    <w:p w14:paraId="180AAEBC" w14:textId="77777777" w:rsidR="00827754" w:rsidRPr="00760004" w:rsidRDefault="00827754" w:rsidP="00051834">
      <w:pPr>
        <w:pStyle w:val="B1"/>
      </w:pPr>
      <w:r w:rsidRPr="00760004">
        <w:t>-</w:t>
      </w:r>
      <w:r w:rsidRPr="00760004">
        <w:tab/>
        <w:t>For a specific reference, subsequent revisions do not apply.</w:t>
      </w:r>
    </w:p>
    <w:p w14:paraId="6CDE1B3D" w14:textId="77777777" w:rsidR="00827754" w:rsidRPr="00760004" w:rsidRDefault="00827754" w:rsidP="00051834">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1"/>
    <w:bookmarkEnd w:id="2"/>
    <w:bookmarkEnd w:id="3"/>
    <w:bookmarkEnd w:id="4"/>
    <w:p w14:paraId="1FC7F52A" w14:textId="77777777" w:rsidR="00827754" w:rsidRPr="00760004" w:rsidRDefault="00827754" w:rsidP="00EC4A25">
      <w:pPr>
        <w:pStyle w:val="EX"/>
      </w:pPr>
      <w:r w:rsidRPr="00760004">
        <w:t>[1]</w:t>
      </w:r>
      <w:r w:rsidRPr="00760004">
        <w:tab/>
        <w:t>3GPP TR 21.905: "Vocabulary for 3GPP Specifications".</w:t>
      </w:r>
    </w:p>
    <w:p w14:paraId="5515056D" w14:textId="77777777" w:rsidR="00827754" w:rsidRPr="00760004" w:rsidRDefault="00827754" w:rsidP="00DC666B">
      <w:pPr>
        <w:pStyle w:val="EX"/>
      </w:pPr>
      <w:r w:rsidRPr="00760004">
        <w:t>[2]</w:t>
      </w:r>
      <w:r w:rsidRPr="00760004">
        <w:tab/>
        <w:t>3GPP TS 23.501: "System Architecture for the 5G System".</w:t>
      </w:r>
    </w:p>
    <w:p w14:paraId="227E1724" w14:textId="77777777" w:rsidR="00827754" w:rsidRPr="00760004" w:rsidRDefault="00827754" w:rsidP="00B8430B">
      <w:pPr>
        <w:pStyle w:val="EX"/>
      </w:pPr>
      <w:r w:rsidRPr="00760004">
        <w:t>[3]</w:t>
      </w:r>
      <w:r w:rsidRPr="00760004">
        <w:tab/>
        <w:t>3GPP TS 33.126: "Lawful Interception Requirements".</w:t>
      </w:r>
    </w:p>
    <w:p w14:paraId="5A4A932C" w14:textId="77777777" w:rsidR="00827754" w:rsidRPr="00760004" w:rsidRDefault="00827754" w:rsidP="00791291">
      <w:pPr>
        <w:keepLines/>
        <w:ind w:left="1702" w:hanging="1418"/>
      </w:pPr>
      <w:r w:rsidRPr="00760004">
        <w:t>[4]</w:t>
      </w:r>
      <w:r w:rsidRPr="00760004">
        <w:tab/>
        <w:t>3GPP TS 23.502: "Procedures for the 5G System; Stage 2".</w:t>
      </w:r>
    </w:p>
    <w:p w14:paraId="79FCE9AE" w14:textId="77777777" w:rsidR="00827754" w:rsidRPr="00760004" w:rsidRDefault="00827754" w:rsidP="00791291">
      <w:pPr>
        <w:keepLines/>
        <w:ind w:left="1702" w:hanging="1418"/>
      </w:pPr>
      <w:r w:rsidRPr="00760004">
        <w:t>[5]</w:t>
      </w:r>
      <w:r w:rsidRPr="00760004">
        <w:tab/>
        <w:t>3GPP TS 33.127: "Lawful Interception (LI) Architecture and Functions".</w:t>
      </w:r>
    </w:p>
    <w:p w14:paraId="769DAB39" w14:textId="77777777" w:rsidR="00827754" w:rsidRPr="00760004" w:rsidRDefault="00827754" w:rsidP="00791291">
      <w:pPr>
        <w:keepLines/>
        <w:ind w:left="1702" w:hanging="1418"/>
      </w:pPr>
      <w:r w:rsidRPr="00760004">
        <w:t>[6]</w:t>
      </w:r>
      <w:r w:rsidRPr="00760004">
        <w:tab/>
        <w:t>ETSI TS 103 120: "Lawful Interception (LI); Interface for warrant information".</w:t>
      </w:r>
    </w:p>
    <w:p w14:paraId="19BEA305" w14:textId="77777777" w:rsidR="00827754" w:rsidRPr="00760004" w:rsidRDefault="00827754" w:rsidP="00C41FC4">
      <w:pPr>
        <w:keepLines/>
        <w:ind w:left="1702" w:hanging="1418"/>
      </w:pPr>
      <w:r w:rsidRPr="00760004">
        <w:t>[7]</w:t>
      </w:r>
      <w:r w:rsidRPr="00760004">
        <w:tab/>
        <w:t>ETSI TS 103 221-1: "Lawful Interception (LI); Internal Network Interfaces; Part 1: X1".</w:t>
      </w:r>
    </w:p>
    <w:p w14:paraId="4180AD4A" w14:textId="77777777" w:rsidR="00827754" w:rsidRPr="00760004" w:rsidRDefault="00827754" w:rsidP="00C41FC4">
      <w:pPr>
        <w:keepLines/>
        <w:ind w:left="1702" w:hanging="1418"/>
      </w:pPr>
      <w:r w:rsidRPr="00760004">
        <w:t>[8]</w:t>
      </w:r>
      <w:r w:rsidRPr="00760004">
        <w:tab/>
        <w:t>ETSI TS 103 221-2: "Lawful Interception (LI); Internal Network Interfaces; Part 2: X2/X3".</w:t>
      </w:r>
    </w:p>
    <w:p w14:paraId="0084CBC0" w14:textId="77777777" w:rsidR="00827754" w:rsidRPr="00760004" w:rsidRDefault="00827754" w:rsidP="00C41FC4">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01892C64" w14:textId="77777777" w:rsidR="00827754" w:rsidRPr="00760004" w:rsidRDefault="00827754"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0678AF2E" w14:textId="77777777" w:rsidR="00827754" w:rsidRPr="00760004" w:rsidRDefault="00827754" w:rsidP="002A63A6">
      <w:pPr>
        <w:keepLines/>
        <w:ind w:left="1702" w:hanging="1418"/>
      </w:pPr>
      <w:r w:rsidRPr="00760004">
        <w:t>[11]</w:t>
      </w:r>
      <w:r w:rsidRPr="00760004">
        <w:tab/>
        <w:t>3GPP TS 33.501: "Security Architecture and Procedures for the 5G System".</w:t>
      </w:r>
    </w:p>
    <w:p w14:paraId="5EE53530" w14:textId="77777777" w:rsidR="00827754" w:rsidRPr="00760004" w:rsidRDefault="00827754" w:rsidP="002A63A6">
      <w:pPr>
        <w:keepLines/>
        <w:ind w:left="1702" w:hanging="1418"/>
      </w:pPr>
      <w:r w:rsidRPr="00760004">
        <w:t>[12]</w:t>
      </w:r>
      <w:r w:rsidRPr="00760004">
        <w:tab/>
        <w:t>3GPP TS 33.108: "3G security; Handover interface for Lawful Interception (LI)".</w:t>
      </w:r>
    </w:p>
    <w:p w14:paraId="1A3649DA" w14:textId="77777777" w:rsidR="00827754" w:rsidRPr="00760004" w:rsidRDefault="00827754" w:rsidP="00695A5E">
      <w:pPr>
        <w:pStyle w:val="EX"/>
      </w:pPr>
      <w:r w:rsidRPr="00760004">
        <w:t>[13]</w:t>
      </w:r>
      <w:r w:rsidRPr="00760004">
        <w:tab/>
        <w:t>3GPP TS 24.501: "Non-Access-Stratum (NAS) protocol for 5G System (5GS)".</w:t>
      </w:r>
    </w:p>
    <w:p w14:paraId="2FBC01A5" w14:textId="77777777" w:rsidR="00827754" w:rsidRPr="00760004" w:rsidRDefault="00827754" w:rsidP="00695A5E">
      <w:pPr>
        <w:pStyle w:val="EX"/>
      </w:pPr>
      <w:r w:rsidRPr="00760004">
        <w:t>[14]</w:t>
      </w:r>
      <w:r w:rsidRPr="00760004">
        <w:tab/>
        <w:t>3GPP TS 24.007: "</w:t>
      </w:r>
      <w:r w:rsidRPr="00760004">
        <w:rPr>
          <w:color w:val="444444"/>
        </w:rPr>
        <w:t>Mobile radio interface signalling layer 3; General Aspects</w:t>
      </w:r>
      <w:r w:rsidRPr="00760004">
        <w:t>".</w:t>
      </w:r>
    </w:p>
    <w:p w14:paraId="5A97DB6D" w14:textId="77777777" w:rsidR="00827754" w:rsidRPr="00760004" w:rsidRDefault="00827754" w:rsidP="00695A5E">
      <w:pPr>
        <w:pStyle w:val="EX"/>
      </w:pPr>
      <w:r w:rsidRPr="00760004">
        <w:t>[15]</w:t>
      </w:r>
      <w:r w:rsidRPr="00760004">
        <w:tab/>
        <w:t>3GPP TS 29.244: "</w:t>
      </w:r>
      <w:r w:rsidRPr="00760004">
        <w:rPr>
          <w:color w:val="444444"/>
        </w:rPr>
        <w:t>Interface between the Control Plane and the User Plane nodes</w:t>
      </w:r>
      <w:r w:rsidRPr="00760004">
        <w:t>".</w:t>
      </w:r>
    </w:p>
    <w:p w14:paraId="0EC9BF30" w14:textId="77777777" w:rsidR="00827754" w:rsidRPr="00760004" w:rsidRDefault="00827754" w:rsidP="00695A5E">
      <w:pPr>
        <w:pStyle w:val="EX"/>
        <w:rPr>
          <w:color w:val="444444"/>
        </w:rPr>
      </w:pPr>
      <w:r w:rsidRPr="00760004">
        <w:t>[16]</w:t>
      </w:r>
      <w:r w:rsidRPr="00760004">
        <w:tab/>
      </w:r>
      <w:r w:rsidRPr="00760004">
        <w:rPr>
          <w:color w:val="444444"/>
        </w:rPr>
        <w:t>3GPP TS 29.502: "5G System; Session Management Services; Stage 3".</w:t>
      </w:r>
    </w:p>
    <w:p w14:paraId="6CB85F10" w14:textId="77777777" w:rsidR="00827754" w:rsidRPr="00760004" w:rsidRDefault="00827754" w:rsidP="002A63A6">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7823E5B7" w14:textId="77777777" w:rsidR="00827754" w:rsidRPr="00760004" w:rsidRDefault="00827754" w:rsidP="00EC4A25">
      <w:pPr>
        <w:pStyle w:val="EX"/>
      </w:pPr>
      <w:r w:rsidRPr="00760004">
        <w:t>[18]</w:t>
      </w:r>
      <w:r w:rsidRPr="00760004">
        <w:tab/>
        <w:t>3GPP TS 23.040: "</w:t>
      </w:r>
      <w:r w:rsidRPr="00760004">
        <w:rPr>
          <w:color w:val="444444"/>
        </w:rPr>
        <w:t>Technical realization of the Short Message Service (SMS)</w:t>
      </w:r>
      <w:r w:rsidRPr="00760004">
        <w:t>".</w:t>
      </w:r>
    </w:p>
    <w:p w14:paraId="143095E5" w14:textId="77777777" w:rsidR="00827754" w:rsidRPr="00760004" w:rsidRDefault="00827754" w:rsidP="006C7663">
      <w:pPr>
        <w:pStyle w:val="EX"/>
      </w:pPr>
      <w:r w:rsidRPr="00760004">
        <w:t>[19]</w:t>
      </w:r>
      <w:r w:rsidRPr="00760004">
        <w:tab/>
        <w:t>3GPP TS 23.003: "</w:t>
      </w:r>
      <w:r w:rsidRPr="00760004">
        <w:rPr>
          <w:color w:val="444444"/>
        </w:rPr>
        <w:t>Numbering, addressing and identification</w:t>
      </w:r>
      <w:r w:rsidRPr="00760004">
        <w:t xml:space="preserve"> ".</w:t>
      </w:r>
    </w:p>
    <w:p w14:paraId="26F321C6" w14:textId="19D3C17A" w:rsidR="00827754" w:rsidRPr="00760004" w:rsidRDefault="00827754" w:rsidP="006C7663">
      <w:pPr>
        <w:pStyle w:val="EX"/>
      </w:pPr>
      <w:r w:rsidRPr="00760004">
        <w:t>[20]</w:t>
      </w:r>
      <w:r w:rsidRPr="00760004">
        <w:tab/>
        <w:t xml:space="preserve">OMA-TS-MLP-V3_5-20181211-C: "Open Mobile Alliance; Mobile Location Protocol, Candidate Version 3.5", </w:t>
      </w:r>
      <w:hyperlink r:id="rId13" w:history="1">
        <w:r w:rsidRPr="00760004">
          <w:rPr>
            <w:rStyle w:val="Hyperlink"/>
            <w:rFonts w:eastAsiaTheme="majorEastAsia"/>
          </w:rPr>
          <w:t>https://www.openmobilealliance.org/release/MLS/V1_4-20181211-C/OMA-TS-MLP-V3_5-20181211-C.pdf</w:t>
        </w:r>
      </w:hyperlink>
      <w:r w:rsidRPr="00760004">
        <w:t xml:space="preserve">. </w:t>
      </w:r>
    </w:p>
    <w:p w14:paraId="58636984" w14:textId="77777777" w:rsidR="00827754" w:rsidRPr="00760004" w:rsidRDefault="00827754" w:rsidP="006C7C4E">
      <w:pPr>
        <w:pStyle w:val="EX"/>
      </w:pPr>
      <w:r w:rsidRPr="00760004">
        <w:t>[21]</w:t>
      </w:r>
      <w:r w:rsidRPr="00760004">
        <w:tab/>
        <w:t>3GPP TS 29.540: "5G System; SMS Services; Stage 3".</w:t>
      </w:r>
    </w:p>
    <w:p w14:paraId="78D3DCD1" w14:textId="77777777" w:rsidR="00827754" w:rsidRPr="00760004" w:rsidRDefault="00827754" w:rsidP="006C7C4E">
      <w:pPr>
        <w:pStyle w:val="EX"/>
      </w:pPr>
      <w:r w:rsidRPr="00760004">
        <w:t>[22]</w:t>
      </w:r>
      <w:r w:rsidRPr="00760004">
        <w:tab/>
        <w:t>3GPP TS 29.518: "5G System; Access and Mobility Management Services; Stage 3".</w:t>
      </w:r>
    </w:p>
    <w:p w14:paraId="72CB4565" w14:textId="77777777" w:rsidR="00827754" w:rsidRPr="00760004" w:rsidRDefault="00827754" w:rsidP="00457937">
      <w:pPr>
        <w:pStyle w:val="EX"/>
      </w:pPr>
      <w:r w:rsidRPr="00760004">
        <w:t>[23]</w:t>
      </w:r>
      <w:r w:rsidRPr="00760004">
        <w:tab/>
        <w:t>3GPP TS 38.413: "NG Application Protocol (NGAP)".</w:t>
      </w:r>
    </w:p>
    <w:p w14:paraId="7B321D1D" w14:textId="77777777" w:rsidR="00827754" w:rsidRPr="00760004" w:rsidRDefault="00827754" w:rsidP="00457937">
      <w:pPr>
        <w:pStyle w:val="EX"/>
      </w:pPr>
      <w:r w:rsidRPr="00760004">
        <w:lastRenderedPageBreak/>
        <w:t>[24]</w:t>
      </w:r>
      <w:r w:rsidRPr="00760004">
        <w:tab/>
        <w:t>3GPP TS 29.572: "Location Management Services; Stage 3".</w:t>
      </w:r>
    </w:p>
    <w:p w14:paraId="4C93D141" w14:textId="77777777" w:rsidR="00827754" w:rsidRPr="00760004" w:rsidRDefault="00827754" w:rsidP="00A00427">
      <w:pPr>
        <w:pStyle w:val="EX"/>
      </w:pPr>
      <w:r w:rsidRPr="00760004">
        <w:t>[25]</w:t>
      </w:r>
      <w:r w:rsidRPr="00760004">
        <w:tab/>
        <w:t>3GPP TS 29.503: "5G System; Unified Data Management Services".</w:t>
      </w:r>
    </w:p>
    <w:p w14:paraId="5DCF7DDB" w14:textId="77777777" w:rsidR="00827754" w:rsidRPr="00760004" w:rsidRDefault="00827754" w:rsidP="009A5EC1">
      <w:pPr>
        <w:pStyle w:val="EX"/>
      </w:pPr>
      <w:r w:rsidRPr="00760004">
        <w:t>[26]</w:t>
      </w:r>
      <w:r w:rsidRPr="00760004">
        <w:tab/>
        <w:t xml:space="preserve">IETF RFC 815: "IP </w:t>
      </w:r>
      <w:r>
        <w:t>datagram reassembly algorithms</w:t>
      </w:r>
      <w:r w:rsidRPr="00760004">
        <w:t>".</w:t>
      </w:r>
    </w:p>
    <w:p w14:paraId="7C1C3331" w14:textId="77777777" w:rsidR="00827754" w:rsidRPr="00760004" w:rsidRDefault="00827754" w:rsidP="009A5EC1">
      <w:pPr>
        <w:pStyle w:val="EX"/>
      </w:pPr>
      <w:r w:rsidRPr="00760004">
        <w:t>[27]</w:t>
      </w:r>
      <w:r w:rsidRPr="00760004">
        <w:tab/>
        <w:t>IETF RFC 2460: "Internet Protocol, Version 6 (IPv6) Specification".</w:t>
      </w:r>
    </w:p>
    <w:p w14:paraId="60E4C992" w14:textId="77777777" w:rsidR="00827754" w:rsidRPr="00760004" w:rsidRDefault="00827754" w:rsidP="009A5EC1">
      <w:pPr>
        <w:pStyle w:val="EX"/>
      </w:pPr>
      <w:r w:rsidRPr="00760004">
        <w:t>[28]</w:t>
      </w:r>
      <w:r w:rsidRPr="00760004">
        <w:tab/>
        <w:t>IETF RFC 793: "T</w:t>
      </w:r>
      <w:r>
        <w:t>ransmission Control Protocol</w:t>
      </w:r>
      <w:r w:rsidRPr="00760004">
        <w:t>".</w:t>
      </w:r>
    </w:p>
    <w:p w14:paraId="4415E019" w14:textId="77777777" w:rsidR="00827754" w:rsidRPr="00760004" w:rsidRDefault="00827754" w:rsidP="009A5EC1">
      <w:pPr>
        <w:pStyle w:val="EX"/>
      </w:pPr>
      <w:r w:rsidRPr="00760004">
        <w:t>[29]</w:t>
      </w:r>
      <w:r w:rsidRPr="00760004">
        <w:tab/>
        <w:t>IETF RFC 768: "User Datagram Protocol".</w:t>
      </w:r>
    </w:p>
    <w:p w14:paraId="1642F4CE" w14:textId="77777777" w:rsidR="00827754" w:rsidRPr="00760004" w:rsidRDefault="00827754" w:rsidP="009A5EC1">
      <w:pPr>
        <w:pStyle w:val="EX"/>
      </w:pPr>
      <w:r w:rsidRPr="00760004">
        <w:t>[30]</w:t>
      </w:r>
      <w:r w:rsidRPr="00760004">
        <w:tab/>
        <w:t>IETF RFC 4340: "Datagram Congestion Control Protocol (DCCP)".</w:t>
      </w:r>
    </w:p>
    <w:p w14:paraId="21B62E85" w14:textId="77777777" w:rsidR="00827754" w:rsidRPr="00760004" w:rsidRDefault="00827754" w:rsidP="009A5EC1">
      <w:pPr>
        <w:pStyle w:val="EX"/>
      </w:pPr>
      <w:r w:rsidRPr="00760004">
        <w:t>[31]</w:t>
      </w:r>
      <w:r w:rsidRPr="00760004">
        <w:tab/>
        <w:t>IETF RFC 4960: "Stream Control Transmission Protocol".</w:t>
      </w:r>
    </w:p>
    <w:p w14:paraId="65237A2F" w14:textId="77777777" w:rsidR="00827754" w:rsidRPr="00760004" w:rsidRDefault="00827754" w:rsidP="009A5EC1">
      <w:pPr>
        <w:pStyle w:val="EX"/>
      </w:pPr>
      <w:r w:rsidRPr="00760004">
        <w:t>[32]</w:t>
      </w:r>
      <w:r w:rsidRPr="00760004">
        <w:tab/>
        <w:t>IANA (www.iana.org): Assigned Internet Protocol Numbers, "Protocol Numbers".</w:t>
      </w:r>
    </w:p>
    <w:p w14:paraId="1D133D0F" w14:textId="77777777" w:rsidR="00827754" w:rsidRPr="00760004" w:rsidRDefault="00827754" w:rsidP="009A5EC1">
      <w:pPr>
        <w:pStyle w:val="EX"/>
      </w:pPr>
      <w:r w:rsidRPr="00760004">
        <w:t>[33]</w:t>
      </w:r>
      <w:r w:rsidRPr="00760004">
        <w:tab/>
        <w:t>IETF RFC 6437: "IPv6 Flow Label Specification".</w:t>
      </w:r>
    </w:p>
    <w:p w14:paraId="061A3614" w14:textId="77777777" w:rsidR="00827754" w:rsidRPr="00760004" w:rsidRDefault="00827754" w:rsidP="009A5EC1">
      <w:pPr>
        <w:pStyle w:val="EX"/>
      </w:pPr>
      <w:r w:rsidRPr="00760004">
        <w:t>[34]</w:t>
      </w:r>
      <w:r w:rsidRPr="00760004">
        <w:tab/>
        <w:t>IETF RFC 791: "Internet Protocol".</w:t>
      </w:r>
    </w:p>
    <w:p w14:paraId="369957A3" w14:textId="77777777" w:rsidR="00827754" w:rsidRPr="00760004" w:rsidRDefault="00827754" w:rsidP="00907D44">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33C3CECC" w14:textId="77777777" w:rsidR="00827754" w:rsidRPr="00760004" w:rsidRDefault="00827754" w:rsidP="00907D44">
      <w:pPr>
        <w:pStyle w:val="EX"/>
      </w:pPr>
      <w:r w:rsidRPr="00760004">
        <w:t>[36]</w:t>
      </w:r>
      <w:r w:rsidRPr="00760004">
        <w:tab/>
        <w:t>3GPP TS 33.107: "3G security; Lawful interception architecture and functions".</w:t>
      </w:r>
    </w:p>
    <w:p w14:paraId="79E145FE" w14:textId="77777777" w:rsidR="00827754" w:rsidRPr="00760004" w:rsidRDefault="00827754" w:rsidP="00907D44">
      <w:pPr>
        <w:pStyle w:val="EX"/>
      </w:pPr>
      <w:r w:rsidRPr="00760004">
        <w:t>[37]</w:t>
      </w:r>
      <w:r w:rsidRPr="00760004">
        <w:tab/>
        <w:t>3GPP TS 37.340: "Evolved Universal Radio Access (E-UTRA) and NR-Multi-connectivity; Stage 2".</w:t>
      </w:r>
    </w:p>
    <w:p w14:paraId="524711F7" w14:textId="77777777" w:rsidR="00827754" w:rsidRPr="00760004" w:rsidRDefault="00827754" w:rsidP="00907D44">
      <w:pPr>
        <w:pStyle w:val="EX"/>
      </w:pPr>
      <w:r w:rsidRPr="00760004">
        <w:t>[38]</w:t>
      </w:r>
      <w:r w:rsidRPr="00760004">
        <w:tab/>
        <w:t>3GPP TS 36.413: "S1 Application Protocol (S1AP)".</w:t>
      </w:r>
    </w:p>
    <w:p w14:paraId="0B8911C4" w14:textId="77777777" w:rsidR="00827754" w:rsidRPr="00760004" w:rsidRDefault="00827754" w:rsidP="00D67B19">
      <w:pPr>
        <w:pStyle w:val="EX"/>
      </w:pPr>
      <w:r w:rsidRPr="00760004">
        <w:t>[39]</w:t>
      </w:r>
      <w:r w:rsidRPr="00760004">
        <w:tab/>
        <w:t>OMA-TS-MMS_ENC-V1_3-20110913-A: "Multimedia Messaging Service Encapsulation Protocol".</w:t>
      </w:r>
    </w:p>
    <w:p w14:paraId="247B484C" w14:textId="77777777" w:rsidR="00827754" w:rsidRPr="00760004" w:rsidRDefault="00827754" w:rsidP="00D67B19">
      <w:pPr>
        <w:pStyle w:val="EX"/>
      </w:pPr>
      <w:r w:rsidRPr="00760004">
        <w:t>[40]</w:t>
      </w:r>
      <w:r w:rsidRPr="00760004">
        <w:tab/>
        <w:t>3GPP TS 23.140: "Multimedia Messaging Protocol. Functional Description. Stage 2".</w:t>
      </w:r>
    </w:p>
    <w:p w14:paraId="28915903" w14:textId="77777777" w:rsidR="00827754" w:rsidRPr="00760004" w:rsidRDefault="00827754" w:rsidP="00354D29">
      <w:pPr>
        <w:pStyle w:val="EX"/>
      </w:pPr>
      <w:r w:rsidRPr="00760004">
        <w:t>[41]</w:t>
      </w:r>
      <w:r w:rsidRPr="00760004">
        <w:tab/>
        <w:t>3GPP TS 38.415: "NG-RAN; PDU Session User Plane Protocol".</w:t>
      </w:r>
    </w:p>
    <w:p w14:paraId="6B1093EA" w14:textId="77777777" w:rsidR="00827754" w:rsidRDefault="00827754" w:rsidP="003F1FC0">
      <w:pPr>
        <w:pStyle w:val="EX"/>
      </w:pPr>
      <w:r>
        <w:t>[42]</w:t>
      </w:r>
      <w:r>
        <w:tab/>
        <w:t>3GPP TS 23.273</w:t>
      </w:r>
      <w:r w:rsidRPr="00591C0D">
        <w:t>: "</w:t>
      </w:r>
      <w:r>
        <w:t>5G System (5GS) Location Services (LCS); Stage 2</w:t>
      </w:r>
      <w:r w:rsidRPr="00591C0D">
        <w:t>".</w:t>
      </w:r>
    </w:p>
    <w:p w14:paraId="76077150" w14:textId="77777777" w:rsidR="00827754" w:rsidRPr="006D7A73" w:rsidRDefault="00827754" w:rsidP="00343163">
      <w:pPr>
        <w:pStyle w:val="EX"/>
      </w:pPr>
      <w:r w:rsidRPr="006D7A73">
        <w:t>[43]</w:t>
      </w:r>
      <w:r w:rsidRPr="006D7A73">
        <w:tab/>
        <w:t>IETF RFC 4566: "SDP: Session Description Protocol".</w:t>
      </w:r>
    </w:p>
    <w:p w14:paraId="16930D44" w14:textId="77777777" w:rsidR="00827754" w:rsidRDefault="00827754" w:rsidP="00343163">
      <w:pPr>
        <w:pStyle w:val="EX"/>
      </w:pPr>
      <w:r>
        <w:t>[44]</w:t>
      </w:r>
      <w:r>
        <w:tab/>
        <w:t xml:space="preserve">3GPP TS 24.193: "Stage 3: </w:t>
      </w:r>
      <w:r w:rsidRPr="00527183">
        <w:t>Access Traffic Steering, Switching and Splitting (ATSSS)</w:t>
      </w:r>
      <w:r>
        <w:t>".</w:t>
      </w:r>
    </w:p>
    <w:p w14:paraId="22709F47" w14:textId="77777777" w:rsidR="00827754" w:rsidRDefault="00827754"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559B3BC3" w14:textId="77777777" w:rsidR="00827754" w:rsidRDefault="00827754" w:rsidP="009C6ABB">
      <w:pPr>
        <w:pStyle w:val="EX"/>
      </w:pPr>
      <w:r>
        <w:t>[46]</w:t>
      </w:r>
      <w:r>
        <w:tab/>
        <w:t>3GPP TS 24.011: "Point-to-Point (PP) Short Message Service (SMS) support on mobile radio interface".</w:t>
      </w:r>
    </w:p>
    <w:p w14:paraId="3F5080EE" w14:textId="77777777" w:rsidR="00827754" w:rsidRDefault="00827754" w:rsidP="009C6ABB">
      <w:pPr>
        <w:pStyle w:val="EX"/>
      </w:pPr>
      <w:r>
        <w:t>[47]</w:t>
      </w:r>
      <w:r>
        <w:tab/>
        <w:t>3GPP TS 29.002: "</w:t>
      </w:r>
      <w:r w:rsidRPr="00D57197">
        <w:t>Mobile Application Part (MAP) specification</w:t>
      </w:r>
      <w:r>
        <w:t>".</w:t>
      </w:r>
    </w:p>
    <w:p w14:paraId="0E6F032E" w14:textId="77777777" w:rsidR="00827754" w:rsidRDefault="00827754" w:rsidP="00BE6DDD">
      <w:pPr>
        <w:pStyle w:val="EX"/>
      </w:pPr>
      <w:r>
        <w:t>[48]</w:t>
      </w:r>
      <w:r>
        <w:tab/>
        <w:t>3GPP TS 29.504: "5G System; Unified Data Repository Services; Stage 3</w:t>
      </w:r>
      <w:r w:rsidRPr="0087442E">
        <w:t>".</w:t>
      </w:r>
    </w:p>
    <w:p w14:paraId="53D9B195" w14:textId="77777777" w:rsidR="00827754" w:rsidRDefault="00827754" w:rsidP="00BE6DDD">
      <w:pPr>
        <w:pStyle w:val="EX"/>
      </w:pPr>
      <w:r>
        <w:t>[49]</w:t>
      </w:r>
      <w:r>
        <w:tab/>
        <w:t>3GPP TS 29.505: "5G System; Usage of the Unified Data Repository services for Subscription Data; Stage 3</w:t>
      </w:r>
      <w:r w:rsidRPr="0087442E">
        <w:t>".</w:t>
      </w:r>
    </w:p>
    <w:p w14:paraId="617E91F8" w14:textId="77777777" w:rsidR="00827754" w:rsidRDefault="00827754" w:rsidP="00F718B2">
      <w:pPr>
        <w:pStyle w:val="EX"/>
      </w:pPr>
      <w:r>
        <w:t>[50]</w:t>
      </w:r>
      <w:r>
        <w:tab/>
        <w:t>3GPP TS 23.401 "General Packet Radio Service (GPRS) enhancements for Evolved Universal Terrestrial Radio Access Network (E-UTRAN) access".</w:t>
      </w:r>
    </w:p>
    <w:p w14:paraId="4FB2C610" w14:textId="77777777" w:rsidR="00827754" w:rsidRDefault="00827754" w:rsidP="00F718B2">
      <w:pPr>
        <w:pStyle w:val="EX"/>
      </w:pPr>
      <w:r>
        <w:t>[51]</w:t>
      </w:r>
      <w:r>
        <w:tab/>
        <w:t>3GPP TS 24.301 "Non-Access-Stratum (NAS) protocol for Evolved Packet System (EPS), Stage 3".</w:t>
      </w:r>
    </w:p>
    <w:p w14:paraId="18652E07" w14:textId="77777777" w:rsidR="00827754" w:rsidRDefault="00827754" w:rsidP="00F718B2">
      <w:pPr>
        <w:pStyle w:val="EX"/>
      </w:pPr>
      <w:r>
        <w:t>[52]</w:t>
      </w:r>
      <w:r>
        <w:tab/>
        <w:t>3GPP TS 23.271 "</w:t>
      </w:r>
      <w:r w:rsidRPr="008F5741">
        <w:t>Functional stage 2 descrip</w:t>
      </w:r>
      <w:r>
        <w:t>tion of Location Services (LCS)".</w:t>
      </w:r>
    </w:p>
    <w:p w14:paraId="7CA390B1" w14:textId="77777777" w:rsidR="00827754" w:rsidRDefault="00827754" w:rsidP="00F718B2">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29F2C173" w14:textId="77777777" w:rsidR="00827754" w:rsidRPr="00760004" w:rsidRDefault="00827754" w:rsidP="00F718B2">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0F42906" w14:textId="77777777" w:rsidR="00827754" w:rsidRDefault="00827754" w:rsidP="00D7482B">
      <w:pPr>
        <w:pStyle w:val="EX"/>
      </w:pPr>
      <w:r>
        <w:t>[55]</w:t>
      </w:r>
      <w:r>
        <w:tab/>
        <w:t>3GPP TS 24.379: "Mission Critical Push to Talk (MCPTT) call control; protocol specification</w:t>
      </w:r>
      <w:r w:rsidRPr="0087442E">
        <w:t>".</w:t>
      </w:r>
    </w:p>
    <w:p w14:paraId="11D6B9A1" w14:textId="77777777" w:rsidR="00827754" w:rsidRDefault="00827754" w:rsidP="00D7482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 xml:space="preserve">OMA </w:t>
      </w:r>
      <w:proofErr w:type="spellStart"/>
      <w:r>
        <w:t>PoC</w:t>
      </w:r>
      <w:proofErr w:type="spellEnd"/>
      <w:r>
        <w:t xml:space="preserve"> System Description</w:t>
      </w:r>
      <w:r w:rsidRPr="00760004">
        <w:t>".</w:t>
      </w:r>
    </w:p>
    <w:p w14:paraId="759BFEEC" w14:textId="77777777" w:rsidR="00827754" w:rsidRPr="009C239B" w:rsidRDefault="00827754" w:rsidP="00AE5B37">
      <w:pPr>
        <w:pStyle w:val="EX"/>
      </w:pPr>
      <w:r w:rsidRPr="009C239B">
        <w:t>[</w:t>
      </w:r>
      <w:r>
        <w:t>57</w:t>
      </w:r>
      <w:r w:rsidRPr="009C239B">
        <w:t>]</w:t>
      </w:r>
      <w:r w:rsidRPr="009C239B">
        <w:tab/>
        <w:t>3GPP TS 29.541: "5G System; Network Exposure (NE) function services for Non-IP Data Delivery (NIDD); Stage 3"</w:t>
      </w:r>
      <w:r>
        <w:t>.</w:t>
      </w:r>
    </w:p>
    <w:p w14:paraId="7C8F8EBB" w14:textId="77777777" w:rsidR="00827754" w:rsidRPr="009C239B" w:rsidRDefault="00827754" w:rsidP="00AE5B37">
      <w:pPr>
        <w:pStyle w:val="EX"/>
      </w:pPr>
      <w:r>
        <w:t>[58]</w:t>
      </w:r>
      <w:r w:rsidRPr="009C239B">
        <w:tab/>
        <w:t>3GPP TS 29.522: "5G System; Network Exposure Function Northbound APIs; Stage 3".</w:t>
      </w:r>
    </w:p>
    <w:p w14:paraId="2A638476" w14:textId="77777777" w:rsidR="00827754" w:rsidRPr="009C239B" w:rsidRDefault="00827754" w:rsidP="00AE5B3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46DD6554" w14:textId="77777777" w:rsidR="00827754" w:rsidRDefault="00827754" w:rsidP="00AE5B37">
      <w:pPr>
        <w:pStyle w:val="EX"/>
      </w:pPr>
      <w:r>
        <w:t>[60]</w:t>
      </w:r>
      <w:r w:rsidRPr="009C239B">
        <w:tab/>
        <w:t>3GPP TS 29.337: "Diameter-based T4 interface for communications with packet data networks and applications".</w:t>
      </w:r>
    </w:p>
    <w:p w14:paraId="368525C7" w14:textId="77777777" w:rsidR="00827754" w:rsidRPr="009C239B" w:rsidRDefault="00827754" w:rsidP="00AE5B3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2D070A1A" w14:textId="77777777" w:rsidR="00827754" w:rsidRDefault="00827754" w:rsidP="006A1D07">
      <w:pPr>
        <w:pStyle w:val="EX"/>
      </w:pPr>
      <w:r>
        <w:t>[62]</w:t>
      </w:r>
      <w:r>
        <w:tab/>
        <w:t>3GPP TS 29.128: "Mobility Management Entity (MME) and Serving GPRS Support Node (SGSN) interfaces for interworking with packet data networks and applications".</w:t>
      </w:r>
    </w:p>
    <w:p w14:paraId="021B53E0" w14:textId="77777777" w:rsidR="00827754" w:rsidRDefault="00827754" w:rsidP="006A1D07">
      <w:pPr>
        <w:pStyle w:val="EX"/>
      </w:pPr>
      <w:r>
        <w:t>[63]</w:t>
      </w:r>
      <w:r>
        <w:tab/>
        <w:t>3GPP TS 29.122: "T8 reference point for Northbound APIs".</w:t>
      </w:r>
    </w:p>
    <w:p w14:paraId="19FE0E26" w14:textId="5130A564" w:rsidR="00827754" w:rsidRPr="00827754" w:rsidRDefault="00827754" w:rsidP="00827754">
      <w:pPr>
        <w:pStyle w:val="EX"/>
      </w:pPr>
      <w:r>
        <w:t>[64]</w:t>
      </w:r>
      <w:r>
        <w:tab/>
        <w:t>3GPP TS 29.598: "5G System; Unstructured Data Storage Services; Stage3".</w:t>
      </w:r>
    </w:p>
    <w:p w14:paraId="2B7F351B" w14:textId="691D28AF" w:rsidR="00827754" w:rsidRDefault="00827754" w:rsidP="00827754">
      <w:pPr>
        <w:pStyle w:val="EX"/>
        <w:rPr>
          <w:ins w:id="5" w:author="Jason S Graham" w:date="2021-10-25T13:25:00Z"/>
        </w:rPr>
      </w:pPr>
      <w:ins w:id="6" w:author="Jason S Graham" w:date="2021-10-25T13:25:00Z">
        <w:r>
          <w:t>[Re2]</w:t>
        </w:r>
        <w:r>
          <w:tab/>
          <w:t>IETF RFC 4975: "The Message Session Relay Protocol (MSRP)".</w:t>
        </w:r>
      </w:ins>
    </w:p>
    <w:p w14:paraId="0A322F0E" w14:textId="704CAA8F" w:rsidR="00827754" w:rsidRPr="00607FDB" w:rsidRDefault="00720D26" w:rsidP="00827754">
      <w:pPr>
        <w:keepLines/>
        <w:ind w:left="1702" w:hanging="1418"/>
        <w:rPr>
          <w:ins w:id="7" w:author="Jason S Graham" w:date="2021-10-25T13:25:00Z"/>
        </w:rPr>
      </w:pPr>
      <w:ins w:id="8" w:author="Jason S Graham" w:date="2021-10-26T10:27:00Z">
        <w:r>
          <w:t>[Re3]</w:t>
        </w:r>
      </w:ins>
      <w:ins w:id="9" w:author="Jason S Graham" w:date="2021-10-25T13:25:00Z">
        <w:r w:rsidR="00827754">
          <w:tab/>
          <w:t>IETF RFC 3862: "Common Presence and Instant Messaging (CPIM): Message Format".</w:t>
        </w:r>
      </w:ins>
    </w:p>
    <w:p w14:paraId="4C41E3CF" w14:textId="52A1C35E" w:rsidR="00827754" w:rsidRDefault="00720D26" w:rsidP="00D95922">
      <w:pPr>
        <w:ind w:left="1702" w:hanging="1418"/>
        <w:rPr>
          <w:ins w:id="10" w:author="Jason S Graham" w:date="2021-10-26T10:34:00Z"/>
        </w:rPr>
      </w:pPr>
      <w:ins w:id="11" w:author="Jason S Graham" w:date="2021-10-26T10:34:00Z">
        <w:r>
          <w:t>[Re4]</w:t>
        </w:r>
      </w:ins>
      <w:ins w:id="12" w:author="Jason S Graham" w:date="2021-10-25T13:25:00Z">
        <w:r w:rsidR="00827754">
          <w:tab/>
          <w:t>IETF RFC 5438: "Instant Message Disposition Notification (IMDN)".</w:t>
        </w:r>
      </w:ins>
    </w:p>
    <w:p w14:paraId="22D0E20A" w14:textId="31219F88" w:rsidR="00720D26" w:rsidRDefault="00720D26" w:rsidP="00D95922">
      <w:pPr>
        <w:ind w:left="1702" w:hanging="1418"/>
        <w:rPr>
          <w:ins w:id="13" w:author="Jason S Graham" w:date="2021-10-26T11:15:00Z"/>
        </w:rPr>
      </w:pPr>
      <w:ins w:id="14" w:author="Jason S Graham" w:date="2021-10-26T10:34:00Z">
        <w:r>
          <w:t>[Re5]</w:t>
        </w:r>
        <w:r>
          <w:tab/>
        </w:r>
      </w:ins>
      <w:ins w:id="15" w:author="Jason S Graham" w:date="2021-11-03T15:09:00Z">
        <w:r w:rsidR="007C3BBE" w:rsidRPr="00760004">
          <w:t>OMA-TS-</w:t>
        </w:r>
        <w:r w:rsidR="007C3BBE">
          <w:t>CPM</w:t>
        </w:r>
        <w:r w:rsidR="007C3BBE" w:rsidRPr="00760004">
          <w:t>_</w:t>
        </w:r>
      </w:ins>
      <w:ins w:id="16" w:author="Jason S Graham" w:date="2021-11-03T15:10:00Z">
        <w:r w:rsidR="003D06D4">
          <w:t>System_Description</w:t>
        </w:r>
      </w:ins>
      <w:ins w:id="17" w:author="Jason S Graham" w:date="2021-11-03T15:09:00Z">
        <w:r w:rsidR="007C3BBE" w:rsidRPr="00760004">
          <w:t>-V</w:t>
        </w:r>
      </w:ins>
      <w:ins w:id="18" w:author="Jason S Graham" w:date="2021-11-03T15:10:00Z">
        <w:r w:rsidR="003D06D4">
          <w:t>2</w:t>
        </w:r>
      </w:ins>
      <w:ins w:id="19" w:author="Jason S Graham" w:date="2021-11-03T15:09:00Z">
        <w:r w:rsidR="007C3BBE" w:rsidRPr="00760004">
          <w:t>_</w:t>
        </w:r>
      </w:ins>
      <w:ins w:id="20" w:author="Jason S Graham" w:date="2021-11-03T15:10:00Z">
        <w:r w:rsidR="003D06D4">
          <w:t>2</w:t>
        </w:r>
      </w:ins>
      <w:ins w:id="21" w:author="Jason S Graham" w:date="2021-11-03T15:09:00Z">
        <w:r w:rsidR="007C3BBE" w:rsidRPr="00760004">
          <w:t>-201</w:t>
        </w:r>
      </w:ins>
      <w:ins w:id="22" w:author="Jason S Graham" w:date="2021-11-03T15:10:00Z">
        <w:r w:rsidR="003D06D4">
          <w:t>7</w:t>
        </w:r>
      </w:ins>
      <w:ins w:id="23" w:author="Jason S Graham" w:date="2021-11-03T15:09:00Z">
        <w:r w:rsidR="007C3BBE" w:rsidRPr="00760004">
          <w:t>09</w:t>
        </w:r>
      </w:ins>
      <w:ins w:id="24" w:author="Jason S Graham" w:date="2021-11-03T15:10:00Z">
        <w:r w:rsidR="003D06D4">
          <w:t>26</w:t>
        </w:r>
      </w:ins>
      <w:ins w:id="25" w:author="Jason S Graham" w:date="2021-11-03T15:09:00Z">
        <w:r w:rsidR="007C3BBE" w:rsidRPr="00760004">
          <w:t>-</w:t>
        </w:r>
      </w:ins>
      <w:ins w:id="26" w:author="Jason S Graham" w:date="2021-11-03T15:10:00Z">
        <w:r w:rsidR="003D06D4">
          <w:t>C</w:t>
        </w:r>
      </w:ins>
      <w:ins w:id="27" w:author="Jason S Graham" w:date="2021-11-03T15:09:00Z">
        <w:r w:rsidR="007C3BBE" w:rsidRPr="00760004">
          <w:t>: "</w:t>
        </w:r>
      </w:ins>
      <w:ins w:id="28" w:author="Jason S Graham" w:date="2021-10-26T10:34:00Z">
        <w:r>
          <w:t>OMA Converged IP Messaging System Description</w:t>
        </w:r>
      </w:ins>
      <w:ins w:id="29" w:author="Jason S Graham" w:date="2021-11-03T15:11:00Z">
        <w:r w:rsidR="009028C0">
          <w:t>"</w:t>
        </w:r>
      </w:ins>
      <w:ins w:id="30" w:author="Jason S Graham" w:date="2021-10-26T10:35:00Z">
        <w:r>
          <w:t>.</w:t>
        </w:r>
      </w:ins>
    </w:p>
    <w:p w14:paraId="183A7FCE" w14:textId="6AA10794" w:rsidR="004B7979" w:rsidRPr="00607FDB" w:rsidRDefault="004B7979" w:rsidP="00D95922">
      <w:pPr>
        <w:ind w:left="1702" w:hanging="1418"/>
      </w:pPr>
      <w:ins w:id="31" w:author="Jason S Graham" w:date="2021-10-26T11:15:00Z">
        <w:r>
          <w:t>[Re6]</w:t>
        </w:r>
      </w:ins>
      <w:ins w:id="32" w:author="Jason S Graham" w:date="2021-10-26T11:16:00Z">
        <w:r w:rsidRPr="004B7979">
          <w:rPr>
            <w:lang w:val="fr-FR"/>
          </w:rPr>
          <w:t xml:space="preserve"> </w:t>
        </w:r>
        <w:r>
          <w:rPr>
            <w:lang w:val="fr-FR"/>
          </w:rPr>
          <w:tab/>
        </w:r>
        <w:r w:rsidRPr="00B7745D">
          <w:rPr>
            <w:lang w:val="fr-FR"/>
          </w:rPr>
          <w:t>IETF RFC 4566: "SDP: Session Description Protocol</w:t>
        </w:r>
        <w:r w:rsidRPr="006F0A95">
          <w:rPr>
            <w:lang w:val="fr-FR"/>
          </w:rPr>
          <w:t>"</w:t>
        </w:r>
        <w:r w:rsidRPr="00B7745D">
          <w:rPr>
            <w:lang w:val="fr-FR"/>
          </w:rPr>
          <w:t>.</w:t>
        </w:r>
      </w:ins>
    </w:p>
    <w:p w14:paraId="16CD5CB6" w14:textId="77777777" w:rsidR="00827754" w:rsidRPr="00A109C3" w:rsidRDefault="00827754" w:rsidP="009C5449">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5F6A63CB" w14:textId="77777777" w:rsidR="00827754" w:rsidRDefault="00827754"/>
    <w:p w14:paraId="3D6ADE09" w14:textId="77777777" w:rsidR="00827754" w:rsidRPr="006F0A95" w:rsidRDefault="00827754" w:rsidP="00827754">
      <w:pPr>
        <w:pStyle w:val="Heading3"/>
        <w:rPr>
          <w:ins w:id="33" w:author="Jason S Graham" w:date="2021-10-25T13:26:00Z"/>
        </w:rPr>
      </w:pPr>
      <w:ins w:id="34" w:author="Jason S Graham" w:date="2021-10-25T13:26:00Z">
        <w:r>
          <w:t>7.X.3</w:t>
        </w:r>
        <w:r w:rsidRPr="006F0A95">
          <w:tab/>
          <w:t xml:space="preserve">Generation of </w:t>
        </w:r>
        <w:proofErr w:type="spellStart"/>
        <w:r w:rsidRPr="006F0A95">
          <w:t>xIRI</w:t>
        </w:r>
        <w:proofErr w:type="spellEnd"/>
        <w:r w:rsidRPr="006F0A95">
          <w:t xml:space="preserve"> at IRI-POI in </w:t>
        </w:r>
        <w:r>
          <w:t xml:space="preserve">the </w:t>
        </w:r>
        <w:r w:rsidRPr="006F0A95">
          <w:t xml:space="preserve">RCS </w:t>
        </w:r>
        <w:r>
          <w:t>S</w:t>
        </w:r>
        <w:r w:rsidRPr="006F0A95">
          <w:t>erver over LI_X2</w:t>
        </w:r>
      </w:ins>
    </w:p>
    <w:p w14:paraId="47D4E240" w14:textId="77777777" w:rsidR="00827754" w:rsidRPr="006F0A95" w:rsidRDefault="00827754" w:rsidP="00827754">
      <w:pPr>
        <w:pStyle w:val="Heading4"/>
        <w:rPr>
          <w:ins w:id="35" w:author="Jason S Graham" w:date="2021-10-25T13:26:00Z"/>
        </w:rPr>
      </w:pPr>
      <w:ins w:id="36" w:author="Jason S Graham" w:date="2021-10-25T13:26:00Z">
        <w:r>
          <w:t>7.X.3</w:t>
        </w:r>
        <w:r w:rsidRPr="006F0A95">
          <w:t>.1</w:t>
        </w:r>
        <w:r w:rsidRPr="006F0A95">
          <w:tab/>
          <w:t>General</w:t>
        </w:r>
      </w:ins>
    </w:p>
    <w:p w14:paraId="4CF88911" w14:textId="77777777" w:rsidR="00827754" w:rsidRDefault="00827754" w:rsidP="00827754">
      <w:pPr>
        <w:rPr>
          <w:ins w:id="37" w:author="Jason S Graham" w:date="2021-10-25T13:26:00Z"/>
        </w:rPr>
      </w:pPr>
      <w:ins w:id="38" w:author="Jason S Graham" w:date="2021-10-25T13:26:00Z">
        <w:r w:rsidRPr="006F0A95">
          <w:t xml:space="preserve">The IRI-POI present in the RCS </w:t>
        </w:r>
        <w:r>
          <w:t>S</w:t>
        </w:r>
        <w:r w:rsidRPr="006F0A95">
          <w:t>erver</w:t>
        </w:r>
        <w:r>
          <w:t>s</w:t>
        </w:r>
        <w:r w:rsidRPr="006F0A95">
          <w:t xml:space="preserve"> shall send </w:t>
        </w:r>
        <w:proofErr w:type="spellStart"/>
        <w:r w:rsidRPr="006F0A95">
          <w:t>xIRI</w:t>
        </w:r>
        <w:proofErr w:type="spellEnd"/>
        <w:r w:rsidRPr="006F0A95">
          <w:t xml:space="preserve">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ins>
    </w:p>
    <w:p w14:paraId="5B6591E2" w14:textId="77777777" w:rsidR="00827754" w:rsidRDefault="00827754" w:rsidP="00827754">
      <w:pPr>
        <w:pStyle w:val="Heading4"/>
        <w:rPr>
          <w:ins w:id="39" w:author="Jason S Graham" w:date="2021-10-25T13:26:00Z"/>
        </w:rPr>
      </w:pPr>
      <w:ins w:id="40" w:author="Jason S Graham" w:date="2021-10-25T13:26:00Z">
        <w:r>
          <w:t>7.X.3</w:t>
        </w:r>
        <w:r w:rsidRPr="006F0A95">
          <w:t>.2</w:t>
        </w:r>
        <w:r w:rsidRPr="006F0A95">
          <w:tab/>
          <w:t>Registration</w:t>
        </w:r>
      </w:ins>
    </w:p>
    <w:p w14:paraId="629A75B9" w14:textId="77777777" w:rsidR="00827754" w:rsidRPr="006F0A95" w:rsidRDefault="00827754" w:rsidP="00827754">
      <w:pPr>
        <w:rPr>
          <w:ins w:id="41" w:author="Jason S Graham" w:date="2021-10-25T13:26:00Z"/>
        </w:rPr>
      </w:pPr>
      <w:ins w:id="42" w:author="Jason S Graham" w:date="2021-10-25T13:26:00Z">
        <w:r>
          <w:t xml:space="preserve">The </w:t>
        </w:r>
        <w:proofErr w:type="spellStart"/>
        <w:r>
          <w:t>xIRI</w:t>
        </w:r>
        <w:proofErr w:type="spellEnd"/>
        <w:r>
          <w:t xml:space="preserve"> containing an </w:t>
        </w:r>
        <w:proofErr w:type="spellStart"/>
        <w:r>
          <w:t>RCSRegistration</w:t>
        </w:r>
        <w:proofErr w:type="spellEnd"/>
        <w:r>
          <w:t xml:space="preserve"> </w:t>
        </w:r>
        <w:proofErr w:type="spellStart"/>
        <w:r>
          <w:t>recocd</w:t>
        </w:r>
        <w:proofErr w:type="spellEnd"/>
        <w:r>
          <w:t xml:space="preserve">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w:t>
        </w:r>
        <w:proofErr w:type="spellStart"/>
        <w:r w:rsidRPr="006F0A95">
          <w:t>xIRI</w:t>
        </w:r>
        <w:proofErr w:type="spellEnd"/>
        <w:r w:rsidRPr="006F0A95">
          <w:t xml:space="preserve"> when the following event is detected:</w:t>
        </w:r>
      </w:ins>
    </w:p>
    <w:p w14:paraId="5AA32641" w14:textId="77777777" w:rsidR="00827754" w:rsidRDefault="00827754" w:rsidP="00827754">
      <w:pPr>
        <w:ind w:left="568" w:hanging="284"/>
        <w:rPr>
          <w:ins w:id="43" w:author="Jason S Graham" w:date="2021-10-25T13:26:00Z"/>
          <w:rStyle w:val="B1Char"/>
        </w:rPr>
      </w:pPr>
      <w:ins w:id="44" w:author="Jason S Graham" w:date="2021-10-25T13:26:00Z">
        <w:r>
          <w:rPr>
            <w:rStyle w:val="B1Char"/>
          </w:rPr>
          <w:t>-</w:t>
        </w:r>
        <w:r w:rsidRPr="00247DB2">
          <w:rPr>
            <w:rStyle w:val="B1Char"/>
          </w:rPr>
          <w:tab/>
        </w:r>
        <w:r>
          <w:rPr>
            <w:rStyle w:val="B1Char"/>
          </w:rPr>
          <w:t xml:space="preserve">When the IRI-POI </w:t>
        </w:r>
        <w:proofErr w:type="gramStart"/>
        <w:r>
          <w:rPr>
            <w:rStyle w:val="B1Char"/>
          </w:rPr>
          <w:t>is located in</w:t>
        </w:r>
        <w:proofErr w:type="gramEnd"/>
        <w:r>
          <w:rPr>
            <w:rStyle w:val="B1Char"/>
          </w:rPr>
          <w:t xml:space="preserve"> the S-CSCF:</w:t>
        </w:r>
      </w:ins>
    </w:p>
    <w:p w14:paraId="3E0E311C" w14:textId="3D0A5F00" w:rsidR="00C04EA2" w:rsidRDefault="00827754" w:rsidP="00C04EA2">
      <w:pPr>
        <w:ind w:left="852" w:hanging="284"/>
        <w:rPr>
          <w:ins w:id="45" w:author="Jason S Graham" w:date="2021-10-25T13:51:00Z"/>
          <w:rStyle w:val="B1Char"/>
        </w:rPr>
      </w:pPr>
      <w:ins w:id="46" w:author="Jason S Graham" w:date="2021-10-25T13:26:00Z">
        <w:r>
          <w:rPr>
            <w:rStyle w:val="B1Char"/>
          </w:rPr>
          <w:t>-</w:t>
        </w:r>
        <w:r>
          <w:rPr>
            <w:rStyle w:val="B1Char"/>
          </w:rPr>
          <w:tab/>
        </w:r>
      </w:ins>
      <w:ins w:id="47" w:author="Jason S Graham" w:date="2021-10-25T13:52:00Z">
        <w:r w:rsidR="00587D9C">
          <w:rPr>
            <w:rStyle w:val="B1Char"/>
          </w:rPr>
          <w:t xml:space="preserve">If the S-CSCF uses third-party registrations to notify the RCS Server when a </w:t>
        </w:r>
      </w:ins>
      <w:ins w:id="48" w:author="Jason S Graham" w:date="2021-10-25T13:53:00Z">
        <w:r w:rsidR="00587D9C">
          <w:rPr>
            <w:rStyle w:val="B1Char"/>
          </w:rPr>
          <w:t>UE registers, w</w:t>
        </w:r>
      </w:ins>
      <w:ins w:id="49" w:author="Jason S Graham" w:date="2021-10-25T13:26:00Z">
        <w:r>
          <w:rPr>
            <w:rStyle w:val="B1Char"/>
          </w:rPr>
          <w:t>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ins>
    </w:p>
    <w:p w14:paraId="545B70F2" w14:textId="1B4C70A9" w:rsidR="00587D9C" w:rsidRDefault="00587D9C" w:rsidP="00C04EA2">
      <w:pPr>
        <w:ind w:left="852" w:hanging="284"/>
        <w:rPr>
          <w:ins w:id="50" w:author="Jason S Graham" w:date="2021-10-25T13:54:00Z"/>
          <w:rStyle w:val="B1Char"/>
        </w:rPr>
      </w:pPr>
      <w:ins w:id="51" w:author="Jason S Graham" w:date="2021-10-25T13:52:00Z">
        <w:r>
          <w:rPr>
            <w:rStyle w:val="B1Char"/>
          </w:rPr>
          <w:t>-</w:t>
        </w:r>
        <w:r>
          <w:rPr>
            <w:rStyle w:val="B1Char"/>
          </w:rPr>
          <w:tab/>
        </w:r>
      </w:ins>
      <w:ins w:id="52" w:author="Jason S Graham" w:date="2021-10-26T11:14:00Z">
        <w:r w:rsidR="007B33D4">
          <w:rPr>
            <w:rStyle w:val="B1Char"/>
          </w:rPr>
          <w:t>If</w:t>
        </w:r>
      </w:ins>
      <w:ins w:id="53" w:author="Jason S Graham" w:date="2021-10-25T13:52:00Z">
        <w:r>
          <w:rPr>
            <w:rStyle w:val="B1Char"/>
          </w:rPr>
          <w:t xml:space="preserve"> the </w:t>
        </w:r>
      </w:ins>
      <w:ins w:id="54" w:author="Jason S Graham" w:date="2021-10-25T13:53:00Z">
        <w:r>
          <w:rPr>
            <w:rStyle w:val="B1Char"/>
          </w:rPr>
          <w:t>S-CSCF is the NF responsible for handling RCS Registrations</w:t>
        </w:r>
      </w:ins>
      <w:ins w:id="55" w:author="Jason S Graham" w:date="2021-10-25T13:54:00Z">
        <w:r>
          <w:rPr>
            <w:rStyle w:val="B1Char"/>
          </w:rPr>
          <w:t>:</w:t>
        </w:r>
      </w:ins>
    </w:p>
    <w:p w14:paraId="2F87C7BA" w14:textId="0ACD59E0" w:rsidR="00587D9C" w:rsidRDefault="00587D9C" w:rsidP="00FB76D7">
      <w:pPr>
        <w:ind w:left="852"/>
        <w:rPr>
          <w:ins w:id="56" w:author="Jason S Graham" w:date="2021-10-25T13:54:00Z"/>
          <w:noProof/>
        </w:rPr>
      </w:pPr>
      <w:ins w:id="57" w:author="Jason S Graham" w:date="2021-10-25T13:54:00Z">
        <w:r>
          <w:rPr>
            <w:rStyle w:val="B1Char"/>
          </w:rPr>
          <w:t>-</w:t>
        </w:r>
        <w:r>
          <w:rPr>
            <w:rStyle w:val="B1Char"/>
          </w:rPr>
          <w:tab/>
          <w:t>W</w:t>
        </w:r>
      </w:ins>
      <w:ins w:id="58" w:author="Jason S Graham" w:date="2021-10-25T13:53:00Z">
        <w:r>
          <w:rPr>
            <w:rStyle w:val="B1Char"/>
          </w:rPr>
          <w:t xml:space="preserve">hen the </w:t>
        </w:r>
      </w:ins>
      <w:ins w:id="59" w:author="Jason S Graham" w:date="2021-10-25T13:54:00Z">
        <w:r>
          <w:rPr>
            <w:rStyle w:val="B1Char"/>
          </w:rPr>
          <w:t>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[Re1] clause 2.4.4.1 Table 3.</w:t>
        </w:r>
      </w:ins>
    </w:p>
    <w:p w14:paraId="3D473881" w14:textId="2E67C830" w:rsidR="00C04EA2" w:rsidRDefault="00587D9C" w:rsidP="00FB76D7">
      <w:pPr>
        <w:ind w:left="852"/>
        <w:rPr>
          <w:ins w:id="60" w:author="Jason S Graham" w:date="2021-10-25T13:26:00Z"/>
          <w:rStyle w:val="B1Char"/>
          <w:noProof/>
        </w:rPr>
      </w:pPr>
      <w:ins w:id="61" w:author="Jason S Graham" w:date="2021-10-25T13:54:00Z">
        <w:r>
          <w:rPr>
            <w:noProof/>
          </w:rPr>
          <w:lastRenderedPageBreak/>
          <w:t>-</w:t>
        </w:r>
        <w:r>
          <w:rPr>
            <w:noProof/>
          </w:rPr>
          <w:tab/>
          <w:t>When the S-CSCF sends a 200 OK to a target in response to a SIP REGISTER request for de-registration when the service features supported by the target include any of the service features listed in GSMA RCC.07 [Re1] clause 2.4.4.1 Table 3.</w:t>
        </w:r>
      </w:ins>
    </w:p>
    <w:p w14:paraId="4376A9BA" w14:textId="77777777" w:rsidR="00827754" w:rsidRPr="00FA68AA" w:rsidRDefault="00827754" w:rsidP="00827754">
      <w:pPr>
        <w:pStyle w:val="B1"/>
        <w:rPr>
          <w:ins w:id="62" w:author="Jason S Graham" w:date="2021-10-25T13:26:00Z"/>
        </w:rPr>
      </w:pPr>
      <w:ins w:id="63" w:author="Jason S Graham" w:date="2021-10-25T13:26:00Z">
        <w:r>
          <w:t>-</w:t>
        </w:r>
        <w:r>
          <w:tab/>
          <w:t xml:space="preserve">When the IRI-POI </w:t>
        </w:r>
        <w:proofErr w:type="gramStart"/>
        <w:r>
          <w:t>is located in</w:t>
        </w:r>
        <w:proofErr w:type="gramEnd"/>
        <w:r>
          <w:t xml:space="preserve"> the RCS Server:</w:t>
        </w:r>
      </w:ins>
    </w:p>
    <w:p w14:paraId="3A5A211C" w14:textId="77777777" w:rsidR="00827754" w:rsidRDefault="00827754" w:rsidP="00827754">
      <w:pPr>
        <w:ind w:left="852" w:hanging="284"/>
        <w:rPr>
          <w:ins w:id="64" w:author="Jason S Graham" w:date="2021-10-25T13:26:00Z"/>
          <w:noProof/>
        </w:rPr>
      </w:pPr>
      <w:ins w:id="65" w:author="Jason S Graham" w:date="2021-10-25T13:26:00Z">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[Re1] clause 2.4.4.1 Table 3.</w:t>
        </w:r>
      </w:ins>
    </w:p>
    <w:p w14:paraId="3E542E9B" w14:textId="02D12120" w:rsidR="00827754" w:rsidRPr="00247DB2" w:rsidRDefault="00827754" w:rsidP="00461C10">
      <w:pPr>
        <w:ind w:left="852" w:hanging="284"/>
        <w:rPr>
          <w:ins w:id="66" w:author="Jason S Graham" w:date="2021-10-25T13:26:00Z"/>
          <w:rStyle w:val="B1Char"/>
          <w:noProof/>
        </w:rPr>
      </w:pPr>
      <w:ins w:id="67" w:author="Jason S Graham" w:date="2021-10-25T13:26:00Z">
        <w:r>
          <w:rPr>
            <w:noProof/>
          </w:rPr>
          <w:t>-</w:t>
        </w:r>
        <w:r>
          <w:rPr>
            <w:noProof/>
          </w:rPr>
          <w:tab/>
          <w:t>When the RCS Server sends a 200 OK to a target in response to a SIP REGISTER request for de-registration when the service features supported by the target include any of the service features listed in GSMA RCC.07 [Re1] clause 2.4.4.1 Table 3.</w:t>
        </w:r>
      </w:ins>
    </w:p>
    <w:p w14:paraId="3E8CD397" w14:textId="77777777" w:rsidR="00827754" w:rsidRDefault="00827754" w:rsidP="00827754">
      <w:pPr>
        <w:pStyle w:val="Heading4"/>
        <w:rPr>
          <w:ins w:id="68" w:author="Jason S Graham" w:date="2021-10-25T13:26:00Z"/>
        </w:rPr>
      </w:pPr>
      <w:ins w:id="69" w:author="Jason S Graham" w:date="2021-10-25T13:26:00Z">
        <w:r>
          <w:t>7.X.3.3</w:t>
        </w:r>
        <w:r w:rsidRPr="006F0A95">
          <w:tab/>
        </w:r>
        <w:r>
          <w:t>RCS Message</w:t>
        </w:r>
      </w:ins>
    </w:p>
    <w:p w14:paraId="3B9E152F" w14:textId="77777777" w:rsidR="00827754" w:rsidRDefault="00827754" w:rsidP="00827754">
      <w:pPr>
        <w:rPr>
          <w:ins w:id="70" w:author="Jason S Graham" w:date="2021-10-25T13:26:00Z"/>
        </w:rPr>
      </w:pPr>
      <w:ins w:id="71" w:author="Jason S Graham" w:date="2021-10-25T13:26:00Z">
        <w:r>
          <w:t xml:space="preserve">The </w:t>
        </w:r>
        <w:r w:rsidRPr="00760004">
          <w:t>IRI-POI</w:t>
        </w:r>
        <w:r>
          <w:t xml:space="preserve"> present</w:t>
        </w:r>
        <w:r w:rsidRPr="00760004">
          <w:t xml:space="preserve"> in the </w:t>
        </w:r>
        <w:r>
          <w:t>RCS Server</w:t>
        </w:r>
        <w:r w:rsidRPr="00760004">
          <w:t xml:space="preserve"> shall generate an </w:t>
        </w:r>
        <w:proofErr w:type="spellStart"/>
        <w:r w:rsidRPr="00760004">
          <w:t>xIRI</w:t>
        </w:r>
        <w:proofErr w:type="spellEnd"/>
        <w:r w:rsidRPr="00760004">
          <w:t xml:space="preserve"> containing an </w:t>
        </w:r>
        <w:proofErr w:type="spellStart"/>
        <w:r>
          <w:t>RCSMessage</w:t>
        </w:r>
        <w:proofErr w:type="spellEnd"/>
        <w:r w:rsidRPr="00760004">
          <w:t xml:space="preserve"> record when the IRI-POI present in the </w:t>
        </w:r>
        <w:r>
          <w:t>RCS Server</w:t>
        </w:r>
        <w:r w:rsidRPr="00760004">
          <w:t xml:space="preserve"> detects that</w:t>
        </w:r>
        <w:r>
          <w:t xml:space="preserve"> </w:t>
        </w:r>
        <w:r w:rsidRPr="006F0A95">
          <w:t xml:space="preserve">an RCS target has </w:t>
        </w:r>
        <w:r>
          <w:t xml:space="preserve">sent or received an RCS message. In this specification, an RCS message refers to any message sent or received in the context of pager mode standalone messaging, large message mode messaging, 1-to-1 </w:t>
        </w:r>
        <w:proofErr w:type="gramStart"/>
        <w:r>
          <w:t>chat</w:t>
        </w:r>
        <w:proofErr w:type="gramEnd"/>
        <w:r>
          <w:t xml:space="preserve"> or group chat. The user generated content of the RCS message shall be delivered as CC in accordance with clause 7.X.5. This </w:t>
        </w:r>
        <w:proofErr w:type="spellStart"/>
        <w:r>
          <w:t>xIRI</w:t>
        </w:r>
        <w:proofErr w:type="spellEnd"/>
        <w:r>
          <w:t xml:space="preserve"> is also generated when the target sends or receives a delivery notification or display notification.</w:t>
        </w:r>
      </w:ins>
    </w:p>
    <w:p w14:paraId="3A9F70EF" w14:textId="77777777" w:rsidR="00827754" w:rsidRPr="006F0A95" w:rsidRDefault="00827754" w:rsidP="00827754">
      <w:pPr>
        <w:spacing w:after="240"/>
        <w:rPr>
          <w:ins w:id="72" w:author="Jason S Graham" w:date="2021-10-25T13:26:00Z"/>
        </w:rPr>
      </w:pPr>
      <w:ins w:id="73" w:author="Jason S Graham" w:date="2021-10-25T13:26:00Z">
        <w:r w:rsidRPr="006F0A95">
          <w:t xml:space="preserve">Accordingly, the IRI-POI in the RCS </w:t>
        </w:r>
        <w:r>
          <w:t>Server</w:t>
        </w:r>
        <w:r w:rsidRPr="006F0A95">
          <w:t xml:space="preserve"> </w:t>
        </w:r>
        <w:r>
          <w:t xml:space="preserve">shall </w:t>
        </w:r>
        <w:r w:rsidRPr="006F0A95">
          <w:t xml:space="preserve">generate the </w:t>
        </w:r>
        <w:proofErr w:type="spellStart"/>
        <w:r>
          <w:t>RCSMessage</w:t>
        </w:r>
        <w:proofErr w:type="spellEnd"/>
        <w:r>
          <w:t xml:space="preserve"> </w:t>
        </w:r>
        <w:proofErr w:type="spellStart"/>
        <w:r w:rsidRPr="006F0A95">
          <w:t>xIRI</w:t>
        </w:r>
        <w:proofErr w:type="spellEnd"/>
        <w:r w:rsidRPr="006F0A95">
          <w:t xml:space="preserve"> when </w:t>
        </w:r>
        <w:r>
          <w:t xml:space="preserve">it detects the </w:t>
        </w:r>
        <w:r w:rsidRPr="006F0A95">
          <w:t>following event</w:t>
        </w:r>
        <w:r>
          <w:t>s</w:t>
        </w:r>
        <w:r w:rsidRPr="006F0A95">
          <w:t>:</w:t>
        </w:r>
      </w:ins>
    </w:p>
    <w:p w14:paraId="11BC57E5" w14:textId="77777777" w:rsidR="00827754" w:rsidRDefault="00827754" w:rsidP="00827754">
      <w:pPr>
        <w:pStyle w:val="B1"/>
        <w:rPr>
          <w:ins w:id="74" w:author="Jason S Graham" w:date="2021-10-25T13:26:00Z"/>
        </w:rPr>
      </w:pPr>
      <w:ins w:id="75" w:author="Jason S Graham" w:date="2021-10-25T13:26:00Z">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ins>
    </w:p>
    <w:p w14:paraId="0184A238" w14:textId="77777777" w:rsidR="00827754" w:rsidRDefault="00827754" w:rsidP="00827754">
      <w:pPr>
        <w:pStyle w:val="B1"/>
        <w:ind w:left="852"/>
        <w:rPr>
          <w:ins w:id="76" w:author="Jason S Graham" w:date="2021-10-25T13:26:00Z"/>
        </w:rPr>
      </w:pPr>
      <w:ins w:id="77" w:author="Jason S Graham" w:date="2021-10-25T13:26:00Z">
        <w:r>
          <w:t>-</w:t>
        </w:r>
        <w:r>
          <w:tab/>
          <w:t>T</w:t>
        </w:r>
        <w:r w:rsidRPr="006F0A95">
          <w:t xml:space="preserve">he "Contact" </w:t>
        </w:r>
        <w:r>
          <w:t xml:space="preserve">or "Accept-Contact" </w:t>
        </w:r>
        <w:r w:rsidRPr="006F0A95">
          <w:t>header includes +g.3gpp.icsi-ref="urn%3Aurn-7%3A3gpp-service.ims.icsi.oma.cpm.msg"</w:t>
        </w:r>
        <w:r>
          <w:t>.</w:t>
        </w:r>
      </w:ins>
    </w:p>
    <w:p w14:paraId="584FF065" w14:textId="664708D4" w:rsidR="00827754" w:rsidRPr="006F0A95" w:rsidRDefault="00827754" w:rsidP="00827754">
      <w:pPr>
        <w:pStyle w:val="B1"/>
        <w:ind w:firstLine="0"/>
        <w:rPr>
          <w:ins w:id="78" w:author="Jason S Graham" w:date="2021-10-25T13:26:00Z"/>
        </w:rPr>
      </w:pPr>
      <w:ins w:id="79" w:author="Jason S Graham" w:date="2021-10-25T13:26:00Z">
        <w:r>
          <w:t>-</w:t>
        </w:r>
        <w:r>
          <w:tab/>
          <w:t>T</w:t>
        </w:r>
        <w:r w:rsidRPr="006F0A95">
          <w:t xml:space="preserve">he SIP "Content-Type" header </w:t>
        </w:r>
        <w:r>
          <w:t>is</w:t>
        </w:r>
        <w:r w:rsidRPr="006F0A95">
          <w:t xml:space="preserve"> "message/</w:t>
        </w:r>
        <w:proofErr w:type="spellStart"/>
        <w:r w:rsidRPr="006F0A95">
          <w:t>cpim</w:t>
        </w:r>
        <w:proofErr w:type="spellEnd"/>
        <w:r>
          <w:t>".</w:t>
        </w:r>
      </w:ins>
    </w:p>
    <w:p w14:paraId="0DC6396C" w14:textId="77777777" w:rsidR="00827754" w:rsidRDefault="00827754" w:rsidP="00827754">
      <w:pPr>
        <w:pStyle w:val="B1"/>
        <w:rPr>
          <w:ins w:id="80" w:author="Jason S Graham" w:date="2021-10-25T13:26:00Z"/>
        </w:rPr>
      </w:pPr>
      <w:ins w:id="81" w:author="Jason S Graham" w:date="2021-10-25T13:26:00Z">
        <w:r w:rsidRPr="006F0A95">
          <w:t>-</w:t>
        </w:r>
        <w:r w:rsidRPr="006F0A95">
          <w:tab/>
        </w:r>
        <w:r>
          <w:t>T</w:t>
        </w:r>
        <w:r w:rsidRPr="006F0A95">
          <w:t xml:space="preserve">he RCS Server </w:t>
        </w:r>
        <w:r>
          <w:t>receives</w:t>
        </w:r>
        <w:r w:rsidRPr="006F0A95">
          <w:t xml:space="preserve"> a</w:t>
        </w:r>
        <w:r>
          <w:t>n MSRP packet from the target or destined to the target and:</w:t>
        </w:r>
      </w:ins>
    </w:p>
    <w:p w14:paraId="7B29380A" w14:textId="01C3AC13" w:rsidR="00827754" w:rsidRDefault="00827754" w:rsidP="00461C10">
      <w:pPr>
        <w:pStyle w:val="B1"/>
        <w:ind w:firstLine="0"/>
        <w:rPr>
          <w:ins w:id="82" w:author="Jason S Graham" w:date="2021-10-25T13:26:00Z"/>
        </w:rPr>
      </w:pPr>
      <w:ins w:id="83" w:author="Jason S Graham" w:date="2021-10-25T13:26:00Z">
        <w:r>
          <w:t>-</w:t>
        </w:r>
        <w:r>
          <w:tab/>
          <w:t>T</w:t>
        </w:r>
        <w:r w:rsidRPr="006F0A95">
          <w:t xml:space="preserve">he </w:t>
        </w:r>
        <w:r>
          <w:t xml:space="preserve">content of the MSRP packet is a CPIM (Common Presence and Instant Messaging) object </w:t>
        </w:r>
        <w:r w:rsidRPr="000B26F7">
          <w:t xml:space="preserve">(see definition in IETF RFC 3862 </w:t>
        </w:r>
      </w:ins>
      <w:ins w:id="84" w:author="Jason S Graham" w:date="2021-10-26T10:27:00Z">
        <w:r w:rsidR="00720D26">
          <w:t>[Re3]</w:t>
        </w:r>
      </w:ins>
      <w:ins w:id="85" w:author="Jason S Graham" w:date="2021-10-25T13:26:00Z">
        <w:r w:rsidRPr="000B26F7">
          <w:t>)</w:t>
        </w:r>
        <w:r>
          <w:t>.</w:t>
        </w:r>
      </w:ins>
    </w:p>
    <w:p w14:paraId="7757C52D" w14:textId="77777777" w:rsidR="00827754" w:rsidRPr="00F721D1" w:rsidRDefault="00827754" w:rsidP="00827754">
      <w:pPr>
        <w:pStyle w:val="Heading4"/>
        <w:rPr>
          <w:ins w:id="86" w:author="Jason S Graham" w:date="2021-10-25T13:26:00Z"/>
        </w:rPr>
      </w:pPr>
      <w:ins w:id="87" w:author="Jason S Graham" w:date="2021-10-25T13:26:00Z">
        <w:r>
          <w:t>7.X.3.4</w:t>
        </w:r>
        <w:r w:rsidRPr="00F721D1">
          <w:tab/>
          <w:t>Session establishment</w:t>
        </w:r>
      </w:ins>
    </w:p>
    <w:p w14:paraId="7D343EC3" w14:textId="77777777" w:rsidR="00827754" w:rsidRPr="006F0A95" w:rsidRDefault="00827754" w:rsidP="00827754">
      <w:pPr>
        <w:rPr>
          <w:ins w:id="88" w:author="Jason S Graham" w:date="2021-10-25T13:26:00Z"/>
        </w:rPr>
      </w:pPr>
      <w:ins w:id="89" w:author="Jason S Graham" w:date="2021-10-25T13:26:00Z">
        <w:r w:rsidRPr="006F0A95">
          <w:t xml:space="preserve">The IRI-POI present in the RCS </w:t>
        </w:r>
        <w:r>
          <w:t xml:space="preserve">Server </w:t>
        </w:r>
        <w:r w:rsidRPr="006F0A95">
          <w:t xml:space="preserve">shall generate an </w:t>
        </w:r>
        <w:proofErr w:type="spellStart"/>
        <w:r w:rsidRPr="006F0A95">
          <w:t>xIRI</w:t>
        </w:r>
        <w:proofErr w:type="spellEnd"/>
        <w:r w:rsidRPr="006F0A95">
          <w:t xml:space="preserve"> containing an </w:t>
        </w:r>
        <w:proofErr w:type="spellStart"/>
        <w:r w:rsidRPr="006F0A95">
          <w:t>RCSSessionEstablishment</w:t>
        </w:r>
        <w:proofErr w:type="spellEnd"/>
        <w:r w:rsidRPr="006F0A95">
          <w:t xml:space="preserve">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ins>
    </w:p>
    <w:p w14:paraId="5858C2F0" w14:textId="77777777" w:rsidR="00827754" w:rsidRDefault="00827754" w:rsidP="00827754">
      <w:pPr>
        <w:rPr>
          <w:ins w:id="90" w:author="Jason S Graham" w:date="2021-10-25T13:26:00Z"/>
        </w:rPr>
      </w:pPr>
      <w:ins w:id="91" w:author="Jason S Graham" w:date="2021-10-25T13:26:00Z">
        <w:r w:rsidRPr="006F0A95">
          <w:t xml:space="preserve">Accordingly, the IRI-POI in the RCS </w:t>
        </w:r>
        <w:r>
          <w:t>Server</w:t>
        </w:r>
        <w:r w:rsidRPr="006F0A95">
          <w:t xml:space="preserve"> </w:t>
        </w:r>
        <w:r>
          <w:t xml:space="preserve">shall </w:t>
        </w:r>
        <w:r w:rsidRPr="006F0A95">
          <w:t>generate the</w:t>
        </w:r>
        <w:r>
          <w:t xml:space="preserve"> </w:t>
        </w:r>
        <w:proofErr w:type="spellStart"/>
        <w:r>
          <w:t>RCSSessionEstablishment</w:t>
        </w:r>
        <w:proofErr w:type="spellEnd"/>
        <w:r>
          <w:t xml:space="preserve"> </w:t>
        </w:r>
        <w:proofErr w:type="spellStart"/>
        <w:r w:rsidRPr="006F0A95">
          <w:t>xIRI</w:t>
        </w:r>
        <w:proofErr w:type="spellEnd"/>
        <w:r w:rsidRPr="006F0A95">
          <w:t xml:space="preserve"> when </w:t>
        </w:r>
        <w:r>
          <w:t xml:space="preserve">it detects </w:t>
        </w:r>
        <w:r w:rsidRPr="006F0A95">
          <w:t>the following events:</w:t>
        </w:r>
      </w:ins>
    </w:p>
    <w:p w14:paraId="603B5404" w14:textId="77777777" w:rsidR="00827754" w:rsidRPr="006F0A95" w:rsidRDefault="00827754" w:rsidP="00827754">
      <w:pPr>
        <w:pStyle w:val="B1"/>
        <w:rPr>
          <w:ins w:id="92" w:author="Jason S Graham" w:date="2021-10-25T13:26:00Z"/>
        </w:rPr>
      </w:pPr>
      <w:ins w:id="93" w:author="Jason S Graham" w:date="2021-10-25T13:26:00Z">
        <w:r>
          <w:t>-</w:t>
        </w:r>
        <w:r>
          <w:tab/>
          <w:t xml:space="preserve">The RCS Server receives a SIP 200 OK from the target in response to a SIP INVITE sent to the target with service feature </w:t>
        </w:r>
        <w:proofErr w:type="gramStart"/>
        <w:r>
          <w:t xml:space="preserve">tag  </w:t>
        </w:r>
        <w:r w:rsidRPr="415BDE42">
          <w:rPr>
            <w:rFonts w:eastAsia="Calibri"/>
          </w:rPr>
          <w:t>+</w:t>
        </w:r>
        <w:proofErr w:type="spellStart"/>
        <w:proofErr w:type="gramEnd"/>
        <w:r w:rsidRPr="415BDE42">
          <w:rPr>
            <w:rFonts w:eastAsia="Calibri"/>
          </w:rPr>
          <w:t>g.gsma.rcs.cpm.pager</w:t>
        </w:r>
        <w:proofErr w:type="spellEnd"/>
        <w:r w:rsidRPr="415BDE42">
          <w:rPr>
            <w:rFonts w:eastAsia="Calibri"/>
          </w:rPr>
          <w:t xml:space="preserve">-large or </w:t>
        </w:r>
        <w:r>
          <w:t xml:space="preserve">+g.3gpp.icsi-ref="urn%3Aurn-7%3A3gpp-service.ims.icsi.oma.cpm.largemsg" </w:t>
        </w:r>
        <w:r w:rsidRPr="415BDE42">
          <w:rPr>
            <w:rFonts w:eastAsia="Calibri"/>
          </w:rPr>
          <w:t>in</w:t>
        </w:r>
        <w:r>
          <w:t xml:space="preserve"> the SIP "Contact" header.</w:t>
        </w:r>
      </w:ins>
    </w:p>
    <w:p w14:paraId="5F130DB2" w14:textId="77777777" w:rsidR="00827754" w:rsidRPr="006F0A95" w:rsidRDefault="00827754" w:rsidP="00827754">
      <w:pPr>
        <w:pStyle w:val="B1"/>
        <w:rPr>
          <w:ins w:id="94" w:author="Jason S Graham" w:date="2021-10-25T13:26:00Z"/>
        </w:rPr>
      </w:pPr>
      <w:ins w:id="95" w:author="Jason S Graham" w:date="2021-10-25T13:26:00Z">
        <w:r>
          <w:t>-</w:t>
        </w:r>
        <w:r>
          <w:tab/>
          <w:t xml:space="preserve">The RCS Server returns a SIP 200 OK to the target in response to a SIP INVITE received from the target with service feature </w:t>
        </w:r>
        <w:proofErr w:type="gramStart"/>
        <w:r>
          <w:t xml:space="preserve">tag  </w:t>
        </w:r>
        <w:r w:rsidRPr="415BDE42">
          <w:rPr>
            <w:rFonts w:eastAsia="Calibri"/>
          </w:rPr>
          <w:t>+</w:t>
        </w:r>
        <w:proofErr w:type="spellStart"/>
        <w:proofErr w:type="gramEnd"/>
        <w:r w:rsidRPr="415BDE42">
          <w:rPr>
            <w:rFonts w:eastAsia="Calibri"/>
          </w:rPr>
          <w:t>g.gsma.rcs.cpm.pager</w:t>
        </w:r>
        <w:proofErr w:type="spellEnd"/>
        <w:r w:rsidRPr="415BDE42">
          <w:rPr>
            <w:rFonts w:eastAsia="Calibri"/>
          </w:rPr>
          <w:t xml:space="preserve">-large or </w:t>
        </w:r>
        <w:r>
          <w:t>+g.3gpp.icsi-ref="urn%3Aurn-7%3A3gpp-service.ims.icsi.oma.cpm.largemsg" in the SIP "Contact" header.</w:t>
        </w:r>
      </w:ins>
    </w:p>
    <w:p w14:paraId="7901433F" w14:textId="77777777" w:rsidR="00827754" w:rsidRPr="006F0A95" w:rsidRDefault="00827754" w:rsidP="00827754">
      <w:pPr>
        <w:pStyle w:val="B1"/>
        <w:rPr>
          <w:ins w:id="96" w:author="Jason S Graham" w:date="2021-10-25T13:26:00Z"/>
        </w:rPr>
      </w:pPr>
      <w:ins w:id="97" w:author="Jason S Graham" w:date="2021-10-25T13:26:00Z">
        <w:r>
          <w:t>-</w:t>
        </w:r>
        <w:r>
          <w:tab/>
          <w:t xml:space="preserve">The RCS Server receives a SIP 200 OK from the target in response to a SIP INVITE sent to the target with service feature </w:t>
        </w:r>
        <w:proofErr w:type="gramStart"/>
        <w:r>
          <w:t>tag  +g.3gpp.icsi</w:t>
        </w:r>
        <w:proofErr w:type="gramEnd"/>
        <w:r>
          <w:t>-ref="urn%3Aurn-7%3A3gpp-service.ims.icsi.oma.cpm.session"</w:t>
        </w:r>
        <w:r w:rsidRPr="415BDE42">
          <w:rPr>
            <w:rFonts w:eastAsia="Calibri"/>
          </w:rPr>
          <w:t xml:space="preserve"> in</w:t>
        </w:r>
        <w:r>
          <w:t xml:space="preserve"> the SIP "Contact" header.</w:t>
        </w:r>
      </w:ins>
    </w:p>
    <w:p w14:paraId="407DC312" w14:textId="77777777" w:rsidR="00827754" w:rsidRDefault="00827754" w:rsidP="00827754">
      <w:pPr>
        <w:pStyle w:val="B1"/>
        <w:rPr>
          <w:ins w:id="98" w:author="Jason S Graham" w:date="2021-10-25T13:26:00Z"/>
        </w:rPr>
      </w:pPr>
      <w:ins w:id="99" w:author="Jason S Graham" w:date="2021-10-25T13:26:00Z">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ins>
    </w:p>
    <w:p w14:paraId="33B154B1" w14:textId="77777777" w:rsidR="00827754" w:rsidRPr="006F0A95" w:rsidRDefault="00827754" w:rsidP="00827754">
      <w:pPr>
        <w:pStyle w:val="B1"/>
        <w:rPr>
          <w:ins w:id="100" w:author="Jason S Graham" w:date="2021-10-25T13:26:00Z"/>
        </w:rPr>
      </w:pPr>
      <w:ins w:id="101" w:author="Jason S Graham" w:date="2021-10-25T13:26:00Z">
        <w:r>
          <w:t>-</w:t>
        </w:r>
        <w:r>
          <w:tab/>
          <w:t xml:space="preserve">The RCS Server receives a SIP 200 OK from the target in response to a SIP INVITE sent to the target with service feature </w:t>
        </w:r>
        <w:proofErr w:type="gramStart"/>
        <w:r>
          <w:t>tag  +g.3gpp.icsi</w:t>
        </w:r>
        <w:proofErr w:type="gramEnd"/>
        <w:r>
          <w:t>-ref="urn%3Aurn-7%3A3gpp-service.ims.icsi.oma.cpm.filetransfer"</w:t>
        </w:r>
        <w:r w:rsidRPr="415BDE42">
          <w:rPr>
            <w:rFonts w:eastAsia="Calibri"/>
          </w:rPr>
          <w:t xml:space="preserve"> in</w:t>
        </w:r>
        <w:r>
          <w:t xml:space="preserve"> the SIP "Contact" header.</w:t>
        </w:r>
      </w:ins>
    </w:p>
    <w:p w14:paraId="5D9A2A26" w14:textId="2C3BFF34" w:rsidR="00827754" w:rsidRDefault="00827754" w:rsidP="00461C10">
      <w:pPr>
        <w:pStyle w:val="B1"/>
        <w:rPr>
          <w:ins w:id="102" w:author="Jason S Graham" w:date="2021-10-25T13:26:00Z"/>
        </w:rPr>
      </w:pPr>
      <w:ins w:id="103" w:author="Jason S Graham" w:date="2021-10-25T13:26:00Z">
        <w:r>
          <w:lastRenderedPageBreak/>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ins>
    </w:p>
    <w:p w14:paraId="3F3B56D6" w14:textId="77777777" w:rsidR="00827754" w:rsidRPr="00131D06" w:rsidRDefault="00827754" w:rsidP="0082775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sidRPr="00131D06">
        <w:rPr>
          <w:rFonts w:ascii="Arial" w:hAnsi="Arial" w:cs="Arial"/>
          <w:color w:val="FF0000"/>
          <w:sz w:val="28"/>
          <w:szCs w:val="28"/>
          <w:lang w:val="en-US"/>
        </w:rPr>
        <w:t>End of All Changes</w:t>
      </w:r>
    </w:p>
    <w:p w14:paraId="627F1EB7" w14:textId="77777777" w:rsidR="00827754" w:rsidRDefault="00827754" w:rsidP="00827754"/>
    <w:p w14:paraId="41CA3D8E" w14:textId="77777777" w:rsidR="00827754" w:rsidRDefault="00827754" w:rsidP="00827754"/>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B0025" w14:textId="77777777" w:rsidR="007024E3" w:rsidRDefault="007024E3">
      <w:r>
        <w:separator/>
      </w:r>
    </w:p>
  </w:endnote>
  <w:endnote w:type="continuationSeparator" w:id="0">
    <w:p w14:paraId="17087B80" w14:textId="77777777" w:rsidR="007024E3" w:rsidRDefault="0070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ED7EFB" w14:textId="77777777" w:rsidR="007024E3" w:rsidRDefault="007024E3">
      <w:r>
        <w:separator/>
      </w:r>
    </w:p>
  </w:footnote>
  <w:footnote w:type="continuationSeparator" w:id="0">
    <w:p w14:paraId="4E84CA17" w14:textId="77777777" w:rsidR="007024E3" w:rsidRDefault="00702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6E5"/>
    <w:rsid w:val="00236DCC"/>
    <w:rsid w:val="0026004D"/>
    <w:rsid w:val="002640DD"/>
    <w:rsid w:val="00272519"/>
    <w:rsid w:val="00275D12"/>
    <w:rsid w:val="00284FEB"/>
    <w:rsid w:val="002860C4"/>
    <w:rsid w:val="002B5741"/>
    <w:rsid w:val="002D48C2"/>
    <w:rsid w:val="002E472E"/>
    <w:rsid w:val="00305409"/>
    <w:rsid w:val="003609EF"/>
    <w:rsid w:val="0036231A"/>
    <w:rsid w:val="00374DD4"/>
    <w:rsid w:val="003D06D4"/>
    <w:rsid w:val="003E1A36"/>
    <w:rsid w:val="00410371"/>
    <w:rsid w:val="004242F1"/>
    <w:rsid w:val="00461C10"/>
    <w:rsid w:val="0046382B"/>
    <w:rsid w:val="004B75B7"/>
    <w:rsid w:val="004B7979"/>
    <w:rsid w:val="0051580D"/>
    <w:rsid w:val="00547111"/>
    <w:rsid w:val="00560FE7"/>
    <w:rsid w:val="00587D9C"/>
    <w:rsid w:val="00592D74"/>
    <w:rsid w:val="005E2C44"/>
    <w:rsid w:val="005F48FD"/>
    <w:rsid w:val="00621188"/>
    <w:rsid w:val="00623307"/>
    <w:rsid w:val="006257ED"/>
    <w:rsid w:val="00665C47"/>
    <w:rsid w:val="00695808"/>
    <w:rsid w:val="006A481A"/>
    <w:rsid w:val="006B46FB"/>
    <w:rsid w:val="006E21FB"/>
    <w:rsid w:val="007024E3"/>
    <w:rsid w:val="00716207"/>
    <w:rsid w:val="007176FF"/>
    <w:rsid w:val="00720D26"/>
    <w:rsid w:val="00792342"/>
    <w:rsid w:val="007977A8"/>
    <w:rsid w:val="007B23E5"/>
    <w:rsid w:val="007B33D4"/>
    <w:rsid w:val="007B512A"/>
    <w:rsid w:val="007C2097"/>
    <w:rsid w:val="007C3BBE"/>
    <w:rsid w:val="007D6A07"/>
    <w:rsid w:val="007F7259"/>
    <w:rsid w:val="008040A8"/>
    <w:rsid w:val="00827754"/>
    <w:rsid w:val="008279FA"/>
    <w:rsid w:val="008626E7"/>
    <w:rsid w:val="00870EE7"/>
    <w:rsid w:val="008863B9"/>
    <w:rsid w:val="008A45A6"/>
    <w:rsid w:val="008F3789"/>
    <w:rsid w:val="008F686C"/>
    <w:rsid w:val="009028C0"/>
    <w:rsid w:val="00912BF5"/>
    <w:rsid w:val="00913C0B"/>
    <w:rsid w:val="009148DE"/>
    <w:rsid w:val="00941E30"/>
    <w:rsid w:val="009777D9"/>
    <w:rsid w:val="00991B88"/>
    <w:rsid w:val="009A5753"/>
    <w:rsid w:val="009A579D"/>
    <w:rsid w:val="009B3065"/>
    <w:rsid w:val="009E3297"/>
    <w:rsid w:val="009F734F"/>
    <w:rsid w:val="00A246B6"/>
    <w:rsid w:val="00A47E70"/>
    <w:rsid w:val="00A50CF0"/>
    <w:rsid w:val="00A7671C"/>
    <w:rsid w:val="00AA2820"/>
    <w:rsid w:val="00AA2CBC"/>
    <w:rsid w:val="00AB55DC"/>
    <w:rsid w:val="00AC5820"/>
    <w:rsid w:val="00AD1CD8"/>
    <w:rsid w:val="00AD2849"/>
    <w:rsid w:val="00B258BB"/>
    <w:rsid w:val="00B67B97"/>
    <w:rsid w:val="00B968C8"/>
    <w:rsid w:val="00BA3EC5"/>
    <w:rsid w:val="00BA51D9"/>
    <w:rsid w:val="00BB5DFC"/>
    <w:rsid w:val="00BD279D"/>
    <w:rsid w:val="00BD641D"/>
    <w:rsid w:val="00BD6BB8"/>
    <w:rsid w:val="00C04EA2"/>
    <w:rsid w:val="00C66BA2"/>
    <w:rsid w:val="00C95985"/>
    <w:rsid w:val="00CC5026"/>
    <w:rsid w:val="00CC68D0"/>
    <w:rsid w:val="00D03F9A"/>
    <w:rsid w:val="00D06D51"/>
    <w:rsid w:val="00D24991"/>
    <w:rsid w:val="00D256D5"/>
    <w:rsid w:val="00D50255"/>
    <w:rsid w:val="00D66520"/>
    <w:rsid w:val="00D95922"/>
    <w:rsid w:val="00DD7113"/>
    <w:rsid w:val="00DE34CF"/>
    <w:rsid w:val="00DF7374"/>
    <w:rsid w:val="00E13F3D"/>
    <w:rsid w:val="00E34898"/>
    <w:rsid w:val="00EB09B7"/>
    <w:rsid w:val="00EE7D7C"/>
    <w:rsid w:val="00F25D98"/>
    <w:rsid w:val="00F300FB"/>
    <w:rsid w:val="00FA48D0"/>
    <w:rsid w:val="00FB6386"/>
    <w:rsid w:val="00FB76D7"/>
    <w:rsid w:val="00FC39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27754"/>
    <w:rPr>
      <w:rFonts w:ascii="Times New Roman" w:hAnsi="Times New Roman"/>
      <w:lang w:val="en-GB" w:eastAsia="en-US"/>
    </w:rPr>
  </w:style>
  <w:style w:type="character" w:customStyle="1" w:styleId="Heading1Char">
    <w:name w:val="Heading 1 Char"/>
    <w:aliases w:val="H1 Char"/>
    <w:basedOn w:val="DefaultParagraphFont"/>
    <w:link w:val="Heading1"/>
    <w:uiPriority w:val="9"/>
    <w:rsid w:val="00827754"/>
    <w:rPr>
      <w:rFonts w:ascii="Arial" w:hAnsi="Arial"/>
      <w:sz w:val="36"/>
      <w:lang w:val="en-GB" w:eastAsia="en-US"/>
    </w:rPr>
  </w:style>
  <w:style w:type="character" w:customStyle="1" w:styleId="CommentTextChar">
    <w:name w:val="Comment Text Char"/>
    <w:basedOn w:val="DefaultParagraphFont"/>
    <w:link w:val="CommentText"/>
    <w:rsid w:val="00827754"/>
    <w:rPr>
      <w:rFonts w:ascii="Times New Roman" w:hAnsi="Times New Roman"/>
      <w:lang w:val="en-GB" w:eastAsia="en-US"/>
    </w:rPr>
  </w:style>
  <w:style w:type="character" w:customStyle="1" w:styleId="EXCar">
    <w:name w:val="EX Car"/>
    <w:link w:val="EX"/>
    <w:rsid w:val="00827754"/>
    <w:rPr>
      <w:rFonts w:ascii="Times New Roman" w:hAnsi="Times New Roman"/>
      <w:lang w:val="en-GB" w:eastAsia="en-US"/>
    </w:rPr>
  </w:style>
  <w:style w:type="character" w:customStyle="1" w:styleId="Heading3Char">
    <w:name w:val="Heading 3 Char"/>
    <w:aliases w:val="H3 Char"/>
    <w:basedOn w:val="DefaultParagraphFont"/>
    <w:link w:val="Heading3"/>
    <w:uiPriority w:val="9"/>
    <w:rsid w:val="00827754"/>
    <w:rPr>
      <w:rFonts w:ascii="Arial" w:hAnsi="Arial"/>
      <w:sz w:val="28"/>
      <w:lang w:val="en-GB" w:eastAsia="en-US"/>
    </w:rPr>
  </w:style>
  <w:style w:type="character" w:customStyle="1" w:styleId="Heading4Char">
    <w:name w:val="Heading 4 Char"/>
    <w:aliases w:val="H4 Char"/>
    <w:basedOn w:val="DefaultParagraphFont"/>
    <w:link w:val="Heading4"/>
    <w:uiPriority w:val="9"/>
    <w:rsid w:val="00827754"/>
    <w:rPr>
      <w:rFonts w:ascii="Arial" w:hAnsi="Arial"/>
      <w:sz w:val="24"/>
      <w:lang w:val="en-GB" w:eastAsia="en-US"/>
    </w:rPr>
  </w:style>
  <w:style w:type="character" w:customStyle="1" w:styleId="HeaderChar">
    <w:name w:val="Header Char"/>
    <w:basedOn w:val="DefaultParagraphFont"/>
    <w:link w:val="Header"/>
    <w:uiPriority w:val="99"/>
    <w:rsid w:val="00272519"/>
    <w:rPr>
      <w:rFonts w:ascii="Arial" w:hAnsi="Arial"/>
      <w:b/>
      <w:noProof/>
      <w:sz w:val="18"/>
      <w:lang w:val="en-GB" w:eastAsia="en-US"/>
    </w:rPr>
  </w:style>
  <w:style w:type="character" w:customStyle="1" w:styleId="FooterChar">
    <w:name w:val="Footer Char"/>
    <w:basedOn w:val="DefaultParagraphFont"/>
    <w:link w:val="Footer"/>
    <w:uiPriority w:val="99"/>
    <w:rsid w:val="00272519"/>
    <w:rPr>
      <w:rFonts w:ascii="Arial" w:hAnsi="Arial"/>
      <w:b/>
      <w:i/>
      <w:noProof/>
      <w:sz w:val="18"/>
      <w:lang w:val="en-GB" w:eastAsia="en-US"/>
    </w:rPr>
  </w:style>
  <w:style w:type="paragraph" w:styleId="NoSpacing">
    <w:name w:val="No Spacing"/>
    <w:uiPriority w:val="1"/>
    <w:qFormat/>
    <w:rsid w:val="00272519"/>
    <w:rPr>
      <w:rFonts w:asciiTheme="minorHAnsi" w:eastAsiaTheme="minorEastAsia" w:hAnsiTheme="minorHAnsi" w:cstheme="minorBidi"/>
      <w:sz w:val="22"/>
      <w:szCs w:val="22"/>
      <w:lang w:val="en-US" w:eastAsia="en-US"/>
    </w:rPr>
  </w:style>
  <w:style w:type="character" w:customStyle="1" w:styleId="Heading2Char">
    <w:name w:val="Heading 2 Char"/>
    <w:basedOn w:val="DefaultParagraphFont"/>
    <w:link w:val="Heading2"/>
    <w:uiPriority w:val="9"/>
    <w:rsid w:val="00272519"/>
    <w:rPr>
      <w:rFonts w:ascii="Arial" w:hAnsi="Arial"/>
      <w:sz w:val="32"/>
      <w:lang w:val="en-GB" w:eastAsia="en-US"/>
    </w:rPr>
  </w:style>
  <w:style w:type="paragraph" w:styleId="Title">
    <w:name w:val="Title"/>
    <w:basedOn w:val="Normal"/>
    <w:next w:val="Normal"/>
    <w:link w:val="TitleChar"/>
    <w:uiPriority w:val="10"/>
    <w:qFormat/>
    <w:rsid w:val="0027251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272519"/>
    <w:rPr>
      <w:rFonts w:asciiTheme="majorHAnsi" w:eastAsiaTheme="majorEastAsia" w:hAnsiTheme="majorHAnsi" w:cstheme="majorBidi"/>
      <w:color w:val="17365D" w:themeColor="text2" w:themeShade="BF"/>
      <w:spacing w:val="5"/>
      <w:kern w:val="28"/>
      <w:sz w:val="52"/>
      <w:szCs w:val="52"/>
      <w:lang w:val="en-US" w:eastAsia="en-US"/>
    </w:rPr>
  </w:style>
  <w:style w:type="paragraph" w:styleId="Subtitle">
    <w:name w:val="Subtitle"/>
    <w:basedOn w:val="Normal"/>
    <w:next w:val="Normal"/>
    <w:link w:val="SubtitleChar"/>
    <w:uiPriority w:val="11"/>
    <w:qFormat/>
    <w:rsid w:val="00272519"/>
    <w:pPr>
      <w:numPr>
        <w:ilvl w:val="1"/>
      </w:numPr>
      <w:spacing w:after="200" w:line="276" w:lineRule="auto"/>
    </w:pPr>
    <w:rPr>
      <w:rFonts w:asciiTheme="majorHAnsi" w:eastAsiaTheme="majorEastAsia" w:hAnsiTheme="majorHAnsi" w:cstheme="majorBidi"/>
      <w:i/>
      <w:iCs/>
      <w:color w:val="4F81BD" w:themeColor="accent1"/>
      <w:spacing w:val="15"/>
      <w:sz w:val="24"/>
      <w:szCs w:val="24"/>
      <w:lang w:val="en-US"/>
    </w:rPr>
  </w:style>
  <w:style w:type="character" w:customStyle="1" w:styleId="SubtitleChar">
    <w:name w:val="Subtitle Char"/>
    <w:basedOn w:val="DefaultParagraphFont"/>
    <w:link w:val="Subtitle"/>
    <w:uiPriority w:val="11"/>
    <w:rsid w:val="00272519"/>
    <w:rPr>
      <w:rFonts w:asciiTheme="majorHAnsi" w:eastAsiaTheme="majorEastAsia" w:hAnsiTheme="majorHAnsi" w:cstheme="majorBidi"/>
      <w:i/>
      <w:iCs/>
      <w:color w:val="4F81BD" w:themeColor="accent1"/>
      <w:spacing w:val="15"/>
      <w:sz w:val="24"/>
      <w:szCs w:val="24"/>
      <w:lang w:val="en-US" w:eastAsia="en-US"/>
    </w:rPr>
  </w:style>
  <w:style w:type="paragraph" w:styleId="ListParagraph">
    <w:name w:val="List Paragraph"/>
    <w:basedOn w:val="Normal"/>
    <w:uiPriority w:val="34"/>
    <w:qFormat/>
    <w:rsid w:val="00272519"/>
    <w:pPr>
      <w:spacing w:after="200" w:line="276" w:lineRule="auto"/>
      <w:ind w:left="720"/>
      <w:contextualSpacing/>
    </w:pPr>
    <w:rPr>
      <w:rFonts w:asciiTheme="minorHAnsi" w:eastAsiaTheme="minorEastAsia" w:hAnsiTheme="minorHAnsi" w:cstheme="minorBidi"/>
      <w:sz w:val="22"/>
      <w:szCs w:val="22"/>
      <w:lang w:val="en-US"/>
    </w:rPr>
  </w:style>
  <w:style w:type="paragraph" w:styleId="BodyText">
    <w:name w:val="Body Text"/>
    <w:basedOn w:val="Normal"/>
    <w:link w:val="BodyTextChar"/>
    <w:uiPriority w:val="99"/>
    <w:unhideWhenUsed/>
    <w:rsid w:val="00272519"/>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272519"/>
    <w:rPr>
      <w:rFonts w:asciiTheme="minorHAnsi" w:eastAsiaTheme="minorEastAsia" w:hAnsiTheme="minorHAnsi" w:cstheme="minorBidi"/>
      <w:sz w:val="22"/>
      <w:szCs w:val="22"/>
      <w:lang w:val="en-US" w:eastAsia="en-US"/>
    </w:rPr>
  </w:style>
  <w:style w:type="paragraph" w:styleId="BodyText2">
    <w:name w:val="Body Text 2"/>
    <w:basedOn w:val="Normal"/>
    <w:link w:val="BodyText2Char"/>
    <w:uiPriority w:val="99"/>
    <w:unhideWhenUsed/>
    <w:rsid w:val="00272519"/>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272519"/>
    <w:rPr>
      <w:rFonts w:asciiTheme="minorHAnsi" w:eastAsiaTheme="minorEastAsia" w:hAnsiTheme="minorHAnsi" w:cstheme="minorBidi"/>
      <w:sz w:val="22"/>
      <w:szCs w:val="22"/>
      <w:lang w:val="en-US" w:eastAsia="en-US"/>
    </w:rPr>
  </w:style>
  <w:style w:type="paragraph" w:styleId="BodyText3">
    <w:name w:val="Body Text 3"/>
    <w:basedOn w:val="Normal"/>
    <w:link w:val="BodyText3Char"/>
    <w:uiPriority w:val="99"/>
    <w:unhideWhenUsed/>
    <w:rsid w:val="00272519"/>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272519"/>
    <w:rPr>
      <w:rFonts w:asciiTheme="minorHAnsi" w:eastAsiaTheme="minorEastAsia" w:hAnsiTheme="minorHAnsi" w:cstheme="minorBidi"/>
      <w:sz w:val="16"/>
      <w:szCs w:val="16"/>
      <w:lang w:val="en-US" w:eastAsia="en-US"/>
    </w:rPr>
  </w:style>
  <w:style w:type="paragraph" w:styleId="ListNumber3">
    <w:name w:val="List Number 3"/>
    <w:basedOn w:val="Normal"/>
    <w:uiPriority w:val="99"/>
    <w:unhideWhenUsed/>
    <w:rsid w:val="00272519"/>
    <w:pPr>
      <w:numPr>
        <w:numId w:val="7"/>
      </w:numPr>
      <w:spacing w:after="200" w:line="276" w:lineRule="auto"/>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272519"/>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272519"/>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272519"/>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2725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272519"/>
    <w:rPr>
      <w:rFonts w:ascii="Courier" w:eastAsiaTheme="minorEastAsia" w:hAnsi="Courier" w:cstheme="minorBidi"/>
      <w:lang w:val="en-US" w:eastAsia="en-US"/>
    </w:rPr>
  </w:style>
  <w:style w:type="paragraph" w:styleId="Quote">
    <w:name w:val="Quote"/>
    <w:basedOn w:val="Normal"/>
    <w:next w:val="Normal"/>
    <w:link w:val="QuoteChar"/>
    <w:uiPriority w:val="29"/>
    <w:qFormat/>
    <w:rsid w:val="00272519"/>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272519"/>
    <w:rPr>
      <w:rFonts w:asciiTheme="minorHAnsi" w:eastAsiaTheme="minorEastAsia" w:hAnsiTheme="minorHAnsi" w:cstheme="minorBidi"/>
      <w:i/>
      <w:iCs/>
      <w:color w:val="000000" w:themeColor="text1"/>
      <w:sz w:val="22"/>
      <w:szCs w:val="22"/>
      <w:lang w:val="en-US" w:eastAsia="en-US"/>
    </w:rPr>
  </w:style>
  <w:style w:type="character" w:customStyle="1" w:styleId="Heading5Char">
    <w:name w:val="Heading 5 Char"/>
    <w:basedOn w:val="DefaultParagraphFont"/>
    <w:link w:val="Heading5"/>
    <w:uiPriority w:val="9"/>
    <w:rsid w:val="00272519"/>
    <w:rPr>
      <w:rFonts w:ascii="Arial" w:hAnsi="Arial"/>
      <w:sz w:val="22"/>
      <w:lang w:val="en-GB" w:eastAsia="en-US"/>
    </w:rPr>
  </w:style>
  <w:style w:type="character" w:customStyle="1" w:styleId="Heading6Char">
    <w:name w:val="Heading 6 Char"/>
    <w:basedOn w:val="DefaultParagraphFont"/>
    <w:link w:val="Heading6"/>
    <w:uiPriority w:val="9"/>
    <w:rsid w:val="00272519"/>
    <w:rPr>
      <w:rFonts w:ascii="Arial" w:hAnsi="Arial"/>
      <w:lang w:val="en-GB" w:eastAsia="en-US"/>
    </w:rPr>
  </w:style>
  <w:style w:type="character" w:customStyle="1" w:styleId="Heading7Char">
    <w:name w:val="Heading 7 Char"/>
    <w:basedOn w:val="DefaultParagraphFont"/>
    <w:link w:val="Heading7"/>
    <w:uiPriority w:val="9"/>
    <w:rsid w:val="00272519"/>
    <w:rPr>
      <w:rFonts w:ascii="Arial" w:hAnsi="Arial"/>
      <w:lang w:val="en-GB" w:eastAsia="en-US"/>
    </w:rPr>
  </w:style>
  <w:style w:type="character" w:customStyle="1" w:styleId="Heading8Char">
    <w:name w:val="Heading 8 Char"/>
    <w:basedOn w:val="DefaultParagraphFont"/>
    <w:link w:val="Heading8"/>
    <w:uiPriority w:val="9"/>
    <w:rsid w:val="00272519"/>
    <w:rPr>
      <w:rFonts w:ascii="Arial" w:hAnsi="Arial"/>
      <w:sz w:val="36"/>
      <w:lang w:val="en-GB" w:eastAsia="en-US"/>
    </w:rPr>
  </w:style>
  <w:style w:type="character" w:customStyle="1" w:styleId="Heading9Char">
    <w:name w:val="Heading 9 Char"/>
    <w:basedOn w:val="DefaultParagraphFont"/>
    <w:link w:val="Heading9"/>
    <w:uiPriority w:val="9"/>
    <w:rsid w:val="00272519"/>
    <w:rPr>
      <w:rFonts w:ascii="Arial" w:hAnsi="Arial"/>
      <w:sz w:val="36"/>
      <w:lang w:val="en-GB" w:eastAsia="en-US"/>
    </w:rPr>
  </w:style>
  <w:style w:type="paragraph" w:styleId="Caption">
    <w:name w:val="caption"/>
    <w:basedOn w:val="Normal"/>
    <w:next w:val="Normal"/>
    <w:uiPriority w:val="35"/>
    <w:semiHidden/>
    <w:unhideWhenUsed/>
    <w:qFormat/>
    <w:rsid w:val="00272519"/>
    <w:pPr>
      <w:spacing w:after="200"/>
    </w:pPr>
    <w:rPr>
      <w:rFonts w:asciiTheme="minorHAnsi" w:eastAsiaTheme="minorEastAsia" w:hAnsiTheme="minorHAnsi" w:cstheme="minorBidi"/>
      <w:b/>
      <w:bCs/>
      <w:color w:val="4F81BD" w:themeColor="accent1"/>
      <w:sz w:val="18"/>
      <w:szCs w:val="18"/>
      <w:lang w:val="en-US"/>
    </w:rPr>
  </w:style>
  <w:style w:type="character" w:styleId="Strong">
    <w:name w:val="Strong"/>
    <w:basedOn w:val="DefaultParagraphFont"/>
    <w:uiPriority w:val="22"/>
    <w:qFormat/>
    <w:rsid w:val="00272519"/>
    <w:rPr>
      <w:b/>
      <w:bCs/>
    </w:rPr>
  </w:style>
  <w:style w:type="character" w:styleId="Emphasis">
    <w:name w:val="Emphasis"/>
    <w:basedOn w:val="DefaultParagraphFont"/>
    <w:uiPriority w:val="20"/>
    <w:qFormat/>
    <w:rsid w:val="00272519"/>
    <w:rPr>
      <w:i/>
      <w:iCs/>
    </w:rPr>
  </w:style>
  <w:style w:type="paragraph" w:styleId="IntenseQuote">
    <w:name w:val="Intense Quote"/>
    <w:basedOn w:val="Normal"/>
    <w:next w:val="Normal"/>
    <w:link w:val="IntenseQuoteChar"/>
    <w:uiPriority w:val="30"/>
    <w:qFormat/>
    <w:rsid w:val="0027251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lang w:val="en-US"/>
    </w:rPr>
  </w:style>
  <w:style w:type="character" w:customStyle="1" w:styleId="IntenseQuoteChar">
    <w:name w:val="Intense Quote Char"/>
    <w:basedOn w:val="DefaultParagraphFont"/>
    <w:link w:val="IntenseQuote"/>
    <w:uiPriority w:val="30"/>
    <w:rsid w:val="00272519"/>
    <w:rPr>
      <w:rFonts w:asciiTheme="minorHAnsi" w:eastAsiaTheme="minorEastAsia" w:hAnsiTheme="minorHAnsi" w:cstheme="minorBidi"/>
      <w:b/>
      <w:bCs/>
      <w:i/>
      <w:iCs/>
      <w:color w:val="4F81BD" w:themeColor="accent1"/>
      <w:sz w:val="22"/>
      <w:szCs w:val="22"/>
      <w:lang w:val="en-US" w:eastAsia="en-US"/>
    </w:rPr>
  </w:style>
  <w:style w:type="character" w:styleId="SubtleEmphasis">
    <w:name w:val="Subtle Emphasis"/>
    <w:basedOn w:val="DefaultParagraphFont"/>
    <w:uiPriority w:val="19"/>
    <w:qFormat/>
    <w:rsid w:val="00272519"/>
    <w:rPr>
      <w:i/>
      <w:iCs/>
      <w:color w:val="808080" w:themeColor="text1" w:themeTint="7F"/>
    </w:rPr>
  </w:style>
  <w:style w:type="character" w:styleId="IntenseEmphasis">
    <w:name w:val="Intense Emphasis"/>
    <w:basedOn w:val="DefaultParagraphFont"/>
    <w:uiPriority w:val="21"/>
    <w:qFormat/>
    <w:rsid w:val="00272519"/>
    <w:rPr>
      <w:b/>
      <w:bCs/>
      <w:i/>
      <w:iCs/>
      <w:color w:val="4F81BD" w:themeColor="accent1"/>
    </w:rPr>
  </w:style>
  <w:style w:type="character" w:styleId="SubtleReference">
    <w:name w:val="Subtle Reference"/>
    <w:basedOn w:val="DefaultParagraphFont"/>
    <w:uiPriority w:val="31"/>
    <w:qFormat/>
    <w:rsid w:val="00272519"/>
    <w:rPr>
      <w:smallCaps/>
      <w:color w:val="C0504D" w:themeColor="accent2"/>
      <w:u w:val="single"/>
    </w:rPr>
  </w:style>
  <w:style w:type="character" w:styleId="IntenseReference">
    <w:name w:val="Intense Reference"/>
    <w:basedOn w:val="DefaultParagraphFont"/>
    <w:uiPriority w:val="32"/>
    <w:qFormat/>
    <w:rsid w:val="00272519"/>
    <w:rPr>
      <w:b/>
      <w:bCs/>
      <w:smallCaps/>
      <w:color w:val="C0504D" w:themeColor="accent2"/>
      <w:spacing w:val="5"/>
      <w:u w:val="single"/>
    </w:rPr>
  </w:style>
  <w:style w:type="character" w:styleId="BookTitle">
    <w:name w:val="Book Title"/>
    <w:basedOn w:val="DefaultParagraphFont"/>
    <w:uiPriority w:val="33"/>
    <w:qFormat/>
    <w:rsid w:val="00272519"/>
    <w:rPr>
      <w:b/>
      <w:bCs/>
      <w:smallCaps/>
      <w:spacing w:val="5"/>
    </w:rPr>
  </w:style>
  <w:style w:type="paragraph" w:styleId="TOCHeading">
    <w:name w:val="TOC Heading"/>
    <w:basedOn w:val="Heading1"/>
    <w:next w:val="Normal"/>
    <w:uiPriority w:val="39"/>
    <w:semiHidden/>
    <w:unhideWhenUsed/>
    <w:qFormat/>
    <w:rsid w:val="00272519"/>
    <w:pPr>
      <w:pBdr>
        <w:top w:val="none" w:sz="0" w:space="0" w:color="auto"/>
      </w:pBdr>
      <w:spacing w:before="480" w:after="0" w:line="276" w:lineRule="auto"/>
      <w:ind w:left="0" w:firstLine="0"/>
      <w:outlineLvl w:val="9"/>
    </w:pPr>
    <w:rPr>
      <w:rFonts w:asciiTheme="majorHAnsi" w:eastAsiaTheme="majorEastAsia" w:hAnsiTheme="majorHAnsi" w:cstheme="majorBidi"/>
      <w:b/>
      <w:bCs/>
      <w:color w:val="365F91" w:themeColor="accent1" w:themeShade="BF"/>
      <w:sz w:val="28"/>
      <w:szCs w:val="28"/>
      <w:lang w:val="en-US"/>
    </w:rPr>
  </w:style>
  <w:style w:type="table" w:styleId="TableGrid">
    <w:name w:val="Table Grid"/>
    <w:basedOn w:val="TableNormal"/>
    <w:uiPriority w:val="59"/>
    <w:rsid w:val="00272519"/>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2725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725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725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725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725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725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725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725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725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725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725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725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
    <w:name w:val="Code"/>
    <w:uiPriority w:val="1"/>
    <w:qFormat/>
    <w:rsid w:val="00272519"/>
    <w:rPr>
      <w:rFonts w:ascii="Courier New" w:eastAsiaTheme="minorEastAsia" w:hAnsi="Courier New" w:cstheme="minorBidi"/>
      <w:sz w:val="16"/>
      <w:szCs w:val="22"/>
      <w:lang w:val="en-US" w:eastAsia="en-US"/>
    </w:rPr>
  </w:style>
  <w:style w:type="paragraph" w:customStyle="1" w:styleId="CodeHeader">
    <w:name w:val="CodeHeader"/>
    <w:uiPriority w:val="1"/>
    <w:qFormat/>
    <w:rsid w:val="0027251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F0B4-6B02-4AB4-B18D-233AF5AD9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1997</Words>
  <Characters>12645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1900-01-01T05:00:00Z</cp:lastPrinted>
  <dcterms:created xsi:type="dcterms:W3CDTF">2021-11-05T13:57:00Z</dcterms:created>
  <dcterms:modified xsi:type="dcterms:W3CDTF">2021-11-05T17:20:00Z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83</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5th Nov 2021</vt:lpwstr>
  </property>
  <property fmtid="{D5CDD505-2E9C-101B-9397-08002B2CF9AE}" pid="9" name="Tdoc#">
    <vt:lpwstr>s3i210823r3</vt:lpwstr>
  </property>
  <property fmtid="{D5CDD505-2E9C-101B-9397-08002B2CF9AE}" pid="10" name="Spec#">
    <vt:lpwstr>33.128</vt:lpwstr>
  </property>
  <property fmtid="{D5CDD505-2E9C-101B-9397-08002B2CF9AE}" pid="11" name="Cr#">
    <vt:lpwstr>0276</vt:lpwstr>
  </property>
  <property fmtid="{D5CDD505-2E9C-101B-9397-08002B2CF9AE}" pid="12" name="Revision">
    <vt:lpwstr>1</vt:lpwstr>
  </property>
  <property fmtid="{D5CDD505-2E9C-101B-9397-08002B2CF9AE}" pid="13" name="Version">
    <vt:lpwstr>17.2.0</vt:lpwstr>
  </property>
  <property fmtid="{D5CDD505-2E9C-101B-9397-08002B2CF9AE}" pid="14" name="CrTitle">
    <vt:lpwstr>RCS Stage 3 Registration, Message and Session establishment LI messages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2021-11-03</vt:lpwstr>
  </property>
  <property fmtid="{D5CDD505-2E9C-101B-9397-08002B2CF9AE}" pid="20" name="Release">
    <vt:lpwstr>Rel-17</vt:lpwstr>
  </property>
</Properties>
</file>