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37555F" w:rsidRPr="00ED0891">
        <w:tc>
          <w:tcPr>
            <w:tcW w:w="10423" w:type="dxa"/>
            <w:gridSpan w:val="2"/>
            <w:shd w:val="clear" w:color="auto" w:fill="auto"/>
          </w:tcPr>
          <w:p w:rsidR="0037555F" w:rsidRPr="00ED0891" w:rsidRDefault="00FB007B">
            <w:pPr>
              <w:pStyle w:val="ZA"/>
              <w:framePr w:w="0" w:hRule="auto" w:wrap="auto" w:vAnchor="margin" w:hAnchor="text" w:yAlign="inline"/>
            </w:pPr>
            <w:bookmarkStart w:id="0" w:name="page1"/>
            <w:r w:rsidRPr="00ED0891">
              <w:rPr>
                <w:sz w:val="64"/>
              </w:rPr>
              <w:t xml:space="preserve">3GPP </w:t>
            </w:r>
            <w:bookmarkStart w:id="1" w:name="specType1"/>
            <w:r w:rsidRPr="00ED0891">
              <w:rPr>
                <w:sz w:val="64"/>
              </w:rPr>
              <w:t>TR</w:t>
            </w:r>
            <w:bookmarkEnd w:id="1"/>
            <w:r w:rsidRPr="00ED0891">
              <w:rPr>
                <w:sz w:val="64"/>
              </w:rPr>
              <w:t xml:space="preserve"> </w:t>
            </w:r>
            <w:bookmarkStart w:id="2" w:name="specNumber"/>
            <w:r w:rsidRPr="00ED0891">
              <w:rPr>
                <w:sz w:val="64"/>
              </w:rPr>
              <w:t>38.</w:t>
            </w:r>
            <w:bookmarkEnd w:id="2"/>
            <w:r w:rsidRPr="00ED0891">
              <w:rPr>
                <w:sz w:val="64"/>
              </w:rPr>
              <w:t xml:space="preserve">858 </w:t>
            </w:r>
            <w:r w:rsidRPr="00ED0891">
              <w:t>V</w:t>
            </w:r>
            <w:bookmarkStart w:id="3" w:name="specVersion"/>
            <w:r w:rsidRPr="00ED0891">
              <w:t>0.1.</w:t>
            </w:r>
            <w:bookmarkEnd w:id="3"/>
            <w:r w:rsidRPr="00ED0891">
              <w:t xml:space="preserve">0 </w:t>
            </w:r>
            <w:r w:rsidRPr="00ED0891">
              <w:rPr>
                <w:sz w:val="32"/>
              </w:rPr>
              <w:t>(</w:t>
            </w:r>
            <w:bookmarkStart w:id="4" w:name="issueDate"/>
            <w:r w:rsidRPr="00ED0891">
              <w:rPr>
                <w:sz w:val="32"/>
              </w:rPr>
              <w:t>2022-</w:t>
            </w:r>
            <w:bookmarkEnd w:id="4"/>
            <w:r w:rsidRPr="00ED0891">
              <w:rPr>
                <w:sz w:val="32"/>
              </w:rPr>
              <w:t>11)</w:t>
            </w:r>
          </w:p>
        </w:tc>
      </w:tr>
      <w:tr w:rsidR="0037555F" w:rsidRPr="00ED0891">
        <w:trPr>
          <w:trHeight w:hRule="exact" w:val="1134"/>
        </w:trPr>
        <w:tc>
          <w:tcPr>
            <w:tcW w:w="10423" w:type="dxa"/>
            <w:gridSpan w:val="2"/>
            <w:shd w:val="clear" w:color="auto" w:fill="auto"/>
          </w:tcPr>
          <w:p w:rsidR="0037555F" w:rsidRPr="00ED0891" w:rsidRDefault="00FB007B">
            <w:pPr>
              <w:pStyle w:val="ZB"/>
              <w:framePr w:w="0" w:hRule="auto" w:wrap="auto" w:vAnchor="margin" w:hAnchor="text" w:yAlign="inline"/>
            </w:pPr>
            <w:r w:rsidRPr="00ED0891">
              <w:t xml:space="preserve">Technical </w:t>
            </w:r>
            <w:bookmarkStart w:id="5" w:name="spectype2"/>
            <w:r w:rsidRPr="00ED0891">
              <w:t>Report</w:t>
            </w:r>
            <w:bookmarkEnd w:id="5"/>
          </w:p>
          <w:p w:rsidR="0037555F" w:rsidRPr="00ED0891" w:rsidRDefault="00FB007B">
            <w:pPr>
              <w:pStyle w:val="Guidance"/>
            </w:pPr>
            <w:r w:rsidRPr="00ED0891">
              <w:br/>
            </w:r>
            <w:r w:rsidRPr="00ED0891">
              <w:br/>
            </w:r>
          </w:p>
        </w:tc>
      </w:tr>
      <w:tr w:rsidR="0037555F" w:rsidRPr="00ED0891">
        <w:trPr>
          <w:trHeight w:hRule="exact" w:val="3686"/>
        </w:trPr>
        <w:tc>
          <w:tcPr>
            <w:tcW w:w="10423" w:type="dxa"/>
            <w:gridSpan w:val="2"/>
            <w:shd w:val="clear" w:color="auto" w:fill="auto"/>
          </w:tcPr>
          <w:p w:rsidR="0037555F" w:rsidRPr="00ED0891" w:rsidRDefault="00FB007B">
            <w:pPr>
              <w:pStyle w:val="ZT"/>
              <w:framePr w:wrap="auto" w:hAnchor="text" w:yAlign="inline"/>
            </w:pPr>
            <w:r w:rsidRPr="00ED0891">
              <w:t>3rd Generation Partnership Project;</w:t>
            </w:r>
          </w:p>
          <w:p w:rsidR="0037555F" w:rsidRPr="00ED0891" w:rsidRDefault="00FB007B">
            <w:pPr>
              <w:pStyle w:val="ZT"/>
              <w:framePr w:wrap="auto" w:hAnchor="text" w:yAlign="inline"/>
            </w:pPr>
            <w:r w:rsidRPr="00ED0891">
              <w:t xml:space="preserve">Technical Specification Group </w:t>
            </w:r>
            <w:bookmarkStart w:id="6" w:name="specTitle"/>
            <w:r w:rsidRPr="00ED0891">
              <w:t>Radio Access Network;</w:t>
            </w:r>
          </w:p>
          <w:p w:rsidR="0037555F" w:rsidRPr="00ED0891" w:rsidRDefault="00FB007B">
            <w:pPr>
              <w:pStyle w:val="ZT"/>
              <w:framePr w:wrap="auto" w:hAnchor="text" w:yAlign="inline"/>
            </w:pPr>
            <w:r w:rsidRPr="00ED0891">
              <w:rPr>
                <w:iCs/>
              </w:rPr>
              <w:t>Study on Evolution of NR Duplex Operation</w:t>
            </w:r>
          </w:p>
          <w:bookmarkEnd w:id="6"/>
          <w:p w:rsidR="0037555F" w:rsidRPr="00ED0891" w:rsidRDefault="00FB007B">
            <w:pPr>
              <w:pStyle w:val="ZT"/>
              <w:framePr w:wrap="auto" w:hAnchor="text" w:yAlign="inline"/>
              <w:rPr>
                <w:i/>
                <w:sz w:val="28"/>
              </w:rPr>
            </w:pPr>
            <w:r w:rsidRPr="00ED0891">
              <w:t>(</w:t>
            </w:r>
            <w:r w:rsidRPr="00ED0891">
              <w:rPr>
                <w:rStyle w:val="ZGSM"/>
              </w:rPr>
              <w:t xml:space="preserve">Release </w:t>
            </w:r>
            <w:bookmarkStart w:id="7" w:name="specRelease"/>
            <w:r w:rsidRPr="00ED0891">
              <w:rPr>
                <w:rStyle w:val="ZGSM"/>
              </w:rPr>
              <w:t>18</w:t>
            </w:r>
            <w:bookmarkEnd w:id="7"/>
            <w:r w:rsidRPr="00ED0891">
              <w:t>)</w:t>
            </w:r>
          </w:p>
        </w:tc>
      </w:tr>
      <w:tr w:rsidR="0037555F" w:rsidRPr="00ED0891">
        <w:tc>
          <w:tcPr>
            <w:tcW w:w="10423" w:type="dxa"/>
            <w:gridSpan w:val="2"/>
            <w:shd w:val="clear" w:color="auto" w:fill="auto"/>
          </w:tcPr>
          <w:p w:rsidR="0037555F" w:rsidRPr="00ED0891" w:rsidRDefault="00FB007B">
            <w:pPr>
              <w:pStyle w:val="ZU"/>
              <w:framePr w:w="0" w:wrap="auto" w:vAnchor="margin" w:hAnchor="text" w:yAlign="inline"/>
              <w:tabs>
                <w:tab w:val="right" w:pos="10206"/>
              </w:tabs>
              <w:jc w:val="left"/>
              <w:rPr>
                <w:color w:val="0000FF"/>
              </w:rPr>
            </w:pPr>
            <w:r w:rsidRPr="00ED0891">
              <w:rPr>
                <w:color w:val="0000FF"/>
              </w:rPr>
              <w:tab/>
            </w:r>
          </w:p>
        </w:tc>
      </w:tr>
      <w:tr w:rsidR="0037555F" w:rsidRPr="00ED0891">
        <w:trPr>
          <w:trHeight w:hRule="exact" w:val="1531"/>
        </w:trPr>
        <w:tc>
          <w:tcPr>
            <w:tcW w:w="4883" w:type="dxa"/>
            <w:shd w:val="clear" w:color="auto" w:fill="auto"/>
          </w:tcPr>
          <w:p w:rsidR="0037555F" w:rsidRPr="00ED0891" w:rsidRDefault="00FB007B">
            <w:pPr>
              <w:rPr>
                <w:i/>
              </w:rPr>
            </w:pPr>
            <w:r w:rsidRPr="00ED0891">
              <w:rPr>
                <w:i/>
                <w:noProof/>
                <w:lang w:val="en-US" w:eastAsia="zh-CN"/>
              </w:rPr>
              <w:drawing>
                <wp:inline distT="0" distB="0" distL="0" distR="0">
                  <wp:extent cx="1294765"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294765" cy="793115"/>
                          </a:xfrm>
                          <a:prstGeom prst="rect">
                            <a:avLst/>
                          </a:prstGeom>
                          <a:noFill/>
                          <a:ln>
                            <a:noFill/>
                          </a:ln>
                        </pic:spPr>
                      </pic:pic>
                    </a:graphicData>
                  </a:graphic>
                </wp:inline>
              </w:drawing>
            </w:r>
          </w:p>
        </w:tc>
        <w:tc>
          <w:tcPr>
            <w:tcW w:w="5540" w:type="dxa"/>
            <w:shd w:val="clear" w:color="auto" w:fill="auto"/>
          </w:tcPr>
          <w:p w:rsidR="0037555F" w:rsidRPr="00ED0891" w:rsidRDefault="00FB007B">
            <w:pPr>
              <w:jc w:val="right"/>
            </w:pPr>
            <w:r w:rsidRPr="00ED0891">
              <w:rPr>
                <w:noProof/>
                <w:lang w:val="en-US" w:eastAsia="zh-CN"/>
              </w:rPr>
              <w:drawing>
                <wp:inline distT="0" distB="0" distL="0" distR="0">
                  <wp:extent cx="1622425" cy="9512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622425" cy="951230"/>
                          </a:xfrm>
                          <a:prstGeom prst="rect">
                            <a:avLst/>
                          </a:prstGeom>
                          <a:noFill/>
                          <a:ln>
                            <a:noFill/>
                          </a:ln>
                        </pic:spPr>
                      </pic:pic>
                    </a:graphicData>
                  </a:graphic>
                </wp:inline>
              </w:drawing>
            </w:r>
          </w:p>
        </w:tc>
      </w:tr>
      <w:tr w:rsidR="0037555F" w:rsidRPr="00ED0891">
        <w:trPr>
          <w:trHeight w:hRule="exact" w:val="5783"/>
        </w:trPr>
        <w:tc>
          <w:tcPr>
            <w:tcW w:w="10423" w:type="dxa"/>
            <w:gridSpan w:val="2"/>
            <w:shd w:val="clear" w:color="auto" w:fill="auto"/>
          </w:tcPr>
          <w:p w:rsidR="0037555F" w:rsidRPr="00ED0891" w:rsidRDefault="0037555F">
            <w:pPr>
              <w:pStyle w:val="Guidance"/>
              <w:rPr>
                <w:b/>
              </w:rPr>
            </w:pPr>
          </w:p>
        </w:tc>
      </w:tr>
      <w:tr w:rsidR="0037555F" w:rsidRPr="00ED0891">
        <w:trPr>
          <w:cantSplit/>
          <w:trHeight w:hRule="exact" w:val="964"/>
        </w:trPr>
        <w:tc>
          <w:tcPr>
            <w:tcW w:w="10423" w:type="dxa"/>
            <w:gridSpan w:val="2"/>
            <w:shd w:val="clear" w:color="auto" w:fill="auto"/>
          </w:tcPr>
          <w:p w:rsidR="0037555F" w:rsidRPr="00ED0891" w:rsidRDefault="00FB007B">
            <w:pPr>
              <w:rPr>
                <w:sz w:val="16"/>
              </w:rPr>
            </w:pPr>
            <w:bookmarkStart w:id="8" w:name="warningNotice"/>
            <w:r w:rsidRPr="00ED0891">
              <w:rPr>
                <w:sz w:val="16"/>
              </w:rPr>
              <w:t>The present document has been developed within the 3rd Generation Partnership Project (3GPP</w:t>
            </w:r>
            <w:r w:rsidRPr="00ED0891">
              <w:rPr>
                <w:sz w:val="16"/>
                <w:vertAlign w:val="superscript"/>
              </w:rPr>
              <w:t xml:space="preserve"> TM</w:t>
            </w:r>
            <w:r w:rsidRPr="00ED0891">
              <w:rPr>
                <w:sz w:val="16"/>
              </w:rPr>
              <w:t>) and may be further elaborated for the purposes of 3GPP.</w:t>
            </w:r>
            <w:r w:rsidRPr="00ED0891">
              <w:rPr>
                <w:sz w:val="16"/>
              </w:rPr>
              <w:br/>
              <w:t>The present document has not been subject to any approval process by the 3GPP</w:t>
            </w:r>
            <w:r w:rsidRPr="00ED0891">
              <w:rPr>
                <w:sz w:val="16"/>
                <w:vertAlign w:val="superscript"/>
              </w:rPr>
              <w:t xml:space="preserve"> </w:t>
            </w:r>
            <w:r w:rsidRPr="00ED0891">
              <w:rPr>
                <w:sz w:val="16"/>
              </w:rPr>
              <w:t>Organizational Partners and shall not be implemented.</w:t>
            </w:r>
            <w:r w:rsidRPr="00ED0891">
              <w:rPr>
                <w:sz w:val="16"/>
              </w:rPr>
              <w:br/>
              <w:t>This Specification is provided for future development work within 3GPP</w:t>
            </w:r>
            <w:r w:rsidRPr="00ED0891">
              <w:rPr>
                <w:sz w:val="16"/>
                <w:vertAlign w:val="superscript"/>
              </w:rPr>
              <w:t xml:space="preserve"> </w:t>
            </w:r>
            <w:r w:rsidRPr="00ED0891">
              <w:rPr>
                <w:sz w:val="16"/>
              </w:rPr>
              <w:t>only. The Organizational Partners accept no liability for any use of this Specification.</w:t>
            </w:r>
            <w:r w:rsidRPr="00ED0891">
              <w:rPr>
                <w:sz w:val="16"/>
              </w:rPr>
              <w:br/>
              <w:t>Specifications and Reports for implementation of the 3GPP</w:t>
            </w:r>
            <w:r w:rsidRPr="00ED0891">
              <w:rPr>
                <w:sz w:val="16"/>
                <w:vertAlign w:val="superscript"/>
              </w:rPr>
              <w:t xml:space="preserve"> TM</w:t>
            </w:r>
            <w:r w:rsidRPr="00ED0891">
              <w:rPr>
                <w:sz w:val="16"/>
              </w:rPr>
              <w:t xml:space="preserve"> system should be obtained via the 3GPP Organizational Partners' Publications Offices.</w:t>
            </w:r>
            <w:bookmarkEnd w:id="8"/>
          </w:p>
          <w:p w:rsidR="0037555F" w:rsidRPr="00ED0891" w:rsidRDefault="0037555F">
            <w:pPr>
              <w:pStyle w:val="ZV"/>
              <w:framePr w:wrap="auto" w:vAnchor="margin" w:hAnchor="text" w:yAlign="inline"/>
            </w:pPr>
          </w:p>
          <w:p w:rsidR="0037555F" w:rsidRPr="00ED0891" w:rsidRDefault="0037555F">
            <w:pPr>
              <w:rPr>
                <w:sz w:val="16"/>
              </w:rPr>
            </w:pPr>
          </w:p>
        </w:tc>
      </w:tr>
      <w:bookmarkEnd w:id="0"/>
    </w:tbl>
    <w:p w:rsidR="0037555F" w:rsidRPr="00ED0891" w:rsidRDefault="0037555F">
      <w:pPr>
        <w:sectPr w:rsidR="0037555F" w:rsidRPr="00ED0891">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37555F" w:rsidRPr="00ED0891">
        <w:trPr>
          <w:trHeight w:hRule="exact" w:val="5670"/>
        </w:trPr>
        <w:tc>
          <w:tcPr>
            <w:tcW w:w="10423" w:type="dxa"/>
            <w:shd w:val="clear" w:color="auto" w:fill="auto"/>
          </w:tcPr>
          <w:p w:rsidR="0037555F" w:rsidRPr="00ED0891" w:rsidRDefault="0037555F">
            <w:pPr>
              <w:pStyle w:val="Guidance"/>
            </w:pPr>
            <w:bookmarkStart w:id="9" w:name="page2"/>
          </w:p>
        </w:tc>
      </w:tr>
      <w:tr w:rsidR="0037555F" w:rsidRPr="00ED0891">
        <w:trPr>
          <w:trHeight w:hRule="exact" w:val="5387"/>
        </w:trPr>
        <w:tc>
          <w:tcPr>
            <w:tcW w:w="10423" w:type="dxa"/>
            <w:shd w:val="clear" w:color="auto" w:fill="auto"/>
          </w:tcPr>
          <w:p w:rsidR="0037555F" w:rsidRPr="00ED0891" w:rsidRDefault="00FB007B">
            <w:pPr>
              <w:pStyle w:val="FP"/>
              <w:spacing w:after="240"/>
              <w:ind w:left="2835" w:right="2835"/>
              <w:jc w:val="center"/>
              <w:rPr>
                <w:rFonts w:ascii="Arial" w:hAnsi="Arial"/>
                <w:b/>
                <w:i/>
              </w:rPr>
            </w:pPr>
            <w:bookmarkStart w:id="10" w:name="coords3gpp"/>
            <w:r w:rsidRPr="00ED0891">
              <w:rPr>
                <w:rFonts w:ascii="Arial" w:hAnsi="Arial"/>
                <w:b/>
                <w:i/>
              </w:rPr>
              <w:t>3GPP</w:t>
            </w:r>
          </w:p>
          <w:p w:rsidR="0037555F" w:rsidRPr="00ED0891" w:rsidRDefault="00FB007B">
            <w:pPr>
              <w:pStyle w:val="FP"/>
              <w:pBdr>
                <w:bottom w:val="single" w:sz="6" w:space="1" w:color="auto"/>
              </w:pBdr>
              <w:ind w:left="2835" w:right="2835"/>
              <w:jc w:val="center"/>
            </w:pPr>
            <w:r w:rsidRPr="00ED0891">
              <w:t>Postal address</w:t>
            </w:r>
          </w:p>
          <w:p w:rsidR="0037555F" w:rsidRPr="00ED0891" w:rsidRDefault="0037555F">
            <w:pPr>
              <w:pStyle w:val="FP"/>
              <w:ind w:left="2835" w:right="2835"/>
              <w:jc w:val="center"/>
              <w:rPr>
                <w:rFonts w:ascii="Arial" w:hAnsi="Arial"/>
                <w:sz w:val="18"/>
              </w:rPr>
            </w:pPr>
          </w:p>
          <w:p w:rsidR="0037555F" w:rsidRPr="00ED0891" w:rsidRDefault="00FB007B">
            <w:pPr>
              <w:pStyle w:val="FP"/>
              <w:pBdr>
                <w:bottom w:val="single" w:sz="6" w:space="1" w:color="auto"/>
              </w:pBdr>
              <w:spacing w:before="240"/>
              <w:ind w:left="2835" w:right="2835"/>
              <w:jc w:val="center"/>
            </w:pPr>
            <w:r w:rsidRPr="00ED0891">
              <w:t>3GPP support office address</w:t>
            </w:r>
          </w:p>
          <w:p w:rsidR="0037555F" w:rsidRPr="00ED0891" w:rsidRDefault="00FB007B">
            <w:pPr>
              <w:pStyle w:val="FP"/>
              <w:ind w:left="2835" w:right="2835"/>
              <w:jc w:val="center"/>
              <w:rPr>
                <w:rFonts w:ascii="Arial" w:hAnsi="Arial"/>
                <w:sz w:val="18"/>
                <w:lang w:val="fr-FR"/>
              </w:rPr>
            </w:pPr>
            <w:r w:rsidRPr="00ED0891">
              <w:rPr>
                <w:rFonts w:ascii="Arial" w:hAnsi="Arial"/>
                <w:sz w:val="18"/>
                <w:lang w:val="fr-FR"/>
              </w:rPr>
              <w:t>650 Route des Lucioles - Sophia Antipolis</w:t>
            </w:r>
          </w:p>
          <w:p w:rsidR="0037555F" w:rsidRPr="00ED0891" w:rsidRDefault="00FB007B">
            <w:pPr>
              <w:pStyle w:val="FP"/>
              <w:ind w:left="2835" w:right="2835"/>
              <w:jc w:val="center"/>
              <w:rPr>
                <w:rFonts w:ascii="Arial" w:hAnsi="Arial"/>
                <w:sz w:val="18"/>
                <w:lang w:val="fr-FR"/>
              </w:rPr>
            </w:pPr>
            <w:r w:rsidRPr="00ED0891">
              <w:rPr>
                <w:rFonts w:ascii="Arial" w:hAnsi="Arial"/>
                <w:sz w:val="18"/>
                <w:lang w:val="fr-FR"/>
              </w:rPr>
              <w:t>Valbonne - FRANCE</w:t>
            </w:r>
          </w:p>
          <w:p w:rsidR="0037555F" w:rsidRPr="00ED0891" w:rsidRDefault="00FB007B">
            <w:pPr>
              <w:pStyle w:val="FP"/>
              <w:spacing w:after="20"/>
              <w:ind w:left="2835" w:right="2835"/>
              <w:jc w:val="center"/>
              <w:rPr>
                <w:rFonts w:ascii="Arial" w:hAnsi="Arial"/>
                <w:sz w:val="18"/>
              </w:rPr>
            </w:pPr>
            <w:r w:rsidRPr="00ED0891">
              <w:rPr>
                <w:rFonts w:ascii="Arial" w:hAnsi="Arial"/>
                <w:sz w:val="18"/>
              </w:rPr>
              <w:t>Tel.: +33 4 92 94 42 00 Fax: +33 4 93 65 47 16</w:t>
            </w:r>
          </w:p>
          <w:p w:rsidR="0037555F" w:rsidRPr="00ED0891" w:rsidRDefault="00FB007B">
            <w:pPr>
              <w:pStyle w:val="FP"/>
              <w:pBdr>
                <w:bottom w:val="single" w:sz="6" w:space="1" w:color="auto"/>
              </w:pBdr>
              <w:spacing w:before="240"/>
              <w:ind w:left="2835" w:right="2835"/>
              <w:jc w:val="center"/>
            </w:pPr>
            <w:r w:rsidRPr="00ED0891">
              <w:t>Internet</w:t>
            </w:r>
          </w:p>
          <w:p w:rsidR="0037555F" w:rsidRPr="00ED0891" w:rsidRDefault="00FB007B">
            <w:pPr>
              <w:pStyle w:val="FP"/>
              <w:ind w:left="2835" w:right="2835"/>
              <w:jc w:val="center"/>
              <w:rPr>
                <w:rFonts w:ascii="Arial" w:hAnsi="Arial"/>
                <w:sz w:val="18"/>
              </w:rPr>
            </w:pPr>
            <w:r w:rsidRPr="00ED0891">
              <w:rPr>
                <w:rFonts w:ascii="Arial" w:hAnsi="Arial"/>
                <w:sz w:val="18"/>
              </w:rPr>
              <w:t>http://www.3gpp.org</w:t>
            </w:r>
            <w:bookmarkEnd w:id="10"/>
          </w:p>
          <w:p w:rsidR="0037555F" w:rsidRPr="00ED0891" w:rsidRDefault="0037555F"/>
        </w:tc>
      </w:tr>
      <w:tr w:rsidR="0037555F" w:rsidRPr="00ED0891">
        <w:tc>
          <w:tcPr>
            <w:tcW w:w="10423" w:type="dxa"/>
            <w:shd w:val="clear" w:color="auto" w:fill="auto"/>
            <w:vAlign w:val="bottom"/>
          </w:tcPr>
          <w:p w:rsidR="0037555F" w:rsidRPr="00ED0891" w:rsidRDefault="00FB007B">
            <w:pPr>
              <w:pStyle w:val="FP"/>
              <w:pBdr>
                <w:bottom w:val="single" w:sz="6" w:space="1" w:color="auto"/>
              </w:pBdr>
              <w:spacing w:after="240"/>
              <w:jc w:val="center"/>
              <w:rPr>
                <w:rFonts w:ascii="Arial" w:hAnsi="Arial"/>
                <w:b/>
                <w:i/>
              </w:rPr>
            </w:pPr>
            <w:bookmarkStart w:id="11" w:name="copyrightNotification"/>
            <w:r w:rsidRPr="00ED0891">
              <w:rPr>
                <w:rFonts w:ascii="Arial" w:hAnsi="Arial"/>
                <w:b/>
                <w:i/>
              </w:rPr>
              <w:t>Copyright Notification</w:t>
            </w:r>
          </w:p>
          <w:p w:rsidR="0037555F" w:rsidRPr="00ED0891" w:rsidRDefault="00FB007B">
            <w:pPr>
              <w:pStyle w:val="FP"/>
              <w:jc w:val="center"/>
            </w:pPr>
            <w:r w:rsidRPr="00ED0891">
              <w:t>No part may be reproduced except as authorized by written permission.</w:t>
            </w:r>
            <w:r w:rsidRPr="00ED0891">
              <w:br/>
              <w:t>The copyright and the foregoing restriction extend to reproduction in all media.</w:t>
            </w:r>
          </w:p>
          <w:p w:rsidR="0037555F" w:rsidRPr="00ED0891" w:rsidRDefault="0037555F">
            <w:pPr>
              <w:pStyle w:val="FP"/>
              <w:jc w:val="center"/>
            </w:pPr>
          </w:p>
          <w:p w:rsidR="0037555F" w:rsidRPr="00ED0891" w:rsidRDefault="00FB007B">
            <w:pPr>
              <w:pStyle w:val="FP"/>
              <w:jc w:val="center"/>
              <w:rPr>
                <w:sz w:val="18"/>
              </w:rPr>
            </w:pPr>
            <w:r w:rsidRPr="00ED0891">
              <w:rPr>
                <w:sz w:val="18"/>
              </w:rPr>
              <w:t xml:space="preserve">© </w:t>
            </w:r>
            <w:bookmarkStart w:id="12" w:name="copyrightDate"/>
            <w:r w:rsidRPr="00ED0891">
              <w:rPr>
                <w:sz w:val="18"/>
              </w:rPr>
              <w:t>202</w:t>
            </w:r>
            <w:bookmarkEnd w:id="12"/>
            <w:r w:rsidRPr="00ED0891">
              <w:rPr>
                <w:sz w:val="18"/>
              </w:rPr>
              <w:t>2, 3GPP Organizational Partners (ARIB, ATIS, CCSA, ETSI, TSDSI, TTA, TTC).</w:t>
            </w:r>
            <w:bookmarkStart w:id="13" w:name="copyrightaddon"/>
            <w:bookmarkEnd w:id="13"/>
          </w:p>
          <w:p w:rsidR="0037555F" w:rsidRPr="00ED0891" w:rsidRDefault="00FB007B">
            <w:pPr>
              <w:pStyle w:val="FP"/>
              <w:jc w:val="center"/>
              <w:rPr>
                <w:sz w:val="18"/>
              </w:rPr>
            </w:pPr>
            <w:r w:rsidRPr="00ED0891">
              <w:rPr>
                <w:sz w:val="18"/>
              </w:rPr>
              <w:t>All rights reserved.</w:t>
            </w:r>
          </w:p>
          <w:p w:rsidR="0037555F" w:rsidRPr="00ED0891" w:rsidRDefault="0037555F">
            <w:pPr>
              <w:pStyle w:val="FP"/>
              <w:rPr>
                <w:sz w:val="18"/>
              </w:rPr>
            </w:pPr>
          </w:p>
          <w:p w:rsidR="0037555F" w:rsidRPr="00ED0891" w:rsidRDefault="00FB007B">
            <w:pPr>
              <w:pStyle w:val="FP"/>
              <w:rPr>
                <w:sz w:val="18"/>
              </w:rPr>
            </w:pPr>
            <w:r w:rsidRPr="00ED0891">
              <w:rPr>
                <w:sz w:val="18"/>
              </w:rPr>
              <w:t>UMTS™ is a Trade Mark of ETSI registered for the benefit of its members</w:t>
            </w:r>
          </w:p>
          <w:p w:rsidR="0037555F" w:rsidRPr="00ED0891" w:rsidRDefault="00FB007B">
            <w:pPr>
              <w:pStyle w:val="FP"/>
              <w:rPr>
                <w:sz w:val="18"/>
              </w:rPr>
            </w:pPr>
            <w:r w:rsidRPr="00ED0891">
              <w:rPr>
                <w:sz w:val="18"/>
              </w:rPr>
              <w:t>3GPP™ is a Trade Mark of ETSI registered for the benefit of its Members and of the 3GPP Organizational Partners</w:t>
            </w:r>
            <w:r w:rsidRPr="00ED0891">
              <w:rPr>
                <w:sz w:val="18"/>
              </w:rPr>
              <w:br/>
              <w:t>LTE™ is a Trade Mark of ETSI registered for the benefit of its Members and of the 3GPP Organizational Partners</w:t>
            </w:r>
          </w:p>
          <w:p w:rsidR="0037555F" w:rsidRPr="00ED0891" w:rsidRDefault="00FB007B">
            <w:pPr>
              <w:pStyle w:val="FP"/>
              <w:rPr>
                <w:sz w:val="18"/>
              </w:rPr>
            </w:pPr>
            <w:r w:rsidRPr="00ED0891">
              <w:rPr>
                <w:sz w:val="18"/>
              </w:rPr>
              <w:t>GSM® and the GSM logo are registered and owned by the GSM Association</w:t>
            </w:r>
            <w:bookmarkEnd w:id="11"/>
          </w:p>
          <w:p w:rsidR="0037555F" w:rsidRPr="00ED0891" w:rsidRDefault="0037555F"/>
        </w:tc>
      </w:tr>
      <w:bookmarkEnd w:id="9"/>
    </w:tbl>
    <w:p w:rsidR="0037555F" w:rsidRPr="00ED0891" w:rsidRDefault="00FB007B">
      <w:pPr>
        <w:pStyle w:val="TT"/>
      </w:pPr>
      <w:r w:rsidRPr="00ED0891">
        <w:br w:type="page"/>
      </w:r>
      <w:bookmarkStart w:id="14" w:name="tableOfContents"/>
      <w:bookmarkEnd w:id="14"/>
      <w:r w:rsidRPr="00ED0891">
        <w:lastRenderedPageBreak/>
        <w:t>Contents</w:t>
      </w:r>
    </w:p>
    <w:p w:rsidR="0037555F" w:rsidRPr="00ED0891" w:rsidRDefault="007B1FE2">
      <w:pPr>
        <w:pStyle w:val="10"/>
        <w:rPr>
          <w:ins w:id="15" w:author="CMCC" w:date="2022-12-22T15:11:00Z"/>
          <w:rFonts w:asciiTheme="minorHAnsi" w:eastAsiaTheme="minorEastAsia" w:hAnsiTheme="minorHAnsi" w:cstheme="minorBidi"/>
          <w:szCs w:val="22"/>
          <w:lang w:val="en-US" w:eastAsia="zh-CN"/>
        </w:rPr>
      </w:pPr>
      <w:r w:rsidRPr="00ED0891">
        <w:fldChar w:fldCharType="begin"/>
      </w:r>
      <w:r w:rsidR="00FB007B" w:rsidRPr="00ED0891">
        <w:instrText xml:space="preserve"> TOC \o "1-9" </w:instrText>
      </w:r>
      <w:r w:rsidRPr="00ED0891">
        <w:fldChar w:fldCharType="separate"/>
      </w:r>
      <w:ins w:id="16" w:author="CMCC" w:date="2022-12-22T15:11:00Z">
        <w:r w:rsidR="00FB007B" w:rsidRPr="00ED0891">
          <w:t>Foreword</w:t>
        </w:r>
        <w:r w:rsidR="00FB007B" w:rsidRPr="00ED0891">
          <w:tab/>
        </w:r>
        <w:r w:rsidRPr="00ED0891">
          <w:fldChar w:fldCharType="begin"/>
        </w:r>
        <w:r w:rsidR="00FB007B" w:rsidRPr="00ED0891">
          <w:instrText xml:space="preserve"> PAGEREF _Toc122614312 \h </w:instrText>
        </w:r>
      </w:ins>
      <w:r w:rsidRPr="00ED0891">
        <w:fldChar w:fldCharType="separate"/>
      </w:r>
      <w:ins w:id="17" w:author="CMCC" w:date="2022-12-22T15:11:00Z">
        <w:r w:rsidR="00FB007B" w:rsidRPr="00ED0891">
          <w:t>5</w:t>
        </w:r>
        <w:r w:rsidRPr="00ED0891">
          <w:fldChar w:fldCharType="end"/>
        </w:r>
      </w:ins>
    </w:p>
    <w:p w:rsidR="0037555F" w:rsidRPr="00ED0891" w:rsidRDefault="00FB007B">
      <w:pPr>
        <w:pStyle w:val="10"/>
        <w:rPr>
          <w:ins w:id="18" w:author="CMCC" w:date="2022-12-22T15:11:00Z"/>
          <w:rFonts w:asciiTheme="minorHAnsi" w:eastAsiaTheme="minorEastAsia" w:hAnsiTheme="minorHAnsi" w:cstheme="minorBidi"/>
          <w:szCs w:val="22"/>
          <w:lang w:val="en-US" w:eastAsia="zh-CN"/>
        </w:rPr>
      </w:pPr>
      <w:ins w:id="19" w:author="CMCC" w:date="2022-12-22T15:11:00Z">
        <w:r w:rsidRPr="00ED0891">
          <w:t>1</w:t>
        </w:r>
        <w:r w:rsidRPr="00ED0891">
          <w:rPr>
            <w:rFonts w:asciiTheme="minorHAnsi" w:eastAsiaTheme="minorEastAsia" w:hAnsiTheme="minorHAnsi" w:cstheme="minorBidi"/>
            <w:szCs w:val="22"/>
            <w:lang w:val="en-US" w:eastAsia="zh-CN"/>
          </w:rPr>
          <w:tab/>
        </w:r>
        <w:r w:rsidRPr="00ED0891">
          <w:t>Scope</w:t>
        </w:r>
        <w:r w:rsidRPr="00ED0891">
          <w:tab/>
        </w:r>
        <w:r w:rsidR="007B1FE2" w:rsidRPr="00ED0891">
          <w:fldChar w:fldCharType="begin"/>
        </w:r>
        <w:r w:rsidRPr="00ED0891">
          <w:instrText xml:space="preserve"> PAGEREF _Toc122614313 \h </w:instrText>
        </w:r>
      </w:ins>
      <w:r w:rsidR="007B1FE2" w:rsidRPr="00ED0891">
        <w:fldChar w:fldCharType="separate"/>
      </w:r>
      <w:ins w:id="20" w:author="CMCC" w:date="2022-12-22T15:11:00Z">
        <w:r w:rsidRPr="00ED0891">
          <w:t>7</w:t>
        </w:r>
        <w:r w:rsidR="007B1FE2" w:rsidRPr="00ED0891">
          <w:fldChar w:fldCharType="end"/>
        </w:r>
      </w:ins>
    </w:p>
    <w:p w:rsidR="0037555F" w:rsidRPr="00ED0891" w:rsidRDefault="00FB007B">
      <w:pPr>
        <w:pStyle w:val="10"/>
        <w:rPr>
          <w:ins w:id="21" w:author="CMCC" w:date="2022-12-22T15:11:00Z"/>
          <w:rFonts w:asciiTheme="minorHAnsi" w:eastAsiaTheme="minorEastAsia" w:hAnsiTheme="minorHAnsi" w:cstheme="minorBidi"/>
          <w:szCs w:val="22"/>
          <w:lang w:val="en-US" w:eastAsia="zh-CN"/>
        </w:rPr>
      </w:pPr>
      <w:ins w:id="22" w:author="CMCC" w:date="2022-12-22T15:11:00Z">
        <w:r w:rsidRPr="00ED0891">
          <w:t>2</w:t>
        </w:r>
        <w:r w:rsidRPr="00ED0891">
          <w:rPr>
            <w:rFonts w:asciiTheme="minorHAnsi" w:eastAsiaTheme="minorEastAsia" w:hAnsiTheme="minorHAnsi" w:cstheme="minorBidi"/>
            <w:szCs w:val="22"/>
            <w:lang w:val="en-US" w:eastAsia="zh-CN"/>
          </w:rPr>
          <w:tab/>
        </w:r>
        <w:r w:rsidRPr="00ED0891">
          <w:t>References</w:t>
        </w:r>
        <w:r w:rsidRPr="00ED0891">
          <w:tab/>
        </w:r>
        <w:r w:rsidR="007B1FE2" w:rsidRPr="00ED0891">
          <w:fldChar w:fldCharType="begin"/>
        </w:r>
        <w:r w:rsidRPr="00ED0891">
          <w:instrText xml:space="preserve"> PAGEREF _Toc122614314 \h </w:instrText>
        </w:r>
      </w:ins>
      <w:r w:rsidR="007B1FE2" w:rsidRPr="00ED0891">
        <w:fldChar w:fldCharType="separate"/>
      </w:r>
      <w:ins w:id="23" w:author="CMCC" w:date="2022-12-22T15:11:00Z">
        <w:r w:rsidRPr="00ED0891">
          <w:t>7</w:t>
        </w:r>
        <w:r w:rsidR="007B1FE2" w:rsidRPr="00ED0891">
          <w:fldChar w:fldCharType="end"/>
        </w:r>
      </w:ins>
    </w:p>
    <w:p w:rsidR="0037555F" w:rsidRPr="00ED0891" w:rsidRDefault="00FB007B">
      <w:pPr>
        <w:pStyle w:val="10"/>
        <w:rPr>
          <w:ins w:id="24" w:author="CMCC" w:date="2022-12-22T15:11:00Z"/>
          <w:rFonts w:asciiTheme="minorHAnsi" w:eastAsiaTheme="minorEastAsia" w:hAnsiTheme="minorHAnsi" w:cstheme="minorBidi"/>
          <w:szCs w:val="22"/>
          <w:lang w:val="en-US" w:eastAsia="zh-CN"/>
        </w:rPr>
      </w:pPr>
      <w:ins w:id="25" w:author="CMCC" w:date="2022-12-22T15:11:00Z">
        <w:r w:rsidRPr="00ED0891">
          <w:t>3</w:t>
        </w:r>
        <w:r w:rsidRPr="00ED0891">
          <w:rPr>
            <w:rFonts w:asciiTheme="minorHAnsi" w:eastAsiaTheme="minorEastAsia" w:hAnsiTheme="minorHAnsi" w:cstheme="minorBidi"/>
            <w:szCs w:val="22"/>
            <w:lang w:val="en-US" w:eastAsia="zh-CN"/>
          </w:rPr>
          <w:tab/>
        </w:r>
        <w:r w:rsidRPr="00ED0891">
          <w:t>Definitions of terms, symbols and abbreviations</w:t>
        </w:r>
        <w:r w:rsidRPr="00ED0891">
          <w:tab/>
        </w:r>
        <w:r w:rsidR="007B1FE2" w:rsidRPr="00ED0891">
          <w:fldChar w:fldCharType="begin"/>
        </w:r>
        <w:r w:rsidRPr="00ED0891">
          <w:instrText xml:space="preserve"> PAGEREF _Toc122614315 \h </w:instrText>
        </w:r>
      </w:ins>
      <w:r w:rsidR="007B1FE2" w:rsidRPr="00ED0891">
        <w:fldChar w:fldCharType="separate"/>
      </w:r>
      <w:ins w:id="26" w:author="CMCC" w:date="2022-12-22T15:11:00Z">
        <w:r w:rsidRPr="00ED0891">
          <w:t>8</w:t>
        </w:r>
        <w:r w:rsidR="007B1FE2" w:rsidRPr="00ED0891">
          <w:fldChar w:fldCharType="end"/>
        </w:r>
      </w:ins>
    </w:p>
    <w:p w:rsidR="0037555F" w:rsidRPr="00ED0891" w:rsidRDefault="00FB007B">
      <w:pPr>
        <w:pStyle w:val="22"/>
        <w:rPr>
          <w:ins w:id="27" w:author="CMCC" w:date="2022-12-22T15:11:00Z"/>
          <w:rFonts w:asciiTheme="minorHAnsi" w:eastAsiaTheme="minorEastAsia" w:hAnsiTheme="minorHAnsi" w:cstheme="minorBidi"/>
          <w:sz w:val="22"/>
          <w:szCs w:val="22"/>
          <w:lang w:val="en-US" w:eastAsia="zh-CN"/>
        </w:rPr>
      </w:pPr>
      <w:ins w:id="28" w:author="CMCC" w:date="2022-12-22T15:11:00Z">
        <w:r w:rsidRPr="00ED0891">
          <w:t>3.1</w:t>
        </w:r>
        <w:r w:rsidRPr="00ED0891">
          <w:rPr>
            <w:rFonts w:asciiTheme="minorHAnsi" w:eastAsiaTheme="minorEastAsia" w:hAnsiTheme="minorHAnsi" w:cstheme="minorBidi"/>
            <w:sz w:val="22"/>
            <w:szCs w:val="22"/>
            <w:lang w:val="en-US" w:eastAsia="zh-CN"/>
          </w:rPr>
          <w:tab/>
        </w:r>
        <w:r w:rsidRPr="00ED0891">
          <w:t>Terms</w:t>
        </w:r>
        <w:r w:rsidRPr="00ED0891">
          <w:tab/>
        </w:r>
        <w:r w:rsidR="007B1FE2" w:rsidRPr="00ED0891">
          <w:fldChar w:fldCharType="begin"/>
        </w:r>
        <w:r w:rsidRPr="00ED0891">
          <w:instrText xml:space="preserve"> PAGEREF _Toc122614316 \h </w:instrText>
        </w:r>
      </w:ins>
      <w:r w:rsidR="007B1FE2" w:rsidRPr="00ED0891">
        <w:fldChar w:fldCharType="separate"/>
      </w:r>
      <w:ins w:id="29" w:author="CMCC" w:date="2022-12-22T15:11:00Z">
        <w:r w:rsidRPr="00ED0891">
          <w:t>8</w:t>
        </w:r>
        <w:r w:rsidR="007B1FE2" w:rsidRPr="00ED0891">
          <w:fldChar w:fldCharType="end"/>
        </w:r>
      </w:ins>
    </w:p>
    <w:p w:rsidR="0037555F" w:rsidRPr="00ED0891" w:rsidRDefault="00FB007B">
      <w:pPr>
        <w:pStyle w:val="22"/>
        <w:rPr>
          <w:ins w:id="30" w:author="CMCC" w:date="2022-12-22T15:11:00Z"/>
          <w:rFonts w:asciiTheme="minorHAnsi" w:eastAsiaTheme="minorEastAsia" w:hAnsiTheme="minorHAnsi" w:cstheme="minorBidi"/>
          <w:sz w:val="22"/>
          <w:szCs w:val="22"/>
          <w:lang w:val="en-US" w:eastAsia="zh-CN"/>
        </w:rPr>
      </w:pPr>
      <w:ins w:id="31" w:author="CMCC" w:date="2022-12-22T15:11:00Z">
        <w:r w:rsidRPr="00ED0891">
          <w:t>3.2</w:t>
        </w:r>
        <w:r w:rsidRPr="00ED0891">
          <w:rPr>
            <w:rFonts w:asciiTheme="minorHAnsi" w:eastAsiaTheme="minorEastAsia" w:hAnsiTheme="minorHAnsi" w:cstheme="minorBidi"/>
            <w:sz w:val="22"/>
            <w:szCs w:val="22"/>
            <w:lang w:val="en-US" w:eastAsia="zh-CN"/>
          </w:rPr>
          <w:tab/>
        </w:r>
        <w:r w:rsidRPr="00ED0891">
          <w:t>Symbols</w:t>
        </w:r>
        <w:r w:rsidRPr="00ED0891">
          <w:tab/>
        </w:r>
        <w:r w:rsidR="007B1FE2" w:rsidRPr="00ED0891">
          <w:fldChar w:fldCharType="begin"/>
        </w:r>
        <w:r w:rsidRPr="00ED0891">
          <w:instrText xml:space="preserve"> PAGEREF _Toc122614317 \h </w:instrText>
        </w:r>
      </w:ins>
      <w:r w:rsidR="007B1FE2" w:rsidRPr="00ED0891">
        <w:fldChar w:fldCharType="separate"/>
      </w:r>
      <w:ins w:id="32" w:author="CMCC" w:date="2022-12-22T15:11:00Z">
        <w:r w:rsidRPr="00ED0891">
          <w:t>8</w:t>
        </w:r>
        <w:r w:rsidR="007B1FE2" w:rsidRPr="00ED0891">
          <w:fldChar w:fldCharType="end"/>
        </w:r>
      </w:ins>
    </w:p>
    <w:p w:rsidR="0037555F" w:rsidRPr="00ED0891" w:rsidRDefault="00FB007B">
      <w:pPr>
        <w:pStyle w:val="22"/>
        <w:rPr>
          <w:ins w:id="33" w:author="CMCC" w:date="2022-12-22T15:11:00Z"/>
          <w:rFonts w:asciiTheme="minorHAnsi" w:eastAsiaTheme="minorEastAsia" w:hAnsiTheme="minorHAnsi" w:cstheme="minorBidi"/>
          <w:sz w:val="22"/>
          <w:szCs w:val="22"/>
          <w:lang w:val="en-US" w:eastAsia="zh-CN"/>
        </w:rPr>
      </w:pPr>
      <w:ins w:id="34" w:author="CMCC" w:date="2022-12-22T15:11:00Z">
        <w:r w:rsidRPr="00ED0891">
          <w:t>3.3</w:t>
        </w:r>
        <w:r w:rsidRPr="00ED0891">
          <w:rPr>
            <w:rFonts w:asciiTheme="minorHAnsi" w:eastAsiaTheme="minorEastAsia" w:hAnsiTheme="minorHAnsi" w:cstheme="minorBidi"/>
            <w:sz w:val="22"/>
            <w:szCs w:val="22"/>
            <w:lang w:val="en-US" w:eastAsia="zh-CN"/>
          </w:rPr>
          <w:tab/>
        </w:r>
        <w:r w:rsidRPr="00ED0891">
          <w:t>Abbreviations</w:t>
        </w:r>
        <w:r w:rsidRPr="00ED0891">
          <w:tab/>
        </w:r>
        <w:r w:rsidR="007B1FE2" w:rsidRPr="00ED0891">
          <w:fldChar w:fldCharType="begin"/>
        </w:r>
        <w:r w:rsidRPr="00ED0891">
          <w:instrText xml:space="preserve"> PAGEREF _Toc122614318 \h </w:instrText>
        </w:r>
      </w:ins>
      <w:r w:rsidR="007B1FE2" w:rsidRPr="00ED0891">
        <w:fldChar w:fldCharType="separate"/>
      </w:r>
      <w:ins w:id="35" w:author="CMCC" w:date="2022-12-22T15:11:00Z">
        <w:r w:rsidRPr="00ED0891">
          <w:t>8</w:t>
        </w:r>
        <w:r w:rsidR="007B1FE2" w:rsidRPr="00ED0891">
          <w:fldChar w:fldCharType="end"/>
        </w:r>
      </w:ins>
    </w:p>
    <w:p w:rsidR="0037555F" w:rsidRPr="00ED0891" w:rsidRDefault="00FB007B">
      <w:pPr>
        <w:pStyle w:val="10"/>
        <w:rPr>
          <w:ins w:id="36" w:author="CMCC" w:date="2022-12-22T15:11:00Z"/>
          <w:rFonts w:asciiTheme="minorHAnsi" w:eastAsiaTheme="minorEastAsia" w:hAnsiTheme="minorHAnsi" w:cstheme="minorBidi"/>
          <w:szCs w:val="22"/>
          <w:lang w:val="en-US" w:eastAsia="zh-CN"/>
        </w:rPr>
      </w:pPr>
      <w:ins w:id="37" w:author="CMCC" w:date="2022-12-22T15:11:00Z">
        <w:r w:rsidRPr="00ED0891">
          <w:t>4</w:t>
        </w:r>
        <w:r w:rsidRPr="00ED0891">
          <w:rPr>
            <w:rFonts w:asciiTheme="minorHAnsi" w:eastAsiaTheme="minorEastAsia" w:hAnsiTheme="minorHAnsi" w:cstheme="minorBidi"/>
            <w:szCs w:val="22"/>
            <w:lang w:val="en-US" w:eastAsia="zh-CN"/>
          </w:rPr>
          <w:tab/>
        </w:r>
        <w:r w:rsidRPr="00ED0891">
          <w:t>Introduction</w:t>
        </w:r>
        <w:r w:rsidRPr="00ED0891">
          <w:tab/>
        </w:r>
        <w:r w:rsidR="007B1FE2" w:rsidRPr="00ED0891">
          <w:fldChar w:fldCharType="begin"/>
        </w:r>
        <w:r w:rsidRPr="00ED0891">
          <w:instrText xml:space="preserve"> PAGEREF _Toc122614319 \h </w:instrText>
        </w:r>
      </w:ins>
      <w:r w:rsidR="007B1FE2" w:rsidRPr="00ED0891">
        <w:fldChar w:fldCharType="separate"/>
      </w:r>
      <w:ins w:id="38" w:author="CMCC" w:date="2022-12-22T15:11:00Z">
        <w:r w:rsidRPr="00ED0891">
          <w:t>9</w:t>
        </w:r>
        <w:r w:rsidR="007B1FE2" w:rsidRPr="00ED0891">
          <w:fldChar w:fldCharType="end"/>
        </w:r>
      </w:ins>
    </w:p>
    <w:p w:rsidR="0037555F" w:rsidRPr="00ED0891" w:rsidRDefault="00FB007B">
      <w:pPr>
        <w:pStyle w:val="10"/>
        <w:rPr>
          <w:ins w:id="39" w:author="CMCC" w:date="2022-12-22T15:11:00Z"/>
          <w:rFonts w:asciiTheme="minorHAnsi" w:eastAsiaTheme="minorEastAsia" w:hAnsiTheme="minorHAnsi" w:cstheme="minorBidi"/>
          <w:szCs w:val="22"/>
          <w:lang w:val="en-US" w:eastAsia="zh-CN"/>
        </w:rPr>
      </w:pPr>
      <w:ins w:id="40" w:author="CMCC" w:date="2022-12-22T15:11:00Z">
        <w:r w:rsidRPr="00ED0891">
          <w:t>5</w:t>
        </w:r>
        <w:r w:rsidRPr="00ED0891">
          <w:rPr>
            <w:rFonts w:asciiTheme="minorHAnsi" w:eastAsiaTheme="minorEastAsia" w:hAnsiTheme="minorHAnsi" w:cstheme="minorBidi"/>
            <w:szCs w:val="22"/>
            <w:lang w:val="en-US" w:eastAsia="zh-CN"/>
          </w:rPr>
          <w:tab/>
        </w:r>
        <w:r w:rsidRPr="00ED0891">
          <w:t>Objectives of study</w:t>
        </w:r>
        <w:r w:rsidRPr="00ED0891">
          <w:tab/>
        </w:r>
        <w:r w:rsidR="007B1FE2" w:rsidRPr="00ED0891">
          <w:fldChar w:fldCharType="begin"/>
        </w:r>
        <w:r w:rsidRPr="00ED0891">
          <w:instrText xml:space="preserve"> PAGEREF _Toc122614320 \h </w:instrText>
        </w:r>
      </w:ins>
      <w:r w:rsidR="007B1FE2" w:rsidRPr="00ED0891">
        <w:fldChar w:fldCharType="separate"/>
      </w:r>
      <w:ins w:id="41" w:author="CMCC" w:date="2022-12-22T15:11:00Z">
        <w:r w:rsidRPr="00ED0891">
          <w:t>9</w:t>
        </w:r>
        <w:r w:rsidR="007B1FE2" w:rsidRPr="00ED0891">
          <w:fldChar w:fldCharType="end"/>
        </w:r>
      </w:ins>
    </w:p>
    <w:p w:rsidR="0037555F" w:rsidRPr="00ED0891" w:rsidRDefault="00FB007B">
      <w:pPr>
        <w:pStyle w:val="10"/>
        <w:rPr>
          <w:ins w:id="42" w:author="CMCC" w:date="2022-12-22T15:11:00Z"/>
          <w:rFonts w:asciiTheme="minorHAnsi" w:eastAsiaTheme="minorEastAsia" w:hAnsiTheme="minorHAnsi" w:cstheme="minorBidi"/>
          <w:szCs w:val="22"/>
          <w:lang w:val="en-US" w:eastAsia="zh-CN"/>
        </w:rPr>
      </w:pPr>
      <w:ins w:id="43" w:author="CMCC" w:date="2022-12-22T15:11:00Z">
        <w:r w:rsidRPr="00ED0891">
          <w:t>6</w:t>
        </w:r>
        <w:r w:rsidRPr="00ED0891">
          <w:rPr>
            <w:rFonts w:asciiTheme="minorHAnsi" w:eastAsiaTheme="minorEastAsia" w:hAnsiTheme="minorHAnsi" w:cstheme="minorBidi"/>
            <w:szCs w:val="22"/>
            <w:lang w:val="en-US" w:eastAsia="zh-CN"/>
          </w:rPr>
          <w:tab/>
        </w:r>
        <w:proofErr w:type="spellStart"/>
        <w:r w:rsidRPr="00ED0891">
          <w:t>Subband</w:t>
        </w:r>
        <w:proofErr w:type="spellEnd"/>
        <w:r w:rsidRPr="00ED0891">
          <w:t xml:space="preserve"> non-overlapping full duplex (SBFD)</w:t>
        </w:r>
        <w:r w:rsidRPr="00ED0891">
          <w:tab/>
        </w:r>
        <w:r w:rsidR="007B1FE2" w:rsidRPr="00ED0891">
          <w:fldChar w:fldCharType="begin"/>
        </w:r>
        <w:r w:rsidRPr="00ED0891">
          <w:instrText xml:space="preserve"> PAGEREF _Toc122614321 \h </w:instrText>
        </w:r>
      </w:ins>
      <w:r w:rsidR="007B1FE2" w:rsidRPr="00ED0891">
        <w:fldChar w:fldCharType="separate"/>
      </w:r>
      <w:ins w:id="44" w:author="CMCC" w:date="2022-12-22T15:11:00Z">
        <w:r w:rsidRPr="00ED0891">
          <w:t>10</w:t>
        </w:r>
        <w:r w:rsidR="007B1FE2" w:rsidRPr="00ED0891">
          <w:fldChar w:fldCharType="end"/>
        </w:r>
      </w:ins>
    </w:p>
    <w:p w:rsidR="0037555F" w:rsidRPr="00ED0891" w:rsidRDefault="00FB007B">
      <w:pPr>
        <w:pStyle w:val="22"/>
        <w:rPr>
          <w:ins w:id="45" w:author="CMCC" w:date="2022-12-22T15:11:00Z"/>
          <w:rFonts w:asciiTheme="minorHAnsi" w:eastAsiaTheme="minorEastAsia" w:hAnsiTheme="minorHAnsi" w:cstheme="minorBidi"/>
          <w:sz w:val="22"/>
          <w:szCs w:val="22"/>
          <w:lang w:val="en-US" w:eastAsia="zh-CN"/>
        </w:rPr>
      </w:pPr>
      <w:ins w:id="46" w:author="CMCC" w:date="2022-12-22T15:11:00Z">
        <w:r w:rsidRPr="00ED0891">
          <w:t>6.1</w:t>
        </w:r>
        <w:r w:rsidRPr="00ED0891">
          <w:rPr>
            <w:rFonts w:asciiTheme="minorHAnsi" w:eastAsiaTheme="minorEastAsia" w:hAnsiTheme="minorHAnsi" w:cstheme="minorBidi"/>
            <w:sz w:val="22"/>
            <w:szCs w:val="22"/>
            <w:lang w:val="en-US" w:eastAsia="zh-CN"/>
          </w:rPr>
          <w:tab/>
        </w:r>
        <w:r w:rsidRPr="00ED0891">
          <w:t>General aspects of SBFD schemes</w:t>
        </w:r>
        <w:r w:rsidRPr="00ED0891">
          <w:tab/>
        </w:r>
        <w:r w:rsidR="007B1FE2" w:rsidRPr="00ED0891">
          <w:fldChar w:fldCharType="begin"/>
        </w:r>
        <w:r w:rsidRPr="00ED0891">
          <w:instrText xml:space="preserve"> PAGEREF _Toc122614322 \h </w:instrText>
        </w:r>
      </w:ins>
      <w:r w:rsidR="007B1FE2" w:rsidRPr="00ED0891">
        <w:fldChar w:fldCharType="separate"/>
      </w:r>
      <w:ins w:id="47" w:author="CMCC" w:date="2022-12-22T15:11:00Z">
        <w:r w:rsidRPr="00ED0891">
          <w:t>10</w:t>
        </w:r>
        <w:r w:rsidR="007B1FE2" w:rsidRPr="00ED0891">
          <w:fldChar w:fldCharType="end"/>
        </w:r>
      </w:ins>
    </w:p>
    <w:p w:rsidR="0037555F" w:rsidRPr="00ED0891" w:rsidRDefault="00FB007B">
      <w:pPr>
        <w:pStyle w:val="22"/>
        <w:rPr>
          <w:ins w:id="48" w:author="CMCC" w:date="2022-12-22T15:11:00Z"/>
          <w:rFonts w:asciiTheme="minorHAnsi" w:eastAsiaTheme="minorEastAsia" w:hAnsiTheme="minorHAnsi" w:cstheme="minorBidi"/>
          <w:sz w:val="22"/>
          <w:szCs w:val="22"/>
          <w:lang w:val="en-US" w:eastAsia="zh-CN"/>
        </w:rPr>
      </w:pPr>
      <w:ins w:id="49" w:author="CMCC" w:date="2022-12-22T15:11:00Z">
        <w:r w:rsidRPr="00ED0891">
          <w:t>6.2</w:t>
        </w:r>
        <w:r w:rsidRPr="00ED0891">
          <w:rPr>
            <w:rFonts w:asciiTheme="minorHAnsi" w:eastAsiaTheme="minorEastAsia" w:hAnsiTheme="minorHAnsi" w:cstheme="minorBidi"/>
            <w:sz w:val="22"/>
            <w:szCs w:val="22"/>
            <w:lang w:val="en-US" w:eastAsia="zh-CN"/>
          </w:rPr>
          <w:tab/>
        </w:r>
        <w:proofErr w:type="spellStart"/>
        <w:r w:rsidRPr="00ED0891">
          <w:t>gNB</w:t>
        </w:r>
        <w:proofErr w:type="spellEnd"/>
        <w:r w:rsidRPr="00ED0891">
          <w:t xml:space="preserve"> self-interference handling schemes</w:t>
        </w:r>
        <w:r w:rsidRPr="00ED0891">
          <w:tab/>
        </w:r>
        <w:r w:rsidR="007B1FE2" w:rsidRPr="00ED0891">
          <w:fldChar w:fldCharType="begin"/>
        </w:r>
        <w:r w:rsidRPr="00ED0891">
          <w:instrText xml:space="preserve"> PAGEREF _Toc122614323 \h </w:instrText>
        </w:r>
      </w:ins>
      <w:r w:rsidR="007B1FE2" w:rsidRPr="00ED0891">
        <w:fldChar w:fldCharType="separate"/>
      </w:r>
      <w:ins w:id="50" w:author="CMCC" w:date="2022-12-22T15:11:00Z">
        <w:r w:rsidRPr="00ED0891">
          <w:t>10</w:t>
        </w:r>
        <w:r w:rsidR="007B1FE2" w:rsidRPr="00ED0891">
          <w:fldChar w:fldCharType="end"/>
        </w:r>
      </w:ins>
    </w:p>
    <w:p w:rsidR="0037555F" w:rsidRPr="00ED0891" w:rsidRDefault="00FB007B">
      <w:pPr>
        <w:pStyle w:val="22"/>
        <w:rPr>
          <w:ins w:id="51" w:author="CMCC" w:date="2022-12-22T15:11:00Z"/>
          <w:rFonts w:asciiTheme="minorHAnsi" w:eastAsiaTheme="minorEastAsia" w:hAnsiTheme="minorHAnsi" w:cstheme="minorBidi"/>
          <w:sz w:val="22"/>
          <w:szCs w:val="22"/>
          <w:lang w:val="en-US" w:eastAsia="zh-CN"/>
        </w:rPr>
      </w:pPr>
      <w:ins w:id="52" w:author="CMCC" w:date="2022-12-22T15:11:00Z">
        <w:r w:rsidRPr="00ED0891">
          <w:t>6.3</w:t>
        </w:r>
        <w:r w:rsidRPr="00ED0891">
          <w:rPr>
            <w:rFonts w:asciiTheme="minorHAnsi" w:eastAsiaTheme="minorEastAsia" w:hAnsiTheme="minorHAnsi" w:cstheme="minorBidi"/>
            <w:sz w:val="22"/>
            <w:szCs w:val="22"/>
            <w:lang w:val="en-US" w:eastAsia="zh-CN"/>
          </w:rPr>
          <w:tab/>
        </w:r>
        <w:r w:rsidRPr="00ED0891">
          <w:t>Inter-</w:t>
        </w:r>
        <w:proofErr w:type="spellStart"/>
        <w:r w:rsidRPr="00ED0891">
          <w:t>gNB</w:t>
        </w:r>
        <w:proofErr w:type="spellEnd"/>
        <w:r w:rsidRPr="00ED0891">
          <w:t xml:space="preserve"> and inter-UE CLI handling schemes</w:t>
        </w:r>
        <w:r w:rsidRPr="00ED0891">
          <w:tab/>
        </w:r>
        <w:r w:rsidR="007B1FE2" w:rsidRPr="00ED0891">
          <w:fldChar w:fldCharType="begin"/>
        </w:r>
        <w:r w:rsidRPr="00ED0891">
          <w:instrText xml:space="preserve"> PAGEREF _Toc122614324 \h </w:instrText>
        </w:r>
      </w:ins>
      <w:r w:rsidR="007B1FE2" w:rsidRPr="00ED0891">
        <w:fldChar w:fldCharType="separate"/>
      </w:r>
      <w:ins w:id="53" w:author="CMCC" w:date="2022-12-22T15:11:00Z">
        <w:r w:rsidRPr="00ED0891">
          <w:t>10</w:t>
        </w:r>
        <w:r w:rsidR="007B1FE2" w:rsidRPr="00ED0891">
          <w:fldChar w:fldCharType="end"/>
        </w:r>
      </w:ins>
    </w:p>
    <w:p w:rsidR="0037555F" w:rsidRPr="00ED0891" w:rsidRDefault="00FB007B">
      <w:pPr>
        <w:pStyle w:val="10"/>
        <w:rPr>
          <w:ins w:id="54" w:author="CMCC" w:date="2022-12-22T15:11:00Z"/>
          <w:rFonts w:asciiTheme="minorHAnsi" w:eastAsiaTheme="minorEastAsia" w:hAnsiTheme="minorHAnsi" w:cstheme="minorBidi"/>
          <w:szCs w:val="22"/>
          <w:lang w:val="en-US" w:eastAsia="zh-CN"/>
        </w:rPr>
      </w:pPr>
      <w:ins w:id="55" w:author="CMCC" w:date="2022-12-22T15:11:00Z">
        <w:r w:rsidRPr="00ED0891">
          <w:t>7</w:t>
        </w:r>
        <w:r w:rsidRPr="00ED0891">
          <w:rPr>
            <w:rFonts w:asciiTheme="minorHAnsi" w:eastAsiaTheme="minorEastAsia" w:hAnsiTheme="minorHAnsi" w:cstheme="minorBidi"/>
            <w:szCs w:val="22"/>
            <w:lang w:val="en-US" w:eastAsia="zh-CN"/>
          </w:rPr>
          <w:tab/>
        </w:r>
        <w:r w:rsidRPr="00ED0891">
          <w:t>Feasibility and Performance Evaluation for SBFD</w:t>
        </w:r>
        <w:r w:rsidRPr="00ED0891">
          <w:tab/>
        </w:r>
        <w:r w:rsidR="007B1FE2" w:rsidRPr="00ED0891">
          <w:fldChar w:fldCharType="begin"/>
        </w:r>
        <w:r w:rsidRPr="00ED0891">
          <w:instrText xml:space="preserve"> PAGEREF _Toc122614325 \h </w:instrText>
        </w:r>
      </w:ins>
      <w:r w:rsidR="007B1FE2" w:rsidRPr="00ED0891">
        <w:fldChar w:fldCharType="separate"/>
      </w:r>
      <w:ins w:id="56" w:author="CMCC" w:date="2022-12-22T15:11:00Z">
        <w:r w:rsidRPr="00ED0891">
          <w:t>10</w:t>
        </w:r>
        <w:r w:rsidR="007B1FE2" w:rsidRPr="00ED0891">
          <w:fldChar w:fldCharType="end"/>
        </w:r>
      </w:ins>
    </w:p>
    <w:p w:rsidR="0037555F" w:rsidRPr="00ED0891" w:rsidRDefault="00FB007B">
      <w:pPr>
        <w:pStyle w:val="22"/>
        <w:rPr>
          <w:ins w:id="57" w:author="CMCC" w:date="2022-12-22T15:11:00Z"/>
          <w:rFonts w:asciiTheme="minorHAnsi" w:eastAsiaTheme="minorEastAsia" w:hAnsiTheme="minorHAnsi" w:cstheme="minorBidi"/>
          <w:sz w:val="22"/>
          <w:szCs w:val="22"/>
          <w:lang w:val="en-US" w:eastAsia="zh-CN"/>
        </w:rPr>
      </w:pPr>
      <w:ins w:id="58" w:author="CMCC" w:date="2022-12-22T15:11:00Z">
        <w:r w:rsidRPr="00ED0891">
          <w:t>7.1</w:t>
        </w:r>
        <w:r w:rsidRPr="00ED0891">
          <w:rPr>
            <w:rFonts w:asciiTheme="minorHAnsi" w:eastAsiaTheme="minorEastAsia" w:hAnsiTheme="minorHAnsi" w:cstheme="minorBidi"/>
            <w:sz w:val="22"/>
            <w:szCs w:val="22"/>
            <w:lang w:val="en-US" w:eastAsia="zh-CN"/>
          </w:rPr>
          <w:tab/>
        </w:r>
        <w:r w:rsidRPr="00ED0891">
          <w:t>Deployment Scenarios</w:t>
        </w:r>
        <w:r w:rsidRPr="00ED0891">
          <w:tab/>
        </w:r>
        <w:r w:rsidR="007B1FE2" w:rsidRPr="00ED0891">
          <w:fldChar w:fldCharType="begin"/>
        </w:r>
        <w:r w:rsidRPr="00ED0891">
          <w:instrText xml:space="preserve"> PAGEREF _Toc122614326 \h </w:instrText>
        </w:r>
      </w:ins>
      <w:r w:rsidR="007B1FE2" w:rsidRPr="00ED0891">
        <w:fldChar w:fldCharType="separate"/>
      </w:r>
      <w:ins w:id="59" w:author="CMCC" w:date="2022-12-22T15:11:00Z">
        <w:r w:rsidRPr="00ED0891">
          <w:t>10</w:t>
        </w:r>
        <w:r w:rsidR="007B1FE2" w:rsidRPr="00ED0891">
          <w:fldChar w:fldCharType="end"/>
        </w:r>
      </w:ins>
    </w:p>
    <w:p w:rsidR="0037555F" w:rsidRPr="00ED0891" w:rsidRDefault="00FB007B">
      <w:pPr>
        <w:pStyle w:val="22"/>
        <w:rPr>
          <w:ins w:id="60" w:author="CMCC" w:date="2022-12-22T15:11:00Z"/>
          <w:rFonts w:asciiTheme="minorHAnsi" w:eastAsiaTheme="minorEastAsia" w:hAnsiTheme="minorHAnsi" w:cstheme="minorBidi"/>
          <w:sz w:val="22"/>
          <w:szCs w:val="22"/>
          <w:lang w:val="en-US" w:eastAsia="zh-CN"/>
        </w:rPr>
      </w:pPr>
      <w:ins w:id="61" w:author="CMCC" w:date="2022-12-22T15:11:00Z">
        <w:r w:rsidRPr="00ED0891">
          <w:t>7.2</w:t>
        </w:r>
        <w:r w:rsidRPr="00ED0891">
          <w:rPr>
            <w:rFonts w:asciiTheme="minorHAnsi" w:eastAsiaTheme="minorEastAsia" w:hAnsiTheme="minorHAnsi" w:cstheme="minorBidi"/>
            <w:sz w:val="22"/>
            <w:szCs w:val="22"/>
            <w:lang w:val="en-US" w:eastAsia="zh-CN"/>
          </w:rPr>
          <w:tab/>
        </w:r>
        <w:r w:rsidRPr="00ED0891">
          <w:t>Evaluation Methodologies</w:t>
        </w:r>
        <w:r w:rsidRPr="00ED0891">
          <w:tab/>
        </w:r>
        <w:r w:rsidR="007B1FE2" w:rsidRPr="00ED0891">
          <w:fldChar w:fldCharType="begin"/>
        </w:r>
        <w:r w:rsidRPr="00ED0891">
          <w:instrText xml:space="preserve"> PAGEREF _Toc122614327 \h </w:instrText>
        </w:r>
      </w:ins>
      <w:r w:rsidR="007B1FE2" w:rsidRPr="00ED0891">
        <w:fldChar w:fldCharType="separate"/>
      </w:r>
      <w:ins w:id="62" w:author="CMCC" w:date="2022-12-22T15:11:00Z">
        <w:r w:rsidRPr="00ED0891">
          <w:t>11</w:t>
        </w:r>
        <w:r w:rsidR="007B1FE2" w:rsidRPr="00ED0891">
          <w:fldChar w:fldCharType="end"/>
        </w:r>
      </w:ins>
    </w:p>
    <w:p w:rsidR="0037555F" w:rsidRPr="00ED0891" w:rsidRDefault="00FB007B">
      <w:pPr>
        <w:pStyle w:val="33"/>
        <w:rPr>
          <w:ins w:id="63" w:author="CMCC" w:date="2022-12-22T15:11:00Z"/>
          <w:rFonts w:asciiTheme="minorHAnsi" w:eastAsiaTheme="minorEastAsia" w:hAnsiTheme="minorHAnsi" w:cstheme="minorBidi"/>
          <w:sz w:val="22"/>
          <w:szCs w:val="22"/>
          <w:lang w:val="en-US" w:eastAsia="zh-CN"/>
        </w:rPr>
      </w:pPr>
      <w:ins w:id="64" w:author="CMCC" w:date="2022-12-22T15:11:00Z">
        <w:r w:rsidRPr="00ED0891">
          <w:t>7.2.1</w:t>
        </w:r>
        <w:r w:rsidRPr="00ED0891">
          <w:rPr>
            <w:rFonts w:asciiTheme="minorHAnsi" w:eastAsiaTheme="minorEastAsia" w:hAnsiTheme="minorHAnsi" w:cstheme="minorBidi"/>
            <w:sz w:val="22"/>
            <w:szCs w:val="22"/>
            <w:lang w:val="en-US" w:eastAsia="zh-CN"/>
          </w:rPr>
          <w:tab/>
        </w:r>
        <w:r w:rsidRPr="00ED0891">
          <w:t>System level simulation</w:t>
        </w:r>
        <w:r w:rsidRPr="00ED0891">
          <w:tab/>
        </w:r>
        <w:r w:rsidR="007B1FE2" w:rsidRPr="00ED0891">
          <w:fldChar w:fldCharType="begin"/>
        </w:r>
        <w:r w:rsidRPr="00ED0891">
          <w:instrText xml:space="preserve"> PAGEREF _Toc122614328 \h </w:instrText>
        </w:r>
      </w:ins>
      <w:r w:rsidR="007B1FE2" w:rsidRPr="00ED0891">
        <w:fldChar w:fldCharType="separate"/>
      </w:r>
      <w:ins w:id="65" w:author="CMCC" w:date="2022-12-22T15:11:00Z">
        <w:r w:rsidRPr="00ED0891">
          <w:t>11</w:t>
        </w:r>
        <w:r w:rsidR="007B1FE2" w:rsidRPr="00ED0891">
          <w:fldChar w:fldCharType="end"/>
        </w:r>
      </w:ins>
    </w:p>
    <w:p w:rsidR="0037555F" w:rsidRPr="00ED0891" w:rsidRDefault="00FB007B">
      <w:pPr>
        <w:pStyle w:val="33"/>
        <w:rPr>
          <w:ins w:id="66" w:author="CMCC" w:date="2022-12-22T15:11:00Z"/>
          <w:rFonts w:asciiTheme="minorHAnsi" w:eastAsiaTheme="minorEastAsia" w:hAnsiTheme="minorHAnsi" w:cstheme="minorBidi"/>
          <w:sz w:val="22"/>
          <w:szCs w:val="22"/>
          <w:lang w:val="en-US" w:eastAsia="zh-CN"/>
        </w:rPr>
      </w:pPr>
      <w:ins w:id="67" w:author="CMCC" w:date="2022-12-22T15:11:00Z">
        <w:r w:rsidRPr="00ED0891">
          <w:t>7.2.2</w:t>
        </w:r>
        <w:r w:rsidRPr="00ED0891">
          <w:rPr>
            <w:rFonts w:asciiTheme="minorHAnsi" w:eastAsiaTheme="minorEastAsia" w:hAnsiTheme="minorHAnsi" w:cstheme="minorBidi"/>
            <w:sz w:val="22"/>
            <w:szCs w:val="22"/>
            <w:lang w:val="en-US" w:eastAsia="zh-CN"/>
          </w:rPr>
          <w:tab/>
        </w:r>
        <w:r w:rsidRPr="00ED0891">
          <w:t>Link level evaluation</w:t>
        </w:r>
        <w:r w:rsidRPr="00ED0891">
          <w:tab/>
        </w:r>
        <w:r w:rsidR="007B1FE2" w:rsidRPr="00ED0891">
          <w:fldChar w:fldCharType="begin"/>
        </w:r>
        <w:r w:rsidRPr="00ED0891">
          <w:instrText xml:space="preserve"> PAGEREF _Toc122614329 \h </w:instrText>
        </w:r>
      </w:ins>
      <w:r w:rsidR="007B1FE2" w:rsidRPr="00ED0891">
        <w:fldChar w:fldCharType="separate"/>
      </w:r>
      <w:ins w:id="68" w:author="CMCC" w:date="2022-12-22T15:11:00Z">
        <w:r w:rsidRPr="00ED0891">
          <w:t>13</w:t>
        </w:r>
        <w:r w:rsidR="007B1FE2" w:rsidRPr="00ED0891">
          <w:fldChar w:fldCharType="end"/>
        </w:r>
      </w:ins>
    </w:p>
    <w:p w:rsidR="0037555F" w:rsidRPr="00ED0891" w:rsidRDefault="00FB007B">
      <w:pPr>
        <w:pStyle w:val="22"/>
        <w:rPr>
          <w:ins w:id="69" w:author="CMCC" w:date="2022-12-22T15:11:00Z"/>
          <w:rFonts w:asciiTheme="minorHAnsi" w:eastAsiaTheme="minorEastAsia" w:hAnsiTheme="minorHAnsi" w:cstheme="minorBidi"/>
          <w:sz w:val="22"/>
          <w:szCs w:val="22"/>
          <w:lang w:val="en-US" w:eastAsia="zh-CN"/>
        </w:rPr>
      </w:pPr>
      <w:ins w:id="70" w:author="CMCC" w:date="2022-12-22T15:11:00Z">
        <w:r w:rsidRPr="00ED0891">
          <w:t>7.3</w:t>
        </w:r>
        <w:r w:rsidRPr="00ED0891">
          <w:rPr>
            <w:rFonts w:asciiTheme="minorHAnsi" w:eastAsiaTheme="minorEastAsia" w:hAnsiTheme="minorHAnsi" w:cstheme="minorBidi"/>
            <w:sz w:val="22"/>
            <w:szCs w:val="22"/>
            <w:lang w:val="en-US" w:eastAsia="zh-CN"/>
          </w:rPr>
          <w:tab/>
        </w:r>
        <w:r w:rsidRPr="00ED0891">
          <w:t>Performance Evaluation Results</w:t>
        </w:r>
        <w:r w:rsidRPr="00ED0891">
          <w:tab/>
        </w:r>
        <w:r w:rsidR="007B1FE2" w:rsidRPr="00ED0891">
          <w:fldChar w:fldCharType="begin"/>
        </w:r>
        <w:r w:rsidRPr="00ED0891">
          <w:instrText xml:space="preserve"> PAGEREF _Toc122614330 \h </w:instrText>
        </w:r>
      </w:ins>
      <w:r w:rsidR="007B1FE2" w:rsidRPr="00ED0891">
        <w:fldChar w:fldCharType="separate"/>
      </w:r>
      <w:ins w:id="71" w:author="CMCC" w:date="2022-12-22T15:11:00Z">
        <w:r w:rsidRPr="00ED0891">
          <w:t>13</w:t>
        </w:r>
        <w:r w:rsidR="007B1FE2" w:rsidRPr="00ED0891">
          <w:fldChar w:fldCharType="end"/>
        </w:r>
      </w:ins>
    </w:p>
    <w:p w:rsidR="0037555F" w:rsidRPr="00ED0891" w:rsidRDefault="00FB007B">
      <w:pPr>
        <w:pStyle w:val="33"/>
        <w:rPr>
          <w:ins w:id="72" w:author="CMCC" w:date="2022-12-22T15:11:00Z"/>
          <w:rFonts w:asciiTheme="minorHAnsi" w:eastAsiaTheme="minorEastAsia" w:hAnsiTheme="minorHAnsi" w:cstheme="minorBidi"/>
          <w:sz w:val="22"/>
          <w:szCs w:val="22"/>
          <w:lang w:val="en-US" w:eastAsia="zh-CN"/>
        </w:rPr>
      </w:pPr>
      <w:ins w:id="73" w:author="CMCC" w:date="2022-12-22T15:11:00Z">
        <w:r w:rsidRPr="00ED0891">
          <w:t>7.3.1</w:t>
        </w:r>
        <w:r w:rsidRPr="00ED0891">
          <w:rPr>
            <w:rFonts w:asciiTheme="minorHAnsi" w:eastAsiaTheme="minorEastAsia" w:hAnsiTheme="minorHAnsi" w:cstheme="minorBidi"/>
            <w:sz w:val="22"/>
            <w:szCs w:val="22"/>
            <w:lang w:val="en-US" w:eastAsia="zh-CN"/>
          </w:rPr>
          <w:tab/>
        </w:r>
        <w:r w:rsidRPr="00ED0891">
          <w:t>FR1</w:t>
        </w:r>
        <w:r w:rsidRPr="00ED0891">
          <w:tab/>
        </w:r>
        <w:r w:rsidR="007B1FE2" w:rsidRPr="00ED0891">
          <w:fldChar w:fldCharType="begin"/>
        </w:r>
        <w:r w:rsidRPr="00ED0891">
          <w:instrText xml:space="preserve"> PAGEREF _Toc122614331 \h </w:instrText>
        </w:r>
      </w:ins>
      <w:r w:rsidR="007B1FE2" w:rsidRPr="00ED0891">
        <w:fldChar w:fldCharType="separate"/>
      </w:r>
      <w:ins w:id="74" w:author="CMCC" w:date="2022-12-22T15:11:00Z">
        <w:r w:rsidRPr="00ED0891">
          <w:t>13</w:t>
        </w:r>
        <w:r w:rsidR="007B1FE2" w:rsidRPr="00ED0891">
          <w:fldChar w:fldCharType="end"/>
        </w:r>
      </w:ins>
    </w:p>
    <w:p w:rsidR="0037555F" w:rsidRPr="00ED0891" w:rsidRDefault="00FB007B">
      <w:pPr>
        <w:pStyle w:val="33"/>
        <w:rPr>
          <w:ins w:id="75" w:author="CMCC" w:date="2022-12-22T15:11:00Z"/>
          <w:rFonts w:asciiTheme="minorHAnsi" w:eastAsiaTheme="minorEastAsia" w:hAnsiTheme="minorHAnsi" w:cstheme="minorBidi"/>
          <w:sz w:val="22"/>
          <w:szCs w:val="22"/>
          <w:lang w:val="en-US" w:eastAsia="zh-CN"/>
        </w:rPr>
      </w:pPr>
      <w:ins w:id="76" w:author="CMCC" w:date="2022-12-22T15:11:00Z">
        <w:r w:rsidRPr="00ED0891">
          <w:t>7.3.2</w:t>
        </w:r>
        <w:r w:rsidRPr="00ED0891">
          <w:rPr>
            <w:rFonts w:asciiTheme="minorHAnsi" w:eastAsiaTheme="minorEastAsia" w:hAnsiTheme="minorHAnsi" w:cstheme="minorBidi"/>
            <w:sz w:val="22"/>
            <w:szCs w:val="22"/>
            <w:lang w:val="en-US" w:eastAsia="zh-CN"/>
          </w:rPr>
          <w:tab/>
        </w:r>
        <w:r w:rsidRPr="00ED0891">
          <w:t>FR2-1</w:t>
        </w:r>
        <w:r w:rsidRPr="00ED0891">
          <w:tab/>
        </w:r>
        <w:r w:rsidR="007B1FE2" w:rsidRPr="00ED0891">
          <w:fldChar w:fldCharType="begin"/>
        </w:r>
        <w:r w:rsidRPr="00ED0891">
          <w:instrText xml:space="preserve"> PAGEREF _Toc122614332 \h </w:instrText>
        </w:r>
      </w:ins>
      <w:r w:rsidR="007B1FE2" w:rsidRPr="00ED0891">
        <w:fldChar w:fldCharType="separate"/>
      </w:r>
      <w:ins w:id="77" w:author="CMCC" w:date="2022-12-22T15:11:00Z">
        <w:r w:rsidRPr="00ED0891">
          <w:t>13</w:t>
        </w:r>
        <w:r w:rsidR="007B1FE2" w:rsidRPr="00ED0891">
          <w:fldChar w:fldCharType="end"/>
        </w:r>
      </w:ins>
    </w:p>
    <w:p w:rsidR="0037555F" w:rsidRPr="00ED0891" w:rsidRDefault="00FB007B">
      <w:pPr>
        <w:pStyle w:val="22"/>
        <w:rPr>
          <w:ins w:id="78" w:author="CMCC" w:date="2022-12-22T15:11:00Z"/>
          <w:rFonts w:asciiTheme="minorHAnsi" w:eastAsiaTheme="minorEastAsia" w:hAnsiTheme="minorHAnsi" w:cstheme="minorBidi"/>
          <w:sz w:val="22"/>
          <w:szCs w:val="22"/>
          <w:lang w:val="en-US" w:eastAsia="zh-CN"/>
        </w:rPr>
      </w:pPr>
      <w:ins w:id="79" w:author="CMCC" w:date="2022-12-22T15:11:00Z">
        <w:r w:rsidRPr="00ED0891">
          <w:t>7.4</w:t>
        </w:r>
        <w:r w:rsidRPr="00ED0891">
          <w:rPr>
            <w:rFonts w:asciiTheme="minorHAnsi" w:eastAsiaTheme="minorEastAsia" w:hAnsiTheme="minorHAnsi" w:cstheme="minorBidi"/>
            <w:sz w:val="22"/>
            <w:szCs w:val="22"/>
            <w:lang w:val="en-US" w:eastAsia="zh-CN"/>
          </w:rPr>
          <w:tab/>
        </w:r>
        <w:r w:rsidRPr="00ED0891">
          <w:t>Feasibility Evaluation</w:t>
        </w:r>
        <w:r w:rsidRPr="00ED0891">
          <w:tab/>
        </w:r>
        <w:r w:rsidR="007B1FE2" w:rsidRPr="00ED0891">
          <w:fldChar w:fldCharType="begin"/>
        </w:r>
        <w:r w:rsidRPr="00ED0891">
          <w:instrText xml:space="preserve"> PAGEREF _Toc122614333 \h </w:instrText>
        </w:r>
      </w:ins>
      <w:r w:rsidR="007B1FE2" w:rsidRPr="00ED0891">
        <w:fldChar w:fldCharType="separate"/>
      </w:r>
      <w:ins w:id="80" w:author="CMCC" w:date="2022-12-22T15:11:00Z">
        <w:r w:rsidRPr="00ED0891">
          <w:t>13</w:t>
        </w:r>
        <w:r w:rsidR="007B1FE2" w:rsidRPr="00ED0891">
          <w:fldChar w:fldCharType="end"/>
        </w:r>
      </w:ins>
    </w:p>
    <w:p w:rsidR="0037555F" w:rsidRPr="00ED0891" w:rsidRDefault="00FB007B">
      <w:pPr>
        <w:pStyle w:val="33"/>
        <w:rPr>
          <w:ins w:id="81" w:author="CMCC" w:date="2022-12-22T15:11:00Z"/>
          <w:rFonts w:asciiTheme="minorHAnsi" w:eastAsiaTheme="minorEastAsia" w:hAnsiTheme="minorHAnsi" w:cstheme="minorBidi"/>
          <w:sz w:val="22"/>
          <w:szCs w:val="22"/>
          <w:lang w:val="en-US" w:eastAsia="zh-CN"/>
        </w:rPr>
      </w:pPr>
      <w:ins w:id="82" w:author="CMCC" w:date="2022-12-22T15:11:00Z">
        <w:r w:rsidRPr="00ED0891">
          <w:t>7.4.1</w:t>
        </w:r>
        <w:r w:rsidRPr="00ED0891">
          <w:rPr>
            <w:rFonts w:asciiTheme="minorHAnsi" w:eastAsiaTheme="minorEastAsia" w:hAnsiTheme="minorHAnsi" w:cstheme="minorBidi"/>
            <w:sz w:val="22"/>
            <w:szCs w:val="22"/>
            <w:lang w:val="en-US" w:eastAsia="zh-CN"/>
          </w:rPr>
          <w:tab/>
        </w:r>
        <w:r w:rsidRPr="00ED0891">
          <w:t>FR1</w:t>
        </w:r>
        <w:r w:rsidRPr="00ED0891">
          <w:tab/>
        </w:r>
        <w:r w:rsidR="007B1FE2" w:rsidRPr="00ED0891">
          <w:fldChar w:fldCharType="begin"/>
        </w:r>
        <w:r w:rsidRPr="00ED0891">
          <w:instrText xml:space="preserve"> PAGEREF _Toc122614334 \h </w:instrText>
        </w:r>
      </w:ins>
      <w:r w:rsidR="007B1FE2" w:rsidRPr="00ED0891">
        <w:fldChar w:fldCharType="separate"/>
      </w:r>
      <w:ins w:id="83" w:author="CMCC" w:date="2022-12-22T15:11:00Z">
        <w:r w:rsidRPr="00ED0891">
          <w:t>13</w:t>
        </w:r>
        <w:r w:rsidR="007B1FE2" w:rsidRPr="00ED0891">
          <w:fldChar w:fldCharType="end"/>
        </w:r>
      </w:ins>
    </w:p>
    <w:p w:rsidR="0037555F" w:rsidRPr="00ED0891" w:rsidRDefault="00FB007B">
      <w:pPr>
        <w:pStyle w:val="33"/>
        <w:rPr>
          <w:ins w:id="84" w:author="CMCC" w:date="2022-12-22T15:11:00Z"/>
          <w:rFonts w:asciiTheme="minorHAnsi" w:eastAsiaTheme="minorEastAsia" w:hAnsiTheme="minorHAnsi" w:cstheme="minorBidi"/>
          <w:sz w:val="22"/>
          <w:szCs w:val="22"/>
          <w:lang w:val="en-US" w:eastAsia="zh-CN"/>
        </w:rPr>
      </w:pPr>
      <w:ins w:id="85" w:author="CMCC" w:date="2022-12-22T15:11:00Z">
        <w:r w:rsidRPr="00ED0891">
          <w:t>7.4.1</w:t>
        </w:r>
        <w:r w:rsidRPr="00ED0891">
          <w:rPr>
            <w:rFonts w:asciiTheme="minorHAnsi" w:eastAsiaTheme="minorEastAsia" w:hAnsiTheme="minorHAnsi" w:cstheme="minorBidi"/>
            <w:sz w:val="22"/>
            <w:szCs w:val="22"/>
            <w:lang w:val="en-US" w:eastAsia="zh-CN"/>
          </w:rPr>
          <w:tab/>
        </w:r>
        <w:r w:rsidRPr="00ED0891">
          <w:t>FR2-1</w:t>
        </w:r>
        <w:r w:rsidRPr="00ED0891">
          <w:tab/>
        </w:r>
        <w:r w:rsidR="007B1FE2" w:rsidRPr="00ED0891">
          <w:fldChar w:fldCharType="begin"/>
        </w:r>
        <w:r w:rsidRPr="00ED0891">
          <w:instrText xml:space="preserve"> PAGEREF _Toc122614335 \h </w:instrText>
        </w:r>
      </w:ins>
      <w:r w:rsidR="007B1FE2" w:rsidRPr="00ED0891">
        <w:fldChar w:fldCharType="separate"/>
      </w:r>
      <w:ins w:id="86" w:author="CMCC" w:date="2022-12-22T15:11:00Z">
        <w:r w:rsidRPr="00ED0891">
          <w:t>13</w:t>
        </w:r>
        <w:r w:rsidR="007B1FE2" w:rsidRPr="00ED0891">
          <w:fldChar w:fldCharType="end"/>
        </w:r>
      </w:ins>
    </w:p>
    <w:p w:rsidR="0037555F" w:rsidRPr="00ED0891" w:rsidRDefault="00FB007B">
      <w:pPr>
        <w:pStyle w:val="10"/>
        <w:rPr>
          <w:ins w:id="87" w:author="CMCC" w:date="2022-12-22T15:11:00Z"/>
          <w:rFonts w:asciiTheme="minorHAnsi" w:eastAsiaTheme="minorEastAsia" w:hAnsiTheme="minorHAnsi" w:cstheme="minorBidi"/>
          <w:szCs w:val="22"/>
          <w:lang w:val="en-US" w:eastAsia="zh-CN"/>
        </w:rPr>
      </w:pPr>
      <w:ins w:id="88" w:author="CMCC" w:date="2022-12-22T15:11:00Z">
        <w:r w:rsidRPr="00ED0891">
          <w:t>8</w:t>
        </w:r>
        <w:r w:rsidRPr="00ED0891">
          <w:rPr>
            <w:rFonts w:asciiTheme="minorHAnsi" w:eastAsiaTheme="minorEastAsia" w:hAnsiTheme="minorHAnsi" w:cstheme="minorBidi"/>
            <w:szCs w:val="22"/>
            <w:lang w:val="en-US" w:eastAsia="zh-CN"/>
          </w:rPr>
          <w:tab/>
        </w:r>
        <w:r w:rsidRPr="00ED0891">
          <w:t>Potential enhancements and analysis for dynamic/flexible TDD</w:t>
        </w:r>
        <w:r w:rsidRPr="00ED0891">
          <w:tab/>
        </w:r>
        <w:r w:rsidR="007B1FE2" w:rsidRPr="00ED0891">
          <w:fldChar w:fldCharType="begin"/>
        </w:r>
        <w:r w:rsidRPr="00ED0891">
          <w:instrText xml:space="preserve"> PAGEREF _Toc122614336 \h </w:instrText>
        </w:r>
      </w:ins>
      <w:r w:rsidR="007B1FE2" w:rsidRPr="00ED0891">
        <w:fldChar w:fldCharType="separate"/>
      </w:r>
      <w:ins w:id="89" w:author="CMCC" w:date="2022-12-22T15:11:00Z">
        <w:r w:rsidRPr="00ED0891">
          <w:t>14</w:t>
        </w:r>
        <w:r w:rsidR="007B1FE2" w:rsidRPr="00ED0891">
          <w:fldChar w:fldCharType="end"/>
        </w:r>
      </w:ins>
    </w:p>
    <w:p w:rsidR="0037555F" w:rsidRPr="00ED0891" w:rsidRDefault="00FB007B">
      <w:pPr>
        <w:pStyle w:val="22"/>
        <w:rPr>
          <w:ins w:id="90" w:author="CMCC" w:date="2022-12-22T15:11:00Z"/>
          <w:rFonts w:asciiTheme="minorHAnsi" w:eastAsiaTheme="minorEastAsia" w:hAnsiTheme="minorHAnsi" w:cstheme="minorBidi"/>
          <w:sz w:val="22"/>
          <w:szCs w:val="22"/>
          <w:lang w:val="en-US" w:eastAsia="zh-CN"/>
        </w:rPr>
      </w:pPr>
      <w:ins w:id="91" w:author="CMCC" w:date="2022-12-22T15:11:00Z">
        <w:r w:rsidRPr="00ED0891">
          <w:t>8.1</w:t>
        </w:r>
        <w:r w:rsidRPr="00ED0891">
          <w:rPr>
            <w:rFonts w:asciiTheme="minorHAnsi" w:eastAsiaTheme="minorEastAsia" w:hAnsiTheme="minorHAnsi" w:cstheme="minorBidi"/>
            <w:sz w:val="22"/>
            <w:szCs w:val="22"/>
            <w:lang w:val="en-US" w:eastAsia="zh-CN"/>
          </w:rPr>
          <w:tab/>
        </w:r>
        <w:r w:rsidRPr="00ED0891">
          <w:t>Deployment Scenarios</w:t>
        </w:r>
        <w:r w:rsidRPr="00ED0891">
          <w:tab/>
        </w:r>
        <w:r w:rsidR="007B1FE2" w:rsidRPr="00ED0891">
          <w:fldChar w:fldCharType="begin"/>
        </w:r>
        <w:r w:rsidRPr="00ED0891">
          <w:instrText xml:space="preserve"> PAGEREF _Toc122614337 \h </w:instrText>
        </w:r>
      </w:ins>
      <w:r w:rsidR="007B1FE2" w:rsidRPr="00ED0891">
        <w:fldChar w:fldCharType="separate"/>
      </w:r>
      <w:ins w:id="92" w:author="CMCC" w:date="2022-12-22T15:11:00Z">
        <w:r w:rsidRPr="00ED0891">
          <w:t>14</w:t>
        </w:r>
        <w:r w:rsidR="007B1FE2" w:rsidRPr="00ED0891">
          <w:fldChar w:fldCharType="end"/>
        </w:r>
      </w:ins>
    </w:p>
    <w:p w:rsidR="0037555F" w:rsidRPr="00ED0891" w:rsidRDefault="00FB007B">
      <w:pPr>
        <w:pStyle w:val="22"/>
        <w:rPr>
          <w:ins w:id="93" w:author="CMCC" w:date="2022-12-22T15:11:00Z"/>
          <w:rFonts w:asciiTheme="minorHAnsi" w:eastAsiaTheme="minorEastAsia" w:hAnsiTheme="minorHAnsi" w:cstheme="minorBidi"/>
          <w:sz w:val="22"/>
          <w:szCs w:val="22"/>
          <w:lang w:val="en-US" w:eastAsia="zh-CN"/>
        </w:rPr>
      </w:pPr>
      <w:ins w:id="94" w:author="CMCC" w:date="2022-12-22T15:11:00Z">
        <w:r w:rsidRPr="00ED0891">
          <w:t>8.2</w:t>
        </w:r>
        <w:r w:rsidRPr="00ED0891">
          <w:rPr>
            <w:rFonts w:asciiTheme="minorHAnsi" w:eastAsiaTheme="minorEastAsia" w:hAnsiTheme="minorHAnsi" w:cstheme="minorBidi"/>
            <w:sz w:val="22"/>
            <w:szCs w:val="22"/>
            <w:lang w:val="en-US" w:eastAsia="zh-CN"/>
          </w:rPr>
          <w:tab/>
        </w:r>
        <w:r w:rsidRPr="00ED0891">
          <w:t>Evaluation Methodologies</w:t>
        </w:r>
        <w:r w:rsidRPr="00ED0891">
          <w:tab/>
        </w:r>
        <w:r w:rsidR="007B1FE2" w:rsidRPr="00ED0891">
          <w:fldChar w:fldCharType="begin"/>
        </w:r>
        <w:r w:rsidRPr="00ED0891">
          <w:instrText xml:space="preserve"> PAGEREF _Toc122614338 \h </w:instrText>
        </w:r>
      </w:ins>
      <w:r w:rsidR="007B1FE2" w:rsidRPr="00ED0891">
        <w:fldChar w:fldCharType="separate"/>
      </w:r>
      <w:ins w:id="95" w:author="CMCC" w:date="2022-12-22T15:11:00Z">
        <w:r w:rsidRPr="00ED0891">
          <w:t>14</w:t>
        </w:r>
        <w:r w:rsidR="007B1FE2" w:rsidRPr="00ED0891">
          <w:fldChar w:fldCharType="end"/>
        </w:r>
      </w:ins>
    </w:p>
    <w:p w:rsidR="0037555F" w:rsidRPr="00ED0891" w:rsidRDefault="00FB007B">
      <w:pPr>
        <w:pStyle w:val="33"/>
        <w:rPr>
          <w:ins w:id="96" w:author="CMCC" w:date="2022-12-22T15:11:00Z"/>
          <w:rFonts w:asciiTheme="minorHAnsi" w:eastAsiaTheme="minorEastAsia" w:hAnsiTheme="minorHAnsi" w:cstheme="minorBidi"/>
          <w:sz w:val="22"/>
          <w:szCs w:val="22"/>
          <w:lang w:val="en-US" w:eastAsia="zh-CN"/>
        </w:rPr>
      </w:pPr>
      <w:ins w:id="97" w:author="CMCC" w:date="2022-12-22T15:11:00Z">
        <w:r w:rsidRPr="00ED0891">
          <w:t>8.</w:t>
        </w:r>
        <w:r w:rsidRPr="00ED0891">
          <w:rPr>
            <w:lang w:eastAsia="zh-CN"/>
          </w:rPr>
          <w:t>2</w:t>
        </w:r>
        <w:r w:rsidRPr="00ED0891">
          <w:t>.1</w:t>
        </w:r>
        <w:r w:rsidRPr="00ED0891">
          <w:rPr>
            <w:rFonts w:asciiTheme="minorHAnsi" w:eastAsiaTheme="minorEastAsia" w:hAnsiTheme="minorHAnsi" w:cstheme="minorBidi"/>
            <w:sz w:val="22"/>
            <w:szCs w:val="22"/>
            <w:lang w:val="en-US" w:eastAsia="zh-CN"/>
          </w:rPr>
          <w:tab/>
        </w:r>
        <w:r w:rsidRPr="00ED0891">
          <w:t>System level simulation</w:t>
        </w:r>
        <w:r w:rsidRPr="00ED0891">
          <w:tab/>
        </w:r>
        <w:r w:rsidR="007B1FE2" w:rsidRPr="00ED0891">
          <w:fldChar w:fldCharType="begin"/>
        </w:r>
        <w:r w:rsidRPr="00ED0891">
          <w:instrText xml:space="preserve"> PAGEREF _Toc122614339 \h </w:instrText>
        </w:r>
      </w:ins>
      <w:r w:rsidR="007B1FE2" w:rsidRPr="00ED0891">
        <w:fldChar w:fldCharType="separate"/>
      </w:r>
      <w:ins w:id="98" w:author="CMCC" w:date="2022-12-22T15:11:00Z">
        <w:r w:rsidRPr="00ED0891">
          <w:t>14</w:t>
        </w:r>
        <w:r w:rsidR="007B1FE2" w:rsidRPr="00ED0891">
          <w:fldChar w:fldCharType="end"/>
        </w:r>
      </w:ins>
    </w:p>
    <w:p w:rsidR="0037555F" w:rsidRPr="00ED0891" w:rsidRDefault="00FB007B">
      <w:pPr>
        <w:pStyle w:val="22"/>
        <w:rPr>
          <w:ins w:id="99" w:author="CMCC" w:date="2022-12-22T15:11:00Z"/>
          <w:rFonts w:asciiTheme="minorHAnsi" w:eastAsiaTheme="minorEastAsia" w:hAnsiTheme="minorHAnsi" w:cstheme="minorBidi"/>
          <w:sz w:val="22"/>
          <w:szCs w:val="22"/>
          <w:lang w:val="en-US" w:eastAsia="zh-CN"/>
        </w:rPr>
      </w:pPr>
      <w:ins w:id="100" w:author="CMCC" w:date="2022-12-22T15:11:00Z">
        <w:r w:rsidRPr="00ED0891">
          <w:t>8.3</w:t>
        </w:r>
        <w:r w:rsidRPr="00ED0891">
          <w:rPr>
            <w:rFonts w:asciiTheme="minorHAnsi" w:eastAsiaTheme="minorEastAsia" w:hAnsiTheme="minorHAnsi" w:cstheme="minorBidi"/>
            <w:sz w:val="22"/>
            <w:szCs w:val="22"/>
            <w:lang w:val="en-US" w:eastAsia="zh-CN"/>
          </w:rPr>
          <w:tab/>
        </w:r>
        <w:r w:rsidRPr="00ED0891">
          <w:t>Inter-</w:t>
        </w:r>
        <w:proofErr w:type="spellStart"/>
        <w:r w:rsidRPr="00ED0891">
          <w:t>gNB</w:t>
        </w:r>
        <w:proofErr w:type="spellEnd"/>
        <w:r w:rsidRPr="00ED0891">
          <w:t xml:space="preserve"> CLI handling schemes</w:t>
        </w:r>
        <w:r w:rsidRPr="00ED0891">
          <w:tab/>
        </w:r>
        <w:r w:rsidR="007B1FE2" w:rsidRPr="00ED0891">
          <w:fldChar w:fldCharType="begin"/>
        </w:r>
        <w:r w:rsidRPr="00ED0891">
          <w:instrText xml:space="preserve"> PAGEREF _Toc122614340 \h </w:instrText>
        </w:r>
      </w:ins>
      <w:r w:rsidR="007B1FE2" w:rsidRPr="00ED0891">
        <w:fldChar w:fldCharType="separate"/>
      </w:r>
      <w:ins w:id="101" w:author="CMCC" w:date="2022-12-22T15:11:00Z">
        <w:r w:rsidRPr="00ED0891">
          <w:t>15</w:t>
        </w:r>
        <w:r w:rsidR="007B1FE2" w:rsidRPr="00ED0891">
          <w:fldChar w:fldCharType="end"/>
        </w:r>
      </w:ins>
    </w:p>
    <w:p w:rsidR="0037555F" w:rsidRPr="00ED0891" w:rsidRDefault="00FB007B">
      <w:pPr>
        <w:pStyle w:val="33"/>
        <w:rPr>
          <w:ins w:id="102" w:author="CMCC" w:date="2022-12-22T15:11:00Z"/>
          <w:rFonts w:asciiTheme="minorHAnsi" w:eastAsiaTheme="minorEastAsia" w:hAnsiTheme="minorHAnsi" w:cstheme="minorBidi"/>
          <w:sz w:val="22"/>
          <w:szCs w:val="22"/>
          <w:lang w:val="en-US" w:eastAsia="zh-CN"/>
        </w:rPr>
      </w:pPr>
      <w:ins w:id="103" w:author="CMCC" w:date="2022-12-22T15:11:00Z">
        <w:r w:rsidRPr="00ED0891">
          <w:t>8.3.x</w:t>
        </w:r>
        <w:r w:rsidRPr="00ED0891">
          <w:rPr>
            <w:rFonts w:asciiTheme="minorHAnsi" w:eastAsiaTheme="minorEastAsia" w:hAnsiTheme="minorHAnsi" w:cstheme="minorBidi"/>
            <w:sz w:val="22"/>
            <w:szCs w:val="22"/>
            <w:lang w:val="en-US" w:eastAsia="zh-CN"/>
          </w:rPr>
          <w:tab/>
        </w:r>
        <w:r w:rsidRPr="00ED0891">
          <w:t>Inter-</w:t>
        </w:r>
        <w:proofErr w:type="spellStart"/>
        <w:r w:rsidRPr="00ED0891">
          <w:t>gNB</w:t>
        </w:r>
        <w:proofErr w:type="spellEnd"/>
        <w:r w:rsidRPr="00ED0891">
          <w:t xml:space="preserve"> CLI scheme x</w:t>
        </w:r>
        <w:r w:rsidRPr="00ED0891">
          <w:tab/>
        </w:r>
        <w:r w:rsidR="007B1FE2" w:rsidRPr="00ED0891">
          <w:fldChar w:fldCharType="begin"/>
        </w:r>
        <w:r w:rsidRPr="00ED0891">
          <w:instrText xml:space="preserve"> PAGEREF _Toc122614341 \h </w:instrText>
        </w:r>
      </w:ins>
      <w:r w:rsidR="007B1FE2" w:rsidRPr="00ED0891">
        <w:fldChar w:fldCharType="separate"/>
      </w:r>
      <w:ins w:id="104" w:author="CMCC" w:date="2022-12-22T15:11:00Z">
        <w:r w:rsidRPr="00ED0891">
          <w:t>15</w:t>
        </w:r>
        <w:r w:rsidR="007B1FE2" w:rsidRPr="00ED0891">
          <w:fldChar w:fldCharType="end"/>
        </w:r>
      </w:ins>
    </w:p>
    <w:p w:rsidR="0037555F" w:rsidRPr="00ED0891" w:rsidRDefault="00FB007B">
      <w:pPr>
        <w:pStyle w:val="42"/>
        <w:rPr>
          <w:ins w:id="105" w:author="CMCC" w:date="2022-12-22T15:11:00Z"/>
          <w:rFonts w:asciiTheme="minorHAnsi" w:eastAsiaTheme="minorEastAsia" w:hAnsiTheme="minorHAnsi" w:cstheme="minorBidi"/>
          <w:sz w:val="22"/>
          <w:szCs w:val="22"/>
          <w:lang w:val="en-US" w:eastAsia="zh-CN"/>
        </w:rPr>
      </w:pPr>
      <w:ins w:id="106" w:author="CMCC" w:date="2022-12-22T15:11:00Z">
        <w:r w:rsidRPr="00ED0891">
          <w:t>8.3.x.1 Description of scheme</w:t>
        </w:r>
        <w:r w:rsidRPr="00ED0891">
          <w:tab/>
        </w:r>
        <w:r w:rsidR="007B1FE2" w:rsidRPr="00ED0891">
          <w:fldChar w:fldCharType="begin"/>
        </w:r>
        <w:r w:rsidRPr="00ED0891">
          <w:instrText xml:space="preserve"> PAGEREF _Toc122614342 \h </w:instrText>
        </w:r>
      </w:ins>
      <w:r w:rsidR="007B1FE2" w:rsidRPr="00ED0891">
        <w:fldChar w:fldCharType="separate"/>
      </w:r>
      <w:ins w:id="107" w:author="CMCC" w:date="2022-12-22T15:11:00Z">
        <w:r w:rsidRPr="00ED0891">
          <w:t>15</w:t>
        </w:r>
        <w:r w:rsidR="007B1FE2" w:rsidRPr="00ED0891">
          <w:fldChar w:fldCharType="end"/>
        </w:r>
      </w:ins>
    </w:p>
    <w:p w:rsidR="0037555F" w:rsidRPr="00ED0891" w:rsidRDefault="00FB007B">
      <w:pPr>
        <w:pStyle w:val="42"/>
        <w:rPr>
          <w:ins w:id="108" w:author="CMCC" w:date="2022-12-22T15:11:00Z"/>
          <w:rFonts w:asciiTheme="minorHAnsi" w:eastAsiaTheme="minorEastAsia" w:hAnsiTheme="minorHAnsi" w:cstheme="minorBidi"/>
          <w:sz w:val="22"/>
          <w:szCs w:val="22"/>
          <w:lang w:val="en-US" w:eastAsia="zh-CN"/>
        </w:rPr>
      </w:pPr>
      <w:ins w:id="109" w:author="CMCC" w:date="2022-12-22T15:11:00Z">
        <w:r w:rsidRPr="00ED0891">
          <w:t>8.3.x.2 Performance evaluation or analysis</w:t>
        </w:r>
        <w:r w:rsidRPr="00ED0891">
          <w:tab/>
        </w:r>
        <w:r w:rsidR="007B1FE2" w:rsidRPr="00ED0891">
          <w:fldChar w:fldCharType="begin"/>
        </w:r>
        <w:r w:rsidRPr="00ED0891">
          <w:instrText xml:space="preserve"> PAGEREF _Toc122614343 \h </w:instrText>
        </w:r>
      </w:ins>
      <w:r w:rsidR="007B1FE2" w:rsidRPr="00ED0891">
        <w:fldChar w:fldCharType="separate"/>
      </w:r>
      <w:ins w:id="110" w:author="CMCC" w:date="2022-12-22T15:11:00Z">
        <w:r w:rsidRPr="00ED0891">
          <w:t>15</w:t>
        </w:r>
        <w:r w:rsidR="007B1FE2" w:rsidRPr="00ED0891">
          <w:fldChar w:fldCharType="end"/>
        </w:r>
      </w:ins>
    </w:p>
    <w:p w:rsidR="0037555F" w:rsidRPr="00ED0891" w:rsidRDefault="00FB007B">
      <w:pPr>
        <w:pStyle w:val="42"/>
        <w:rPr>
          <w:ins w:id="111" w:author="CMCC" w:date="2022-12-22T15:11:00Z"/>
          <w:rFonts w:asciiTheme="minorHAnsi" w:eastAsiaTheme="minorEastAsia" w:hAnsiTheme="minorHAnsi" w:cstheme="minorBidi"/>
          <w:sz w:val="22"/>
          <w:szCs w:val="22"/>
          <w:lang w:val="en-US" w:eastAsia="zh-CN"/>
        </w:rPr>
      </w:pPr>
      <w:ins w:id="112" w:author="CMCC" w:date="2022-12-22T15:11:00Z">
        <w:r w:rsidRPr="00ED0891">
          <w:t>8.3.x.3 RAN1 specification impacts</w:t>
        </w:r>
        <w:r w:rsidRPr="00ED0891">
          <w:tab/>
        </w:r>
        <w:r w:rsidR="007B1FE2" w:rsidRPr="00ED0891">
          <w:fldChar w:fldCharType="begin"/>
        </w:r>
        <w:r w:rsidRPr="00ED0891">
          <w:instrText xml:space="preserve"> PAGEREF _Toc122614344 \h </w:instrText>
        </w:r>
      </w:ins>
      <w:r w:rsidR="007B1FE2" w:rsidRPr="00ED0891">
        <w:fldChar w:fldCharType="separate"/>
      </w:r>
      <w:ins w:id="113" w:author="CMCC" w:date="2022-12-22T15:11:00Z">
        <w:r w:rsidRPr="00ED0891">
          <w:t>15</w:t>
        </w:r>
        <w:r w:rsidR="007B1FE2" w:rsidRPr="00ED0891">
          <w:fldChar w:fldCharType="end"/>
        </w:r>
      </w:ins>
    </w:p>
    <w:p w:rsidR="0037555F" w:rsidRPr="00ED0891" w:rsidRDefault="00FB007B">
      <w:pPr>
        <w:pStyle w:val="22"/>
        <w:rPr>
          <w:ins w:id="114" w:author="CMCC" w:date="2022-12-22T15:11:00Z"/>
          <w:rFonts w:asciiTheme="minorHAnsi" w:eastAsiaTheme="minorEastAsia" w:hAnsiTheme="minorHAnsi" w:cstheme="minorBidi"/>
          <w:sz w:val="22"/>
          <w:szCs w:val="22"/>
          <w:lang w:val="en-US" w:eastAsia="zh-CN"/>
        </w:rPr>
      </w:pPr>
      <w:ins w:id="115" w:author="CMCC" w:date="2022-12-22T15:11:00Z">
        <w:r w:rsidRPr="00ED0891">
          <w:t>8.4</w:t>
        </w:r>
        <w:r w:rsidRPr="00ED0891">
          <w:rPr>
            <w:rFonts w:asciiTheme="minorHAnsi" w:eastAsiaTheme="minorEastAsia" w:hAnsiTheme="minorHAnsi" w:cstheme="minorBidi"/>
            <w:sz w:val="22"/>
            <w:szCs w:val="22"/>
            <w:lang w:val="en-US" w:eastAsia="zh-CN"/>
          </w:rPr>
          <w:tab/>
        </w:r>
        <w:r w:rsidRPr="00ED0891">
          <w:t>Inter-UE CLI handling schemes</w:t>
        </w:r>
        <w:r w:rsidRPr="00ED0891">
          <w:tab/>
        </w:r>
        <w:r w:rsidR="007B1FE2" w:rsidRPr="00ED0891">
          <w:fldChar w:fldCharType="begin"/>
        </w:r>
        <w:r w:rsidRPr="00ED0891">
          <w:instrText xml:space="preserve"> PAGEREF _Toc122614345 \h </w:instrText>
        </w:r>
      </w:ins>
      <w:r w:rsidR="007B1FE2" w:rsidRPr="00ED0891">
        <w:fldChar w:fldCharType="separate"/>
      </w:r>
      <w:ins w:id="116" w:author="CMCC" w:date="2022-12-22T15:11:00Z">
        <w:r w:rsidRPr="00ED0891">
          <w:t>16</w:t>
        </w:r>
        <w:r w:rsidR="007B1FE2" w:rsidRPr="00ED0891">
          <w:fldChar w:fldCharType="end"/>
        </w:r>
      </w:ins>
    </w:p>
    <w:p w:rsidR="0037555F" w:rsidRPr="00ED0891" w:rsidRDefault="00FB007B">
      <w:pPr>
        <w:pStyle w:val="33"/>
        <w:rPr>
          <w:ins w:id="117" w:author="CMCC" w:date="2022-12-22T15:11:00Z"/>
          <w:rFonts w:asciiTheme="minorHAnsi" w:eastAsiaTheme="minorEastAsia" w:hAnsiTheme="minorHAnsi" w:cstheme="minorBidi"/>
          <w:sz w:val="22"/>
          <w:szCs w:val="22"/>
          <w:lang w:val="en-US" w:eastAsia="zh-CN"/>
        </w:rPr>
      </w:pPr>
      <w:ins w:id="118" w:author="CMCC" w:date="2022-12-22T15:11:00Z">
        <w:r w:rsidRPr="00ED0891">
          <w:t>8.4.x</w:t>
        </w:r>
        <w:r w:rsidRPr="00ED0891">
          <w:rPr>
            <w:rFonts w:asciiTheme="minorHAnsi" w:eastAsiaTheme="minorEastAsia" w:hAnsiTheme="minorHAnsi" w:cstheme="minorBidi"/>
            <w:sz w:val="22"/>
            <w:szCs w:val="22"/>
            <w:lang w:val="en-US" w:eastAsia="zh-CN"/>
          </w:rPr>
          <w:tab/>
        </w:r>
        <w:r w:rsidRPr="00ED0891">
          <w:t>Inter-UE CLI scheme x</w:t>
        </w:r>
        <w:r w:rsidRPr="00ED0891">
          <w:tab/>
        </w:r>
        <w:r w:rsidR="007B1FE2" w:rsidRPr="00ED0891">
          <w:fldChar w:fldCharType="begin"/>
        </w:r>
        <w:r w:rsidRPr="00ED0891">
          <w:instrText xml:space="preserve"> PAGEREF _Toc122614346 \h </w:instrText>
        </w:r>
      </w:ins>
      <w:r w:rsidR="007B1FE2" w:rsidRPr="00ED0891">
        <w:fldChar w:fldCharType="separate"/>
      </w:r>
      <w:ins w:id="119" w:author="CMCC" w:date="2022-12-22T15:11:00Z">
        <w:r w:rsidRPr="00ED0891">
          <w:t>16</w:t>
        </w:r>
        <w:r w:rsidR="007B1FE2" w:rsidRPr="00ED0891">
          <w:fldChar w:fldCharType="end"/>
        </w:r>
      </w:ins>
    </w:p>
    <w:p w:rsidR="0037555F" w:rsidRPr="00ED0891" w:rsidRDefault="00FB007B">
      <w:pPr>
        <w:pStyle w:val="42"/>
        <w:rPr>
          <w:ins w:id="120" w:author="CMCC" w:date="2022-12-22T15:11:00Z"/>
          <w:rFonts w:asciiTheme="minorHAnsi" w:eastAsiaTheme="minorEastAsia" w:hAnsiTheme="minorHAnsi" w:cstheme="minorBidi"/>
          <w:sz w:val="22"/>
          <w:szCs w:val="22"/>
          <w:lang w:val="en-US" w:eastAsia="zh-CN"/>
        </w:rPr>
      </w:pPr>
      <w:ins w:id="121" w:author="CMCC" w:date="2022-12-22T15:11:00Z">
        <w:r w:rsidRPr="00ED0891">
          <w:t>8.4.x.1 Description of scheme</w:t>
        </w:r>
        <w:r w:rsidRPr="00ED0891">
          <w:tab/>
        </w:r>
        <w:r w:rsidR="007B1FE2" w:rsidRPr="00ED0891">
          <w:fldChar w:fldCharType="begin"/>
        </w:r>
        <w:r w:rsidRPr="00ED0891">
          <w:instrText xml:space="preserve"> PAGEREF _Toc122614347 \h </w:instrText>
        </w:r>
      </w:ins>
      <w:r w:rsidR="007B1FE2" w:rsidRPr="00ED0891">
        <w:fldChar w:fldCharType="separate"/>
      </w:r>
      <w:ins w:id="122" w:author="CMCC" w:date="2022-12-22T15:11:00Z">
        <w:r w:rsidRPr="00ED0891">
          <w:t>16</w:t>
        </w:r>
        <w:r w:rsidR="007B1FE2" w:rsidRPr="00ED0891">
          <w:fldChar w:fldCharType="end"/>
        </w:r>
      </w:ins>
    </w:p>
    <w:p w:rsidR="0037555F" w:rsidRPr="00ED0891" w:rsidRDefault="00FB007B">
      <w:pPr>
        <w:pStyle w:val="42"/>
        <w:rPr>
          <w:ins w:id="123" w:author="CMCC" w:date="2022-12-22T15:11:00Z"/>
          <w:rFonts w:asciiTheme="minorHAnsi" w:eastAsiaTheme="minorEastAsia" w:hAnsiTheme="minorHAnsi" w:cstheme="minorBidi"/>
          <w:sz w:val="22"/>
          <w:szCs w:val="22"/>
          <w:lang w:val="en-US" w:eastAsia="zh-CN"/>
        </w:rPr>
      </w:pPr>
      <w:ins w:id="124" w:author="CMCC" w:date="2022-12-22T15:11:00Z">
        <w:r w:rsidRPr="00ED0891">
          <w:t>8.4.x.2 Performance evaluation or analysis</w:t>
        </w:r>
        <w:r w:rsidRPr="00ED0891">
          <w:tab/>
        </w:r>
        <w:r w:rsidR="007B1FE2" w:rsidRPr="00ED0891">
          <w:fldChar w:fldCharType="begin"/>
        </w:r>
        <w:r w:rsidRPr="00ED0891">
          <w:instrText xml:space="preserve"> PAGEREF _Toc122614348 \h </w:instrText>
        </w:r>
      </w:ins>
      <w:r w:rsidR="007B1FE2" w:rsidRPr="00ED0891">
        <w:fldChar w:fldCharType="separate"/>
      </w:r>
      <w:ins w:id="125" w:author="CMCC" w:date="2022-12-22T15:11:00Z">
        <w:r w:rsidRPr="00ED0891">
          <w:t>16</w:t>
        </w:r>
        <w:r w:rsidR="007B1FE2" w:rsidRPr="00ED0891">
          <w:fldChar w:fldCharType="end"/>
        </w:r>
      </w:ins>
    </w:p>
    <w:p w:rsidR="0037555F" w:rsidRPr="00ED0891" w:rsidRDefault="00FB007B">
      <w:pPr>
        <w:pStyle w:val="42"/>
        <w:rPr>
          <w:ins w:id="126" w:author="CMCC" w:date="2022-12-22T15:11:00Z"/>
          <w:rFonts w:asciiTheme="minorHAnsi" w:eastAsiaTheme="minorEastAsia" w:hAnsiTheme="minorHAnsi" w:cstheme="minorBidi"/>
          <w:sz w:val="22"/>
          <w:szCs w:val="22"/>
          <w:lang w:val="en-US" w:eastAsia="zh-CN"/>
        </w:rPr>
      </w:pPr>
      <w:ins w:id="127" w:author="CMCC" w:date="2022-12-22T15:11:00Z">
        <w:r w:rsidRPr="00ED0891">
          <w:t>8.</w:t>
        </w:r>
        <w:r w:rsidRPr="00ED0891">
          <w:rPr>
            <w:lang w:eastAsia="zh-CN"/>
          </w:rPr>
          <w:t>4</w:t>
        </w:r>
        <w:r w:rsidRPr="00ED0891">
          <w:t>.x.3 RAN1 specification impacts</w:t>
        </w:r>
        <w:r w:rsidRPr="00ED0891">
          <w:tab/>
        </w:r>
        <w:r w:rsidR="007B1FE2" w:rsidRPr="00ED0891">
          <w:fldChar w:fldCharType="begin"/>
        </w:r>
        <w:r w:rsidRPr="00ED0891">
          <w:instrText xml:space="preserve"> PAGEREF _Toc122614349 \h </w:instrText>
        </w:r>
      </w:ins>
      <w:r w:rsidR="007B1FE2" w:rsidRPr="00ED0891">
        <w:fldChar w:fldCharType="separate"/>
      </w:r>
      <w:ins w:id="128" w:author="CMCC" w:date="2022-12-22T15:11:00Z">
        <w:r w:rsidRPr="00ED0891">
          <w:t>16</w:t>
        </w:r>
        <w:r w:rsidR="007B1FE2" w:rsidRPr="00ED0891">
          <w:fldChar w:fldCharType="end"/>
        </w:r>
      </w:ins>
    </w:p>
    <w:p w:rsidR="0037555F" w:rsidRPr="00ED0891" w:rsidRDefault="00FB007B">
      <w:pPr>
        <w:pStyle w:val="10"/>
        <w:rPr>
          <w:ins w:id="129" w:author="CMCC" w:date="2022-12-22T15:11:00Z"/>
          <w:rFonts w:asciiTheme="minorHAnsi" w:eastAsiaTheme="minorEastAsia" w:hAnsiTheme="minorHAnsi" w:cstheme="minorBidi"/>
          <w:szCs w:val="22"/>
          <w:lang w:val="en-US" w:eastAsia="zh-CN"/>
        </w:rPr>
      </w:pPr>
      <w:ins w:id="130" w:author="CMCC" w:date="2022-12-22T15:11:00Z">
        <w:r w:rsidRPr="00ED0891">
          <w:t>9</w:t>
        </w:r>
        <w:r w:rsidRPr="00ED0891">
          <w:rPr>
            <w:rFonts w:asciiTheme="minorHAnsi" w:eastAsiaTheme="minorEastAsia" w:hAnsiTheme="minorHAnsi" w:cstheme="minorBidi"/>
            <w:szCs w:val="22"/>
            <w:lang w:val="en-US" w:eastAsia="zh-CN"/>
          </w:rPr>
          <w:tab/>
        </w:r>
        <w:r w:rsidRPr="00ED0891">
          <w:t xml:space="preserve">Feasibility of </w:t>
        </w:r>
        <w:proofErr w:type="spellStart"/>
        <w:r w:rsidRPr="00ED0891">
          <w:t>and</w:t>
        </w:r>
        <w:proofErr w:type="spellEnd"/>
        <w:r w:rsidRPr="00ED0891">
          <w:t xml:space="preserve"> impact on RF requirements</w:t>
        </w:r>
        <w:r w:rsidRPr="00ED0891">
          <w:tab/>
        </w:r>
        <w:r w:rsidR="007B1FE2" w:rsidRPr="00ED0891">
          <w:fldChar w:fldCharType="begin"/>
        </w:r>
        <w:r w:rsidRPr="00ED0891">
          <w:instrText xml:space="preserve"> PAGEREF _Toc122614350 \h </w:instrText>
        </w:r>
      </w:ins>
      <w:r w:rsidR="007B1FE2" w:rsidRPr="00ED0891">
        <w:fldChar w:fldCharType="separate"/>
      </w:r>
      <w:ins w:id="131" w:author="CMCC" w:date="2022-12-22T15:11:00Z">
        <w:r w:rsidRPr="00ED0891">
          <w:t>16</w:t>
        </w:r>
        <w:r w:rsidR="007B1FE2" w:rsidRPr="00ED0891">
          <w:fldChar w:fldCharType="end"/>
        </w:r>
      </w:ins>
    </w:p>
    <w:p w:rsidR="0037555F" w:rsidRPr="00ED0891" w:rsidRDefault="00FB007B">
      <w:pPr>
        <w:pStyle w:val="10"/>
        <w:rPr>
          <w:ins w:id="132" w:author="CMCC" w:date="2022-12-22T15:11:00Z"/>
          <w:rFonts w:asciiTheme="minorHAnsi" w:eastAsiaTheme="minorEastAsia" w:hAnsiTheme="minorHAnsi" w:cstheme="minorBidi"/>
          <w:szCs w:val="22"/>
          <w:lang w:val="en-US" w:eastAsia="zh-CN"/>
        </w:rPr>
      </w:pPr>
      <w:ins w:id="133" w:author="CMCC" w:date="2022-12-22T15:11:00Z">
        <w:r w:rsidRPr="00ED0891">
          <w:t>10</w:t>
        </w:r>
        <w:r w:rsidRPr="00ED0891">
          <w:rPr>
            <w:rFonts w:asciiTheme="minorHAnsi" w:eastAsiaTheme="minorEastAsia" w:hAnsiTheme="minorHAnsi" w:cstheme="minorBidi"/>
            <w:szCs w:val="22"/>
            <w:lang w:val="en-US" w:eastAsia="zh-CN"/>
          </w:rPr>
          <w:tab/>
        </w:r>
        <w:r w:rsidRPr="00ED0891">
          <w:t>Regulatory aspects for deploying the duplex enhancements in TDD unpaired spectrum</w:t>
        </w:r>
        <w:r w:rsidRPr="00ED0891">
          <w:tab/>
        </w:r>
        <w:r w:rsidR="007B1FE2" w:rsidRPr="00ED0891">
          <w:fldChar w:fldCharType="begin"/>
        </w:r>
        <w:r w:rsidRPr="00ED0891">
          <w:instrText xml:space="preserve"> PAGEREF _Toc122614351 \h </w:instrText>
        </w:r>
      </w:ins>
      <w:r w:rsidR="007B1FE2" w:rsidRPr="00ED0891">
        <w:fldChar w:fldCharType="separate"/>
      </w:r>
      <w:ins w:id="134" w:author="CMCC" w:date="2022-12-22T15:11:00Z">
        <w:r w:rsidRPr="00ED0891">
          <w:t>16</w:t>
        </w:r>
        <w:r w:rsidR="007B1FE2" w:rsidRPr="00ED0891">
          <w:fldChar w:fldCharType="end"/>
        </w:r>
      </w:ins>
    </w:p>
    <w:p w:rsidR="0037555F" w:rsidRPr="00ED0891" w:rsidRDefault="00FB007B">
      <w:pPr>
        <w:pStyle w:val="10"/>
        <w:rPr>
          <w:ins w:id="135" w:author="CMCC" w:date="2022-12-22T15:11:00Z"/>
          <w:rFonts w:asciiTheme="minorHAnsi" w:eastAsiaTheme="minorEastAsia" w:hAnsiTheme="minorHAnsi" w:cstheme="minorBidi"/>
          <w:szCs w:val="22"/>
          <w:lang w:val="en-US" w:eastAsia="zh-CN"/>
        </w:rPr>
      </w:pPr>
      <w:ins w:id="136" w:author="CMCC" w:date="2022-12-22T15:11:00Z">
        <w:r w:rsidRPr="00ED0891">
          <w:t>11</w:t>
        </w:r>
        <w:r w:rsidRPr="00ED0891">
          <w:rPr>
            <w:rFonts w:asciiTheme="minorHAnsi" w:eastAsiaTheme="minorEastAsia" w:hAnsiTheme="minorHAnsi" w:cstheme="minorBidi"/>
            <w:szCs w:val="22"/>
            <w:lang w:val="en-US" w:eastAsia="zh-CN"/>
          </w:rPr>
          <w:tab/>
        </w:r>
        <w:r w:rsidRPr="00ED0891">
          <w:t>C</w:t>
        </w:r>
        <w:r w:rsidRPr="00ED0891">
          <w:rPr>
            <w:lang w:eastAsia="zh-CN"/>
          </w:rPr>
          <w:t>onclusions and recommendations</w:t>
        </w:r>
        <w:r w:rsidRPr="00ED0891">
          <w:tab/>
        </w:r>
        <w:r w:rsidR="007B1FE2" w:rsidRPr="00ED0891">
          <w:fldChar w:fldCharType="begin"/>
        </w:r>
        <w:r w:rsidRPr="00ED0891">
          <w:instrText xml:space="preserve"> PAGEREF _Toc122614352 \h </w:instrText>
        </w:r>
      </w:ins>
      <w:r w:rsidR="007B1FE2" w:rsidRPr="00ED0891">
        <w:fldChar w:fldCharType="separate"/>
      </w:r>
      <w:ins w:id="137" w:author="CMCC" w:date="2022-12-22T15:11:00Z">
        <w:r w:rsidRPr="00ED0891">
          <w:t>16</w:t>
        </w:r>
        <w:r w:rsidR="007B1FE2" w:rsidRPr="00ED0891">
          <w:fldChar w:fldCharType="end"/>
        </w:r>
      </w:ins>
    </w:p>
    <w:p w:rsidR="0037555F" w:rsidRPr="00ED0891" w:rsidRDefault="00FB007B">
      <w:pPr>
        <w:pStyle w:val="91"/>
        <w:rPr>
          <w:ins w:id="138" w:author="CMCC" w:date="2022-12-22T15:11:00Z"/>
          <w:rFonts w:asciiTheme="minorHAnsi" w:eastAsiaTheme="minorEastAsia" w:hAnsiTheme="minorHAnsi" w:cstheme="minorBidi"/>
          <w:b w:val="0"/>
          <w:szCs w:val="22"/>
          <w:lang w:val="en-US" w:eastAsia="zh-CN"/>
        </w:rPr>
      </w:pPr>
      <w:ins w:id="139" w:author="CMCC" w:date="2022-12-22T15:11:00Z">
        <w:r w:rsidRPr="00ED0891">
          <w:t>Annex &lt;A&gt;: Evaluation methodologies</w:t>
        </w:r>
        <w:r w:rsidRPr="00ED0891">
          <w:tab/>
        </w:r>
        <w:r w:rsidR="007B1FE2" w:rsidRPr="00ED0891">
          <w:fldChar w:fldCharType="begin"/>
        </w:r>
        <w:r w:rsidRPr="00ED0891">
          <w:instrText xml:space="preserve"> PAGEREF _Toc122614353 \h </w:instrText>
        </w:r>
      </w:ins>
      <w:r w:rsidR="007B1FE2" w:rsidRPr="00ED0891">
        <w:fldChar w:fldCharType="separate"/>
      </w:r>
      <w:ins w:id="140" w:author="CMCC" w:date="2022-12-22T15:11:00Z">
        <w:r w:rsidRPr="00ED0891">
          <w:t>17</w:t>
        </w:r>
        <w:r w:rsidR="007B1FE2" w:rsidRPr="00ED0891">
          <w:fldChar w:fldCharType="end"/>
        </w:r>
      </w:ins>
    </w:p>
    <w:p w:rsidR="0037555F" w:rsidRPr="00ED0891" w:rsidRDefault="00FB007B">
      <w:pPr>
        <w:pStyle w:val="10"/>
        <w:rPr>
          <w:ins w:id="141" w:author="CMCC" w:date="2022-12-22T15:11:00Z"/>
          <w:rFonts w:asciiTheme="minorHAnsi" w:eastAsiaTheme="minorEastAsia" w:hAnsiTheme="minorHAnsi" w:cstheme="minorBidi"/>
          <w:szCs w:val="22"/>
          <w:lang w:val="en-US" w:eastAsia="zh-CN"/>
        </w:rPr>
      </w:pPr>
      <w:ins w:id="142" w:author="CMCC" w:date="2022-12-22T15:11:00Z">
        <w:r w:rsidRPr="00ED0891">
          <w:t>A.1</w:t>
        </w:r>
        <w:r w:rsidRPr="00ED0891">
          <w:rPr>
            <w:rFonts w:asciiTheme="minorHAnsi" w:eastAsiaTheme="minorEastAsia" w:hAnsiTheme="minorHAnsi" w:cstheme="minorBidi"/>
            <w:szCs w:val="22"/>
            <w:lang w:val="en-US" w:eastAsia="zh-CN"/>
          </w:rPr>
          <w:tab/>
        </w:r>
        <w:r w:rsidRPr="00ED0891">
          <w:t>Layout and UE distribution</w:t>
        </w:r>
        <w:r w:rsidRPr="00ED0891">
          <w:tab/>
        </w:r>
        <w:r w:rsidR="007B1FE2" w:rsidRPr="00ED0891">
          <w:fldChar w:fldCharType="begin"/>
        </w:r>
        <w:r w:rsidRPr="00ED0891">
          <w:instrText xml:space="preserve"> PAGEREF _Toc122614354 \h </w:instrText>
        </w:r>
      </w:ins>
      <w:r w:rsidR="007B1FE2" w:rsidRPr="00ED0891">
        <w:fldChar w:fldCharType="separate"/>
      </w:r>
      <w:ins w:id="143" w:author="CMCC" w:date="2022-12-22T15:11:00Z">
        <w:r w:rsidRPr="00ED0891">
          <w:t>17</w:t>
        </w:r>
        <w:r w:rsidR="007B1FE2" w:rsidRPr="00ED0891">
          <w:fldChar w:fldCharType="end"/>
        </w:r>
      </w:ins>
    </w:p>
    <w:p w:rsidR="0037555F" w:rsidRPr="00ED0891" w:rsidRDefault="00FB007B">
      <w:pPr>
        <w:pStyle w:val="22"/>
        <w:rPr>
          <w:ins w:id="144" w:author="CMCC" w:date="2022-12-22T15:11:00Z"/>
          <w:rFonts w:asciiTheme="minorHAnsi" w:eastAsiaTheme="minorEastAsia" w:hAnsiTheme="minorHAnsi" w:cstheme="minorBidi"/>
          <w:sz w:val="22"/>
          <w:szCs w:val="22"/>
          <w:lang w:val="en-US" w:eastAsia="zh-CN"/>
        </w:rPr>
      </w:pPr>
      <w:ins w:id="145" w:author="CMCC" w:date="2022-12-22T15:11:00Z">
        <w:r w:rsidRPr="00ED0891">
          <w:t>A.1.1</w:t>
        </w:r>
        <w:r w:rsidRPr="00ED0891">
          <w:rPr>
            <w:rFonts w:asciiTheme="minorHAnsi" w:eastAsiaTheme="minorEastAsia" w:hAnsiTheme="minorHAnsi" w:cstheme="minorBidi"/>
            <w:sz w:val="22"/>
            <w:szCs w:val="22"/>
            <w:lang w:val="en-US" w:eastAsia="zh-CN"/>
          </w:rPr>
          <w:tab/>
        </w:r>
        <w:r w:rsidRPr="00ED0891">
          <w:t>Layout</w:t>
        </w:r>
        <w:r w:rsidRPr="00ED0891">
          <w:tab/>
        </w:r>
        <w:r w:rsidR="007B1FE2" w:rsidRPr="00ED0891">
          <w:fldChar w:fldCharType="begin"/>
        </w:r>
        <w:r w:rsidRPr="00ED0891">
          <w:instrText xml:space="preserve"> PAGEREF _Toc122614355 \h </w:instrText>
        </w:r>
      </w:ins>
      <w:r w:rsidR="007B1FE2" w:rsidRPr="00ED0891">
        <w:fldChar w:fldCharType="separate"/>
      </w:r>
      <w:ins w:id="146" w:author="CMCC" w:date="2022-12-22T15:11:00Z">
        <w:r w:rsidRPr="00ED0891">
          <w:t>17</w:t>
        </w:r>
        <w:r w:rsidR="007B1FE2" w:rsidRPr="00ED0891">
          <w:fldChar w:fldCharType="end"/>
        </w:r>
      </w:ins>
    </w:p>
    <w:p w:rsidR="0037555F" w:rsidRPr="00ED0891" w:rsidRDefault="00FB007B">
      <w:pPr>
        <w:pStyle w:val="22"/>
        <w:rPr>
          <w:ins w:id="147" w:author="CMCC" w:date="2022-12-22T15:11:00Z"/>
          <w:rFonts w:asciiTheme="minorHAnsi" w:eastAsiaTheme="minorEastAsia" w:hAnsiTheme="minorHAnsi" w:cstheme="minorBidi"/>
          <w:sz w:val="22"/>
          <w:szCs w:val="22"/>
          <w:lang w:val="en-US" w:eastAsia="zh-CN"/>
        </w:rPr>
      </w:pPr>
      <w:ins w:id="148" w:author="CMCC" w:date="2022-12-22T15:11:00Z">
        <w:r w:rsidRPr="00ED0891">
          <w:t>A.1.2</w:t>
        </w:r>
        <w:r w:rsidRPr="00ED0891">
          <w:rPr>
            <w:rFonts w:asciiTheme="minorHAnsi" w:eastAsiaTheme="minorEastAsia" w:hAnsiTheme="minorHAnsi" w:cstheme="minorBidi"/>
            <w:sz w:val="22"/>
            <w:szCs w:val="22"/>
            <w:lang w:val="en-US" w:eastAsia="zh-CN"/>
          </w:rPr>
          <w:tab/>
        </w:r>
        <w:r w:rsidRPr="00ED0891">
          <w:t>UE distribution</w:t>
        </w:r>
        <w:r w:rsidRPr="00ED0891">
          <w:tab/>
        </w:r>
        <w:r w:rsidR="007B1FE2" w:rsidRPr="00ED0891">
          <w:fldChar w:fldCharType="begin"/>
        </w:r>
        <w:r w:rsidRPr="00ED0891">
          <w:instrText xml:space="preserve"> PAGEREF _Toc122614356 \h </w:instrText>
        </w:r>
      </w:ins>
      <w:r w:rsidR="007B1FE2" w:rsidRPr="00ED0891">
        <w:fldChar w:fldCharType="separate"/>
      </w:r>
      <w:ins w:id="149" w:author="CMCC" w:date="2022-12-22T15:11:00Z">
        <w:r w:rsidRPr="00ED0891">
          <w:t>19</w:t>
        </w:r>
        <w:r w:rsidR="007B1FE2" w:rsidRPr="00ED0891">
          <w:fldChar w:fldCharType="end"/>
        </w:r>
      </w:ins>
    </w:p>
    <w:p w:rsidR="0037555F" w:rsidRPr="00ED0891" w:rsidRDefault="00FB007B">
      <w:pPr>
        <w:pStyle w:val="10"/>
        <w:rPr>
          <w:ins w:id="150" w:author="CMCC" w:date="2022-12-22T15:11:00Z"/>
          <w:rFonts w:asciiTheme="minorHAnsi" w:eastAsiaTheme="minorEastAsia" w:hAnsiTheme="minorHAnsi" w:cstheme="minorBidi"/>
          <w:szCs w:val="22"/>
          <w:lang w:val="en-US" w:eastAsia="zh-CN"/>
        </w:rPr>
      </w:pPr>
      <w:ins w:id="151" w:author="CMCC" w:date="2022-12-22T15:11:00Z">
        <w:r w:rsidRPr="00ED0891">
          <w:t>A.2</w:t>
        </w:r>
        <w:r w:rsidRPr="00ED0891">
          <w:rPr>
            <w:rFonts w:asciiTheme="minorHAnsi" w:eastAsiaTheme="minorEastAsia" w:hAnsiTheme="minorHAnsi" w:cstheme="minorBidi"/>
            <w:szCs w:val="22"/>
            <w:lang w:val="en-US" w:eastAsia="zh-CN"/>
          </w:rPr>
          <w:tab/>
        </w:r>
        <w:r w:rsidRPr="00ED0891">
          <w:t>Interference Modelling</w:t>
        </w:r>
        <w:r w:rsidRPr="00ED0891">
          <w:tab/>
        </w:r>
        <w:r w:rsidR="007B1FE2" w:rsidRPr="00ED0891">
          <w:fldChar w:fldCharType="begin"/>
        </w:r>
        <w:r w:rsidRPr="00ED0891">
          <w:instrText xml:space="preserve"> PAGEREF _Toc122614357 \h </w:instrText>
        </w:r>
      </w:ins>
      <w:r w:rsidR="007B1FE2" w:rsidRPr="00ED0891">
        <w:fldChar w:fldCharType="separate"/>
      </w:r>
      <w:ins w:id="152" w:author="CMCC" w:date="2022-12-22T15:11:00Z">
        <w:r w:rsidRPr="00ED0891">
          <w:t>20</w:t>
        </w:r>
        <w:r w:rsidR="007B1FE2" w:rsidRPr="00ED0891">
          <w:fldChar w:fldCharType="end"/>
        </w:r>
      </w:ins>
    </w:p>
    <w:p w:rsidR="0037555F" w:rsidRPr="00ED0891" w:rsidRDefault="00FB007B">
      <w:pPr>
        <w:pStyle w:val="22"/>
        <w:rPr>
          <w:ins w:id="153" w:author="CMCC" w:date="2022-12-22T15:11:00Z"/>
          <w:rFonts w:asciiTheme="minorHAnsi" w:eastAsiaTheme="minorEastAsia" w:hAnsiTheme="minorHAnsi" w:cstheme="minorBidi"/>
          <w:sz w:val="22"/>
          <w:szCs w:val="22"/>
          <w:lang w:val="en-US" w:eastAsia="zh-CN"/>
        </w:rPr>
      </w:pPr>
      <w:ins w:id="154" w:author="CMCC" w:date="2022-12-22T15:11:00Z">
        <w:r w:rsidRPr="00ED0891">
          <w:t>A.2.1</w:t>
        </w:r>
        <w:r w:rsidRPr="00ED0891">
          <w:rPr>
            <w:rFonts w:asciiTheme="minorHAnsi" w:eastAsiaTheme="minorEastAsia" w:hAnsiTheme="minorHAnsi" w:cstheme="minorBidi"/>
            <w:sz w:val="22"/>
            <w:szCs w:val="22"/>
            <w:lang w:val="en-US" w:eastAsia="zh-CN"/>
          </w:rPr>
          <w:tab/>
        </w:r>
        <w:proofErr w:type="spellStart"/>
        <w:r w:rsidRPr="00ED0891">
          <w:t>gNB</w:t>
        </w:r>
        <w:proofErr w:type="spellEnd"/>
        <w:r w:rsidRPr="00ED0891">
          <w:t xml:space="preserve"> self-interference modelling</w:t>
        </w:r>
        <w:r w:rsidRPr="00ED0891">
          <w:tab/>
        </w:r>
        <w:r w:rsidR="007B1FE2" w:rsidRPr="00ED0891">
          <w:fldChar w:fldCharType="begin"/>
        </w:r>
        <w:r w:rsidRPr="00ED0891">
          <w:instrText xml:space="preserve"> PAGEREF _Toc122614358 \h </w:instrText>
        </w:r>
      </w:ins>
      <w:r w:rsidR="007B1FE2" w:rsidRPr="00ED0891">
        <w:fldChar w:fldCharType="separate"/>
      </w:r>
      <w:ins w:id="155" w:author="CMCC" w:date="2022-12-22T15:11:00Z">
        <w:r w:rsidRPr="00ED0891">
          <w:t>21</w:t>
        </w:r>
        <w:r w:rsidR="007B1FE2" w:rsidRPr="00ED0891">
          <w:fldChar w:fldCharType="end"/>
        </w:r>
      </w:ins>
    </w:p>
    <w:p w:rsidR="0037555F" w:rsidRPr="00ED0891" w:rsidRDefault="00FB007B">
      <w:pPr>
        <w:pStyle w:val="22"/>
        <w:rPr>
          <w:ins w:id="156" w:author="CMCC" w:date="2022-12-22T15:11:00Z"/>
          <w:rFonts w:asciiTheme="minorHAnsi" w:eastAsiaTheme="minorEastAsia" w:hAnsiTheme="minorHAnsi" w:cstheme="minorBidi"/>
          <w:sz w:val="22"/>
          <w:szCs w:val="22"/>
          <w:lang w:val="en-US" w:eastAsia="zh-CN"/>
        </w:rPr>
      </w:pPr>
      <w:ins w:id="157" w:author="CMCC" w:date="2022-12-22T15:11:00Z">
        <w:r w:rsidRPr="00ED0891">
          <w:t>A.2.2</w:t>
        </w:r>
        <w:r w:rsidRPr="00ED0891">
          <w:rPr>
            <w:rFonts w:asciiTheme="minorHAnsi" w:eastAsiaTheme="minorEastAsia" w:hAnsiTheme="minorHAnsi" w:cstheme="minorBidi"/>
            <w:sz w:val="22"/>
            <w:szCs w:val="22"/>
            <w:lang w:val="en-US" w:eastAsia="zh-CN"/>
          </w:rPr>
          <w:tab/>
        </w:r>
        <w:r w:rsidRPr="00ED0891">
          <w:t>Co-site inter-sector co-channel inter-</w:t>
        </w:r>
        <w:proofErr w:type="spellStart"/>
        <w:r w:rsidRPr="00ED0891">
          <w:t>subband</w:t>
        </w:r>
        <w:proofErr w:type="spellEnd"/>
        <w:r w:rsidRPr="00ED0891">
          <w:t xml:space="preserve"> CLI</w:t>
        </w:r>
        <w:r w:rsidRPr="00ED0891">
          <w:tab/>
        </w:r>
        <w:r w:rsidR="007B1FE2" w:rsidRPr="00ED0891">
          <w:fldChar w:fldCharType="begin"/>
        </w:r>
        <w:r w:rsidRPr="00ED0891">
          <w:instrText xml:space="preserve"> PAGEREF _Toc122614359 \h </w:instrText>
        </w:r>
      </w:ins>
      <w:r w:rsidR="007B1FE2" w:rsidRPr="00ED0891">
        <w:fldChar w:fldCharType="separate"/>
      </w:r>
      <w:ins w:id="158" w:author="CMCC" w:date="2022-12-22T15:11:00Z">
        <w:r w:rsidRPr="00ED0891">
          <w:t>22</w:t>
        </w:r>
        <w:r w:rsidR="007B1FE2" w:rsidRPr="00ED0891">
          <w:fldChar w:fldCharType="end"/>
        </w:r>
      </w:ins>
    </w:p>
    <w:p w:rsidR="0037555F" w:rsidRPr="00ED0891" w:rsidRDefault="00FB007B">
      <w:pPr>
        <w:pStyle w:val="22"/>
        <w:rPr>
          <w:ins w:id="159" w:author="CMCC" w:date="2022-12-22T15:11:00Z"/>
          <w:rFonts w:asciiTheme="minorHAnsi" w:eastAsiaTheme="minorEastAsia" w:hAnsiTheme="minorHAnsi" w:cstheme="minorBidi"/>
          <w:sz w:val="22"/>
          <w:szCs w:val="22"/>
          <w:lang w:val="en-US" w:eastAsia="zh-CN"/>
        </w:rPr>
      </w:pPr>
      <w:ins w:id="160" w:author="CMCC" w:date="2022-12-22T15:11:00Z">
        <w:r w:rsidRPr="00ED0891">
          <w:lastRenderedPageBreak/>
          <w:t>A.2.3</w:t>
        </w:r>
        <w:r w:rsidRPr="00ED0891">
          <w:rPr>
            <w:rFonts w:asciiTheme="minorHAnsi" w:eastAsiaTheme="minorEastAsia" w:hAnsiTheme="minorHAnsi" w:cstheme="minorBidi"/>
            <w:sz w:val="22"/>
            <w:szCs w:val="22"/>
            <w:lang w:val="en-US" w:eastAsia="zh-CN"/>
          </w:rPr>
          <w:tab/>
        </w:r>
        <w:r w:rsidRPr="00ED0891">
          <w:t xml:space="preserve">Inter-site </w:t>
        </w:r>
        <w:proofErr w:type="spellStart"/>
        <w:r w:rsidRPr="00ED0891">
          <w:t>gNB-gNB</w:t>
        </w:r>
        <w:proofErr w:type="spellEnd"/>
        <w:r w:rsidRPr="00ED0891">
          <w:t xml:space="preserve"> co-channel inter-</w:t>
        </w:r>
        <w:proofErr w:type="spellStart"/>
        <w:r w:rsidRPr="00ED0891">
          <w:t>subband</w:t>
        </w:r>
        <w:proofErr w:type="spellEnd"/>
        <w:r w:rsidRPr="00ED0891">
          <w:t xml:space="preserve"> CLI</w:t>
        </w:r>
        <w:r w:rsidRPr="00ED0891">
          <w:tab/>
        </w:r>
        <w:r w:rsidR="007B1FE2" w:rsidRPr="00ED0891">
          <w:fldChar w:fldCharType="begin"/>
        </w:r>
        <w:r w:rsidRPr="00ED0891">
          <w:instrText xml:space="preserve"> PAGEREF _Toc122614360 \h </w:instrText>
        </w:r>
      </w:ins>
      <w:r w:rsidR="007B1FE2" w:rsidRPr="00ED0891">
        <w:fldChar w:fldCharType="separate"/>
      </w:r>
      <w:ins w:id="161" w:author="CMCC" w:date="2022-12-22T15:11:00Z">
        <w:r w:rsidRPr="00ED0891">
          <w:t>22</w:t>
        </w:r>
        <w:r w:rsidR="007B1FE2" w:rsidRPr="00ED0891">
          <w:fldChar w:fldCharType="end"/>
        </w:r>
      </w:ins>
    </w:p>
    <w:p w:rsidR="0037555F" w:rsidRPr="00ED0891" w:rsidRDefault="00FB007B">
      <w:pPr>
        <w:pStyle w:val="22"/>
        <w:rPr>
          <w:ins w:id="162" w:author="CMCC" w:date="2022-12-22T15:11:00Z"/>
          <w:rFonts w:asciiTheme="minorHAnsi" w:eastAsiaTheme="minorEastAsia" w:hAnsiTheme="minorHAnsi" w:cstheme="minorBidi"/>
          <w:sz w:val="22"/>
          <w:szCs w:val="22"/>
          <w:lang w:val="en-US" w:eastAsia="zh-CN"/>
        </w:rPr>
      </w:pPr>
      <w:ins w:id="163" w:author="CMCC" w:date="2022-12-22T15:11:00Z">
        <w:r w:rsidRPr="00ED0891">
          <w:t>A.2.4</w:t>
        </w:r>
        <w:r w:rsidRPr="00ED0891">
          <w:rPr>
            <w:rFonts w:asciiTheme="minorHAnsi" w:eastAsiaTheme="minorEastAsia" w:hAnsiTheme="minorHAnsi" w:cstheme="minorBidi"/>
            <w:sz w:val="22"/>
            <w:szCs w:val="22"/>
            <w:lang w:val="en-US" w:eastAsia="zh-CN"/>
          </w:rPr>
          <w:tab/>
        </w:r>
        <w:r w:rsidRPr="00ED0891">
          <w:t>UE-UE co-channel inter-</w:t>
        </w:r>
        <w:proofErr w:type="spellStart"/>
        <w:r w:rsidRPr="00ED0891">
          <w:t>subband</w:t>
        </w:r>
        <w:proofErr w:type="spellEnd"/>
        <w:r w:rsidRPr="00ED0891">
          <w:t xml:space="preserve"> CLI</w:t>
        </w:r>
        <w:r w:rsidRPr="00ED0891">
          <w:tab/>
        </w:r>
        <w:r w:rsidR="007B1FE2" w:rsidRPr="00ED0891">
          <w:fldChar w:fldCharType="begin"/>
        </w:r>
        <w:r w:rsidRPr="00ED0891">
          <w:instrText xml:space="preserve"> PAGEREF _Toc122614361 \h </w:instrText>
        </w:r>
      </w:ins>
      <w:r w:rsidR="007B1FE2" w:rsidRPr="00ED0891">
        <w:fldChar w:fldCharType="separate"/>
      </w:r>
      <w:ins w:id="164" w:author="CMCC" w:date="2022-12-22T15:11:00Z">
        <w:r w:rsidRPr="00ED0891">
          <w:t>24</w:t>
        </w:r>
        <w:r w:rsidR="007B1FE2" w:rsidRPr="00ED0891">
          <w:fldChar w:fldCharType="end"/>
        </w:r>
      </w:ins>
    </w:p>
    <w:p w:rsidR="0037555F" w:rsidRPr="00ED0891" w:rsidRDefault="00FB007B">
      <w:pPr>
        <w:pStyle w:val="22"/>
        <w:rPr>
          <w:ins w:id="165" w:author="CMCC" w:date="2022-12-22T15:11:00Z"/>
          <w:rFonts w:asciiTheme="minorHAnsi" w:eastAsiaTheme="minorEastAsia" w:hAnsiTheme="minorHAnsi" w:cstheme="minorBidi"/>
          <w:sz w:val="22"/>
          <w:szCs w:val="22"/>
          <w:lang w:val="en-US" w:eastAsia="zh-CN"/>
        </w:rPr>
      </w:pPr>
      <w:ins w:id="166" w:author="CMCC" w:date="2022-12-22T15:11:00Z">
        <w:r w:rsidRPr="00ED0891">
          <w:t>A.2.5</w:t>
        </w:r>
        <w:r w:rsidRPr="00ED0891">
          <w:rPr>
            <w:rFonts w:asciiTheme="minorHAnsi" w:eastAsiaTheme="minorEastAsia" w:hAnsiTheme="minorHAnsi" w:cstheme="minorBidi"/>
            <w:sz w:val="22"/>
            <w:szCs w:val="22"/>
            <w:lang w:val="en-US" w:eastAsia="zh-CN"/>
          </w:rPr>
          <w:tab/>
        </w:r>
        <w:proofErr w:type="spellStart"/>
        <w:r w:rsidRPr="00ED0891">
          <w:t>gNB-gNB</w:t>
        </w:r>
        <w:proofErr w:type="spellEnd"/>
        <w:r w:rsidRPr="00ED0891">
          <w:t xml:space="preserve"> adjacent-channel CLI</w:t>
        </w:r>
        <w:r w:rsidRPr="00ED0891">
          <w:tab/>
        </w:r>
        <w:r w:rsidR="007B1FE2" w:rsidRPr="00ED0891">
          <w:fldChar w:fldCharType="begin"/>
        </w:r>
        <w:r w:rsidRPr="00ED0891">
          <w:instrText xml:space="preserve"> PAGEREF _Toc122614362 \h </w:instrText>
        </w:r>
      </w:ins>
      <w:r w:rsidR="007B1FE2" w:rsidRPr="00ED0891">
        <w:fldChar w:fldCharType="separate"/>
      </w:r>
      <w:ins w:id="167" w:author="CMCC" w:date="2022-12-22T15:11:00Z">
        <w:r w:rsidRPr="00ED0891">
          <w:t>25</w:t>
        </w:r>
        <w:r w:rsidR="007B1FE2" w:rsidRPr="00ED0891">
          <w:fldChar w:fldCharType="end"/>
        </w:r>
      </w:ins>
    </w:p>
    <w:p w:rsidR="0037555F" w:rsidRPr="00ED0891" w:rsidRDefault="00FB007B">
      <w:pPr>
        <w:pStyle w:val="22"/>
        <w:rPr>
          <w:ins w:id="168" w:author="CMCC" w:date="2022-12-22T15:11:00Z"/>
          <w:rFonts w:asciiTheme="minorHAnsi" w:eastAsiaTheme="minorEastAsia" w:hAnsiTheme="minorHAnsi" w:cstheme="minorBidi"/>
          <w:sz w:val="22"/>
          <w:szCs w:val="22"/>
          <w:lang w:val="en-US" w:eastAsia="zh-CN"/>
        </w:rPr>
      </w:pPr>
      <w:ins w:id="169" w:author="CMCC" w:date="2022-12-22T15:11:00Z">
        <w:r w:rsidRPr="00ED0891">
          <w:t>A.2.6</w:t>
        </w:r>
        <w:r w:rsidRPr="00ED0891">
          <w:rPr>
            <w:rFonts w:asciiTheme="minorHAnsi" w:eastAsiaTheme="minorEastAsia" w:hAnsiTheme="minorHAnsi" w:cstheme="minorBidi"/>
            <w:sz w:val="22"/>
            <w:szCs w:val="22"/>
            <w:lang w:val="en-US" w:eastAsia="zh-CN"/>
          </w:rPr>
          <w:tab/>
        </w:r>
        <w:r w:rsidRPr="00ED0891">
          <w:t>UE-UE adjacent-channel CLI</w:t>
        </w:r>
        <w:r w:rsidRPr="00ED0891">
          <w:tab/>
        </w:r>
        <w:r w:rsidR="007B1FE2" w:rsidRPr="00ED0891">
          <w:fldChar w:fldCharType="begin"/>
        </w:r>
        <w:r w:rsidRPr="00ED0891">
          <w:instrText xml:space="preserve"> PAGEREF _Toc122614363 \h </w:instrText>
        </w:r>
      </w:ins>
      <w:r w:rsidR="007B1FE2" w:rsidRPr="00ED0891">
        <w:fldChar w:fldCharType="separate"/>
      </w:r>
      <w:ins w:id="170" w:author="CMCC" w:date="2022-12-22T15:11:00Z">
        <w:r w:rsidRPr="00ED0891">
          <w:t>25</w:t>
        </w:r>
        <w:r w:rsidR="007B1FE2" w:rsidRPr="00ED0891">
          <w:fldChar w:fldCharType="end"/>
        </w:r>
      </w:ins>
    </w:p>
    <w:p w:rsidR="0037555F" w:rsidRPr="00ED0891" w:rsidRDefault="00FB007B">
      <w:pPr>
        <w:pStyle w:val="10"/>
        <w:rPr>
          <w:ins w:id="171" w:author="CMCC" w:date="2022-12-22T15:11:00Z"/>
          <w:rFonts w:asciiTheme="minorHAnsi" w:eastAsiaTheme="minorEastAsia" w:hAnsiTheme="minorHAnsi" w:cstheme="minorBidi"/>
          <w:szCs w:val="22"/>
          <w:lang w:val="en-US" w:eastAsia="zh-CN"/>
        </w:rPr>
      </w:pPr>
      <w:ins w:id="172" w:author="CMCC" w:date="2022-12-22T15:11:00Z">
        <w:r w:rsidRPr="00ED0891">
          <w:t>A.3</w:t>
        </w:r>
        <w:r w:rsidRPr="00ED0891">
          <w:rPr>
            <w:rFonts w:asciiTheme="minorHAnsi" w:eastAsiaTheme="minorEastAsia" w:hAnsiTheme="minorHAnsi" w:cstheme="minorBidi"/>
            <w:szCs w:val="22"/>
            <w:lang w:val="en-US" w:eastAsia="zh-CN"/>
          </w:rPr>
          <w:tab/>
        </w:r>
        <w:r w:rsidRPr="00ED0891">
          <w:t>Channel Modelling</w:t>
        </w:r>
        <w:r w:rsidRPr="00ED0891">
          <w:tab/>
        </w:r>
        <w:r w:rsidR="007B1FE2" w:rsidRPr="00ED0891">
          <w:fldChar w:fldCharType="begin"/>
        </w:r>
        <w:r w:rsidRPr="00ED0891">
          <w:instrText xml:space="preserve"> PAGEREF _Toc122614364 \h </w:instrText>
        </w:r>
      </w:ins>
      <w:r w:rsidR="007B1FE2" w:rsidRPr="00ED0891">
        <w:fldChar w:fldCharType="separate"/>
      </w:r>
      <w:ins w:id="173" w:author="CMCC" w:date="2022-12-22T15:11:00Z">
        <w:r w:rsidRPr="00ED0891">
          <w:t>26</w:t>
        </w:r>
        <w:r w:rsidR="007B1FE2" w:rsidRPr="00ED0891">
          <w:fldChar w:fldCharType="end"/>
        </w:r>
      </w:ins>
    </w:p>
    <w:p w:rsidR="0037555F" w:rsidRPr="00ED0891" w:rsidRDefault="00FB007B">
      <w:pPr>
        <w:pStyle w:val="10"/>
        <w:rPr>
          <w:ins w:id="174" w:author="CMCC" w:date="2022-12-22T15:11:00Z"/>
          <w:rFonts w:asciiTheme="minorHAnsi" w:eastAsiaTheme="minorEastAsia" w:hAnsiTheme="minorHAnsi" w:cstheme="minorBidi"/>
          <w:szCs w:val="22"/>
          <w:lang w:val="en-US" w:eastAsia="zh-CN"/>
        </w:rPr>
      </w:pPr>
      <w:ins w:id="175" w:author="CMCC" w:date="2022-12-22T15:11:00Z">
        <w:r w:rsidRPr="00ED0891">
          <w:t>A.4</w:t>
        </w:r>
        <w:r w:rsidRPr="00ED0891">
          <w:rPr>
            <w:rFonts w:asciiTheme="minorHAnsi" w:eastAsiaTheme="minorEastAsia" w:hAnsiTheme="minorHAnsi" w:cstheme="minorBidi"/>
            <w:szCs w:val="22"/>
            <w:lang w:val="en-US" w:eastAsia="zh-CN"/>
          </w:rPr>
          <w:tab/>
        </w:r>
        <w:r w:rsidRPr="00ED0891">
          <w:t>Performance metrics</w:t>
        </w:r>
        <w:r w:rsidRPr="00ED0891">
          <w:tab/>
        </w:r>
        <w:r w:rsidR="007B1FE2" w:rsidRPr="00ED0891">
          <w:fldChar w:fldCharType="begin"/>
        </w:r>
        <w:r w:rsidRPr="00ED0891">
          <w:instrText xml:space="preserve"> PAGEREF _Toc122614365 \h </w:instrText>
        </w:r>
      </w:ins>
      <w:r w:rsidR="007B1FE2" w:rsidRPr="00ED0891">
        <w:fldChar w:fldCharType="separate"/>
      </w:r>
      <w:ins w:id="176" w:author="CMCC" w:date="2022-12-22T15:11:00Z">
        <w:r w:rsidRPr="00ED0891">
          <w:t>30</w:t>
        </w:r>
        <w:r w:rsidR="007B1FE2" w:rsidRPr="00ED0891">
          <w:fldChar w:fldCharType="end"/>
        </w:r>
      </w:ins>
    </w:p>
    <w:p w:rsidR="0037555F" w:rsidRPr="00ED0891" w:rsidRDefault="00FB007B">
      <w:pPr>
        <w:pStyle w:val="22"/>
        <w:rPr>
          <w:ins w:id="177" w:author="CMCC" w:date="2022-12-22T15:11:00Z"/>
          <w:rFonts w:asciiTheme="minorHAnsi" w:eastAsiaTheme="minorEastAsia" w:hAnsiTheme="minorHAnsi" w:cstheme="minorBidi"/>
          <w:sz w:val="22"/>
          <w:szCs w:val="22"/>
          <w:lang w:val="en-US" w:eastAsia="zh-CN"/>
        </w:rPr>
      </w:pPr>
      <w:ins w:id="178" w:author="CMCC" w:date="2022-12-22T15:11:00Z">
        <w:r w:rsidRPr="00ED0891">
          <w:t>A.4.1</w:t>
        </w:r>
        <w:r w:rsidRPr="00ED0891">
          <w:rPr>
            <w:rFonts w:asciiTheme="minorHAnsi" w:eastAsiaTheme="minorEastAsia" w:hAnsiTheme="minorHAnsi" w:cstheme="minorBidi"/>
            <w:sz w:val="22"/>
            <w:szCs w:val="22"/>
            <w:lang w:val="en-US" w:eastAsia="zh-CN"/>
          </w:rPr>
          <w:tab/>
        </w:r>
        <w:r w:rsidRPr="00ED0891">
          <w:t>UPT related performance metrics</w:t>
        </w:r>
        <w:r w:rsidRPr="00ED0891">
          <w:tab/>
        </w:r>
        <w:r w:rsidR="007B1FE2" w:rsidRPr="00ED0891">
          <w:fldChar w:fldCharType="begin"/>
        </w:r>
        <w:r w:rsidRPr="00ED0891">
          <w:instrText xml:space="preserve"> PAGEREF _Toc122614366 \h </w:instrText>
        </w:r>
      </w:ins>
      <w:r w:rsidR="007B1FE2" w:rsidRPr="00ED0891">
        <w:fldChar w:fldCharType="separate"/>
      </w:r>
      <w:ins w:id="179" w:author="CMCC" w:date="2022-12-22T15:11:00Z">
        <w:r w:rsidRPr="00ED0891">
          <w:t>30</w:t>
        </w:r>
        <w:r w:rsidR="007B1FE2" w:rsidRPr="00ED0891">
          <w:fldChar w:fldCharType="end"/>
        </w:r>
      </w:ins>
    </w:p>
    <w:p w:rsidR="0037555F" w:rsidRPr="00ED0891" w:rsidRDefault="00FB007B">
      <w:pPr>
        <w:pStyle w:val="22"/>
        <w:rPr>
          <w:ins w:id="180" w:author="CMCC" w:date="2022-12-22T15:11:00Z"/>
          <w:rFonts w:asciiTheme="minorHAnsi" w:eastAsiaTheme="minorEastAsia" w:hAnsiTheme="minorHAnsi" w:cstheme="minorBidi"/>
          <w:sz w:val="22"/>
          <w:szCs w:val="22"/>
          <w:lang w:val="en-US" w:eastAsia="zh-CN"/>
        </w:rPr>
      </w:pPr>
      <w:ins w:id="181" w:author="CMCC" w:date="2022-12-22T15:11:00Z">
        <w:r w:rsidRPr="00ED0891">
          <w:t>A.4.2</w:t>
        </w:r>
        <w:r w:rsidRPr="00ED0891">
          <w:rPr>
            <w:rFonts w:asciiTheme="minorHAnsi" w:eastAsiaTheme="minorEastAsia" w:hAnsiTheme="minorHAnsi" w:cstheme="minorBidi"/>
            <w:sz w:val="22"/>
            <w:szCs w:val="22"/>
            <w:lang w:val="en-US" w:eastAsia="zh-CN"/>
          </w:rPr>
          <w:tab/>
        </w:r>
        <w:r w:rsidRPr="00ED0891">
          <w:t>Latency related performance metrics</w:t>
        </w:r>
        <w:r w:rsidRPr="00ED0891">
          <w:tab/>
        </w:r>
        <w:r w:rsidR="007B1FE2" w:rsidRPr="00ED0891">
          <w:fldChar w:fldCharType="begin"/>
        </w:r>
        <w:r w:rsidRPr="00ED0891">
          <w:instrText xml:space="preserve"> PAGEREF _Toc122614367 \h </w:instrText>
        </w:r>
      </w:ins>
      <w:r w:rsidR="007B1FE2" w:rsidRPr="00ED0891">
        <w:fldChar w:fldCharType="separate"/>
      </w:r>
      <w:ins w:id="182" w:author="CMCC" w:date="2022-12-22T15:11:00Z">
        <w:r w:rsidRPr="00ED0891">
          <w:t>30</w:t>
        </w:r>
        <w:r w:rsidR="007B1FE2" w:rsidRPr="00ED0891">
          <w:fldChar w:fldCharType="end"/>
        </w:r>
      </w:ins>
    </w:p>
    <w:p w:rsidR="0037555F" w:rsidRPr="00ED0891" w:rsidRDefault="00FB007B">
      <w:pPr>
        <w:pStyle w:val="22"/>
        <w:rPr>
          <w:ins w:id="183" w:author="CMCC" w:date="2022-12-22T15:11:00Z"/>
          <w:rFonts w:asciiTheme="minorHAnsi" w:eastAsiaTheme="minorEastAsia" w:hAnsiTheme="minorHAnsi" w:cstheme="minorBidi"/>
          <w:sz w:val="22"/>
          <w:szCs w:val="22"/>
          <w:lang w:val="en-US" w:eastAsia="zh-CN"/>
        </w:rPr>
      </w:pPr>
      <w:ins w:id="184" w:author="CMCC" w:date="2022-12-22T15:11:00Z">
        <w:r w:rsidRPr="00ED0891">
          <w:t>A.4.3</w:t>
        </w:r>
        <w:r w:rsidRPr="00ED0891">
          <w:rPr>
            <w:rFonts w:asciiTheme="minorHAnsi" w:eastAsiaTheme="minorEastAsia" w:hAnsiTheme="minorHAnsi" w:cstheme="minorBidi"/>
            <w:sz w:val="22"/>
            <w:szCs w:val="22"/>
            <w:lang w:val="en-US" w:eastAsia="zh-CN"/>
          </w:rPr>
          <w:tab/>
        </w:r>
        <w:r w:rsidRPr="00ED0891">
          <w:t xml:space="preserve">RU and Unfinished/dropped FTP packets </w:t>
        </w:r>
        <w:r w:rsidRPr="00ED0891">
          <w:rPr>
            <w:lang w:eastAsia="zh-CN"/>
          </w:rPr>
          <w:t>r</w:t>
        </w:r>
        <w:r w:rsidRPr="00ED0891">
          <w:t>ate</w:t>
        </w:r>
        <w:r w:rsidRPr="00ED0891">
          <w:tab/>
        </w:r>
        <w:r w:rsidR="007B1FE2" w:rsidRPr="00ED0891">
          <w:fldChar w:fldCharType="begin"/>
        </w:r>
        <w:r w:rsidRPr="00ED0891">
          <w:instrText xml:space="preserve"> PAGEREF _Toc122614368 \h </w:instrText>
        </w:r>
      </w:ins>
      <w:r w:rsidR="007B1FE2" w:rsidRPr="00ED0891">
        <w:fldChar w:fldCharType="separate"/>
      </w:r>
      <w:ins w:id="185" w:author="CMCC" w:date="2022-12-22T15:11:00Z">
        <w:r w:rsidRPr="00ED0891">
          <w:t>31</w:t>
        </w:r>
        <w:r w:rsidR="007B1FE2" w:rsidRPr="00ED0891">
          <w:fldChar w:fldCharType="end"/>
        </w:r>
      </w:ins>
    </w:p>
    <w:p w:rsidR="0037555F" w:rsidRPr="00ED0891" w:rsidRDefault="00FB007B">
      <w:pPr>
        <w:pStyle w:val="10"/>
        <w:rPr>
          <w:ins w:id="186" w:author="CMCC" w:date="2022-12-22T15:11:00Z"/>
          <w:rFonts w:asciiTheme="minorHAnsi" w:eastAsiaTheme="minorEastAsia" w:hAnsiTheme="minorHAnsi" w:cstheme="minorBidi"/>
          <w:szCs w:val="22"/>
          <w:lang w:val="en-US" w:eastAsia="zh-CN"/>
        </w:rPr>
      </w:pPr>
      <w:ins w:id="187" w:author="CMCC" w:date="2022-12-22T15:11:00Z">
        <w:r w:rsidRPr="00ED0891">
          <w:t>A.5</w:t>
        </w:r>
        <w:r w:rsidRPr="00ED0891">
          <w:rPr>
            <w:rFonts w:asciiTheme="minorHAnsi" w:eastAsiaTheme="minorEastAsia" w:hAnsiTheme="minorHAnsi" w:cstheme="minorBidi"/>
            <w:szCs w:val="22"/>
            <w:lang w:val="en-US" w:eastAsia="zh-CN"/>
          </w:rPr>
          <w:tab/>
        </w:r>
        <w:proofErr w:type="spellStart"/>
        <w:r w:rsidRPr="00ED0891">
          <w:t>gNB</w:t>
        </w:r>
        <w:proofErr w:type="spellEnd"/>
        <w:r w:rsidRPr="00ED0891">
          <w:t xml:space="preserve"> antenna configuration</w:t>
        </w:r>
        <w:r w:rsidRPr="00ED0891">
          <w:tab/>
        </w:r>
        <w:r w:rsidR="007B1FE2" w:rsidRPr="00ED0891">
          <w:fldChar w:fldCharType="begin"/>
        </w:r>
        <w:r w:rsidRPr="00ED0891">
          <w:instrText xml:space="preserve"> PAGEREF _Toc122614369 \h </w:instrText>
        </w:r>
      </w:ins>
      <w:r w:rsidR="007B1FE2" w:rsidRPr="00ED0891">
        <w:fldChar w:fldCharType="separate"/>
      </w:r>
      <w:ins w:id="188" w:author="CMCC" w:date="2022-12-22T15:11:00Z">
        <w:r w:rsidRPr="00ED0891">
          <w:t>31</w:t>
        </w:r>
        <w:r w:rsidR="007B1FE2" w:rsidRPr="00ED0891">
          <w:fldChar w:fldCharType="end"/>
        </w:r>
      </w:ins>
    </w:p>
    <w:p w:rsidR="0037555F" w:rsidRPr="00ED0891" w:rsidRDefault="00FB007B">
      <w:pPr>
        <w:pStyle w:val="10"/>
        <w:rPr>
          <w:ins w:id="189" w:author="CMCC" w:date="2022-12-22T15:11:00Z"/>
          <w:rFonts w:asciiTheme="minorHAnsi" w:eastAsiaTheme="minorEastAsia" w:hAnsiTheme="minorHAnsi" w:cstheme="minorBidi"/>
          <w:szCs w:val="22"/>
          <w:lang w:val="en-US" w:eastAsia="zh-CN"/>
        </w:rPr>
      </w:pPr>
      <w:ins w:id="190" w:author="CMCC" w:date="2022-12-22T15:11:00Z">
        <w:r w:rsidRPr="00ED0891">
          <w:t>A.6</w:t>
        </w:r>
        <w:r w:rsidRPr="00ED0891">
          <w:rPr>
            <w:rFonts w:asciiTheme="minorHAnsi" w:eastAsiaTheme="minorEastAsia" w:hAnsiTheme="minorHAnsi" w:cstheme="minorBidi"/>
            <w:szCs w:val="22"/>
            <w:lang w:val="en-US" w:eastAsia="zh-CN"/>
          </w:rPr>
          <w:tab/>
        </w:r>
        <w:r w:rsidRPr="00ED0891">
          <w:t>Traffic model</w:t>
        </w:r>
        <w:r w:rsidRPr="00ED0891">
          <w:tab/>
        </w:r>
        <w:r w:rsidR="007B1FE2" w:rsidRPr="00ED0891">
          <w:fldChar w:fldCharType="begin"/>
        </w:r>
        <w:r w:rsidRPr="00ED0891">
          <w:instrText xml:space="preserve"> PAGEREF _Toc122614370 \h </w:instrText>
        </w:r>
      </w:ins>
      <w:r w:rsidR="007B1FE2" w:rsidRPr="00ED0891">
        <w:fldChar w:fldCharType="separate"/>
      </w:r>
      <w:ins w:id="191" w:author="CMCC" w:date="2022-12-22T15:11:00Z">
        <w:r w:rsidRPr="00ED0891">
          <w:t>34</w:t>
        </w:r>
        <w:r w:rsidR="007B1FE2" w:rsidRPr="00ED0891">
          <w:fldChar w:fldCharType="end"/>
        </w:r>
      </w:ins>
    </w:p>
    <w:p w:rsidR="0037555F" w:rsidRPr="00ED0891" w:rsidRDefault="00FB007B">
      <w:pPr>
        <w:pStyle w:val="10"/>
        <w:rPr>
          <w:ins w:id="192" w:author="CMCC" w:date="2022-12-22T15:11:00Z"/>
          <w:rFonts w:asciiTheme="minorHAnsi" w:eastAsiaTheme="minorEastAsia" w:hAnsiTheme="minorHAnsi" w:cstheme="minorBidi"/>
          <w:szCs w:val="22"/>
          <w:lang w:val="en-US" w:eastAsia="zh-CN"/>
        </w:rPr>
      </w:pPr>
      <w:ins w:id="193" w:author="CMCC" w:date="2022-12-22T15:11:00Z">
        <w:r w:rsidRPr="00ED0891">
          <w:t>A.7</w:t>
        </w:r>
        <w:r w:rsidRPr="00ED0891">
          <w:rPr>
            <w:rFonts w:asciiTheme="minorHAnsi" w:eastAsiaTheme="minorEastAsia" w:hAnsiTheme="minorHAnsi" w:cstheme="minorBidi"/>
            <w:szCs w:val="22"/>
            <w:lang w:val="en-US" w:eastAsia="zh-CN"/>
          </w:rPr>
          <w:tab/>
        </w:r>
        <w:r w:rsidRPr="00ED0891">
          <w:t xml:space="preserve">SBFD </w:t>
        </w:r>
        <w:proofErr w:type="spellStart"/>
        <w:r w:rsidRPr="00ED0891">
          <w:t>subband</w:t>
        </w:r>
        <w:proofErr w:type="spellEnd"/>
        <w:r w:rsidRPr="00ED0891">
          <w:t xml:space="preserve"> and slot configurations</w:t>
        </w:r>
        <w:r w:rsidRPr="00ED0891">
          <w:tab/>
        </w:r>
        <w:r w:rsidR="007B1FE2" w:rsidRPr="00ED0891">
          <w:fldChar w:fldCharType="begin"/>
        </w:r>
        <w:r w:rsidRPr="00ED0891">
          <w:instrText xml:space="preserve"> PAGEREF _Toc122614371 \h </w:instrText>
        </w:r>
      </w:ins>
      <w:r w:rsidR="007B1FE2" w:rsidRPr="00ED0891">
        <w:fldChar w:fldCharType="separate"/>
      </w:r>
      <w:ins w:id="194" w:author="CMCC" w:date="2022-12-22T15:11:00Z">
        <w:r w:rsidRPr="00ED0891">
          <w:t>35</w:t>
        </w:r>
        <w:r w:rsidR="007B1FE2" w:rsidRPr="00ED0891">
          <w:fldChar w:fldCharType="end"/>
        </w:r>
      </w:ins>
    </w:p>
    <w:p w:rsidR="0037555F" w:rsidRPr="00ED0891" w:rsidRDefault="00FB007B">
      <w:pPr>
        <w:pStyle w:val="10"/>
        <w:rPr>
          <w:ins w:id="195" w:author="CMCC" w:date="2022-12-22T15:11:00Z"/>
          <w:rFonts w:asciiTheme="minorHAnsi" w:eastAsiaTheme="minorEastAsia" w:hAnsiTheme="minorHAnsi" w:cstheme="minorBidi"/>
          <w:szCs w:val="22"/>
          <w:lang w:val="en-US" w:eastAsia="zh-CN"/>
        </w:rPr>
      </w:pPr>
      <w:ins w:id="196" w:author="CMCC" w:date="2022-12-22T15:11:00Z">
        <w:r w:rsidRPr="00ED0891">
          <w:t>A.8</w:t>
        </w:r>
        <w:r w:rsidRPr="00ED0891">
          <w:rPr>
            <w:rFonts w:asciiTheme="minorHAnsi" w:eastAsiaTheme="minorEastAsia" w:hAnsiTheme="minorHAnsi" w:cstheme="minorBidi"/>
            <w:szCs w:val="22"/>
            <w:lang w:val="en-US" w:eastAsia="zh-CN"/>
          </w:rPr>
          <w:tab/>
        </w:r>
        <w:r w:rsidRPr="00ED0891">
          <w:t>Coupling loss definition</w:t>
        </w:r>
        <w:r w:rsidRPr="00ED0891">
          <w:tab/>
        </w:r>
        <w:r w:rsidR="007B1FE2" w:rsidRPr="00ED0891">
          <w:fldChar w:fldCharType="begin"/>
        </w:r>
        <w:r w:rsidRPr="00ED0891">
          <w:instrText xml:space="preserve"> PAGEREF _Toc122614372 \h </w:instrText>
        </w:r>
      </w:ins>
      <w:r w:rsidR="007B1FE2" w:rsidRPr="00ED0891">
        <w:fldChar w:fldCharType="separate"/>
      </w:r>
      <w:ins w:id="197" w:author="CMCC" w:date="2022-12-22T15:11:00Z">
        <w:r w:rsidRPr="00ED0891">
          <w:t>36</w:t>
        </w:r>
        <w:r w:rsidR="007B1FE2" w:rsidRPr="00ED0891">
          <w:fldChar w:fldCharType="end"/>
        </w:r>
      </w:ins>
    </w:p>
    <w:p w:rsidR="0037555F" w:rsidRPr="00ED0891" w:rsidRDefault="00FB007B">
      <w:pPr>
        <w:pStyle w:val="91"/>
        <w:rPr>
          <w:ins w:id="198" w:author="CMCC" w:date="2022-12-22T15:11:00Z"/>
          <w:rFonts w:asciiTheme="minorHAnsi" w:eastAsiaTheme="minorEastAsia" w:hAnsiTheme="minorHAnsi" w:cstheme="minorBidi"/>
          <w:b w:val="0"/>
          <w:szCs w:val="22"/>
          <w:lang w:val="en-US" w:eastAsia="zh-CN"/>
        </w:rPr>
      </w:pPr>
      <w:ins w:id="199" w:author="CMCC" w:date="2022-12-22T15:11:00Z">
        <w:r w:rsidRPr="00ED0891">
          <w:t>Annex &lt;B&gt;: System level simulation assumptions</w:t>
        </w:r>
        <w:r w:rsidRPr="00ED0891">
          <w:tab/>
        </w:r>
        <w:r w:rsidR="007B1FE2" w:rsidRPr="00ED0891">
          <w:fldChar w:fldCharType="begin"/>
        </w:r>
        <w:r w:rsidRPr="00ED0891">
          <w:instrText xml:space="preserve"> PAGEREF _Toc122614373 \h </w:instrText>
        </w:r>
      </w:ins>
      <w:r w:rsidR="007B1FE2" w:rsidRPr="00ED0891">
        <w:fldChar w:fldCharType="separate"/>
      </w:r>
      <w:ins w:id="200" w:author="CMCC" w:date="2022-12-22T15:11:00Z">
        <w:r w:rsidRPr="00ED0891">
          <w:t>38</w:t>
        </w:r>
        <w:r w:rsidR="007B1FE2" w:rsidRPr="00ED0891">
          <w:fldChar w:fldCharType="end"/>
        </w:r>
      </w:ins>
    </w:p>
    <w:p w:rsidR="0037555F" w:rsidRPr="00ED0891" w:rsidRDefault="00FB007B">
      <w:pPr>
        <w:pStyle w:val="91"/>
        <w:rPr>
          <w:ins w:id="201" w:author="CMCC" w:date="2022-12-22T15:11:00Z"/>
          <w:rFonts w:asciiTheme="minorHAnsi" w:eastAsiaTheme="minorEastAsia" w:hAnsiTheme="minorHAnsi" w:cstheme="minorBidi"/>
          <w:b w:val="0"/>
          <w:szCs w:val="22"/>
          <w:lang w:val="en-US" w:eastAsia="zh-CN"/>
        </w:rPr>
      </w:pPr>
      <w:ins w:id="202" w:author="CMCC" w:date="2022-12-22T15:11:00Z">
        <w:r w:rsidRPr="00ED0891">
          <w:t>Annex &lt;C&gt;: System level simulation calibration</w:t>
        </w:r>
        <w:r w:rsidRPr="00ED0891">
          <w:tab/>
        </w:r>
        <w:r w:rsidR="007B1FE2" w:rsidRPr="00ED0891">
          <w:fldChar w:fldCharType="begin"/>
        </w:r>
        <w:r w:rsidRPr="00ED0891">
          <w:instrText xml:space="preserve"> PAGEREF _Toc122614374 \h </w:instrText>
        </w:r>
      </w:ins>
      <w:r w:rsidR="007B1FE2" w:rsidRPr="00ED0891">
        <w:fldChar w:fldCharType="separate"/>
      </w:r>
      <w:ins w:id="203" w:author="CMCC" w:date="2022-12-22T15:11:00Z">
        <w:r w:rsidRPr="00ED0891">
          <w:t>40</w:t>
        </w:r>
        <w:r w:rsidR="007B1FE2" w:rsidRPr="00ED0891">
          <w:fldChar w:fldCharType="end"/>
        </w:r>
      </w:ins>
    </w:p>
    <w:p w:rsidR="0037555F" w:rsidRPr="00ED0891" w:rsidRDefault="00FB007B">
      <w:pPr>
        <w:pStyle w:val="10"/>
        <w:rPr>
          <w:ins w:id="204" w:author="CMCC" w:date="2022-12-22T15:11:00Z"/>
          <w:rFonts w:asciiTheme="minorHAnsi" w:eastAsiaTheme="minorEastAsia" w:hAnsiTheme="minorHAnsi" w:cstheme="minorBidi"/>
          <w:szCs w:val="22"/>
          <w:lang w:val="en-US" w:eastAsia="zh-CN"/>
        </w:rPr>
      </w:pPr>
      <w:ins w:id="205" w:author="CMCC" w:date="2022-12-22T15:11:00Z">
        <w:r w:rsidRPr="00ED0891">
          <w:t>C.1</w:t>
        </w:r>
        <w:r w:rsidRPr="00ED0891">
          <w:rPr>
            <w:rFonts w:asciiTheme="minorHAnsi" w:eastAsiaTheme="minorEastAsia" w:hAnsiTheme="minorHAnsi" w:cstheme="minorBidi"/>
            <w:szCs w:val="22"/>
            <w:lang w:val="en-US" w:eastAsia="zh-CN"/>
          </w:rPr>
          <w:tab/>
        </w:r>
        <w:r w:rsidRPr="00ED0891">
          <w:t>SLS calibration methodology</w:t>
        </w:r>
        <w:r w:rsidRPr="00ED0891">
          <w:tab/>
        </w:r>
        <w:r w:rsidR="007B1FE2" w:rsidRPr="00ED0891">
          <w:fldChar w:fldCharType="begin"/>
        </w:r>
        <w:r w:rsidRPr="00ED0891">
          <w:instrText xml:space="preserve"> PAGEREF _Toc122614375 \h </w:instrText>
        </w:r>
      </w:ins>
      <w:r w:rsidR="007B1FE2" w:rsidRPr="00ED0891">
        <w:fldChar w:fldCharType="separate"/>
      </w:r>
      <w:ins w:id="206" w:author="CMCC" w:date="2022-12-22T15:11:00Z">
        <w:r w:rsidRPr="00ED0891">
          <w:t>40</w:t>
        </w:r>
        <w:r w:rsidR="007B1FE2" w:rsidRPr="00ED0891">
          <w:fldChar w:fldCharType="end"/>
        </w:r>
      </w:ins>
    </w:p>
    <w:p w:rsidR="0037555F" w:rsidRPr="00ED0891" w:rsidRDefault="00FB007B">
      <w:pPr>
        <w:pStyle w:val="10"/>
        <w:rPr>
          <w:ins w:id="207" w:author="CMCC" w:date="2022-12-22T15:11:00Z"/>
          <w:rFonts w:asciiTheme="minorHAnsi" w:eastAsiaTheme="minorEastAsia" w:hAnsiTheme="minorHAnsi" w:cstheme="minorBidi"/>
          <w:szCs w:val="22"/>
          <w:lang w:val="en-US" w:eastAsia="zh-CN"/>
        </w:rPr>
      </w:pPr>
      <w:ins w:id="208" w:author="CMCC" w:date="2022-12-22T15:11:00Z">
        <w:r w:rsidRPr="00ED0891">
          <w:t>C.2</w:t>
        </w:r>
        <w:r w:rsidRPr="00ED0891">
          <w:rPr>
            <w:rFonts w:asciiTheme="minorHAnsi" w:eastAsiaTheme="minorEastAsia" w:hAnsiTheme="minorHAnsi" w:cstheme="minorBidi"/>
            <w:szCs w:val="22"/>
            <w:lang w:val="en-US" w:eastAsia="zh-CN"/>
          </w:rPr>
          <w:tab/>
        </w:r>
        <w:r w:rsidRPr="00ED0891">
          <w:t>SLS calibration assumptions</w:t>
        </w:r>
        <w:r w:rsidRPr="00ED0891">
          <w:tab/>
        </w:r>
        <w:r w:rsidR="007B1FE2" w:rsidRPr="00ED0891">
          <w:fldChar w:fldCharType="begin"/>
        </w:r>
        <w:r w:rsidRPr="00ED0891">
          <w:instrText xml:space="preserve"> PAGEREF _Toc122614376 \h </w:instrText>
        </w:r>
      </w:ins>
      <w:r w:rsidR="007B1FE2" w:rsidRPr="00ED0891">
        <w:fldChar w:fldCharType="separate"/>
      </w:r>
      <w:ins w:id="209" w:author="CMCC" w:date="2022-12-22T15:11:00Z">
        <w:r w:rsidRPr="00ED0891">
          <w:t>41</w:t>
        </w:r>
        <w:r w:rsidR="007B1FE2" w:rsidRPr="00ED0891">
          <w:fldChar w:fldCharType="end"/>
        </w:r>
      </w:ins>
    </w:p>
    <w:p w:rsidR="0037555F" w:rsidRPr="00ED0891" w:rsidRDefault="00FB007B">
      <w:pPr>
        <w:pStyle w:val="91"/>
        <w:rPr>
          <w:ins w:id="210" w:author="CMCC" w:date="2022-12-22T15:11:00Z"/>
          <w:rFonts w:asciiTheme="minorHAnsi" w:eastAsiaTheme="minorEastAsia" w:hAnsiTheme="minorHAnsi" w:cstheme="minorBidi"/>
          <w:b w:val="0"/>
          <w:szCs w:val="22"/>
          <w:lang w:val="en-US" w:eastAsia="zh-CN"/>
        </w:rPr>
      </w:pPr>
      <w:ins w:id="211" w:author="CMCC" w:date="2022-12-22T15:11:00Z">
        <w:r w:rsidRPr="00ED0891">
          <w:t>Annex &lt;X&gt;: Change history</w:t>
        </w:r>
        <w:r w:rsidRPr="00ED0891">
          <w:tab/>
        </w:r>
        <w:r w:rsidR="007B1FE2" w:rsidRPr="00ED0891">
          <w:fldChar w:fldCharType="begin"/>
        </w:r>
        <w:r w:rsidRPr="00ED0891">
          <w:instrText xml:space="preserve"> PAGEREF _Toc122614377 \h </w:instrText>
        </w:r>
      </w:ins>
      <w:r w:rsidR="007B1FE2" w:rsidRPr="00ED0891">
        <w:fldChar w:fldCharType="separate"/>
      </w:r>
      <w:ins w:id="212" w:author="CMCC" w:date="2022-12-22T15:11:00Z">
        <w:r w:rsidRPr="00ED0891">
          <w:t>45</w:t>
        </w:r>
        <w:r w:rsidR="007B1FE2" w:rsidRPr="00ED0891">
          <w:fldChar w:fldCharType="end"/>
        </w:r>
      </w:ins>
    </w:p>
    <w:p w:rsidR="0037555F" w:rsidRPr="00ED0891" w:rsidRDefault="007B1FE2">
      <w:pPr>
        <w:pStyle w:val="10"/>
        <w:rPr>
          <w:del w:id="213" w:author="CMCC" w:date="2022-11-05T21:14:00Z"/>
          <w:rFonts w:ascii="Calibri" w:hAnsi="Calibri"/>
          <w:szCs w:val="22"/>
          <w:lang w:eastAsia="en-GB"/>
        </w:rPr>
      </w:pPr>
      <w:r w:rsidRPr="00ED0891">
        <w:fldChar w:fldCharType="end"/>
      </w:r>
      <w:del w:id="214" w:author="CMCC" w:date="2022-11-05T21:14:00Z">
        <w:r w:rsidRPr="00ED0891">
          <w:fldChar w:fldCharType="begin" w:fldLock="1"/>
        </w:r>
        <w:r w:rsidR="00FB007B" w:rsidRPr="00ED0891">
          <w:delInstrText xml:space="preserve"> TOC \o "1-9" </w:delInstrText>
        </w:r>
        <w:r w:rsidRPr="00ED0891">
          <w:fldChar w:fldCharType="separate"/>
        </w:r>
        <w:r w:rsidR="00FB007B" w:rsidRPr="00ED0891">
          <w:delText>Foreword</w:delText>
        </w:r>
        <w:r w:rsidR="00FB007B" w:rsidRPr="00ED0891">
          <w:tab/>
        </w:r>
        <w:r w:rsidRPr="00ED0891">
          <w:fldChar w:fldCharType="begin" w:fldLock="1"/>
        </w:r>
        <w:r w:rsidR="00FB007B" w:rsidRPr="00ED0891">
          <w:delInstrText xml:space="preserve"> PAGEREF _Toc104488335 \h </w:delInstrText>
        </w:r>
        <w:r w:rsidRPr="00ED0891">
          <w:fldChar w:fldCharType="separate"/>
        </w:r>
        <w:r w:rsidR="00FB007B" w:rsidRPr="00ED0891">
          <w:delText>4</w:delText>
        </w:r>
        <w:r w:rsidRPr="00ED0891">
          <w:fldChar w:fldCharType="end"/>
        </w:r>
      </w:del>
    </w:p>
    <w:p w:rsidR="0037555F" w:rsidRPr="00ED0891" w:rsidRDefault="00FB007B">
      <w:pPr>
        <w:pStyle w:val="10"/>
        <w:rPr>
          <w:del w:id="215" w:author="CMCC" w:date="2022-11-05T21:14:00Z"/>
          <w:rFonts w:ascii="Calibri" w:hAnsi="Calibri"/>
          <w:szCs w:val="22"/>
          <w:lang w:eastAsia="en-GB"/>
        </w:rPr>
      </w:pPr>
      <w:del w:id="216" w:author="CMCC" w:date="2022-11-05T21:14:00Z">
        <w:r w:rsidRPr="00ED0891">
          <w:delText>1</w:delText>
        </w:r>
        <w:r w:rsidRPr="00ED0891">
          <w:rPr>
            <w:rFonts w:ascii="Calibri" w:hAnsi="Calibri"/>
            <w:szCs w:val="22"/>
            <w:lang w:eastAsia="en-GB"/>
          </w:rPr>
          <w:tab/>
        </w:r>
        <w:r w:rsidRPr="00ED0891">
          <w:delText>Scope</w:delText>
        </w:r>
        <w:r w:rsidRPr="00ED0891">
          <w:tab/>
        </w:r>
        <w:r w:rsidR="007B1FE2" w:rsidRPr="00ED0891">
          <w:fldChar w:fldCharType="begin" w:fldLock="1"/>
        </w:r>
        <w:r w:rsidRPr="00ED0891">
          <w:delInstrText xml:space="preserve"> PAGEREF _Toc104488336 \h </w:delInstrText>
        </w:r>
        <w:r w:rsidR="007B1FE2" w:rsidRPr="00ED0891">
          <w:fldChar w:fldCharType="separate"/>
        </w:r>
        <w:r w:rsidRPr="00ED0891">
          <w:delText>6</w:delText>
        </w:r>
        <w:r w:rsidR="007B1FE2" w:rsidRPr="00ED0891">
          <w:fldChar w:fldCharType="end"/>
        </w:r>
      </w:del>
    </w:p>
    <w:p w:rsidR="0037555F" w:rsidRPr="00ED0891" w:rsidRDefault="00FB007B">
      <w:pPr>
        <w:pStyle w:val="10"/>
        <w:rPr>
          <w:del w:id="217" w:author="CMCC" w:date="2022-11-05T21:14:00Z"/>
          <w:rFonts w:ascii="Calibri" w:hAnsi="Calibri"/>
          <w:szCs w:val="22"/>
          <w:lang w:eastAsia="en-GB"/>
        </w:rPr>
      </w:pPr>
      <w:del w:id="218" w:author="CMCC" w:date="2022-11-05T21:14:00Z">
        <w:r w:rsidRPr="00ED0891">
          <w:delText>2</w:delText>
        </w:r>
        <w:r w:rsidRPr="00ED0891">
          <w:rPr>
            <w:rFonts w:ascii="Calibri" w:hAnsi="Calibri"/>
            <w:szCs w:val="22"/>
            <w:lang w:eastAsia="en-GB"/>
          </w:rPr>
          <w:tab/>
        </w:r>
        <w:r w:rsidRPr="00ED0891">
          <w:delText>References</w:delText>
        </w:r>
        <w:r w:rsidRPr="00ED0891">
          <w:tab/>
        </w:r>
        <w:r w:rsidR="007B1FE2" w:rsidRPr="00ED0891">
          <w:fldChar w:fldCharType="begin" w:fldLock="1"/>
        </w:r>
        <w:r w:rsidRPr="00ED0891">
          <w:delInstrText xml:space="preserve"> PAGEREF _Toc104488337 \h </w:delInstrText>
        </w:r>
        <w:r w:rsidR="007B1FE2" w:rsidRPr="00ED0891">
          <w:fldChar w:fldCharType="separate"/>
        </w:r>
        <w:r w:rsidRPr="00ED0891">
          <w:delText>6</w:delText>
        </w:r>
        <w:r w:rsidR="007B1FE2" w:rsidRPr="00ED0891">
          <w:fldChar w:fldCharType="end"/>
        </w:r>
      </w:del>
    </w:p>
    <w:p w:rsidR="0037555F" w:rsidRPr="00ED0891" w:rsidRDefault="00FB007B">
      <w:pPr>
        <w:pStyle w:val="10"/>
        <w:rPr>
          <w:del w:id="219" w:author="CMCC" w:date="2022-11-05T21:14:00Z"/>
          <w:rFonts w:ascii="Calibri" w:hAnsi="Calibri"/>
          <w:szCs w:val="22"/>
          <w:lang w:eastAsia="en-GB"/>
        </w:rPr>
      </w:pPr>
      <w:del w:id="220" w:author="CMCC" w:date="2022-11-05T21:14:00Z">
        <w:r w:rsidRPr="00ED0891">
          <w:delText>3</w:delText>
        </w:r>
        <w:r w:rsidRPr="00ED0891">
          <w:rPr>
            <w:rFonts w:ascii="Calibri" w:hAnsi="Calibri"/>
            <w:szCs w:val="22"/>
            <w:lang w:eastAsia="en-GB"/>
          </w:rPr>
          <w:tab/>
        </w:r>
        <w:r w:rsidRPr="00ED0891">
          <w:delText>Definitions of terms, symbols and abbreviations</w:delText>
        </w:r>
        <w:r w:rsidRPr="00ED0891">
          <w:tab/>
        </w:r>
        <w:r w:rsidR="007B1FE2" w:rsidRPr="00ED0891">
          <w:fldChar w:fldCharType="begin" w:fldLock="1"/>
        </w:r>
        <w:r w:rsidRPr="00ED0891">
          <w:delInstrText xml:space="preserve"> PAGEREF _Toc104488338 \h </w:delInstrText>
        </w:r>
        <w:r w:rsidR="007B1FE2" w:rsidRPr="00ED0891">
          <w:fldChar w:fldCharType="separate"/>
        </w:r>
        <w:r w:rsidRPr="00ED0891">
          <w:delText>6</w:delText>
        </w:r>
        <w:r w:rsidR="007B1FE2" w:rsidRPr="00ED0891">
          <w:fldChar w:fldCharType="end"/>
        </w:r>
      </w:del>
    </w:p>
    <w:p w:rsidR="0037555F" w:rsidRPr="00ED0891" w:rsidRDefault="00FB007B">
      <w:pPr>
        <w:pStyle w:val="22"/>
        <w:rPr>
          <w:del w:id="221" w:author="CMCC" w:date="2022-11-05T21:14:00Z"/>
          <w:rFonts w:ascii="Calibri" w:hAnsi="Calibri"/>
          <w:sz w:val="22"/>
          <w:szCs w:val="22"/>
          <w:lang w:eastAsia="en-GB"/>
        </w:rPr>
      </w:pPr>
      <w:del w:id="222" w:author="CMCC" w:date="2022-11-05T21:14:00Z">
        <w:r w:rsidRPr="00ED0891">
          <w:delText>3.1</w:delText>
        </w:r>
        <w:r w:rsidRPr="00ED0891">
          <w:rPr>
            <w:rFonts w:ascii="Calibri" w:hAnsi="Calibri"/>
            <w:sz w:val="22"/>
            <w:szCs w:val="22"/>
            <w:lang w:eastAsia="en-GB"/>
          </w:rPr>
          <w:tab/>
        </w:r>
        <w:r w:rsidRPr="00ED0891">
          <w:delText>Terms</w:delText>
        </w:r>
        <w:r w:rsidRPr="00ED0891">
          <w:tab/>
        </w:r>
        <w:r w:rsidR="007B1FE2" w:rsidRPr="00ED0891">
          <w:fldChar w:fldCharType="begin" w:fldLock="1"/>
        </w:r>
        <w:r w:rsidRPr="00ED0891">
          <w:delInstrText xml:space="preserve"> PAGEREF _Toc104488339 \h </w:delInstrText>
        </w:r>
        <w:r w:rsidR="007B1FE2" w:rsidRPr="00ED0891">
          <w:fldChar w:fldCharType="separate"/>
        </w:r>
        <w:r w:rsidRPr="00ED0891">
          <w:delText>6</w:delText>
        </w:r>
        <w:r w:rsidR="007B1FE2" w:rsidRPr="00ED0891">
          <w:fldChar w:fldCharType="end"/>
        </w:r>
      </w:del>
    </w:p>
    <w:p w:rsidR="0037555F" w:rsidRPr="00ED0891" w:rsidRDefault="00FB007B">
      <w:pPr>
        <w:pStyle w:val="22"/>
        <w:rPr>
          <w:del w:id="223" w:author="CMCC" w:date="2022-11-05T21:14:00Z"/>
          <w:rFonts w:ascii="Calibri" w:hAnsi="Calibri"/>
          <w:sz w:val="22"/>
          <w:szCs w:val="22"/>
          <w:lang w:eastAsia="en-GB"/>
        </w:rPr>
      </w:pPr>
      <w:del w:id="224" w:author="CMCC" w:date="2022-11-05T21:14:00Z">
        <w:r w:rsidRPr="00ED0891">
          <w:delText>3.2</w:delText>
        </w:r>
        <w:r w:rsidRPr="00ED0891">
          <w:rPr>
            <w:rFonts w:ascii="Calibri" w:hAnsi="Calibri"/>
            <w:sz w:val="22"/>
            <w:szCs w:val="22"/>
            <w:lang w:eastAsia="en-GB"/>
          </w:rPr>
          <w:tab/>
        </w:r>
        <w:r w:rsidRPr="00ED0891">
          <w:delText>Symbols</w:delText>
        </w:r>
        <w:r w:rsidRPr="00ED0891">
          <w:tab/>
        </w:r>
        <w:r w:rsidR="007B1FE2" w:rsidRPr="00ED0891">
          <w:fldChar w:fldCharType="begin" w:fldLock="1"/>
        </w:r>
        <w:r w:rsidRPr="00ED0891">
          <w:delInstrText xml:space="preserve"> PAGEREF _Toc104488340 \h </w:delInstrText>
        </w:r>
        <w:r w:rsidR="007B1FE2" w:rsidRPr="00ED0891">
          <w:fldChar w:fldCharType="separate"/>
        </w:r>
        <w:r w:rsidRPr="00ED0891">
          <w:delText>6</w:delText>
        </w:r>
        <w:r w:rsidR="007B1FE2" w:rsidRPr="00ED0891">
          <w:fldChar w:fldCharType="end"/>
        </w:r>
      </w:del>
    </w:p>
    <w:p w:rsidR="0037555F" w:rsidRPr="00ED0891" w:rsidRDefault="00FB007B">
      <w:pPr>
        <w:pStyle w:val="22"/>
        <w:rPr>
          <w:del w:id="225" w:author="CMCC" w:date="2022-11-05T21:14:00Z"/>
          <w:rFonts w:ascii="Calibri" w:hAnsi="Calibri"/>
          <w:sz w:val="22"/>
          <w:szCs w:val="22"/>
          <w:lang w:eastAsia="en-GB"/>
        </w:rPr>
      </w:pPr>
      <w:del w:id="226" w:author="CMCC" w:date="2022-11-05T21:14:00Z">
        <w:r w:rsidRPr="00ED0891">
          <w:delText>3.3</w:delText>
        </w:r>
        <w:r w:rsidRPr="00ED0891">
          <w:rPr>
            <w:rFonts w:ascii="Calibri" w:hAnsi="Calibri"/>
            <w:sz w:val="22"/>
            <w:szCs w:val="22"/>
            <w:lang w:eastAsia="en-GB"/>
          </w:rPr>
          <w:tab/>
        </w:r>
        <w:r w:rsidRPr="00ED0891">
          <w:delText>Abbreviations</w:delText>
        </w:r>
        <w:r w:rsidRPr="00ED0891">
          <w:tab/>
        </w:r>
        <w:r w:rsidR="007B1FE2" w:rsidRPr="00ED0891">
          <w:fldChar w:fldCharType="begin" w:fldLock="1"/>
        </w:r>
        <w:r w:rsidRPr="00ED0891">
          <w:delInstrText xml:space="preserve"> PAGEREF _Toc104488341 \h </w:delInstrText>
        </w:r>
        <w:r w:rsidR="007B1FE2" w:rsidRPr="00ED0891">
          <w:fldChar w:fldCharType="separate"/>
        </w:r>
        <w:r w:rsidRPr="00ED0891">
          <w:delText>7</w:delText>
        </w:r>
        <w:r w:rsidR="007B1FE2" w:rsidRPr="00ED0891">
          <w:fldChar w:fldCharType="end"/>
        </w:r>
      </w:del>
    </w:p>
    <w:p w:rsidR="0037555F" w:rsidRPr="00ED0891" w:rsidRDefault="00FB007B">
      <w:pPr>
        <w:pStyle w:val="10"/>
        <w:rPr>
          <w:del w:id="227" w:author="CMCC" w:date="2022-11-05T21:14:00Z"/>
          <w:rFonts w:ascii="Calibri" w:hAnsi="Calibri"/>
          <w:szCs w:val="22"/>
          <w:lang w:eastAsia="en-GB"/>
        </w:rPr>
      </w:pPr>
      <w:del w:id="228" w:author="CMCC" w:date="2022-11-05T21:14:00Z">
        <w:r w:rsidRPr="00ED0891">
          <w:delText>4</w:delText>
        </w:r>
        <w:r w:rsidRPr="00ED0891">
          <w:rPr>
            <w:rFonts w:ascii="Calibri" w:hAnsi="Calibri"/>
            <w:szCs w:val="22"/>
            <w:lang w:eastAsia="en-GB"/>
          </w:rPr>
          <w:tab/>
        </w:r>
        <w:r w:rsidRPr="00ED0891">
          <w:delText>Introduction</w:delText>
        </w:r>
        <w:r w:rsidRPr="00ED0891">
          <w:tab/>
        </w:r>
        <w:r w:rsidR="007B1FE2" w:rsidRPr="00ED0891">
          <w:fldChar w:fldCharType="begin" w:fldLock="1"/>
        </w:r>
        <w:r w:rsidRPr="00ED0891">
          <w:delInstrText xml:space="preserve"> PAGEREF _Toc104488342 \h </w:delInstrText>
        </w:r>
        <w:r w:rsidR="007B1FE2" w:rsidRPr="00ED0891">
          <w:fldChar w:fldCharType="separate"/>
        </w:r>
        <w:r w:rsidRPr="00ED0891">
          <w:delText>7</w:delText>
        </w:r>
        <w:r w:rsidR="007B1FE2" w:rsidRPr="00ED0891">
          <w:fldChar w:fldCharType="end"/>
        </w:r>
      </w:del>
    </w:p>
    <w:p w:rsidR="0037555F" w:rsidRPr="00ED0891" w:rsidRDefault="00FB007B">
      <w:pPr>
        <w:pStyle w:val="10"/>
        <w:rPr>
          <w:del w:id="229" w:author="CMCC" w:date="2022-11-05T21:14:00Z"/>
          <w:rFonts w:ascii="Calibri" w:hAnsi="Calibri"/>
          <w:szCs w:val="22"/>
          <w:lang w:eastAsia="en-GB"/>
        </w:rPr>
      </w:pPr>
      <w:del w:id="230" w:author="CMCC" w:date="2022-11-05T21:14:00Z">
        <w:r w:rsidRPr="00ED0891">
          <w:delText>5</w:delText>
        </w:r>
        <w:r w:rsidRPr="00ED0891">
          <w:rPr>
            <w:rFonts w:ascii="Calibri" w:hAnsi="Calibri"/>
            <w:szCs w:val="22"/>
            <w:lang w:eastAsia="en-GB"/>
          </w:rPr>
          <w:tab/>
        </w:r>
        <w:r w:rsidRPr="00ED0891">
          <w:delText>Objectives of study</w:delText>
        </w:r>
        <w:r w:rsidRPr="00ED0891">
          <w:tab/>
        </w:r>
        <w:r w:rsidR="007B1FE2" w:rsidRPr="00ED0891">
          <w:fldChar w:fldCharType="begin" w:fldLock="1"/>
        </w:r>
        <w:r w:rsidRPr="00ED0891">
          <w:delInstrText xml:space="preserve"> PAGEREF _Toc104488343 \h </w:delInstrText>
        </w:r>
        <w:r w:rsidR="007B1FE2" w:rsidRPr="00ED0891">
          <w:fldChar w:fldCharType="separate"/>
        </w:r>
        <w:r w:rsidRPr="00ED0891">
          <w:delText>7</w:delText>
        </w:r>
        <w:r w:rsidR="007B1FE2" w:rsidRPr="00ED0891">
          <w:fldChar w:fldCharType="end"/>
        </w:r>
      </w:del>
    </w:p>
    <w:p w:rsidR="0037555F" w:rsidRPr="00ED0891" w:rsidRDefault="00FB007B">
      <w:pPr>
        <w:pStyle w:val="10"/>
        <w:rPr>
          <w:del w:id="231" w:author="CMCC" w:date="2022-11-05T21:14:00Z"/>
          <w:rFonts w:ascii="Calibri" w:hAnsi="Calibri"/>
          <w:szCs w:val="22"/>
          <w:lang w:eastAsia="en-GB"/>
        </w:rPr>
      </w:pPr>
      <w:del w:id="232" w:author="CMCC" w:date="2022-11-05T21:14:00Z">
        <w:r w:rsidRPr="00ED0891">
          <w:delText>6</w:delText>
        </w:r>
        <w:r w:rsidRPr="00ED0891">
          <w:rPr>
            <w:rFonts w:ascii="Calibri" w:hAnsi="Calibri"/>
            <w:szCs w:val="22"/>
            <w:lang w:eastAsia="en-GB"/>
          </w:rPr>
          <w:tab/>
        </w:r>
        <w:r w:rsidRPr="00ED0891">
          <w:delText>Subband non-overlapping full duplex (SBFD)</w:delText>
        </w:r>
        <w:r w:rsidRPr="00ED0891">
          <w:tab/>
        </w:r>
        <w:r w:rsidR="007B1FE2" w:rsidRPr="00ED0891">
          <w:fldChar w:fldCharType="begin" w:fldLock="1"/>
        </w:r>
        <w:r w:rsidRPr="00ED0891">
          <w:delInstrText xml:space="preserve"> PAGEREF _Toc104488344 \h </w:delInstrText>
        </w:r>
        <w:r w:rsidR="007B1FE2" w:rsidRPr="00ED0891">
          <w:fldChar w:fldCharType="separate"/>
        </w:r>
        <w:r w:rsidRPr="00ED0891">
          <w:delText>8</w:delText>
        </w:r>
        <w:r w:rsidR="007B1FE2" w:rsidRPr="00ED0891">
          <w:fldChar w:fldCharType="end"/>
        </w:r>
      </w:del>
    </w:p>
    <w:p w:rsidR="0037555F" w:rsidRPr="00ED0891" w:rsidRDefault="00FB007B">
      <w:pPr>
        <w:pStyle w:val="22"/>
        <w:rPr>
          <w:del w:id="233" w:author="CMCC" w:date="2022-11-05T21:14:00Z"/>
          <w:rFonts w:ascii="Calibri" w:hAnsi="Calibri"/>
          <w:sz w:val="22"/>
          <w:szCs w:val="22"/>
          <w:lang w:eastAsia="en-GB"/>
        </w:rPr>
      </w:pPr>
      <w:del w:id="234" w:author="CMCC" w:date="2022-11-05T21:14:00Z">
        <w:r w:rsidRPr="00ED0891">
          <w:delText>6.1</w:delText>
        </w:r>
        <w:r w:rsidRPr="00ED0891">
          <w:rPr>
            <w:rFonts w:ascii="Calibri" w:hAnsi="Calibri"/>
            <w:sz w:val="22"/>
            <w:szCs w:val="22"/>
            <w:lang w:eastAsia="en-GB"/>
          </w:rPr>
          <w:tab/>
        </w:r>
        <w:r w:rsidRPr="00ED0891">
          <w:delText>General aspects of SBFD schemes</w:delText>
        </w:r>
        <w:r w:rsidRPr="00ED0891">
          <w:tab/>
        </w:r>
        <w:r w:rsidR="007B1FE2" w:rsidRPr="00ED0891">
          <w:fldChar w:fldCharType="begin" w:fldLock="1"/>
        </w:r>
        <w:r w:rsidRPr="00ED0891">
          <w:delInstrText xml:space="preserve"> PAGEREF _Toc104488345 \h </w:delInstrText>
        </w:r>
        <w:r w:rsidR="007B1FE2" w:rsidRPr="00ED0891">
          <w:fldChar w:fldCharType="separate"/>
        </w:r>
        <w:r w:rsidRPr="00ED0891">
          <w:delText>8</w:delText>
        </w:r>
        <w:r w:rsidR="007B1FE2" w:rsidRPr="00ED0891">
          <w:fldChar w:fldCharType="end"/>
        </w:r>
      </w:del>
    </w:p>
    <w:p w:rsidR="0037555F" w:rsidRPr="00ED0891" w:rsidRDefault="00FB007B">
      <w:pPr>
        <w:pStyle w:val="22"/>
        <w:rPr>
          <w:del w:id="235" w:author="CMCC" w:date="2022-11-05T21:14:00Z"/>
          <w:rFonts w:ascii="Calibri" w:hAnsi="Calibri"/>
          <w:sz w:val="22"/>
          <w:szCs w:val="22"/>
          <w:lang w:eastAsia="en-GB"/>
        </w:rPr>
      </w:pPr>
      <w:del w:id="236" w:author="CMCC" w:date="2022-11-05T21:14:00Z">
        <w:r w:rsidRPr="00ED0891">
          <w:delText>6.2</w:delText>
        </w:r>
        <w:r w:rsidRPr="00ED0891">
          <w:rPr>
            <w:rFonts w:ascii="Calibri" w:hAnsi="Calibri"/>
            <w:sz w:val="22"/>
            <w:szCs w:val="22"/>
            <w:lang w:eastAsia="en-GB"/>
          </w:rPr>
          <w:tab/>
        </w:r>
        <w:r w:rsidRPr="00ED0891">
          <w:delText>gNB self-interference handling schemes</w:delText>
        </w:r>
        <w:r w:rsidRPr="00ED0891">
          <w:tab/>
        </w:r>
        <w:r w:rsidR="007B1FE2" w:rsidRPr="00ED0891">
          <w:fldChar w:fldCharType="begin" w:fldLock="1"/>
        </w:r>
        <w:r w:rsidRPr="00ED0891">
          <w:delInstrText xml:space="preserve"> PAGEREF _Toc104488346 \h </w:delInstrText>
        </w:r>
        <w:r w:rsidR="007B1FE2" w:rsidRPr="00ED0891">
          <w:fldChar w:fldCharType="separate"/>
        </w:r>
        <w:r w:rsidRPr="00ED0891">
          <w:delText>8</w:delText>
        </w:r>
        <w:r w:rsidR="007B1FE2" w:rsidRPr="00ED0891">
          <w:fldChar w:fldCharType="end"/>
        </w:r>
      </w:del>
    </w:p>
    <w:p w:rsidR="0037555F" w:rsidRPr="00ED0891" w:rsidRDefault="00FB007B">
      <w:pPr>
        <w:pStyle w:val="22"/>
        <w:rPr>
          <w:del w:id="237" w:author="CMCC" w:date="2022-11-05T21:14:00Z"/>
          <w:rFonts w:ascii="Calibri" w:hAnsi="Calibri"/>
          <w:sz w:val="22"/>
          <w:szCs w:val="22"/>
          <w:lang w:eastAsia="en-GB"/>
        </w:rPr>
      </w:pPr>
      <w:del w:id="238" w:author="CMCC" w:date="2022-11-05T21:14:00Z">
        <w:r w:rsidRPr="00ED0891">
          <w:delText>6.3</w:delText>
        </w:r>
        <w:r w:rsidRPr="00ED0891">
          <w:rPr>
            <w:rFonts w:ascii="Calibri" w:hAnsi="Calibri"/>
            <w:sz w:val="22"/>
            <w:szCs w:val="22"/>
            <w:lang w:eastAsia="en-GB"/>
          </w:rPr>
          <w:tab/>
        </w:r>
        <w:r w:rsidRPr="00ED0891">
          <w:delText>Inter-gNB and inter-UE CLI handling schemes</w:delText>
        </w:r>
        <w:r w:rsidRPr="00ED0891">
          <w:tab/>
        </w:r>
        <w:r w:rsidR="007B1FE2" w:rsidRPr="00ED0891">
          <w:fldChar w:fldCharType="begin" w:fldLock="1"/>
        </w:r>
        <w:r w:rsidRPr="00ED0891">
          <w:delInstrText xml:space="preserve"> PAGEREF _Toc104488347 \h </w:delInstrText>
        </w:r>
        <w:r w:rsidR="007B1FE2" w:rsidRPr="00ED0891">
          <w:fldChar w:fldCharType="separate"/>
        </w:r>
        <w:r w:rsidRPr="00ED0891">
          <w:delText>8</w:delText>
        </w:r>
        <w:r w:rsidR="007B1FE2" w:rsidRPr="00ED0891">
          <w:fldChar w:fldCharType="end"/>
        </w:r>
      </w:del>
    </w:p>
    <w:p w:rsidR="0037555F" w:rsidRPr="00ED0891" w:rsidRDefault="00FB007B">
      <w:pPr>
        <w:pStyle w:val="10"/>
        <w:rPr>
          <w:del w:id="239" w:author="CMCC" w:date="2022-11-05T21:14:00Z"/>
          <w:rFonts w:ascii="Calibri" w:hAnsi="Calibri"/>
          <w:szCs w:val="22"/>
          <w:lang w:eastAsia="en-GB"/>
        </w:rPr>
      </w:pPr>
      <w:del w:id="240" w:author="CMCC" w:date="2022-11-05T21:14:00Z">
        <w:r w:rsidRPr="00ED0891">
          <w:delText>7</w:delText>
        </w:r>
        <w:r w:rsidRPr="00ED0891">
          <w:rPr>
            <w:rFonts w:ascii="Calibri" w:hAnsi="Calibri"/>
            <w:szCs w:val="22"/>
            <w:lang w:eastAsia="en-GB"/>
          </w:rPr>
          <w:tab/>
        </w:r>
        <w:r w:rsidRPr="00ED0891">
          <w:delText>Feasibility and Performance Evaluation for SBFD</w:delText>
        </w:r>
        <w:r w:rsidRPr="00ED0891">
          <w:tab/>
        </w:r>
        <w:r w:rsidR="007B1FE2" w:rsidRPr="00ED0891">
          <w:fldChar w:fldCharType="begin" w:fldLock="1"/>
        </w:r>
        <w:r w:rsidRPr="00ED0891">
          <w:delInstrText xml:space="preserve"> PAGEREF _Toc104488348 \h </w:delInstrText>
        </w:r>
        <w:r w:rsidR="007B1FE2" w:rsidRPr="00ED0891">
          <w:fldChar w:fldCharType="separate"/>
        </w:r>
        <w:r w:rsidRPr="00ED0891">
          <w:delText>8</w:delText>
        </w:r>
        <w:r w:rsidR="007B1FE2" w:rsidRPr="00ED0891">
          <w:fldChar w:fldCharType="end"/>
        </w:r>
      </w:del>
    </w:p>
    <w:p w:rsidR="0037555F" w:rsidRPr="00ED0891" w:rsidRDefault="00FB007B">
      <w:pPr>
        <w:pStyle w:val="22"/>
        <w:rPr>
          <w:del w:id="241" w:author="CMCC" w:date="2022-11-05T21:14:00Z"/>
          <w:rFonts w:ascii="Calibri" w:hAnsi="Calibri"/>
          <w:sz w:val="22"/>
          <w:szCs w:val="22"/>
          <w:lang w:eastAsia="en-GB"/>
        </w:rPr>
      </w:pPr>
      <w:del w:id="242" w:author="CMCC" w:date="2022-11-05T21:14:00Z">
        <w:r w:rsidRPr="00ED0891">
          <w:delText>7.1</w:delText>
        </w:r>
        <w:r w:rsidRPr="00ED0891">
          <w:rPr>
            <w:rFonts w:ascii="Calibri" w:hAnsi="Calibri"/>
            <w:sz w:val="22"/>
            <w:szCs w:val="22"/>
            <w:lang w:eastAsia="en-GB"/>
          </w:rPr>
          <w:tab/>
        </w:r>
        <w:r w:rsidRPr="00ED0891">
          <w:delText>Deployment Scenarios</w:delText>
        </w:r>
        <w:r w:rsidRPr="00ED0891">
          <w:tab/>
        </w:r>
        <w:r w:rsidR="007B1FE2" w:rsidRPr="00ED0891">
          <w:fldChar w:fldCharType="begin" w:fldLock="1"/>
        </w:r>
        <w:r w:rsidRPr="00ED0891">
          <w:delInstrText xml:space="preserve"> PAGEREF _Toc104488349 \h </w:delInstrText>
        </w:r>
        <w:r w:rsidR="007B1FE2" w:rsidRPr="00ED0891">
          <w:fldChar w:fldCharType="separate"/>
        </w:r>
        <w:r w:rsidRPr="00ED0891">
          <w:delText>8</w:delText>
        </w:r>
        <w:r w:rsidR="007B1FE2" w:rsidRPr="00ED0891">
          <w:fldChar w:fldCharType="end"/>
        </w:r>
      </w:del>
    </w:p>
    <w:p w:rsidR="0037555F" w:rsidRPr="00ED0891" w:rsidRDefault="00FB007B">
      <w:pPr>
        <w:pStyle w:val="33"/>
        <w:rPr>
          <w:del w:id="243" w:author="CMCC" w:date="2022-11-05T21:14:00Z"/>
          <w:rFonts w:ascii="Calibri" w:hAnsi="Calibri"/>
          <w:sz w:val="22"/>
          <w:szCs w:val="22"/>
          <w:lang w:eastAsia="en-GB"/>
        </w:rPr>
      </w:pPr>
      <w:del w:id="244" w:author="CMCC" w:date="2022-11-05T21:14:00Z">
        <w:r w:rsidRPr="00ED0891">
          <w:delText>7.1.1</w:delText>
        </w:r>
        <w:r w:rsidRPr="00ED0891">
          <w:rPr>
            <w:rFonts w:ascii="Calibri" w:hAnsi="Calibri"/>
            <w:sz w:val="22"/>
            <w:szCs w:val="22"/>
            <w:lang w:eastAsia="en-GB"/>
          </w:rPr>
          <w:tab/>
        </w:r>
        <w:r w:rsidRPr="00ED0891">
          <w:delText>FR1</w:delText>
        </w:r>
        <w:r w:rsidRPr="00ED0891">
          <w:tab/>
        </w:r>
        <w:r w:rsidR="007B1FE2" w:rsidRPr="00ED0891">
          <w:fldChar w:fldCharType="begin" w:fldLock="1"/>
        </w:r>
        <w:r w:rsidRPr="00ED0891">
          <w:delInstrText xml:space="preserve"> PAGEREF _Toc104488350 \h </w:delInstrText>
        </w:r>
        <w:r w:rsidR="007B1FE2" w:rsidRPr="00ED0891">
          <w:fldChar w:fldCharType="separate"/>
        </w:r>
        <w:r w:rsidRPr="00ED0891">
          <w:delText>8</w:delText>
        </w:r>
        <w:r w:rsidR="007B1FE2" w:rsidRPr="00ED0891">
          <w:fldChar w:fldCharType="end"/>
        </w:r>
      </w:del>
    </w:p>
    <w:p w:rsidR="0037555F" w:rsidRPr="00ED0891" w:rsidRDefault="00FB007B">
      <w:pPr>
        <w:pStyle w:val="33"/>
        <w:rPr>
          <w:del w:id="245" w:author="CMCC" w:date="2022-11-05T21:14:00Z"/>
          <w:rFonts w:ascii="Calibri" w:hAnsi="Calibri"/>
          <w:sz w:val="22"/>
          <w:szCs w:val="22"/>
          <w:lang w:eastAsia="en-GB"/>
        </w:rPr>
      </w:pPr>
      <w:del w:id="246" w:author="CMCC" w:date="2022-11-05T21:14:00Z">
        <w:r w:rsidRPr="00ED0891">
          <w:delText>7.1.2</w:delText>
        </w:r>
        <w:r w:rsidRPr="00ED0891">
          <w:rPr>
            <w:rFonts w:ascii="Calibri" w:hAnsi="Calibri"/>
            <w:sz w:val="22"/>
            <w:szCs w:val="22"/>
            <w:lang w:eastAsia="en-GB"/>
          </w:rPr>
          <w:tab/>
        </w:r>
        <w:r w:rsidRPr="00ED0891">
          <w:delText>FR2</w:delText>
        </w:r>
        <w:r w:rsidRPr="00ED0891">
          <w:tab/>
        </w:r>
        <w:r w:rsidR="007B1FE2" w:rsidRPr="00ED0891">
          <w:fldChar w:fldCharType="begin" w:fldLock="1"/>
        </w:r>
        <w:r w:rsidRPr="00ED0891">
          <w:delInstrText xml:space="preserve"> PAGEREF _Toc104488351 \h </w:delInstrText>
        </w:r>
        <w:r w:rsidR="007B1FE2" w:rsidRPr="00ED0891">
          <w:fldChar w:fldCharType="separate"/>
        </w:r>
        <w:r w:rsidRPr="00ED0891">
          <w:delText>8</w:delText>
        </w:r>
        <w:r w:rsidR="007B1FE2" w:rsidRPr="00ED0891">
          <w:fldChar w:fldCharType="end"/>
        </w:r>
      </w:del>
    </w:p>
    <w:p w:rsidR="0037555F" w:rsidRPr="00ED0891" w:rsidRDefault="00FB007B">
      <w:pPr>
        <w:pStyle w:val="22"/>
        <w:rPr>
          <w:del w:id="247" w:author="CMCC" w:date="2022-11-05T21:14:00Z"/>
          <w:rFonts w:ascii="Calibri" w:hAnsi="Calibri"/>
          <w:sz w:val="22"/>
          <w:szCs w:val="22"/>
          <w:lang w:eastAsia="en-GB"/>
        </w:rPr>
      </w:pPr>
      <w:del w:id="248" w:author="CMCC" w:date="2022-11-05T21:14:00Z">
        <w:r w:rsidRPr="00ED0891">
          <w:delText>7.2</w:delText>
        </w:r>
        <w:r w:rsidRPr="00ED0891">
          <w:rPr>
            <w:rFonts w:ascii="Calibri" w:hAnsi="Calibri"/>
            <w:sz w:val="22"/>
            <w:szCs w:val="22"/>
            <w:lang w:eastAsia="en-GB"/>
          </w:rPr>
          <w:tab/>
        </w:r>
        <w:r w:rsidRPr="00ED0891">
          <w:delText>Evaluation Methodologies</w:delText>
        </w:r>
        <w:r w:rsidRPr="00ED0891">
          <w:tab/>
        </w:r>
        <w:r w:rsidR="007B1FE2" w:rsidRPr="00ED0891">
          <w:fldChar w:fldCharType="begin" w:fldLock="1"/>
        </w:r>
        <w:r w:rsidRPr="00ED0891">
          <w:delInstrText xml:space="preserve"> PAGEREF _Toc104488352 \h </w:delInstrText>
        </w:r>
        <w:r w:rsidR="007B1FE2" w:rsidRPr="00ED0891">
          <w:fldChar w:fldCharType="separate"/>
        </w:r>
        <w:r w:rsidRPr="00ED0891">
          <w:delText>9</w:delText>
        </w:r>
        <w:r w:rsidR="007B1FE2" w:rsidRPr="00ED0891">
          <w:fldChar w:fldCharType="end"/>
        </w:r>
      </w:del>
    </w:p>
    <w:p w:rsidR="0037555F" w:rsidRPr="00ED0891" w:rsidRDefault="00FB007B">
      <w:pPr>
        <w:pStyle w:val="33"/>
        <w:rPr>
          <w:del w:id="249" w:author="CMCC" w:date="2022-11-05T21:14:00Z"/>
          <w:rFonts w:ascii="Calibri" w:hAnsi="Calibri"/>
          <w:sz w:val="22"/>
          <w:szCs w:val="22"/>
          <w:lang w:eastAsia="en-GB"/>
        </w:rPr>
      </w:pPr>
      <w:del w:id="250" w:author="CMCC" w:date="2022-11-05T21:14:00Z">
        <w:r w:rsidRPr="00ED0891">
          <w:delText>7.2.1</w:delText>
        </w:r>
        <w:r w:rsidRPr="00ED0891">
          <w:rPr>
            <w:rFonts w:ascii="Calibri" w:hAnsi="Calibri"/>
            <w:sz w:val="22"/>
            <w:szCs w:val="22"/>
            <w:lang w:eastAsia="en-GB"/>
          </w:rPr>
          <w:tab/>
        </w:r>
        <w:r w:rsidRPr="00ED0891">
          <w:delText>Link budget analysis</w:delText>
        </w:r>
        <w:r w:rsidRPr="00ED0891">
          <w:tab/>
        </w:r>
        <w:r w:rsidR="007B1FE2" w:rsidRPr="00ED0891">
          <w:fldChar w:fldCharType="begin" w:fldLock="1"/>
        </w:r>
        <w:r w:rsidRPr="00ED0891">
          <w:delInstrText xml:space="preserve"> PAGEREF _Toc104488353 \h </w:delInstrText>
        </w:r>
        <w:r w:rsidR="007B1FE2" w:rsidRPr="00ED0891">
          <w:fldChar w:fldCharType="separate"/>
        </w:r>
        <w:r w:rsidRPr="00ED0891">
          <w:delText>9</w:delText>
        </w:r>
        <w:r w:rsidR="007B1FE2" w:rsidRPr="00ED0891">
          <w:fldChar w:fldCharType="end"/>
        </w:r>
      </w:del>
    </w:p>
    <w:p w:rsidR="0037555F" w:rsidRPr="00ED0891" w:rsidRDefault="00FB007B">
      <w:pPr>
        <w:pStyle w:val="42"/>
        <w:rPr>
          <w:del w:id="251" w:author="CMCC" w:date="2022-11-05T21:14:00Z"/>
          <w:rFonts w:ascii="Calibri" w:hAnsi="Calibri"/>
          <w:sz w:val="22"/>
          <w:szCs w:val="22"/>
          <w:lang w:eastAsia="en-GB"/>
        </w:rPr>
      </w:pPr>
      <w:del w:id="252" w:author="CMCC" w:date="2022-11-05T21:14:00Z">
        <w:r w:rsidRPr="00ED0891">
          <w:delText>7.2.1.1</w:delText>
        </w:r>
        <w:r w:rsidRPr="00ED0891">
          <w:rPr>
            <w:rFonts w:ascii="Calibri" w:hAnsi="Calibri"/>
            <w:sz w:val="22"/>
            <w:szCs w:val="22"/>
            <w:lang w:eastAsia="en-GB"/>
          </w:rPr>
          <w:tab/>
        </w:r>
        <w:r w:rsidRPr="00ED0891">
          <w:delText>FR1</w:delText>
        </w:r>
        <w:r w:rsidRPr="00ED0891">
          <w:tab/>
        </w:r>
        <w:r w:rsidR="007B1FE2" w:rsidRPr="00ED0891">
          <w:fldChar w:fldCharType="begin" w:fldLock="1"/>
        </w:r>
        <w:r w:rsidRPr="00ED0891">
          <w:delInstrText xml:space="preserve"> PAGEREF _Toc104488354 \h </w:delInstrText>
        </w:r>
        <w:r w:rsidR="007B1FE2" w:rsidRPr="00ED0891">
          <w:fldChar w:fldCharType="separate"/>
        </w:r>
        <w:r w:rsidRPr="00ED0891">
          <w:delText>9</w:delText>
        </w:r>
        <w:r w:rsidR="007B1FE2" w:rsidRPr="00ED0891">
          <w:fldChar w:fldCharType="end"/>
        </w:r>
      </w:del>
    </w:p>
    <w:p w:rsidR="0037555F" w:rsidRPr="00ED0891" w:rsidRDefault="00FB007B">
      <w:pPr>
        <w:pStyle w:val="42"/>
        <w:rPr>
          <w:del w:id="253" w:author="CMCC" w:date="2022-11-05T21:14:00Z"/>
          <w:rFonts w:ascii="Calibri" w:hAnsi="Calibri"/>
          <w:sz w:val="22"/>
          <w:szCs w:val="22"/>
          <w:lang w:eastAsia="en-GB"/>
        </w:rPr>
      </w:pPr>
      <w:del w:id="254" w:author="CMCC" w:date="2022-11-05T21:14:00Z">
        <w:r w:rsidRPr="00ED0891">
          <w:delText>7.2.1.2</w:delText>
        </w:r>
        <w:r w:rsidRPr="00ED0891">
          <w:rPr>
            <w:rFonts w:ascii="Calibri" w:hAnsi="Calibri"/>
            <w:sz w:val="22"/>
            <w:szCs w:val="22"/>
            <w:lang w:eastAsia="en-GB"/>
          </w:rPr>
          <w:tab/>
        </w:r>
        <w:r w:rsidRPr="00ED0891">
          <w:delText>FR2</w:delText>
        </w:r>
        <w:r w:rsidRPr="00ED0891">
          <w:tab/>
        </w:r>
        <w:r w:rsidR="007B1FE2" w:rsidRPr="00ED0891">
          <w:fldChar w:fldCharType="begin" w:fldLock="1"/>
        </w:r>
        <w:r w:rsidRPr="00ED0891">
          <w:delInstrText xml:space="preserve"> PAGEREF _Toc104488355 \h </w:delInstrText>
        </w:r>
        <w:r w:rsidR="007B1FE2" w:rsidRPr="00ED0891">
          <w:fldChar w:fldCharType="separate"/>
        </w:r>
        <w:r w:rsidRPr="00ED0891">
          <w:delText>9</w:delText>
        </w:r>
        <w:r w:rsidR="007B1FE2" w:rsidRPr="00ED0891">
          <w:fldChar w:fldCharType="end"/>
        </w:r>
      </w:del>
    </w:p>
    <w:p w:rsidR="0037555F" w:rsidRPr="00ED0891" w:rsidRDefault="00FB007B">
      <w:pPr>
        <w:pStyle w:val="33"/>
        <w:rPr>
          <w:del w:id="255" w:author="CMCC" w:date="2022-11-05T21:14:00Z"/>
          <w:rFonts w:ascii="Calibri" w:hAnsi="Calibri"/>
          <w:sz w:val="22"/>
          <w:szCs w:val="22"/>
          <w:lang w:eastAsia="en-GB"/>
        </w:rPr>
      </w:pPr>
      <w:del w:id="256" w:author="CMCC" w:date="2022-11-05T21:14:00Z">
        <w:r w:rsidRPr="00ED0891">
          <w:delText>7.2.2</w:delText>
        </w:r>
        <w:r w:rsidRPr="00ED0891">
          <w:rPr>
            <w:rFonts w:ascii="Calibri" w:hAnsi="Calibri"/>
            <w:sz w:val="22"/>
            <w:szCs w:val="22"/>
            <w:lang w:eastAsia="en-GB"/>
          </w:rPr>
          <w:tab/>
        </w:r>
        <w:r w:rsidRPr="00ED0891">
          <w:delText>Link level simulation</w:delText>
        </w:r>
        <w:r w:rsidRPr="00ED0891">
          <w:tab/>
        </w:r>
        <w:r w:rsidR="007B1FE2" w:rsidRPr="00ED0891">
          <w:fldChar w:fldCharType="begin" w:fldLock="1"/>
        </w:r>
        <w:r w:rsidRPr="00ED0891">
          <w:delInstrText xml:space="preserve"> PAGEREF _Toc104488356 \h </w:delInstrText>
        </w:r>
        <w:r w:rsidR="007B1FE2" w:rsidRPr="00ED0891">
          <w:fldChar w:fldCharType="separate"/>
        </w:r>
        <w:r w:rsidRPr="00ED0891">
          <w:delText>9</w:delText>
        </w:r>
        <w:r w:rsidR="007B1FE2" w:rsidRPr="00ED0891">
          <w:fldChar w:fldCharType="end"/>
        </w:r>
      </w:del>
    </w:p>
    <w:p w:rsidR="0037555F" w:rsidRPr="00ED0891" w:rsidRDefault="00FB007B">
      <w:pPr>
        <w:pStyle w:val="42"/>
        <w:rPr>
          <w:del w:id="257" w:author="CMCC" w:date="2022-11-05T21:14:00Z"/>
          <w:rFonts w:ascii="Calibri" w:hAnsi="Calibri"/>
          <w:sz w:val="22"/>
          <w:szCs w:val="22"/>
          <w:lang w:eastAsia="en-GB"/>
        </w:rPr>
      </w:pPr>
      <w:del w:id="258" w:author="CMCC" w:date="2022-11-05T21:14:00Z">
        <w:r w:rsidRPr="00ED0891">
          <w:delText>7.2.2.1</w:delText>
        </w:r>
        <w:r w:rsidRPr="00ED0891">
          <w:rPr>
            <w:rFonts w:ascii="Calibri" w:hAnsi="Calibri"/>
            <w:sz w:val="22"/>
            <w:szCs w:val="22"/>
            <w:lang w:eastAsia="en-GB"/>
          </w:rPr>
          <w:tab/>
        </w:r>
        <w:r w:rsidRPr="00ED0891">
          <w:delText>FR1</w:delText>
        </w:r>
        <w:r w:rsidRPr="00ED0891">
          <w:tab/>
        </w:r>
        <w:r w:rsidR="007B1FE2" w:rsidRPr="00ED0891">
          <w:fldChar w:fldCharType="begin" w:fldLock="1"/>
        </w:r>
        <w:r w:rsidRPr="00ED0891">
          <w:delInstrText xml:space="preserve"> PAGEREF _Toc104488357 \h </w:delInstrText>
        </w:r>
        <w:r w:rsidR="007B1FE2" w:rsidRPr="00ED0891">
          <w:fldChar w:fldCharType="separate"/>
        </w:r>
        <w:r w:rsidRPr="00ED0891">
          <w:delText>9</w:delText>
        </w:r>
        <w:r w:rsidR="007B1FE2" w:rsidRPr="00ED0891">
          <w:fldChar w:fldCharType="end"/>
        </w:r>
      </w:del>
    </w:p>
    <w:p w:rsidR="0037555F" w:rsidRPr="00ED0891" w:rsidRDefault="00FB007B">
      <w:pPr>
        <w:pStyle w:val="42"/>
        <w:rPr>
          <w:del w:id="259" w:author="CMCC" w:date="2022-11-05T21:14:00Z"/>
          <w:rFonts w:ascii="Calibri" w:hAnsi="Calibri"/>
          <w:sz w:val="22"/>
          <w:szCs w:val="22"/>
          <w:lang w:eastAsia="en-GB"/>
        </w:rPr>
      </w:pPr>
      <w:del w:id="260" w:author="CMCC" w:date="2022-11-05T21:14:00Z">
        <w:r w:rsidRPr="00ED0891">
          <w:delText>7.2.2.2</w:delText>
        </w:r>
        <w:r w:rsidRPr="00ED0891">
          <w:rPr>
            <w:rFonts w:ascii="Calibri" w:hAnsi="Calibri"/>
            <w:sz w:val="22"/>
            <w:szCs w:val="22"/>
            <w:lang w:eastAsia="en-GB"/>
          </w:rPr>
          <w:tab/>
        </w:r>
        <w:r w:rsidRPr="00ED0891">
          <w:delText>FR2</w:delText>
        </w:r>
        <w:r w:rsidRPr="00ED0891">
          <w:tab/>
        </w:r>
        <w:r w:rsidR="007B1FE2" w:rsidRPr="00ED0891">
          <w:fldChar w:fldCharType="begin" w:fldLock="1"/>
        </w:r>
        <w:r w:rsidRPr="00ED0891">
          <w:delInstrText xml:space="preserve"> PAGEREF _Toc104488358 \h </w:delInstrText>
        </w:r>
        <w:r w:rsidR="007B1FE2" w:rsidRPr="00ED0891">
          <w:fldChar w:fldCharType="separate"/>
        </w:r>
        <w:r w:rsidRPr="00ED0891">
          <w:delText>9</w:delText>
        </w:r>
        <w:r w:rsidR="007B1FE2" w:rsidRPr="00ED0891">
          <w:fldChar w:fldCharType="end"/>
        </w:r>
      </w:del>
    </w:p>
    <w:p w:rsidR="0037555F" w:rsidRPr="00ED0891" w:rsidRDefault="00FB007B">
      <w:pPr>
        <w:pStyle w:val="33"/>
        <w:rPr>
          <w:del w:id="261" w:author="CMCC" w:date="2022-11-05T21:14:00Z"/>
          <w:rFonts w:ascii="Calibri" w:hAnsi="Calibri"/>
          <w:sz w:val="22"/>
          <w:szCs w:val="22"/>
          <w:lang w:eastAsia="en-GB"/>
        </w:rPr>
      </w:pPr>
      <w:del w:id="262" w:author="CMCC" w:date="2022-11-05T21:14:00Z">
        <w:r w:rsidRPr="00ED0891">
          <w:delText>7.2.3</w:delText>
        </w:r>
        <w:r w:rsidRPr="00ED0891">
          <w:rPr>
            <w:rFonts w:ascii="Calibri" w:hAnsi="Calibri"/>
            <w:sz w:val="22"/>
            <w:szCs w:val="22"/>
            <w:lang w:eastAsia="en-GB"/>
          </w:rPr>
          <w:tab/>
        </w:r>
        <w:r w:rsidRPr="00ED0891">
          <w:delText>System level simulation</w:delText>
        </w:r>
        <w:r w:rsidRPr="00ED0891">
          <w:tab/>
        </w:r>
        <w:r w:rsidR="007B1FE2" w:rsidRPr="00ED0891">
          <w:fldChar w:fldCharType="begin" w:fldLock="1"/>
        </w:r>
        <w:r w:rsidRPr="00ED0891">
          <w:delInstrText xml:space="preserve"> PAGEREF _Toc104488359 \h </w:delInstrText>
        </w:r>
        <w:r w:rsidR="007B1FE2" w:rsidRPr="00ED0891">
          <w:fldChar w:fldCharType="separate"/>
        </w:r>
        <w:r w:rsidRPr="00ED0891">
          <w:delText>9</w:delText>
        </w:r>
        <w:r w:rsidR="007B1FE2" w:rsidRPr="00ED0891">
          <w:fldChar w:fldCharType="end"/>
        </w:r>
      </w:del>
    </w:p>
    <w:p w:rsidR="0037555F" w:rsidRPr="00ED0891" w:rsidRDefault="00FB007B">
      <w:pPr>
        <w:pStyle w:val="42"/>
        <w:rPr>
          <w:del w:id="263" w:author="CMCC" w:date="2022-11-05T21:14:00Z"/>
          <w:rFonts w:ascii="Calibri" w:hAnsi="Calibri"/>
          <w:sz w:val="22"/>
          <w:szCs w:val="22"/>
          <w:lang w:eastAsia="en-GB"/>
        </w:rPr>
      </w:pPr>
      <w:del w:id="264" w:author="CMCC" w:date="2022-11-05T21:14:00Z">
        <w:r w:rsidRPr="00ED0891">
          <w:delText>7.2.3.1</w:delText>
        </w:r>
        <w:r w:rsidRPr="00ED0891">
          <w:rPr>
            <w:rFonts w:ascii="Calibri" w:hAnsi="Calibri"/>
            <w:sz w:val="22"/>
            <w:szCs w:val="22"/>
            <w:lang w:eastAsia="en-GB"/>
          </w:rPr>
          <w:tab/>
        </w:r>
        <w:r w:rsidRPr="00ED0891">
          <w:delText>FR1</w:delText>
        </w:r>
        <w:r w:rsidRPr="00ED0891">
          <w:tab/>
        </w:r>
        <w:r w:rsidR="007B1FE2" w:rsidRPr="00ED0891">
          <w:fldChar w:fldCharType="begin" w:fldLock="1"/>
        </w:r>
        <w:r w:rsidRPr="00ED0891">
          <w:delInstrText xml:space="preserve"> PAGEREF _Toc104488360 \h </w:delInstrText>
        </w:r>
        <w:r w:rsidR="007B1FE2" w:rsidRPr="00ED0891">
          <w:fldChar w:fldCharType="separate"/>
        </w:r>
        <w:r w:rsidRPr="00ED0891">
          <w:delText>9</w:delText>
        </w:r>
        <w:r w:rsidR="007B1FE2" w:rsidRPr="00ED0891">
          <w:fldChar w:fldCharType="end"/>
        </w:r>
      </w:del>
    </w:p>
    <w:p w:rsidR="0037555F" w:rsidRPr="00ED0891" w:rsidRDefault="00FB007B">
      <w:pPr>
        <w:pStyle w:val="42"/>
        <w:rPr>
          <w:del w:id="265" w:author="CMCC" w:date="2022-11-05T21:14:00Z"/>
          <w:rFonts w:ascii="Calibri" w:hAnsi="Calibri"/>
          <w:sz w:val="22"/>
          <w:szCs w:val="22"/>
          <w:lang w:eastAsia="en-GB"/>
        </w:rPr>
      </w:pPr>
      <w:del w:id="266" w:author="CMCC" w:date="2022-11-05T21:14:00Z">
        <w:r w:rsidRPr="00ED0891">
          <w:delText>7.2.3.2</w:delText>
        </w:r>
        <w:r w:rsidRPr="00ED0891">
          <w:rPr>
            <w:rFonts w:ascii="Calibri" w:hAnsi="Calibri"/>
            <w:sz w:val="22"/>
            <w:szCs w:val="22"/>
            <w:lang w:eastAsia="en-GB"/>
          </w:rPr>
          <w:tab/>
        </w:r>
        <w:r w:rsidRPr="00ED0891">
          <w:delText>FR2</w:delText>
        </w:r>
        <w:r w:rsidRPr="00ED0891">
          <w:tab/>
        </w:r>
        <w:r w:rsidR="007B1FE2" w:rsidRPr="00ED0891">
          <w:fldChar w:fldCharType="begin" w:fldLock="1"/>
        </w:r>
        <w:r w:rsidRPr="00ED0891">
          <w:delInstrText xml:space="preserve"> PAGEREF _Toc104488361 \h </w:delInstrText>
        </w:r>
        <w:r w:rsidR="007B1FE2" w:rsidRPr="00ED0891">
          <w:fldChar w:fldCharType="separate"/>
        </w:r>
        <w:r w:rsidRPr="00ED0891">
          <w:delText>9</w:delText>
        </w:r>
        <w:r w:rsidR="007B1FE2" w:rsidRPr="00ED0891">
          <w:fldChar w:fldCharType="end"/>
        </w:r>
      </w:del>
    </w:p>
    <w:p w:rsidR="0037555F" w:rsidRPr="00ED0891" w:rsidRDefault="00FB007B">
      <w:pPr>
        <w:pStyle w:val="22"/>
        <w:rPr>
          <w:del w:id="267" w:author="CMCC" w:date="2022-11-05T21:14:00Z"/>
          <w:rFonts w:ascii="Calibri" w:hAnsi="Calibri"/>
          <w:sz w:val="22"/>
          <w:szCs w:val="22"/>
          <w:lang w:eastAsia="en-GB"/>
        </w:rPr>
      </w:pPr>
      <w:del w:id="268" w:author="CMCC" w:date="2022-11-05T21:14:00Z">
        <w:r w:rsidRPr="00ED0891">
          <w:delText>7.3</w:delText>
        </w:r>
        <w:r w:rsidRPr="00ED0891">
          <w:rPr>
            <w:rFonts w:ascii="Calibri" w:hAnsi="Calibri"/>
            <w:sz w:val="22"/>
            <w:szCs w:val="22"/>
            <w:lang w:eastAsia="en-GB"/>
          </w:rPr>
          <w:tab/>
        </w:r>
        <w:r w:rsidRPr="00ED0891">
          <w:delText>Performance Evaluation Results</w:delText>
        </w:r>
        <w:r w:rsidRPr="00ED0891">
          <w:tab/>
        </w:r>
        <w:r w:rsidR="007B1FE2" w:rsidRPr="00ED0891">
          <w:fldChar w:fldCharType="begin" w:fldLock="1"/>
        </w:r>
        <w:r w:rsidRPr="00ED0891">
          <w:delInstrText xml:space="preserve"> PAGEREF _Toc104488362 \h </w:delInstrText>
        </w:r>
        <w:r w:rsidR="007B1FE2" w:rsidRPr="00ED0891">
          <w:fldChar w:fldCharType="separate"/>
        </w:r>
        <w:r w:rsidRPr="00ED0891">
          <w:delText>9</w:delText>
        </w:r>
        <w:r w:rsidR="007B1FE2" w:rsidRPr="00ED0891">
          <w:fldChar w:fldCharType="end"/>
        </w:r>
      </w:del>
    </w:p>
    <w:p w:rsidR="0037555F" w:rsidRPr="00ED0891" w:rsidRDefault="00FB007B">
      <w:pPr>
        <w:pStyle w:val="33"/>
        <w:rPr>
          <w:del w:id="269" w:author="CMCC" w:date="2022-11-05T21:14:00Z"/>
          <w:rFonts w:ascii="Calibri" w:hAnsi="Calibri"/>
          <w:sz w:val="22"/>
          <w:szCs w:val="22"/>
          <w:lang w:eastAsia="en-GB"/>
        </w:rPr>
      </w:pPr>
      <w:del w:id="270" w:author="CMCC" w:date="2022-11-05T21:14:00Z">
        <w:r w:rsidRPr="00ED0891">
          <w:delText>7.3.1</w:delText>
        </w:r>
        <w:r w:rsidRPr="00ED0891">
          <w:rPr>
            <w:rFonts w:ascii="Calibri" w:hAnsi="Calibri"/>
            <w:sz w:val="22"/>
            <w:szCs w:val="22"/>
            <w:lang w:eastAsia="en-GB"/>
          </w:rPr>
          <w:tab/>
        </w:r>
        <w:r w:rsidRPr="00ED0891">
          <w:delText>FR1</w:delText>
        </w:r>
        <w:r w:rsidRPr="00ED0891">
          <w:tab/>
        </w:r>
        <w:r w:rsidR="007B1FE2" w:rsidRPr="00ED0891">
          <w:fldChar w:fldCharType="begin" w:fldLock="1"/>
        </w:r>
        <w:r w:rsidRPr="00ED0891">
          <w:delInstrText xml:space="preserve"> PAGEREF _Toc104488363 \h </w:delInstrText>
        </w:r>
        <w:r w:rsidR="007B1FE2" w:rsidRPr="00ED0891">
          <w:fldChar w:fldCharType="separate"/>
        </w:r>
        <w:r w:rsidRPr="00ED0891">
          <w:delText>9</w:delText>
        </w:r>
        <w:r w:rsidR="007B1FE2" w:rsidRPr="00ED0891">
          <w:fldChar w:fldCharType="end"/>
        </w:r>
      </w:del>
    </w:p>
    <w:p w:rsidR="0037555F" w:rsidRPr="00ED0891" w:rsidRDefault="00FB007B">
      <w:pPr>
        <w:pStyle w:val="33"/>
        <w:rPr>
          <w:del w:id="271" w:author="CMCC" w:date="2022-11-05T21:14:00Z"/>
          <w:rFonts w:ascii="Calibri" w:hAnsi="Calibri"/>
          <w:sz w:val="22"/>
          <w:szCs w:val="22"/>
          <w:lang w:eastAsia="en-GB"/>
        </w:rPr>
      </w:pPr>
      <w:del w:id="272" w:author="CMCC" w:date="2022-11-05T21:14:00Z">
        <w:r w:rsidRPr="00ED0891">
          <w:delText>7.3.2</w:delText>
        </w:r>
        <w:r w:rsidRPr="00ED0891">
          <w:rPr>
            <w:rFonts w:ascii="Calibri" w:hAnsi="Calibri"/>
            <w:sz w:val="22"/>
            <w:szCs w:val="22"/>
            <w:lang w:eastAsia="en-GB"/>
          </w:rPr>
          <w:tab/>
        </w:r>
        <w:r w:rsidRPr="00ED0891">
          <w:delText>FR2</w:delText>
        </w:r>
        <w:r w:rsidRPr="00ED0891">
          <w:tab/>
        </w:r>
        <w:r w:rsidR="007B1FE2" w:rsidRPr="00ED0891">
          <w:fldChar w:fldCharType="begin" w:fldLock="1"/>
        </w:r>
        <w:r w:rsidRPr="00ED0891">
          <w:delInstrText xml:space="preserve"> PAGEREF _Toc104488364 \h </w:delInstrText>
        </w:r>
        <w:r w:rsidR="007B1FE2" w:rsidRPr="00ED0891">
          <w:fldChar w:fldCharType="separate"/>
        </w:r>
        <w:r w:rsidRPr="00ED0891">
          <w:delText>9</w:delText>
        </w:r>
        <w:r w:rsidR="007B1FE2" w:rsidRPr="00ED0891">
          <w:fldChar w:fldCharType="end"/>
        </w:r>
      </w:del>
    </w:p>
    <w:p w:rsidR="0037555F" w:rsidRPr="00ED0891" w:rsidRDefault="00FB007B">
      <w:pPr>
        <w:pStyle w:val="22"/>
        <w:rPr>
          <w:del w:id="273" w:author="CMCC" w:date="2022-11-05T21:14:00Z"/>
          <w:rFonts w:ascii="Calibri" w:hAnsi="Calibri"/>
          <w:sz w:val="22"/>
          <w:szCs w:val="22"/>
          <w:lang w:eastAsia="en-GB"/>
        </w:rPr>
      </w:pPr>
      <w:del w:id="274" w:author="CMCC" w:date="2022-11-05T21:14:00Z">
        <w:r w:rsidRPr="00ED0891">
          <w:delText>7.4</w:delText>
        </w:r>
        <w:r w:rsidRPr="00ED0891">
          <w:rPr>
            <w:rFonts w:ascii="Calibri" w:hAnsi="Calibri"/>
            <w:sz w:val="22"/>
            <w:szCs w:val="22"/>
            <w:lang w:eastAsia="en-GB"/>
          </w:rPr>
          <w:tab/>
        </w:r>
        <w:r w:rsidRPr="00ED0891">
          <w:delText>Feasibility Evaluation</w:delText>
        </w:r>
        <w:r w:rsidRPr="00ED0891">
          <w:tab/>
        </w:r>
        <w:r w:rsidR="007B1FE2" w:rsidRPr="00ED0891">
          <w:fldChar w:fldCharType="begin" w:fldLock="1"/>
        </w:r>
        <w:r w:rsidRPr="00ED0891">
          <w:delInstrText xml:space="preserve"> PAGEREF _Toc104488365 \h </w:delInstrText>
        </w:r>
        <w:r w:rsidR="007B1FE2" w:rsidRPr="00ED0891">
          <w:fldChar w:fldCharType="separate"/>
        </w:r>
        <w:r w:rsidRPr="00ED0891">
          <w:delText>9</w:delText>
        </w:r>
        <w:r w:rsidR="007B1FE2" w:rsidRPr="00ED0891">
          <w:fldChar w:fldCharType="end"/>
        </w:r>
      </w:del>
    </w:p>
    <w:p w:rsidR="0037555F" w:rsidRPr="00ED0891" w:rsidRDefault="00FB007B">
      <w:pPr>
        <w:pStyle w:val="33"/>
        <w:rPr>
          <w:del w:id="275" w:author="CMCC" w:date="2022-11-05T21:14:00Z"/>
          <w:rFonts w:ascii="Calibri" w:hAnsi="Calibri"/>
          <w:sz w:val="22"/>
          <w:szCs w:val="22"/>
          <w:lang w:eastAsia="en-GB"/>
        </w:rPr>
      </w:pPr>
      <w:del w:id="276" w:author="CMCC" w:date="2022-11-05T21:14:00Z">
        <w:r w:rsidRPr="00ED0891">
          <w:lastRenderedPageBreak/>
          <w:delText>7.4.1</w:delText>
        </w:r>
        <w:r w:rsidRPr="00ED0891">
          <w:rPr>
            <w:rFonts w:ascii="Calibri" w:hAnsi="Calibri"/>
            <w:sz w:val="22"/>
            <w:szCs w:val="22"/>
            <w:lang w:eastAsia="en-GB"/>
          </w:rPr>
          <w:tab/>
        </w:r>
        <w:r w:rsidRPr="00ED0891">
          <w:delText>FR1</w:delText>
        </w:r>
        <w:r w:rsidRPr="00ED0891">
          <w:tab/>
        </w:r>
        <w:r w:rsidR="007B1FE2" w:rsidRPr="00ED0891">
          <w:fldChar w:fldCharType="begin" w:fldLock="1"/>
        </w:r>
        <w:r w:rsidRPr="00ED0891">
          <w:delInstrText xml:space="preserve"> PAGEREF _Toc104488366 \h </w:delInstrText>
        </w:r>
        <w:r w:rsidR="007B1FE2" w:rsidRPr="00ED0891">
          <w:fldChar w:fldCharType="separate"/>
        </w:r>
        <w:r w:rsidRPr="00ED0891">
          <w:delText>10</w:delText>
        </w:r>
        <w:r w:rsidR="007B1FE2" w:rsidRPr="00ED0891">
          <w:fldChar w:fldCharType="end"/>
        </w:r>
      </w:del>
    </w:p>
    <w:p w:rsidR="0037555F" w:rsidRPr="00ED0891" w:rsidRDefault="00FB007B">
      <w:pPr>
        <w:pStyle w:val="33"/>
        <w:rPr>
          <w:del w:id="277" w:author="CMCC" w:date="2022-11-05T21:14:00Z"/>
          <w:rFonts w:ascii="Calibri" w:hAnsi="Calibri"/>
          <w:sz w:val="22"/>
          <w:szCs w:val="22"/>
          <w:lang w:eastAsia="en-GB"/>
        </w:rPr>
      </w:pPr>
      <w:del w:id="278" w:author="CMCC" w:date="2022-11-05T21:14:00Z">
        <w:r w:rsidRPr="00ED0891">
          <w:delText>7.4.1</w:delText>
        </w:r>
        <w:r w:rsidRPr="00ED0891">
          <w:rPr>
            <w:rFonts w:ascii="Calibri" w:hAnsi="Calibri"/>
            <w:sz w:val="22"/>
            <w:szCs w:val="22"/>
            <w:lang w:eastAsia="en-GB"/>
          </w:rPr>
          <w:tab/>
        </w:r>
        <w:r w:rsidRPr="00ED0891">
          <w:delText>FR2</w:delText>
        </w:r>
        <w:r w:rsidRPr="00ED0891">
          <w:tab/>
        </w:r>
        <w:r w:rsidR="007B1FE2" w:rsidRPr="00ED0891">
          <w:fldChar w:fldCharType="begin" w:fldLock="1"/>
        </w:r>
        <w:r w:rsidRPr="00ED0891">
          <w:delInstrText xml:space="preserve"> PAGEREF _Toc104488367 \h </w:delInstrText>
        </w:r>
        <w:r w:rsidR="007B1FE2" w:rsidRPr="00ED0891">
          <w:fldChar w:fldCharType="separate"/>
        </w:r>
        <w:r w:rsidRPr="00ED0891">
          <w:delText>10</w:delText>
        </w:r>
        <w:r w:rsidR="007B1FE2" w:rsidRPr="00ED0891">
          <w:fldChar w:fldCharType="end"/>
        </w:r>
      </w:del>
    </w:p>
    <w:p w:rsidR="0037555F" w:rsidRPr="00ED0891" w:rsidRDefault="00FB007B">
      <w:pPr>
        <w:pStyle w:val="10"/>
        <w:rPr>
          <w:del w:id="279" w:author="CMCC" w:date="2022-11-05T21:14:00Z"/>
          <w:rFonts w:ascii="Calibri" w:hAnsi="Calibri"/>
          <w:szCs w:val="22"/>
          <w:lang w:eastAsia="en-GB"/>
        </w:rPr>
      </w:pPr>
      <w:del w:id="280" w:author="CMCC" w:date="2022-11-05T21:14:00Z">
        <w:r w:rsidRPr="00ED0891">
          <w:delText>8</w:delText>
        </w:r>
        <w:r w:rsidRPr="00ED0891">
          <w:rPr>
            <w:rFonts w:ascii="Calibri" w:hAnsi="Calibri"/>
            <w:szCs w:val="22"/>
            <w:lang w:eastAsia="en-GB"/>
          </w:rPr>
          <w:tab/>
        </w:r>
        <w:r w:rsidRPr="00ED0891">
          <w:delText>Potential enhancements on dynamic/flexible TDD</w:delText>
        </w:r>
        <w:r w:rsidRPr="00ED0891">
          <w:tab/>
        </w:r>
        <w:r w:rsidR="007B1FE2" w:rsidRPr="00ED0891">
          <w:fldChar w:fldCharType="begin" w:fldLock="1"/>
        </w:r>
        <w:r w:rsidRPr="00ED0891">
          <w:delInstrText xml:space="preserve"> PAGEREF _Toc104488368 \h </w:delInstrText>
        </w:r>
        <w:r w:rsidR="007B1FE2" w:rsidRPr="00ED0891">
          <w:fldChar w:fldCharType="separate"/>
        </w:r>
        <w:r w:rsidRPr="00ED0891">
          <w:delText>10</w:delText>
        </w:r>
        <w:r w:rsidR="007B1FE2" w:rsidRPr="00ED0891">
          <w:fldChar w:fldCharType="end"/>
        </w:r>
      </w:del>
    </w:p>
    <w:p w:rsidR="0037555F" w:rsidRPr="00ED0891" w:rsidRDefault="00FB007B">
      <w:pPr>
        <w:pStyle w:val="22"/>
        <w:rPr>
          <w:del w:id="281" w:author="CMCC" w:date="2022-11-05T21:14:00Z"/>
          <w:rFonts w:ascii="Calibri" w:hAnsi="Calibri"/>
          <w:sz w:val="22"/>
          <w:szCs w:val="22"/>
          <w:lang w:eastAsia="en-GB"/>
        </w:rPr>
      </w:pPr>
      <w:del w:id="282" w:author="CMCC" w:date="2022-11-05T21:14:00Z">
        <w:r w:rsidRPr="00ED0891">
          <w:delText>8.1</w:delText>
        </w:r>
        <w:r w:rsidRPr="00ED0891">
          <w:rPr>
            <w:rFonts w:ascii="Calibri" w:hAnsi="Calibri"/>
            <w:sz w:val="22"/>
            <w:szCs w:val="22"/>
            <w:lang w:eastAsia="en-GB"/>
          </w:rPr>
          <w:tab/>
        </w:r>
        <w:r w:rsidRPr="00ED0891">
          <w:delText>Inter-gNB and inter-UE CLI handling schemes</w:delText>
        </w:r>
        <w:r w:rsidRPr="00ED0891">
          <w:tab/>
        </w:r>
        <w:r w:rsidR="007B1FE2" w:rsidRPr="00ED0891">
          <w:fldChar w:fldCharType="begin" w:fldLock="1"/>
        </w:r>
        <w:r w:rsidRPr="00ED0891">
          <w:delInstrText xml:space="preserve"> PAGEREF _Toc104488369 \h </w:delInstrText>
        </w:r>
        <w:r w:rsidR="007B1FE2" w:rsidRPr="00ED0891">
          <w:fldChar w:fldCharType="separate"/>
        </w:r>
        <w:r w:rsidRPr="00ED0891">
          <w:delText>10</w:delText>
        </w:r>
        <w:r w:rsidR="007B1FE2" w:rsidRPr="00ED0891">
          <w:fldChar w:fldCharType="end"/>
        </w:r>
      </w:del>
    </w:p>
    <w:p w:rsidR="0037555F" w:rsidRPr="00ED0891" w:rsidRDefault="00FB007B">
      <w:pPr>
        <w:pStyle w:val="22"/>
        <w:rPr>
          <w:del w:id="283" w:author="CMCC" w:date="2022-11-05T21:14:00Z"/>
          <w:rFonts w:ascii="Calibri" w:hAnsi="Calibri"/>
          <w:sz w:val="22"/>
          <w:szCs w:val="22"/>
          <w:lang w:eastAsia="en-GB"/>
        </w:rPr>
      </w:pPr>
      <w:del w:id="284" w:author="CMCC" w:date="2022-11-05T21:14:00Z">
        <w:r w:rsidRPr="00ED0891">
          <w:delText>8.2</w:delText>
        </w:r>
        <w:r w:rsidRPr="00ED0891">
          <w:rPr>
            <w:rFonts w:ascii="Calibri" w:hAnsi="Calibri"/>
            <w:sz w:val="22"/>
            <w:szCs w:val="22"/>
            <w:lang w:eastAsia="en-GB"/>
          </w:rPr>
          <w:tab/>
        </w:r>
        <w:r w:rsidRPr="00ED0891">
          <w:delText>Other aspects of dynamic TDD schemes</w:delText>
        </w:r>
        <w:r w:rsidRPr="00ED0891">
          <w:tab/>
        </w:r>
        <w:r w:rsidR="007B1FE2" w:rsidRPr="00ED0891">
          <w:fldChar w:fldCharType="begin" w:fldLock="1"/>
        </w:r>
        <w:r w:rsidRPr="00ED0891">
          <w:delInstrText xml:space="preserve"> PAGEREF _Toc104488370 \h </w:delInstrText>
        </w:r>
        <w:r w:rsidR="007B1FE2" w:rsidRPr="00ED0891">
          <w:fldChar w:fldCharType="separate"/>
        </w:r>
        <w:r w:rsidRPr="00ED0891">
          <w:delText>10</w:delText>
        </w:r>
        <w:r w:rsidR="007B1FE2" w:rsidRPr="00ED0891">
          <w:fldChar w:fldCharType="end"/>
        </w:r>
      </w:del>
    </w:p>
    <w:p w:rsidR="0037555F" w:rsidRPr="00ED0891" w:rsidRDefault="00FB007B">
      <w:pPr>
        <w:pStyle w:val="10"/>
        <w:rPr>
          <w:del w:id="285" w:author="CMCC" w:date="2022-11-05T21:14:00Z"/>
          <w:rFonts w:ascii="Calibri" w:hAnsi="Calibri"/>
          <w:szCs w:val="22"/>
          <w:lang w:eastAsia="en-GB"/>
        </w:rPr>
      </w:pPr>
      <w:del w:id="286" w:author="CMCC" w:date="2022-11-05T21:14:00Z">
        <w:r w:rsidRPr="00ED0891">
          <w:delText>9</w:delText>
        </w:r>
        <w:r w:rsidRPr="00ED0891">
          <w:rPr>
            <w:rFonts w:ascii="Calibri" w:hAnsi="Calibri"/>
            <w:szCs w:val="22"/>
            <w:lang w:eastAsia="en-GB"/>
          </w:rPr>
          <w:tab/>
        </w:r>
        <w:r w:rsidRPr="00ED0891">
          <w:delText>Feasibility and Performance evaluation for dynamic/flexible TDD</w:delText>
        </w:r>
        <w:r w:rsidRPr="00ED0891">
          <w:tab/>
        </w:r>
        <w:r w:rsidR="007B1FE2" w:rsidRPr="00ED0891">
          <w:fldChar w:fldCharType="begin" w:fldLock="1"/>
        </w:r>
        <w:r w:rsidRPr="00ED0891">
          <w:delInstrText xml:space="preserve"> PAGEREF _Toc104488371 \h </w:delInstrText>
        </w:r>
        <w:r w:rsidR="007B1FE2" w:rsidRPr="00ED0891">
          <w:fldChar w:fldCharType="separate"/>
        </w:r>
        <w:r w:rsidRPr="00ED0891">
          <w:delText>10</w:delText>
        </w:r>
        <w:r w:rsidR="007B1FE2" w:rsidRPr="00ED0891">
          <w:fldChar w:fldCharType="end"/>
        </w:r>
      </w:del>
    </w:p>
    <w:p w:rsidR="0037555F" w:rsidRPr="00ED0891" w:rsidRDefault="00FB007B">
      <w:pPr>
        <w:pStyle w:val="22"/>
        <w:rPr>
          <w:del w:id="287" w:author="CMCC" w:date="2022-11-05T21:14:00Z"/>
          <w:rFonts w:ascii="Calibri" w:hAnsi="Calibri"/>
          <w:sz w:val="22"/>
          <w:szCs w:val="22"/>
          <w:lang w:eastAsia="en-GB"/>
        </w:rPr>
      </w:pPr>
      <w:del w:id="288" w:author="CMCC" w:date="2022-11-05T21:14:00Z">
        <w:r w:rsidRPr="00ED0891">
          <w:delText>9.1</w:delText>
        </w:r>
        <w:r w:rsidRPr="00ED0891">
          <w:rPr>
            <w:rFonts w:ascii="Calibri" w:hAnsi="Calibri"/>
            <w:sz w:val="22"/>
            <w:szCs w:val="22"/>
            <w:lang w:eastAsia="en-GB"/>
          </w:rPr>
          <w:tab/>
        </w:r>
        <w:r w:rsidRPr="00ED0891">
          <w:delText>Deployment Scenarios</w:delText>
        </w:r>
        <w:r w:rsidRPr="00ED0891">
          <w:tab/>
        </w:r>
        <w:r w:rsidR="007B1FE2" w:rsidRPr="00ED0891">
          <w:fldChar w:fldCharType="begin" w:fldLock="1"/>
        </w:r>
        <w:r w:rsidRPr="00ED0891">
          <w:delInstrText xml:space="preserve"> PAGEREF _Toc104488372 \h </w:delInstrText>
        </w:r>
        <w:r w:rsidR="007B1FE2" w:rsidRPr="00ED0891">
          <w:fldChar w:fldCharType="separate"/>
        </w:r>
        <w:r w:rsidRPr="00ED0891">
          <w:delText>10</w:delText>
        </w:r>
        <w:r w:rsidR="007B1FE2" w:rsidRPr="00ED0891">
          <w:fldChar w:fldCharType="end"/>
        </w:r>
      </w:del>
    </w:p>
    <w:p w:rsidR="0037555F" w:rsidRPr="00ED0891" w:rsidRDefault="00FB007B">
      <w:pPr>
        <w:pStyle w:val="33"/>
        <w:rPr>
          <w:del w:id="289" w:author="CMCC" w:date="2022-11-05T21:14:00Z"/>
          <w:rFonts w:ascii="Calibri" w:hAnsi="Calibri"/>
          <w:sz w:val="22"/>
          <w:szCs w:val="22"/>
          <w:lang w:eastAsia="en-GB"/>
        </w:rPr>
      </w:pPr>
      <w:del w:id="290" w:author="CMCC" w:date="2022-11-05T21:14:00Z">
        <w:r w:rsidRPr="00ED0891">
          <w:delText>9.1.1</w:delText>
        </w:r>
        <w:r w:rsidRPr="00ED0891">
          <w:rPr>
            <w:rFonts w:ascii="Calibri" w:hAnsi="Calibri"/>
            <w:sz w:val="22"/>
            <w:szCs w:val="22"/>
            <w:lang w:eastAsia="en-GB"/>
          </w:rPr>
          <w:tab/>
        </w:r>
        <w:r w:rsidRPr="00ED0891">
          <w:delText>FR1</w:delText>
        </w:r>
        <w:r w:rsidRPr="00ED0891">
          <w:tab/>
        </w:r>
        <w:r w:rsidR="007B1FE2" w:rsidRPr="00ED0891">
          <w:fldChar w:fldCharType="begin" w:fldLock="1"/>
        </w:r>
        <w:r w:rsidRPr="00ED0891">
          <w:delInstrText xml:space="preserve"> PAGEREF _Toc104488373 \h </w:delInstrText>
        </w:r>
        <w:r w:rsidR="007B1FE2" w:rsidRPr="00ED0891">
          <w:fldChar w:fldCharType="separate"/>
        </w:r>
        <w:r w:rsidRPr="00ED0891">
          <w:delText>10</w:delText>
        </w:r>
        <w:r w:rsidR="007B1FE2" w:rsidRPr="00ED0891">
          <w:fldChar w:fldCharType="end"/>
        </w:r>
      </w:del>
    </w:p>
    <w:p w:rsidR="0037555F" w:rsidRPr="00ED0891" w:rsidRDefault="00FB007B">
      <w:pPr>
        <w:pStyle w:val="33"/>
        <w:rPr>
          <w:del w:id="291" w:author="CMCC" w:date="2022-11-05T21:14:00Z"/>
          <w:rFonts w:ascii="Calibri" w:hAnsi="Calibri"/>
          <w:sz w:val="22"/>
          <w:szCs w:val="22"/>
          <w:lang w:eastAsia="en-GB"/>
        </w:rPr>
      </w:pPr>
      <w:del w:id="292" w:author="CMCC" w:date="2022-11-05T21:14:00Z">
        <w:r w:rsidRPr="00ED0891">
          <w:delText>9.1.2</w:delText>
        </w:r>
        <w:r w:rsidRPr="00ED0891">
          <w:rPr>
            <w:rFonts w:ascii="Calibri" w:hAnsi="Calibri"/>
            <w:sz w:val="22"/>
            <w:szCs w:val="22"/>
            <w:lang w:eastAsia="en-GB"/>
          </w:rPr>
          <w:tab/>
        </w:r>
        <w:r w:rsidRPr="00ED0891">
          <w:delText>FR2</w:delText>
        </w:r>
        <w:r w:rsidRPr="00ED0891">
          <w:tab/>
        </w:r>
        <w:r w:rsidR="007B1FE2" w:rsidRPr="00ED0891">
          <w:fldChar w:fldCharType="begin" w:fldLock="1"/>
        </w:r>
        <w:r w:rsidRPr="00ED0891">
          <w:delInstrText xml:space="preserve"> PAGEREF _Toc104488374 \h </w:delInstrText>
        </w:r>
        <w:r w:rsidR="007B1FE2" w:rsidRPr="00ED0891">
          <w:fldChar w:fldCharType="separate"/>
        </w:r>
        <w:r w:rsidRPr="00ED0891">
          <w:delText>10</w:delText>
        </w:r>
        <w:r w:rsidR="007B1FE2" w:rsidRPr="00ED0891">
          <w:fldChar w:fldCharType="end"/>
        </w:r>
      </w:del>
    </w:p>
    <w:p w:rsidR="0037555F" w:rsidRPr="00ED0891" w:rsidRDefault="00FB007B">
      <w:pPr>
        <w:pStyle w:val="22"/>
        <w:rPr>
          <w:del w:id="293" w:author="CMCC" w:date="2022-11-05T21:14:00Z"/>
          <w:rFonts w:ascii="Calibri" w:hAnsi="Calibri"/>
          <w:sz w:val="22"/>
          <w:szCs w:val="22"/>
          <w:lang w:eastAsia="en-GB"/>
        </w:rPr>
      </w:pPr>
      <w:del w:id="294" w:author="CMCC" w:date="2022-11-05T21:14:00Z">
        <w:r w:rsidRPr="00ED0891">
          <w:delText>9.2</w:delText>
        </w:r>
        <w:r w:rsidRPr="00ED0891">
          <w:rPr>
            <w:rFonts w:ascii="Calibri" w:hAnsi="Calibri"/>
            <w:sz w:val="22"/>
            <w:szCs w:val="22"/>
            <w:lang w:eastAsia="en-GB"/>
          </w:rPr>
          <w:tab/>
        </w:r>
        <w:r w:rsidRPr="00ED0891">
          <w:delText>Evaluation Methodologies</w:delText>
        </w:r>
        <w:r w:rsidRPr="00ED0891">
          <w:tab/>
        </w:r>
        <w:r w:rsidR="007B1FE2" w:rsidRPr="00ED0891">
          <w:fldChar w:fldCharType="begin" w:fldLock="1"/>
        </w:r>
        <w:r w:rsidRPr="00ED0891">
          <w:delInstrText xml:space="preserve"> PAGEREF _Toc104488375 \h </w:delInstrText>
        </w:r>
        <w:r w:rsidR="007B1FE2" w:rsidRPr="00ED0891">
          <w:fldChar w:fldCharType="separate"/>
        </w:r>
        <w:r w:rsidRPr="00ED0891">
          <w:delText>10</w:delText>
        </w:r>
        <w:r w:rsidR="007B1FE2" w:rsidRPr="00ED0891">
          <w:fldChar w:fldCharType="end"/>
        </w:r>
      </w:del>
    </w:p>
    <w:p w:rsidR="0037555F" w:rsidRPr="00ED0891" w:rsidRDefault="00FB007B">
      <w:pPr>
        <w:pStyle w:val="33"/>
        <w:rPr>
          <w:del w:id="295" w:author="CMCC" w:date="2022-11-05T21:14:00Z"/>
          <w:rFonts w:ascii="Calibri" w:hAnsi="Calibri"/>
          <w:sz w:val="22"/>
          <w:szCs w:val="22"/>
          <w:lang w:eastAsia="en-GB"/>
        </w:rPr>
      </w:pPr>
      <w:del w:id="296" w:author="CMCC" w:date="2022-11-05T21:14:00Z">
        <w:r w:rsidRPr="00ED0891">
          <w:delText>9.</w:delText>
        </w:r>
        <w:r w:rsidRPr="00ED0891">
          <w:rPr>
            <w:lang w:eastAsia="zh-CN"/>
          </w:rPr>
          <w:delText>2</w:delText>
        </w:r>
        <w:r w:rsidRPr="00ED0891">
          <w:delText>.1</w:delText>
        </w:r>
        <w:r w:rsidRPr="00ED0891">
          <w:rPr>
            <w:rFonts w:ascii="Calibri" w:hAnsi="Calibri"/>
            <w:sz w:val="22"/>
            <w:szCs w:val="22"/>
            <w:lang w:eastAsia="en-GB"/>
          </w:rPr>
          <w:tab/>
        </w:r>
        <w:r w:rsidRPr="00ED0891">
          <w:delText>System level simulation</w:delText>
        </w:r>
        <w:r w:rsidRPr="00ED0891">
          <w:tab/>
        </w:r>
        <w:r w:rsidR="007B1FE2" w:rsidRPr="00ED0891">
          <w:fldChar w:fldCharType="begin" w:fldLock="1"/>
        </w:r>
        <w:r w:rsidRPr="00ED0891">
          <w:delInstrText xml:space="preserve"> PAGEREF _Toc104488376 \h </w:delInstrText>
        </w:r>
        <w:r w:rsidR="007B1FE2" w:rsidRPr="00ED0891">
          <w:fldChar w:fldCharType="separate"/>
        </w:r>
        <w:r w:rsidRPr="00ED0891">
          <w:delText>11</w:delText>
        </w:r>
        <w:r w:rsidR="007B1FE2" w:rsidRPr="00ED0891">
          <w:fldChar w:fldCharType="end"/>
        </w:r>
      </w:del>
    </w:p>
    <w:p w:rsidR="0037555F" w:rsidRPr="00ED0891" w:rsidRDefault="00FB007B">
      <w:pPr>
        <w:pStyle w:val="42"/>
        <w:rPr>
          <w:del w:id="297" w:author="CMCC" w:date="2022-11-05T21:14:00Z"/>
          <w:rFonts w:ascii="Calibri" w:hAnsi="Calibri"/>
          <w:sz w:val="22"/>
          <w:szCs w:val="22"/>
          <w:lang w:eastAsia="en-GB"/>
        </w:rPr>
      </w:pPr>
      <w:del w:id="298" w:author="CMCC" w:date="2022-11-05T21:14:00Z">
        <w:r w:rsidRPr="00ED0891">
          <w:delText>9.2.1.1</w:delText>
        </w:r>
        <w:r w:rsidRPr="00ED0891">
          <w:rPr>
            <w:rFonts w:ascii="Calibri" w:hAnsi="Calibri"/>
            <w:sz w:val="22"/>
            <w:szCs w:val="22"/>
            <w:lang w:eastAsia="en-GB"/>
          </w:rPr>
          <w:tab/>
        </w:r>
        <w:r w:rsidRPr="00ED0891">
          <w:delText>FR1</w:delText>
        </w:r>
        <w:r w:rsidRPr="00ED0891">
          <w:tab/>
        </w:r>
        <w:r w:rsidR="007B1FE2" w:rsidRPr="00ED0891">
          <w:fldChar w:fldCharType="begin" w:fldLock="1"/>
        </w:r>
        <w:r w:rsidRPr="00ED0891">
          <w:delInstrText xml:space="preserve"> PAGEREF _Toc104488377 \h </w:delInstrText>
        </w:r>
        <w:r w:rsidR="007B1FE2" w:rsidRPr="00ED0891">
          <w:fldChar w:fldCharType="separate"/>
        </w:r>
        <w:r w:rsidRPr="00ED0891">
          <w:delText>11</w:delText>
        </w:r>
        <w:r w:rsidR="007B1FE2" w:rsidRPr="00ED0891">
          <w:fldChar w:fldCharType="end"/>
        </w:r>
      </w:del>
    </w:p>
    <w:p w:rsidR="0037555F" w:rsidRPr="00ED0891" w:rsidRDefault="00FB007B">
      <w:pPr>
        <w:pStyle w:val="42"/>
        <w:rPr>
          <w:del w:id="299" w:author="CMCC" w:date="2022-11-05T21:14:00Z"/>
          <w:rFonts w:ascii="Calibri" w:hAnsi="Calibri"/>
          <w:sz w:val="22"/>
          <w:szCs w:val="22"/>
          <w:lang w:eastAsia="en-GB"/>
        </w:rPr>
      </w:pPr>
      <w:del w:id="300" w:author="CMCC" w:date="2022-11-05T21:14:00Z">
        <w:r w:rsidRPr="00ED0891">
          <w:delText>9.2.1.2</w:delText>
        </w:r>
        <w:r w:rsidRPr="00ED0891">
          <w:rPr>
            <w:rFonts w:ascii="Calibri" w:hAnsi="Calibri"/>
            <w:sz w:val="22"/>
            <w:szCs w:val="22"/>
            <w:lang w:eastAsia="en-GB"/>
          </w:rPr>
          <w:tab/>
        </w:r>
        <w:r w:rsidRPr="00ED0891">
          <w:delText>FR2</w:delText>
        </w:r>
        <w:r w:rsidRPr="00ED0891">
          <w:tab/>
        </w:r>
        <w:r w:rsidR="007B1FE2" w:rsidRPr="00ED0891">
          <w:fldChar w:fldCharType="begin" w:fldLock="1"/>
        </w:r>
        <w:r w:rsidRPr="00ED0891">
          <w:delInstrText xml:space="preserve"> PAGEREF _Toc104488378 \h </w:delInstrText>
        </w:r>
        <w:r w:rsidR="007B1FE2" w:rsidRPr="00ED0891">
          <w:fldChar w:fldCharType="separate"/>
        </w:r>
        <w:r w:rsidRPr="00ED0891">
          <w:delText>11</w:delText>
        </w:r>
        <w:r w:rsidR="007B1FE2" w:rsidRPr="00ED0891">
          <w:fldChar w:fldCharType="end"/>
        </w:r>
      </w:del>
    </w:p>
    <w:p w:rsidR="0037555F" w:rsidRPr="00ED0891" w:rsidRDefault="00FB007B">
      <w:pPr>
        <w:pStyle w:val="22"/>
        <w:rPr>
          <w:del w:id="301" w:author="CMCC" w:date="2022-11-05T21:14:00Z"/>
          <w:rFonts w:ascii="Calibri" w:hAnsi="Calibri"/>
          <w:sz w:val="22"/>
          <w:szCs w:val="22"/>
          <w:lang w:eastAsia="en-GB"/>
        </w:rPr>
      </w:pPr>
      <w:del w:id="302" w:author="CMCC" w:date="2022-11-05T21:14:00Z">
        <w:r w:rsidRPr="00ED0891">
          <w:delText>9.3</w:delText>
        </w:r>
        <w:r w:rsidRPr="00ED0891">
          <w:rPr>
            <w:rFonts w:ascii="Calibri" w:hAnsi="Calibri"/>
            <w:sz w:val="22"/>
            <w:szCs w:val="22"/>
            <w:lang w:eastAsia="en-GB"/>
          </w:rPr>
          <w:tab/>
        </w:r>
        <w:r w:rsidRPr="00ED0891">
          <w:delText>Performance Evaluation Results</w:delText>
        </w:r>
        <w:r w:rsidRPr="00ED0891">
          <w:tab/>
        </w:r>
        <w:r w:rsidR="007B1FE2" w:rsidRPr="00ED0891">
          <w:fldChar w:fldCharType="begin" w:fldLock="1"/>
        </w:r>
        <w:r w:rsidRPr="00ED0891">
          <w:delInstrText xml:space="preserve"> PAGEREF _Toc104488379 \h </w:delInstrText>
        </w:r>
        <w:r w:rsidR="007B1FE2" w:rsidRPr="00ED0891">
          <w:fldChar w:fldCharType="separate"/>
        </w:r>
        <w:r w:rsidRPr="00ED0891">
          <w:delText>11</w:delText>
        </w:r>
        <w:r w:rsidR="007B1FE2" w:rsidRPr="00ED0891">
          <w:fldChar w:fldCharType="end"/>
        </w:r>
      </w:del>
    </w:p>
    <w:p w:rsidR="0037555F" w:rsidRPr="00ED0891" w:rsidRDefault="00FB007B">
      <w:pPr>
        <w:pStyle w:val="33"/>
        <w:rPr>
          <w:del w:id="303" w:author="CMCC" w:date="2022-11-05T21:14:00Z"/>
          <w:rFonts w:ascii="Calibri" w:hAnsi="Calibri"/>
          <w:sz w:val="22"/>
          <w:szCs w:val="22"/>
          <w:lang w:eastAsia="en-GB"/>
        </w:rPr>
      </w:pPr>
      <w:del w:id="304" w:author="CMCC" w:date="2022-11-05T21:14:00Z">
        <w:r w:rsidRPr="00ED0891">
          <w:delText>9.3.1</w:delText>
        </w:r>
        <w:r w:rsidRPr="00ED0891">
          <w:rPr>
            <w:rFonts w:ascii="Calibri" w:hAnsi="Calibri"/>
            <w:sz w:val="22"/>
            <w:szCs w:val="22"/>
            <w:lang w:eastAsia="en-GB"/>
          </w:rPr>
          <w:tab/>
        </w:r>
        <w:r w:rsidRPr="00ED0891">
          <w:delText>FR1</w:delText>
        </w:r>
        <w:r w:rsidRPr="00ED0891">
          <w:tab/>
        </w:r>
        <w:r w:rsidR="007B1FE2" w:rsidRPr="00ED0891">
          <w:fldChar w:fldCharType="begin" w:fldLock="1"/>
        </w:r>
        <w:r w:rsidRPr="00ED0891">
          <w:delInstrText xml:space="preserve"> PAGEREF _Toc104488380 \h </w:delInstrText>
        </w:r>
        <w:r w:rsidR="007B1FE2" w:rsidRPr="00ED0891">
          <w:fldChar w:fldCharType="separate"/>
        </w:r>
        <w:r w:rsidRPr="00ED0891">
          <w:delText>11</w:delText>
        </w:r>
        <w:r w:rsidR="007B1FE2" w:rsidRPr="00ED0891">
          <w:fldChar w:fldCharType="end"/>
        </w:r>
      </w:del>
    </w:p>
    <w:p w:rsidR="0037555F" w:rsidRPr="00ED0891" w:rsidRDefault="00FB007B">
      <w:pPr>
        <w:pStyle w:val="33"/>
        <w:rPr>
          <w:del w:id="305" w:author="CMCC" w:date="2022-11-05T21:14:00Z"/>
          <w:rFonts w:ascii="Calibri" w:hAnsi="Calibri"/>
          <w:sz w:val="22"/>
          <w:szCs w:val="22"/>
          <w:lang w:eastAsia="en-GB"/>
        </w:rPr>
      </w:pPr>
      <w:del w:id="306" w:author="CMCC" w:date="2022-11-05T21:14:00Z">
        <w:r w:rsidRPr="00ED0891">
          <w:delText>9.3.2</w:delText>
        </w:r>
        <w:r w:rsidRPr="00ED0891">
          <w:rPr>
            <w:rFonts w:ascii="Calibri" w:hAnsi="Calibri"/>
            <w:sz w:val="22"/>
            <w:szCs w:val="22"/>
            <w:lang w:eastAsia="en-GB"/>
          </w:rPr>
          <w:tab/>
        </w:r>
        <w:r w:rsidRPr="00ED0891">
          <w:delText>FR2</w:delText>
        </w:r>
        <w:r w:rsidRPr="00ED0891">
          <w:tab/>
        </w:r>
        <w:r w:rsidR="007B1FE2" w:rsidRPr="00ED0891">
          <w:fldChar w:fldCharType="begin" w:fldLock="1"/>
        </w:r>
        <w:r w:rsidRPr="00ED0891">
          <w:delInstrText xml:space="preserve"> PAGEREF _Toc104488381 \h </w:delInstrText>
        </w:r>
        <w:r w:rsidR="007B1FE2" w:rsidRPr="00ED0891">
          <w:fldChar w:fldCharType="separate"/>
        </w:r>
        <w:r w:rsidRPr="00ED0891">
          <w:delText>11</w:delText>
        </w:r>
        <w:r w:rsidR="007B1FE2" w:rsidRPr="00ED0891">
          <w:fldChar w:fldCharType="end"/>
        </w:r>
      </w:del>
    </w:p>
    <w:p w:rsidR="0037555F" w:rsidRPr="00ED0891" w:rsidRDefault="00FB007B">
      <w:pPr>
        <w:pStyle w:val="22"/>
        <w:rPr>
          <w:del w:id="307" w:author="CMCC" w:date="2022-11-05T21:14:00Z"/>
          <w:rFonts w:ascii="Calibri" w:hAnsi="Calibri"/>
          <w:sz w:val="22"/>
          <w:szCs w:val="22"/>
          <w:lang w:eastAsia="en-GB"/>
        </w:rPr>
      </w:pPr>
      <w:del w:id="308" w:author="CMCC" w:date="2022-11-05T21:14:00Z">
        <w:r w:rsidRPr="00ED0891">
          <w:delText>9.4</w:delText>
        </w:r>
        <w:r w:rsidRPr="00ED0891">
          <w:rPr>
            <w:rFonts w:ascii="Calibri" w:hAnsi="Calibri"/>
            <w:sz w:val="22"/>
            <w:szCs w:val="22"/>
            <w:lang w:eastAsia="en-GB"/>
          </w:rPr>
          <w:tab/>
        </w:r>
        <w:r w:rsidRPr="00ED0891">
          <w:delText>Feasibility Evaluation</w:delText>
        </w:r>
        <w:r w:rsidRPr="00ED0891">
          <w:tab/>
        </w:r>
        <w:r w:rsidR="007B1FE2" w:rsidRPr="00ED0891">
          <w:fldChar w:fldCharType="begin" w:fldLock="1"/>
        </w:r>
        <w:r w:rsidRPr="00ED0891">
          <w:delInstrText xml:space="preserve"> PAGEREF _Toc104488382 \h </w:delInstrText>
        </w:r>
        <w:r w:rsidR="007B1FE2" w:rsidRPr="00ED0891">
          <w:fldChar w:fldCharType="separate"/>
        </w:r>
        <w:r w:rsidRPr="00ED0891">
          <w:delText>11</w:delText>
        </w:r>
        <w:r w:rsidR="007B1FE2" w:rsidRPr="00ED0891">
          <w:fldChar w:fldCharType="end"/>
        </w:r>
      </w:del>
    </w:p>
    <w:p w:rsidR="0037555F" w:rsidRPr="00ED0891" w:rsidRDefault="00FB007B">
      <w:pPr>
        <w:pStyle w:val="10"/>
        <w:rPr>
          <w:del w:id="309" w:author="CMCC" w:date="2022-11-05T21:14:00Z"/>
          <w:rFonts w:ascii="Calibri" w:hAnsi="Calibri"/>
          <w:szCs w:val="22"/>
          <w:lang w:eastAsia="en-GB"/>
        </w:rPr>
      </w:pPr>
      <w:del w:id="310" w:author="CMCC" w:date="2022-11-05T21:14:00Z">
        <w:r w:rsidRPr="00ED0891">
          <w:delText>10</w:delText>
        </w:r>
        <w:r w:rsidRPr="00ED0891">
          <w:rPr>
            <w:rFonts w:ascii="Calibri" w:hAnsi="Calibri"/>
            <w:szCs w:val="22"/>
            <w:lang w:eastAsia="en-GB"/>
          </w:rPr>
          <w:tab/>
        </w:r>
        <w:r w:rsidRPr="00ED0891">
          <w:delText>Feasibility of and impact on RF requirements</w:delText>
        </w:r>
        <w:r w:rsidRPr="00ED0891">
          <w:tab/>
        </w:r>
        <w:r w:rsidR="007B1FE2" w:rsidRPr="00ED0891">
          <w:fldChar w:fldCharType="begin" w:fldLock="1"/>
        </w:r>
        <w:r w:rsidRPr="00ED0891">
          <w:delInstrText xml:space="preserve"> PAGEREF _Toc104488383 \h </w:delInstrText>
        </w:r>
        <w:r w:rsidR="007B1FE2" w:rsidRPr="00ED0891">
          <w:fldChar w:fldCharType="separate"/>
        </w:r>
        <w:r w:rsidRPr="00ED0891">
          <w:delText>11</w:delText>
        </w:r>
        <w:r w:rsidR="007B1FE2" w:rsidRPr="00ED0891">
          <w:fldChar w:fldCharType="end"/>
        </w:r>
      </w:del>
    </w:p>
    <w:p w:rsidR="0037555F" w:rsidRPr="00ED0891" w:rsidRDefault="00FB007B">
      <w:pPr>
        <w:pStyle w:val="10"/>
        <w:rPr>
          <w:del w:id="311" w:author="CMCC" w:date="2022-11-05T21:14:00Z"/>
          <w:rFonts w:ascii="Calibri" w:hAnsi="Calibri"/>
          <w:szCs w:val="22"/>
          <w:lang w:eastAsia="en-GB"/>
        </w:rPr>
      </w:pPr>
      <w:del w:id="312" w:author="CMCC" w:date="2022-11-05T21:14:00Z">
        <w:r w:rsidRPr="00ED0891">
          <w:delText>11</w:delText>
        </w:r>
        <w:r w:rsidRPr="00ED0891">
          <w:rPr>
            <w:rFonts w:ascii="Calibri" w:hAnsi="Calibri"/>
            <w:szCs w:val="22"/>
            <w:lang w:eastAsia="en-GB"/>
          </w:rPr>
          <w:tab/>
        </w:r>
        <w:r w:rsidRPr="00ED0891">
          <w:delText>Regulatory aspects for deploying the duplex enhancements in TDD unpaired spectrum</w:delText>
        </w:r>
        <w:r w:rsidRPr="00ED0891">
          <w:tab/>
        </w:r>
        <w:r w:rsidR="007B1FE2" w:rsidRPr="00ED0891">
          <w:fldChar w:fldCharType="begin" w:fldLock="1"/>
        </w:r>
        <w:r w:rsidRPr="00ED0891">
          <w:delInstrText xml:space="preserve"> PAGEREF _Toc104488384 \h </w:delInstrText>
        </w:r>
        <w:r w:rsidR="007B1FE2" w:rsidRPr="00ED0891">
          <w:fldChar w:fldCharType="separate"/>
        </w:r>
        <w:r w:rsidRPr="00ED0891">
          <w:delText>11</w:delText>
        </w:r>
        <w:r w:rsidR="007B1FE2" w:rsidRPr="00ED0891">
          <w:fldChar w:fldCharType="end"/>
        </w:r>
      </w:del>
    </w:p>
    <w:p w:rsidR="0037555F" w:rsidRPr="00ED0891" w:rsidRDefault="00FB007B">
      <w:pPr>
        <w:pStyle w:val="10"/>
        <w:rPr>
          <w:del w:id="313" w:author="CMCC" w:date="2022-11-05T21:14:00Z"/>
          <w:rFonts w:ascii="Calibri" w:hAnsi="Calibri"/>
          <w:szCs w:val="22"/>
          <w:lang w:eastAsia="en-GB"/>
        </w:rPr>
      </w:pPr>
      <w:del w:id="314" w:author="CMCC" w:date="2022-11-05T21:14:00Z">
        <w:r w:rsidRPr="00ED0891">
          <w:delText>12</w:delText>
        </w:r>
        <w:r w:rsidRPr="00ED0891">
          <w:rPr>
            <w:rFonts w:ascii="Calibri" w:hAnsi="Calibri"/>
            <w:szCs w:val="22"/>
            <w:lang w:eastAsia="en-GB"/>
          </w:rPr>
          <w:tab/>
        </w:r>
        <w:r w:rsidRPr="00ED0891">
          <w:delText>C</w:delText>
        </w:r>
        <w:r w:rsidRPr="00ED0891">
          <w:rPr>
            <w:lang w:eastAsia="zh-CN"/>
          </w:rPr>
          <w:delText>onclusions and recommendations</w:delText>
        </w:r>
        <w:r w:rsidRPr="00ED0891">
          <w:tab/>
        </w:r>
        <w:r w:rsidR="007B1FE2" w:rsidRPr="00ED0891">
          <w:fldChar w:fldCharType="begin" w:fldLock="1"/>
        </w:r>
        <w:r w:rsidRPr="00ED0891">
          <w:delInstrText xml:space="preserve"> PAGEREF _Toc104488385 \h </w:delInstrText>
        </w:r>
        <w:r w:rsidR="007B1FE2" w:rsidRPr="00ED0891">
          <w:fldChar w:fldCharType="separate"/>
        </w:r>
        <w:r w:rsidRPr="00ED0891">
          <w:delText>11</w:delText>
        </w:r>
        <w:r w:rsidR="007B1FE2" w:rsidRPr="00ED0891">
          <w:fldChar w:fldCharType="end"/>
        </w:r>
      </w:del>
    </w:p>
    <w:p w:rsidR="0037555F" w:rsidRPr="00ED0891" w:rsidRDefault="00FB007B">
      <w:pPr>
        <w:pStyle w:val="91"/>
        <w:rPr>
          <w:del w:id="315" w:author="CMCC" w:date="2022-11-05T21:14:00Z"/>
          <w:rFonts w:ascii="Calibri" w:hAnsi="Calibri"/>
          <w:b w:val="0"/>
          <w:szCs w:val="22"/>
          <w:lang w:eastAsia="en-GB"/>
        </w:rPr>
      </w:pPr>
      <w:del w:id="316" w:author="CMCC" w:date="2022-11-05T21:14:00Z">
        <w:r w:rsidRPr="00ED0891">
          <w:delText>Annex &lt;A&gt;(informative): Interference and Channel Modelling</w:delText>
        </w:r>
        <w:r w:rsidRPr="00ED0891">
          <w:tab/>
        </w:r>
        <w:r w:rsidR="007B1FE2" w:rsidRPr="00ED0891">
          <w:rPr>
            <w:b w:val="0"/>
          </w:rPr>
          <w:fldChar w:fldCharType="begin" w:fldLock="1"/>
        </w:r>
        <w:r w:rsidRPr="00ED0891">
          <w:delInstrText xml:space="preserve"> PAGEREF _Toc104488386 \h </w:delInstrText>
        </w:r>
        <w:r w:rsidR="007B1FE2" w:rsidRPr="00ED0891">
          <w:rPr>
            <w:b w:val="0"/>
          </w:rPr>
        </w:r>
        <w:r w:rsidR="007B1FE2" w:rsidRPr="00ED0891">
          <w:rPr>
            <w:b w:val="0"/>
          </w:rPr>
          <w:fldChar w:fldCharType="separate"/>
        </w:r>
        <w:r w:rsidRPr="00ED0891">
          <w:delText>12</w:delText>
        </w:r>
        <w:r w:rsidR="007B1FE2" w:rsidRPr="00ED0891">
          <w:rPr>
            <w:b w:val="0"/>
          </w:rPr>
          <w:fldChar w:fldCharType="end"/>
        </w:r>
      </w:del>
    </w:p>
    <w:p w:rsidR="0037555F" w:rsidRPr="00ED0891" w:rsidRDefault="00FB007B">
      <w:pPr>
        <w:pStyle w:val="10"/>
        <w:rPr>
          <w:del w:id="317" w:author="CMCC" w:date="2022-11-05T21:14:00Z"/>
          <w:rFonts w:ascii="Calibri" w:hAnsi="Calibri"/>
          <w:szCs w:val="22"/>
          <w:lang w:eastAsia="en-GB"/>
        </w:rPr>
      </w:pPr>
      <w:del w:id="318" w:author="CMCC" w:date="2022-11-05T21:14:00Z">
        <w:r w:rsidRPr="00ED0891">
          <w:delText>A.1</w:delText>
        </w:r>
        <w:r w:rsidRPr="00ED0891">
          <w:rPr>
            <w:rFonts w:ascii="Calibri" w:hAnsi="Calibri"/>
            <w:szCs w:val="22"/>
            <w:lang w:eastAsia="en-GB"/>
          </w:rPr>
          <w:tab/>
        </w:r>
        <w:r w:rsidRPr="00ED0891">
          <w:delText>Interference Modelling</w:delText>
        </w:r>
        <w:r w:rsidRPr="00ED0891">
          <w:tab/>
        </w:r>
        <w:r w:rsidR="007B1FE2" w:rsidRPr="00ED0891">
          <w:fldChar w:fldCharType="begin" w:fldLock="1"/>
        </w:r>
        <w:r w:rsidRPr="00ED0891">
          <w:delInstrText xml:space="preserve"> PAGEREF _Toc104488387 \h </w:delInstrText>
        </w:r>
        <w:r w:rsidR="007B1FE2" w:rsidRPr="00ED0891">
          <w:fldChar w:fldCharType="separate"/>
        </w:r>
        <w:r w:rsidRPr="00ED0891">
          <w:delText>12</w:delText>
        </w:r>
        <w:r w:rsidR="007B1FE2" w:rsidRPr="00ED0891">
          <w:fldChar w:fldCharType="end"/>
        </w:r>
      </w:del>
    </w:p>
    <w:p w:rsidR="0037555F" w:rsidRPr="00ED0891" w:rsidRDefault="00FB007B">
      <w:pPr>
        <w:pStyle w:val="10"/>
        <w:rPr>
          <w:del w:id="319" w:author="CMCC" w:date="2022-11-05T21:14:00Z"/>
          <w:rFonts w:ascii="Calibri" w:hAnsi="Calibri"/>
          <w:szCs w:val="22"/>
          <w:lang w:eastAsia="en-GB"/>
        </w:rPr>
      </w:pPr>
      <w:del w:id="320" w:author="CMCC" w:date="2022-11-05T21:14:00Z">
        <w:r w:rsidRPr="00ED0891">
          <w:delText>A.2</w:delText>
        </w:r>
        <w:r w:rsidRPr="00ED0891">
          <w:rPr>
            <w:rFonts w:ascii="Calibri" w:hAnsi="Calibri"/>
            <w:szCs w:val="22"/>
            <w:lang w:eastAsia="en-GB"/>
          </w:rPr>
          <w:tab/>
        </w:r>
        <w:r w:rsidRPr="00ED0891">
          <w:delText>Channel Modelling</w:delText>
        </w:r>
        <w:r w:rsidRPr="00ED0891">
          <w:tab/>
        </w:r>
        <w:r w:rsidR="007B1FE2" w:rsidRPr="00ED0891">
          <w:fldChar w:fldCharType="begin" w:fldLock="1"/>
        </w:r>
        <w:r w:rsidRPr="00ED0891">
          <w:delInstrText xml:space="preserve"> PAGEREF _Toc104488388 \h </w:delInstrText>
        </w:r>
        <w:r w:rsidR="007B1FE2" w:rsidRPr="00ED0891">
          <w:fldChar w:fldCharType="separate"/>
        </w:r>
        <w:r w:rsidRPr="00ED0891">
          <w:delText>12</w:delText>
        </w:r>
        <w:r w:rsidR="007B1FE2" w:rsidRPr="00ED0891">
          <w:fldChar w:fldCharType="end"/>
        </w:r>
      </w:del>
    </w:p>
    <w:p w:rsidR="0037555F" w:rsidRPr="00ED0891" w:rsidRDefault="00FB007B">
      <w:pPr>
        <w:pStyle w:val="81"/>
        <w:rPr>
          <w:del w:id="321" w:author="CMCC" w:date="2022-11-05T21:14:00Z"/>
          <w:rFonts w:ascii="Calibri" w:hAnsi="Calibri"/>
          <w:b w:val="0"/>
          <w:szCs w:val="22"/>
          <w:lang w:eastAsia="en-GB"/>
        </w:rPr>
      </w:pPr>
      <w:del w:id="322" w:author="CMCC" w:date="2022-11-05T21:14:00Z">
        <w:r w:rsidRPr="00ED0891">
          <w:delText>Annex &lt;X&gt; (informative): Change history</w:delText>
        </w:r>
        <w:r w:rsidRPr="00ED0891">
          <w:tab/>
        </w:r>
        <w:r w:rsidR="007B1FE2" w:rsidRPr="00ED0891">
          <w:rPr>
            <w:b w:val="0"/>
          </w:rPr>
          <w:fldChar w:fldCharType="begin" w:fldLock="1"/>
        </w:r>
        <w:r w:rsidRPr="00ED0891">
          <w:delInstrText xml:space="preserve"> PAGEREF _Toc104488389 \h </w:delInstrText>
        </w:r>
        <w:r w:rsidR="007B1FE2" w:rsidRPr="00ED0891">
          <w:rPr>
            <w:b w:val="0"/>
          </w:rPr>
        </w:r>
        <w:r w:rsidR="007B1FE2" w:rsidRPr="00ED0891">
          <w:rPr>
            <w:b w:val="0"/>
          </w:rPr>
          <w:fldChar w:fldCharType="separate"/>
        </w:r>
        <w:r w:rsidRPr="00ED0891">
          <w:delText>13</w:delText>
        </w:r>
        <w:r w:rsidR="007B1FE2" w:rsidRPr="00ED0891">
          <w:rPr>
            <w:b w:val="0"/>
          </w:rPr>
          <w:fldChar w:fldCharType="end"/>
        </w:r>
      </w:del>
    </w:p>
    <w:p w:rsidR="0037555F" w:rsidRPr="00ED0891" w:rsidRDefault="007B1FE2">
      <w:pPr>
        <w:rPr>
          <w:lang w:eastAsia="zh-CN"/>
        </w:rPr>
      </w:pPr>
      <w:del w:id="323" w:author="CMCC" w:date="2022-11-05T21:14:00Z">
        <w:r w:rsidRPr="00ED0891">
          <w:rPr>
            <w:sz w:val="22"/>
          </w:rPr>
          <w:fldChar w:fldCharType="end"/>
        </w:r>
      </w:del>
    </w:p>
    <w:p w:rsidR="0037555F" w:rsidRPr="00ED0891" w:rsidRDefault="00FB007B">
      <w:pPr>
        <w:spacing w:after="0"/>
        <w:rPr>
          <w:rFonts w:ascii="Arial" w:hAnsi="Arial"/>
          <w:sz w:val="36"/>
        </w:rPr>
      </w:pPr>
      <w:bookmarkStart w:id="324" w:name="foreword"/>
      <w:bookmarkStart w:id="325" w:name="_Toc104488335"/>
      <w:bookmarkEnd w:id="324"/>
      <w:r w:rsidRPr="00ED0891">
        <w:br w:type="page"/>
      </w:r>
    </w:p>
    <w:p w:rsidR="0037555F" w:rsidRPr="00ED0891" w:rsidRDefault="00FB007B">
      <w:pPr>
        <w:pStyle w:val="1"/>
      </w:pPr>
      <w:bookmarkStart w:id="326" w:name="_Toc122614312"/>
      <w:r w:rsidRPr="00ED0891">
        <w:lastRenderedPageBreak/>
        <w:t>Foreword</w:t>
      </w:r>
      <w:bookmarkEnd w:id="325"/>
      <w:bookmarkEnd w:id="326"/>
    </w:p>
    <w:p w:rsidR="0037555F" w:rsidRPr="00ED0891" w:rsidRDefault="00FB007B">
      <w:r w:rsidRPr="00ED0891">
        <w:t xml:space="preserve">This Technical </w:t>
      </w:r>
      <w:bookmarkStart w:id="327" w:name="spectype3"/>
      <w:r w:rsidRPr="00ED0891">
        <w:t>Report</w:t>
      </w:r>
      <w:bookmarkEnd w:id="327"/>
      <w:r w:rsidRPr="00ED0891">
        <w:t xml:space="preserve"> has been produced by the 3rd Generation Partnership Project (3GPP).</w:t>
      </w:r>
    </w:p>
    <w:p w:rsidR="0037555F" w:rsidRPr="00ED0891" w:rsidRDefault="00FB007B">
      <w:r w:rsidRPr="00ED08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7555F" w:rsidRPr="00ED0891" w:rsidRDefault="00FB007B">
      <w:pPr>
        <w:pStyle w:val="B1"/>
      </w:pPr>
      <w:r w:rsidRPr="00ED0891">
        <w:t xml:space="preserve">Version </w:t>
      </w:r>
      <w:proofErr w:type="spellStart"/>
      <w:r w:rsidRPr="00ED0891">
        <w:t>x.y.z</w:t>
      </w:r>
      <w:proofErr w:type="spellEnd"/>
    </w:p>
    <w:p w:rsidR="0037555F" w:rsidRPr="00ED0891" w:rsidRDefault="00FB007B">
      <w:pPr>
        <w:pStyle w:val="B1"/>
      </w:pPr>
      <w:proofErr w:type="gramStart"/>
      <w:r w:rsidRPr="00ED0891">
        <w:t>where</w:t>
      </w:r>
      <w:proofErr w:type="gramEnd"/>
      <w:r w:rsidRPr="00ED0891">
        <w:t>:</w:t>
      </w:r>
    </w:p>
    <w:p w:rsidR="0037555F" w:rsidRPr="00ED0891" w:rsidRDefault="00FB007B">
      <w:pPr>
        <w:pStyle w:val="B2"/>
      </w:pPr>
      <w:proofErr w:type="gramStart"/>
      <w:r w:rsidRPr="00ED0891">
        <w:t>x</w:t>
      </w:r>
      <w:proofErr w:type="gramEnd"/>
      <w:r w:rsidRPr="00ED0891">
        <w:tab/>
        <w:t>the first digit:</w:t>
      </w:r>
    </w:p>
    <w:p w:rsidR="0037555F" w:rsidRPr="00ED0891" w:rsidRDefault="00FB007B">
      <w:pPr>
        <w:pStyle w:val="B3"/>
      </w:pPr>
      <w:r w:rsidRPr="00ED0891">
        <w:t>1</w:t>
      </w:r>
      <w:r w:rsidRPr="00ED0891">
        <w:tab/>
        <w:t>presented to TSG for information;</w:t>
      </w:r>
    </w:p>
    <w:p w:rsidR="0037555F" w:rsidRPr="00ED0891" w:rsidRDefault="00FB007B">
      <w:pPr>
        <w:pStyle w:val="B3"/>
      </w:pPr>
      <w:r w:rsidRPr="00ED0891">
        <w:t>2</w:t>
      </w:r>
      <w:r w:rsidRPr="00ED0891">
        <w:tab/>
        <w:t>presented to TSG for approval;</w:t>
      </w:r>
    </w:p>
    <w:p w:rsidR="0037555F" w:rsidRPr="00ED0891" w:rsidRDefault="00FB007B">
      <w:pPr>
        <w:pStyle w:val="B3"/>
      </w:pPr>
      <w:r w:rsidRPr="00ED0891">
        <w:t>3</w:t>
      </w:r>
      <w:r w:rsidRPr="00ED0891">
        <w:tab/>
        <w:t>or greater indicates TSG approved document under change control.</w:t>
      </w:r>
    </w:p>
    <w:p w:rsidR="0037555F" w:rsidRPr="00ED0891" w:rsidRDefault="00FB007B">
      <w:pPr>
        <w:pStyle w:val="B2"/>
      </w:pPr>
      <w:proofErr w:type="gramStart"/>
      <w:r w:rsidRPr="00ED0891">
        <w:t>y</w:t>
      </w:r>
      <w:proofErr w:type="gramEnd"/>
      <w:r w:rsidRPr="00ED0891">
        <w:tab/>
        <w:t>the second digit is incremented for all changes of substance, i.e. technical enhancements, corrections, updates, etc.</w:t>
      </w:r>
    </w:p>
    <w:p w:rsidR="0037555F" w:rsidRPr="00ED0891" w:rsidRDefault="00FB007B">
      <w:pPr>
        <w:pStyle w:val="B2"/>
      </w:pPr>
      <w:proofErr w:type="gramStart"/>
      <w:r w:rsidRPr="00ED0891">
        <w:t>z</w:t>
      </w:r>
      <w:proofErr w:type="gramEnd"/>
      <w:r w:rsidRPr="00ED0891">
        <w:tab/>
        <w:t>the third digit is incremented when editorial only changes have been incorporated in the document.</w:t>
      </w:r>
    </w:p>
    <w:p w:rsidR="0037555F" w:rsidRPr="00ED0891" w:rsidRDefault="00FB007B">
      <w:r w:rsidRPr="00ED0891">
        <w:t>In the present document, modal verbs have the following meanings:</w:t>
      </w:r>
    </w:p>
    <w:p w:rsidR="0037555F" w:rsidRPr="00ED0891" w:rsidRDefault="00FB007B">
      <w:pPr>
        <w:pStyle w:val="EX"/>
      </w:pPr>
      <w:proofErr w:type="gramStart"/>
      <w:r w:rsidRPr="00ED0891">
        <w:rPr>
          <w:b/>
        </w:rPr>
        <w:t>shall</w:t>
      </w:r>
      <w:proofErr w:type="gramEnd"/>
      <w:r w:rsidRPr="00ED0891">
        <w:tab/>
        <w:t>indicates a mandatory requirement to do something</w:t>
      </w:r>
    </w:p>
    <w:p w:rsidR="0037555F" w:rsidRPr="00ED0891" w:rsidRDefault="00FB007B">
      <w:pPr>
        <w:pStyle w:val="EX"/>
      </w:pPr>
      <w:proofErr w:type="gramStart"/>
      <w:r w:rsidRPr="00ED0891">
        <w:rPr>
          <w:b/>
        </w:rPr>
        <w:t>shall</w:t>
      </w:r>
      <w:proofErr w:type="gramEnd"/>
      <w:r w:rsidRPr="00ED0891">
        <w:rPr>
          <w:b/>
        </w:rPr>
        <w:t xml:space="preserve"> not</w:t>
      </w:r>
      <w:r w:rsidRPr="00ED0891">
        <w:tab/>
        <w:t>indicates an interdiction (prohibition) to do something</w:t>
      </w:r>
    </w:p>
    <w:p w:rsidR="0037555F" w:rsidRPr="00ED0891" w:rsidRDefault="00FB007B">
      <w:r w:rsidRPr="00ED0891">
        <w:t>The constructions "shall" and "shall not" are confined to the context of normative provisions, and do not appear in Technical Reports.</w:t>
      </w:r>
    </w:p>
    <w:p w:rsidR="0037555F" w:rsidRPr="00ED0891" w:rsidRDefault="00FB007B">
      <w:r w:rsidRPr="00ED0891">
        <w:t xml:space="preserve">The constructions "must" and "must </w:t>
      </w:r>
      <w:proofErr w:type="gramStart"/>
      <w:r w:rsidRPr="00ED0891">
        <w:t>not" are not used as substitutes for "</w:t>
      </w:r>
      <w:proofErr w:type="gramEnd"/>
      <w:r w:rsidRPr="00ED0891">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37555F" w:rsidRPr="00ED0891" w:rsidRDefault="00FB007B">
      <w:pPr>
        <w:pStyle w:val="EX"/>
      </w:pPr>
      <w:proofErr w:type="gramStart"/>
      <w:r w:rsidRPr="00ED0891">
        <w:rPr>
          <w:b/>
        </w:rPr>
        <w:t>should</w:t>
      </w:r>
      <w:proofErr w:type="gramEnd"/>
      <w:r w:rsidRPr="00ED0891">
        <w:tab/>
        <w:t>indicates a recommendation to do something</w:t>
      </w:r>
    </w:p>
    <w:p w:rsidR="0037555F" w:rsidRPr="00ED0891" w:rsidRDefault="00FB007B">
      <w:pPr>
        <w:pStyle w:val="EX"/>
      </w:pPr>
      <w:proofErr w:type="gramStart"/>
      <w:r w:rsidRPr="00ED0891">
        <w:rPr>
          <w:b/>
        </w:rPr>
        <w:t>should</w:t>
      </w:r>
      <w:proofErr w:type="gramEnd"/>
      <w:r w:rsidRPr="00ED0891">
        <w:rPr>
          <w:b/>
        </w:rPr>
        <w:t xml:space="preserve"> not</w:t>
      </w:r>
      <w:r w:rsidRPr="00ED0891">
        <w:tab/>
        <w:t>indicates a recommendation not to do something</w:t>
      </w:r>
    </w:p>
    <w:p w:rsidR="0037555F" w:rsidRPr="00ED0891" w:rsidRDefault="00FB007B">
      <w:pPr>
        <w:pStyle w:val="EX"/>
      </w:pPr>
      <w:proofErr w:type="gramStart"/>
      <w:r w:rsidRPr="00ED0891">
        <w:rPr>
          <w:b/>
        </w:rPr>
        <w:t>may</w:t>
      </w:r>
      <w:proofErr w:type="gramEnd"/>
      <w:r w:rsidRPr="00ED0891">
        <w:tab/>
        <w:t>indicates permission to do something</w:t>
      </w:r>
    </w:p>
    <w:p w:rsidR="0037555F" w:rsidRPr="00ED0891" w:rsidRDefault="00FB007B">
      <w:pPr>
        <w:pStyle w:val="EX"/>
      </w:pPr>
      <w:proofErr w:type="gramStart"/>
      <w:r w:rsidRPr="00ED0891">
        <w:rPr>
          <w:b/>
        </w:rPr>
        <w:t>need</w:t>
      </w:r>
      <w:proofErr w:type="gramEnd"/>
      <w:r w:rsidRPr="00ED0891">
        <w:rPr>
          <w:b/>
        </w:rPr>
        <w:t xml:space="preserve"> not</w:t>
      </w:r>
      <w:r w:rsidRPr="00ED0891">
        <w:tab/>
        <w:t>indicates permission not to do something</w:t>
      </w:r>
    </w:p>
    <w:p w:rsidR="0037555F" w:rsidRPr="00ED0891" w:rsidRDefault="00FB007B">
      <w:r w:rsidRPr="00ED0891">
        <w:t>The construction "may not" is ambiguous and is not used in normative elements. The unambiguous constructions "might not" or "shall not" are used instead, depending upon the meaning intended.</w:t>
      </w:r>
    </w:p>
    <w:p w:rsidR="0037555F" w:rsidRPr="00ED0891" w:rsidRDefault="00FB007B">
      <w:pPr>
        <w:pStyle w:val="EX"/>
      </w:pPr>
      <w:proofErr w:type="gramStart"/>
      <w:r w:rsidRPr="00ED0891">
        <w:rPr>
          <w:b/>
        </w:rPr>
        <w:t>can</w:t>
      </w:r>
      <w:proofErr w:type="gramEnd"/>
      <w:r w:rsidRPr="00ED0891">
        <w:tab/>
        <w:t>indicates that something is possible</w:t>
      </w:r>
    </w:p>
    <w:p w:rsidR="0037555F" w:rsidRPr="00ED0891" w:rsidRDefault="00FB007B">
      <w:pPr>
        <w:pStyle w:val="EX"/>
      </w:pPr>
      <w:proofErr w:type="gramStart"/>
      <w:r w:rsidRPr="00ED0891">
        <w:rPr>
          <w:b/>
        </w:rPr>
        <w:t>cannot</w:t>
      </w:r>
      <w:proofErr w:type="gramEnd"/>
      <w:r w:rsidRPr="00ED0891">
        <w:tab/>
        <w:t>indicates that something is impossible</w:t>
      </w:r>
    </w:p>
    <w:p w:rsidR="0037555F" w:rsidRPr="00ED0891" w:rsidRDefault="00FB007B">
      <w:r w:rsidRPr="00ED0891">
        <w:t>The constructions "can" and "cannot" are not substitutes for "may" and "need not".</w:t>
      </w:r>
    </w:p>
    <w:p w:rsidR="0037555F" w:rsidRPr="00ED0891" w:rsidRDefault="00FB007B">
      <w:pPr>
        <w:pStyle w:val="EX"/>
      </w:pPr>
      <w:proofErr w:type="gramStart"/>
      <w:r w:rsidRPr="00ED0891">
        <w:rPr>
          <w:b/>
        </w:rPr>
        <w:t>will</w:t>
      </w:r>
      <w:proofErr w:type="gramEnd"/>
      <w:r w:rsidRPr="00ED0891">
        <w:tab/>
        <w:t>indicates that something is certain or expected to happen as a result of action taken by an agency the behaviour of which is outside the scope of the present document</w:t>
      </w:r>
    </w:p>
    <w:p w:rsidR="0037555F" w:rsidRPr="00ED0891" w:rsidRDefault="00FB007B">
      <w:pPr>
        <w:pStyle w:val="EX"/>
      </w:pPr>
      <w:r w:rsidRPr="00ED0891">
        <w:rPr>
          <w:b/>
        </w:rPr>
        <w:t>will not</w:t>
      </w:r>
      <w:r w:rsidRPr="00ED0891">
        <w:tab/>
        <w:t>indicates that something is certain or expected not to happen as a result of action taken by an agency the behaviour of which is outside the scope of the present document</w:t>
      </w:r>
    </w:p>
    <w:p w:rsidR="0037555F" w:rsidRPr="00ED0891" w:rsidRDefault="00FB007B">
      <w:pPr>
        <w:pStyle w:val="EX"/>
      </w:pPr>
      <w:proofErr w:type="gramStart"/>
      <w:r w:rsidRPr="00ED0891">
        <w:rPr>
          <w:b/>
        </w:rPr>
        <w:t>might</w:t>
      </w:r>
      <w:proofErr w:type="gramEnd"/>
      <w:r w:rsidRPr="00ED0891">
        <w:tab/>
        <w:t>indicates a likelihood that something will happen as a result of action taken by some agency the behaviour of which is outside the scope of the present document</w:t>
      </w:r>
    </w:p>
    <w:p w:rsidR="0037555F" w:rsidRPr="00ED0891" w:rsidRDefault="00FB007B">
      <w:pPr>
        <w:pStyle w:val="EX"/>
      </w:pPr>
      <w:r w:rsidRPr="00ED0891">
        <w:rPr>
          <w:b/>
        </w:rPr>
        <w:lastRenderedPageBreak/>
        <w:t>might not</w:t>
      </w:r>
      <w:r w:rsidRPr="00ED0891">
        <w:tab/>
        <w:t>indicates a likelihood that something will not happen as a result of action taken by some agency the behaviour of which is outside the scope of the present document</w:t>
      </w:r>
    </w:p>
    <w:p w:rsidR="0037555F" w:rsidRPr="00ED0891" w:rsidRDefault="00FB007B">
      <w:r w:rsidRPr="00ED0891">
        <w:t>In addition:</w:t>
      </w:r>
    </w:p>
    <w:p w:rsidR="0037555F" w:rsidRPr="00ED0891" w:rsidRDefault="00FB007B">
      <w:pPr>
        <w:pStyle w:val="EX"/>
      </w:pPr>
      <w:proofErr w:type="gramStart"/>
      <w:r w:rsidRPr="00ED0891">
        <w:rPr>
          <w:b/>
        </w:rPr>
        <w:t>is</w:t>
      </w:r>
      <w:proofErr w:type="gramEnd"/>
      <w:r w:rsidRPr="00ED0891">
        <w:tab/>
        <w:t>(or any other verb in the indicative mood) indicates a statement of fact</w:t>
      </w:r>
    </w:p>
    <w:p w:rsidR="0037555F" w:rsidRPr="00ED0891" w:rsidRDefault="00FB007B">
      <w:pPr>
        <w:pStyle w:val="EX"/>
      </w:pPr>
      <w:proofErr w:type="gramStart"/>
      <w:r w:rsidRPr="00ED0891">
        <w:rPr>
          <w:b/>
        </w:rPr>
        <w:t>is</w:t>
      </w:r>
      <w:proofErr w:type="gramEnd"/>
      <w:r w:rsidRPr="00ED0891">
        <w:rPr>
          <w:b/>
        </w:rPr>
        <w:t xml:space="preserve"> not</w:t>
      </w:r>
      <w:r w:rsidRPr="00ED0891">
        <w:tab/>
        <w:t>(or any other negative verb in the indicative mood) indicates a statement of fact</w:t>
      </w:r>
    </w:p>
    <w:p w:rsidR="0037555F" w:rsidRPr="00ED0891" w:rsidRDefault="00FB007B">
      <w:proofErr w:type="gramStart"/>
      <w:r w:rsidRPr="00ED0891">
        <w:t>The constructions "is" and "is not" do not indicate requirements.</w:t>
      </w:r>
      <w:proofErr w:type="gramEnd"/>
    </w:p>
    <w:p w:rsidR="0037555F" w:rsidRPr="00ED0891" w:rsidRDefault="00FB007B">
      <w:pPr>
        <w:pStyle w:val="1"/>
      </w:pPr>
      <w:bookmarkStart w:id="328" w:name="introduction"/>
      <w:bookmarkEnd w:id="328"/>
      <w:r w:rsidRPr="00ED0891">
        <w:br w:type="page"/>
      </w:r>
      <w:bookmarkStart w:id="329" w:name="scope"/>
      <w:bookmarkStart w:id="330" w:name="_Toc104488336"/>
      <w:bookmarkStart w:id="331" w:name="_Toc122614313"/>
      <w:bookmarkEnd w:id="329"/>
      <w:r w:rsidRPr="00ED0891">
        <w:lastRenderedPageBreak/>
        <w:t>1</w:t>
      </w:r>
      <w:r w:rsidRPr="00ED0891">
        <w:tab/>
        <w:t>Scope</w:t>
      </w:r>
      <w:bookmarkEnd w:id="330"/>
      <w:bookmarkEnd w:id="331"/>
    </w:p>
    <w:p w:rsidR="0037555F" w:rsidRPr="00ED0891" w:rsidRDefault="00FB007B">
      <w:pPr>
        <w:rPr>
          <w:rFonts w:eastAsia="Malgun Gothic"/>
          <w:lang w:val="en-US"/>
        </w:rPr>
      </w:pPr>
      <w:r w:rsidRPr="00ED0891">
        <w:t xml:space="preserve">The present document </w:t>
      </w:r>
      <w:r w:rsidRPr="00ED0891">
        <w:rPr>
          <w:rFonts w:eastAsia="Malgun Gothic"/>
          <w:lang w:val="en-US"/>
        </w:rPr>
        <w:t>captures the</w:t>
      </w:r>
      <w:r w:rsidRPr="00ED0891">
        <w:rPr>
          <w:rFonts w:hint="eastAsia"/>
          <w:lang w:val="en-US" w:eastAsia="zh-CN"/>
        </w:rPr>
        <w:t xml:space="preserve"> results and</w:t>
      </w:r>
      <w:r w:rsidRPr="00ED0891">
        <w:rPr>
          <w:rFonts w:eastAsia="Malgun Gothic"/>
          <w:lang w:val="en-US"/>
        </w:rPr>
        <w:t xml:space="preserve"> findings </w:t>
      </w:r>
      <w:r w:rsidRPr="00ED0891">
        <w:rPr>
          <w:rFonts w:hint="eastAsia"/>
          <w:lang w:val="en-US" w:eastAsia="zh-CN"/>
        </w:rPr>
        <w:t>from</w:t>
      </w:r>
      <w:r w:rsidRPr="00ED0891">
        <w:rPr>
          <w:rFonts w:eastAsia="Malgun Gothic"/>
          <w:lang w:val="en-US"/>
        </w:rPr>
        <w:t xml:space="preserve"> the study item</w:t>
      </w:r>
      <w:r w:rsidRPr="00ED0891">
        <w:rPr>
          <w:rFonts w:hint="eastAsia"/>
          <w:lang w:val="en-US" w:eastAsia="zh-CN"/>
        </w:rPr>
        <w:t xml:space="preserve"> </w:t>
      </w:r>
      <w:r w:rsidRPr="00ED0891">
        <w:rPr>
          <w:rFonts w:eastAsia="Malgun Gothic"/>
          <w:lang w:val="en-US"/>
        </w:rPr>
        <w:t>"</w:t>
      </w:r>
      <w:r w:rsidRPr="00ED0891">
        <w:t xml:space="preserve">Study on </w:t>
      </w:r>
      <w:bookmarkStart w:id="332" w:name="_Hlk102987503"/>
      <w:r w:rsidRPr="00ED0891">
        <w:t xml:space="preserve">Evolution of NR Duplex </w:t>
      </w:r>
      <w:proofErr w:type="gramStart"/>
      <w:r w:rsidRPr="00ED0891">
        <w:t>Operation</w:t>
      </w:r>
      <w:bookmarkEnd w:id="332"/>
      <w:r w:rsidRPr="00ED0891">
        <w:rPr>
          <w:rFonts w:eastAsia="Malgun Gothic"/>
          <w:lang w:val="en-US"/>
        </w:rPr>
        <w:t xml:space="preserve"> "</w:t>
      </w:r>
      <w:proofErr w:type="gramEnd"/>
      <w:r w:rsidRPr="00ED0891">
        <w:rPr>
          <w:rFonts w:eastAsia="Malgun Gothic"/>
          <w:lang w:val="en-US"/>
        </w:rPr>
        <w:t xml:space="preserve"> [2]. The purpose of this TR is to document the follows </w:t>
      </w:r>
      <w:r w:rsidRPr="00ED0891">
        <w:rPr>
          <w:lang w:val="en-US"/>
        </w:rPr>
        <w:t>for evolution of NR duplex operation:</w:t>
      </w:r>
    </w:p>
    <w:p w:rsidR="0037555F" w:rsidRPr="00ED0891" w:rsidRDefault="00FB007B">
      <w:pPr>
        <w:pStyle w:val="B1"/>
        <w:rPr>
          <w:lang w:eastAsia="zh-CN"/>
        </w:rPr>
      </w:pPr>
      <w:r w:rsidRPr="00ED0891">
        <w:rPr>
          <w:lang w:eastAsia="zh-CN"/>
        </w:rPr>
        <w:t>-</w:t>
      </w:r>
      <w:r w:rsidRPr="00ED0891">
        <w:rPr>
          <w:lang w:eastAsia="zh-CN"/>
        </w:rPr>
        <w:tab/>
      </w:r>
      <w:proofErr w:type="gramStart"/>
      <w:r w:rsidRPr="00ED0891">
        <w:rPr>
          <w:lang w:val="en-US"/>
        </w:rPr>
        <w:t>applicable</w:t>
      </w:r>
      <w:proofErr w:type="gramEnd"/>
      <w:r w:rsidRPr="00ED0891">
        <w:rPr>
          <w:lang w:val="en-US"/>
        </w:rPr>
        <w:t xml:space="preserve"> and relevant deployment scenarios.</w:t>
      </w:r>
    </w:p>
    <w:p w:rsidR="0037555F" w:rsidRPr="00ED0891" w:rsidRDefault="00FB007B">
      <w:pPr>
        <w:pStyle w:val="B1"/>
        <w:rPr>
          <w:lang w:val="en-US"/>
        </w:rPr>
      </w:pPr>
      <w:r w:rsidRPr="00ED0891">
        <w:rPr>
          <w:lang w:eastAsia="zh-CN"/>
        </w:rPr>
        <w:t>-</w:t>
      </w:r>
      <w:r w:rsidRPr="00ED0891">
        <w:rPr>
          <w:lang w:eastAsia="zh-CN"/>
        </w:rPr>
        <w:tab/>
      </w:r>
      <w:proofErr w:type="gramStart"/>
      <w:r w:rsidRPr="00ED0891">
        <w:rPr>
          <w:lang w:val="en-US"/>
        </w:rPr>
        <w:t>evaluation</w:t>
      </w:r>
      <w:proofErr w:type="gramEnd"/>
      <w:r w:rsidRPr="00ED0891">
        <w:rPr>
          <w:lang w:val="en-US"/>
        </w:rPr>
        <w:t xml:space="preserve"> methodology and assumptions.</w:t>
      </w:r>
    </w:p>
    <w:p w:rsidR="0037555F" w:rsidRPr="00ED0891" w:rsidRDefault="00FB007B">
      <w:pPr>
        <w:pStyle w:val="B1"/>
        <w:rPr>
          <w:bCs/>
        </w:rPr>
      </w:pPr>
      <w:r w:rsidRPr="00ED0891">
        <w:rPr>
          <w:lang w:eastAsia="zh-CN"/>
        </w:rPr>
        <w:t>-</w:t>
      </w:r>
      <w:r w:rsidRPr="00ED0891">
        <w:rPr>
          <w:lang w:eastAsia="zh-CN"/>
        </w:rPr>
        <w:tab/>
      </w:r>
      <w:proofErr w:type="gramStart"/>
      <w:r w:rsidRPr="00ED0891">
        <w:rPr>
          <w:bCs/>
        </w:rPr>
        <w:t>possible</w:t>
      </w:r>
      <w:proofErr w:type="gramEnd"/>
      <w:r w:rsidRPr="00ED0891">
        <w:rPr>
          <w:bCs/>
        </w:rPr>
        <w:t xml:space="preserve"> schemes/enhancements, feasibility and </w:t>
      </w:r>
      <w:r w:rsidRPr="00ED0891">
        <w:rPr>
          <w:bCs/>
          <w:lang w:val="en-US" w:eastAsia="zh-CN"/>
        </w:rPr>
        <w:t>performance evaluation results</w:t>
      </w:r>
      <w:r w:rsidRPr="00ED0891">
        <w:rPr>
          <w:lang w:val="en-US"/>
        </w:rPr>
        <w:t xml:space="preserve"> of </w:t>
      </w:r>
      <w:proofErr w:type="spellStart"/>
      <w:r w:rsidRPr="00ED0891">
        <w:rPr>
          <w:lang w:val="en-US"/>
        </w:rPr>
        <w:t>subband</w:t>
      </w:r>
      <w:proofErr w:type="spellEnd"/>
      <w:r w:rsidRPr="00ED0891">
        <w:rPr>
          <w:lang w:val="en-US"/>
        </w:rPr>
        <w:t xml:space="preserve"> non-overlapping full duplex and </w:t>
      </w:r>
      <w:r w:rsidRPr="00ED0891">
        <w:rPr>
          <w:bCs/>
        </w:rPr>
        <w:t>dynamic/flexible TDD.</w:t>
      </w:r>
    </w:p>
    <w:p w:rsidR="0037555F" w:rsidRPr="00ED0891" w:rsidRDefault="00FB007B">
      <w:pPr>
        <w:pStyle w:val="B1"/>
        <w:rPr>
          <w:lang w:eastAsia="zh-CN"/>
        </w:rPr>
      </w:pPr>
      <w:r w:rsidRPr="00ED0891">
        <w:rPr>
          <w:lang w:eastAsia="zh-CN"/>
        </w:rPr>
        <w:t>-</w:t>
      </w:r>
      <w:r w:rsidRPr="00ED0891">
        <w:rPr>
          <w:lang w:eastAsia="zh-CN"/>
        </w:rPr>
        <w:tab/>
      </w:r>
      <w:proofErr w:type="gramStart"/>
      <w:r w:rsidRPr="00ED0891">
        <w:rPr>
          <w:lang w:eastAsia="zh-CN"/>
        </w:rPr>
        <w:t>summary</w:t>
      </w:r>
      <w:proofErr w:type="gramEnd"/>
      <w:r w:rsidRPr="00ED0891">
        <w:rPr>
          <w:lang w:eastAsia="zh-CN"/>
        </w:rPr>
        <w:t xml:space="preserve"> of </w:t>
      </w:r>
      <w:r w:rsidRPr="00ED0891">
        <w:rPr>
          <w:bCs/>
        </w:rPr>
        <w:t>the regulatory aspects that have to be considered for deploying the identified duplex enhancements in TDD unpaired spectrum.</w:t>
      </w:r>
    </w:p>
    <w:p w:rsidR="0037555F" w:rsidRPr="00ED0891" w:rsidRDefault="00FB007B">
      <w:pPr>
        <w:rPr>
          <w:lang w:eastAsia="zh-CN"/>
        </w:rPr>
      </w:pPr>
      <w:r w:rsidRPr="00ED0891">
        <w:t xml:space="preserve">This activity involves the Radio Access work area of the 3GPP studies and has </w:t>
      </w:r>
      <w:r w:rsidRPr="00ED0891">
        <w:rPr>
          <w:rFonts w:hint="eastAsia"/>
        </w:rPr>
        <w:t xml:space="preserve">potential </w:t>
      </w:r>
      <w:r w:rsidRPr="00ED0891">
        <w:t>impacts both on the Mobile Equipment and Access Network of the 3GPP systems.</w:t>
      </w:r>
    </w:p>
    <w:p w:rsidR="0037555F" w:rsidRPr="00ED0891" w:rsidRDefault="00FB007B">
      <w:pPr>
        <w:pStyle w:val="1"/>
      </w:pPr>
      <w:bookmarkStart w:id="333" w:name="references"/>
      <w:bookmarkStart w:id="334" w:name="_Toc122614314"/>
      <w:bookmarkStart w:id="335" w:name="_Toc104488337"/>
      <w:bookmarkEnd w:id="333"/>
      <w:r w:rsidRPr="00ED0891">
        <w:t>2</w:t>
      </w:r>
      <w:r w:rsidRPr="00ED0891">
        <w:tab/>
        <w:t>References</w:t>
      </w:r>
      <w:bookmarkEnd w:id="334"/>
      <w:bookmarkEnd w:id="335"/>
    </w:p>
    <w:p w:rsidR="0037555F" w:rsidRPr="00ED0891" w:rsidRDefault="00FB007B">
      <w:r w:rsidRPr="00ED0891">
        <w:t>The following documents contain provisions which, through reference in this text, constitute provisions of the present document.</w:t>
      </w:r>
    </w:p>
    <w:p w:rsidR="0037555F" w:rsidRPr="00ED0891" w:rsidRDefault="00FB007B">
      <w:pPr>
        <w:pStyle w:val="B1"/>
      </w:pPr>
      <w:r w:rsidRPr="00ED0891">
        <w:t>-</w:t>
      </w:r>
      <w:r w:rsidRPr="00ED0891">
        <w:tab/>
        <w:t>References are either specific (identified by date of publication, edition number, version number, etc.) or non</w:t>
      </w:r>
      <w:r w:rsidRPr="00ED0891">
        <w:noBreakHyphen/>
        <w:t>specific.</w:t>
      </w:r>
    </w:p>
    <w:p w:rsidR="0037555F" w:rsidRPr="00ED0891" w:rsidRDefault="00FB007B">
      <w:pPr>
        <w:pStyle w:val="B1"/>
      </w:pPr>
      <w:r w:rsidRPr="00ED0891">
        <w:t>-</w:t>
      </w:r>
      <w:r w:rsidRPr="00ED0891">
        <w:tab/>
        <w:t>For a specific reference, subsequent revisions do not apply.</w:t>
      </w:r>
    </w:p>
    <w:p w:rsidR="0037555F" w:rsidRPr="00ED0891" w:rsidRDefault="00FB007B">
      <w:pPr>
        <w:pStyle w:val="B1"/>
      </w:pPr>
      <w:r w:rsidRPr="00ED0891">
        <w:t>-</w:t>
      </w:r>
      <w:r w:rsidRPr="00ED0891">
        <w:tab/>
        <w:t>For a non-specific reference, the latest version applies. In the case of a reference to a 3GPP document (including a GSM document), a non-specific reference implicitly refers to the latest version of that document</w:t>
      </w:r>
      <w:r w:rsidRPr="00ED0891">
        <w:rPr>
          <w:i/>
        </w:rPr>
        <w:t xml:space="preserve"> in the same Release as the present document</w:t>
      </w:r>
      <w:r w:rsidRPr="00ED0891">
        <w:t>.</w:t>
      </w:r>
    </w:p>
    <w:p w:rsidR="0037555F" w:rsidRPr="00ED0891" w:rsidRDefault="00FB007B">
      <w:pPr>
        <w:pStyle w:val="EX"/>
      </w:pPr>
      <w:r w:rsidRPr="00ED0891">
        <w:t>[1]</w:t>
      </w:r>
      <w:r w:rsidRPr="00ED0891">
        <w:tab/>
        <w:t>3GPP TR 21.905: "Vocabulary for 3GPP Specifications".</w:t>
      </w:r>
    </w:p>
    <w:p w:rsidR="0037555F" w:rsidRPr="00ED0891" w:rsidRDefault="00FB007B">
      <w:pPr>
        <w:pStyle w:val="EX"/>
        <w:rPr>
          <w:ins w:id="336" w:author="CMCC" w:date="2022-11-05T10:17:00Z"/>
        </w:rPr>
      </w:pPr>
      <w:r w:rsidRPr="00ED0891">
        <w:t>[2]</w:t>
      </w:r>
      <w:r w:rsidRPr="00ED0891">
        <w:tab/>
        <w:t>RP-213591, New SI: Study on evolution of NR duplex operation.</w:t>
      </w:r>
    </w:p>
    <w:p w:rsidR="0037555F" w:rsidRPr="00ED0891" w:rsidRDefault="00FB007B">
      <w:pPr>
        <w:pStyle w:val="EX"/>
        <w:rPr>
          <w:ins w:id="337" w:author="CMCC" w:date="2022-11-05T21:47:00Z"/>
        </w:rPr>
      </w:pPr>
      <w:ins w:id="338" w:author="CMCC" w:date="2022-11-05T10:17:00Z">
        <w:r w:rsidRPr="00ED0891">
          <w:rPr>
            <w:lang w:eastAsia="zh-CN"/>
          </w:rPr>
          <w:t>[3]</w:t>
        </w:r>
      </w:ins>
      <w:ins w:id="339" w:author="CMCC" w:date="2022-11-05T17:30:00Z">
        <w:r w:rsidRPr="00ED0891">
          <w:tab/>
        </w:r>
      </w:ins>
      <w:ins w:id="340" w:author="CMCC" w:date="2022-11-05T10:17:00Z">
        <w:r w:rsidRPr="00ED0891">
          <w:rPr>
            <w:lang w:eastAsia="zh-CN"/>
          </w:rPr>
          <w:t>3GPP TR 38.901</w:t>
        </w:r>
      </w:ins>
      <w:ins w:id="341" w:author="CMCC" w:date="2022-11-05T12:04:00Z">
        <w:r w:rsidRPr="00ED0891">
          <w:rPr>
            <w:lang w:eastAsia="zh-CN"/>
          </w:rPr>
          <w:t xml:space="preserve">: </w:t>
        </w:r>
        <w:r w:rsidRPr="00ED0891">
          <w:t>"</w:t>
        </w:r>
        <w:r w:rsidRPr="00ED0891">
          <w:rPr>
            <w:lang w:eastAsia="ko-KR"/>
          </w:rPr>
          <w:t>Study on channel model for frequencies from 0.5 to 100 GHz</w:t>
        </w:r>
        <w:r w:rsidRPr="00ED0891">
          <w:t>".</w:t>
        </w:r>
      </w:ins>
    </w:p>
    <w:p w:rsidR="0037555F" w:rsidRPr="00ED0891" w:rsidRDefault="00FB007B">
      <w:pPr>
        <w:pStyle w:val="EX"/>
        <w:rPr>
          <w:ins w:id="342" w:author="CMCC" w:date="2022-11-05T21:47:00Z"/>
          <w:lang w:eastAsia="zh-CN"/>
        </w:rPr>
      </w:pPr>
      <w:ins w:id="343" w:author="CMCC" w:date="2022-11-05T21:47:00Z">
        <w:r w:rsidRPr="00ED0891">
          <w:rPr>
            <w:lang w:eastAsia="zh-CN"/>
          </w:rPr>
          <w:t>[</w:t>
        </w:r>
      </w:ins>
      <w:ins w:id="344" w:author="CMCC" w:date="2022-11-05T22:09:00Z">
        <w:r w:rsidRPr="00ED0891">
          <w:rPr>
            <w:lang w:eastAsia="zh-CN"/>
          </w:rPr>
          <w:t>4</w:t>
        </w:r>
      </w:ins>
      <w:ins w:id="345" w:author="CMCC" w:date="2022-11-05T21:47:00Z">
        <w:r w:rsidRPr="00ED0891">
          <w:rPr>
            <w:lang w:eastAsia="zh-CN"/>
          </w:rPr>
          <w:t>]</w:t>
        </w:r>
        <w:r w:rsidRPr="00ED0891">
          <w:rPr>
            <w:lang w:eastAsia="zh-CN"/>
          </w:rPr>
          <w:tab/>
          <w:t>3GPP TR 36.843</w:t>
        </w:r>
      </w:ins>
      <w:ins w:id="346" w:author="CMCC" w:date="2022-11-05T21:59:00Z">
        <w:r w:rsidRPr="00ED0891">
          <w:rPr>
            <w:lang w:eastAsia="zh-CN"/>
          </w:rPr>
          <w:t>:</w:t>
        </w:r>
        <w:r w:rsidRPr="00ED0891">
          <w:t xml:space="preserve"> </w:t>
        </w:r>
      </w:ins>
      <w:ins w:id="347" w:author="CMCC" w:date="2022-11-05T22:00:00Z">
        <w:r w:rsidRPr="00ED0891">
          <w:t>"</w:t>
        </w:r>
      </w:ins>
      <w:ins w:id="348" w:author="CMCC" w:date="2022-11-05T21:59:00Z">
        <w:r w:rsidRPr="00ED0891">
          <w:rPr>
            <w:lang w:eastAsia="zh-CN"/>
          </w:rPr>
          <w:t>Study on LTE Device to Device Proximity Services;</w:t>
        </w:r>
      </w:ins>
      <w:ins w:id="349" w:author="CMCC" w:date="2022-11-05T22:00:00Z">
        <w:r w:rsidRPr="00ED0891">
          <w:rPr>
            <w:lang w:eastAsia="zh-CN"/>
          </w:rPr>
          <w:t xml:space="preserve"> </w:t>
        </w:r>
      </w:ins>
      <w:ins w:id="350" w:author="CMCC" w:date="2022-11-05T21:59:00Z">
        <w:r w:rsidRPr="00ED0891">
          <w:rPr>
            <w:lang w:eastAsia="zh-CN"/>
          </w:rPr>
          <w:t>Radio Aspects</w:t>
        </w:r>
      </w:ins>
      <w:ins w:id="351" w:author="CMCC" w:date="2022-11-05T22:00:00Z">
        <w:r w:rsidRPr="00ED0891">
          <w:t>"</w:t>
        </w:r>
        <w:r w:rsidRPr="00ED0891">
          <w:rPr>
            <w:rFonts w:hint="eastAsia"/>
            <w:lang w:eastAsia="zh-CN"/>
          </w:rPr>
          <w:t>.</w:t>
        </w:r>
      </w:ins>
    </w:p>
    <w:p w:rsidR="0037555F" w:rsidRPr="00ED0891" w:rsidRDefault="00FB007B">
      <w:pPr>
        <w:pStyle w:val="EX"/>
        <w:rPr>
          <w:ins w:id="352" w:author="CMCC" w:date="2022-11-05T21:47:00Z"/>
          <w:lang w:eastAsia="zh-CN"/>
        </w:rPr>
      </w:pPr>
      <w:ins w:id="353" w:author="CMCC" w:date="2022-11-05T21:47:00Z">
        <w:r w:rsidRPr="00ED0891">
          <w:rPr>
            <w:lang w:eastAsia="zh-CN"/>
          </w:rPr>
          <w:t>[</w:t>
        </w:r>
      </w:ins>
      <w:ins w:id="354" w:author="CMCC" w:date="2022-11-05T22:09:00Z">
        <w:r w:rsidRPr="00ED0891">
          <w:rPr>
            <w:lang w:eastAsia="zh-CN"/>
          </w:rPr>
          <w:t>5</w:t>
        </w:r>
      </w:ins>
      <w:ins w:id="355" w:author="CMCC" w:date="2022-11-05T21:47:00Z">
        <w:r w:rsidRPr="00ED0891">
          <w:rPr>
            <w:lang w:eastAsia="zh-CN"/>
          </w:rPr>
          <w:t>]</w:t>
        </w:r>
        <w:r w:rsidRPr="00ED0891">
          <w:rPr>
            <w:lang w:eastAsia="zh-CN"/>
          </w:rPr>
          <w:tab/>
          <w:t>3GPP TR 38.802</w:t>
        </w:r>
      </w:ins>
      <w:ins w:id="356" w:author="CMCC" w:date="2022-11-05T21:59:00Z">
        <w:r w:rsidRPr="00ED0891">
          <w:rPr>
            <w:lang w:eastAsia="zh-CN"/>
          </w:rPr>
          <w:t>:</w:t>
        </w:r>
      </w:ins>
      <w:ins w:id="357" w:author="CMCC" w:date="2022-11-05T21:58:00Z">
        <w:r w:rsidRPr="00ED0891">
          <w:t xml:space="preserve"> </w:t>
        </w:r>
      </w:ins>
      <w:ins w:id="358" w:author="CMCC" w:date="2022-11-05T22:00:00Z">
        <w:r w:rsidRPr="00ED0891">
          <w:t>"</w:t>
        </w:r>
      </w:ins>
      <w:ins w:id="359" w:author="CMCC" w:date="2022-11-05T21:58:00Z">
        <w:r w:rsidRPr="00ED0891">
          <w:rPr>
            <w:lang w:eastAsia="zh-CN"/>
          </w:rPr>
          <w:t>Study on New Radio Access Technology Physical Layer Aspects</w:t>
        </w:r>
      </w:ins>
      <w:ins w:id="360" w:author="CMCC" w:date="2022-11-05T22:00:00Z">
        <w:r w:rsidRPr="00ED0891">
          <w:t>".</w:t>
        </w:r>
      </w:ins>
    </w:p>
    <w:p w:rsidR="0037555F" w:rsidRPr="00ED0891" w:rsidRDefault="00FB007B">
      <w:pPr>
        <w:pStyle w:val="EX"/>
        <w:rPr>
          <w:ins w:id="361" w:author="CMCC" w:date="2022-11-05T21:50:00Z"/>
          <w:lang w:eastAsia="zh-CN"/>
        </w:rPr>
      </w:pPr>
      <w:ins w:id="362" w:author="CMCC" w:date="2022-11-05T21:49:00Z">
        <w:r w:rsidRPr="00ED0891">
          <w:rPr>
            <w:lang w:eastAsia="zh-CN"/>
          </w:rPr>
          <w:t>[6]</w:t>
        </w:r>
        <w:r w:rsidRPr="00ED0891">
          <w:tab/>
        </w:r>
        <w:r w:rsidRPr="00ED0891">
          <w:rPr>
            <w:lang w:eastAsia="zh-CN"/>
          </w:rPr>
          <w:t>3GPP TR 36.873: "3D channel model for LTE".</w:t>
        </w:r>
      </w:ins>
    </w:p>
    <w:p w:rsidR="0037555F" w:rsidRPr="00ED0891" w:rsidRDefault="00FB007B">
      <w:pPr>
        <w:pStyle w:val="EX"/>
        <w:rPr>
          <w:ins w:id="363" w:author="CMCC" w:date="2022-11-05T21:49:00Z"/>
          <w:rFonts w:cs="Times"/>
          <w:bCs/>
          <w:iCs/>
        </w:rPr>
      </w:pPr>
      <w:ins w:id="364" w:author="CMCC" w:date="2022-11-05T21:50:00Z">
        <w:r w:rsidRPr="00ED0891">
          <w:rPr>
            <w:lang w:eastAsia="zh-CN"/>
          </w:rPr>
          <w:t>[</w:t>
        </w:r>
      </w:ins>
      <w:ins w:id="365" w:author="CMCC" w:date="2022-11-05T22:09:00Z">
        <w:r w:rsidRPr="00ED0891">
          <w:rPr>
            <w:lang w:eastAsia="zh-CN"/>
          </w:rPr>
          <w:t>7</w:t>
        </w:r>
      </w:ins>
      <w:ins w:id="366" w:author="CMCC" w:date="2022-11-05T21:50:00Z">
        <w:r w:rsidRPr="00ED0891">
          <w:rPr>
            <w:lang w:eastAsia="zh-CN"/>
          </w:rPr>
          <w:t>]</w:t>
        </w:r>
        <w:r w:rsidRPr="00ED0891">
          <w:tab/>
        </w:r>
        <w:r w:rsidRPr="00ED0891">
          <w:rPr>
            <w:lang w:eastAsia="zh-CN"/>
          </w:rPr>
          <w:t>3GPP</w:t>
        </w:r>
        <w:r w:rsidRPr="00ED0891">
          <w:rPr>
            <w:rFonts w:cs="Times"/>
            <w:bCs/>
            <w:iCs/>
          </w:rPr>
          <w:t xml:space="preserve"> TR 36.814: </w:t>
        </w:r>
        <w:r w:rsidRPr="00ED0891">
          <w:rPr>
            <w:lang w:eastAsia="zh-CN"/>
          </w:rPr>
          <w:t>"</w:t>
        </w:r>
        <w:r w:rsidRPr="00ED0891">
          <w:rPr>
            <w:rFonts w:cs="Times"/>
            <w:bCs/>
            <w:iCs/>
          </w:rPr>
          <w:t>Further advancements for E-UTRA physical layer aspects</w:t>
        </w:r>
        <w:r w:rsidRPr="00ED0891">
          <w:rPr>
            <w:lang w:eastAsia="zh-CN"/>
          </w:rPr>
          <w:t>"</w:t>
        </w:r>
        <w:r w:rsidRPr="00ED0891">
          <w:rPr>
            <w:rFonts w:cs="Times"/>
            <w:bCs/>
            <w:iCs/>
          </w:rPr>
          <w:t>.</w:t>
        </w:r>
      </w:ins>
    </w:p>
    <w:p w:rsidR="0037555F" w:rsidRPr="00ED0891" w:rsidRDefault="00FB007B">
      <w:pPr>
        <w:pStyle w:val="EX"/>
        <w:rPr>
          <w:ins w:id="367" w:author="CMCC" w:date="2022-11-30T20:08:00Z"/>
          <w:lang w:eastAsia="zh-CN"/>
        </w:rPr>
      </w:pPr>
      <w:ins w:id="368" w:author="CMCC" w:date="2022-11-05T21:50:00Z">
        <w:r w:rsidRPr="00ED0891">
          <w:rPr>
            <w:lang w:eastAsia="zh-CN"/>
          </w:rPr>
          <w:t>[</w:t>
        </w:r>
      </w:ins>
      <w:ins w:id="369" w:author="CMCC" w:date="2022-11-05T22:09:00Z">
        <w:r w:rsidRPr="00ED0891">
          <w:rPr>
            <w:lang w:eastAsia="zh-CN"/>
          </w:rPr>
          <w:t>8</w:t>
        </w:r>
      </w:ins>
      <w:ins w:id="370" w:author="CMCC" w:date="2022-11-05T21:50:00Z">
        <w:r w:rsidRPr="00ED0891">
          <w:rPr>
            <w:lang w:eastAsia="zh-CN"/>
          </w:rPr>
          <w:t>]</w:t>
        </w:r>
        <w:r w:rsidRPr="00ED0891">
          <w:tab/>
        </w:r>
        <w:r w:rsidRPr="00ED0891">
          <w:rPr>
            <w:lang w:eastAsia="zh-CN"/>
          </w:rPr>
          <w:t>3GPP TR 36.889: "Study on Licensed-Assisted Access to Unlicensed Spectrum".</w:t>
        </w:r>
      </w:ins>
    </w:p>
    <w:p w:rsidR="0037555F" w:rsidRPr="00ED0891" w:rsidRDefault="00FB007B">
      <w:pPr>
        <w:pStyle w:val="EX"/>
        <w:rPr>
          <w:ins w:id="371" w:author="CMCC" w:date="2022-11-30T20:08:00Z"/>
          <w:lang w:eastAsia="zh-CN"/>
        </w:rPr>
      </w:pPr>
      <w:ins w:id="372" w:author="CMCC" w:date="2022-11-30T20:08:00Z">
        <w:r w:rsidRPr="00ED0891">
          <w:rPr>
            <w:lang w:eastAsia="zh-CN"/>
          </w:rPr>
          <w:t>[9]</w:t>
        </w:r>
        <w:r w:rsidRPr="00ED0891">
          <w:rPr>
            <w:lang w:eastAsia="zh-CN"/>
          </w:rPr>
          <w:tab/>
        </w:r>
        <w:r w:rsidRPr="00ED0891">
          <w:rPr>
            <w:lang w:eastAsia="zh-CN"/>
          </w:rPr>
          <w:tab/>
          <w:t>3GPP TS 38.101-1</w:t>
        </w:r>
      </w:ins>
      <w:ins w:id="373" w:author="CMCC" w:date="2022-11-30T21:20:00Z">
        <w:r w:rsidRPr="00ED0891">
          <w:rPr>
            <w:lang w:eastAsia="zh-CN"/>
          </w:rPr>
          <w:t>:</w:t>
        </w:r>
      </w:ins>
      <w:ins w:id="374" w:author="CMCC" w:date="2022-11-30T21:19:00Z">
        <w:r w:rsidRPr="00ED0891">
          <w:t xml:space="preserve"> </w:t>
        </w:r>
      </w:ins>
      <w:ins w:id="375" w:author="CMCC" w:date="2022-11-30T21:20:00Z">
        <w:r w:rsidRPr="00ED0891">
          <w:rPr>
            <w:lang w:eastAsia="zh-CN"/>
          </w:rPr>
          <w:t>"</w:t>
        </w:r>
      </w:ins>
      <w:ins w:id="376" w:author="CMCC" w:date="2022-11-30T21:19:00Z">
        <w:r w:rsidRPr="00ED0891">
          <w:rPr>
            <w:lang w:eastAsia="zh-CN"/>
          </w:rPr>
          <w:t>NR;</w:t>
        </w:r>
      </w:ins>
      <w:ins w:id="377" w:author="CMCC" w:date="2022-11-30T21:20:00Z">
        <w:r w:rsidRPr="00ED0891">
          <w:rPr>
            <w:lang w:eastAsia="zh-CN"/>
          </w:rPr>
          <w:t xml:space="preserve"> </w:t>
        </w:r>
      </w:ins>
      <w:ins w:id="378" w:author="CMCC" w:date="2022-11-30T21:19:00Z">
        <w:r w:rsidRPr="00ED0891">
          <w:rPr>
            <w:lang w:eastAsia="zh-CN"/>
          </w:rPr>
          <w:t>User Equipment (UE) radio transmission and reception;</w:t>
        </w:r>
      </w:ins>
      <w:ins w:id="379" w:author="CMCC" w:date="2022-11-30T21:20:00Z">
        <w:r w:rsidRPr="00ED0891">
          <w:rPr>
            <w:lang w:eastAsia="zh-CN"/>
          </w:rPr>
          <w:t xml:space="preserve"> </w:t>
        </w:r>
      </w:ins>
      <w:ins w:id="380" w:author="CMCC" w:date="2022-11-30T21:19:00Z">
        <w:r w:rsidRPr="00ED0891">
          <w:rPr>
            <w:lang w:eastAsia="zh-CN"/>
          </w:rPr>
          <w:t>Part 1: Range 1 Standalone</w:t>
        </w:r>
      </w:ins>
      <w:ins w:id="381" w:author="CMCC" w:date="2022-11-30T21:20:00Z">
        <w:r w:rsidRPr="00ED0891">
          <w:rPr>
            <w:lang w:eastAsia="zh-CN"/>
          </w:rPr>
          <w:t>"</w:t>
        </w:r>
      </w:ins>
      <w:ins w:id="382" w:author="CMCC" w:date="2022-12-01T12:18:00Z">
        <w:r w:rsidRPr="00ED0891">
          <w:rPr>
            <w:lang w:eastAsia="zh-CN"/>
          </w:rPr>
          <w:t>.</w:t>
        </w:r>
      </w:ins>
    </w:p>
    <w:p w:rsidR="0037555F" w:rsidRPr="00ED0891" w:rsidRDefault="00FB007B">
      <w:pPr>
        <w:pStyle w:val="EX"/>
        <w:rPr>
          <w:ins w:id="383" w:author="CMCC" w:date="2022-11-05T10:17:00Z"/>
          <w:lang w:eastAsia="zh-CN"/>
        </w:rPr>
      </w:pPr>
      <w:ins w:id="384" w:author="CMCC" w:date="2022-11-30T20:08:00Z">
        <w:r w:rsidRPr="00ED0891">
          <w:rPr>
            <w:lang w:eastAsia="zh-CN"/>
          </w:rPr>
          <w:t>[10]</w:t>
        </w:r>
        <w:r w:rsidRPr="00ED0891">
          <w:rPr>
            <w:lang w:eastAsia="zh-CN"/>
          </w:rPr>
          <w:tab/>
        </w:r>
        <w:r w:rsidRPr="00ED0891">
          <w:rPr>
            <w:lang w:eastAsia="zh-CN"/>
          </w:rPr>
          <w:tab/>
          <w:t>3GPP TS 38.101-2</w:t>
        </w:r>
      </w:ins>
      <w:ins w:id="385" w:author="CMCC" w:date="2022-11-30T21:20:00Z">
        <w:r w:rsidRPr="00ED0891">
          <w:rPr>
            <w:lang w:eastAsia="zh-CN"/>
          </w:rPr>
          <w:t>:</w:t>
        </w:r>
        <w:r w:rsidRPr="00ED0891">
          <w:t xml:space="preserve"> </w:t>
        </w:r>
        <w:r w:rsidRPr="00ED0891">
          <w:rPr>
            <w:lang w:eastAsia="zh-CN"/>
          </w:rPr>
          <w:t>"NR; User Equipment (UE) radio transmission and reception; Part 2: Range 2 Standalone"</w:t>
        </w:r>
      </w:ins>
      <w:ins w:id="386" w:author="CMCC" w:date="2022-12-01T12:18:00Z">
        <w:r w:rsidRPr="00ED0891">
          <w:rPr>
            <w:lang w:eastAsia="zh-CN"/>
          </w:rPr>
          <w:t>.</w:t>
        </w:r>
      </w:ins>
    </w:p>
    <w:p w:rsidR="0037555F" w:rsidRPr="00ED0891" w:rsidRDefault="00FB007B">
      <w:pPr>
        <w:pStyle w:val="EX"/>
        <w:rPr>
          <w:lang w:eastAsia="zh-CN"/>
        </w:rPr>
      </w:pPr>
      <w:ins w:id="387" w:author="CMCC" w:date="2022-11-05T11:50:00Z">
        <w:r w:rsidRPr="00ED0891">
          <w:rPr>
            <w:lang w:eastAsia="zh-CN"/>
          </w:rPr>
          <w:t>[</w:t>
        </w:r>
      </w:ins>
      <w:ins w:id="388" w:author="CMCC" w:date="2022-11-30T20:08:00Z">
        <w:r w:rsidRPr="00ED0891">
          <w:rPr>
            <w:lang w:eastAsia="zh-CN"/>
          </w:rPr>
          <w:t>11</w:t>
        </w:r>
      </w:ins>
      <w:ins w:id="389" w:author="CMCC" w:date="2022-11-05T11:50:00Z">
        <w:r w:rsidRPr="00ED0891">
          <w:rPr>
            <w:lang w:eastAsia="zh-CN"/>
          </w:rPr>
          <w:t>]</w:t>
        </w:r>
      </w:ins>
      <w:ins w:id="390" w:author="CMCC" w:date="2022-11-05T17:30:00Z">
        <w:r w:rsidRPr="00ED0891">
          <w:tab/>
        </w:r>
      </w:ins>
      <w:ins w:id="391" w:author="CMCC" w:date="2022-11-05T11:50:00Z">
        <w:r w:rsidRPr="00ED0891">
          <w:rPr>
            <w:lang w:eastAsia="zh-CN"/>
          </w:rPr>
          <w:t>Report ITU-R M.2412</w:t>
        </w:r>
      </w:ins>
      <w:ins w:id="392" w:author="CMCC" w:date="2022-11-05T17:30:00Z">
        <w:r w:rsidRPr="00ED0891">
          <w:rPr>
            <w:lang w:eastAsia="zh-CN"/>
          </w:rPr>
          <w:t>: "Guidelines for evaluation of radio interface technologies for IMT-2020".</w:t>
        </w:r>
      </w:ins>
    </w:p>
    <w:p w:rsidR="0037555F" w:rsidRPr="00ED0891" w:rsidRDefault="00FB007B">
      <w:pPr>
        <w:pStyle w:val="EX"/>
        <w:rPr>
          <w:lang w:eastAsia="zh-CN"/>
        </w:rPr>
      </w:pPr>
      <w:ins w:id="393" w:author="CMCC" w:date="2022-11-05T11:50:00Z">
        <w:r w:rsidRPr="00ED0891">
          <w:rPr>
            <w:lang w:eastAsia="zh-CN"/>
          </w:rPr>
          <w:t>[</w:t>
        </w:r>
      </w:ins>
      <w:ins w:id="394" w:author="CMCC" w:date="2022-11-30T20:08:00Z">
        <w:r w:rsidRPr="00ED0891">
          <w:rPr>
            <w:lang w:eastAsia="zh-CN"/>
          </w:rPr>
          <w:t>1</w:t>
        </w:r>
      </w:ins>
      <w:ins w:id="395" w:author="CMCC" w:date="2022-12-01T12:16:00Z">
        <w:r w:rsidRPr="00ED0891">
          <w:rPr>
            <w:lang w:eastAsia="zh-CN"/>
          </w:rPr>
          <w:t>2</w:t>
        </w:r>
      </w:ins>
      <w:ins w:id="396" w:author="CMCC" w:date="2022-11-05T11:50:00Z">
        <w:r w:rsidRPr="00ED0891">
          <w:rPr>
            <w:lang w:eastAsia="zh-CN"/>
          </w:rPr>
          <w:t>]</w:t>
        </w:r>
      </w:ins>
      <w:r w:rsidRPr="00ED0891">
        <w:rPr>
          <w:lang w:eastAsia="zh-CN"/>
        </w:rPr>
        <w:tab/>
      </w:r>
      <w:ins w:id="397" w:author="CMCC" w:date="2022-12-01T12:17:00Z">
        <w:r w:rsidRPr="00ED0891">
          <w:rPr>
            <w:lang w:eastAsia="zh-CN"/>
          </w:rPr>
          <w:t>RP-180524, Summary of calibration results for IMT-2020 self evaluation</w:t>
        </w:r>
      </w:ins>
      <w:ins w:id="398" w:author="CMCC" w:date="2022-12-01T12:18:00Z">
        <w:r w:rsidRPr="00ED0891">
          <w:rPr>
            <w:lang w:eastAsia="zh-CN"/>
          </w:rPr>
          <w:t>.</w:t>
        </w:r>
      </w:ins>
    </w:p>
    <w:p w:rsidR="0037555F" w:rsidRPr="00ED0891" w:rsidRDefault="00FB007B">
      <w:pPr>
        <w:pStyle w:val="1"/>
      </w:pPr>
      <w:bookmarkStart w:id="399" w:name="definitions"/>
      <w:bookmarkStart w:id="400" w:name="_Toc122614315"/>
      <w:bookmarkStart w:id="401" w:name="_Toc104488338"/>
      <w:bookmarkEnd w:id="399"/>
      <w:r w:rsidRPr="00ED0891">
        <w:lastRenderedPageBreak/>
        <w:t>3</w:t>
      </w:r>
      <w:r w:rsidRPr="00ED0891">
        <w:tab/>
        <w:t>Definitions of terms, symbols and abbreviations</w:t>
      </w:r>
      <w:bookmarkEnd w:id="400"/>
      <w:bookmarkEnd w:id="401"/>
    </w:p>
    <w:p w:rsidR="0037555F" w:rsidRPr="00ED0891" w:rsidRDefault="00FB007B">
      <w:pPr>
        <w:pStyle w:val="21"/>
      </w:pPr>
      <w:bookmarkStart w:id="402" w:name="_Toc104488339"/>
      <w:bookmarkStart w:id="403" w:name="_Toc122614316"/>
      <w:r w:rsidRPr="00ED0891">
        <w:t>3.1</w:t>
      </w:r>
      <w:r w:rsidRPr="00ED0891">
        <w:tab/>
        <w:t>Terms</w:t>
      </w:r>
      <w:bookmarkEnd w:id="402"/>
      <w:bookmarkEnd w:id="403"/>
    </w:p>
    <w:p w:rsidR="0037555F" w:rsidRPr="00ED0891" w:rsidRDefault="00FB007B">
      <w:r w:rsidRPr="00ED0891">
        <w:t>For the purposes of the present document, the terms given in TR 21.905 [1] and the following apply. A term defined in the present document takes precedence over the definition of the same term, if any, in TR 21.905 [1].</w:t>
      </w:r>
    </w:p>
    <w:p w:rsidR="0037555F" w:rsidRPr="00ED0891" w:rsidRDefault="00FB007B">
      <w:proofErr w:type="gramStart"/>
      <w:r w:rsidRPr="00ED0891">
        <w:rPr>
          <w:b/>
        </w:rPr>
        <w:t>example</w:t>
      </w:r>
      <w:proofErr w:type="gramEnd"/>
      <w:r w:rsidRPr="00ED0891">
        <w:rPr>
          <w:b/>
        </w:rPr>
        <w:t>:</w:t>
      </w:r>
      <w:r w:rsidRPr="00ED0891">
        <w:t xml:space="preserve"> text used to clarify abstract rules by applying them literally.</w:t>
      </w:r>
    </w:p>
    <w:p w:rsidR="0037555F" w:rsidRPr="00ED0891" w:rsidRDefault="00FB007B">
      <w:pPr>
        <w:pStyle w:val="21"/>
      </w:pPr>
      <w:bookmarkStart w:id="404" w:name="_Toc122614317"/>
      <w:bookmarkStart w:id="405" w:name="_Toc104488340"/>
      <w:r w:rsidRPr="00ED0891">
        <w:t>3.2</w:t>
      </w:r>
      <w:r w:rsidRPr="00ED0891">
        <w:tab/>
        <w:t>Symbols</w:t>
      </w:r>
      <w:bookmarkEnd w:id="404"/>
      <w:bookmarkEnd w:id="405"/>
    </w:p>
    <w:p w:rsidR="0037555F" w:rsidRPr="00ED0891" w:rsidRDefault="00FB007B">
      <w:pPr>
        <w:keepNext/>
      </w:pPr>
      <w:r w:rsidRPr="00ED0891">
        <w:t>For the purposes of the present document, the following symbols apply:</w:t>
      </w:r>
    </w:p>
    <w:p w:rsidR="0037555F" w:rsidRPr="00ED0891" w:rsidRDefault="00FB007B">
      <w:pPr>
        <w:pStyle w:val="EW"/>
      </w:pPr>
      <w:r w:rsidRPr="00ED0891">
        <w:t>&lt;</w:t>
      </w:r>
      <w:proofErr w:type="gramStart"/>
      <w:r w:rsidRPr="00ED0891">
        <w:t>symbol</w:t>
      </w:r>
      <w:proofErr w:type="gramEnd"/>
      <w:r w:rsidRPr="00ED0891">
        <w:t>&gt;</w:t>
      </w:r>
      <w:r w:rsidRPr="00ED0891">
        <w:tab/>
        <w:t>&lt;Explanation&gt;</w:t>
      </w:r>
    </w:p>
    <w:p w:rsidR="0037555F" w:rsidRPr="00ED0891" w:rsidRDefault="0037555F">
      <w:pPr>
        <w:pStyle w:val="EW"/>
      </w:pPr>
    </w:p>
    <w:p w:rsidR="0037555F" w:rsidRPr="00ED0891" w:rsidRDefault="00FB007B">
      <w:pPr>
        <w:pStyle w:val="21"/>
      </w:pPr>
      <w:bookmarkStart w:id="406" w:name="_Toc104488341"/>
      <w:bookmarkStart w:id="407" w:name="_Toc122614318"/>
      <w:r w:rsidRPr="00ED0891">
        <w:t>3.3</w:t>
      </w:r>
      <w:r w:rsidRPr="00ED0891">
        <w:tab/>
        <w:t>Abbreviations</w:t>
      </w:r>
      <w:bookmarkEnd w:id="406"/>
      <w:bookmarkEnd w:id="407"/>
    </w:p>
    <w:p w:rsidR="0037555F" w:rsidRPr="00ED0891" w:rsidRDefault="00FB007B">
      <w:pPr>
        <w:keepNext/>
      </w:pPr>
      <w:r w:rsidRPr="00ED0891">
        <w:t>For the purposes of the present document, the abbreviations given in TR 21.905 [1] and the following apply. An abbreviation defined in the present document takes precedence over the definition of the same abbreviation, if any, in TR 21.905 [1].</w:t>
      </w:r>
    </w:p>
    <w:p w:rsidR="0037555F" w:rsidRPr="00ED0891" w:rsidRDefault="00FB007B">
      <w:pPr>
        <w:pStyle w:val="EW"/>
        <w:rPr>
          <w:del w:id="408" w:author="CMCC" w:date="2022-11-30T19:55:00Z"/>
        </w:rPr>
      </w:pPr>
      <w:del w:id="409" w:author="CMCC" w:date="2022-11-30T19:57:00Z">
        <w:r w:rsidRPr="00ED0891">
          <w:delText>&lt;ABBREVIATION&gt;</w:delText>
        </w:r>
        <w:r w:rsidRPr="00ED0891">
          <w:tab/>
          <w:delText>&lt;Expansion&gt;</w:delText>
        </w:r>
      </w:del>
    </w:p>
    <w:p w:rsidR="0037555F" w:rsidRPr="00ED0891" w:rsidRDefault="00FB007B">
      <w:pPr>
        <w:pStyle w:val="EW"/>
        <w:rPr>
          <w:ins w:id="410" w:author="CMCC" w:date="2022-11-30T20:33:00Z"/>
        </w:rPr>
      </w:pPr>
      <w:ins w:id="411" w:author="CMCC" w:date="2022-11-30T20:33:00Z">
        <w:r w:rsidRPr="00ED0891">
          <w:t>ACIR</w:t>
        </w:r>
      </w:ins>
      <w:ins w:id="412" w:author="CMCC" w:date="2022-11-30T21:13:00Z">
        <w:r w:rsidRPr="00ED0891">
          <w:tab/>
          <w:t xml:space="preserve">Adjacent Channel </w:t>
        </w:r>
      </w:ins>
      <w:ins w:id="413" w:author="CMCC" w:date="2022-11-30T21:14:00Z">
        <w:r w:rsidRPr="00ED0891">
          <w:t>Interference Ratio</w:t>
        </w:r>
      </w:ins>
    </w:p>
    <w:p w:rsidR="0037555F" w:rsidRPr="00ED0891" w:rsidRDefault="00FB007B">
      <w:pPr>
        <w:pStyle w:val="EW"/>
        <w:rPr>
          <w:ins w:id="414" w:author="CMCC" w:date="2022-11-30T21:13:00Z"/>
        </w:rPr>
      </w:pPr>
      <w:ins w:id="415" w:author="CMCC" w:date="2022-11-30T20:33:00Z">
        <w:r w:rsidRPr="00ED0891">
          <w:t>ACLR</w:t>
        </w:r>
      </w:ins>
      <w:ins w:id="416" w:author="CMCC" w:date="2022-11-30T21:14:00Z">
        <w:r w:rsidRPr="00ED0891">
          <w:tab/>
          <w:t>Adjacent Channel Leakage Ratio</w:t>
        </w:r>
      </w:ins>
    </w:p>
    <w:p w:rsidR="0037555F" w:rsidRPr="00ED0891" w:rsidRDefault="00FB007B">
      <w:pPr>
        <w:pStyle w:val="EW"/>
        <w:rPr>
          <w:ins w:id="417" w:author="CMCC" w:date="2022-11-30T21:09:00Z"/>
        </w:rPr>
      </w:pPr>
      <w:ins w:id="418" w:author="CMCC" w:date="2022-11-30T21:13:00Z">
        <w:r w:rsidRPr="00ED0891">
          <w:t>ACS</w:t>
        </w:r>
      </w:ins>
      <w:ins w:id="419" w:author="CMCC" w:date="2022-11-30T21:14:00Z">
        <w:r w:rsidRPr="00ED0891">
          <w:tab/>
          <w:t>Adjacent Channel Selectivity</w:t>
        </w:r>
      </w:ins>
    </w:p>
    <w:p w:rsidR="0037555F" w:rsidRPr="00ED0891" w:rsidRDefault="00FB007B">
      <w:pPr>
        <w:pStyle w:val="EW"/>
        <w:rPr>
          <w:ins w:id="420" w:author="CMCC" w:date="2022-11-30T21:09:00Z"/>
        </w:rPr>
      </w:pPr>
      <w:ins w:id="421" w:author="CMCC" w:date="2022-11-30T21:09:00Z">
        <w:r w:rsidRPr="00ED0891">
          <w:t>AOA</w:t>
        </w:r>
        <w:r w:rsidRPr="00ED0891">
          <w:tab/>
          <w:t>Azimuth angle Of Arrival</w:t>
        </w:r>
      </w:ins>
    </w:p>
    <w:p w:rsidR="0037555F" w:rsidRPr="00ED0891" w:rsidRDefault="00FB007B">
      <w:pPr>
        <w:pStyle w:val="EW"/>
        <w:rPr>
          <w:ins w:id="422" w:author="CMCC" w:date="2022-11-30T21:09:00Z"/>
        </w:rPr>
      </w:pPr>
      <w:ins w:id="423" w:author="CMCC" w:date="2022-11-30T21:09:00Z">
        <w:r w:rsidRPr="00ED0891">
          <w:t>AOD</w:t>
        </w:r>
        <w:r w:rsidRPr="00ED0891">
          <w:tab/>
          <w:t>Azimuth angle Of Departure</w:t>
        </w:r>
      </w:ins>
    </w:p>
    <w:p w:rsidR="0037555F" w:rsidRPr="00ED0891" w:rsidRDefault="00FB007B">
      <w:pPr>
        <w:pStyle w:val="EW"/>
        <w:rPr>
          <w:ins w:id="424" w:author="CMCC" w:date="2022-11-30T21:09:00Z"/>
        </w:rPr>
      </w:pPr>
      <w:ins w:id="425" w:author="CMCC" w:date="2022-11-30T21:09:00Z">
        <w:r w:rsidRPr="00ED0891">
          <w:t>AS</w:t>
        </w:r>
        <w:r w:rsidRPr="00ED0891">
          <w:tab/>
          <w:t>Angular Spread</w:t>
        </w:r>
      </w:ins>
    </w:p>
    <w:p w:rsidR="0037555F" w:rsidRPr="00ED0891" w:rsidRDefault="00FB007B">
      <w:pPr>
        <w:pStyle w:val="EW"/>
        <w:rPr>
          <w:ins w:id="426" w:author="CMCC" w:date="2022-11-30T21:09:00Z"/>
        </w:rPr>
      </w:pPr>
      <w:ins w:id="427" w:author="CMCC" w:date="2022-11-30T21:09:00Z">
        <w:r w:rsidRPr="00ED0891">
          <w:t>ASA</w:t>
        </w:r>
        <w:r w:rsidRPr="00ED0891">
          <w:tab/>
          <w:t>Azimuth angle Spread of Arrival</w:t>
        </w:r>
      </w:ins>
    </w:p>
    <w:p w:rsidR="0037555F" w:rsidRPr="00ED0891" w:rsidRDefault="00FB007B">
      <w:pPr>
        <w:pStyle w:val="EW"/>
        <w:rPr>
          <w:ins w:id="428" w:author="CMCC" w:date="2022-11-30T20:33:00Z"/>
        </w:rPr>
      </w:pPr>
      <w:ins w:id="429" w:author="CMCC" w:date="2022-11-30T21:09:00Z">
        <w:r w:rsidRPr="00ED0891">
          <w:t>ASD</w:t>
        </w:r>
        <w:r w:rsidRPr="00ED0891">
          <w:tab/>
          <w:t>Azimuth angle Spread of Departure</w:t>
        </w:r>
      </w:ins>
    </w:p>
    <w:p w:rsidR="0037555F" w:rsidRPr="00ED0891" w:rsidRDefault="00FB007B">
      <w:pPr>
        <w:pStyle w:val="EW"/>
        <w:rPr>
          <w:del w:id="430" w:author="CMCC" w:date="2022-11-30T19:54:00Z"/>
        </w:rPr>
      </w:pPr>
      <w:del w:id="431" w:author="CMCC" w:date="2022-11-30T19:54:00Z">
        <w:r w:rsidRPr="00ED0891">
          <w:delText>SBFD</w:delText>
        </w:r>
        <w:r w:rsidRPr="00ED0891">
          <w:tab/>
          <w:delText>Subband non-overlapping full duplex</w:delText>
        </w:r>
      </w:del>
    </w:p>
    <w:p w:rsidR="0037555F" w:rsidRPr="00ED0891" w:rsidRDefault="00FB007B">
      <w:pPr>
        <w:pStyle w:val="EW"/>
        <w:rPr>
          <w:ins w:id="432" w:author="CMCC" w:date="2022-11-30T19:55:00Z"/>
        </w:rPr>
      </w:pPr>
      <w:ins w:id="433" w:author="CMCC" w:date="2022-11-30T19:55:00Z">
        <w:r w:rsidRPr="00ED0891">
          <w:t>CDF</w:t>
        </w:r>
        <w:r w:rsidRPr="00ED0891">
          <w:tab/>
          <w:t>Cumulative Distribution Function</w:t>
        </w:r>
      </w:ins>
    </w:p>
    <w:p w:rsidR="0037555F" w:rsidRPr="00ED0891" w:rsidRDefault="00FB007B">
      <w:pPr>
        <w:pStyle w:val="EW"/>
        <w:rPr>
          <w:ins w:id="434" w:author="CMCC" w:date="2022-12-01T11:31:00Z"/>
          <w:lang w:eastAsia="zh-CN"/>
        </w:rPr>
      </w:pPr>
      <w:ins w:id="435" w:author="CMCC" w:date="2022-11-30T19:55:00Z">
        <w:r w:rsidRPr="00ED0891">
          <w:rPr>
            <w:rFonts w:hint="eastAsia"/>
            <w:lang w:eastAsia="zh-CN"/>
          </w:rPr>
          <w:t>C</w:t>
        </w:r>
        <w:r w:rsidRPr="00ED0891">
          <w:rPr>
            <w:lang w:eastAsia="zh-CN"/>
          </w:rPr>
          <w:t>LI</w:t>
        </w:r>
        <w:r w:rsidRPr="00ED0891">
          <w:rPr>
            <w:lang w:eastAsia="zh-CN"/>
          </w:rPr>
          <w:tab/>
          <w:t>C</w:t>
        </w:r>
        <w:r w:rsidRPr="00ED0891">
          <w:rPr>
            <w:rFonts w:hint="eastAsia"/>
            <w:lang w:eastAsia="zh-CN"/>
          </w:rPr>
          <w:t>ross</w:t>
        </w:r>
        <w:r w:rsidRPr="00ED0891">
          <w:rPr>
            <w:lang w:eastAsia="zh-CN"/>
          </w:rPr>
          <w:t xml:space="preserve"> link interference</w:t>
        </w:r>
      </w:ins>
    </w:p>
    <w:p w:rsidR="0037555F" w:rsidRPr="00ED0891" w:rsidRDefault="00FB007B">
      <w:pPr>
        <w:pStyle w:val="EW"/>
        <w:rPr>
          <w:ins w:id="436" w:author="CMCC" w:date="2022-11-30T21:07:00Z"/>
          <w:lang w:val="en-US" w:eastAsia="zh-CN"/>
        </w:rPr>
      </w:pPr>
      <w:ins w:id="437" w:author="CMCC" w:date="2022-12-01T11:31:00Z">
        <w:r w:rsidRPr="00ED0891">
          <w:rPr>
            <w:rFonts w:hint="eastAsia"/>
            <w:lang w:val="en-US" w:eastAsia="zh-CN"/>
          </w:rPr>
          <w:t>EIRP</w:t>
        </w:r>
        <w:r w:rsidRPr="00ED0891">
          <w:rPr>
            <w:lang w:val="en-US" w:eastAsia="zh-CN"/>
          </w:rPr>
          <w:tab/>
        </w:r>
        <w:r w:rsidRPr="00ED0891">
          <w:rPr>
            <w:rFonts w:hint="eastAsia"/>
            <w:lang w:val="en-US" w:eastAsia="zh-CN"/>
          </w:rPr>
          <w:t>Effective Isotropic Radiated Power</w:t>
        </w:r>
      </w:ins>
    </w:p>
    <w:p w:rsidR="0037555F" w:rsidRPr="00ED0891" w:rsidRDefault="00FB007B">
      <w:pPr>
        <w:pStyle w:val="EW"/>
        <w:rPr>
          <w:ins w:id="438" w:author="CMCC" w:date="2022-11-30T21:07:00Z"/>
        </w:rPr>
      </w:pPr>
      <w:ins w:id="439" w:author="CMCC" w:date="2022-11-30T21:07:00Z">
        <w:r w:rsidRPr="00ED0891">
          <w:rPr>
            <w:rFonts w:cs="Calibri"/>
            <w:bCs/>
          </w:rPr>
          <w:t>IBE</w:t>
        </w:r>
        <w:r w:rsidRPr="00ED0891">
          <w:rPr>
            <w:rFonts w:cs="Calibri"/>
            <w:bCs/>
          </w:rPr>
          <w:tab/>
          <w:t>In-</w:t>
        </w:r>
      </w:ins>
      <w:ins w:id="440" w:author="CMCC" w:date="2022-11-30T21:08:00Z">
        <w:r w:rsidRPr="00ED0891">
          <w:rPr>
            <w:rFonts w:cs="Calibri"/>
            <w:bCs/>
          </w:rPr>
          <w:t>B</w:t>
        </w:r>
      </w:ins>
      <w:ins w:id="441" w:author="CMCC" w:date="2022-11-30T21:07:00Z">
        <w:r w:rsidRPr="00ED0891">
          <w:rPr>
            <w:rFonts w:cs="Calibri"/>
            <w:bCs/>
          </w:rPr>
          <w:t>and Emission</w:t>
        </w:r>
      </w:ins>
    </w:p>
    <w:p w:rsidR="0037555F" w:rsidRPr="00ED0891" w:rsidRDefault="00FB007B">
      <w:pPr>
        <w:pStyle w:val="EW"/>
        <w:rPr>
          <w:ins w:id="442" w:author="CMCC" w:date="2022-11-30T19:55:00Z"/>
          <w:lang w:eastAsia="zh-CN"/>
        </w:rPr>
      </w:pPr>
      <w:ins w:id="443" w:author="CMCC" w:date="2022-11-30T21:07:00Z">
        <w:r w:rsidRPr="00ED0891">
          <w:rPr>
            <w:lang w:eastAsia="zh-CN"/>
          </w:rPr>
          <w:t>ICS</w:t>
        </w:r>
      </w:ins>
      <w:ins w:id="444" w:author="CMCC" w:date="2022-11-30T21:12:00Z">
        <w:r w:rsidRPr="00ED0891">
          <w:rPr>
            <w:lang w:eastAsia="zh-CN"/>
          </w:rPr>
          <w:tab/>
        </w:r>
        <w:proofErr w:type="gramStart"/>
        <w:r w:rsidRPr="00ED0891">
          <w:rPr>
            <w:lang w:eastAsia="zh-CN"/>
          </w:rPr>
          <w:t>In</w:t>
        </w:r>
        <w:proofErr w:type="gramEnd"/>
        <w:r w:rsidRPr="00ED0891">
          <w:rPr>
            <w:lang w:eastAsia="zh-CN"/>
          </w:rPr>
          <w:t xml:space="preserve"> Channel Selectivity</w:t>
        </w:r>
      </w:ins>
    </w:p>
    <w:p w:rsidR="0037555F" w:rsidRPr="00ED0891" w:rsidRDefault="00FB007B">
      <w:pPr>
        <w:pStyle w:val="EW"/>
        <w:rPr>
          <w:ins w:id="445" w:author="CMCC" w:date="2022-11-30T21:07:00Z"/>
        </w:rPr>
      </w:pPr>
      <w:ins w:id="446" w:author="CMCC" w:date="2022-11-30T19:53:00Z">
        <w:r w:rsidRPr="00ED0891">
          <w:t>ISD</w:t>
        </w:r>
        <w:r w:rsidRPr="00ED0891">
          <w:tab/>
        </w:r>
        <w:proofErr w:type="spellStart"/>
        <w:r w:rsidRPr="00ED0891">
          <w:t>Intersite</w:t>
        </w:r>
        <w:proofErr w:type="spellEnd"/>
        <w:r w:rsidRPr="00ED0891">
          <w:t xml:space="preserve"> Distance</w:t>
        </w:r>
      </w:ins>
    </w:p>
    <w:p w:rsidR="0037555F" w:rsidRPr="00ED0891" w:rsidRDefault="00FB007B">
      <w:pPr>
        <w:pStyle w:val="EW"/>
        <w:rPr>
          <w:ins w:id="447" w:author="CMCC" w:date="2022-11-30T19:53:00Z"/>
        </w:rPr>
      </w:pPr>
      <w:ins w:id="448" w:author="CMCC" w:date="2022-11-30T19:53:00Z">
        <w:r w:rsidRPr="00ED0891">
          <w:t>LOS</w:t>
        </w:r>
        <w:r w:rsidRPr="00ED0891">
          <w:tab/>
          <w:t>Line Of Sight</w:t>
        </w:r>
      </w:ins>
    </w:p>
    <w:p w:rsidR="0037555F" w:rsidRPr="00ED0891" w:rsidRDefault="00FB007B">
      <w:pPr>
        <w:pStyle w:val="EW"/>
        <w:rPr>
          <w:ins w:id="449" w:author="CMCC" w:date="2022-11-30T19:53:00Z"/>
        </w:rPr>
      </w:pPr>
      <w:ins w:id="450" w:author="CMCC" w:date="2022-11-30T19:53:00Z">
        <w:r w:rsidRPr="00ED0891">
          <w:t>MIMO</w:t>
        </w:r>
        <w:r w:rsidRPr="00ED0891">
          <w:tab/>
          <w:t>Multiple-Input-Multiple-Output</w:t>
        </w:r>
      </w:ins>
    </w:p>
    <w:p w:rsidR="0037555F" w:rsidRPr="00ED0891" w:rsidRDefault="00FB007B">
      <w:pPr>
        <w:pStyle w:val="EW"/>
        <w:rPr>
          <w:ins w:id="451" w:author="CMCC" w:date="2022-11-30T19:53:00Z"/>
        </w:rPr>
      </w:pPr>
      <w:ins w:id="452" w:author="CMCC" w:date="2022-11-30T19:53:00Z">
        <w:r w:rsidRPr="00ED0891">
          <w:t>NLOS</w:t>
        </w:r>
        <w:r w:rsidRPr="00ED0891">
          <w:tab/>
          <w:t>Non-LOS</w:t>
        </w:r>
      </w:ins>
    </w:p>
    <w:p w:rsidR="0037555F" w:rsidRPr="00ED0891" w:rsidRDefault="00FB007B">
      <w:pPr>
        <w:pStyle w:val="EW"/>
        <w:rPr>
          <w:ins w:id="453" w:author="CMCC" w:date="2022-11-30T19:53:00Z"/>
        </w:rPr>
      </w:pPr>
      <w:ins w:id="454" w:author="CMCC" w:date="2022-11-30T19:53:00Z">
        <w:r w:rsidRPr="00ED0891">
          <w:t>O2I</w:t>
        </w:r>
        <w:r w:rsidRPr="00ED0891">
          <w:tab/>
          <w:t>Outdoor-to-Indoor</w:t>
        </w:r>
      </w:ins>
    </w:p>
    <w:p w:rsidR="0037555F" w:rsidRPr="00ED0891" w:rsidRDefault="00FB007B">
      <w:pPr>
        <w:pStyle w:val="EW"/>
        <w:rPr>
          <w:ins w:id="455" w:author="CMCC" w:date="2022-11-30T19:53:00Z"/>
        </w:rPr>
      </w:pPr>
      <w:ins w:id="456" w:author="CMCC" w:date="2022-11-30T19:53:00Z">
        <w:r w:rsidRPr="00ED0891">
          <w:t>O2O</w:t>
        </w:r>
        <w:r w:rsidRPr="00ED0891">
          <w:tab/>
          <w:t>Outdoor-to-Outdoor</w:t>
        </w:r>
      </w:ins>
    </w:p>
    <w:p w:rsidR="0037555F" w:rsidRPr="00ED0891" w:rsidRDefault="00FB007B">
      <w:pPr>
        <w:pStyle w:val="EW"/>
        <w:rPr>
          <w:ins w:id="457" w:author="CMCC" w:date="2022-11-30T19:53:00Z"/>
        </w:rPr>
      </w:pPr>
      <w:ins w:id="458" w:author="CMCC" w:date="2022-11-30T19:53:00Z">
        <w:r w:rsidRPr="00ED0891">
          <w:t>OFDM</w:t>
        </w:r>
        <w:r w:rsidRPr="00ED0891">
          <w:tab/>
          <w:t>Orthogonal Frequency-Division Multiplexing</w:t>
        </w:r>
      </w:ins>
    </w:p>
    <w:p w:rsidR="0037555F" w:rsidRPr="00ED0891" w:rsidRDefault="00FB007B">
      <w:pPr>
        <w:pStyle w:val="EW"/>
        <w:rPr>
          <w:ins w:id="459" w:author="CMCC" w:date="2022-11-30T19:53:00Z"/>
        </w:rPr>
      </w:pPr>
      <w:ins w:id="460" w:author="CMCC" w:date="2022-11-30T19:53:00Z">
        <w:r w:rsidRPr="00ED0891">
          <w:t>PRB</w:t>
        </w:r>
        <w:r w:rsidRPr="00ED0891">
          <w:tab/>
          <w:t>Physical Resource Block</w:t>
        </w:r>
      </w:ins>
    </w:p>
    <w:p w:rsidR="0037555F" w:rsidRPr="00ED0891" w:rsidRDefault="00FB007B">
      <w:pPr>
        <w:pStyle w:val="EW"/>
        <w:rPr>
          <w:ins w:id="461" w:author="CMCC" w:date="2022-11-30T19:56:00Z"/>
        </w:rPr>
      </w:pPr>
      <w:proofErr w:type="spellStart"/>
      <w:ins w:id="462" w:author="CMCC" w:date="2022-11-30T19:53:00Z">
        <w:r w:rsidRPr="00ED0891">
          <w:t>RMa</w:t>
        </w:r>
        <w:proofErr w:type="spellEnd"/>
        <w:r w:rsidRPr="00ED0891">
          <w:tab/>
          <w:t>Rural Macro</w:t>
        </w:r>
      </w:ins>
    </w:p>
    <w:p w:rsidR="0037555F" w:rsidRPr="00ED0891" w:rsidRDefault="00FB007B">
      <w:pPr>
        <w:pStyle w:val="EW"/>
        <w:rPr>
          <w:ins w:id="463" w:author="CMCC" w:date="2022-11-30T19:53:00Z"/>
        </w:rPr>
      </w:pPr>
      <w:ins w:id="464" w:author="CMCC" w:date="2022-11-30T19:56:00Z">
        <w:r w:rsidRPr="00ED0891">
          <w:t xml:space="preserve">RSI </w:t>
        </w:r>
        <w:r w:rsidRPr="00ED0891">
          <w:tab/>
          <w:t>Ratio of self-interference</w:t>
        </w:r>
      </w:ins>
    </w:p>
    <w:p w:rsidR="0037555F" w:rsidRPr="00ED0891" w:rsidRDefault="00FB007B">
      <w:pPr>
        <w:pStyle w:val="EW"/>
        <w:rPr>
          <w:ins w:id="465" w:author="CMCC" w:date="2022-11-30T19:57:00Z"/>
        </w:rPr>
      </w:pPr>
      <w:ins w:id="466" w:author="CMCC" w:date="2022-11-30T19:53:00Z">
        <w:r w:rsidRPr="00ED0891">
          <w:t>RSRP</w:t>
        </w:r>
        <w:r w:rsidRPr="00ED0891">
          <w:tab/>
          <w:t>Reference Signal Received Power</w:t>
        </w:r>
      </w:ins>
    </w:p>
    <w:p w:rsidR="0037555F" w:rsidRPr="00ED0891" w:rsidRDefault="00FB007B">
      <w:pPr>
        <w:pStyle w:val="EW"/>
        <w:rPr>
          <w:ins w:id="467" w:author="CMCC" w:date="2022-11-30T19:53:00Z"/>
        </w:rPr>
      </w:pPr>
      <w:ins w:id="468" w:author="CMCC" w:date="2022-11-30T19:57:00Z">
        <w:r w:rsidRPr="00ED0891">
          <w:rPr>
            <w:rFonts w:cs="Times"/>
            <w:bCs/>
            <w:iCs/>
          </w:rPr>
          <w:t>RU</w:t>
        </w:r>
        <w:r w:rsidRPr="00ED0891">
          <w:rPr>
            <w:rFonts w:cs="Times"/>
            <w:bCs/>
            <w:iCs/>
          </w:rPr>
          <w:tab/>
          <w:t xml:space="preserve">Resource </w:t>
        </w:r>
      </w:ins>
      <w:ins w:id="469" w:author="CMCC" w:date="2022-11-30T21:08:00Z">
        <w:r w:rsidRPr="00ED0891">
          <w:rPr>
            <w:rFonts w:cs="Times"/>
            <w:bCs/>
            <w:iCs/>
          </w:rPr>
          <w:t>U</w:t>
        </w:r>
      </w:ins>
      <w:ins w:id="470" w:author="CMCC" w:date="2022-11-30T19:57:00Z">
        <w:r w:rsidRPr="00ED0891">
          <w:rPr>
            <w:rFonts w:cs="Times"/>
            <w:bCs/>
            <w:iCs/>
          </w:rPr>
          <w:t>tilization</w:t>
        </w:r>
      </w:ins>
    </w:p>
    <w:p w:rsidR="0037555F" w:rsidRPr="00ED0891" w:rsidRDefault="00FB007B">
      <w:pPr>
        <w:pStyle w:val="EW"/>
        <w:rPr>
          <w:ins w:id="471" w:author="CMCC" w:date="2022-11-30T19:54:00Z"/>
        </w:rPr>
      </w:pPr>
      <w:ins w:id="472" w:author="CMCC" w:date="2022-11-30T19:53:00Z">
        <w:r w:rsidRPr="00ED0891">
          <w:t>Rx</w:t>
        </w:r>
        <w:r w:rsidRPr="00ED0891">
          <w:tab/>
          <w:t>Receiver</w:t>
        </w:r>
      </w:ins>
    </w:p>
    <w:p w:rsidR="0037555F" w:rsidRPr="00ED0891" w:rsidRDefault="00FB007B">
      <w:pPr>
        <w:pStyle w:val="EW"/>
        <w:rPr>
          <w:ins w:id="473" w:author="CMCC" w:date="2022-11-30T19:54:00Z"/>
        </w:rPr>
      </w:pPr>
      <w:ins w:id="474" w:author="CMCC" w:date="2022-11-30T19:54:00Z">
        <w:r w:rsidRPr="00ED0891">
          <w:t>SBFD</w:t>
        </w:r>
        <w:r w:rsidRPr="00ED0891">
          <w:tab/>
        </w:r>
        <w:proofErr w:type="spellStart"/>
        <w:r w:rsidRPr="00ED0891">
          <w:t>Subband</w:t>
        </w:r>
        <w:proofErr w:type="spellEnd"/>
        <w:r w:rsidRPr="00ED0891">
          <w:t xml:space="preserve"> </w:t>
        </w:r>
      </w:ins>
      <w:ins w:id="475" w:author="CMCC" w:date="2022-11-30T21:08:00Z">
        <w:r w:rsidRPr="00ED0891">
          <w:t>n</w:t>
        </w:r>
      </w:ins>
      <w:ins w:id="476" w:author="CMCC" w:date="2022-11-30T19:54:00Z">
        <w:r w:rsidRPr="00ED0891">
          <w:t xml:space="preserve">on-overlapping </w:t>
        </w:r>
      </w:ins>
      <w:ins w:id="477" w:author="CMCC" w:date="2022-11-30T21:08:00Z">
        <w:r w:rsidRPr="00ED0891">
          <w:t>F</w:t>
        </w:r>
      </w:ins>
      <w:ins w:id="478" w:author="CMCC" w:date="2022-11-30T19:54:00Z">
        <w:r w:rsidRPr="00ED0891">
          <w:t xml:space="preserve">ull </w:t>
        </w:r>
      </w:ins>
      <w:ins w:id="479" w:author="CMCC" w:date="2022-11-30T21:08:00Z">
        <w:r w:rsidRPr="00ED0891">
          <w:t>D</w:t>
        </w:r>
      </w:ins>
      <w:ins w:id="480" w:author="CMCC" w:date="2022-11-30T19:54:00Z">
        <w:r w:rsidRPr="00ED0891">
          <w:t>uplex</w:t>
        </w:r>
      </w:ins>
    </w:p>
    <w:p w:rsidR="0037555F" w:rsidRPr="00ED0891" w:rsidRDefault="00FB007B">
      <w:pPr>
        <w:pStyle w:val="EW"/>
        <w:rPr>
          <w:ins w:id="481" w:author="CMCC" w:date="2022-11-30T19:53:00Z"/>
        </w:rPr>
      </w:pPr>
      <w:ins w:id="482" w:author="CMCC" w:date="2022-11-30T19:54:00Z">
        <w:r w:rsidRPr="00ED0891">
          <w:t>SI</w:t>
        </w:r>
        <w:r w:rsidRPr="00ED0891">
          <w:tab/>
          <w:t>Self-</w:t>
        </w:r>
      </w:ins>
      <w:ins w:id="483" w:author="CMCC" w:date="2022-11-30T21:08:00Z">
        <w:r w:rsidRPr="00ED0891">
          <w:rPr>
            <w:lang w:eastAsia="zh-CN"/>
          </w:rPr>
          <w:t>I</w:t>
        </w:r>
      </w:ins>
      <w:ins w:id="484" w:author="CMCC" w:date="2022-11-30T19:54:00Z">
        <w:r w:rsidRPr="00ED0891">
          <w:t>nterference</w:t>
        </w:r>
      </w:ins>
    </w:p>
    <w:p w:rsidR="0037555F" w:rsidRPr="00ED0891" w:rsidRDefault="00FB007B">
      <w:pPr>
        <w:pStyle w:val="EW"/>
        <w:rPr>
          <w:ins w:id="485" w:author="CMCC" w:date="2022-11-30T19:57:00Z"/>
        </w:rPr>
      </w:pPr>
      <w:ins w:id="486" w:author="CMCC" w:date="2022-11-30T19:53:00Z">
        <w:r w:rsidRPr="00ED0891">
          <w:t>SINR</w:t>
        </w:r>
        <w:r w:rsidRPr="00ED0891">
          <w:tab/>
          <w:t>Signal-to-Interference-plus-Noise Ratio</w:t>
        </w:r>
      </w:ins>
    </w:p>
    <w:p w:rsidR="0037555F" w:rsidRPr="00ED0891" w:rsidRDefault="00FB007B">
      <w:pPr>
        <w:pStyle w:val="EW"/>
        <w:rPr>
          <w:ins w:id="487" w:author="CMCC" w:date="2022-11-30T19:53:00Z"/>
          <w:lang w:eastAsia="zh-CN"/>
        </w:rPr>
      </w:pPr>
      <w:ins w:id="488" w:author="CMCC" w:date="2022-11-30T19:57:00Z">
        <w:r w:rsidRPr="00ED0891">
          <w:rPr>
            <w:lang w:eastAsia="zh-CN"/>
          </w:rPr>
          <w:t>SLS</w:t>
        </w:r>
        <w:r w:rsidRPr="00ED0891">
          <w:rPr>
            <w:lang w:eastAsia="zh-CN"/>
          </w:rPr>
          <w:tab/>
          <w:t xml:space="preserve">System </w:t>
        </w:r>
      </w:ins>
      <w:ins w:id="489" w:author="CMCC" w:date="2022-11-30T21:08:00Z">
        <w:r w:rsidRPr="00ED0891">
          <w:rPr>
            <w:lang w:eastAsia="zh-CN"/>
          </w:rPr>
          <w:t>L</w:t>
        </w:r>
      </w:ins>
      <w:ins w:id="490" w:author="CMCC" w:date="2022-11-30T19:57:00Z">
        <w:r w:rsidRPr="00ED0891">
          <w:rPr>
            <w:lang w:eastAsia="zh-CN"/>
          </w:rPr>
          <w:t xml:space="preserve">evel </w:t>
        </w:r>
      </w:ins>
      <w:ins w:id="491" w:author="CMCC" w:date="2022-11-30T21:08:00Z">
        <w:r w:rsidRPr="00ED0891">
          <w:rPr>
            <w:lang w:eastAsia="zh-CN"/>
          </w:rPr>
          <w:t>S</w:t>
        </w:r>
      </w:ins>
      <w:ins w:id="492" w:author="CMCC" w:date="2022-11-30T19:57:00Z">
        <w:r w:rsidRPr="00ED0891">
          <w:rPr>
            <w:lang w:eastAsia="zh-CN"/>
          </w:rPr>
          <w:t>imulation</w:t>
        </w:r>
      </w:ins>
    </w:p>
    <w:p w:rsidR="0037555F" w:rsidRPr="00ED0891" w:rsidRDefault="00FB007B">
      <w:pPr>
        <w:pStyle w:val="EW"/>
        <w:rPr>
          <w:ins w:id="493" w:author="CMCC" w:date="2022-11-30T19:53:00Z"/>
        </w:rPr>
      </w:pPr>
      <w:ins w:id="494" w:author="CMCC" w:date="2022-11-30T19:53:00Z">
        <w:r w:rsidRPr="00ED0891">
          <w:t>TRP</w:t>
        </w:r>
        <w:r w:rsidRPr="00ED0891">
          <w:tab/>
          <w:t>Transmission Reception Point</w:t>
        </w:r>
      </w:ins>
    </w:p>
    <w:p w:rsidR="0037555F" w:rsidRPr="00ED0891" w:rsidRDefault="00FB007B">
      <w:pPr>
        <w:pStyle w:val="EW"/>
        <w:rPr>
          <w:ins w:id="495" w:author="CMCC" w:date="2022-12-01T11:28:00Z"/>
        </w:rPr>
      </w:pPr>
      <w:proofErr w:type="spellStart"/>
      <w:proofErr w:type="gramStart"/>
      <w:ins w:id="496" w:author="CMCC" w:date="2022-11-30T19:53:00Z">
        <w:r w:rsidRPr="00ED0891">
          <w:t>Tx</w:t>
        </w:r>
        <w:proofErr w:type="spellEnd"/>
        <w:proofErr w:type="gramEnd"/>
        <w:r w:rsidRPr="00ED0891">
          <w:tab/>
          <w:t>Transmitter</w:t>
        </w:r>
      </w:ins>
    </w:p>
    <w:p w:rsidR="0037555F" w:rsidRPr="00ED0891" w:rsidRDefault="00FB007B">
      <w:pPr>
        <w:pStyle w:val="EW"/>
        <w:rPr>
          <w:ins w:id="497" w:author="CMCC" w:date="2022-11-30T19:53:00Z"/>
        </w:rPr>
      </w:pPr>
      <w:proofErr w:type="spellStart"/>
      <w:ins w:id="498" w:author="CMCC" w:date="2022-12-01T11:28:00Z">
        <w:r w:rsidRPr="00ED0891">
          <w:t>TxRU</w:t>
        </w:r>
        <w:proofErr w:type="spellEnd"/>
        <w:r w:rsidRPr="00ED0891">
          <w:tab/>
          <w:t>Transceiver Unit</w:t>
        </w:r>
      </w:ins>
    </w:p>
    <w:p w:rsidR="0037555F" w:rsidRPr="00ED0891" w:rsidRDefault="00FB007B">
      <w:pPr>
        <w:pStyle w:val="EW"/>
        <w:rPr>
          <w:ins w:id="499" w:author="CMCC" w:date="2022-11-30T19:53:00Z"/>
        </w:rPr>
      </w:pPr>
      <w:proofErr w:type="spellStart"/>
      <w:ins w:id="500" w:author="CMCC" w:date="2022-11-30T19:53:00Z">
        <w:r w:rsidRPr="00ED0891">
          <w:t>UMa</w:t>
        </w:r>
        <w:proofErr w:type="spellEnd"/>
        <w:r w:rsidRPr="00ED0891">
          <w:tab/>
          <w:t>Urban Macro</w:t>
        </w:r>
      </w:ins>
    </w:p>
    <w:p w:rsidR="0037555F" w:rsidRPr="00ED0891" w:rsidRDefault="00FB007B">
      <w:pPr>
        <w:pStyle w:val="EW"/>
        <w:rPr>
          <w:ins w:id="501" w:author="CMCC" w:date="2022-11-30T19:57:00Z"/>
        </w:rPr>
      </w:pPr>
      <w:proofErr w:type="spellStart"/>
      <w:ins w:id="502" w:author="CMCC" w:date="2022-11-30T19:53:00Z">
        <w:r w:rsidRPr="00ED0891">
          <w:t>UMi</w:t>
        </w:r>
        <w:proofErr w:type="spellEnd"/>
        <w:r w:rsidRPr="00ED0891">
          <w:tab/>
          <w:t>Urban Micro</w:t>
        </w:r>
      </w:ins>
    </w:p>
    <w:p w:rsidR="0037555F" w:rsidRPr="00ED0891" w:rsidRDefault="00FB007B">
      <w:pPr>
        <w:pStyle w:val="EW"/>
        <w:rPr>
          <w:ins w:id="503" w:author="CMCC" w:date="2022-11-30T21:09:00Z"/>
          <w:rFonts w:cs="Times"/>
          <w:bCs/>
          <w:iCs/>
        </w:rPr>
      </w:pPr>
      <w:ins w:id="504" w:author="CMCC" w:date="2022-11-30T19:57:00Z">
        <w:r w:rsidRPr="00ED0891">
          <w:rPr>
            <w:rFonts w:cs="Times"/>
            <w:bCs/>
            <w:iCs/>
          </w:rPr>
          <w:lastRenderedPageBreak/>
          <w:t>UPT</w:t>
        </w:r>
        <w:r w:rsidRPr="00ED0891">
          <w:rPr>
            <w:rFonts w:cs="Times"/>
            <w:bCs/>
            <w:iCs/>
          </w:rPr>
          <w:tab/>
          <w:t xml:space="preserve">User </w:t>
        </w:r>
      </w:ins>
      <w:ins w:id="505" w:author="CMCC" w:date="2022-11-30T21:08:00Z">
        <w:r w:rsidRPr="00ED0891">
          <w:rPr>
            <w:rFonts w:cs="Times"/>
            <w:bCs/>
            <w:iCs/>
          </w:rPr>
          <w:t>P</w:t>
        </w:r>
      </w:ins>
      <w:ins w:id="506" w:author="CMCC" w:date="2022-11-30T19:57:00Z">
        <w:r w:rsidRPr="00ED0891">
          <w:rPr>
            <w:rFonts w:cs="Times"/>
            <w:bCs/>
            <w:iCs/>
          </w:rPr>
          <w:t xml:space="preserve">erceived </w:t>
        </w:r>
      </w:ins>
      <w:ins w:id="507" w:author="CMCC" w:date="2022-11-30T21:08:00Z">
        <w:r w:rsidRPr="00ED0891">
          <w:rPr>
            <w:rFonts w:cs="Times"/>
            <w:bCs/>
            <w:iCs/>
          </w:rPr>
          <w:t>T</w:t>
        </w:r>
      </w:ins>
      <w:ins w:id="508" w:author="CMCC" w:date="2022-11-30T19:57:00Z">
        <w:r w:rsidRPr="00ED0891">
          <w:rPr>
            <w:rFonts w:cs="Times"/>
            <w:bCs/>
            <w:iCs/>
          </w:rPr>
          <w:t>hroughput</w:t>
        </w:r>
      </w:ins>
    </w:p>
    <w:p w:rsidR="0037555F" w:rsidRPr="00ED0891" w:rsidRDefault="00FB007B">
      <w:pPr>
        <w:pStyle w:val="EW"/>
        <w:rPr>
          <w:ins w:id="509" w:author="CMCC" w:date="2022-11-30T21:09:00Z"/>
        </w:rPr>
      </w:pPr>
      <w:ins w:id="510" w:author="CMCC" w:date="2022-11-30T21:09:00Z">
        <w:r w:rsidRPr="00ED0891">
          <w:t>ZOA</w:t>
        </w:r>
        <w:r w:rsidRPr="00ED0891">
          <w:tab/>
          <w:t>Zenith angle Of Arrival</w:t>
        </w:r>
      </w:ins>
    </w:p>
    <w:p w:rsidR="0037555F" w:rsidRPr="00ED0891" w:rsidRDefault="00FB007B">
      <w:pPr>
        <w:pStyle w:val="EW"/>
        <w:rPr>
          <w:ins w:id="511" w:author="CMCC" w:date="2022-11-30T21:09:00Z"/>
        </w:rPr>
      </w:pPr>
      <w:ins w:id="512" w:author="CMCC" w:date="2022-11-30T21:09:00Z">
        <w:r w:rsidRPr="00ED0891">
          <w:t>ZOD</w:t>
        </w:r>
        <w:r w:rsidRPr="00ED0891">
          <w:tab/>
          <w:t>Zenith angle Of Departure</w:t>
        </w:r>
      </w:ins>
    </w:p>
    <w:p w:rsidR="0037555F" w:rsidRPr="00ED0891" w:rsidRDefault="00FB007B">
      <w:pPr>
        <w:pStyle w:val="EW"/>
        <w:rPr>
          <w:ins w:id="513" w:author="CMCC" w:date="2022-11-30T21:09:00Z"/>
        </w:rPr>
      </w:pPr>
      <w:ins w:id="514" w:author="CMCC" w:date="2022-11-30T21:09:00Z">
        <w:r w:rsidRPr="00ED0891">
          <w:t>ZSA</w:t>
        </w:r>
        <w:r w:rsidRPr="00ED0891">
          <w:tab/>
          <w:t>Zenith angle Spread of Arrival</w:t>
        </w:r>
      </w:ins>
    </w:p>
    <w:p w:rsidR="0037555F" w:rsidRPr="00ED0891" w:rsidRDefault="00FB007B">
      <w:pPr>
        <w:pStyle w:val="EW"/>
      </w:pPr>
      <w:ins w:id="515" w:author="CMCC" w:date="2022-11-30T21:09:00Z">
        <w:r w:rsidRPr="00ED0891">
          <w:t>ZSD</w:t>
        </w:r>
        <w:r w:rsidRPr="00ED0891">
          <w:tab/>
          <w:t>Zenith angle Spread of Departure</w:t>
        </w:r>
      </w:ins>
    </w:p>
    <w:p w:rsidR="0037555F" w:rsidRPr="00ED0891" w:rsidRDefault="00FB007B">
      <w:pPr>
        <w:pStyle w:val="1"/>
      </w:pPr>
      <w:bookmarkStart w:id="516" w:name="clause4"/>
      <w:bookmarkStart w:id="517" w:name="_Toc104488342"/>
      <w:bookmarkStart w:id="518" w:name="_Toc122614319"/>
      <w:bookmarkEnd w:id="516"/>
      <w:r w:rsidRPr="00ED0891">
        <w:t>4</w:t>
      </w:r>
      <w:r w:rsidRPr="00ED0891">
        <w:tab/>
        <w:t>Introduction</w:t>
      </w:r>
      <w:bookmarkEnd w:id="517"/>
      <w:bookmarkEnd w:id="518"/>
    </w:p>
    <w:p w:rsidR="0037555F" w:rsidRPr="00ED0891" w:rsidRDefault="00FB007B">
      <w:pPr>
        <w:jc w:val="both"/>
      </w:pPr>
      <w:bookmarkStart w:id="519" w:name="_Hlk89819308"/>
      <w:r w:rsidRPr="00ED0891">
        <w:t xml:space="preserve">TDD is widely used in commercial NR deployments. In TDD, the time domain resource is split between downlink and uplink. Allocation of </w:t>
      </w:r>
      <w:proofErr w:type="gramStart"/>
      <w:r w:rsidRPr="00ED0891">
        <w:t>a limited</w:t>
      </w:r>
      <w:proofErr w:type="gramEnd"/>
      <w:r w:rsidRPr="00ED0891">
        <w:t xml:space="preserve">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w:t>
      </w:r>
      <w:proofErr w:type="spellStart"/>
      <w:r w:rsidRPr="00ED0891">
        <w:t>subband</w:t>
      </w:r>
      <w:proofErr w:type="spellEnd"/>
      <w:r w:rsidRPr="00ED0891">
        <w:t xml:space="preserve"> non-overlapping full duplex at the </w:t>
      </w:r>
      <w:proofErr w:type="spellStart"/>
      <w:r w:rsidRPr="00ED0891">
        <w:t>gNB</w:t>
      </w:r>
      <w:proofErr w:type="spellEnd"/>
      <w:r w:rsidRPr="00ED0891">
        <w:t xml:space="preserve"> side within a conventional TDD band.</w:t>
      </w:r>
    </w:p>
    <w:p w:rsidR="0037555F" w:rsidRPr="00ED0891" w:rsidRDefault="00FB007B">
      <w:pPr>
        <w:jc w:val="both"/>
        <w:rPr>
          <w:lang w:val="en-US"/>
        </w:rPr>
      </w:pPr>
      <w:r w:rsidRPr="00ED0891">
        <w:t xml:space="preserve">The NR TDD specifications allow the dynamic/flexible allocation of downlink and uplink in time and CLI handling and RIM for NR were introduced in Rel-16. Nevertheless, further study may be required for CLI handling between the </w:t>
      </w:r>
      <w:proofErr w:type="spellStart"/>
      <w:r w:rsidRPr="00ED0891">
        <w:t>gNBs</w:t>
      </w:r>
      <w:proofErr w:type="spellEnd"/>
      <w:r w:rsidRPr="00ED0891">
        <w:t xml:space="preserve"> of the same or different operators to enable the dynamic/flexible TDD in commercial networks. The inter-</w:t>
      </w:r>
      <w:proofErr w:type="spellStart"/>
      <w:r w:rsidRPr="00ED0891">
        <w:t>gNB</w:t>
      </w:r>
      <w:proofErr w:type="spellEnd"/>
      <w:r w:rsidRPr="00ED0891">
        <w:t xml:space="preserve"> CLI may be due to either adjacent-channel CLI or co-channel-CLI, or both, depending on the deployment scenario. One of the problems not addressed in the previous releases is </w:t>
      </w:r>
      <w:proofErr w:type="spellStart"/>
      <w:r w:rsidRPr="00ED0891">
        <w:t>gNB</w:t>
      </w:r>
      <w:proofErr w:type="spellEnd"/>
      <w:r w:rsidRPr="00ED0891">
        <w:t>-to-</w:t>
      </w:r>
      <w:proofErr w:type="spellStart"/>
      <w:r w:rsidRPr="00ED0891">
        <w:t>gNB</w:t>
      </w:r>
      <w:proofErr w:type="spellEnd"/>
      <w:r w:rsidRPr="00ED0891">
        <w:t xml:space="preserve"> CLI.</w:t>
      </w:r>
    </w:p>
    <w:p w:rsidR="0037555F" w:rsidRPr="00ED0891" w:rsidRDefault="00FB007B">
      <w:pPr>
        <w:jc w:val="both"/>
      </w:pPr>
      <w:r w:rsidRPr="00ED0891">
        <w:t>This study aims to identify the feasibility and solutions of duplex evolution in the areas outlined above to provide enhanced UL coverage, reduced latency, improved system capacity, and improved configuration flexibility for NR TDD operations in unpaired spectrum. In addition, the regulatory aspects need to be examined for deploying identified duplex enhancements in TDD unpaired spectrum considering potential constraints.</w:t>
      </w:r>
      <w:bookmarkEnd w:id="519"/>
    </w:p>
    <w:p w:rsidR="0037555F" w:rsidRPr="00ED0891" w:rsidRDefault="00FB007B">
      <w:pPr>
        <w:pStyle w:val="1"/>
      </w:pPr>
      <w:bookmarkStart w:id="520" w:name="_Toc104488343"/>
      <w:bookmarkStart w:id="521" w:name="_Toc122614320"/>
      <w:r w:rsidRPr="00ED0891">
        <w:t>5</w:t>
      </w:r>
      <w:r w:rsidRPr="00ED0891">
        <w:tab/>
        <w:t>Objectives of study</w:t>
      </w:r>
      <w:bookmarkEnd w:id="520"/>
      <w:bookmarkEnd w:id="521"/>
    </w:p>
    <w:p w:rsidR="0037555F" w:rsidRPr="00ED0891" w:rsidRDefault="00FB007B">
      <w:pPr>
        <w:jc w:val="both"/>
        <w:rPr>
          <w:bCs/>
        </w:rPr>
      </w:pPr>
      <w:r w:rsidRPr="00ED0891">
        <w:t>The objective of this study is to identify and evaluate the potential enhancements to support duplex evolution for NR TDD in unpaired spectrum.</w:t>
      </w:r>
    </w:p>
    <w:p w:rsidR="0037555F" w:rsidRPr="00ED0891" w:rsidRDefault="00FB007B">
      <w:pPr>
        <w:jc w:val="both"/>
        <w:rPr>
          <w:bCs/>
        </w:rPr>
      </w:pPr>
      <w:r w:rsidRPr="00ED0891">
        <w:rPr>
          <w:bCs/>
        </w:rPr>
        <w:t>In this study, the followings are assumed:</w:t>
      </w:r>
    </w:p>
    <w:p w:rsidR="0037555F" w:rsidRPr="00ED0891" w:rsidRDefault="00FB007B">
      <w:pPr>
        <w:pStyle w:val="B1"/>
      </w:pPr>
      <w:r w:rsidRPr="00ED0891">
        <w:t>-</w:t>
      </w:r>
      <w:r w:rsidRPr="00ED0891">
        <w:tab/>
        <w:t xml:space="preserve">Duplex enhancement at the </w:t>
      </w:r>
      <w:proofErr w:type="spellStart"/>
      <w:r w:rsidRPr="00ED0891">
        <w:t>gNB</w:t>
      </w:r>
      <w:proofErr w:type="spellEnd"/>
      <w:r w:rsidRPr="00ED0891">
        <w:t xml:space="preserve"> side</w:t>
      </w:r>
    </w:p>
    <w:p w:rsidR="0037555F" w:rsidRPr="00ED0891" w:rsidRDefault="00FB007B">
      <w:pPr>
        <w:pStyle w:val="B1"/>
      </w:pPr>
      <w:r w:rsidRPr="00ED0891">
        <w:t>-</w:t>
      </w:r>
      <w:r w:rsidRPr="00ED0891">
        <w:tab/>
        <w:t>Half duplex operation at the UE side</w:t>
      </w:r>
    </w:p>
    <w:p w:rsidR="0037555F" w:rsidRPr="00ED0891" w:rsidRDefault="00FB007B">
      <w:pPr>
        <w:pStyle w:val="B1"/>
      </w:pPr>
      <w:r w:rsidRPr="00ED0891">
        <w:t>-</w:t>
      </w:r>
      <w:r w:rsidRPr="00ED0891">
        <w:tab/>
        <w:t>No restriction on frequency ranges</w:t>
      </w:r>
    </w:p>
    <w:p w:rsidR="0037555F" w:rsidRPr="00ED0891" w:rsidRDefault="00FB007B">
      <w:pPr>
        <w:jc w:val="both"/>
        <w:rPr>
          <w:bCs/>
        </w:rPr>
      </w:pPr>
      <w:r w:rsidRPr="00ED0891">
        <w:rPr>
          <w:rFonts w:hint="eastAsia"/>
          <w:bCs/>
        </w:rPr>
        <w:t xml:space="preserve">The detailed objectives are as </w:t>
      </w:r>
      <w:r w:rsidRPr="00ED0891">
        <w:rPr>
          <w:bCs/>
        </w:rPr>
        <w:t>follows</w:t>
      </w:r>
      <w:r w:rsidRPr="00ED0891">
        <w:rPr>
          <w:rFonts w:hint="eastAsia"/>
          <w:bCs/>
        </w:rPr>
        <w:t>:</w:t>
      </w:r>
    </w:p>
    <w:p w:rsidR="0037555F" w:rsidRPr="00ED0891" w:rsidRDefault="00FB007B">
      <w:pPr>
        <w:pStyle w:val="B1"/>
      </w:pPr>
      <w:r w:rsidRPr="00ED0891">
        <w:t>-</w:t>
      </w:r>
      <w:r w:rsidRPr="00ED0891">
        <w:tab/>
        <w:t>Identify applicable and relevant deployment scenarios (RAN1).</w:t>
      </w:r>
    </w:p>
    <w:p w:rsidR="0037555F" w:rsidRPr="00ED0891" w:rsidRDefault="00FB007B">
      <w:pPr>
        <w:pStyle w:val="B1"/>
      </w:pPr>
      <w:r w:rsidRPr="00ED0891">
        <w:t>-</w:t>
      </w:r>
      <w:r w:rsidRPr="00ED0891">
        <w:tab/>
        <w:t>Develop evaluation methodology for duplex enhancement (RAN1).</w:t>
      </w:r>
    </w:p>
    <w:p w:rsidR="0037555F" w:rsidRPr="00ED0891" w:rsidRDefault="00FB007B">
      <w:pPr>
        <w:pStyle w:val="B1"/>
      </w:pPr>
      <w:r w:rsidRPr="00ED0891">
        <w:t>-</w:t>
      </w:r>
      <w:r w:rsidRPr="00ED0891">
        <w:tab/>
      </w:r>
      <w:r w:rsidRPr="00ED0891">
        <w:rPr>
          <w:rFonts w:hint="eastAsia"/>
        </w:rPr>
        <w:t xml:space="preserve">Study </w:t>
      </w:r>
      <w:r w:rsidRPr="00ED0891">
        <w:t xml:space="preserve">the </w:t>
      </w:r>
      <w:bookmarkStart w:id="522" w:name="_Hlk91576402"/>
      <w:proofErr w:type="spellStart"/>
      <w:r w:rsidRPr="00ED0891">
        <w:t>subband</w:t>
      </w:r>
      <w:proofErr w:type="spellEnd"/>
      <w:r w:rsidRPr="00ED0891">
        <w:t xml:space="preserve"> non-overlapping full duplex and potential enhancements on </w:t>
      </w:r>
      <w:r w:rsidRPr="00ED0891">
        <w:rPr>
          <w:bCs/>
        </w:rPr>
        <w:t>dynamic/flexible TDD</w:t>
      </w:r>
      <w:bookmarkEnd w:id="522"/>
      <w:r w:rsidRPr="00ED0891">
        <w:rPr>
          <w:bCs/>
        </w:rPr>
        <w:t xml:space="preserve"> (RAN1, RAN4).</w:t>
      </w:r>
    </w:p>
    <w:p w:rsidR="0037555F" w:rsidRPr="00ED0891" w:rsidRDefault="00FB007B">
      <w:pPr>
        <w:pStyle w:val="B2"/>
      </w:pPr>
      <w:r w:rsidRPr="00ED0891">
        <w:t>-</w:t>
      </w:r>
      <w:r w:rsidRPr="00ED0891">
        <w:tab/>
        <w:t>Identify possible schemes and evaluate their feasibility and performances (RAN1).</w:t>
      </w:r>
    </w:p>
    <w:p w:rsidR="0037555F" w:rsidRPr="00ED0891" w:rsidRDefault="00FB007B">
      <w:pPr>
        <w:pStyle w:val="B2"/>
      </w:pPr>
      <w:r w:rsidRPr="00ED0891">
        <w:t>-</w:t>
      </w:r>
      <w:r w:rsidRPr="00ED0891">
        <w:tab/>
        <w:t xml:space="preserve">Study </w:t>
      </w:r>
      <w:bookmarkStart w:id="523" w:name="_Hlk91576481"/>
      <w:r w:rsidRPr="00ED0891">
        <w:t>inter-</w:t>
      </w:r>
      <w:proofErr w:type="spellStart"/>
      <w:r w:rsidRPr="00ED0891">
        <w:t>gNB</w:t>
      </w:r>
      <w:proofErr w:type="spellEnd"/>
      <w:r w:rsidRPr="00ED0891">
        <w:t xml:space="preserve"> and inter-UE CLI handling</w:t>
      </w:r>
      <w:bookmarkEnd w:id="523"/>
      <w:r w:rsidRPr="00ED0891">
        <w:t xml:space="preserve"> and identify solutions to manage them (RAN1). </w:t>
      </w:r>
    </w:p>
    <w:p w:rsidR="0037555F" w:rsidRPr="00ED0891" w:rsidRDefault="00FB007B">
      <w:pPr>
        <w:pStyle w:val="B3"/>
      </w:pPr>
      <w:r w:rsidRPr="00ED0891">
        <w:t>-</w:t>
      </w:r>
      <w:r w:rsidRPr="00ED0891">
        <w:tab/>
        <w:t>Consider intra-</w:t>
      </w:r>
      <w:proofErr w:type="spellStart"/>
      <w:r w:rsidRPr="00ED0891">
        <w:t>subband</w:t>
      </w:r>
      <w:proofErr w:type="spellEnd"/>
      <w:r w:rsidRPr="00ED0891">
        <w:t xml:space="preserve"> CLI and inter-</w:t>
      </w:r>
      <w:proofErr w:type="spellStart"/>
      <w:r w:rsidRPr="00ED0891">
        <w:t>subband</w:t>
      </w:r>
      <w:proofErr w:type="spellEnd"/>
      <w:r w:rsidRPr="00ED0891">
        <w:t xml:space="preserve"> CLI in case of the </w:t>
      </w:r>
      <w:proofErr w:type="spellStart"/>
      <w:r w:rsidRPr="00ED0891">
        <w:t>subband</w:t>
      </w:r>
      <w:proofErr w:type="spellEnd"/>
      <w:r w:rsidRPr="00ED0891">
        <w:t xml:space="preserve"> non-overlapping full duplex.</w:t>
      </w:r>
    </w:p>
    <w:p w:rsidR="0037555F" w:rsidRPr="00ED0891" w:rsidRDefault="00FB007B">
      <w:pPr>
        <w:pStyle w:val="B2"/>
      </w:pPr>
      <w:r w:rsidRPr="00ED0891">
        <w:t>-</w:t>
      </w:r>
      <w:r w:rsidRPr="00ED0891">
        <w:tab/>
        <w:t>Study the performance of the identified schemes as well as the impact on legacy operation assuming their co-existence in co-channel and adjacent channels (RAN1).</w:t>
      </w:r>
    </w:p>
    <w:p w:rsidR="0037555F" w:rsidRPr="00ED0891" w:rsidRDefault="00FB007B">
      <w:pPr>
        <w:pStyle w:val="B2"/>
      </w:pPr>
      <w:r w:rsidRPr="00ED0891">
        <w:t>-</w:t>
      </w:r>
      <w:r w:rsidRPr="00ED0891">
        <w:tab/>
        <w:t xml:space="preserve">Study the feasibility of </w:t>
      </w:r>
      <w:proofErr w:type="spellStart"/>
      <w:r w:rsidRPr="00ED0891">
        <w:t>and</w:t>
      </w:r>
      <w:proofErr w:type="spellEnd"/>
      <w:r w:rsidRPr="00ED0891">
        <w:t xml:space="preserve"> impact on </w:t>
      </w:r>
      <w:bookmarkStart w:id="524" w:name="_Hlk91576179"/>
      <w:r w:rsidRPr="00ED0891">
        <w:t xml:space="preserve">RF requirements considering adjacent-channel co-existence with the legacy operation </w:t>
      </w:r>
      <w:bookmarkEnd w:id="524"/>
      <w:r w:rsidRPr="00ED0891">
        <w:t>(RAN4).</w:t>
      </w:r>
    </w:p>
    <w:p w:rsidR="0037555F" w:rsidRPr="00ED0891" w:rsidRDefault="00FB007B">
      <w:pPr>
        <w:pStyle w:val="B2"/>
      </w:pPr>
      <w:r w:rsidRPr="00ED0891">
        <w:t>-</w:t>
      </w:r>
      <w:r w:rsidRPr="00ED0891">
        <w:tab/>
        <w:t xml:space="preserve">Study the feasibility of </w:t>
      </w:r>
      <w:proofErr w:type="spellStart"/>
      <w:r w:rsidRPr="00ED0891">
        <w:t>and</w:t>
      </w:r>
      <w:proofErr w:type="spellEnd"/>
      <w:r w:rsidRPr="00ED0891">
        <w:t xml:space="preserve"> impact on RF requirements considering the self-interference, the inter-</w:t>
      </w:r>
      <w:proofErr w:type="spellStart"/>
      <w:r w:rsidRPr="00ED0891">
        <w:t>subband</w:t>
      </w:r>
      <w:proofErr w:type="spellEnd"/>
      <w:r w:rsidRPr="00ED0891">
        <w:t xml:space="preserve"> CLI, and the inter-operator CLI at </w:t>
      </w:r>
      <w:proofErr w:type="spellStart"/>
      <w:r w:rsidRPr="00ED0891">
        <w:t>gNB</w:t>
      </w:r>
      <w:proofErr w:type="spellEnd"/>
      <w:r w:rsidRPr="00ED0891">
        <w:t xml:space="preserve"> and the inter-</w:t>
      </w:r>
      <w:proofErr w:type="spellStart"/>
      <w:r w:rsidRPr="00ED0891">
        <w:t>subband</w:t>
      </w:r>
      <w:proofErr w:type="spellEnd"/>
      <w:r w:rsidRPr="00ED0891">
        <w:t xml:space="preserve"> CLI and inter-operator CLI at UE (RAN4).</w:t>
      </w:r>
    </w:p>
    <w:p w:rsidR="0037555F" w:rsidRPr="00ED0891" w:rsidRDefault="00FB007B">
      <w:pPr>
        <w:pStyle w:val="B2"/>
      </w:pPr>
      <w:r w:rsidRPr="00ED0891">
        <w:lastRenderedPageBreak/>
        <w:t>-</w:t>
      </w:r>
      <w:r w:rsidRPr="00ED0891">
        <w:tab/>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rsidR="0037555F" w:rsidRPr="00ED0891" w:rsidRDefault="00FB007B">
      <w:pPr>
        <w:pStyle w:val="B2"/>
      </w:pPr>
      <w:r w:rsidRPr="00ED0891">
        <w:t>-</w:t>
      </w:r>
      <w:r w:rsidRPr="00ED0891">
        <w:tab/>
        <w:t>Summarize the regulatory aspects that have to be considered for deploying the identified duplex enhancements in TDD unpaired spectrum (RAN4).</w:t>
      </w:r>
    </w:p>
    <w:p w:rsidR="0037555F" w:rsidRPr="00ED0891" w:rsidRDefault="00FB007B">
      <w:pPr>
        <w:jc w:val="both"/>
        <w:rPr>
          <w:bCs/>
        </w:rPr>
      </w:pPr>
      <w:r w:rsidRPr="00ED0891">
        <w:rPr>
          <w:bCs/>
        </w:rPr>
        <w:t xml:space="preserve">Note: For potential enhancements on dynamic/flexible TDD, utilize the outcome of discussion in Rel-15 and Rel-16 while avoiding the repetition of the same discussion. </w:t>
      </w:r>
    </w:p>
    <w:p w:rsidR="0037555F" w:rsidRPr="00ED0891" w:rsidRDefault="00FB007B">
      <w:pPr>
        <w:pStyle w:val="1"/>
      </w:pPr>
      <w:bookmarkStart w:id="525" w:name="_Toc122614321"/>
      <w:bookmarkStart w:id="526" w:name="_Toc104488344"/>
      <w:r w:rsidRPr="00ED0891">
        <w:t>6</w:t>
      </w:r>
      <w:r w:rsidRPr="00ED0891">
        <w:tab/>
      </w:r>
      <w:proofErr w:type="spellStart"/>
      <w:r w:rsidRPr="00ED0891">
        <w:t>Subband</w:t>
      </w:r>
      <w:proofErr w:type="spellEnd"/>
      <w:r w:rsidRPr="00ED0891">
        <w:t xml:space="preserve"> non-overlapping full duplex (SBFD)</w:t>
      </w:r>
      <w:bookmarkEnd w:id="525"/>
      <w:bookmarkEnd w:id="526"/>
    </w:p>
    <w:p w:rsidR="0037555F" w:rsidRPr="00ED0891" w:rsidRDefault="00FB007B">
      <w:pPr>
        <w:rPr>
          <w:i/>
          <w:color w:val="0000FF"/>
        </w:rPr>
      </w:pPr>
      <w:r w:rsidRPr="00ED0891">
        <w:rPr>
          <w:i/>
          <w:color w:val="0000FF"/>
        </w:rPr>
        <w:t>Editor's note: More subsections may be added under section 6 depending on the discussion for SBFD</w:t>
      </w:r>
    </w:p>
    <w:p w:rsidR="0037555F" w:rsidRPr="00ED0891" w:rsidRDefault="00FB007B">
      <w:pPr>
        <w:pStyle w:val="1"/>
      </w:pPr>
      <w:bookmarkStart w:id="527" w:name="_Toc104488348"/>
      <w:bookmarkStart w:id="528" w:name="_Toc122614325"/>
      <w:r w:rsidRPr="00ED0891">
        <w:t>7</w:t>
      </w:r>
      <w:r w:rsidRPr="00ED0891">
        <w:tab/>
        <w:t>Feasibility and Performance Evaluation for SBFD</w:t>
      </w:r>
      <w:bookmarkEnd w:id="527"/>
      <w:bookmarkEnd w:id="528"/>
    </w:p>
    <w:p w:rsidR="003B7C16" w:rsidRPr="003B7C16" w:rsidRDefault="003B7C16" w:rsidP="003B7C16">
      <w:pPr>
        <w:pStyle w:val="1"/>
        <w:rPr>
          <w:lang w:eastAsia="zh-CN"/>
        </w:rPr>
      </w:pPr>
      <w:bookmarkStart w:id="529" w:name="_Toc103163476"/>
      <w:bookmarkStart w:id="530" w:name="_Toc104488368"/>
      <w:bookmarkStart w:id="531" w:name="_Toc104488371"/>
      <w:bookmarkStart w:id="532" w:name="_Toc103163479"/>
      <w:r>
        <w:t>8</w:t>
      </w:r>
      <w:r w:rsidRPr="004D3578">
        <w:tab/>
      </w:r>
      <w:r w:rsidRPr="00A87F9A">
        <w:t>Potential enhancements on dynamic/flexible TDD</w:t>
      </w:r>
      <w:bookmarkEnd w:id="529"/>
      <w:bookmarkEnd w:id="530"/>
    </w:p>
    <w:p w:rsidR="0037555F" w:rsidRPr="003B7C16" w:rsidRDefault="00FB007B">
      <w:pPr>
        <w:pStyle w:val="1"/>
      </w:pPr>
      <w:r w:rsidRPr="00ED0891">
        <w:t>9</w:t>
      </w:r>
      <w:bookmarkStart w:id="533" w:name="_Toc122614336"/>
      <w:r w:rsidRPr="00ED0891">
        <w:tab/>
        <w:t xml:space="preserve">Feasibility and Performance evaluation for </w:t>
      </w:r>
      <w:bookmarkStart w:id="534" w:name="_Hlk96518637"/>
      <w:r w:rsidRPr="00ED0891">
        <w:t>dynamic/flexible TDD</w:t>
      </w:r>
      <w:bookmarkEnd w:id="531"/>
      <w:bookmarkEnd w:id="532"/>
      <w:bookmarkEnd w:id="533"/>
      <w:bookmarkEnd w:id="534"/>
      <w:r w:rsidRPr="00ED0891">
        <w:t xml:space="preserve"> </w:t>
      </w:r>
    </w:p>
    <w:p w:rsidR="006E3512" w:rsidRPr="00ED0891" w:rsidRDefault="006E3512" w:rsidP="006E3512">
      <w:pPr>
        <w:pStyle w:val="1"/>
        <w:rPr>
          <w:ins w:id="535" w:author="cmcc" w:date="2023-03-03T04:10:00Z"/>
        </w:rPr>
      </w:pPr>
      <w:ins w:id="536" w:author="cmcc" w:date="2023-03-03T04:10:00Z">
        <w:r w:rsidRPr="00ED0891">
          <w:t>10</w:t>
        </w:r>
        <w:r>
          <w:rPr>
            <w:rFonts w:hint="eastAsia"/>
            <w:lang w:eastAsia="zh-CN"/>
          </w:rPr>
          <w:t xml:space="preserve"> </w:t>
        </w:r>
        <w:r>
          <w:rPr>
            <w:rFonts w:hint="eastAsia"/>
            <w:lang w:eastAsia="zh-CN"/>
          </w:rPr>
          <w:tab/>
          <w:t>Implementation f</w:t>
        </w:r>
        <w:r w:rsidRPr="00ED0891">
          <w:t xml:space="preserve">easibility </w:t>
        </w:r>
        <w:r>
          <w:rPr>
            <w:rFonts w:hint="eastAsia"/>
            <w:lang w:eastAsia="zh-CN"/>
          </w:rPr>
          <w:t>of SBFD</w:t>
        </w:r>
        <w:r w:rsidRPr="00ED0891">
          <w:t xml:space="preserve">  </w:t>
        </w:r>
      </w:ins>
    </w:p>
    <w:p w:rsidR="006E3512" w:rsidRPr="00ED0891" w:rsidRDefault="006E3512" w:rsidP="006E3512">
      <w:pPr>
        <w:pStyle w:val="Guidance"/>
        <w:jc w:val="both"/>
        <w:rPr>
          <w:ins w:id="537" w:author="cmcc" w:date="2023-03-03T04:10:00Z"/>
          <w:rFonts w:ascii="Arial" w:hAnsi="Arial" w:hint="eastAsia"/>
          <w:i w:val="0"/>
          <w:color w:val="auto"/>
          <w:sz w:val="28"/>
          <w:lang w:eastAsia="zh-CN"/>
        </w:rPr>
      </w:pPr>
      <w:ins w:id="538" w:author="cmcc" w:date="2023-03-03T04:10:00Z">
        <w:r w:rsidRPr="00ED0891">
          <w:t>Editor's note: This section captures the feasibility considering the self-interference, the inter-</w:t>
        </w:r>
        <w:proofErr w:type="spellStart"/>
        <w:r w:rsidRPr="00ED0891">
          <w:t>subband</w:t>
        </w:r>
        <w:proofErr w:type="spellEnd"/>
        <w:r w:rsidRPr="00ED0891">
          <w:t xml:space="preserve"> CLI, and the inter-operator CLI at </w:t>
        </w:r>
        <w:proofErr w:type="spellStart"/>
        <w:r w:rsidRPr="00ED0891">
          <w:t>gNB</w:t>
        </w:r>
        <w:proofErr w:type="spellEnd"/>
        <w:r w:rsidRPr="00ED0891">
          <w:t xml:space="preserve"> and the inter-</w:t>
        </w:r>
        <w:proofErr w:type="spellStart"/>
        <w:r w:rsidRPr="00ED0891">
          <w:t>subband</w:t>
        </w:r>
        <w:proofErr w:type="spellEnd"/>
        <w:r w:rsidRPr="00ED0891">
          <w:t xml:space="preserve"> CLI and inter-operator CLI at UE, as well as feasibility of </w:t>
        </w:r>
        <w:proofErr w:type="spellStart"/>
        <w:r w:rsidRPr="00ED0891">
          <w:t>and</w:t>
        </w:r>
        <w:proofErr w:type="spellEnd"/>
        <w:r w:rsidRPr="00ED0891">
          <w:t xml:space="preserve"> impact on RF requirements considering adjacent-channel co-existence with the legacy operation (RAN4). </w:t>
        </w:r>
      </w:ins>
    </w:p>
    <w:p w:rsidR="006E3512" w:rsidRPr="00814C71" w:rsidRDefault="006E3512" w:rsidP="006E3512">
      <w:pPr>
        <w:keepNext/>
        <w:keepLines/>
        <w:spacing w:before="180"/>
        <w:ind w:left="1134" w:hanging="1134"/>
        <w:outlineLvl w:val="1"/>
        <w:rPr>
          <w:ins w:id="539" w:author="cmcc" w:date="2023-03-03T04:10:00Z"/>
          <w:rFonts w:ascii="Arial" w:hAnsi="Arial"/>
          <w:sz w:val="32"/>
          <w:lang w:eastAsia="zh-CN"/>
        </w:rPr>
      </w:pPr>
      <w:ins w:id="540" w:author="cmcc" w:date="2023-03-03T04:10:00Z">
        <w:r>
          <w:rPr>
            <w:rFonts w:ascii="Arial" w:hAnsi="Arial" w:hint="eastAsia"/>
            <w:sz w:val="32"/>
            <w:lang w:eastAsia="zh-CN"/>
          </w:rPr>
          <w:t>10</w:t>
        </w:r>
        <w:r>
          <w:rPr>
            <w:rFonts w:ascii="Arial" w:hAnsi="Arial"/>
            <w:sz w:val="32"/>
          </w:rPr>
          <w:t>.1</w:t>
        </w:r>
        <w:r>
          <w:rPr>
            <w:rFonts w:ascii="Arial" w:hAnsi="Arial" w:hint="eastAsia"/>
            <w:sz w:val="32"/>
            <w:lang w:eastAsia="zh-CN"/>
          </w:rPr>
          <w:t xml:space="preserve"> Background for analysis</w:t>
        </w:r>
      </w:ins>
    </w:p>
    <w:p w:rsidR="006E3512" w:rsidRPr="00E41534" w:rsidRDefault="006E3512" w:rsidP="006E3512">
      <w:pPr>
        <w:rPr>
          <w:ins w:id="541" w:author="cmcc" w:date="2023-03-03T04:10:00Z"/>
          <w:i/>
          <w:color w:val="0000FF"/>
          <w:lang w:eastAsia="zh-CN"/>
        </w:rPr>
      </w:pPr>
      <w:ins w:id="542" w:author="cmcc" w:date="2023-03-03T04:10:00Z">
        <w:r w:rsidRPr="00814C71">
          <w:rPr>
            <w:i/>
            <w:color w:val="0000FF"/>
          </w:rPr>
          <w:t>Editor's note: This section captures the overall descript</w:t>
        </w:r>
        <w:r>
          <w:rPr>
            <w:i/>
            <w:color w:val="0000FF"/>
          </w:rPr>
          <w:t>ion of all potential approaches</w:t>
        </w:r>
        <w:r>
          <w:rPr>
            <w:rFonts w:hint="eastAsia"/>
            <w:i/>
            <w:color w:val="0000FF"/>
            <w:lang w:eastAsia="zh-CN"/>
          </w:rPr>
          <w:t xml:space="preserve"> and key enablers for SBFD</w:t>
        </w:r>
      </w:ins>
    </w:p>
    <w:p w:rsidR="006E3512" w:rsidRPr="00814C71" w:rsidRDefault="006E3512" w:rsidP="006E3512">
      <w:pPr>
        <w:keepNext/>
        <w:keepLines/>
        <w:spacing w:before="180"/>
        <w:ind w:left="1134" w:hanging="1134"/>
        <w:outlineLvl w:val="1"/>
        <w:rPr>
          <w:ins w:id="543" w:author="cmcc" w:date="2023-03-03T04:10:00Z"/>
          <w:rFonts w:ascii="Arial" w:hAnsi="Arial"/>
          <w:sz w:val="32"/>
        </w:rPr>
      </w:pPr>
      <w:ins w:id="544" w:author="cmcc" w:date="2023-03-03T04:10:00Z">
        <w:r>
          <w:rPr>
            <w:rFonts w:ascii="Arial" w:hAnsi="Arial" w:hint="eastAsia"/>
            <w:sz w:val="32"/>
            <w:lang w:eastAsia="zh-CN"/>
          </w:rPr>
          <w:t>10.2</w:t>
        </w:r>
        <w:r w:rsidRPr="00814C71">
          <w:rPr>
            <w:rFonts w:ascii="Arial" w:hAnsi="Arial"/>
            <w:sz w:val="32"/>
          </w:rPr>
          <w:t xml:space="preserve"> Feasibility </w:t>
        </w:r>
        <w:r>
          <w:rPr>
            <w:rFonts w:ascii="Arial" w:hAnsi="Arial" w:hint="eastAsia"/>
            <w:sz w:val="32"/>
            <w:lang w:eastAsia="zh-CN"/>
          </w:rPr>
          <w:t>of</w:t>
        </w:r>
        <w:r w:rsidRPr="00814C71">
          <w:rPr>
            <w:rFonts w:ascii="Arial" w:hAnsi="Arial"/>
            <w:sz w:val="32"/>
          </w:rPr>
          <w:t xml:space="preserve"> FR1 Wide Area BS aspects</w:t>
        </w:r>
      </w:ins>
    </w:p>
    <w:p w:rsidR="006E3512" w:rsidRDefault="006E3512" w:rsidP="006E3512">
      <w:pPr>
        <w:keepNext/>
        <w:keepLines/>
        <w:spacing w:before="120"/>
        <w:ind w:left="1134" w:hanging="1134"/>
        <w:outlineLvl w:val="2"/>
        <w:rPr>
          <w:ins w:id="545" w:author="cmcc" w:date="2023-03-03T04:10:00Z"/>
          <w:rFonts w:ascii="Arial" w:hAnsi="Arial"/>
          <w:sz w:val="28"/>
          <w:lang w:eastAsia="zh-CN"/>
        </w:rPr>
      </w:pPr>
      <w:ins w:id="546" w:author="cmcc" w:date="2023-03-03T04:10:00Z">
        <w:r>
          <w:rPr>
            <w:rFonts w:ascii="Arial" w:hAnsi="Arial" w:hint="eastAsia"/>
            <w:sz w:val="28"/>
            <w:lang w:eastAsia="zh-CN"/>
          </w:rPr>
          <w:t>10.2.1</w:t>
        </w:r>
        <w:r w:rsidRPr="00814C71">
          <w:rPr>
            <w:rFonts w:ascii="Arial" w:hAnsi="Arial"/>
            <w:sz w:val="28"/>
          </w:rPr>
          <w:tab/>
          <w:t>Self-interference analysis</w:t>
        </w:r>
      </w:ins>
    </w:p>
    <w:p w:rsidR="006E3512" w:rsidRPr="00E41534" w:rsidRDefault="006E3512" w:rsidP="006E3512">
      <w:pPr>
        <w:rPr>
          <w:ins w:id="547" w:author="cmcc" w:date="2023-03-03T04:10:00Z"/>
          <w:i/>
          <w:color w:val="0000FF"/>
        </w:rPr>
      </w:pPr>
      <w:ins w:id="548" w:author="cmcc" w:date="2023-03-03T04:10:00Z">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w:t>
        </w:r>
        <w:r w:rsidRPr="00E41534">
          <w:rPr>
            <w:i/>
            <w:color w:val="0000FF"/>
          </w:rPr>
          <w:t>analysis</w:t>
        </w:r>
        <w:r w:rsidRPr="00E41534">
          <w:rPr>
            <w:rFonts w:hint="eastAsia"/>
            <w:i/>
            <w:color w:val="0000FF"/>
          </w:rPr>
          <w:t xml:space="preserve"> results</w:t>
        </w:r>
      </w:ins>
    </w:p>
    <w:p w:rsidR="006E3512" w:rsidRDefault="006E3512" w:rsidP="006E3512">
      <w:pPr>
        <w:keepNext/>
        <w:keepLines/>
        <w:spacing w:before="120"/>
        <w:ind w:left="1134" w:hanging="1134"/>
        <w:outlineLvl w:val="2"/>
        <w:rPr>
          <w:ins w:id="549" w:author="cmcc" w:date="2023-03-03T04:10:00Z"/>
          <w:rFonts w:ascii="Arial" w:hAnsi="Arial"/>
          <w:sz w:val="28"/>
          <w:lang w:eastAsia="zh-CN"/>
        </w:rPr>
      </w:pPr>
      <w:ins w:id="550" w:author="cmcc" w:date="2023-03-03T04:10:00Z">
        <w:r>
          <w:rPr>
            <w:rFonts w:ascii="Arial" w:hAnsi="Arial" w:hint="eastAsia"/>
            <w:sz w:val="28"/>
            <w:lang w:eastAsia="zh-CN"/>
          </w:rPr>
          <w:t>10.2.2</w:t>
        </w:r>
        <w:r w:rsidRPr="00814C71">
          <w:rPr>
            <w:rFonts w:ascii="Arial" w:hAnsi="Arial"/>
            <w:sz w:val="28"/>
          </w:rPr>
          <w:tab/>
          <w:t>Co-channel inter-sub-band co-site inter-sector interference analysis</w:t>
        </w:r>
      </w:ins>
    </w:p>
    <w:p w:rsidR="006E3512" w:rsidRPr="006E3512" w:rsidRDefault="006E3512" w:rsidP="006E3512">
      <w:pPr>
        <w:rPr>
          <w:ins w:id="551" w:author="cmcc" w:date="2023-03-03T04:10:00Z"/>
          <w:rFonts w:ascii="Arial" w:hAnsi="Arial" w:hint="eastAsia"/>
          <w:sz w:val="28"/>
          <w:lang w:eastAsia="zh-CN"/>
        </w:rPr>
      </w:pPr>
      <w:ins w:id="552" w:author="cmcc" w:date="2023-03-03T04:10:00Z">
        <w:r w:rsidRPr="00814C71">
          <w:rPr>
            <w:i/>
            <w:color w:val="0000FF"/>
          </w:rPr>
          <w:t xml:space="preserve">Editor's note: This section captures the </w:t>
        </w:r>
        <w:r w:rsidRPr="00E41534">
          <w:rPr>
            <w:rFonts w:hint="eastAsia"/>
            <w:i/>
            <w:color w:val="0000FF"/>
          </w:rPr>
          <w:t>typical assumption of RF requirements and analysis results.</w:t>
        </w:r>
      </w:ins>
    </w:p>
    <w:p w:rsidR="006E3512" w:rsidRPr="00814C71" w:rsidRDefault="006E3512" w:rsidP="006E3512">
      <w:pPr>
        <w:keepNext/>
        <w:keepLines/>
        <w:spacing w:before="120"/>
        <w:ind w:left="1134" w:hanging="1134"/>
        <w:outlineLvl w:val="2"/>
        <w:rPr>
          <w:ins w:id="553" w:author="cmcc" w:date="2023-03-03T04:10:00Z"/>
          <w:rFonts w:ascii="Arial" w:hAnsi="Arial"/>
          <w:sz w:val="28"/>
        </w:rPr>
      </w:pPr>
      <w:ins w:id="554" w:author="cmcc" w:date="2023-03-03T04:10:00Z">
        <w:r>
          <w:rPr>
            <w:rFonts w:ascii="Arial" w:hAnsi="Arial" w:hint="eastAsia"/>
            <w:sz w:val="28"/>
            <w:lang w:eastAsia="zh-CN"/>
          </w:rPr>
          <w:t>10.2.3</w:t>
        </w:r>
        <w:r w:rsidRPr="00814C71">
          <w:rPr>
            <w:rFonts w:ascii="Arial" w:hAnsi="Arial"/>
            <w:sz w:val="28"/>
          </w:rPr>
          <w:tab/>
          <w:t>Co-channel inter-sub-band inter-site interference analysis</w:t>
        </w:r>
      </w:ins>
    </w:p>
    <w:p w:rsidR="006E3512" w:rsidRPr="00814C71" w:rsidRDefault="006E3512" w:rsidP="006E3512">
      <w:pPr>
        <w:rPr>
          <w:ins w:id="555" w:author="cmcc" w:date="2023-03-03T04:10:00Z"/>
          <w:i/>
          <w:color w:val="0000FF"/>
          <w:lang w:val="en-US" w:eastAsia="zh-CN"/>
        </w:rPr>
      </w:pPr>
      <w:ins w:id="556" w:author="cmcc" w:date="2023-03-03T04:10:00Z">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ins>
    </w:p>
    <w:p w:rsidR="006E3512" w:rsidRPr="00814C71" w:rsidRDefault="006E3512" w:rsidP="006E3512">
      <w:pPr>
        <w:keepNext/>
        <w:keepLines/>
        <w:spacing w:before="120"/>
        <w:ind w:left="1134" w:hanging="1134"/>
        <w:outlineLvl w:val="2"/>
        <w:rPr>
          <w:ins w:id="557" w:author="cmcc" w:date="2023-03-03T04:10:00Z"/>
          <w:rFonts w:ascii="Arial" w:hAnsi="Arial"/>
          <w:sz w:val="28"/>
        </w:rPr>
      </w:pPr>
      <w:ins w:id="558" w:author="cmcc" w:date="2023-03-03T04:10:00Z">
        <w:r>
          <w:rPr>
            <w:rFonts w:ascii="Arial" w:hAnsi="Arial" w:hint="eastAsia"/>
            <w:sz w:val="28"/>
            <w:lang w:eastAsia="zh-CN"/>
          </w:rPr>
          <w:t>10.2.4</w:t>
        </w:r>
        <w:r w:rsidRPr="00814C71">
          <w:rPr>
            <w:rFonts w:ascii="Arial" w:hAnsi="Arial"/>
            <w:sz w:val="28"/>
          </w:rPr>
          <w:tab/>
          <w:t>Summary</w:t>
        </w:r>
      </w:ins>
    </w:p>
    <w:p w:rsidR="006E3512" w:rsidRPr="00814C71" w:rsidRDefault="006E3512" w:rsidP="006E3512">
      <w:pPr>
        <w:rPr>
          <w:ins w:id="559" w:author="cmcc" w:date="2023-03-03T04:10:00Z"/>
          <w:i/>
          <w:color w:val="0000FF"/>
          <w:lang w:val="en-US" w:eastAsia="zh-CN"/>
        </w:rPr>
      </w:pPr>
      <w:ins w:id="560" w:author="cmcc" w:date="2023-03-03T04:10: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ins>
    </w:p>
    <w:p w:rsidR="006E3512" w:rsidRPr="00814C71" w:rsidRDefault="006E3512" w:rsidP="006E3512">
      <w:pPr>
        <w:keepNext/>
        <w:keepLines/>
        <w:spacing w:before="180"/>
        <w:ind w:left="1134" w:hanging="1134"/>
        <w:outlineLvl w:val="1"/>
        <w:rPr>
          <w:ins w:id="561" w:author="cmcc" w:date="2023-03-03T04:10:00Z"/>
          <w:rFonts w:ascii="Arial" w:hAnsi="Arial"/>
          <w:sz w:val="32"/>
        </w:rPr>
      </w:pPr>
      <w:ins w:id="562" w:author="cmcc" w:date="2023-03-03T04:10:00Z">
        <w:r>
          <w:rPr>
            <w:rFonts w:ascii="Arial" w:hAnsi="Arial" w:hint="eastAsia"/>
            <w:sz w:val="32"/>
            <w:lang w:eastAsia="zh-CN"/>
          </w:rPr>
          <w:lastRenderedPageBreak/>
          <w:t>10.3</w:t>
        </w:r>
        <w:r w:rsidRPr="00814C71">
          <w:rPr>
            <w:rFonts w:ascii="Arial" w:hAnsi="Arial"/>
            <w:sz w:val="32"/>
          </w:rPr>
          <w:t xml:space="preserve"> Feasibility </w:t>
        </w:r>
        <w:r>
          <w:rPr>
            <w:rFonts w:ascii="Arial" w:hAnsi="Arial" w:hint="eastAsia"/>
            <w:sz w:val="32"/>
            <w:lang w:eastAsia="zh-CN"/>
          </w:rPr>
          <w:t>of</w:t>
        </w:r>
        <w:r w:rsidRPr="00814C71">
          <w:rPr>
            <w:rFonts w:ascii="Arial" w:hAnsi="Arial"/>
            <w:sz w:val="32"/>
          </w:rPr>
          <w:t xml:space="preserve"> FR1 Medium Range BS aspects</w:t>
        </w:r>
      </w:ins>
    </w:p>
    <w:p w:rsidR="006E3512" w:rsidRPr="00814C71" w:rsidRDefault="006E3512" w:rsidP="006E3512">
      <w:pPr>
        <w:keepNext/>
        <w:keepLines/>
        <w:spacing w:before="120"/>
        <w:ind w:left="1134" w:hanging="1134"/>
        <w:outlineLvl w:val="2"/>
        <w:rPr>
          <w:ins w:id="563" w:author="cmcc" w:date="2023-03-03T04:10:00Z"/>
          <w:rFonts w:ascii="Arial" w:hAnsi="Arial"/>
          <w:sz w:val="28"/>
        </w:rPr>
      </w:pPr>
      <w:ins w:id="564" w:author="cmcc" w:date="2023-03-03T04:10:00Z">
        <w:r>
          <w:rPr>
            <w:rFonts w:ascii="Arial" w:hAnsi="Arial" w:hint="eastAsia"/>
            <w:sz w:val="28"/>
            <w:lang w:eastAsia="zh-CN"/>
          </w:rPr>
          <w:t>10.3.1</w:t>
        </w:r>
        <w:r w:rsidRPr="00814C71">
          <w:rPr>
            <w:rFonts w:ascii="Arial" w:hAnsi="Arial"/>
            <w:sz w:val="28"/>
          </w:rPr>
          <w:tab/>
          <w:t>Self-interference analysis</w:t>
        </w:r>
      </w:ins>
    </w:p>
    <w:p w:rsidR="006E3512" w:rsidRPr="00E41534" w:rsidRDefault="006E3512" w:rsidP="006E3512">
      <w:pPr>
        <w:rPr>
          <w:ins w:id="565" w:author="cmcc" w:date="2023-03-03T04:10:00Z"/>
          <w:i/>
          <w:color w:val="0000FF"/>
        </w:rPr>
      </w:pPr>
      <w:ins w:id="566" w:author="cmcc" w:date="2023-03-03T04:10:00Z">
        <w:r w:rsidRPr="00814C71">
          <w:rPr>
            <w:i/>
            <w:color w:val="0000FF"/>
          </w:rPr>
          <w:t xml:space="preserve">Editor's note: This section captures the </w:t>
        </w:r>
        <w:r w:rsidRPr="00E41534">
          <w:rPr>
            <w:rFonts w:hint="eastAsia"/>
            <w:i/>
            <w:color w:val="0000FF"/>
          </w:rPr>
          <w:t>typical assumption based on which the RSIC capability is derived and analysis results.</w:t>
        </w:r>
      </w:ins>
    </w:p>
    <w:p w:rsidR="006E3512" w:rsidRPr="00305F8F" w:rsidRDefault="006E3512" w:rsidP="006E3512">
      <w:pPr>
        <w:keepNext/>
        <w:keepLines/>
        <w:spacing w:before="120"/>
        <w:ind w:left="1134" w:hanging="1134"/>
        <w:outlineLvl w:val="2"/>
        <w:rPr>
          <w:ins w:id="567" w:author="cmcc" w:date="2023-03-03T04:10:00Z"/>
          <w:rFonts w:ascii="Arial" w:hAnsi="Arial"/>
          <w:sz w:val="28"/>
          <w:lang w:eastAsia="zh-CN"/>
        </w:rPr>
      </w:pPr>
      <w:ins w:id="568" w:author="cmcc" w:date="2023-03-03T04:10:00Z">
        <w:r>
          <w:rPr>
            <w:rFonts w:ascii="Arial" w:hAnsi="Arial" w:hint="eastAsia"/>
            <w:sz w:val="28"/>
            <w:lang w:eastAsia="zh-CN"/>
          </w:rPr>
          <w:t>10.3.2</w:t>
        </w:r>
        <w:r w:rsidRPr="00814C71">
          <w:rPr>
            <w:rFonts w:ascii="Arial" w:hAnsi="Arial"/>
            <w:sz w:val="28"/>
          </w:rPr>
          <w:tab/>
          <w:t>Co-channel inter-sub-band co-site inter-sector interference analysis</w:t>
        </w:r>
      </w:ins>
    </w:p>
    <w:p w:rsidR="006E3512" w:rsidRPr="00D20560" w:rsidRDefault="006E3512" w:rsidP="006E3512">
      <w:pPr>
        <w:rPr>
          <w:ins w:id="569" w:author="cmcc" w:date="2023-03-03T04:10:00Z"/>
          <w:i/>
          <w:color w:val="0000FF"/>
          <w:lang w:val="en-US" w:eastAsia="zh-CN"/>
        </w:rPr>
      </w:pPr>
      <w:ins w:id="570" w:author="cmcc" w:date="2023-03-03T04:10:00Z">
        <w:r w:rsidRPr="00814C71">
          <w:rPr>
            <w:i/>
            <w:color w:val="0000FF"/>
          </w:rPr>
          <w:t xml:space="preserve">Editor's note: This section captures the </w:t>
        </w:r>
        <w:r w:rsidRPr="00814C71">
          <w:rPr>
            <w:rFonts w:hint="eastAsia"/>
            <w:i/>
            <w:color w:val="0000FF"/>
            <w:lang w:val="en-US" w:eastAsia="zh-CN"/>
          </w:rPr>
          <w:t>typical assumption of RF require</w:t>
        </w:r>
        <w:r>
          <w:rPr>
            <w:rFonts w:hint="eastAsia"/>
            <w:i/>
            <w:color w:val="0000FF"/>
            <w:lang w:val="en-US" w:eastAsia="zh-CN"/>
          </w:rPr>
          <w:t>ments and analysis results</w:t>
        </w:r>
      </w:ins>
    </w:p>
    <w:p w:rsidR="006E3512" w:rsidRPr="00814C71" w:rsidRDefault="006E3512" w:rsidP="006E3512">
      <w:pPr>
        <w:keepNext/>
        <w:keepLines/>
        <w:spacing w:before="120"/>
        <w:ind w:left="1134" w:hanging="1134"/>
        <w:outlineLvl w:val="2"/>
        <w:rPr>
          <w:ins w:id="571" w:author="cmcc" w:date="2023-03-03T04:10:00Z"/>
          <w:rFonts w:ascii="Arial" w:hAnsi="Arial"/>
          <w:sz w:val="28"/>
        </w:rPr>
      </w:pPr>
      <w:ins w:id="572" w:author="cmcc" w:date="2023-03-03T04:10:00Z">
        <w:r>
          <w:rPr>
            <w:rFonts w:ascii="Arial" w:hAnsi="Arial" w:hint="eastAsia"/>
            <w:sz w:val="28"/>
            <w:lang w:eastAsia="zh-CN"/>
          </w:rPr>
          <w:t>10.3.3</w:t>
        </w:r>
        <w:r w:rsidRPr="00814C71">
          <w:rPr>
            <w:rFonts w:ascii="Arial" w:hAnsi="Arial"/>
            <w:sz w:val="28"/>
          </w:rPr>
          <w:tab/>
          <w:t>Co-channel inter-sub-band inter-site interference analysis</w:t>
        </w:r>
      </w:ins>
    </w:p>
    <w:p w:rsidR="006E3512" w:rsidRPr="00814C71" w:rsidRDefault="006E3512" w:rsidP="006E3512">
      <w:pPr>
        <w:rPr>
          <w:ins w:id="573" w:author="cmcc" w:date="2023-03-03T04:10:00Z"/>
          <w:i/>
          <w:color w:val="0000FF"/>
          <w:lang w:val="en-US" w:eastAsia="zh-CN"/>
        </w:rPr>
      </w:pPr>
      <w:ins w:id="574" w:author="cmcc" w:date="2023-03-03T04:10:00Z">
        <w:r w:rsidRPr="00814C71">
          <w:rPr>
            <w:i/>
            <w:color w:val="0000FF"/>
          </w:rPr>
          <w:t xml:space="preserve">Editor's note: This section captures the </w:t>
        </w:r>
        <w:r w:rsidRPr="00814C71">
          <w:rPr>
            <w:rFonts w:hint="eastAsia"/>
            <w:i/>
            <w:color w:val="0000FF"/>
            <w:lang w:val="en-US" w:eastAsia="zh-CN"/>
          </w:rPr>
          <w:t>CLI modeling. As approved previously, ACLR and ACS value can be reused.</w:t>
        </w:r>
        <w:r w:rsidRPr="00814C71">
          <w:rPr>
            <w:i/>
            <w:color w:val="0000FF"/>
            <w:lang w:val="en-US" w:eastAsia="zh-CN"/>
          </w:rPr>
          <w:t xml:space="preserve"> </w:t>
        </w:r>
      </w:ins>
    </w:p>
    <w:p w:rsidR="006E3512" w:rsidRPr="00814C71" w:rsidRDefault="006E3512" w:rsidP="006E3512">
      <w:pPr>
        <w:keepNext/>
        <w:keepLines/>
        <w:spacing w:before="120"/>
        <w:ind w:left="1134" w:hanging="1134"/>
        <w:outlineLvl w:val="2"/>
        <w:rPr>
          <w:ins w:id="575" w:author="cmcc" w:date="2023-03-03T04:10:00Z"/>
          <w:rFonts w:ascii="Arial" w:hAnsi="Arial"/>
          <w:sz w:val="28"/>
        </w:rPr>
      </w:pPr>
      <w:ins w:id="576" w:author="cmcc" w:date="2023-03-03T04:10:00Z">
        <w:r>
          <w:rPr>
            <w:rFonts w:ascii="Arial" w:hAnsi="Arial" w:hint="eastAsia"/>
            <w:sz w:val="28"/>
            <w:lang w:eastAsia="zh-CN"/>
          </w:rPr>
          <w:t>10.3.4</w:t>
        </w:r>
        <w:r w:rsidRPr="00814C71">
          <w:rPr>
            <w:rFonts w:ascii="Arial" w:hAnsi="Arial"/>
            <w:sz w:val="28"/>
          </w:rPr>
          <w:tab/>
          <w:t>Summary</w:t>
        </w:r>
      </w:ins>
    </w:p>
    <w:p w:rsidR="006E3512" w:rsidRPr="00814C71" w:rsidRDefault="006E3512" w:rsidP="006E3512">
      <w:pPr>
        <w:rPr>
          <w:ins w:id="577" w:author="cmcc" w:date="2023-03-03T04:10:00Z"/>
          <w:i/>
          <w:color w:val="0000FF"/>
          <w:lang w:val="en-US" w:eastAsia="zh-CN"/>
        </w:rPr>
      </w:pPr>
      <w:ins w:id="578" w:author="cmcc" w:date="2023-03-03T04:10: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ins>
    </w:p>
    <w:p w:rsidR="006E3512" w:rsidRPr="00814C71" w:rsidRDefault="006E3512" w:rsidP="006E3512">
      <w:pPr>
        <w:keepNext/>
        <w:keepLines/>
        <w:spacing w:before="180"/>
        <w:ind w:left="1134" w:hanging="1134"/>
        <w:outlineLvl w:val="1"/>
        <w:rPr>
          <w:ins w:id="579" w:author="cmcc" w:date="2023-03-03T04:10:00Z"/>
          <w:rFonts w:ascii="Arial" w:hAnsi="Arial"/>
          <w:sz w:val="32"/>
        </w:rPr>
      </w:pPr>
      <w:ins w:id="580" w:author="cmcc" w:date="2023-03-03T04:10:00Z">
        <w:r>
          <w:rPr>
            <w:rFonts w:ascii="Arial" w:hAnsi="Arial" w:hint="eastAsia"/>
            <w:sz w:val="32"/>
            <w:lang w:eastAsia="zh-CN"/>
          </w:rPr>
          <w:t>10.4</w:t>
        </w:r>
        <w:r w:rsidRPr="00814C71">
          <w:rPr>
            <w:rFonts w:ascii="Arial" w:hAnsi="Arial"/>
            <w:sz w:val="32"/>
          </w:rPr>
          <w:t xml:space="preserve"> Feasibility </w:t>
        </w:r>
        <w:r>
          <w:rPr>
            <w:rFonts w:ascii="Arial" w:hAnsi="Arial" w:hint="eastAsia"/>
            <w:sz w:val="32"/>
            <w:lang w:eastAsia="zh-CN"/>
          </w:rPr>
          <w:t>of</w:t>
        </w:r>
        <w:r w:rsidRPr="00814C71">
          <w:rPr>
            <w:rFonts w:ascii="Arial" w:hAnsi="Arial"/>
            <w:sz w:val="32"/>
          </w:rPr>
          <w:t xml:space="preserve"> FR1 Local Area BS aspects</w:t>
        </w:r>
      </w:ins>
    </w:p>
    <w:p w:rsidR="006E3512" w:rsidRPr="00814C71" w:rsidRDefault="006E3512" w:rsidP="006E3512">
      <w:pPr>
        <w:keepNext/>
        <w:keepLines/>
        <w:spacing w:before="120"/>
        <w:ind w:left="1134" w:hanging="1134"/>
        <w:outlineLvl w:val="2"/>
        <w:rPr>
          <w:ins w:id="581" w:author="cmcc" w:date="2023-03-03T04:10:00Z"/>
          <w:rFonts w:ascii="Arial" w:hAnsi="Arial"/>
          <w:sz w:val="28"/>
        </w:rPr>
      </w:pPr>
      <w:ins w:id="582" w:author="cmcc" w:date="2023-03-03T04:10:00Z">
        <w:r>
          <w:rPr>
            <w:rFonts w:ascii="Arial" w:hAnsi="Arial" w:hint="eastAsia"/>
            <w:sz w:val="28"/>
            <w:lang w:eastAsia="zh-CN"/>
          </w:rPr>
          <w:t>10.4.1</w:t>
        </w:r>
        <w:r w:rsidRPr="00814C71">
          <w:rPr>
            <w:rFonts w:ascii="Arial" w:hAnsi="Arial"/>
            <w:sz w:val="28"/>
          </w:rPr>
          <w:tab/>
          <w:t>Self-interference analysis</w:t>
        </w:r>
      </w:ins>
    </w:p>
    <w:p w:rsidR="006E3512" w:rsidRPr="00E41534" w:rsidRDefault="006E3512" w:rsidP="006E3512">
      <w:pPr>
        <w:rPr>
          <w:ins w:id="583" w:author="cmcc" w:date="2023-03-03T04:10:00Z"/>
          <w:i/>
          <w:color w:val="0000FF"/>
        </w:rPr>
      </w:pPr>
      <w:ins w:id="584" w:author="cmcc" w:date="2023-03-03T04:10:00Z">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analysis results</w:t>
        </w:r>
      </w:ins>
    </w:p>
    <w:p w:rsidR="006E3512" w:rsidRDefault="006E3512" w:rsidP="006E3512">
      <w:pPr>
        <w:keepNext/>
        <w:keepLines/>
        <w:spacing w:before="120"/>
        <w:ind w:left="1134" w:hanging="1134"/>
        <w:outlineLvl w:val="2"/>
        <w:rPr>
          <w:ins w:id="585" w:author="cmcc" w:date="2023-03-03T04:10:00Z"/>
          <w:rFonts w:ascii="Arial" w:hAnsi="Arial"/>
          <w:sz w:val="28"/>
          <w:lang w:eastAsia="zh-CN"/>
        </w:rPr>
      </w:pPr>
      <w:ins w:id="586" w:author="cmcc" w:date="2023-03-03T04:10:00Z">
        <w:r>
          <w:rPr>
            <w:rFonts w:ascii="Arial" w:hAnsi="Arial" w:hint="eastAsia"/>
            <w:sz w:val="28"/>
            <w:lang w:eastAsia="zh-CN"/>
          </w:rPr>
          <w:t>10.4.2</w:t>
        </w:r>
        <w:r w:rsidRPr="00814C71">
          <w:rPr>
            <w:rFonts w:ascii="Arial" w:hAnsi="Arial"/>
            <w:sz w:val="28"/>
          </w:rPr>
          <w:tab/>
          <w:t>Co-channel inter-sub-band inter-site interference analysis</w:t>
        </w:r>
      </w:ins>
    </w:p>
    <w:p w:rsidR="006E3512" w:rsidRPr="00E41534" w:rsidRDefault="006E3512" w:rsidP="006E3512">
      <w:pPr>
        <w:rPr>
          <w:ins w:id="587" w:author="cmcc" w:date="2023-03-03T04:10:00Z"/>
          <w:i/>
          <w:color w:val="0000FF"/>
          <w:lang w:eastAsia="zh-CN"/>
        </w:rPr>
      </w:pPr>
      <w:ins w:id="588" w:author="cmcc" w:date="2023-03-03T04:10:00Z">
        <w:r w:rsidRPr="00814C71">
          <w:rPr>
            <w:i/>
            <w:color w:val="0000FF"/>
          </w:rPr>
          <w:t xml:space="preserve">This section captures the </w:t>
        </w:r>
        <w:r w:rsidRPr="00E41534">
          <w:rPr>
            <w:rFonts w:hint="eastAsia"/>
            <w:i/>
            <w:color w:val="0000FF"/>
          </w:rPr>
          <w:t xml:space="preserve">typical assumption of RF requirements and </w:t>
        </w:r>
        <w:r w:rsidRPr="00E41534">
          <w:rPr>
            <w:i/>
            <w:color w:val="0000FF"/>
          </w:rPr>
          <w:t>analysis</w:t>
        </w:r>
        <w:r w:rsidRPr="00E41534">
          <w:rPr>
            <w:rFonts w:hint="eastAsia"/>
            <w:i/>
            <w:color w:val="0000FF"/>
          </w:rPr>
          <w:t xml:space="preserve"> results</w:t>
        </w:r>
      </w:ins>
    </w:p>
    <w:p w:rsidR="006E3512" w:rsidRPr="00814C71" w:rsidRDefault="006E3512" w:rsidP="006E3512">
      <w:pPr>
        <w:keepNext/>
        <w:keepLines/>
        <w:spacing w:before="120"/>
        <w:ind w:left="1134" w:hanging="1134"/>
        <w:outlineLvl w:val="2"/>
        <w:rPr>
          <w:ins w:id="589" w:author="cmcc" w:date="2023-03-03T04:10:00Z"/>
          <w:rFonts w:ascii="Arial" w:hAnsi="Arial"/>
          <w:sz w:val="28"/>
        </w:rPr>
      </w:pPr>
      <w:ins w:id="590" w:author="cmcc" w:date="2023-03-03T04:10:00Z">
        <w:r>
          <w:rPr>
            <w:rFonts w:ascii="Arial" w:hAnsi="Arial" w:hint="eastAsia"/>
            <w:sz w:val="28"/>
            <w:lang w:eastAsia="zh-CN"/>
          </w:rPr>
          <w:t>10.4.3</w:t>
        </w:r>
        <w:r w:rsidRPr="00814C71">
          <w:rPr>
            <w:rFonts w:ascii="Arial" w:hAnsi="Arial"/>
            <w:sz w:val="28"/>
          </w:rPr>
          <w:tab/>
          <w:t>Summary</w:t>
        </w:r>
      </w:ins>
    </w:p>
    <w:p w:rsidR="006E3512" w:rsidRPr="00814C71" w:rsidRDefault="006E3512" w:rsidP="006E3512">
      <w:pPr>
        <w:rPr>
          <w:ins w:id="591" w:author="cmcc" w:date="2023-03-03T04:10:00Z"/>
          <w:i/>
          <w:color w:val="0000FF"/>
          <w:lang w:val="en-US" w:eastAsia="zh-CN"/>
        </w:rPr>
      </w:pPr>
      <w:ins w:id="592" w:author="cmcc" w:date="2023-03-03T04:10: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ins>
    </w:p>
    <w:p w:rsidR="006E3512" w:rsidRPr="00814C71" w:rsidRDefault="006E3512" w:rsidP="006E3512">
      <w:pPr>
        <w:keepNext/>
        <w:keepLines/>
        <w:spacing w:before="180"/>
        <w:ind w:left="1134" w:hanging="1134"/>
        <w:outlineLvl w:val="1"/>
        <w:rPr>
          <w:ins w:id="593" w:author="cmcc" w:date="2023-03-03T04:10:00Z"/>
          <w:rFonts w:ascii="Arial" w:hAnsi="Arial"/>
          <w:sz w:val="32"/>
        </w:rPr>
      </w:pPr>
      <w:ins w:id="594" w:author="cmcc" w:date="2023-03-03T04:10:00Z">
        <w:r>
          <w:rPr>
            <w:rFonts w:ascii="Arial" w:hAnsi="Arial" w:hint="eastAsia"/>
            <w:sz w:val="32"/>
            <w:lang w:eastAsia="zh-CN"/>
          </w:rPr>
          <w:t>10.5</w:t>
        </w:r>
        <w:r w:rsidRPr="00814C71">
          <w:rPr>
            <w:rFonts w:ascii="Arial" w:hAnsi="Arial"/>
            <w:sz w:val="32"/>
          </w:rPr>
          <w:t xml:space="preserve"> Feasibility </w:t>
        </w:r>
        <w:r>
          <w:rPr>
            <w:rFonts w:ascii="Arial" w:hAnsi="Arial" w:hint="eastAsia"/>
            <w:sz w:val="32"/>
            <w:lang w:eastAsia="zh-CN"/>
          </w:rPr>
          <w:t>of</w:t>
        </w:r>
        <w:r w:rsidRPr="00814C71">
          <w:rPr>
            <w:rFonts w:ascii="Arial" w:hAnsi="Arial"/>
            <w:sz w:val="32"/>
          </w:rPr>
          <w:t xml:space="preserve"> FR2 BS aspects</w:t>
        </w:r>
      </w:ins>
    </w:p>
    <w:p w:rsidR="006E3512" w:rsidRDefault="006E3512" w:rsidP="006E3512">
      <w:pPr>
        <w:keepNext/>
        <w:keepLines/>
        <w:spacing w:before="120"/>
        <w:ind w:left="1134" w:hanging="1134"/>
        <w:outlineLvl w:val="2"/>
        <w:rPr>
          <w:ins w:id="595" w:author="cmcc" w:date="2023-03-03T04:10:00Z"/>
          <w:rFonts w:ascii="Arial" w:hAnsi="Arial"/>
          <w:sz w:val="28"/>
          <w:lang w:eastAsia="zh-CN"/>
        </w:rPr>
      </w:pPr>
      <w:ins w:id="596" w:author="cmcc" w:date="2023-03-03T04:10:00Z">
        <w:r>
          <w:rPr>
            <w:rFonts w:ascii="Arial" w:hAnsi="Arial" w:hint="eastAsia"/>
            <w:sz w:val="28"/>
            <w:lang w:eastAsia="zh-CN"/>
          </w:rPr>
          <w:t>10.5.1</w:t>
        </w:r>
        <w:r w:rsidRPr="00814C71">
          <w:rPr>
            <w:rFonts w:ascii="Arial" w:hAnsi="Arial"/>
            <w:sz w:val="28"/>
          </w:rPr>
          <w:tab/>
          <w:t>Self-interference analysis</w:t>
        </w:r>
      </w:ins>
    </w:p>
    <w:p w:rsidR="006E3512" w:rsidRDefault="006E3512" w:rsidP="006E3512">
      <w:pPr>
        <w:rPr>
          <w:ins w:id="597" w:author="cmcc" w:date="2023-03-03T04:10:00Z"/>
          <w:i/>
          <w:color w:val="0000FF"/>
          <w:lang w:eastAsia="zh-CN"/>
        </w:rPr>
      </w:pPr>
      <w:ins w:id="598" w:author="cmcc" w:date="2023-03-03T04:10:00Z">
        <w:r w:rsidRPr="00814C71">
          <w:rPr>
            <w:i/>
            <w:color w:val="0000FF"/>
          </w:rPr>
          <w:t xml:space="preserve">Editor's note: This section captures the </w:t>
        </w:r>
        <w:r w:rsidRPr="00C13FB4">
          <w:rPr>
            <w:rFonts w:hint="eastAsia"/>
            <w:i/>
            <w:color w:val="0000FF"/>
          </w:rPr>
          <w:t xml:space="preserve">typical assumption </w:t>
        </w:r>
        <w:r w:rsidRPr="00C13FB4">
          <w:rPr>
            <w:i/>
            <w:color w:val="0000FF"/>
          </w:rPr>
          <w:t>based on which the RSIC capability</w:t>
        </w:r>
        <w:r w:rsidRPr="009C4929">
          <w:rPr>
            <w:rFonts w:hint="eastAsia"/>
            <w:i/>
            <w:color w:val="0000FF"/>
          </w:rPr>
          <w:t xml:space="preserve"> </w:t>
        </w:r>
        <w:r w:rsidRPr="00C13FB4">
          <w:rPr>
            <w:rFonts w:hint="eastAsia"/>
            <w:i/>
            <w:color w:val="0000FF"/>
          </w:rPr>
          <w:t xml:space="preserve">and </w:t>
        </w:r>
        <w:r w:rsidRPr="00814C71">
          <w:rPr>
            <w:i/>
            <w:color w:val="0000FF"/>
          </w:rPr>
          <w:t>analysis results</w:t>
        </w:r>
        <w:r>
          <w:rPr>
            <w:rFonts w:hint="eastAsia"/>
            <w:i/>
            <w:color w:val="0000FF"/>
          </w:rPr>
          <w:t>.</w:t>
        </w:r>
      </w:ins>
    </w:p>
    <w:p w:rsidR="006E3512" w:rsidRPr="009C4929" w:rsidRDefault="006E3512" w:rsidP="006E3512">
      <w:pPr>
        <w:keepNext/>
        <w:keepLines/>
        <w:spacing w:before="120"/>
        <w:ind w:left="1134" w:hanging="1134"/>
        <w:outlineLvl w:val="2"/>
        <w:rPr>
          <w:ins w:id="599" w:author="cmcc" w:date="2023-03-03T04:10:00Z"/>
          <w:rFonts w:ascii="Arial" w:hAnsi="Arial"/>
          <w:sz w:val="28"/>
          <w:lang w:eastAsia="zh-CN"/>
        </w:rPr>
      </w:pPr>
      <w:ins w:id="600" w:author="cmcc" w:date="2023-03-03T04:10:00Z">
        <w:r>
          <w:rPr>
            <w:rFonts w:ascii="Arial" w:hAnsi="Arial" w:hint="eastAsia"/>
            <w:sz w:val="28"/>
            <w:lang w:eastAsia="zh-CN"/>
          </w:rPr>
          <w:t>10.5.2</w:t>
        </w:r>
        <w:r w:rsidRPr="00814C71">
          <w:rPr>
            <w:rFonts w:ascii="Arial" w:hAnsi="Arial"/>
            <w:sz w:val="28"/>
          </w:rPr>
          <w:tab/>
          <w:t>Co-channel inter-sub-band co-site inter-sector interference analysis</w:t>
        </w:r>
      </w:ins>
    </w:p>
    <w:p w:rsidR="006E3512" w:rsidRPr="009C4929" w:rsidRDefault="006E3512" w:rsidP="006E3512">
      <w:pPr>
        <w:rPr>
          <w:ins w:id="601" w:author="cmcc" w:date="2023-03-03T04:10:00Z"/>
          <w:rFonts w:ascii="Arial" w:hAnsi="Arial"/>
          <w:sz w:val="28"/>
          <w:lang w:eastAsia="zh-CN"/>
        </w:rPr>
      </w:pPr>
      <w:ins w:id="602" w:author="cmcc" w:date="2023-03-03T04:10:00Z">
        <w:r w:rsidRPr="00814C71">
          <w:rPr>
            <w:i/>
            <w:color w:val="0000FF"/>
          </w:rPr>
          <w:t xml:space="preserve">Editor's note: This section captures the </w:t>
        </w:r>
        <w:r w:rsidRPr="00E41534">
          <w:rPr>
            <w:rFonts w:hint="eastAsia"/>
            <w:i/>
            <w:color w:val="0000FF"/>
          </w:rPr>
          <w:t xml:space="preserve">typical assumption of RF requirements and the </w:t>
        </w:r>
        <w:r w:rsidRPr="00E41534">
          <w:rPr>
            <w:i/>
            <w:color w:val="0000FF"/>
          </w:rPr>
          <w:t>analysis</w:t>
        </w:r>
        <w:r w:rsidRPr="00E41534">
          <w:rPr>
            <w:rFonts w:hint="eastAsia"/>
            <w:i/>
            <w:color w:val="0000FF"/>
          </w:rPr>
          <w:t xml:space="preserve"> </w:t>
        </w:r>
        <w:r w:rsidRPr="00814C71">
          <w:rPr>
            <w:i/>
            <w:color w:val="0000FF"/>
          </w:rPr>
          <w:t>results</w:t>
        </w:r>
      </w:ins>
    </w:p>
    <w:p w:rsidR="006E3512" w:rsidRPr="00814C71" w:rsidRDefault="006E3512" w:rsidP="006E3512">
      <w:pPr>
        <w:keepNext/>
        <w:keepLines/>
        <w:spacing w:before="120"/>
        <w:ind w:left="1134" w:hanging="1134"/>
        <w:outlineLvl w:val="2"/>
        <w:rPr>
          <w:ins w:id="603" w:author="cmcc" w:date="2023-03-03T04:10:00Z"/>
          <w:rFonts w:ascii="Arial" w:hAnsi="Arial"/>
          <w:sz w:val="28"/>
        </w:rPr>
      </w:pPr>
      <w:ins w:id="604" w:author="cmcc" w:date="2023-03-03T04:10:00Z">
        <w:r>
          <w:rPr>
            <w:rFonts w:ascii="Arial" w:hAnsi="Arial" w:hint="eastAsia"/>
            <w:sz w:val="28"/>
            <w:lang w:eastAsia="zh-CN"/>
          </w:rPr>
          <w:t>10.5.3</w:t>
        </w:r>
        <w:r w:rsidRPr="00814C71">
          <w:rPr>
            <w:rFonts w:ascii="Arial" w:hAnsi="Arial"/>
            <w:sz w:val="28"/>
          </w:rPr>
          <w:tab/>
          <w:t>Co-channel inter-sub-band inter-site interference analysis</w:t>
        </w:r>
      </w:ins>
    </w:p>
    <w:p w:rsidR="006E3512" w:rsidRPr="006E3512" w:rsidRDefault="006E3512" w:rsidP="006E3512">
      <w:pPr>
        <w:rPr>
          <w:ins w:id="605" w:author="cmcc" w:date="2023-03-03T04:10:00Z"/>
          <w:rFonts w:ascii="Arial" w:hAnsi="Arial"/>
          <w:sz w:val="28"/>
          <w:lang w:eastAsia="zh-CN"/>
        </w:rPr>
      </w:pPr>
      <w:ins w:id="606" w:author="cmcc" w:date="2023-03-03T04:11:00Z">
        <w:r w:rsidRPr="00814C71">
          <w:rPr>
            <w:i/>
            <w:color w:val="0000FF"/>
          </w:rPr>
          <w:t xml:space="preserve">Editor's note: This section captures the </w:t>
        </w:r>
        <w:r w:rsidRPr="00E41534">
          <w:rPr>
            <w:rFonts w:hint="eastAsia"/>
            <w:i/>
            <w:color w:val="0000FF"/>
          </w:rPr>
          <w:t xml:space="preserve">typical assumption of RF requirements and the </w:t>
        </w:r>
        <w:r w:rsidRPr="00E41534">
          <w:rPr>
            <w:i/>
            <w:color w:val="0000FF"/>
          </w:rPr>
          <w:t>analysis</w:t>
        </w:r>
        <w:r w:rsidRPr="00E41534">
          <w:rPr>
            <w:rFonts w:hint="eastAsia"/>
            <w:i/>
            <w:color w:val="0000FF"/>
          </w:rPr>
          <w:t xml:space="preserve"> </w:t>
        </w:r>
        <w:r w:rsidRPr="00814C71">
          <w:rPr>
            <w:i/>
            <w:color w:val="0000FF"/>
          </w:rPr>
          <w:t>results</w:t>
        </w:r>
      </w:ins>
    </w:p>
    <w:p w:rsidR="006E3512" w:rsidRPr="00814C71" w:rsidRDefault="006E3512" w:rsidP="006E3512">
      <w:pPr>
        <w:keepNext/>
        <w:keepLines/>
        <w:spacing w:before="120"/>
        <w:ind w:left="1134" w:hanging="1134"/>
        <w:outlineLvl w:val="2"/>
        <w:rPr>
          <w:ins w:id="607" w:author="cmcc" w:date="2023-03-03T04:10:00Z"/>
          <w:rFonts w:ascii="Arial" w:hAnsi="Arial"/>
          <w:sz w:val="28"/>
        </w:rPr>
      </w:pPr>
      <w:ins w:id="608" w:author="cmcc" w:date="2023-03-03T04:10:00Z">
        <w:r>
          <w:rPr>
            <w:rFonts w:ascii="Arial" w:hAnsi="Arial" w:hint="eastAsia"/>
            <w:sz w:val="28"/>
            <w:lang w:eastAsia="zh-CN"/>
          </w:rPr>
          <w:t>10.5.4</w:t>
        </w:r>
        <w:r w:rsidRPr="00814C71">
          <w:rPr>
            <w:rFonts w:ascii="Arial" w:hAnsi="Arial"/>
            <w:sz w:val="28"/>
          </w:rPr>
          <w:tab/>
          <w:t>Summary</w:t>
        </w:r>
      </w:ins>
    </w:p>
    <w:p w:rsidR="006E3512" w:rsidRPr="00CB545F" w:rsidRDefault="006E3512" w:rsidP="006E3512">
      <w:pPr>
        <w:rPr>
          <w:ins w:id="609" w:author="cmcc" w:date="2023-03-03T04:10:00Z"/>
          <w:i/>
          <w:color w:val="0000FF"/>
          <w:lang w:val="en-US" w:eastAsia="zh-CN"/>
        </w:rPr>
      </w:pPr>
      <w:ins w:id="610" w:author="cmcc" w:date="2023-03-03T04:10:00Z">
        <w:r w:rsidRPr="00814C71">
          <w:rPr>
            <w:i/>
            <w:color w:val="0000FF"/>
          </w:rPr>
          <w:t>Editor's note: This section captures</w:t>
        </w:r>
        <w:r w:rsidRPr="00814C71">
          <w:rPr>
            <w:rFonts w:hint="eastAsia"/>
            <w:i/>
            <w:color w:val="0000FF"/>
            <w:lang w:val="en-US" w:eastAsia="zh-CN"/>
          </w:rPr>
          <w:t xml:space="preserve"> </w:t>
        </w:r>
        <w:r w:rsidRPr="00814C71">
          <w:rPr>
            <w:i/>
            <w:color w:val="0000FF"/>
          </w:rPr>
          <w:t xml:space="preserve">the conclusion of </w:t>
        </w:r>
        <w:r w:rsidRPr="00814C71">
          <w:rPr>
            <w:rFonts w:hint="eastAsia"/>
            <w:i/>
            <w:color w:val="0000FF"/>
            <w:lang w:val="en-US" w:eastAsia="zh-CN"/>
          </w:rPr>
          <w:t xml:space="preserve">BS SBFD </w:t>
        </w:r>
        <w:r w:rsidRPr="00814C71">
          <w:rPr>
            <w:i/>
            <w:color w:val="0000FF"/>
          </w:rPr>
          <w:t>feasibility</w:t>
        </w:r>
        <w:r w:rsidRPr="00814C71">
          <w:rPr>
            <w:rFonts w:hint="eastAsia"/>
            <w:i/>
            <w:color w:val="0000FF"/>
            <w:lang w:val="en-US" w:eastAsia="zh-CN"/>
          </w:rPr>
          <w:t xml:space="preserve">. </w:t>
        </w:r>
      </w:ins>
    </w:p>
    <w:p w:rsidR="006E3512" w:rsidRPr="00814C71" w:rsidRDefault="006E3512" w:rsidP="006E3512">
      <w:pPr>
        <w:keepNext/>
        <w:keepLines/>
        <w:spacing w:before="180"/>
        <w:ind w:left="1134" w:hanging="1134"/>
        <w:outlineLvl w:val="1"/>
        <w:rPr>
          <w:ins w:id="611" w:author="cmcc" w:date="2023-03-03T04:10:00Z"/>
          <w:rFonts w:ascii="Arial" w:hAnsi="Arial"/>
          <w:sz w:val="32"/>
        </w:rPr>
      </w:pPr>
      <w:ins w:id="612" w:author="cmcc" w:date="2023-03-03T04:10:00Z">
        <w:r>
          <w:rPr>
            <w:rFonts w:ascii="Arial" w:hAnsi="Arial" w:hint="eastAsia"/>
            <w:sz w:val="32"/>
            <w:lang w:eastAsia="zh-CN"/>
          </w:rPr>
          <w:lastRenderedPageBreak/>
          <w:t>10.6.</w:t>
        </w:r>
        <w:r w:rsidRPr="00814C71">
          <w:rPr>
            <w:rFonts w:ascii="Arial" w:hAnsi="Arial"/>
            <w:sz w:val="32"/>
          </w:rPr>
          <w:t xml:space="preserve"> </w:t>
        </w:r>
        <w:r>
          <w:rPr>
            <w:rFonts w:ascii="Arial" w:hAnsi="Arial" w:hint="eastAsia"/>
            <w:sz w:val="32"/>
            <w:lang w:eastAsia="zh-CN"/>
          </w:rPr>
          <w:t xml:space="preserve">FR1 </w:t>
        </w:r>
        <w:r w:rsidRPr="00814C71">
          <w:rPr>
            <w:rFonts w:ascii="Arial" w:hAnsi="Arial"/>
            <w:sz w:val="32"/>
          </w:rPr>
          <w:t xml:space="preserve">Feasibility </w:t>
        </w:r>
        <w:r>
          <w:rPr>
            <w:rFonts w:ascii="Arial" w:hAnsi="Arial" w:hint="eastAsia"/>
            <w:sz w:val="32"/>
            <w:lang w:eastAsia="zh-CN"/>
          </w:rPr>
          <w:t>of</w:t>
        </w:r>
        <w:r w:rsidRPr="00814C71">
          <w:rPr>
            <w:rFonts w:ascii="Arial" w:hAnsi="Arial"/>
            <w:sz w:val="32"/>
          </w:rPr>
          <w:t xml:space="preserve"> UE aspects</w:t>
        </w:r>
      </w:ins>
    </w:p>
    <w:p w:rsidR="006E3512" w:rsidRPr="00814C71" w:rsidRDefault="006E3512" w:rsidP="006E3512">
      <w:pPr>
        <w:keepNext/>
        <w:keepLines/>
        <w:spacing w:before="120"/>
        <w:ind w:left="1134" w:hanging="1134"/>
        <w:outlineLvl w:val="2"/>
        <w:rPr>
          <w:ins w:id="613" w:author="cmcc" w:date="2023-03-03T04:10:00Z"/>
          <w:rFonts w:ascii="Arial" w:hAnsi="Arial"/>
          <w:sz w:val="28"/>
        </w:rPr>
      </w:pPr>
      <w:ins w:id="614" w:author="cmcc" w:date="2023-03-03T04:10:00Z">
        <w:r>
          <w:rPr>
            <w:rFonts w:ascii="Arial" w:hAnsi="Arial" w:hint="eastAsia"/>
            <w:sz w:val="28"/>
            <w:lang w:eastAsia="zh-CN"/>
          </w:rPr>
          <w:t>10.6.1</w:t>
        </w:r>
        <w:r w:rsidRPr="00814C71">
          <w:rPr>
            <w:rFonts w:ascii="Arial" w:hAnsi="Arial"/>
            <w:sz w:val="28"/>
          </w:rPr>
          <w:tab/>
        </w:r>
        <w:r>
          <w:rPr>
            <w:rFonts w:ascii="Arial" w:hAnsi="Arial" w:hint="eastAsia"/>
            <w:sz w:val="28"/>
            <w:lang w:eastAsia="zh-CN"/>
          </w:rPr>
          <w:t>I</w:t>
        </w:r>
        <w:r w:rsidRPr="00814C71">
          <w:rPr>
            <w:rFonts w:ascii="Arial" w:hAnsi="Arial"/>
            <w:sz w:val="28"/>
          </w:rPr>
          <w:t>nterference analysis</w:t>
        </w:r>
      </w:ins>
    </w:p>
    <w:p w:rsidR="006E3512" w:rsidRPr="00814C71" w:rsidRDefault="006E3512" w:rsidP="006E3512">
      <w:pPr>
        <w:keepNext/>
        <w:keepLines/>
        <w:spacing w:before="120"/>
        <w:ind w:left="1418" w:hanging="1418"/>
        <w:outlineLvl w:val="3"/>
        <w:rPr>
          <w:ins w:id="615" w:author="cmcc" w:date="2023-03-03T04:10:00Z"/>
          <w:rFonts w:ascii="Arial" w:hAnsi="Arial"/>
          <w:sz w:val="24"/>
          <w:lang w:val="en-US" w:eastAsia="zh-CN"/>
        </w:rPr>
      </w:pPr>
      <w:ins w:id="616" w:author="cmcc" w:date="2023-03-03T04:10:00Z">
        <w:r>
          <w:rPr>
            <w:rFonts w:ascii="Arial" w:hAnsi="Arial" w:hint="eastAsia"/>
            <w:sz w:val="24"/>
            <w:lang w:eastAsia="zh-CN"/>
          </w:rPr>
          <w:t>10.6.1.1</w:t>
        </w:r>
        <w:r w:rsidRPr="00814C71">
          <w:rPr>
            <w:rFonts w:ascii="Arial" w:hAnsi="Arial"/>
            <w:sz w:val="24"/>
          </w:rPr>
          <w:tab/>
        </w:r>
        <w:r w:rsidRPr="00814C71">
          <w:rPr>
            <w:rFonts w:ascii="Arial" w:hAnsi="Arial"/>
            <w:sz w:val="24"/>
            <w:lang w:val="en-US" w:eastAsia="zh-CN"/>
          </w:rPr>
          <w:t>UE-UE co-channel inter-</w:t>
        </w:r>
        <w:proofErr w:type="spellStart"/>
        <w:r w:rsidRPr="00814C71">
          <w:rPr>
            <w:rFonts w:ascii="Arial" w:hAnsi="Arial"/>
            <w:sz w:val="24"/>
            <w:lang w:val="en-US" w:eastAsia="zh-CN"/>
          </w:rPr>
          <w:t>subband</w:t>
        </w:r>
        <w:proofErr w:type="spellEnd"/>
        <w:r w:rsidRPr="00814C71">
          <w:rPr>
            <w:rFonts w:ascii="Arial" w:hAnsi="Arial"/>
            <w:sz w:val="24"/>
            <w:lang w:val="en-US" w:eastAsia="zh-CN"/>
          </w:rPr>
          <w:t xml:space="preserve"> CLI modeling</w:t>
        </w:r>
      </w:ins>
    </w:p>
    <w:p w:rsidR="006E3512" w:rsidRDefault="006E3512" w:rsidP="006E3512">
      <w:pPr>
        <w:rPr>
          <w:ins w:id="617" w:author="cmcc" w:date="2023-03-03T04:10:00Z"/>
          <w:i/>
          <w:color w:val="0000FF"/>
          <w:lang w:val="en-US" w:eastAsia="zh-CN"/>
        </w:rPr>
      </w:pPr>
      <w:ins w:id="618" w:author="cmcc" w:date="2023-03-03T04:10:00Z">
        <w:r w:rsidRPr="00814C71">
          <w:rPr>
            <w:i/>
            <w:color w:val="0000FF"/>
          </w:rPr>
          <w:t xml:space="preserve">Editor's note: This section captures the </w:t>
        </w:r>
        <w:r w:rsidRPr="00814C71">
          <w:rPr>
            <w:rFonts w:hint="eastAsia"/>
            <w:i/>
            <w:color w:val="0000FF"/>
            <w:lang w:val="en-US" w:eastAsia="zh-CN"/>
          </w:rPr>
          <w:t xml:space="preserve">CLI modeling. </w:t>
        </w:r>
      </w:ins>
    </w:p>
    <w:p w:rsidR="006E3512" w:rsidRPr="005A44A0" w:rsidRDefault="006E3512" w:rsidP="006E3512">
      <w:pPr>
        <w:keepNext/>
        <w:keepLines/>
        <w:spacing w:before="120"/>
        <w:ind w:left="1418" w:hanging="1418"/>
        <w:outlineLvl w:val="3"/>
        <w:rPr>
          <w:ins w:id="619" w:author="cmcc" w:date="2023-03-03T04:10:00Z"/>
          <w:rFonts w:ascii="Arial" w:hAnsi="Arial"/>
          <w:sz w:val="24"/>
        </w:rPr>
      </w:pPr>
      <w:ins w:id="620" w:author="cmcc" w:date="2023-03-03T04:10:00Z">
        <w:r>
          <w:rPr>
            <w:rFonts w:ascii="Arial" w:hAnsi="Arial" w:hint="eastAsia"/>
            <w:sz w:val="24"/>
            <w:lang w:eastAsia="zh-CN"/>
          </w:rPr>
          <w:t xml:space="preserve">10.6.1.2    </w:t>
        </w:r>
        <w:r w:rsidRPr="005A44A0">
          <w:rPr>
            <w:rFonts w:ascii="Arial" w:hAnsi="Arial"/>
            <w:sz w:val="24"/>
          </w:rPr>
          <w:t xml:space="preserve">UE-UE adjacent channel CLI </w:t>
        </w:r>
        <w:proofErr w:type="spellStart"/>
        <w:r>
          <w:rPr>
            <w:rFonts w:ascii="Arial" w:hAnsi="Arial" w:hint="eastAsia"/>
            <w:sz w:val="24"/>
            <w:lang w:eastAsia="zh-CN"/>
          </w:rPr>
          <w:t>modeling</w:t>
        </w:r>
        <w:proofErr w:type="spellEnd"/>
      </w:ins>
    </w:p>
    <w:p w:rsidR="006E3512" w:rsidRDefault="006E3512" w:rsidP="006E3512">
      <w:pPr>
        <w:rPr>
          <w:ins w:id="621" w:author="cmcc" w:date="2023-03-03T04:10:00Z"/>
          <w:i/>
          <w:color w:val="0000FF"/>
          <w:lang w:val="en-US" w:eastAsia="zh-CN"/>
        </w:rPr>
      </w:pPr>
      <w:ins w:id="622" w:author="cmcc" w:date="2023-03-03T04:10:00Z">
        <w:r w:rsidRPr="00814C71">
          <w:rPr>
            <w:i/>
            <w:color w:val="0000FF"/>
          </w:rPr>
          <w:t xml:space="preserve">Editor's note: This section captures the </w:t>
        </w:r>
        <w:r w:rsidRPr="00814C71">
          <w:rPr>
            <w:rFonts w:hint="eastAsia"/>
            <w:i/>
            <w:color w:val="0000FF"/>
            <w:lang w:val="en-US" w:eastAsia="zh-CN"/>
          </w:rPr>
          <w:t xml:space="preserve">CLI modeling. </w:t>
        </w:r>
      </w:ins>
    </w:p>
    <w:p w:rsidR="006E3512" w:rsidRPr="0014502E" w:rsidRDefault="006E3512" w:rsidP="006E3512">
      <w:pPr>
        <w:keepNext/>
        <w:keepLines/>
        <w:spacing w:before="120"/>
        <w:ind w:left="1134" w:hanging="1134"/>
        <w:outlineLvl w:val="2"/>
        <w:rPr>
          <w:ins w:id="623" w:author="cmcc" w:date="2023-03-03T04:10:00Z"/>
          <w:rFonts w:ascii="Arial" w:hAnsi="Arial"/>
          <w:sz w:val="28"/>
          <w:lang w:eastAsia="zh-CN"/>
        </w:rPr>
      </w:pPr>
      <w:ins w:id="624" w:author="cmcc" w:date="2023-03-03T04:10:00Z">
        <w:r w:rsidRPr="0014502E">
          <w:rPr>
            <w:rFonts w:ascii="Arial" w:hAnsi="Arial" w:hint="eastAsia"/>
            <w:sz w:val="28"/>
            <w:lang w:eastAsia="zh-CN"/>
          </w:rPr>
          <w:t>10.6.2</w:t>
        </w:r>
        <w:r w:rsidRPr="0014502E">
          <w:rPr>
            <w:rFonts w:ascii="Arial" w:hAnsi="Arial"/>
            <w:sz w:val="28"/>
            <w:lang w:eastAsia="zh-CN"/>
          </w:rPr>
          <w:tab/>
        </w:r>
        <w:r w:rsidRPr="0014502E">
          <w:rPr>
            <w:rFonts w:ascii="Arial" w:hAnsi="Arial" w:hint="eastAsia"/>
            <w:sz w:val="28"/>
            <w:lang w:eastAsia="zh-CN"/>
          </w:rPr>
          <w:t>Summary</w:t>
        </w:r>
      </w:ins>
    </w:p>
    <w:p w:rsidR="006E3512" w:rsidRPr="00814C71" w:rsidRDefault="006E3512" w:rsidP="006E3512">
      <w:pPr>
        <w:rPr>
          <w:ins w:id="625" w:author="cmcc" w:date="2023-03-03T04:10:00Z"/>
          <w:i/>
          <w:color w:val="0000FF"/>
          <w:lang w:val="en-US" w:eastAsia="zh-CN"/>
        </w:rPr>
      </w:pPr>
      <w:ins w:id="626" w:author="cmcc" w:date="2023-03-03T04:10:00Z">
        <w:r w:rsidRPr="00814C71">
          <w:rPr>
            <w:i/>
            <w:color w:val="0000FF"/>
          </w:rPr>
          <w:t>Editor's note: This section captures</w:t>
        </w:r>
        <w:r w:rsidRPr="00814C71">
          <w:rPr>
            <w:rFonts w:hint="eastAsia"/>
            <w:i/>
            <w:color w:val="0000FF"/>
            <w:lang w:val="en-US" w:eastAsia="zh-CN"/>
          </w:rPr>
          <w:t xml:space="preserve"> </w:t>
        </w:r>
        <w:r w:rsidRPr="00814C71">
          <w:rPr>
            <w:i/>
            <w:color w:val="0000FF"/>
          </w:rPr>
          <w:t>the conclusion of feasibility.</w:t>
        </w:r>
      </w:ins>
    </w:p>
    <w:p w:rsidR="006E3512" w:rsidRPr="005A44A0" w:rsidRDefault="006E3512" w:rsidP="006E3512">
      <w:pPr>
        <w:rPr>
          <w:ins w:id="627" w:author="cmcc" w:date="2023-03-03T04:10:00Z"/>
          <w:i/>
          <w:color w:val="0000FF"/>
          <w:lang w:val="en-US" w:eastAsia="zh-CN"/>
        </w:rPr>
      </w:pPr>
    </w:p>
    <w:p w:rsidR="006E3512" w:rsidRPr="00814C71" w:rsidRDefault="006E3512" w:rsidP="006E3512">
      <w:pPr>
        <w:keepNext/>
        <w:keepLines/>
        <w:spacing w:before="180"/>
        <w:ind w:left="1134" w:hanging="1134"/>
        <w:outlineLvl w:val="1"/>
        <w:rPr>
          <w:ins w:id="628" w:author="cmcc" w:date="2023-03-03T04:10:00Z"/>
          <w:rFonts w:ascii="Arial" w:hAnsi="Arial"/>
          <w:sz w:val="32"/>
        </w:rPr>
      </w:pPr>
      <w:ins w:id="629" w:author="cmcc" w:date="2023-03-03T04:10:00Z">
        <w:r>
          <w:rPr>
            <w:rFonts w:ascii="Arial" w:hAnsi="Arial" w:hint="eastAsia"/>
            <w:sz w:val="32"/>
            <w:lang w:eastAsia="zh-CN"/>
          </w:rPr>
          <w:t>10.7</w:t>
        </w:r>
        <w:r w:rsidRPr="00814C71">
          <w:rPr>
            <w:rFonts w:ascii="Arial" w:hAnsi="Arial"/>
            <w:sz w:val="32"/>
          </w:rPr>
          <w:t xml:space="preserve"> </w:t>
        </w:r>
        <w:r>
          <w:rPr>
            <w:rFonts w:ascii="Arial" w:hAnsi="Arial" w:hint="eastAsia"/>
            <w:sz w:val="32"/>
            <w:lang w:eastAsia="zh-CN"/>
          </w:rPr>
          <w:t xml:space="preserve">FR2 </w:t>
        </w:r>
        <w:r w:rsidRPr="00814C71">
          <w:rPr>
            <w:rFonts w:ascii="Arial" w:hAnsi="Arial"/>
            <w:sz w:val="32"/>
          </w:rPr>
          <w:t xml:space="preserve">Feasibility </w:t>
        </w:r>
        <w:r>
          <w:rPr>
            <w:rFonts w:ascii="Arial" w:hAnsi="Arial" w:hint="eastAsia"/>
            <w:sz w:val="32"/>
            <w:lang w:eastAsia="zh-CN"/>
          </w:rPr>
          <w:t xml:space="preserve">of </w:t>
        </w:r>
        <w:r w:rsidRPr="00814C71">
          <w:rPr>
            <w:rFonts w:ascii="Arial" w:hAnsi="Arial"/>
            <w:sz w:val="32"/>
          </w:rPr>
          <w:t>UE aspects</w:t>
        </w:r>
      </w:ins>
    </w:p>
    <w:p w:rsidR="006E3512" w:rsidRPr="00814C71" w:rsidRDefault="006E3512" w:rsidP="006E3512">
      <w:pPr>
        <w:keepNext/>
        <w:keepLines/>
        <w:spacing w:before="120"/>
        <w:ind w:left="1134" w:hanging="1134"/>
        <w:outlineLvl w:val="2"/>
        <w:rPr>
          <w:ins w:id="630" w:author="cmcc" w:date="2023-03-03T04:10:00Z"/>
          <w:rFonts w:ascii="Arial" w:hAnsi="Arial"/>
          <w:sz w:val="28"/>
        </w:rPr>
      </w:pPr>
      <w:ins w:id="631" w:author="cmcc" w:date="2023-03-03T04:10:00Z">
        <w:r>
          <w:rPr>
            <w:rFonts w:ascii="Arial" w:hAnsi="Arial" w:hint="eastAsia"/>
            <w:sz w:val="28"/>
            <w:lang w:eastAsia="zh-CN"/>
          </w:rPr>
          <w:t>10.7.1</w:t>
        </w:r>
        <w:r w:rsidRPr="00814C71">
          <w:rPr>
            <w:rFonts w:ascii="Arial" w:hAnsi="Arial"/>
            <w:sz w:val="28"/>
          </w:rPr>
          <w:tab/>
        </w:r>
        <w:r>
          <w:rPr>
            <w:rFonts w:ascii="Arial" w:hAnsi="Arial" w:hint="eastAsia"/>
            <w:sz w:val="28"/>
            <w:lang w:eastAsia="zh-CN"/>
          </w:rPr>
          <w:t>I</w:t>
        </w:r>
        <w:r w:rsidRPr="00814C71">
          <w:rPr>
            <w:rFonts w:ascii="Arial" w:hAnsi="Arial"/>
            <w:sz w:val="28"/>
          </w:rPr>
          <w:t>nterference analysis</w:t>
        </w:r>
      </w:ins>
    </w:p>
    <w:p w:rsidR="006E3512" w:rsidRPr="00814C71" w:rsidRDefault="006E3512" w:rsidP="006E3512">
      <w:pPr>
        <w:keepNext/>
        <w:keepLines/>
        <w:spacing w:before="120"/>
        <w:ind w:left="1418" w:hanging="1418"/>
        <w:outlineLvl w:val="3"/>
        <w:rPr>
          <w:ins w:id="632" w:author="cmcc" w:date="2023-03-03T04:10:00Z"/>
          <w:rFonts w:ascii="Arial" w:hAnsi="Arial"/>
          <w:sz w:val="24"/>
          <w:lang w:val="en-US" w:eastAsia="zh-CN"/>
        </w:rPr>
      </w:pPr>
      <w:proofErr w:type="gramStart"/>
      <w:ins w:id="633" w:author="cmcc" w:date="2023-03-03T04:10:00Z">
        <w:r>
          <w:rPr>
            <w:rFonts w:ascii="Arial" w:hAnsi="Arial" w:hint="eastAsia"/>
            <w:sz w:val="24"/>
            <w:lang w:eastAsia="zh-CN"/>
          </w:rPr>
          <w:t xml:space="preserve">10.7.1.1  </w:t>
        </w:r>
        <w:r w:rsidRPr="00814C71">
          <w:rPr>
            <w:rFonts w:ascii="Arial" w:hAnsi="Arial"/>
            <w:sz w:val="24"/>
            <w:lang w:val="en-US" w:eastAsia="zh-CN"/>
          </w:rPr>
          <w:t>UE</w:t>
        </w:r>
        <w:proofErr w:type="gramEnd"/>
        <w:r w:rsidRPr="00814C71">
          <w:rPr>
            <w:rFonts w:ascii="Arial" w:hAnsi="Arial"/>
            <w:sz w:val="24"/>
            <w:lang w:val="en-US" w:eastAsia="zh-CN"/>
          </w:rPr>
          <w:t>-UE co-channel inter-</w:t>
        </w:r>
        <w:proofErr w:type="spellStart"/>
        <w:r w:rsidRPr="00814C71">
          <w:rPr>
            <w:rFonts w:ascii="Arial" w:hAnsi="Arial"/>
            <w:sz w:val="24"/>
            <w:lang w:val="en-US" w:eastAsia="zh-CN"/>
          </w:rPr>
          <w:t>subband</w:t>
        </w:r>
        <w:proofErr w:type="spellEnd"/>
        <w:r w:rsidRPr="00814C71">
          <w:rPr>
            <w:rFonts w:ascii="Arial" w:hAnsi="Arial"/>
            <w:sz w:val="24"/>
            <w:lang w:val="en-US" w:eastAsia="zh-CN"/>
          </w:rPr>
          <w:t xml:space="preserve"> CLI modeling</w:t>
        </w:r>
      </w:ins>
    </w:p>
    <w:p w:rsidR="006E3512" w:rsidRDefault="006E3512" w:rsidP="006E3512">
      <w:pPr>
        <w:rPr>
          <w:ins w:id="634" w:author="cmcc" w:date="2023-03-03T04:10:00Z"/>
          <w:i/>
          <w:color w:val="0000FF"/>
          <w:lang w:val="en-US" w:eastAsia="zh-CN"/>
        </w:rPr>
      </w:pPr>
      <w:ins w:id="635" w:author="cmcc" w:date="2023-03-03T04:10:00Z">
        <w:r w:rsidRPr="00814C71">
          <w:rPr>
            <w:i/>
            <w:color w:val="0000FF"/>
          </w:rPr>
          <w:t xml:space="preserve">Editor's note: This section captures the </w:t>
        </w:r>
        <w:r w:rsidRPr="00814C71">
          <w:rPr>
            <w:rFonts w:hint="eastAsia"/>
            <w:i/>
            <w:color w:val="0000FF"/>
            <w:lang w:val="en-US" w:eastAsia="zh-CN"/>
          </w:rPr>
          <w:t xml:space="preserve">CLI modeling. </w:t>
        </w:r>
      </w:ins>
    </w:p>
    <w:p w:rsidR="006E3512" w:rsidRPr="005A44A0" w:rsidRDefault="006E3512" w:rsidP="006E3512">
      <w:pPr>
        <w:keepNext/>
        <w:keepLines/>
        <w:spacing w:before="120"/>
        <w:ind w:left="1418" w:hanging="1418"/>
        <w:outlineLvl w:val="3"/>
        <w:rPr>
          <w:ins w:id="636" w:author="cmcc" w:date="2023-03-03T04:10:00Z"/>
          <w:rFonts w:ascii="Arial" w:hAnsi="Arial"/>
          <w:sz w:val="24"/>
        </w:rPr>
      </w:pPr>
      <w:proofErr w:type="gramStart"/>
      <w:ins w:id="637" w:author="cmcc" w:date="2023-03-03T04:10:00Z">
        <w:r>
          <w:rPr>
            <w:rFonts w:ascii="Arial" w:hAnsi="Arial" w:hint="eastAsia"/>
            <w:sz w:val="24"/>
            <w:lang w:eastAsia="zh-CN"/>
          </w:rPr>
          <w:t xml:space="preserve">10.7.1.2  </w:t>
        </w:r>
        <w:r w:rsidRPr="005A44A0">
          <w:rPr>
            <w:rFonts w:ascii="Arial" w:hAnsi="Arial"/>
            <w:sz w:val="24"/>
          </w:rPr>
          <w:t>UE</w:t>
        </w:r>
        <w:proofErr w:type="gramEnd"/>
        <w:r w:rsidRPr="005A44A0">
          <w:rPr>
            <w:rFonts w:ascii="Arial" w:hAnsi="Arial"/>
            <w:sz w:val="24"/>
          </w:rPr>
          <w:t xml:space="preserve">-UE adjacent channel CLI </w:t>
        </w:r>
        <w:proofErr w:type="spellStart"/>
        <w:r>
          <w:rPr>
            <w:rFonts w:ascii="Arial" w:hAnsi="Arial" w:hint="eastAsia"/>
            <w:sz w:val="24"/>
            <w:lang w:eastAsia="zh-CN"/>
          </w:rPr>
          <w:t>modeling</w:t>
        </w:r>
        <w:proofErr w:type="spellEnd"/>
      </w:ins>
    </w:p>
    <w:p w:rsidR="006E3512" w:rsidRPr="005A44A0" w:rsidRDefault="006E3512" w:rsidP="006E3512">
      <w:pPr>
        <w:rPr>
          <w:ins w:id="638" w:author="cmcc" w:date="2023-03-03T04:10:00Z"/>
          <w:i/>
          <w:color w:val="0000FF"/>
          <w:lang w:val="en-US" w:eastAsia="zh-CN"/>
        </w:rPr>
      </w:pPr>
      <w:ins w:id="639" w:author="cmcc" w:date="2023-03-03T04:10:00Z">
        <w:r w:rsidRPr="00814C71">
          <w:rPr>
            <w:i/>
            <w:color w:val="0000FF"/>
          </w:rPr>
          <w:t xml:space="preserve">Editor's note: This section captures the </w:t>
        </w:r>
        <w:r w:rsidRPr="00814C71">
          <w:rPr>
            <w:rFonts w:hint="eastAsia"/>
            <w:i/>
            <w:color w:val="0000FF"/>
            <w:lang w:val="en-US" w:eastAsia="zh-CN"/>
          </w:rPr>
          <w:t xml:space="preserve">CLI modeling. </w:t>
        </w:r>
      </w:ins>
    </w:p>
    <w:p w:rsidR="006E3512" w:rsidRPr="00A42E88" w:rsidRDefault="006E3512" w:rsidP="006E3512">
      <w:pPr>
        <w:keepNext/>
        <w:keepLines/>
        <w:spacing w:before="120"/>
        <w:ind w:left="1134" w:hanging="1134"/>
        <w:outlineLvl w:val="2"/>
        <w:rPr>
          <w:ins w:id="640" w:author="cmcc" w:date="2023-03-03T04:10:00Z"/>
          <w:rFonts w:ascii="Arial" w:hAnsi="Arial"/>
          <w:sz w:val="28"/>
          <w:lang w:eastAsia="zh-CN"/>
        </w:rPr>
      </w:pPr>
      <w:ins w:id="641" w:author="cmcc" w:date="2023-03-03T04:10:00Z">
        <w:r w:rsidRPr="00A42E88">
          <w:rPr>
            <w:rFonts w:ascii="Arial" w:hAnsi="Arial" w:hint="eastAsia"/>
            <w:sz w:val="28"/>
            <w:lang w:eastAsia="zh-CN"/>
          </w:rPr>
          <w:t>10.7.2</w:t>
        </w:r>
        <w:r w:rsidRPr="00A42E88">
          <w:rPr>
            <w:rFonts w:ascii="Arial" w:hAnsi="Arial"/>
            <w:sz w:val="28"/>
            <w:lang w:eastAsia="zh-CN"/>
          </w:rPr>
          <w:tab/>
        </w:r>
        <w:r w:rsidRPr="00A42E88">
          <w:rPr>
            <w:rFonts w:ascii="Arial" w:hAnsi="Arial" w:hint="eastAsia"/>
            <w:sz w:val="28"/>
            <w:lang w:eastAsia="zh-CN"/>
          </w:rPr>
          <w:t>Summary</w:t>
        </w:r>
      </w:ins>
    </w:p>
    <w:p w:rsidR="006E3512" w:rsidRDefault="006E3512" w:rsidP="006E3512">
      <w:pPr>
        <w:rPr>
          <w:ins w:id="642" w:author="cmcc" w:date="2023-03-03T04:10:00Z"/>
          <w:rFonts w:hint="eastAsia"/>
          <w:i/>
          <w:color w:val="0000FF"/>
          <w:lang w:eastAsia="zh-CN"/>
        </w:rPr>
      </w:pPr>
      <w:ins w:id="643" w:author="cmcc" w:date="2023-03-03T04:10:00Z">
        <w:r w:rsidRPr="00814C71">
          <w:rPr>
            <w:i/>
            <w:color w:val="0000FF"/>
          </w:rPr>
          <w:t>Editor's note: This section captures</w:t>
        </w:r>
        <w:r w:rsidRPr="00814C71">
          <w:rPr>
            <w:rFonts w:hint="eastAsia"/>
            <w:i/>
            <w:color w:val="0000FF"/>
            <w:lang w:val="en-US" w:eastAsia="zh-CN"/>
          </w:rPr>
          <w:t xml:space="preserve"> </w:t>
        </w:r>
        <w:r w:rsidRPr="00814C71">
          <w:rPr>
            <w:i/>
            <w:color w:val="0000FF"/>
          </w:rPr>
          <w:t>the conclusion of feasibility.</w:t>
        </w:r>
      </w:ins>
    </w:p>
    <w:p w:rsidR="006E3512" w:rsidRDefault="006E3512" w:rsidP="006E3512">
      <w:pPr>
        <w:rPr>
          <w:ins w:id="644" w:author="cmcc" w:date="2023-03-03T04:10:00Z"/>
          <w:rFonts w:hint="eastAsia"/>
          <w:i/>
          <w:color w:val="0000FF"/>
          <w:lang w:eastAsia="zh-CN"/>
        </w:rPr>
      </w:pPr>
    </w:p>
    <w:p w:rsidR="006E3512" w:rsidRPr="00814C71" w:rsidRDefault="006E3512" w:rsidP="006E3512">
      <w:pPr>
        <w:keepNext/>
        <w:keepLines/>
        <w:spacing w:before="180"/>
        <w:ind w:left="1134" w:hanging="1134"/>
        <w:outlineLvl w:val="1"/>
        <w:rPr>
          <w:ins w:id="645" w:author="cmcc" w:date="2023-03-03T04:10:00Z"/>
          <w:rFonts w:ascii="Arial" w:hAnsi="Arial"/>
          <w:sz w:val="32"/>
        </w:rPr>
      </w:pPr>
      <w:ins w:id="646" w:author="cmcc" w:date="2023-03-03T04:10:00Z">
        <w:r>
          <w:rPr>
            <w:rFonts w:ascii="Arial" w:hAnsi="Arial" w:hint="eastAsia"/>
            <w:sz w:val="32"/>
            <w:lang w:eastAsia="zh-CN"/>
          </w:rPr>
          <w:t>10.8</w:t>
        </w:r>
        <w:r w:rsidRPr="00814C71">
          <w:rPr>
            <w:rFonts w:ascii="Arial" w:hAnsi="Arial"/>
            <w:sz w:val="32"/>
          </w:rPr>
          <w:t xml:space="preserve"> </w:t>
        </w:r>
        <w:r>
          <w:rPr>
            <w:rFonts w:ascii="Arial" w:hAnsi="Arial" w:hint="eastAsia"/>
            <w:sz w:val="32"/>
            <w:lang w:eastAsia="zh-CN"/>
          </w:rPr>
          <w:t>Summary</w:t>
        </w:r>
      </w:ins>
    </w:p>
    <w:p w:rsidR="006E3512" w:rsidRPr="00DD4F30" w:rsidRDefault="006E3512" w:rsidP="006E3512">
      <w:pPr>
        <w:rPr>
          <w:ins w:id="647" w:author="cmcc" w:date="2023-03-03T04:10:00Z"/>
          <w:rFonts w:hint="eastAsia"/>
          <w:i/>
          <w:color w:val="0000FF"/>
          <w:lang w:eastAsia="zh-CN"/>
        </w:rPr>
      </w:pPr>
    </w:p>
    <w:p w:rsidR="006E3512" w:rsidRPr="002F488A" w:rsidRDefault="006E3512" w:rsidP="006E3512">
      <w:pPr>
        <w:pStyle w:val="1"/>
        <w:rPr>
          <w:ins w:id="648" w:author="cmcc" w:date="2023-03-03T04:10:00Z"/>
        </w:rPr>
      </w:pPr>
      <w:ins w:id="649" w:author="cmcc" w:date="2023-03-03T04:10:00Z">
        <w:r>
          <w:rPr>
            <w:rFonts w:hint="eastAsia"/>
            <w:lang w:eastAsia="zh-CN"/>
          </w:rPr>
          <w:t>11</w:t>
        </w:r>
        <w:r>
          <w:rPr>
            <w:rFonts w:hint="eastAsia"/>
            <w:lang w:eastAsia="zh-CN"/>
          </w:rPr>
          <w:tab/>
          <w:t>Impact</w:t>
        </w:r>
        <w:r w:rsidRPr="00ED0891">
          <w:t xml:space="preserve"> on RF requirements </w:t>
        </w:r>
      </w:ins>
    </w:p>
    <w:p w:rsidR="006E3512" w:rsidRPr="00814C71" w:rsidRDefault="006E3512" w:rsidP="006E3512">
      <w:pPr>
        <w:keepNext/>
        <w:keepLines/>
        <w:spacing w:before="180"/>
        <w:ind w:left="1134" w:hanging="1134"/>
        <w:outlineLvl w:val="1"/>
        <w:rPr>
          <w:ins w:id="650" w:author="cmcc" w:date="2023-03-03T04:10:00Z"/>
          <w:rFonts w:ascii="Arial" w:hAnsi="Arial"/>
          <w:sz w:val="32"/>
        </w:rPr>
      </w:pPr>
      <w:ins w:id="651" w:author="cmcc" w:date="2023-03-03T04:10:00Z">
        <w:r>
          <w:rPr>
            <w:rFonts w:ascii="Arial" w:hAnsi="Arial" w:hint="eastAsia"/>
            <w:sz w:val="32"/>
            <w:lang w:eastAsia="zh-CN"/>
          </w:rPr>
          <w:t>11.1</w:t>
        </w:r>
        <w:r w:rsidRPr="00814C71">
          <w:rPr>
            <w:rFonts w:ascii="Arial" w:hAnsi="Arial"/>
            <w:sz w:val="32"/>
          </w:rPr>
          <w:t xml:space="preserve"> </w:t>
        </w:r>
        <w:r w:rsidRPr="00814C71">
          <w:rPr>
            <w:rFonts w:ascii="Arial" w:hAnsi="Arial"/>
            <w:sz w:val="32"/>
            <w:szCs w:val="21"/>
          </w:rPr>
          <w:t xml:space="preserve">Impact on </w:t>
        </w:r>
        <w:r w:rsidRPr="00814C71">
          <w:rPr>
            <w:rFonts w:ascii="Arial" w:hAnsi="Arial" w:hint="eastAsia"/>
            <w:sz w:val="32"/>
            <w:szCs w:val="21"/>
            <w:lang w:val="en-US" w:eastAsia="zh-CN"/>
          </w:rPr>
          <w:t xml:space="preserve">BS </w:t>
        </w:r>
        <w:r w:rsidRPr="00814C71">
          <w:rPr>
            <w:rFonts w:ascii="Arial" w:hAnsi="Arial"/>
            <w:sz w:val="32"/>
            <w:szCs w:val="21"/>
          </w:rPr>
          <w:t>RF requirements</w:t>
        </w:r>
      </w:ins>
    </w:p>
    <w:p w:rsidR="006E3512" w:rsidRPr="00814C71" w:rsidRDefault="006E3512" w:rsidP="006E3512">
      <w:pPr>
        <w:rPr>
          <w:ins w:id="652" w:author="cmcc" w:date="2023-03-03T04:10:00Z"/>
          <w:i/>
          <w:color w:val="0000FF"/>
          <w:lang w:eastAsia="zh-CN"/>
        </w:rPr>
      </w:pPr>
      <w:ins w:id="653" w:author="cmcc" w:date="2023-03-03T04:10:00Z">
        <w:r w:rsidRPr="00814C71">
          <w:rPr>
            <w:i/>
            <w:color w:val="0000FF"/>
            <w:lang w:eastAsia="zh-CN"/>
          </w:rPr>
          <w:t xml:space="preserve">Editor's note: This section </w:t>
        </w:r>
        <w:r>
          <w:rPr>
            <w:rFonts w:hint="eastAsia"/>
            <w:i/>
            <w:color w:val="0000FF"/>
            <w:lang w:eastAsia="zh-CN"/>
          </w:rPr>
          <w:t xml:space="preserve">captures the </w:t>
        </w:r>
        <w:r>
          <w:rPr>
            <w:i/>
            <w:color w:val="0000FF"/>
            <w:lang w:eastAsia="zh-CN"/>
          </w:rPr>
          <w:t>impact</w:t>
        </w:r>
        <w:r>
          <w:rPr>
            <w:rFonts w:hint="eastAsia"/>
            <w:i/>
            <w:color w:val="0000FF"/>
            <w:lang w:eastAsia="zh-CN"/>
          </w:rPr>
          <w:t xml:space="preserve"> on BS RF requirements \</w:t>
        </w:r>
      </w:ins>
    </w:p>
    <w:p w:rsidR="006E3512" w:rsidRPr="00814C71" w:rsidRDefault="006E3512" w:rsidP="006E3512">
      <w:pPr>
        <w:keepNext/>
        <w:keepLines/>
        <w:spacing w:before="180"/>
        <w:ind w:left="1134" w:hanging="1134"/>
        <w:outlineLvl w:val="1"/>
        <w:rPr>
          <w:ins w:id="654" w:author="cmcc" w:date="2023-03-03T04:10:00Z"/>
          <w:rFonts w:ascii="Arial" w:hAnsi="Arial"/>
          <w:sz w:val="32"/>
        </w:rPr>
      </w:pPr>
      <w:ins w:id="655" w:author="cmcc" w:date="2023-03-03T04:10:00Z">
        <w:r>
          <w:rPr>
            <w:rFonts w:ascii="Arial" w:hAnsi="Arial" w:hint="eastAsia"/>
            <w:sz w:val="32"/>
            <w:lang w:eastAsia="zh-CN"/>
          </w:rPr>
          <w:t>11.2</w:t>
        </w:r>
        <w:r w:rsidRPr="00814C71">
          <w:rPr>
            <w:rFonts w:ascii="Arial" w:hAnsi="Arial"/>
            <w:sz w:val="32"/>
          </w:rPr>
          <w:t xml:space="preserve"> </w:t>
        </w:r>
        <w:r w:rsidRPr="00814C71">
          <w:rPr>
            <w:rFonts w:ascii="Arial" w:hAnsi="Arial"/>
            <w:sz w:val="32"/>
            <w:szCs w:val="21"/>
          </w:rPr>
          <w:t xml:space="preserve">Impact on </w:t>
        </w:r>
        <w:r w:rsidRPr="00814C71">
          <w:rPr>
            <w:rFonts w:ascii="Arial" w:hAnsi="Arial" w:hint="eastAsia"/>
            <w:sz w:val="32"/>
            <w:szCs w:val="21"/>
            <w:lang w:val="en-US" w:eastAsia="zh-CN"/>
          </w:rPr>
          <w:t xml:space="preserve">UE </w:t>
        </w:r>
        <w:r w:rsidRPr="00814C71">
          <w:rPr>
            <w:rFonts w:ascii="Arial" w:hAnsi="Arial" w:hint="eastAsia"/>
            <w:sz w:val="32"/>
            <w:szCs w:val="21"/>
          </w:rPr>
          <w:t>R</w:t>
        </w:r>
        <w:r w:rsidRPr="00814C71">
          <w:rPr>
            <w:rFonts w:ascii="Arial" w:hAnsi="Arial"/>
            <w:sz w:val="32"/>
            <w:szCs w:val="21"/>
          </w:rPr>
          <w:t>F requirements</w:t>
        </w:r>
      </w:ins>
    </w:p>
    <w:p w:rsidR="006E3512" w:rsidRPr="00814C71" w:rsidRDefault="006E3512" w:rsidP="006E3512">
      <w:pPr>
        <w:rPr>
          <w:ins w:id="656" w:author="cmcc" w:date="2023-03-03T04:10:00Z"/>
          <w:i/>
          <w:color w:val="0000FF"/>
          <w:lang w:eastAsia="zh-CN"/>
        </w:rPr>
      </w:pPr>
      <w:ins w:id="657" w:author="cmcc" w:date="2023-03-03T04:10:00Z">
        <w:r w:rsidRPr="00814C71">
          <w:rPr>
            <w:i/>
            <w:color w:val="0000FF"/>
            <w:lang w:eastAsia="zh-CN"/>
          </w:rPr>
          <w:t xml:space="preserve">Editor's note: This section </w:t>
        </w:r>
        <w:r>
          <w:rPr>
            <w:rFonts w:hint="eastAsia"/>
            <w:i/>
            <w:color w:val="0000FF"/>
            <w:lang w:eastAsia="zh-CN"/>
          </w:rPr>
          <w:t>captures the impact on UE RF requirements</w:t>
        </w:r>
      </w:ins>
    </w:p>
    <w:p w:rsidR="006E3512" w:rsidRPr="004A1969" w:rsidRDefault="006E3512" w:rsidP="006E3512">
      <w:pPr>
        <w:pStyle w:val="1"/>
        <w:rPr>
          <w:ins w:id="658" w:author="cmcc" w:date="2023-03-03T04:10:00Z"/>
        </w:rPr>
      </w:pPr>
      <w:ins w:id="659" w:author="cmcc" w:date="2023-03-03T04:10:00Z">
        <w:r>
          <w:rPr>
            <w:rFonts w:hint="eastAsia"/>
            <w:lang w:eastAsia="zh-CN"/>
          </w:rPr>
          <w:lastRenderedPageBreak/>
          <w:t>12</w:t>
        </w:r>
        <w:r>
          <w:rPr>
            <w:rFonts w:hint="eastAsia"/>
            <w:lang w:eastAsia="zh-CN"/>
          </w:rPr>
          <w:tab/>
        </w:r>
        <w:r w:rsidRPr="004A1969">
          <w:rPr>
            <w:rFonts w:hint="eastAsia"/>
          </w:rPr>
          <w:t>Adjacent channel co-existence evaluation results</w:t>
        </w:r>
      </w:ins>
    </w:p>
    <w:p w:rsidR="006E3512" w:rsidRPr="00814C71" w:rsidRDefault="006E3512" w:rsidP="006E3512">
      <w:pPr>
        <w:rPr>
          <w:ins w:id="660" w:author="cmcc" w:date="2023-03-03T04:10:00Z"/>
          <w:i/>
          <w:color w:val="0000FF"/>
          <w:lang w:eastAsia="zh-CN"/>
        </w:rPr>
      </w:pPr>
      <w:ins w:id="661" w:author="cmcc" w:date="2023-03-03T04:10:00Z">
        <w:r w:rsidRPr="00814C71">
          <w:rPr>
            <w:i/>
            <w:color w:val="0000FF"/>
            <w:lang w:eastAsia="zh-CN"/>
          </w:rPr>
          <w:t xml:space="preserve">Editor's note: This section will also capture adjacent channel co-existence simulation results, i.e. ACLR, ACS, </w:t>
        </w:r>
        <w:proofErr w:type="gramStart"/>
        <w:r w:rsidRPr="00814C71">
          <w:rPr>
            <w:i/>
            <w:color w:val="0000FF"/>
            <w:lang w:eastAsia="zh-CN"/>
          </w:rPr>
          <w:t>ACIR</w:t>
        </w:r>
        <w:proofErr w:type="gramEnd"/>
        <w:r w:rsidRPr="00814C71">
          <w:rPr>
            <w:i/>
            <w:color w:val="0000FF"/>
            <w:lang w:eastAsia="zh-CN"/>
          </w:rPr>
          <w:t xml:space="preserve">. About simulation parameters and methodology, they are suggested to be moved into </w:t>
        </w:r>
        <w:r>
          <w:rPr>
            <w:i/>
            <w:color w:val="0000FF"/>
            <w:lang w:eastAsia="zh-CN"/>
          </w:rPr>
          <w:t>A</w:t>
        </w:r>
        <w:r w:rsidRPr="00814C71">
          <w:rPr>
            <w:i/>
            <w:color w:val="0000FF"/>
            <w:lang w:eastAsia="zh-CN"/>
          </w:rPr>
          <w:t>nnex</w:t>
        </w:r>
        <w:r>
          <w:rPr>
            <w:i/>
            <w:color w:val="0000FF"/>
            <w:lang w:eastAsia="zh-CN"/>
          </w:rPr>
          <w:t xml:space="preserve"> D</w:t>
        </w:r>
        <w:r w:rsidRPr="00814C71">
          <w:rPr>
            <w:i/>
            <w:color w:val="0000FF"/>
            <w:lang w:eastAsia="zh-CN"/>
          </w:rPr>
          <w:t>.</w:t>
        </w:r>
      </w:ins>
    </w:p>
    <w:p w:rsidR="006E3512" w:rsidRPr="004A1969" w:rsidRDefault="006E3512" w:rsidP="006E3512">
      <w:pPr>
        <w:pStyle w:val="Guidance"/>
        <w:jc w:val="both"/>
        <w:rPr>
          <w:ins w:id="662" w:author="cmcc" w:date="2023-03-03T04:10:00Z"/>
          <w:i w:val="0"/>
          <w:iCs/>
          <w:lang w:eastAsia="zh-CN"/>
        </w:rPr>
      </w:pPr>
    </w:p>
    <w:p w:rsidR="006E3512" w:rsidRPr="00ED0891" w:rsidRDefault="006E3512" w:rsidP="006E3512">
      <w:pPr>
        <w:pStyle w:val="1"/>
        <w:rPr>
          <w:ins w:id="663" w:author="cmcc" w:date="2023-03-03T04:10:00Z"/>
        </w:rPr>
      </w:pPr>
      <w:ins w:id="664" w:author="cmcc" w:date="2023-03-03T04:10:00Z">
        <w:r w:rsidRPr="00ED0891">
          <w:t>1</w:t>
        </w:r>
        <w:r>
          <w:rPr>
            <w:rFonts w:hint="eastAsia"/>
            <w:lang w:eastAsia="zh-CN"/>
          </w:rPr>
          <w:t>3</w:t>
        </w:r>
        <w:r w:rsidRPr="00ED0891">
          <w:tab/>
          <w:t>Regulatory aspects for deploying the duplex enhancements in TDD unpaired spectrum</w:t>
        </w:r>
      </w:ins>
    </w:p>
    <w:p w:rsidR="006E3512" w:rsidRPr="00ED0891" w:rsidRDefault="006E3512" w:rsidP="006E3512">
      <w:pPr>
        <w:pStyle w:val="Guidance"/>
        <w:jc w:val="both"/>
        <w:rPr>
          <w:ins w:id="665" w:author="cmcc" w:date="2023-03-03T04:10:00Z"/>
          <w:bCs/>
        </w:rPr>
      </w:pPr>
      <w:ins w:id="666" w:author="cmcc" w:date="2023-03-03T04:10:00Z">
        <w:r w:rsidRPr="00ED0891">
          <w:t xml:space="preserve">Editor's note: This section captures </w:t>
        </w:r>
        <w:r w:rsidRPr="00ED0891">
          <w:rPr>
            <w:bCs/>
          </w:rPr>
          <w:t>the summary of the regulatory aspects that have to be considered for deploying the identified duplex enhancements in TDD unpaired spectrum (RAN4).</w:t>
        </w:r>
      </w:ins>
    </w:p>
    <w:p w:rsidR="006E3512" w:rsidRPr="00ED0891" w:rsidRDefault="006E3512" w:rsidP="006E3512">
      <w:pPr>
        <w:keepNext/>
        <w:keepLines/>
        <w:spacing w:before="180"/>
        <w:ind w:left="1134" w:hanging="1134"/>
        <w:outlineLvl w:val="1"/>
        <w:rPr>
          <w:ins w:id="667" w:author="cmcc" w:date="2023-03-03T04:10:00Z"/>
          <w:rFonts w:ascii="Arial" w:hAnsi="Arial"/>
          <w:sz w:val="32"/>
        </w:rPr>
      </w:pPr>
      <w:ins w:id="668" w:author="cmcc" w:date="2023-03-03T04:10:00Z">
        <w:r>
          <w:rPr>
            <w:rFonts w:ascii="Arial" w:hAnsi="Arial" w:hint="eastAsia"/>
            <w:sz w:val="32"/>
            <w:lang w:eastAsia="zh-CN"/>
          </w:rPr>
          <w:t>13</w:t>
        </w:r>
        <w:r w:rsidRPr="00ED0891">
          <w:rPr>
            <w:rFonts w:ascii="Arial" w:hAnsi="Arial"/>
            <w:sz w:val="32"/>
          </w:rPr>
          <w:t xml:space="preserve">.1 </w:t>
        </w:r>
        <w:r w:rsidRPr="00ED0891">
          <w:rPr>
            <w:rFonts w:ascii="Arial" w:hAnsi="Arial" w:hint="eastAsia"/>
            <w:sz w:val="32"/>
            <w:szCs w:val="21"/>
            <w:lang w:eastAsia="zh-CN"/>
          </w:rPr>
          <w:t>Region</w:t>
        </w:r>
        <w:r w:rsidRPr="00ED0891">
          <w:rPr>
            <w:rFonts w:ascii="Arial" w:hAnsi="Arial"/>
            <w:sz w:val="32"/>
            <w:szCs w:val="21"/>
          </w:rPr>
          <w:t xml:space="preserve"> 1</w:t>
        </w:r>
      </w:ins>
    </w:p>
    <w:p w:rsidR="006E3512" w:rsidRPr="00ED0891" w:rsidRDefault="006E3512" w:rsidP="006E3512">
      <w:pPr>
        <w:keepNext/>
        <w:keepLines/>
        <w:spacing w:before="180"/>
        <w:ind w:left="1134" w:hanging="1134"/>
        <w:outlineLvl w:val="1"/>
        <w:rPr>
          <w:ins w:id="669" w:author="cmcc" w:date="2023-03-03T04:10:00Z"/>
          <w:rFonts w:ascii="Arial" w:hAnsi="Arial"/>
          <w:sz w:val="32"/>
          <w:szCs w:val="21"/>
        </w:rPr>
      </w:pPr>
      <w:ins w:id="670" w:author="cmcc" w:date="2023-03-03T04:10:00Z">
        <w:r>
          <w:rPr>
            <w:rFonts w:ascii="Arial" w:hAnsi="Arial" w:hint="eastAsia"/>
            <w:sz w:val="32"/>
            <w:lang w:eastAsia="zh-CN"/>
          </w:rPr>
          <w:t>13</w:t>
        </w:r>
        <w:r w:rsidRPr="00ED0891">
          <w:rPr>
            <w:rFonts w:ascii="Arial" w:hAnsi="Arial"/>
            <w:sz w:val="32"/>
          </w:rPr>
          <w:t xml:space="preserve">.2 </w:t>
        </w:r>
        <w:r w:rsidRPr="00ED0891">
          <w:rPr>
            <w:rFonts w:ascii="Arial" w:hAnsi="Arial"/>
            <w:sz w:val="32"/>
            <w:szCs w:val="21"/>
          </w:rPr>
          <w:t>Region 2</w:t>
        </w:r>
      </w:ins>
    </w:p>
    <w:p w:rsidR="005C740D" w:rsidRPr="006E3512" w:rsidDel="006E3512" w:rsidRDefault="006E3512" w:rsidP="006E3512">
      <w:pPr>
        <w:keepNext/>
        <w:keepLines/>
        <w:spacing w:before="180"/>
        <w:ind w:left="1134" w:hanging="1134"/>
        <w:outlineLvl w:val="1"/>
        <w:rPr>
          <w:del w:id="671" w:author="cmcc" w:date="2023-03-03T04:10:00Z"/>
          <w:rFonts w:ascii="Arial" w:hAnsi="Arial" w:hint="eastAsia"/>
          <w:sz w:val="32"/>
          <w:lang w:eastAsia="zh-CN"/>
        </w:rPr>
      </w:pPr>
      <w:ins w:id="672" w:author="cmcc" w:date="2023-03-03T04:10:00Z">
        <w:r>
          <w:rPr>
            <w:rFonts w:ascii="Arial" w:hAnsi="Arial" w:hint="eastAsia"/>
            <w:sz w:val="32"/>
            <w:lang w:eastAsia="zh-CN"/>
          </w:rPr>
          <w:t>13</w:t>
        </w:r>
        <w:r w:rsidRPr="00ED0891">
          <w:rPr>
            <w:rFonts w:ascii="Arial" w:hAnsi="Arial"/>
            <w:sz w:val="32"/>
          </w:rPr>
          <w:t>.3 Region 3</w:t>
        </w:r>
      </w:ins>
    </w:p>
    <w:p w:rsidR="0037555F" w:rsidRPr="00ED0891" w:rsidRDefault="0037555F">
      <w:pPr>
        <w:jc w:val="both"/>
        <w:rPr>
          <w:rFonts w:hint="eastAsia"/>
          <w:bCs/>
          <w:lang w:eastAsia="zh-CN"/>
        </w:rPr>
      </w:pPr>
    </w:p>
    <w:p w:rsidR="0037555F" w:rsidRPr="00ED0891" w:rsidRDefault="00FB007B">
      <w:pPr>
        <w:pStyle w:val="1"/>
      </w:pPr>
      <w:bookmarkStart w:id="673" w:name="_Toc103163492"/>
      <w:bookmarkStart w:id="674" w:name="_Toc104488385"/>
      <w:bookmarkStart w:id="675" w:name="_Toc122614352"/>
      <w:r w:rsidRPr="00ED0891">
        <w:t>11</w:t>
      </w:r>
      <w:r w:rsidRPr="00ED0891">
        <w:tab/>
        <w:t>C</w:t>
      </w:r>
      <w:r w:rsidRPr="00ED0891">
        <w:rPr>
          <w:rFonts w:hint="eastAsia"/>
          <w:lang w:eastAsia="zh-CN"/>
        </w:rPr>
        <w:t>onclusions</w:t>
      </w:r>
      <w:r w:rsidRPr="00ED0891">
        <w:rPr>
          <w:lang w:eastAsia="zh-CN"/>
        </w:rPr>
        <w:t xml:space="preserve"> and recommendations</w:t>
      </w:r>
      <w:bookmarkEnd w:id="673"/>
      <w:bookmarkEnd w:id="674"/>
      <w:bookmarkEnd w:id="675"/>
    </w:p>
    <w:p w:rsidR="0037555F" w:rsidRPr="00ED0891" w:rsidRDefault="0037555F"/>
    <w:p w:rsidR="0037555F" w:rsidRPr="003B7C16" w:rsidRDefault="0037555F"/>
    <w:p w:rsidR="0037555F" w:rsidRPr="00ED0891" w:rsidRDefault="00FB007B">
      <w:pPr>
        <w:pStyle w:val="9"/>
      </w:pPr>
      <w:r w:rsidRPr="00ED0891">
        <w:br w:type="page"/>
      </w:r>
      <w:bookmarkStart w:id="676" w:name="_Toc104488386"/>
      <w:bookmarkStart w:id="677" w:name="_Toc122614353"/>
      <w:r w:rsidRPr="00ED0891">
        <w:lastRenderedPageBreak/>
        <w:t>Annex &lt;A&gt;</w:t>
      </w:r>
      <w:proofErr w:type="gramStart"/>
      <w:r w:rsidRPr="00ED0891">
        <w:t>:</w:t>
      </w:r>
      <w:proofErr w:type="gramEnd"/>
      <w:r w:rsidRPr="00ED0891">
        <w:br/>
      </w:r>
      <w:bookmarkEnd w:id="676"/>
      <w:r w:rsidRPr="00ED0891">
        <w:t>Evaluation methodologies</w:t>
      </w:r>
      <w:bookmarkEnd w:id="677"/>
    </w:p>
    <w:p w:rsidR="0037555F" w:rsidRPr="00ED0891" w:rsidRDefault="00FB007B">
      <w:pPr>
        <w:pStyle w:val="1"/>
      </w:pPr>
      <w:bookmarkStart w:id="678" w:name="_Toc122614354"/>
      <w:r w:rsidRPr="00ED0891">
        <w:rPr>
          <w:rFonts w:hint="eastAsia"/>
        </w:rPr>
        <w:t>A</w:t>
      </w:r>
      <w:r w:rsidRPr="00ED0891">
        <w:t>.1</w:t>
      </w:r>
      <w:r w:rsidRPr="00ED0891">
        <w:tab/>
        <w:t>Layout and UE distribution</w:t>
      </w:r>
      <w:bookmarkEnd w:id="678"/>
    </w:p>
    <w:p w:rsidR="0037555F" w:rsidRPr="00ED0891" w:rsidRDefault="00FB007B">
      <w:pPr>
        <w:pStyle w:val="Guidance"/>
      </w:pPr>
      <w:r w:rsidRPr="00ED0891">
        <w:t xml:space="preserve">Editor's note: This section captures the </w:t>
      </w:r>
      <w:r w:rsidRPr="00ED0891">
        <w:rPr>
          <w:lang w:eastAsia="zh-CN"/>
        </w:rPr>
        <w:t>layout and UE distribution</w:t>
      </w:r>
      <w:r w:rsidRPr="00ED0891">
        <w:t xml:space="preserve"> </w:t>
      </w:r>
      <w:r w:rsidRPr="00ED0891">
        <w:rPr>
          <w:lang w:eastAsia="zh-CN"/>
        </w:rPr>
        <w:t>for SBFD and dynamic/flexible TDD evaluation.</w:t>
      </w:r>
    </w:p>
    <w:p w:rsidR="0037555F" w:rsidRPr="00ED0891" w:rsidRDefault="00FB007B">
      <w:pPr>
        <w:pStyle w:val="21"/>
      </w:pPr>
      <w:bookmarkStart w:id="679" w:name="_Toc122614355"/>
      <w:r w:rsidRPr="00ED0891">
        <w:t>A.1.1</w:t>
      </w:r>
      <w:r w:rsidRPr="00ED0891">
        <w:tab/>
        <w:t>Layout</w:t>
      </w:r>
      <w:bookmarkEnd w:id="679"/>
    </w:p>
    <w:p w:rsidR="0037555F" w:rsidRPr="00ED0891" w:rsidRDefault="00FB007B">
      <w:pPr>
        <w:pStyle w:val="TH"/>
        <w:rPr>
          <w:lang w:eastAsia="zh-CN"/>
        </w:rPr>
      </w:pPr>
      <w:r w:rsidRPr="00ED0891">
        <w:t xml:space="preserve">Table </w:t>
      </w:r>
      <w:r w:rsidRPr="00ED0891">
        <w:rPr>
          <w:lang w:eastAsia="zh-CN"/>
        </w:rPr>
        <w:t>A</w:t>
      </w:r>
      <w:r w:rsidRPr="00ED0891">
        <w:t>.1.1-1: Layout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0"/>
        <w:gridCol w:w="3949"/>
        <w:gridCol w:w="1314"/>
        <w:gridCol w:w="1145"/>
        <w:gridCol w:w="1145"/>
        <w:gridCol w:w="1124"/>
      </w:tblGrid>
      <w:tr w:rsidR="0037555F" w:rsidRPr="00ED0891">
        <w:tc>
          <w:tcPr>
            <w:tcW w:w="0" w:type="auto"/>
            <w:shd w:val="clear" w:color="auto" w:fill="D9D9D9"/>
          </w:tcPr>
          <w:p w:rsidR="0037555F" w:rsidRPr="00ED0891" w:rsidRDefault="0037555F">
            <w:pPr>
              <w:spacing w:after="0"/>
              <w:rPr>
                <w:rFonts w:ascii="Arial" w:hAnsi="Arial" w:cs="Arial"/>
                <w:b/>
                <w:bCs/>
                <w:sz w:val="18"/>
                <w:szCs w:val="18"/>
              </w:rPr>
            </w:pPr>
          </w:p>
        </w:tc>
        <w:tc>
          <w:tcPr>
            <w:tcW w:w="0" w:type="auto"/>
            <w:shd w:val="clear" w:color="auto" w:fill="D9D9D9"/>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Layout</w:t>
            </w:r>
          </w:p>
        </w:tc>
        <w:tc>
          <w:tcPr>
            <w:tcW w:w="0" w:type="auto"/>
            <w:shd w:val="clear" w:color="auto" w:fill="D9D9D9"/>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Inter-BS (2D) distance</w:t>
            </w:r>
          </w:p>
        </w:tc>
        <w:tc>
          <w:tcPr>
            <w:tcW w:w="0" w:type="auto"/>
            <w:shd w:val="clear" w:color="auto" w:fill="D9D9D9"/>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Minimum BS-UE (2D) distance</w:t>
            </w:r>
          </w:p>
        </w:tc>
        <w:tc>
          <w:tcPr>
            <w:tcW w:w="0" w:type="auto"/>
            <w:shd w:val="clear" w:color="auto" w:fill="D9D9D9"/>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Minimum UE-UE (2D) distance</w:t>
            </w:r>
          </w:p>
        </w:tc>
        <w:tc>
          <w:tcPr>
            <w:tcW w:w="0" w:type="auto"/>
            <w:shd w:val="clear" w:color="auto" w:fill="D9D9D9"/>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BS antenna height</w:t>
            </w:r>
          </w:p>
        </w:tc>
      </w:tr>
      <w:tr w:rsidR="0037555F" w:rsidRPr="00ED0891">
        <w:tc>
          <w:tcPr>
            <w:tcW w:w="0" w:type="auto"/>
            <w:shd w:val="clear" w:color="auto" w:fill="auto"/>
          </w:tcPr>
          <w:p w:rsidR="0037555F" w:rsidRPr="00ED0891" w:rsidRDefault="00FB007B">
            <w:pPr>
              <w:spacing w:after="0"/>
              <w:rPr>
                <w:rFonts w:ascii="Arial" w:hAnsi="Arial" w:cs="Arial"/>
                <w:sz w:val="18"/>
                <w:szCs w:val="18"/>
              </w:rPr>
            </w:pPr>
            <w:r w:rsidRPr="00ED0891">
              <w:rPr>
                <w:rFonts w:ascii="Arial" w:hAnsi="Arial" w:cs="Arial"/>
                <w:b/>
                <w:bCs/>
                <w:sz w:val="18"/>
                <w:szCs w:val="18"/>
              </w:rPr>
              <w:t>Indoor office</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bCs/>
                <w:sz w:val="18"/>
                <w:szCs w:val="18"/>
                <w:u w:val="single"/>
              </w:rPr>
              <w:t>Single layer</w:t>
            </w:r>
          </w:p>
          <w:p w:rsidR="0037555F" w:rsidRPr="00ED0891" w:rsidRDefault="00FB007B">
            <w:pPr>
              <w:pStyle w:val="afff2"/>
              <w:numPr>
                <w:ilvl w:val="0"/>
                <w:numId w:val="35"/>
              </w:numPr>
              <w:spacing w:after="0"/>
              <w:ind w:left="366" w:hanging="366"/>
              <w:jc w:val="both"/>
              <w:rPr>
                <w:rFonts w:ascii="Arial" w:hAnsi="Arial" w:cs="Arial"/>
                <w:sz w:val="18"/>
                <w:szCs w:val="18"/>
              </w:rPr>
            </w:pPr>
            <w:r w:rsidRPr="00ED0891">
              <w:rPr>
                <w:rFonts w:ascii="Arial" w:hAnsi="Arial" w:cs="Arial"/>
                <w:bCs/>
                <w:sz w:val="18"/>
                <w:szCs w:val="18"/>
              </w:rPr>
              <w:t xml:space="preserve">Indoor floor: (12BSs per 120m x 50m) </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bCs/>
                <w:sz w:val="18"/>
                <w:szCs w:val="18"/>
              </w:rPr>
              <w:t>20m</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bCs/>
                <w:sz w:val="18"/>
                <w:szCs w:val="18"/>
              </w:rPr>
              <w:t>0m</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bCs/>
                <w:sz w:val="18"/>
                <w:szCs w:val="18"/>
              </w:rPr>
              <w:t>1m</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sz w:val="18"/>
                <w:szCs w:val="18"/>
              </w:rPr>
              <w:t>3 m</w:t>
            </w:r>
          </w:p>
        </w:tc>
      </w:tr>
      <w:tr w:rsidR="0037555F" w:rsidRPr="00ED0891">
        <w:tc>
          <w:tcPr>
            <w:tcW w:w="0" w:type="auto"/>
            <w:shd w:val="clear" w:color="auto" w:fill="auto"/>
          </w:tcPr>
          <w:p w:rsidR="0037555F" w:rsidRPr="00ED0891" w:rsidRDefault="00FB007B">
            <w:pPr>
              <w:spacing w:after="0"/>
              <w:rPr>
                <w:rFonts w:ascii="Arial" w:hAnsi="Arial" w:cs="Arial"/>
                <w:sz w:val="18"/>
                <w:szCs w:val="18"/>
              </w:rPr>
            </w:pPr>
            <w:r w:rsidRPr="00ED0891">
              <w:rPr>
                <w:rFonts w:ascii="Arial" w:hAnsi="Arial" w:cs="Arial"/>
                <w:b/>
                <w:bCs/>
                <w:sz w:val="18"/>
                <w:szCs w:val="18"/>
              </w:rPr>
              <w:t>Urban Macro/ Dense Urban Macro layer</w:t>
            </w:r>
          </w:p>
        </w:tc>
        <w:tc>
          <w:tcPr>
            <w:tcW w:w="0" w:type="auto"/>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u w:val="single"/>
              </w:rPr>
              <w:t>Single layer</w:t>
            </w:r>
            <w:r w:rsidRPr="00ED0891">
              <w:rPr>
                <w:rFonts w:ascii="Arial" w:hAnsi="Arial" w:cs="Arial"/>
                <w:sz w:val="18"/>
                <w:szCs w:val="18"/>
              </w:rPr>
              <w:br/>
              <w:t xml:space="preserve">Macro layer: </w:t>
            </w:r>
          </w:p>
          <w:p w:rsidR="0037555F" w:rsidRPr="00ED0891" w:rsidRDefault="00FB007B">
            <w:pPr>
              <w:pStyle w:val="afff2"/>
              <w:widowControl w:val="0"/>
              <w:numPr>
                <w:ilvl w:val="0"/>
                <w:numId w:val="36"/>
              </w:numPr>
              <w:spacing w:after="0"/>
              <w:jc w:val="both"/>
              <w:rPr>
                <w:rFonts w:ascii="Arial" w:hAnsi="Arial" w:cs="Arial"/>
                <w:bCs/>
                <w:sz w:val="18"/>
                <w:szCs w:val="18"/>
              </w:rPr>
            </w:pPr>
            <w:r w:rsidRPr="00ED0891">
              <w:rPr>
                <w:rFonts w:ascii="Arial" w:hAnsi="Arial" w:cs="Arial"/>
                <w:bCs/>
                <w:sz w:val="18"/>
                <w:szCs w:val="18"/>
              </w:rPr>
              <w:t xml:space="preserve">Baseline: </w:t>
            </w:r>
            <w:r w:rsidRPr="00ED0891">
              <w:rPr>
                <w:rFonts w:ascii="Arial" w:hAnsi="Arial" w:cs="Arial"/>
                <w:iCs/>
                <w:sz w:val="18"/>
                <w:szCs w:val="18"/>
              </w:rPr>
              <w:t>Hexagonal</w:t>
            </w:r>
            <w:r w:rsidRPr="00ED0891">
              <w:rPr>
                <w:rFonts w:ascii="Arial" w:hAnsi="Arial" w:cs="Arial"/>
                <w:bCs/>
                <w:sz w:val="18"/>
                <w:szCs w:val="18"/>
              </w:rPr>
              <w:t xml:space="preserve"> grid with 7 macro sites and 3 sectors per site with wrap around</w:t>
            </w:r>
          </w:p>
          <w:p w:rsidR="0037555F" w:rsidRPr="00ED0891" w:rsidRDefault="00FB007B">
            <w:pPr>
              <w:pStyle w:val="afff2"/>
              <w:widowControl w:val="0"/>
              <w:numPr>
                <w:ilvl w:val="0"/>
                <w:numId w:val="36"/>
              </w:numPr>
              <w:spacing w:after="0"/>
              <w:jc w:val="both"/>
              <w:rPr>
                <w:rFonts w:ascii="Arial" w:hAnsi="Arial" w:cs="Arial"/>
                <w:bCs/>
                <w:sz w:val="18"/>
                <w:szCs w:val="18"/>
              </w:rPr>
            </w:pPr>
            <w:r w:rsidRPr="00ED0891">
              <w:rPr>
                <w:rFonts w:ascii="Arial" w:hAnsi="Arial" w:cs="Arial"/>
                <w:bCs/>
                <w:sz w:val="18"/>
                <w:szCs w:val="18"/>
              </w:rPr>
              <w:t xml:space="preserve">Optional: Hexagonal grid with 19 </w:t>
            </w:r>
            <w:r w:rsidRPr="00ED0891">
              <w:rPr>
                <w:rFonts w:ascii="Arial" w:hAnsi="Arial" w:cs="Arial"/>
                <w:iCs/>
                <w:sz w:val="18"/>
                <w:szCs w:val="18"/>
              </w:rPr>
              <w:t>macro</w:t>
            </w:r>
            <w:r w:rsidRPr="00ED0891">
              <w:rPr>
                <w:rFonts w:ascii="Arial" w:hAnsi="Arial" w:cs="Arial"/>
                <w:bCs/>
                <w:sz w:val="18"/>
                <w:szCs w:val="18"/>
              </w:rPr>
              <w:t xml:space="preserve"> sites and 3 sectors per site with wrap around.</w:t>
            </w:r>
          </w:p>
        </w:tc>
        <w:tc>
          <w:tcPr>
            <w:tcW w:w="0" w:type="auto"/>
            <w:shd w:val="clear" w:color="auto" w:fill="auto"/>
          </w:tcPr>
          <w:p w:rsidR="0037555F" w:rsidRPr="00ED0891" w:rsidRDefault="00FB007B">
            <w:pPr>
              <w:spacing w:after="0"/>
              <w:jc w:val="both"/>
              <w:rPr>
                <w:rFonts w:ascii="Arial" w:hAnsi="Arial" w:cs="Arial"/>
                <w:bCs/>
                <w:sz w:val="18"/>
                <w:szCs w:val="18"/>
              </w:rPr>
            </w:pPr>
            <w:r w:rsidRPr="00ED0891">
              <w:rPr>
                <w:rFonts w:ascii="Arial" w:hAnsi="Arial" w:cs="Arial"/>
                <w:bCs/>
                <w:sz w:val="18"/>
                <w:szCs w:val="18"/>
              </w:rPr>
              <w:t>500m for Urban Macro,</w:t>
            </w:r>
          </w:p>
          <w:p w:rsidR="0037555F" w:rsidRPr="00ED0891" w:rsidRDefault="00FB007B">
            <w:pPr>
              <w:spacing w:after="0"/>
              <w:jc w:val="both"/>
              <w:rPr>
                <w:rFonts w:ascii="Arial" w:hAnsi="Arial" w:cs="Arial"/>
                <w:sz w:val="18"/>
                <w:szCs w:val="18"/>
                <w:u w:val="single"/>
              </w:rPr>
            </w:pPr>
            <w:r w:rsidRPr="00ED0891">
              <w:rPr>
                <w:rFonts w:ascii="Arial" w:hAnsi="Arial" w:cs="Arial"/>
                <w:bCs/>
                <w:sz w:val="18"/>
                <w:szCs w:val="18"/>
              </w:rPr>
              <w:t>200m for Dense Urban Macro layer</w:t>
            </w:r>
          </w:p>
        </w:tc>
        <w:tc>
          <w:tcPr>
            <w:tcW w:w="0" w:type="auto"/>
            <w:shd w:val="clear" w:color="auto" w:fill="auto"/>
          </w:tcPr>
          <w:p w:rsidR="0037555F" w:rsidRPr="00ED0891" w:rsidRDefault="00FB007B">
            <w:pPr>
              <w:spacing w:after="0"/>
              <w:jc w:val="both"/>
              <w:rPr>
                <w:rFonts w:ascii="Arial" w:hAnsi="Arial" w:cs="Arial"/>
                <w:sz w:val="18"/>
                <w:szCs w:val="18"/>
                <w:u w:val="single"/>
              </w:rPr>
            </w:pPr>
            <w:r w:rsidRPr="00ED0891">
              <w:rPr>
                <w:rFonts w:ascii="Arial" w:hAnsi="Arial" w:cs="Arial"/>
                <w:bCs/>
                <w:sz w:val="18"/>
                <w:szCs w:val="18"/>
              </w:rPr>
              <w:t>35m</w:t>
            </w:r>
          </w:p>
        </w:tc>
        <w:tc>
          <w:tcPr>
            <w:tcW w:w="0" w:type="auto"/>
            <w:shd w:val="clear" w:color="auto" w:fill="auto"/>
          </w:tcPr>
          <w:p w:rsidR="0037555F" w:rsidRPr="00ED0891" w:rsidRDefault="00FB007B">
            <w:pPr>
              <w:spacing w:after="0"/>
              <w:jc w:val="both"/>
              <w:rPr>
                <w:rFonts w:ascii="Arial" w:hAnsi="Arial" w:cs="Arial"/>
                <w:sz w:val="18"/>
                <w:szCs w:val="18"/>
                <w:u w:val="single"/>
              </w:rPr>
            </w:pPr>
            <w:r w:rsidRPr="00ED0891">
              <w:rPr>
                <w:rFonts w:ascii="Arial" w:hAnsi="Arial" w:cs="Arial"/>
                <w:bCs/>
                <w:sz w:val="18"/>
                <w:szCs w:val="18"/>
              </w:rPr>
              <w:t>1m</w:t>
            </w:r>
          </w:p>
        </w:tc>
        <w:tc>
          <w:tcPr>
            <w:tcW w:w="0" w:type="auto"/>
            <w:shd w:val="clear" w:color="auto" w:fill="auto"/>
          </w:tcPr>
          <w:p w:rsidR="0037555F" w:rsidRPr="00ED0891" w:rsidRDefault="00FB007B">
            <w:pPr>
              <w:spacing w:after="0"/>
              <w:jc w:val="both"/>
              <w:rPr>
                <w:rFonts w:ascii="Arial" w:hAnsi="Arial" w:cs="Arial"/>
                <w:sz w:val="18"/>
                <w:szCs w:val="18"/>
                <w:u w:val="single"/>
              </w:rPr>
            </w:pPr>
            <w:r w:rsidRPr="00ED0891">
              <w:rPr>
                <w:rFonts w:ascii="Arial" w:hAnsi="Arial" w:cs="Arial"/>
                <w:sz w:val="18"/>
                <w:szCs w:val="18"/>
              </w:rPr>
              <w:t>25 m</w:t>
            </w:r>
          </w:p>
        </w:tc>
      </w:tr>
      <w:tr w:rsidR="0037555F" w:rsidRPr="00ED0891">
        <w:tc>
          <w:tcPr>
            <w:tcW w:w="0" w:type="auto"/>
            <w:shd w:val="clear" w:color="auto" w:fill="auto"/>
          </w:tcPr>
          <w:p w:rsidR="0037555F" w:rsidRPr="00ED0891" w:rsidRDefault="00FB007B">
            <w:pPr>
              <w:spacing w:after="0"/>
              <w:rPr>
                <w:rFonts w:ascii="Arial" w:hAnsi="Arial" w:cs="Arial"/>
                <w:b/>
                <w:bCs/>
                <w:sz w:val="18"/>
                <w:szCs w:val="18"/>
              </w:rPr>
            </w:pPr>
            <w:r w:rsidRPr="00ED0891">
              <w:rPr>
                <w:rFonts w:ascii="Arial" w:hAnsi="Arial" w:cs="Arial"/>
                <w:b/>
                <w:bCs/>
                <w:sz w:val="18"/>
                <w:szCs w:val="18"/>
              </w:rPr>
              <w:t>Dense Urban with 2-layer</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bCs/>
                <w:sz w:val="18"/>
                <w:szCs w:val="18"/>
                <w:u w:val="single"/>
              </w:rPr>
              <w:t xml:space="preserve">Two layer </w:t>
            </w:r>
          </w:p>
          <w:p w:rsidR="0037555F" w:rsidRPr="00ED0891" w:rsidRDefault="00FB007B">
            <w:pPr>
              <w:spacing w:after="0"/>
              <w:jc w:val="both"/>
              <w:rPr>
                <w:rFonts w:ascii="Arial" w:hAnsi="Arial" w:cs="Arial"/>
                <w:bCs/>
                <w:sz w:val="18"/>
                <w:szCs w:val="18"/>
              </w:rPr>
            </w:pPr>
            <w:r w:rsidRPr="00ED0891">
              <w:rPr>
                <w:rFonts w:ascii="Arial" w:hAnsi="Arial" w:cs="Arial"/>
                <w:bCs/>
                <w:sz w:val="18"/>
                <w:szCs w:val="18"/>
              </w:rPr>
              <w:t>Macro layer:</w:t>
            </w:r>
          </w:p>
          <w:p w:rsidR="0037555F" w:rsidRPr="00ED0891" w:rsidRDefault="00FB007B">
            <w:pPr>
              <w:pStyle w:val="afff2"/>
              <w:widowControl w:val="0"/>
              <w:numPr>
                <w:ilvl w:val="0"/>
                <w:numId w:val="36"/>
              </w:numPr>
              <w:spacing w:after="0"/>
              <w:jc w:val="both"/>
              <w:rPr>
                <w:rFonts w:ascii="Arial" w:hAnsi="Arial" w:cs="Arial"/>
                <w:bCs/>
                <w:sz w:val="18"/>
                <w:szCs w:val="18"/>
              </w:rPr>
            </w:pPr>
            <w:r w:rsidRPr="00ED0891">
              <w:rPr>
                <w:rFonts w:ascii="Arial" w:hAnsi="Arial" w:cs="Arial"/>
                <w:bCs/>
                <w:sz w:val="18"/>
                <w:szCs w:val="18"/>
              </w:rPr>
              <w:t xml:space="preserve">Baseline: </w:t>
            </w:r>
            <w:r w:rsidRPr="00ED0891">
              <w:rPr>
                <w:rFonts w:ascii="Arial" w:hAnsi="Arial" w:cs="Arial"/>
                <w:iCs/>
                <w:sz w:val="18"/>
                <w:szCs w:val="18"/>
              </w:rPr>
              <w:t>Hexagonal</w:t>
            </w:r>
            <w:r w:rsidRPr="00ED0891">
              <w:rPr>
                <w:rFonts w:ascii="Arial" w:hAnsi="Arial" w:cs="Arial"/>
                <w:bCs/>
                <w:sz w:val="18"/>
                <w:szCs w:val="18"/>
              </w:rPr>
              <w:t xml:space="preserve"> grid with 7 macro sites and 3 sectors per site with wrap around</w:t>
            </w:r>
          </w:p>
          <w:p w:rsidR="0037555F" w:rsidRPr="00ED0891" w:rsidRDefault="00FB007B">
            <w:pPr>
              <w:pStyle w:val="afff2"/>
              <w:widowControl w:val="0"/>
              <w:numPr>
                <w:ilvl w:val="0"/>
                <w:numId w:val="36"/>
              </w:numPr>
              <w:spacing w:after="0"/>
              <w:jc w:val="both"/>
              <w:rPr>
                <w:rFonts w:ascii="Arial" w:hAnsi="Arial" w:cs="Arial"/>
                <w:bCs/>
                <w:sz w:val="18"/>
                <w:szCs w:val="18"/>
              </w:rPr>
            </w:pPr>
            <w:r w:rsidRPr="00ED0891">
              <w:rPr>
                <w:rFonts w:ascii="Arial" w:hAnsi="Arial" w:cs="Arial"/>
                <w:bCs/>
                <w:sz w:val="18"/>
                <w:szCs w:val="18"/>
              </w:rPr>
              <w:t>Optional: Hexagonal grid with 19 macro sites and 3 sectors per site with wrap around.</w:t>
            </w:r>
          </w:p>
          <w:p w:rsidR="0037555F" w:rsidRPr="00ED0891" w:rsidRDefault="0037555F">
            <w:pPr>
              <w:spacing w:after="0"/>
              <w:jc w:val="both"/>
              <w:rPr>
                <w:rFonts w:ascii="Arial" w:hAnsi="Arial" w:cs="Arial"/>
                <w:bCs/>
                <w:sz w:val="18"/>
                <w:szCs w:val="18"/>
              </w:rPr>
            </w:pPr>
          </w:p>
          <w:p w:rsidR="0037555F" w:rsidRPr="00ED0891" w:rsidRDefault="00FB007B">
            <w:pPr>
              <w:spacing w:after="0"/>
              <w:rPr>
                <w:rFonts w:ascii="Arial" w:hAnsi="Arial" w:cs="Arial"/>
                <w:bCs/>
                <w:sz w:val="18"/>
                <w:szCs w:val="18"/>
              </w:rPr>
            </w:pPr>
            <w:r w:rsidRPr="00ED0891">
              <w:rPr>
                <w:rFonts w:ascii="Arial" w:hAnsi="Arial" w:cs="Arial"/>
                <w:bCs/>
                <w:sz w:val="18"/>
                <w:szCs w:val="18"/>
              </w:rPr>
              <w:t>Micro layer (see Figure A.3.1-1):</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 xml:space="preserve">Step 1: Randomly drop </w:t>
            </w:r>
            <w:r w:rsidRPr="00ED0891">
              <w:rPr>
                <w:rFonts w:ascii="Arial" w:hAnsi="Arial" w:cs="Arial"/>
                <w:i/>
                <w:iCs/>
                <w:sz w:val="18"/>
                <w:szCs w:val="18"/>
              </w:rPr>
              <w:t>X</w:t>
            </w:r>
            <w:r w:rsidRPr="00ED0891">
              <w:rPr>
                <w:rFonts w:ascii="Arial" w:hAnsi="Arial" w:cs="Arial"/>
                <w:sz w:val="18"/>
                <w:szCs w:val="18"/>
              </w:rPr>
              <w:t xml:space="preserve"> micro TRP </w:t>
            </w:r>
            <w:proofErr w:type="spellStart"/>
            <w:r w:rsidRPr="00ED0891">
              <w:rPr>
                <w:rFonts w:ascii="Arial" w:hAnsi="Arial" w:cs="Arial"/>
                <w:sz w:val="18"/>
                <w:szCs w:val="18"/>
              </w:rPr>
              <w:t>centers</w:t>
            </w:r>
            <w:proofErr w:type="spellEnd"/>
            <w:r w:rsidRPr="00ED0891">
              <w:rPr>
                <w:rFonts w:ascii="Arial" w:hAnsi="Arial" w:cs="Arial"/>
                <w:sz w:val="18"/>
                <w:szCs w:val="18"/>
              </w:rPr>
              <w:t xml:space="preserve"> within one macro cell geographical area considering the minimum distance between micro TRP </w:t>
            </w:r>
            <w:proofErr w:type="spellStart"/>
            <w:r w:rsidRPr="00ED0891">
              <w:rPr>
                <w:rFonts w:ascii="Arial" w:hAnsi="Arial" w:cs="Arial"/>
                <w:sz w:val="18"/>
                <w:szCs w:val="18"/>
              </w:rPr>
              <w:t>centers</w:t>
            </w:r>
            <w:proofErr w:type="spellEnd"/>
            <w:r w:rsidRPr="00ED0891">
              <w:rPr>
                <w:rFonts w:ascii="Arial" w:hAnsi="Arial" w:cs="Arial"/>
                <w:sz w:val="18"/>
                <w:szCs w:val="18"/>
              </w:rPr>
              <w:t xml:space="preserve"> (</w:t>
            </w:r>
            <w:proofErr w:type="spellStart"/>
            <w:r w:rsidRPr="00ED0891">
              <w:rPr>
                <w:rFonts w:ascii="Arial" w:hAnsi="Arial" w:cs="Arial"/>
                <w:sz w:val="18"/>
                <w:szCs w:val="18"/>
              </w:rPr>
              <w:t>D</w:t>
            </w:r>
            <w:r w:rsidRPr="00ED0891">
              <w:rPr>
                <w:rFonts w:ascii="Arial" w:hAnsi="Arial" w:cs="Arial"/>
                <w:sz w:val="18"/>
                <w:szCs w:val="18"/>
                <w:vertAlign w:val="subscript"/>
              </w:rPr>
              <w:t>inter</w:t>
            </w:r>
            <w:proofErr w:type="spellEnd"/>
            <w:r w:rsidRPr="00ED0891">
              <w:rPr>
                <w:rFonts w:ascii="Arial" w:hAnsi="Arial" w:cs="Arial"/>
                <w:sz w:val="18"/>
                <w:szCs w:val="18"/>
                <w:vertAlign w:val="subscript"/>
              </w:rPr>
              <w:t>-micro-</w:t>
            </w:r>
            <w:proofErr w:type="spellStart"/>
            <w:r w:rsidRPr="00ED0891">
              <w:rPr>
                <w:rFonts w:ascii="Arial" w:hAnsi="Arial" w:cs="Arial"/>
                <w:sz w:val="18"/>
                <w:szCs w:val="18"/>
                <w:vertAlign w:val="subscript"/>
              </w:rPr>
              <w:t>center</w:t>
            </w:r>
            <w:proofErr w:type="spellEnd"/>
            <w:r w:rsidRPr="00ED0891">
              <w:rPr>
                <w:rFonts w:ascii="Arial" w:hAnsi="Arial" w:cs="Arial"/>
                <w:sz w:val="18"/>
                <w:szCs w:val="18"/>
              </w:rPr>
              <w:t xml:space="preserve">) and the minimum distance between macro TRP and micro TRP </w:t>
            </w:r>
            <w:proofErr w:type="spellStart"/>
            <w:r w:rsidRPr="00ED0891">
              <w:rPr>
                <w:rFonts w:ascii="Arial" w:hAnsi="Arial" w:cs="Arial"/>
                <w:sz w:val="18"/>
                <w:szCs w:val="18"/>
              </w:rPr>
              <w:t>center</w:t>
            </w:r>
            <w:proofErr w:type="spellEnd"/>
            <w:r w:rsidRPr="00ED0891">
              <w:rPr>
                <w:rFonts w:ascii="Arial" w:hAnsi="Arial" w:cs="Arial"/>
                <w:sz w:val="18"/>
                <w:szCs w:val="18"/>
              </w:rPr>
              <w:t xml:space="preserve"> (</w:t>
            </w:r>
            <w:proofErr w:type="spellStart"/>
            <w:r w:rsidRPr="00ED0891">
              <w:rPr>
                <w:rFonts w:ascii="Arial" w:hAnsi="Arial" w:cs="Arial"/>
                <w:sz w:val="18"/>
                <w:szCs w:val="18"/>
              </w:rPr>
              <w:t>D</w:t>
            </w:r>
            <w:r w:rsidRPr="00ED0891">
              <w:rPr>
                <w:rFonts w:ascii="Arial" w:hAnsi="Arial" w:cs="Arial"/>
                <w:sz w:val="18"/>
                <w:szCs w:val="18"/>
                <w:vertAlign w:val="subscript"/>
              </w:rPr>
              <w:t>macro</w:t>
            </w:r>
            <w:proofErr w:type="spellEnd"/>
            <w:r w:rsidRPr="00ED0891">
              <w:rPr>
                <w:rFonts w:ascii="Arial" w:hAnsi="Arial" w:cs="Arial"/>
                <w:sz w:val="18"/>
                <w:szCs w:val="18"/>
                <w:vertAlign w:val="subscript"/>
              </w:rPr>
              <w:t>-to-micro-</w:t>
            </w:r>
            <w:proofErr w:type="spellStart"/>
            <w:r w:rsidRPr="00ED0891">
              <w:rPr>
                <w:rFonts w:ascii="Arial" w:hAnsi="Arial" w:cs="Arial"/>
                <w:sz w:val="18"/>
                <w:szCs w:val="18"/>
                <w:vertAlign w:val="subscript"/>
              </w:rPr>
              <w:t>center</w:t>
            </w:r>
            <w:proofErr w:type="spellEnd"/>
            <w:r w:rsidRPr="00ED0891">
              <w:rPr>
                <w:rFonts w:ascii="Arial" w:hAnsi="Arial" w:cs="Arial"/>
                <w:sz w:val="18"/>
                <w:szCs w:val="18"/>
              </w:rPr>
              <w:t>).</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i/>
                <w:iCs/>
                <w:sz w:val="18"/>
                <w:szCs w:val="18"/>
              </w:rPr>
              <w:t>X</w:t>
            </w:r>
            <w:r w:rsidRPr="00ED0891">
              <w:rPr>
                <w:rFonts w:ascii="Arial" w:hAnsi="Arial" w:cs="Arial"/>
                <w:sz w:val="18"/>
                <w:szCs w:val="18"/>
              </w:rPr>
              <w:t>=1, 3, 6 or 9</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 xml:space="preserve">Step 2: Randomly deploy one micro TRP on the area circle around each micro TRP </w:t>
            </w:r>
            <w:proofErr w:type="spellStart"/>
            <w:r w:rsidRPr="00ED0891">
              <w:rPr>
                <w:rFonts w:ascii="Arial" w:hAnsi="Arial" w:cs="Arial"/>
                <w:sz w:val="18"/>
                <w:szCs w:val="18"/>
              </w:rPr>
              <w:t>center</w:t>
            </w:r>
            <w:proofErr w:type="spellEnd"/>
            <w:r w:rsidRPr="00ED0891">
              <w:rPr>
                <w:rFonts w:ascii="Arial" w:hAnsi="Arial" w:cs="Arial"/>
                <w:sz w:val="18"/>
                <w:szCs w:val="18"/>
              </w:rPr>
              <w:t xml:space="preserve"> with the radius of half of </w:t>
            </w:r>
            <w:proofErr w:type="spellStart"/>
            <w:r w:rsidRPr="00ED0891">
              <w:rPr>
                <w:rFonts w:ascii="Arial" w:hAnsi="Arial" w:cs="Arial"/>
                <w:sz w:val="18"/>
                <w:szCs w:val="18"/>
              </w:rPr>
              <w:t>D</w:t>
            </w:r>
            <w:r w:rsidRPr="00ED0891">
              <w:rPr>
                <w:rFonts w:ascii="Arial" w:hAnsi="Arial" w:cs="Arial"/>
                <w:sz w:val="18"/>
                <w:szCs w:val="18"/>
                <w:vertAlign w:val="subscript"/>
              </w:rPr>
              <w:t>inter</w:t>
            </w:r>
            <w:proofErr w:type="spellEnd"/>
            <w:r w:rsidRPr="00ED0891">
              <w:rPr>
                <w:rFonts w:ascii="Arial" w:hAnsi="Arial" w:cs="Arial"/>
                <w:sz w:val="18"/>
                <w:szCs w:val="18"/>
                <w:vertAlign w:val="subscript"/>
              </w:rPr>
              <w:t>-micro-</w:t>
            </w:r>
            <w:proofErr w:type="spellStart"/>
            <w:r w:rsidRPr="00ED0891">
              <w:rPr>
                <w:rFonts w:ascii="Arial" w:hAnsi="Arial" w:cs="Arial"/>
                <w:sz w:val="18"/>
                <w:szCs w:val="18"/>
                <w:vertAlign w:val="subscript"/>
              </w:rPr>
              <w:t>center</w:t>
            </w:r>
            <w:proofErr w:type="spellEnd"/>
            <w:r w:rsidRPr="00ED0891">
              <w:rPr>
                <w:rFonts w:ascii="Arial" w:hAnsi="Arial" w:cs="Arial"/>
                <w:sz w:val="18"/>
                <w:szCs w:val="18"/>
              </w:rPr>
              <w:t xml:space="preserve"> </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 xml:space="preserve">Step 3: Determine the horizontal angle of the micro TRPs with the planer facing to the micro TRP </w:t>
            </w:r>
            <w:proofErr w:type="spellStart"/>
            <w:r w:rsidRPr="00ED0891">
              <w:rPr>
                <w:rFonts w:ascii="Arial" w:hAnsi="Arial" w:cs="Arial"/>
                <w:sz w:val="18"/>
                <w:szCs w:val="18"/>
              </w:rPr>
              <w:t>center</w:t>
            </w:r>
            <w:proofErr w:type="spellEnd"/>
            <w:r w:rsidRPr="00ED0891">
              <w:rPr>
                <w:rFonts w:ascii="Arial" w:hAnsi="Arial" w:cs="Arial"/>
                <w:sz w:val="18"/>
                <w:szCs w:val="18"/>
              </w:rPr>
              <w:t>.</w:t>
            </w:r>
          </w:p>
          <w:p w:rsidR="0037555F" w:rsidRPr="00ED0891" w:rsidRDefault="0037555F">
            <w:pPr>
              <w:spacing w:after="0"/>
              <w:jc w:val="center"/>
              <w:rPr>
                <w:rFonts w:ascii="Arial" w:hAnsi="Arial" w:cs="Arial"/>
                <w:bCs/>
                <w:sz w:val="18"/>
                <w:szCs w:val="18"/>
              </w:rPr>
            </w:pPr>
          </w:p>
        </w:tc>
        <w:tc>
          <w:tcPr>
            <w:tcW w:w="0" w:type="auto"/>
            <w:shd w:val="clear" w:color="auto" w:fill="auto"/>
          </w:tcPr>
          <w:p w:rsidR="0037555F" w:rsidRPr="00ED0891" w:rsidRDefault="00FB007B">
            <w:pPr>
              <w:spacing w:after="0"/>
              <w:jc w:val="both"/>
              <w:rPr>
                <w:rFonts w:ascii="Arial" w:hAnsi="Arial" w:cs="Arial"/>
                <w:bCs/>
                <w:sz w:val="18"/>
                <w:szCs w:val="18"/>
              </w:rPr>
            </w:pPr>
            <w:r w:rsidRPr="00ED0891">
              <w:rPr>
                <w:rFonts w:ascii="Arial" w:hAnsi="Arial" w:cs="Arial"/>
                <w:b/>
                <w:bCs/>
                <w:sz w:val="18"/>
                <w:szCs w:val="18"/>
              </w:rPr>
              <w:t xml:space="preserve">Macro-to-Macro: </w:t>
            </w:r>
            <w:r w:rsidRPr="00ED0891">
              <w:rPr>
                <w:rFonts w:ascii="Arial" w:hAnsi="Arial" w:cs="Arial"/>
                <w:bCs/>
                <w:sz w:val="18"/>
                <w:szCs w:val="18"/>
              </w:rPr>
              <w:t>200m</w:t>
            </w:r>
          </w:p>
          <w:p w:rsidR="0037555F" w:rsidRPr="00ED0891" w:rsidRDefault="00FB007B">
            <w:pPr>
              <w:spacing w:after="0"/>
              <w:jc w:val="both"/>
              <w:rPr>
                <w:rFonts w:ascii="Arial" w:hAnsi="Arial" w:cs="Arial"/>
                <w:bCs/>
                <w:sz w:val="18"/>
                <w:szCs w:val="18"/>
              </w:rPr>
            </w:pPr>
            <w:r w:rsidRPr="00ED0891">
              <w:rPr>
                <w:rFonts w:ascii="Arial" w:hAnsi="Arial" w:cs="Arial"/>
                <w:b/>
                <w:sz w:val="18"/>
                <w:szCs w:val="18"/>
              </w:rPr>
              <w:t>Minimum Macro-to-micro-</w:t>
            </w:r>
            <w:proofErr w:type="spellStart"/>
            <w:r w:rsidRPr="00ED0891">
              <w:rPr>
                <w:rFonts w:ascii="Arial" w:hAnsi="Arial" w:cs="Arial"/>
                <w:b/>
                <w:sz w:val="18"/>
                <w:szCs w:val="18"/>
              </w:rPr>
              <w:t>center</w:t>
            </w:r>
            <w:proofErr w:type="spellEnd"/>
            <w:r w:rsidRPr="00ED0891">
              <w:rPr>
                <w:rFonts w:ascii="Arial" w:hAnsi="Arial" w:cs="Arial"/>
                <w:b/>
                <w:sz w:val="18"/>
                <w:szCs w:val="18"/>
              </w:rPr>
              <w:t xml:space="preserve"> distance:</w:t>
            </w:r>
            <w:r w:rsidRPr="00ED0891">
              <w:rPr>
                <w:rFonts w:ascii="Arial" w:hAnsi="Arial" w:cs="Arial"/>
                <w:bCs/>
                <w:sz w:val="18"/>
                <w:szCs w:val="18"/>
              </w:rPr>
              <w:t xml:space="preserve"> 42m</w:t>
            </w:r>
          </w:p>
          <w:p w:rsidR="0037555F" w:rsidRPr="00ED0891" w:rsidRDefault="00FB007B">
            <w:pPr>
              <w:spacing w:after="0"/>
              <w:jc w:val="both"/>
              <w:rPr>
                <w:rFonts w:ascii="Arial" w:hAnsi="Arial" w:cs="Arial"/>
                <w:bCs/>
                <w:sz w:val="18"/>
                <w:szCs w:val="18"/>
                <w:u w:val="single"/>
              </w:rPr>
            </w:pPr>
            <w:r w:rsidRPr="00ED0891">
              <w:rPr>
                <w:rFonts w:ascii="Arial" w:hAnsi="Arial" w:cs="Arial"/>
                <w:b/>
                <w:sz w:val="18"/>
                <w:szCs w:val="18"/>
              </w:rPr>
              <w:t>Minimum Micro-</w:t>
            </w:r>
            <w:proofErr w:type="spellStart"/>
            <w:r w:rsidRPr="00ED0891">
              <w:rPr>
                <w:rFonts w:ascii="Arial" w:hAnsi="Arial" w:cs="Arial"/>
                <w:b/>
                <w:sz w:val="18"/>
                <w:szCs w:val="18"/>
              </w:rPr>
              <w:t>center</w:t>
            </w:r>
            <w:proofErr w:type="spellEnd"/>
            <w:r w:rsidRPr="00ED0891">
              <w:rPr>
                <w:rFonts w:ascii="Arial" w:hAnsi="Arial" w:cs="Arial"/>
                <w:b/>
                <w:sz w:val="18"/>
                <w:szCs w:val="18"/>
              </w:rPr>
              <w:t>-to-micro-</w:t>
            </w:r>
            <w:proofErr w:type="spellStart"/>
            <w:r w:rsidRPr="00ED0891">
              <w:rPr>
                <w:rFonts w:ascii="Arial" w:hAnsi="Arial" w:cs="Arial"/>
                <w:b/>
                <w:sz w:val="18"/>
                <w:szCs w:val="18"/>
              </w:rPr>
              <w:t>center</w:t>
            </w:r>
            <w:proofErr w:type="spellEnd"/>
            <w:r w:rsidRPr="00ED0891">
              <w:rPr>
                <w:rFonts w:ascii="Arial" w:hAnsi="Arial" w:cs="Arial"/>
                <w:b/>
                <w:sz w:val="18"/>
                <w:szCs w:val="18"/>
              </w:rPr>
              <w:t xml:space="preserve"> distance:</w:t>
            </w:r>
            <w:r w:rsidRPr="00ED0891">
              <w:rPr>
                <w:rFonts w:ascii="Arial" w:hAnsi="Arial" w:cs="Arial"/>
                <w:bCs/>
                <w:sz w:val="18"/>
                <w:szCs w:val="18"/>
              </w:rPr>
              <w:t xml:space="preserve"> 40m </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b/>
                <w:bCs/>
                <w:sz w:val="18"/>
                <w:szCs w:val="18"/>
              </w:rPr>
              <w:t>Macro-to-UE</w:t>
            </w:r>
            <w:r w:rsidRPr="00ED0891">
              <w:rPr>
                <w:rFonts w:ascii="Arial" w:hAnsi="Arial" w:cs="Arial"/>
                <w:bCs/>
                <w:sz w:val="18"/>
                <w:szCs w:val="18"/>
              </w:rPr>
              <w:t xml:space="preserve">: 35m </w:t>
            </w:r>
            <w:r w:rsidRPr="00ED0891">
              <w:rPr>
                <w:rFonts w:ascii="Arial" w:hAnsi="Arial" w:cs="Arial"/>
                <w:bCs/>
                <w:sz w:val="18"/>
                <w:szCs w:val="18"/>
              </w:rPr>
              <w:br/>
            </w:r>
            <w:r w:rsidRPr="00ED0891">
              <w:rPr>
                <w:rFonts w:ascii="Arial" w:hAnsi="Arial" w:cs="Arial"/>
                <w:b/>
                <w:bCs/>
                <w:sz w:val="18"/>
                <w:szCs w:val="18"/>
              </w:rPr>
              <w:t>Micro-to-UE</w:t>
            </w:r>
            <w:r w:rsidRPr="00ED0891">
              <w:rPr>
                <w:rFonts w:ascii="Arial" w:hAnsi="Arial" w:cs="Arial"/>
                <w:bCs/>
                <w:sz w:val="18"/>
                <w:szCs w:val="18"/>
              </w:rPr>
              <w:t>: 10m</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bCs/>
                <w:sz w:val="18"/>
                <w:szCs w:val="18"/>
              </w:rPr>
              <w:t>1m</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sz w:val="18"/>
                <w:szCs w:val="18"/>
              </w:rPr>
              <w:t>25m for Macro cells and 10m for Micro cells</w:t>
            </w:r>
          </w:p>
        </w:tc>
      </w:tr>
      <w:tr w:rsidR="0037555F" w:rsidRPr="00ED0891">
        <w:tc>
          <w:tcPr>
            <w:tcW w:w="0" w:type="auto"/>
            <w:shd w:val="clear" w:color="auto" w:fill="auto"/>
          </w:tcPr>
          <w:p w:rsidR="0037555F" w:rsidRPr="00ED0891" w:rsidRDefault="00FB007B">
            <w:pPr>
              <w:spacing w:after="0"/>
              <w:rPr>
                <w:rFonts w:ascii="Arial" w:hAnsi="Arial" w:cs="Arial"/>
                <w:b/>
                <w:bCs/>
                <w:sz w:val="18"/>
                <w:szCs w:val="18"/>
              </w:rPr>
            </w:pPr>
            <w:r w:rsidRPr="00ED0891">
              <w:rPr>
                <w:rFonts w:ascii="Arial" w:hAnsi="Arial" w:cs="Arial"/>
                <w:b/>
                <w:bCs/>
                <w:sz w:val="18"/>
                <w:szCs w:val="18"/>
              </w:rPr>
              <w:t>Dense Urban Micro layer</w:t>
            </w:r>
          </w:p>
        </w:tc>
        <w:tc>
          <w:tcPr>
            <w:tcW w:w="0" w:type="auto"/>
            <w:gridSpan w:val="5"/>
            <w:shd w:val="clear" w:color="auto" w:fill="auto"/>
          </w:tcPr>
          <w:p w:rsidR="0037555F" w:rsidRPr="00ED0891" w:rsidRDefault="00FB007B">
            <w:pPr>
              <w:spacing w:after="0"/>
              <w:jc w:val="both"/>
              <w:rPr>
                <w:rFonts w:ascii="Arial" w:hAnsi="Arial" w:cs="Arial"/>
                <w:sz w:val="18"/>
                <w:szCs w:val="18"/>
                <w:u w:val="single"/>
              </w:rPr>
            </w:pPr>
            <w:r w:rsidRPr="00ED0891">
              <w:rPr>
                <w:rFonts w:ascii="Arial" w:hAnsi="Arial" w:cs="Arial"/>
                <w:sz w:val="18"/>
                <w:szCs w:val="18"/>
                <w:u w:val="single"/>
              </w:rPr>
              <w:t>Single layer</w:t>
            </w:r>
            <w:r w:rsidRPr="00ED0891">
              <w:rPr>
                <w:rFonts w:ascii="Arial" w:hAnsi="Arial" w:cs="Arial"/>
                <w:sz w:val="18"/>
                <w:szCs w:val="18"/>
              </w:rPr>
              <w:br/>
            </w:r>
            <w:r w:rsidRPr="00ED0891">
              <w:rPr>
                <w:rFonts w:ascii="Arial" w:hAnsi="Arial" w:cs="Arial"/>
                <w:bCs/>
                <w:sz w:val="18"/>
                <w:szCs w:val="18"/>
              </w:rPr>
              <w:t>Only consider the Micro TRPs of Dense Urban with 2-layer network. All users communicate with micro TRPs, i.e. macro cell is only used for determining position of micro TRP.</w:t>
            </w:r>
          </w:p>
        </w:tc>
      </w:tr>
      <w:tr w:rsidR="0037555F" w:rsidRPr="00ED0891">
        <w:tc>
          <w:tcPr>
            <w:tcW w:w="0" w:type="auto"/>
            <w:shd w:val="clear" w:color="auto" w:fill="auto"/>
          </w:tcPr>
          <w:p w:rsidR="0037555F" w:rsidRPr="00ED0891" w:rsidRDefault="00FB007B">
            <w:pPr>
              <w:spacing w:after="0"/>
              <w:rPr>
                <w:rFonts w:ascii="Arial" w:hAnsi="Arial" w:cs="Arial"/>
                <w:sz w:val="18"/>
                <w:szCs w:val="18"/>
              </w:rPr>
            </w:pPr>
            <w:r w:rsidRPr="00ED0891">
              <w:rPr>
                <w:rFonts w:ascii="Arial" w:hAnsi="Arial" w:cs="Arial"/>
                <w:b/>
                <w:bCs/>
                <w:sz w:val="18"/>
                <w:szCs w:val="18"/>
              </w:rPr>
              <w:t>2-layer Scenario B</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bCs/>
                <w:sz w:val="18"/>
                <w:szCs w:val="18"/>
                <w:u w:val="single"/>
              </w:rPr>
              <w:t xml:space="preserve">Two layer </w:t>
            </w:r>
            <w:r w:rsidRPr="00ED0891">
              <w:rPr>
                <w:rFonts w:ascii="Arial" w:hAnsi="Arial" w:cs="Arial"/>
                <w:bCs/>
                <w:sz w:val="18"/>
                <w:szCs w:val="18"/>
              </w:rPr>
              <w:t>(see Figure A.1.1-2)</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bCs/>
                <w:iCs/>
                <w:sz w:val="18"/>
                <w:szCs w:val="18"/>
              </w:rPr>
              <w:t>Layer 1: Urban Macro</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Hexagonal grid with 7 macro sites and 3 sectors per site with wrap around, ISD=500m</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bCs/>
                <w:iCs/>
                <w:sz w:val="18"/>
                <w:szCs w:val="18"/>
              </w:rPr>
              <w:t>Layer 2: Indoor office (baseline)</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 xml:space="preserve">Only one building randomly dropped </w:t>
            </w:r>
            <w:r w:rsidRPr="00ED0891">
              <w:rPr>
                <w:rFonts w:ascii="Arial" w:hAnsi="Arial" w:cs="Arial"/>
                <w:sz w:val="18"/>
                <w:szCs w:val="18"/>
              </w:rPr>
              <w:lastRenderedPageBreak/>
              <w:t>in the whole network as in figure A.1.1-2. The building has to be confined within one macro cell area.</w:t>
            </w:r>
          </w:p>
          <w:p w:rsidR="0037555F" w:rsidRPr="00ED0891" w:rsidRDefault="00FB007B">
            <w:pPr>
              <w:pStyle w:val="afff2"/>
              <w:numPr>
                <w:ilvl w:val="2"/>
                <w:numId w:val="35"/>
              </w:numPr>
              <w:spacing w:after="0"/>
              <w:rPr>
                <w:rFonts w:ascii="Arial" w:hAnsi="Arial" w:cs="Arial"/>
                <w:sz w:val="18"/>
                <w:szCs w:val="18"/>
              </w:rPr>
            </w:pPr>
            <w:r w:rsidRPr="00ED0891">
              <w:rPr>
                <w:rFonts w:ascii="Arial" w:hAnsi="Arial" w:cs="Arial"/>
                <w:bCs/>
                <w:iCs/>
                <w:sz w:val="18"/>
                <w:szCs w:val="18"/>
              </w:rPr>
              <w:t>12 (baseline) or 3 (optional) TRPs per 120m x 50m x 3m</w:t>
            </w:r>
          </w:p>
          <w:p w:rsidR="0037555F" w:rsidRPr="00ED0891" w:rsidRDefault="00FB007B">
            <w:pPr>
              <w:pStyle w:val="afff2"/>
              <w:numPr>
                <w:ilvl w:val="2"/>
                <w:numId w:val="35"/>
              </w:numPr>
              <w:spacing w:after="0"/>
              <w:rPr>
                <w:rFonts w:ascii="Arial" w:hAnsi="Arial" w:cs="Arial"/>
                <w:sz w:val="18"/>
                <w:szCs w:val="18"/>
              </w:rPr>
            </w:pPr>
            <w:r w:rsidRPr="00ED0891">
              <w:rPr>
                <w:rFonts w:ascii="Arial" w:hAnsi="Arial" w:cs="Arial"/>
                <w:sz w:val="18"/>
                <w:szCs w:val="18"/>
              </w:rPr>
              <w:t>The distance between two indoor TRPs: 20m for 12 TRPs, 40m for 3 TRPs</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 xml:space="preserve">The orientation of the building is fixed as in </w:t>
            </w:r>
            <w:r w:rsidRPr="00ED0891">
              <w:rPr>
                <w:rFonts w:ascii="Arial" w:hAnsi="Arial" w:cs="Arial"/>
                <w:bCs/>
                <w:sz w:val="18"/>
                <w:szCs w:val="18"/>
              </w:rPr>
              <w:t>Figure A.1.1-2</w:t>
            </w:r>
            <w:r w:rsidRPr="00ED0891">
              <w:rPr>
                <w:rFonts w:ascii="Arial" w:hAnsi="Arial" w:cs="Arial"/>
                <w:sz w:val="18"/>
                <w:szCs w:val="18"/>
              </w:rPr>
              <w:t xml:space="preserve"> (i.e., the long side of the rectangular is along the x-axis)</w:t>
            </w:r>
          </w:p>
        </w:tc>
        <w:tc>
          <w:tcPr>
            <w:tcW w:w="0" w:type="auto"/>
            <w:shd w:val="clear" w:color="auto" w:fill="auto"/>
          </w:tcPr>
          <w:p w:rsidR="0037555F" w:rsidRPr="00ED0891" w:rsidRDefault="00FB007B">
            <w:pPr>
              <w:spacing w:after="0"/>
              <w:jc w:val="both"/>
              <w:rPr>
                <w:rFonts w:ascii="Arial" w:hAnsi="Arial" w:cs="Arial"/>
                <w:bCs/>
                <w:sz w:val="18"/>
                <w:szCs w:val="18"/>
              </w:rPr>
            </w:pPr>
            <w:r w:rsidRPr="00ED0891">
              <w:rPr>
                <w:rFonts w:ascii="Arial" w:hAnsi="Arial" w:cs="Arial"/>
                <w:b/>
                <w:bCs/>
                <w:sz w:val="18"/>
                <w:szCs w:val="18"/>
              </w:rPr>
              <w:lastRenderedPageBreak/>
              <w:t xml:space="preserve">Macro-to-Macro: </w:t>
            </w:r>
            <w:r w:rsidRPr="00ED0891">
              <w:rPr>
                <w:rFonts w:ascii="Arial" w:hAnsi="Arial" w:cs="Arial"/>
                <w:bCs/>
                <w:sz w:val="18"/>
                <w:szCs w:val="18"/>
              </w:rPr>
              <w:t>500m</w:t>
            </w:r>
          </w:p>
          <w:p w:rsidR="0037555F" w:rsidRPr="00ED0891" w:rsidRDefault="00FB007B">
            <w:pPr>
              <w:spacing w:after="0"/>
              <w:jc w:val="both"/>
              <w:rPr>
                <w:rFonts w:ascii="Arial" w:hAnsi="Arial" w:cs="Arial"/>
                <w:bCs/>
                <w:sz w:val="18"/>
                <w:szCs w:val="18"/>
              </w:rPr>
            </w:pPr>
            <w:r w:rsidRPr="00ED0891">
              <w:rPr>
                <w:rFonts w:ascii="Arial" w:hAnsi="Arial" w:cs="Arial"/>
                <w:b/>
                <w:sz w:val="18"/>
                <w:szCs w:val="18"/>
              </w:rPr>
              <w:t xml:space="preserve">Minimum </w:t>
            </w:r>
            <w:r w:rsidRPr="00ED0891">
              <w:rPr>
                <w:rFonts w:ascii="Arial" w:hAnsi="Arial" w:cs="Arial"/>
                <w:b/>
                <w:bCs/>
                <w:sz w:val="18"/>
                <w:szCs w:val="18"/>
              </w:rPr>
              <w:t>Macro-to-</w:t>
            </w:r>
            <w:r w:rsidRPr="00ED0891">
              <w:t xml:space="preserve"> </w:t>
            </w:r>
            <w:r w:rsidRPr="00ED0891">
              <w:rPr>
                <w:rFonts w:ascii="Arial" w:hAnsi="Arial" w:cs="Arial"/>
                <w:b/>
                <w:bCs/>
                <w:sz w:val="18"/>
                <w:szCs w:val="18"/>
              </w:rPr>
              <w:t xml:space="preserve">indoor office </w:t>
            </w:r>
            <w:proofErr w:type="spellStart"/>
            <w:r w:rsidRPr="00ED0891">
              <w:rPr>
                <w:rFonts w:ascii="Arial" w:hAnsi="Arial" w:cs="Arial"/>
                <w:b/>
                <w:bCs/>
                <w:sz w:val="18"/>
                <w:szCs w:val="18"/>
              </w:rPr>
              <w:t>center</w:t>
            </w:r>
            <w:proofErr w:type="spellEnd"/>
            <w:r w:rsidRPr="00ED0891">
              <w:rPr>
                <w:rFonts w:ascii="Arial" w:hAnsi="Arial" w:cs="Arial"/>
                <w:b/>
                <w:sz w:val="18"/>
                <w:szCs w:val="18"/>
              </w:rPr>
              <w:t xml:space="preserve"> distance</w:t>
            </w:r>
            <w:r w:rsidRPr="00ED0891">
              <w:rPr>
                <w:rFonts w:ascii="Arial" w:hAnsi="Arial" w:cs="Arial"/>
                <w:b/>
                <w:bCs/>
                <w:sz w:val="18"/>
                <w:szCs w:val="18"/>
              </w:rPr>
              <w:t xml:space="preserve">: </w:t>
            </w:r>
            <w:r w:rsidRPr="00ED0891">
              <w:rPr>
                <w:rFonts w:ascii="Arial" w:hAnsi="Arial" w:cs="Arial"/>
                <w:bCs/>
                <w:sz w:val="18"/>
                <w:szCs w:val="18"/>
              </w:rPr>
              <w:lastRenderedPageBreak/>
              <w:t>100m</w:t>
            </w:r>
          </w:p>
          <w:p w:rsidR="0037555F" w:rsidRPr="00ED0891" w:rsidRDefault="0037555F">
            <w:pPr>
              <w:spacing w:after="0"/>
              <w:jc w:val="both"/>
              <w:rPr>
                <w:rFonts w:ascii="Arial" w:hAnsi="Arial" w:cs="Arial"/>
                <w:bCs/>
                <w:sz w:val="18"/>
                <w:szCs w:val="18"/>
                <w:u w:val="single"/>
              </w:rPr>
            </w:pP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b/>
                <w:bCs/>
                <w:sz w:val="18"/>
                <w:szCs w:val="18"/>
              </w:rPr>
              <w:lastRenderedPageBreak/>
              <w:t>Macro-to-UE</w:t>
            </w:r>
            <w:r w:rsidRPr="00ED0891">
              <w:rPr>
                <w:rFonts w:ascii="Arial" w:hAnsi="Arial" w:cs="Arial"/>
                <w:bCs/>
                <w:sz w:val="18"/>
                <w:szCs w:val="18"/>
              </w:rPr>
              <w:t xml:space="preserve">: 35m </w:t>
            </w:r>
            <w:r w:rsidRPr="00ED0891">
              <w:rPr>
                <w:rFonts w:ascii="Arial" w:hAnsi="Arial" w:cs="Arial"/>
                <w:bCs/>
                <w:sz w:val="18"/>
                <w:szCs w:val="18"/>
              </w:rPr>
              <w:br/>
            </w:r>
            <w:r w:rsidRPr="00ED0891">
              <w:rPr>
                <w:rFonts w:ascii="Arial" w:hAnsi="Arial" w:cs="Arial"/>
                <w:b/>
                <w:bCs/>
                <w:sz w:val="18"/>
                <w:szCs w:val="18"/>
              </w:rPr>
              <w:t>Indoor TRP-to-UE</w:t>
            </w:r>
            <w:r w:rsidRPr="00ED0891">
              <w:rPr>
                <w:rFonts w:ascii="Arial" w:hAnsi="Arial" w:cs="Arial"/>
                <w:bCs/>
                <w:sz w:val="18"/>
                <w:szCs w:val="18"/>
              </w:rPr>
              <w:t>: 10m</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bCs/>
                <w:sz w:val="18"/>
                <w:szCs w:val="18"/>
              </w:rPr>
              <w:t>1m</w:t>
            </w:r>
          </w:p>
        </w:tc>
        <w:tc>
          <w:tcPr>
            <w:tcW w:w="0" w:type="auto"/>
            <w:shd w:val="clear" w:color="auto" w:fill="auto"/>
          </w:tcPr>
          <w:p w:rsidR="0037555F" w:rsidRPr="00ED0891" w:rsidRDefault="00FB007B">
            <w:pPr>
              <w:spacing w:after="0"/>
              <w:jc w:val="both"/>
              <w:rPr>
                <w:rFonts w:ascii="Arial" w:hAnsi="Arial" w:cs="Arial"/>
                <w:bCs/>
                <w:sz w:val="18"/>
                <w:szCs w:val="18"/>
                <w:u w:val="single"/>
              </w:rPr>
            </w:pPr>
            <w:r w:rsidRPr="00ED0891">
              <w:rPr>
                <w:rFonts w:ascii="Arial" w:hAnsi="Arial" w:cs="Arial"/>
                <w:sz w:val="18"/>
                <w:szCs w:val="18"/>
              </w:rPr>
              <w:t>25m for Macro cells and 3m for Indoor TRP</w:t>
            </w:r>
          </w:p>
        </w:tc>
      </w:tr>
    </w:tbl>
    <w:p w:rsidR="0037555F" w:rsidRPr="00ED0891" w:rsidRDefault="00F603E8">
      <w:pPr>
        <w:spacing w:after="0"/>
        <w:jc w:val="center"/>
      </w:pPr>
      <w:r w:rsidRPr="00ED0891">
        <w:rPr>
          <w:noProof/>
        </w:rPr>
        <w:object w:dxaOrig="7647" w:dyaOrig="4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5pt;height:240.75pt" o:ole="">
            <v:imagedata r:id="rId11" o:title=""/>
          </v:shape>
          <o:OLEObject Type="Embed" ProgID="Visio.Drawing.15" ShapeID="_x0000_i1025" DrawAspect="Content" ObjectID="_1739322395" r:id="rId12"/>
        </w:object>
      </w:r>
    </w:p>
    <w:p w:rsidR="0037555F" w:rsidRPr="00ED0891" w:rsidRDefault="00FB007B">
      <w:pPr>
        <w:pStyle w:val="TH"/>
        <w:spacing w:before="0" w:after="240"/>
      </w:pPr>
      <w:r w:rsidRPr="00ED0891">
        <w:t>Figure A.1.1-1: Layout for dense urban (3 Micro TRPs per Macro TRP)</w:t>
      </w:r>
    </w:p>
    <w:p w:rsidR="0037555F" w:rsidRPr="00ED0891" w:rsidRDefault="00FB007B">
      <w:pPr>
        <w:jc w:val="center"/>
      </w:pPr>
      <w:r w:rsidRPr="00ED0891">
        <w:rPr>
          <w:rFonts w:ascii="Arial" w:hAnsi="Arial" w:cs="Arial"/>
          <w:noProof/>
          <w:sz w:val="18"/>
          <w:szCs w:val="18"/>
          <w:lang w:val="en-US" w:eastAsia="zh-CN"/>
        </w:rPr>
        <w:drawing>
          <wp:inline distT="0" distB="0" distL="0" distR="0">
            <wp:extent cx="4495800" cy="18072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495800" cy="1807210"/>
                    </a:xfrm>
                    <a:prstGeom prst="rect">
                      <a:avLst/>
                    </a:prstGeom>
                    <a:noFill/>
                    <a:ln>
                      <a:noFill/>
                    </a:ln>
                  </pic:spPr>
                </pic:pic>
              </a:graphicData>
            </a:graphic>
          </wp:inline>
        </w:drawing>
      </w:r>
    </w:p>
    <w:p w:rsidR="0037555F" w:rsidRPr="00ED0891" w:rsidRDefault="007B1FE2">
      <w:pPr>
        <w:jc w:val="center"/>
      </w:pPr>
      <w:r>
        <w:rPr>
          <w:rFonts w:ascii="Arial" w:hAnsi="Arial" w:cs="Arial"/>
          <w:noProof/>
          <w:sz w:val="18"/>
          <w:szCs w:val="18"/>
        </w:rPr>
        <w:fldChar w:fldCharType="begin"/>
      </w:r>
      <w:r w:rsidR="003A4274">
        <w:rPr>
          <w:rFonts w:ascii="Arial" w:hAnsi="Arial" w:cs="Arial"/>
          <w:noProof/>
          <w:sz w:val="18"/>
          <w:szCs w:val="18"/>
        </w:rPr>
        <w:instrText xml:space="preserve"> INCLUDEPICTURE  "cid:image001.png@01D20DBD.1F0E5A20" \* MERGEFORMATINET </w:instrText>
      </w:r>
      <w:r>
        <w:rPr>
          <w:rFonts w:ascii="Arial" w:hAnsi="Arial" w:cs="Arial"/>
          <w:noProof/>
          <w:sz w:val="18"/>
          <w:szCs w:val="18"/>
        </w:rPr>
        <w:fldChar w:fldCharType="separate"/>
      </w:r>
      <w:r>
        <w:rPr>
          <w:rFonts w:ascii="Arial" w:hAnsi="Arial" w:cs="Arial"/>
          <w:noProof/>
          <w:sz w:val="18"/>
          <w:szCs w:val="18"/>
        </w:rPr>
        <w:fldChar w:fldCharType="begin"/>
      </w:r>
      <w:r w:rsidR="0086067A">
        <w:rPr>
          <w:rFonts w:ascii="Arial" w:hAnsi="Arial" w:cs="Arial"/>
          <w:noProof/>
          <w:sz w:val="18"/>
          <w:szCs w:val="18"/>
        </w:rPr>
        <w:instrText xml:space="preserve"> INCLUDEPICTURE  "cid:image001.png@01D20DBD.1F0E5A20" \* MERGEFORMATINET </w:instrText>
      </w:r>
      <w:r>
        <w:rPr>
          <w:rFonts w:ascii="Arial" w:hAnsi="Arial" w:cs="Arial"/>
          <w:noProof/>
          <w:sz w:val="18"/>
          <w:szCs w:val="18"/>
        </w:rPr>
        <w:fldChar w:fldCharType="separate"/>
      </w:r>
      <w:r w:rsidR="001F7080" w:rsidRPr="007B1FE2">
        <w:rPr>
          <w:rFonts w:ascii="Arial" w:hAnsi="Arial" w:cs="Arial"/>
          <w:noProof/>
          <w:sz w:val="18"/>
          <w:szCs w:val="18"/>
        </w:rPr>
        <w:pict>
          <v:shape id="_x0000_i1026" type="#_x0000_t75" alt="cid:image001.png@01D205CA.52015F40" style="width:176.25pt;height:113.65pt">
            <v:imagedata r:id="rId14" r:href="rId15"/>
          </v:shape>
        </w:pict>
      </w:r>
      <w:r>
        <w:rPr>
          <w:rFonts w:ascii="Arial" w:hAnsi="Arial" w:cs="Arial"/>
          <w:noProof/>
          <w:sz w:val="18"/>
          <w:szCs w:val="18"/>
        </w:rPr>
        <w:fldChar w:fldCharType="end"/>
      </w:r>
      <w:r>
        <w:rPr>
          <w:rFonts w:ascii="Arial" w:hAnsi="Arial" w:cs="Arial"/>
          <w:noProof/>
          <w:sz w:val="18"/>
          <w:szCs w:val="18"/>
        </w:rPr>
        <w:fldChar w:fldCharType="end"/>
      </w:r>
    </w:p>
    <w:p w:rsidR="0037555F" w:rsidRPr="00ED0891" w:rsidRDefault="00FB007B">
      <w:pPr>
        <w:pStyle w:val="TH"/>
        <w:spacing w:before="0" w:after="240"/>
      </w:pPr>
      <w:r w:rsidRPr="00ED0891">
        <w:t>Figure A.1.1-2: Layout for 2-layer Scenario B</w:t>
      </w:r>
    </w:p>
    <w:p w:rsidR="0037555F" w:rsidRPr="00ED0891" w:rsidRDefault="00FB007B">
      <w:r w:rsidRPr="00ED0891">
        <w:t xml:space="preserve">For SBFD Deployment Case 4, consider 0% and 100% grid shift between two networks for </w:t>
      </w:r>
      <w:r w:rsidRPr="00ED0891">
        <w:rPr>
          <w:rFonts w:hint="eastAsia"/>
        </w:rPr>
        <w:t>Urban Macro</w:t>
      </w:r>
      <w:r w:rsidRPr="00ED0891">
        <w:t xml:space="preserve"> and </w:t>
      </w:r>
      <w:r w:rsidRPr="00ED0891">
        <w:rPr>
          <w:rFonts w:hint="eastAsia"/>
        </w:rPr>
        <w:t>Dense Urban Macro layer</w:t>
      </w:r>
      <w:r w:rsidRPr="00ED0891">
        <w:t xml:space="preserve"> scenarios as shown in Figure A.1.1-3.</w:t>
      </w:r>
    </w:p>
    <w:p w:rsidR="0037555F" w:rsidRPr="00ED0891" w:rsidRDefault="00F603E8">
      <w:pPr>
        <w:spacing w:after="120"/>
        <w:jc w:val="center"/>
      </w:pPr>
      <w:r w:rsidRPr="00ED0891">
        <w:rPr>
          <w:noProof/>
        </w:rPr>
        <w:object w:dxaOrig="6498" w:dyaOrig="3636">
          <v:shape id="_x0000_i1027" type="#_x0000_t75" style="width:324.95pt;height:182.2pt" o:ole="">
            <v:imagedata r:id="rId16" o:title=""/>
          </v:shape>
          <o:OLEObject Type="Embed" ProgID="Visio.Drawing.15" ShapeID="_x0000_i1027" DrawAspect="Content" ObjectID="_1739322396" r:id="rId17"/>
        </w:object>
      </w:r>
    </w:p>
    <w:p w:rsidR="0037555F" w:rsidRPr="00ED0891" w:rsidRDefault="00FB007B">
      <w:pPr>
        <w:pStyle w:val="TH"/>
        <w:spacing w:before="0" w:after="240"/>
        <w:rPr>
          <w:lang w:eastAsia="zh-CN"/>
        </w:rPr>
      </w:pPr>
      <w:r w:rsidRPr="00ED0891">
        <w:t xml:space="preserve">Figure A.1.1-3: 0% and 100% </w:t>
      </w:r>
      <w:r w:rsidRPr="00ED0891">
        <w:rPr>
          <w:lang w:eastAsia="zh-CN"/>
        </w:rPr>
        <w:t>grid shifts between two networks</w:t>
      </w:r>
    </w:p>
    <w:p w:rsidR="0037555F" w:rsidRPr="00ED0891" w:rsidRDefault="00FB007B">
      <w:pPr>
        <w:pStyle w:val="21"/>
      </w:pPr>
      <w:bookmarkStart w:id="680" w:name="_Toc122614356"/>
      <w:r w:rsidRPr="00ED0891">
        <w:t>A.1.2</w:t>
      </w:r>
      <w:r w:rsidRPr="00ED0891">
        <w:tab/>
        <w:t>UE distribution</w:t>
      </w:r>
      <w:bookmarkEnd w:id="680"/>
    </w:p>
    <w:p w:rsidR="0037555F" w:rsidRPr="00ED0891" w:rsidRDefault="00FB007B">
      <w:pPr>
        <w:pStyle w:val="TH"/>
        <w:rPr>
          <w:lang w:eastAsia="zh-CN"/>
        </w:rPr>
      </w:pPr>
      <w:r w:rsidRPr="00ED0891">
        <w:t xml:space="preserve">Table </w:t>
      </w:r>
      <w:r w:rsidRPr="00ED0891">
        <w:rPr>
          <w:lang w:eastAsia="zh-CN"/>
        </w:rPr>
        <w:t>A</w:t>
      </w:r>
      <w:r w:rsidRPr="00ED0891">
        <w:t>.1.2-1: UE distribution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9"/>
        <w:gridCol w:w="1769"/>
        <w:gridCol w:w="7399"/>
      </w:tblGrid>
      <w:tr w:rsidR="0037555F" w:rsidRPr="00ED0891">
        <w:tc>
          <w:tcPr>
            <w:tcW w:w="0" w:type="auto"/>
            <w:shd w:val="clear" w:color="auto" w:fill="D9D9D9"/>
          </w:tcPr>
          <w:p w:rsidR="0037555F" w:rsidRPr="00ED0891" w:rsidRDefault="0037555F">
            <w:pPr>
              <w:spacing w:after="0"/>
              <w:rPr>
                <w:rFonts w:ascii="Arial" w:hAnsi="Arial" w:cs="Arial"/>
                <w:b/>
                <w:bCs/>
                <w:sz w:val="18"/>
                <w:szCs w:val="18"/>
              </w:rPr>
            </w:pPr>
          </w:p>
        </w:tc>
        <w:tc>
          <w:tcPr>
            <w:tcW w:w="0" w:type="auto"/>
            <w:shd w:val="clear" w:color="auto" w:fill="D9D9D9"/>
          </w:tcPr>
          <w:p w:rsidR="0037555F" w:rsidRPr="00ED0891" w:rsidRDefault="0037555F">
            <w:pPr>
              <w:spacing w:after="0"/>
              <w:rPr>
                <w:rFonts w:ascii="Arial" w:hAnsi="Arial" w:cs="Arial"/>
                <w:b/>
                <w:bCs/>
                <w:sz w:val="18"/>
                <w:szCs w:val="18"/>
              </w:rPr>
            </w:pPr>
          </w:p>
        </w:tc>
        <w:tc>
          <w:tcPr>
            <w:tcW w:w="0" w:type="auto"/>
            <w:shd w:val="clear" w:color="auto" w:fill="D9D9D9"/>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UE distribution</w:t>
            </w:r>
          </w:p>
        </w:tc>
      </w:tr>
      <w:tr w:rsidR="0037555F" w:rsidRPr="00ED0891">
        <w:tc>
          <w:tcPr>
            <w:tcW w:w="0" w:type="auto"/>
            <w:vMerge w:val="restart"/>
            <w:shd w:val="clear" w:color="auto" w:fill="auto"/>
          </w:tcPr>
          <w:p w:rsidR="0037555F" w:rsidRPr="00ED0891" w:rsidRDefault="00FB007B">
            <w:pPr>
              <w:spacing w:after="0"/>
              <w:rPr>
                <w:rFonts w:ascii="Arial" w:hAnsi="Arial" w:cs="Arial"/>
                <w:b/>
                <w:bCs/>
                <w:sz w:val="18"/>
                <w:szCs w:val="18"/>
              </w:rPr>
            </w:pPr>
            <w:r w:rsidRPr="00ED0891">
              <w:rPr>
                <w:rFonts w:ascii="Arial" w:hAnsi="Arial" w:cs="Arial"/>
                <w:b/>
                <w:bCs/>
                <w:sz w:val="18"/>
                <w:szCs w:val="18"/>
              </w:rPr>
              <w:t>FR1</w:t>
            </w:r>
          </w:p>
        </w:tc>
        <w:tc>
          <w:tcPr>
            <w:tcW w:w="0" w:type="auto"/>
            <w:shd w:val="clear" w:color="auto" w:fill="auto"/>
          </w:tcPr>
          <w:p w:rsidR="0037555F" w:rsidRPr="00ED0891" w:rsidRDefault="00FB007B">
            <w:pPr>
              <w:spacing w:after="0"/>
              <w:rPr>
                <w:rFonts w:ascii="Arial" w:hAnsi="Arial" w:cs="Arial"/>
                <w:sz w:val="18"/>
                <w:szCs w:val="18"/>
              </w:rPr>
            </w:pPr>
            <w:r w:rsidRPr="00ED0891">
              <w:rPr>
                <w:rFonts w:ascii="Arial" w:hAnsi="Arial" w:cs="Arial"/>
                <w:b/>
                <w:bCs/>
                <w:sz w:val="18"/>
                <w:szCs w:val="18"/>
              </w:rPr>
              <w:t>Indoor office</w:t>
            </w:r>
          </w:p>
        </w:tc>
        <w:tc>
          <w:tcPr>
            <w:tcW w:w="0" w:type="auto"/>
            <w:shd w:val="clear" w:color="auto" w:fill="auto"/>
          </w:tcPr>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 xml:space="preserve">10 users per TRP per </w:t>
            </w:r>
            <w:proofErr w:type="gramStart"/>
            <w:r w:rsidRPr="00ED0891">
              <w:rPr>
                <w:rFonts w:ascii="Arial" w:hAnsi="Arial" w:cs="Arial"/>
                <w:sz w:val="18"/>
                <w:szCs w:val="18"/>
              </w:rPr>
              <w:t>direction,</w:t>
            </w:r>
            <w:proofErr w:type="gramEnd"/>
            <w:r w:rsidRPr="00ED0891">
              <w:rPr>
                <w:rFonts w:ascii="Arial" w:hAnsi="Arial" w:cs="Arial"/>
                <w:sz w:val="18"/>
                <w:szCs w:val="18"/>
              </w:rPr>
              <w:t xml:space="preserve"> and all users are randomly and uniformly dropped within the building. </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UE speed is 3km/h, UE height is 1.5m</w:t>
            </w:r>
          </w:p>
        </w:tc>
      </w:tr>
      <w:tr w:rsidR="0037555F" w:rsidRPr="00ED0891">
        <w:tc>
          <w:tcPr>
            <w:tcW w:w="0" w:type="auto"/>
            <w:vMerge/>
            <w:shd w:val="clear" w:color="auto" w:fill="auto"/>
          </w:tcPr>
          <w:p w:rsidR="0037555F" w:rsidRPr="00ED0891" w:rsidRDefault="0037555F">
            <w:pPr>
              <w:spacing w:after="0"/>
              <w:rPr>
                <w:rFonts w:ascii="Arial" w:hAnsi="Arial" w:cs="Arial"/>
                <w:b/>
                <w:bCs/>
                <w:sz w:val="18"/>
                <w:szCs w:val="18"/>
              </w:rPr>
            </w:pPr>
          </w:p>
        </w:tc>
        <w:tc>
          <w:tcPr>
            <w:tcW w:w="0" w:type="auto"/>
            <w:shd w:val="clear" w:color="auto" w:fill="auto"/>
          </w:tcPr>
          <w:p w:rsidR="0037555F" w:rsidRPr="00ED0891" w:rsidRDefault="00FB007B">
            <w:pPr>
              <w:spacing w:after="0"/>
              <w:rPr>
                <w:rFonts w:ascii="Arial" w:hAnsi="Arial" w:cs="Arial"/>
                <w:sz w:val="18"/>
                <w:szCs w:val="18"/>
              </w:rPr>
            </w:pPr>
            <w:r w:rsidRPr="00ED0891">
              <w:rPr>
                <w:rFonts w:ascii="Arial" w:hAnsi="Arial" w:cs="Arial"/>
                <w:b/>
                <w:bCs/>
                <w:sz w:val="18"/>
                <w:szCs w:val="18"/>
              </w:rPr>
              <w:t>Urban Macro / Dense Urban Macro layer</w:t>
            </w:r>
          </w:p>
        </w:tc>
        <w:tc>
          <w:tcPr>
            <w:tcW w:w="0" w:type="auto"/>
            <w:shd w:val="clear" w:color="auto" w:fill="auto"/>
          </w:tcPr>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 xml:space="preserve">Baseline: UE clustering distribution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 xml:space="preserve">Baseline: </w:t>
            </w:r>
            <w:r w:rsidRPr="00ED0891">
              <w:rPr>
                <w:rFonts w:ascii="Arial" w:hAnsi="Arial" w:cs="Arial"/>
                <w:i/>
                <w:iCs/>
                <w:sz w:val="18"/>
                <w:szCs w:val="18"/>
              </w:rPr>
              <w:t>M</w:t>
            </w:r>
            <w:r w:rsidRPr="00ED0891">
              <w:rPr>
                <w:rFonts w:ascii="Arial" w:hAnsi="Arial" w:cs="Arial"/>
                <w:sz w:val="18"/>
                <w:szCs w:val="18"/>
              </w:rPr>
              <w:t>=20</w:t>
            </w:r>
            <w:r w:rsidRPr="00ED0891">
              <w:rPr>
                <w:rFonts w:ascii="Arial" w:hAnsi="Arial" w:cs="Arial"/>
                <w:i/>
                <w:iCs/>
                <w:sz w:val="18"/>
                <w:szCs w:val="18"/>
              </w:rPr>
              <w:t>, X</w:t>
            </w:r>
            <w:r w:rsidRPr="00ED0891">
              <w:rPr>
                <w:rFonts w:ascii="Arial" w:hAnsi="Arial" w:cs="Arial"/>
                <w:sz w:val="18"/>
                <w:szCs w:val="18"/>
              </w:rPr>
              <w:t>=2</w:t>
            </w:r>
            <w:r w:rsidRPr="00ED0891">
              <w:rPr>
                <w:rFonts w:ascii="Arial" w:hAnsi="Arial" w:cs="Arial"/>
                <w:i/>
                <w:sz w:val="18"/>
                <w:szCs w:val="18"/>
              </w:rPr>
              <w:t xml:space="preserve">; </w:t>
            </w:r>
            <w:r w:rsidRPr="00ED0891">
              <w:rPr>
                <w:rFonts w:ascii="Arial" w:hAnsi="Arial" w:cs="Arial"/>
                <w:sz w:val="18"/>
                <w:szCs w:val="18"/>
              </w:rPr>
              <w:t xml:space="preserve">Optional: </w:t>
            </w:r>
            <w:r w:rsidRPr="00ED0891">
              <w:rPr>
                <w:rFonts w:ascii="Arial" w:hAnsi="Arial" w:cs="Arial"/>
                <w:i/>
                <w:iCs/>
                <w:sz w:val="18"/>
                <w:szCs w:val="18"/>
              </w:rPr>
              <w:t>M</w:t>
            </w:r>
            <w:r w:rsidRPr="00ED0891">
              <w:rPr>
                <w:rFonts w:ascii="Arial" w:hAnsi="Arial" w:cs="Arial"/>
                <w:sz w:val="18"/>
                <w:szCs w:val="18"/>
              </w:rPr>
              <w:t>=10</w:t>
            </w:r>
            <w:r w:rsidRPr="00ED0891">
              <w:rPr>
                <w:rFonts w:ascii="Arial" w:hAnsi="Arial" w:cs="Arial"/>
                <w:i/>
                <w:iCs/>
                <w:sz w:val="18"/>
                <w:szCs w:val="18"/>
              </w:rPr>
              <w:t>, X</w:t>
            </w:r>
            <w:r w:rsidRPr="00ED0891">
              <w:rPr>
                <w:rFonts w:ascii="Arial" w:hAnsi="Arial" w:cs="Arial"/>
                <w:sz w:val="18"/>
                <w:szCs w:val="18"/>
              </w:rPr>
              <w:t>=1.</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i/>
                <w:iCs/>
                <w:sz w:val="18"/>
                <w:szCs w:val="18"/>
              </w:rPr>
              <w:t>R’</w:t>
            </w:r>
            <w:r w:rsidRPr="00ED0891">
              <w:rPr>
                <w:rFonts w:ascii="Arial" w:hAnsi="Arial" w:cs="Arial"/>
                <w:sz w:val="18"/>
                <w:szCs w:val="18"/>
              </w:rPr>
              <w:t xml:space="preserve"> = 25 m. Evaluation results for other values of </w:t>
            </w:r>
            <w:r w:rsidRPr="00ED0891">
              <w:rPr>
                <w:rFonts w:ascii="Arial" w:hAnsi="Arial" w:cs="Arial"/>
                <w:i/>
                <w:iCs/>
                <w:sz w:val="18"/>
                <w:szCs w:val="18"/>
              </w:rPr>
              <w:t>R’</w:t>
            </w:r>
            <w:r w:rsidRPr="00ED0891">
              <w:rPr>
                <w:rFonts w:ascii="Arial" w:hAnsi="Arial" w:cs="Arial"/>
                <w:sz w:val="18"/>
                <w:szCs w:val="18"/>
              </w:rPr>
              <w:t xml:space="preserve"> can be submitted.</w:t>
            </w:r>
          </w:p>
          <w:p w:rsidR="0037555F" w:rsidRPr="00ED0891" w:rsidRDefault="00FB007B">
            <w:pPr>
              <w:pStyle w:val="afff2"/>
              <w:numPr>
                <w:ilvl w:val="1"/>
                <w:numId w:val="35"/>
              </w:numPr>
              <w:spacing w:after="0"/>
              <w:rPr>
                <w:rFonts w:ascii="Arial" w:hAnsi="Arial" w:cs="Arial"/>
                <w:sz w:val="18"/>
                <w:szCs w:val="18"/>
              </w:rPr>
            </w:pPr>
            <w:proofErr w:type="spellStart"/>
            <w:r w:rsidRPr="00ED0891">
              <w:rPr>
                <w:rFonts w:ascii="Arial" w:hAnsi="Arial" w:cs="Arial"/>
                <w:sz w:val="18"/>
                <w:szCs w:val="18"/>
              </w:rPr>
              <w:t>D</w:t>
            </w:r>
            <w:r w:rsidRPr="00ED0891">
              <w:rPr>
                <w:rFonts w:ascii="Arial" w:hAnsi="Arial" w:cs="Arial"/>
                <w:sz w:val="18"/>
                <w:szCs w:val="18"/>
                <w:vertAlign w:val="subscript"/>
              </w:rPr>
              <w:t>macro</w:t>
            </w:r>
            <w:proofErr w:type="spellEnd"/>
            <w:r w:rsidRPr="00ED0891">
              <w:rPr>
                <w:rFonts w:ascii="Arial" w:hAnsi="Arial" w:cs="Arial"/>
                <w:sz w:val="18"/>
                <w:szCs w:val="18"/>
                <w:vertAlign w:val="subscript"/>
              </w:rPr>
              <w:t>-to-cluster</w:t>
            </w:r>
            <w:r w:rsidRPr="00ED0891">
              <w:rPr>
                <w:rFonts w:ascii="Arial" w:hAnsi="Arial" w:cs="Arial"/>
                <w:sz w:val="18"/>
                <w:szCs w:val="18"/>
              </w:rPr>
              <w:t xml:space="preserve"> = 35m+</w:t>
            </w:r>
            <w:r w:rsidRPr="00ED0891">
              <w:rPr>
                <w:rFonts w:ascii="Arial" w:hAnsi="Arial" w:cs="Arial"/>
                <w:i/>
                <w:iCs/>
                <w:sz w:val="18"/>
                <w:szCs w:val="18"/>
              </w:rPr>
              <w:t xml:space="preserve"> R’</w:t>
            </w:r>
            <w:r w:rsidRPr="00ED0891">
              <w:rPr>
                <w:rFonts w:ascii="Arial" w:hAnsi="Arial" w:cs="Arial"/>
                <w:sz w:val="18"/>
                <w:szCs w:val="18"/>
              </w:rPr>
              <w:t xml:space="preserve">, </w:t>
            </w:r>
            <w:proofErr w:type="spellStart"/>
            <w:r w:rsidRPr="00ED0891">
              <w:rPr>
                <w:rFonts w:ascii="Arial" w:hAnsi="Arial" w:cs="Arial"/>
                <w:sz w:val="18"/>
                <w:szCs w:val="18"/>
              </w:rPr>
              <w:t>D</w:t>
            </w:r>
            <w:r w:rsidRPr="00ED0891">
              <w:rPr>
                <w:rFonts w:ascii="Arial" w:hAnsi="Arial" w:cs="Arial"/>
                <w:sz w:val="18"/>
                <w:szCs w:val="18"/>
                <w:vertAlign w:val="subscript"/>
              </w:rPr>
              <w:t>inter</w:t>
            </w:r>
            <w:proofErr w:type="spellEnd"/>
            <w:r w:rsidRPr="00ED0891">
              <w:rPr>
                <w:rFonts w:ascii="Arial" w:hAnsi="Arial" w:cs="Arial"/>
                <w:sz w:val="18"/>
                <w:szCs w:val="18"/>
                <w:vertAlign w:val="subscript"/>
              </w:rPr>
              <w:t>-cluster</w:t>
            </w:r>
            <w:r w:rsidRPr="00ED0891">
              <w:rPr>
                <w:rFonts w:ascii="Arial" w:hAnsi="Arial" w:cs="Arial"/>
                <w:sz w:val="18"/>
                <w:szCs w:val="18"/>
              </w:rPr>
              <w:t xml:space="preserve"> = 2</w:t>
            </w:r>
            <w:r w:rsidRPr="00ED0891">
              <w:rPr>
                <w:rFonts w:ascii="Arial" w:hAnsi="Arial" w:cs="Arial"/>
                <w:i/>
                <w:iCs/>
                <w:sz w:val="18"/>
                <w:szCs w:val="18"/>
              </w:rPr>
              <w:t>R’</w:t>
            </w:r>
            <w:r w:rsidRPr="00ED0891">
              <w:rPr>
                <w:rFonts w:ascii="Arial" w:hAnsi="Arial" w:cs="Arial"/>
                <w:sz w:val="18"/>
                <w:szCs w:val="18"/>
              </w:rPr>
              <w:t xml:space="preserve"> m</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UEs dropped within the UE cluster(s) are indoor with 3km/h. UEs dropped outside the UE cluster(s) are outdoor in car with 30km/h.</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UE height is 1.5m for all UEs.</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Optional: Uniform UE distribution</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10 users per macro TRP per direction, and all users are randomly and uniformly dropped within the macro cell</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20% outdoor in cars with 30km/h, 80% indoor in houses with 3km/h.</w:t>
            </w:r>
          </w:p>
          <w:p w:rsidR="0037555F" w:rsidRPr="00ED0891" w:rsidRDefault="00FB007B">
            <w:pPr>
              <w:pStyle w:val="afff2"/>
              <w:numPr>
                <w:ilvl w:val="2"/>
                <w:numId w:val="35"/>
              </w:numPr>
              <w:spacing w:after="0"/>
              <w:rPr>
                <w:rFonts w:ascii="Arial" w:hAnsi="Arial" w:cs="Arial"/>
                <w:sz w:val="18"/>
                <w:szCs w:val="18"/>
              </w:rPr>
            </w:pPr>
            <w:r w:rsidRPr="00ED0891">
              <w:rPr>
                <w:rFonts w:ascii="Arial" w:hAnsi="Arial" w:cs="Arial"/>
                <w:sz w:val="18"/>
                <w:szCs w:val="18"/>
              </w:rPr>
              <w:t>Outdoor UE height: 1.5 m</w:t>
            </w:r>
          </w:p>
          <w:p w:rsidR="0037555F" w:rsidRPr="00ED0891" w:rsidRDefault="00FB007B">
            <w:pPr>
              <w:pStyle w:val="afff2"/>
              <w:numPr>
                <w:ilvl w:val="2"/>
                <w:numId w:val="35"/>
              </w:numPr>
              <w:spacing w:after="0"/>
              <w:rPr>
                <w:rFonts w:ascii="Arial" w:hAnsi="Arial" w:cs="Arial"/>
                <w:sz w:val="18"/>
                <w:szCs w:val="18"/>
              </w:rPr>
            </w:pPr>
            <w:r w:rsidRPr="00ED0891">
              <w:rPr>
                <w:rFonts w:ascii="Arial" w:hAnsi="Arial" w:cs="Arial"/>
                <w:sz w:val="18"/>
                <w:szCs w:val="18"/>
              </w:rPr>
              <w:t>Indoor UE height: 3(</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1) + 1.5;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uniform(1,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where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uniform(4,8)</w:t>
            </w:r>
          </w:p>
        </w:tc>
      </w:tr>
      <w:tr w:rsidR="0037555F" w:rsidRPr="00ED0891">
        <w:tc>
          <w:tcPr>
            <w:tcW w:w="0" w:type="auto"/>
            <w:vMerge/>
            <w:shd w:val="clear" w:color="auto" w:fill="auto"/>
          </w:tcPr>
          <w:p w:rsidR="0037555F" w:rsidRPr="00ED0891" w:rsidRDefault="0037555F">
            <w:pPr>
              <w:spacing w:after="0"/>
              <w:rPr>
                <w:rFonts w:ascii="Arial" w:hAnsi="Arial" w:cs="Arial"/>
                <w:b/>
                <w:bCs/>
                <w:sz w:val="18"/>
                <w:szCs w:val="18"/>
              </w:rPr>
            </w:pPr>
          </w:p>
        </w:tc>
        <w:tc>
          <w:tcPr>
            <w:tcW w:w="0" w:type="auto"/>
            <w:shd w:val="clear" w:color="auto" w:fill="auto"/>
          </w:tcPr>
          <w:p w:rsidR="0037555F" w:rsidRPr="00ED0891" w:rsidRDefault="00FB007B">
            <w:pPr>
              <w:spacing w:after="0"/>
              <w:rPr>
                <w:rFonts w:ascii="Arial" w:hAnsi="Arial" w:cs="Arial"/>
                <w:sz w:val="18"/>
                <w:szCs w:val="18"/>
              </w:rPr>
            </w:pPr>
            <w:r w:rsidRPr="00ED0891">
              <w:rPr>
                <w:rFonts w:ascii="Arial" w:hAnsi="Arial" w:cs="Arial"/>
                <w:b/>
                <w:bCs/>
                <w:sz w:val="18"/>
                <w:szCs w:val="18"/>
              </w:rPr>
              <w:t>Dense Urban with 2-layer</w:t>
            </w:r>
          </w:p>
        </w:tc>
        <w:tc>
          <w:tcPr>
            <w:tcW w:w="0" w:type="auto"/>
            <w:shd w:val="clear" w:color="auto" w:fill="auto"/>
          </w:tcPr>
          <w:p w:rsidR="0037555F" w:rsidRPr="00ED0891" w:rsidRDefault="00FB007B">
            <w:pPr>
              <w:pStyle w:val="afff2"/>
              <w:numPr>
                <w:ilvl w:val="0"/>
                <w:numId w:val="35"/>
              </w:numPr>
              <w:spacing w:after="0"/>
              <w:rPr>
                <w:rFonts w:ascii="Arial" w:hAnsi="Arial" w:cs="Arial"/>
                <w:bCs/>
                <w:sz w:val="18"/>
                <w:szCs w:val="18"/>
              </w:rPr>
            </w:pPr>
            <w:r w:rsidRPr="00ED0891">
              <w:rPr>
                <w:rFonts w:ascii="Arial" w:hAnsi="Arial" w:cs="Arial"/>
                <w:bCs/>
                <w:sz w:val="18"/>
                <w:szCs w:val="18"/>
              </w:rPr>
              <w:t xml:space="preserve">2/3 users randomly and uniformly dropped around micro TRP </w:t>
            </w:r>
            <w:proofErr w:type="spellStart"/>
            <w:r w:rsidRPr="00ED0891">
              <w:rPr>
                <w:rFonts w:ascii="Arial" w:hAnsi="Arial" w:cs="Arial"/>
                <w:bCs/>
                <w:sz w:val="18"/>
                <w:szCs w:val="18"/>
              </w:rPr>
              <w:t>centers</w:t>
            </w:r>
            <w:proofErr w:type="spellEnd"/>
            <w:r w:rsidRPr="00ED0891">
              <w:rPr>
                <w:rFonts w:ascii="Arial" w:hAnsi="Arial" w:cs="Arial"/>
                <w:bCs/>
                <w:sz w:val="18"/>
                <w:szCs w:val="18"/>
              </w:rPr>
              <w:t xml:space="preserve"> with radius of R (R = [28.9m]), 1/3 users randomly and uniformly dropped throughout the macro geographical area, and 60 users per macro geographical area.</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20% outdoor in cars with 30km/h, 80% indoor in houses with 3km/h.</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Outdoor UE height: 1.5 m</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Indoor UE height: 3(</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1) + 1.5;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uniform(1,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where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uniform(4,8)</w:t>
            </w:r>
          </w:p>
        </w:tc>
      </w:tr>
      <w:tr w:rsidR="0037555F" w:rsidRPr="00ED0891">
        <w:tc>
          <w:tcPr>
            <w:tcW w:w="0" w:type="auto"/>
            <w:vMerge/>
            <w:shd w:val="clear" w:color="auto" w:fill="auto"/>
          </w:tcPr>
          <w:p w:rsidR="0037555F" w:rsidRPr="00ED0891" w:rsidRDefault="0037555F">
            <w:pPr>
              <w:spacing w:after="0"/>
              <w:rPr>
                <w:rFonts w:ascii="Arial" w:hAnsi="Arial" w:cs="Arial"/>
                <w:sz w:val="18"/>
                <w:szCs w:val="18"/>
              </w:rPr>
            </w:pPr>
          </w:p>
        </w:tc>
        <w:tc>
          <w:tcPr>
            <w:tcW w:w="0" w:type="auto"/>
            <w:shd w:val="clear" w:color="auto" w:fill="auto"/>
          </w:tcPr>
          <w:p w:rsidR="0037555F" w:rsidRPr="00ED0891" w:rsidRDefault="00FB007B">
            <w:pPr>
              <w:spacing w:after="0"/>
              <w:rPr>
                <w:rFonts w:ascii="Arial" w:hAnsi="Arial" w:cs="Arial"/>
                <w:sz w:val="18"/>
                <w:szCs w:val="18"/>
              </w:rPr>
            </w:pPr>
            <w:r w:rsidRPr="00ED0891">
              <w:rPr>
                <w:rFonts w:ascii="Arial" w:hAnsi="Arial" w:cs="Arial"/>
                <w:b/>
                <w:bCs/>
                <w:sz w:val="18"/>
                <w:szCs w:val="18"/>
              </w:rPr>
              <w:t>2-layer Scenario B</w:t>
            </w:r>
          </w:p>
        </w:tc>
        <w:tc>
          <w:tcPr>
            <w:tcW w:w="0" w:type="auto"/>
            <w:shd w:val="clear" w:color="auto" w:fill="auto"/>
          </w:tcPr>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Layer 1: Urban Macro</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10 users per macro TRP per direction, and all users are randomly and uniformly dropped within the macro cell outside the Indoor office /</w:t>
            </w:r>
            <w:r w:rsidRPr="00ED0891">
              <w:rPr>
                <w:rFonts w:ascii="Arial" w:hAnsi="Arial" w:cs="Arial"/>
                <w:bCs/>
                <w:iCs/>
                <w:sz w:val="18"/>
                <w:szCs w:val="18"/>
              </w:rPr>
              <w:t xml:space="preserve"> Indoor factory</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Baseline: 100% outdoor without car penetration loss (3km/h), UE height is 1.5m</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Optional: 20% outdoor in cars with 30km/h, 80% indoor in houses with 3km/h.</w:t>
            </w:r>
          </w:p>
          <w:p w:rsidR="0037555F" w:rsidRPr="00ED0891" w:rsidRDefault="00FB007B">
            <w:pPr>
              <w:pStyle w:val="afff2"/>
              <w:numPr>
                <w:ilvl w:val="2"/>
                <w:numId w:val="35"/>
              </w:numPr>
              <w:spacing w:after="0"/>
              <w:rPr>
                <w:rFonts w:ascii="Arial" w:hAnsi="Arial" w:cs="Arial"/>
                <w:sz w:val="18"/>
                <w:szCs w:val="18"/>
              </w:rPr>
            </w:pPr>
            <w:r w:rsidRPr="00ED0891">
              <w:rPr>
                <w:rFonts w:ascii="Arial" w:hAnsi="Arial" w:cs="Arial"/>
                <w:sz w:val="18"/>
                <w:szCs w:val="18"/>
              </w:rPr>
              <w:t>Outdoor UE height: 1.5 m</w:t>
            </w:r>
          </w:p>
          <w:p w:rsidR="0037555F" w:rsidRPr="00ED0891" w:rsidRDefault="00FB007B">
            <w:pPr>
              <w:pStyle w:val="afff2"/>
              <w:numPr>
                <w:ilvl w:val="2"/>
                <w:numId w:val="35"/>
              </w:numPr>
              <w:spacing w:after="0"/>
              <w:rPr>
                <w:rFonts w:ascii="Arial" w:hAnsi="Arial" w:cs="Arial"/>
                <w:sz w:val="18"/>
                <w:szCs w:val="18"/>
              </w:rPr>
            </w:pPr>
            <w:r w:rsidRPr="00ED0891">
              <w:rPr>
                <w:rFonts w:ascii="Arial" w:hAnsi="Arial" w:cs="Arial"/>
                <w:sz w:val="18"/>
                <w:szCs w:val="18"/>
              </w:rPr>
              <w:t>Indoor UE height: 3(</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1) + 1.5;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uniform(1,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where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uniform(4,8)</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Layer 2: Indoor office</w:t>
            </w:r>
            <w:r w:rsidRPr="00ED0891">
              <w:rPr>
                <w:rFonts w:ascii="Arial" w:hAnsi="Arial" w:cs="Arial"/>
                <w:bCs/>
                <w:iCs/>
                <w:sz w:val="18"/>
                <w:szCs w:val="18"/>
              </w:rPr>
              <w:t xml:space="preserve"> (baseline)</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 xml:space="preserve">10 users per indoor TRP per direction, and all users are randomly and uniformly dropped within the building. </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UE speed is 3km/h, UE height is 1.5m</w:t>
            </w:r>
          </w:p>
        </w:tc>
      </w:tr>
      <w:tr w:rsidR="0037555F" w:rsidRPr="00ED0891">
        <w:tc>
          <w:tcPr>
            <w:tcW w:w="0" w:type="auto"/>
            <w:vMerge w:val="restart"/>
            <w:shd w:val="clear" w:color="auto" w:fill="auto"/>
          </w:tcPr>
          <w:p w:rsidR="0037555F" w:rsidRPr="00ED0891" w:rsidRDefault="00FB007B">
            <w:pPr>
              <w:spacing w:after="0"/>
              <w:rPr>
                <w:rFonts w:ascii="Arial" w:hAnsi="Arial" w:cs="Arial"/>
                <w:sz w:val="18"/>
                <w:szCs w:val="18"/>
              </w:rPr>
            </w:pPr>
            <w:r w:rsidRPr="00ED0891">
              <w:rPr>
                <w:rFonts w:ascii="Arial" w:hAnsi="Arial" w:cs="Arial"/>
                <w:b/>
                <w:bCs/>
                <w:sz w:val="18"/>
                <w:szCs w:val="18"/>
              </w:rPr>
              <w:t>FR2-1</w:t>
            </w:r>
          </w:p>
        </w:tc>
        <w:tc>
          <w:tcPr>
            <w:tcW w:w="0" w:type="auto"/>
            <w:shd w:val="clear" w:color="auto" w:fill="auto"/>
          </w:tcPr>
          <w:p w:rsidR="0037555F" w:rsidRPr="00ED0891" w:rsidRDefault="00FB007B">
            <w:pPr>
              <w:spacing w:after="0"/>
              <w:rPr>
                <w:rFonts w:ascii="Arial" w:hAnsi="Arial" w:cs="Arial"/>
                <w:sz w:val="18"/>
                <w:szCs w:val="18"/>
              </w:rPr>
            </w:pPr>
            <w:r w:rsidRPr="00ED0891">
              <w:rPr>
                <w:rFonts w:ascii="Arial" w:hAnsi="Arial" w:cs="Arial"/>
                <w:b/>
                <w:bCs/>
                <w:sz w:val="18"/>
                <w:szCs w:val="18"/>
              </w:rPr>
              <w:t>Indoor office</w:t>
            </w:r>
          </w:p>
        </w:tc>
        <w:tc>
          <w:tcPr>
            <w:tcW w:w="0" w:type="auto"/>
            <w:shd w:val="clear" w:color="auto" w:fill="auto"/>
          </w:tcPr>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 xml:space="preserve">10 users per TRP per </w:t>
            </w:r>
            <w:proofErr w:type="gramStart"/>
            <w:r w:rsidRPr="00ED0891">
              <w:rPr>
                <w:rFonts w:ascii="Arial" w:hAnsi="Arial" w:cs="Arial"/>
                <w:sz w:val="18"/>
                <w:szCs w:val="18"/>
              </w:rPr>
              <w:t>direction,</w:t>
            </w:r>
            <w:proofErr w:type="gramEnd"/>
            <w:r w:rsidRPr="00ED0891">
              <w:rPr>
                <w:rFonts w:ascii="Arial" w:hAnsi="Arial" w:cs="Arial"/>
                <w:sz w:val="18"/>
                <w:szCs w:val="18"/>
              </w:rPr>
              <w:t xml:space="preserve"> and all users are randomly and uniformly dropped within the building. </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UE speed is 3km/h, UE height is 1.5m</w:t>
            </w:r>
          </w:p>
        </w:tc>
      </w:tr>
      <w:tr w:rsidR="0037555F" w:rsidRPr="00ED0891">
        <w:tc>
          <w:tcPr>
            <w:tcW w:w="0" w:type="auto"/>
            <w:vMerge/>
            <w:shd w:val="clear" w:color="auto" w:fill="auto"/>
          </w:tcPr>
          <w:p w:rsidR="0037555F" w:rsidRPr="00ED0891" w:rsidRDefault="0037555F">
            <w:pPr>
              <w:spacing w:after="0"/>
              <w:rPr>
                <w:rFonts w:ascii="Arial" w:hAnsi="Arial" w:cs="Arial"/>
                <w:sz w:val="18"/>
                <w:szCs w:val="18"/>
              </w:rPr>
            </w:pPr>
          </w:p>
        </w:tc>
        <w:tc>
          <w:tcPr>
            <w:tcW w:w="0" w:type="auto"/>
            <w:shd w:val="clear" w:color="auto" w:fill="auto"/>
          </w:tcPr>
          <w:p w:rsidR="0037555F" w:rsidRPr="00ED0891" w:rsidRDefault="00FB007B">
            <w:pPr>
              <w:spacing w:after="0"/>
              <w:rPr>
                <w:rFonts w:ascii="Arial" w:hAnsi="Arial" w:cs="Arial"/>
                <w:sz w:val="18"/>
                <w:szCs w:val="18"/>
              </w:rPr>
            </w:pPr>
            <w:r w:rsidRPr="00ED0891">
              <w:rPr>
                <w:rFonts w:ascii="Arial" w:hAnsi="Arial" w:cs="Arial"/>
                <w:b/>
                <w:bCs/>
                <w:sz w:val="18"/>
                <w:szCs w:val="18"/>
              </w:rPr>
              <w:t>Dense Urban Macro layer</w:t>
            </w:r>
          </w:p>
        </w:tc>
        <w:tc>
          <w:tcPr>
            <w:tcW w:w="0" w:type="auto"/>
            <w:shd w:val="clear" w:color="auto" w:fill="auto"/>
          </w:tcPr>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 xml:space="preserve">Baseline: UE clustering distribution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 xml:space="preserve">Baseline: </w:t>
            </w:r>
            <w:r w:rsidRPr="00ED0891">
              <w:rPr>
                <w:rFonts w:ascii="Arial" w:hAnsi="Arial" w:cs="Arial"/>
                <w:i/>
                <w:iCs/>
                <w:sz w:val="18"/>
                <w:szCs w:val="18"/>
              </w:rPr>
              <w:t>M</w:t>
            </w:r>
            <w:r w:rsidRPr="00ED0891">
              <w:rPr>
                <w:rFonts w:ascii="Arial" w:hAnsi="Arial" w:cs="Arial"/>
                <w:sz w:val="18"/>
                <w:szCs w:val="18"/>
              </w:rPr>
              <w:t>=10</w:t>
            </w:r>
            <w:r w:rsidRPr="00ED0891">
              <w:rPr>
                <w:rFonts w:ascii="Arial" w:hAnsi="Arial" w:cs="Arial"/>
                <w:i/>
                <w:iCs/>
                <w:sz w:val="18"/>
                <w:szCs w:val="18"/>
              </w:rPr>
              <w:t>, X</w:t>
            </w:r>
            <w:r w:rsidRPr="00ED0891">
              <w:rPr>
                <w:rFonts w:ascii="Arial" w:hAnsi="Arial" w:cs="Arial"/>
                <w:sz w:val="18"/>
                <w:szCs w:val="18"/>
              </w:rPr>
              <w:t>=1</w:t>
            </w:r>
            <w:r w:rsidRPr="00ED0891">
              <w:rPr>
                <w:rFonts w:ascii="Arial" w:hAnsi="Arial" w:cs="Arial"/>
                <w:i/>
                <w:sz w:val="18"/>
                <w:szCs w:val="18"/>
              </w:rPr>
              <w:t xml:space="preserve">; </w:t>
            </w:r>
            <w:r w:rsidRPr="00ED0891">
              <w:rPr>
                <w:rFonts w:ascii="Arial" w:hAnsi="Arial" w:cs="Arial"/>
                <w:sz w:val="18"/>
                <w:szCs w:val="18"/>
              </w:rPr>
              <w:t xml:space="preserve">Optional: </w:t>
            </w:r>
            <w:r w:rsidRPr="00ED0891">
              <w:rPr>
                <w:rFonts w:ascii="Arial" w:hAnsi="Arial" w:cs="Arial"/>
                <w:i/>
                <w:iCs/>
                <w:sz w:val="18"/>
                <w:szCs w:val="18"/>
              </w:rPr>
              <w:t>M</w:t>
            </w:r>
            <w:r w:rsidRPr="00ED0891">
              <w:rPr>
                <w:rFonts w:ascii="Arial" w:hAnsi="Arial" w:cs="Arial"/>
                <w:sz w:val="18"/>
                <w:szCs w:val="18"/>
              </w:rPr>
              <w:t>=20</w:t>
            </w:r>
            <w:r w:rsidRPr="00ED0891">
              <w:rPr>
                <w:rFonts w:ascii="Arial" w:hAnsi="Arial" w:cs="Arial"/>
                <w:i/>
                <w:iCs/>
                <w:sz w:val="18"/>
                <w:szCs w:val="18"/>
              </w:rPr>
              <w:t>, X</w:t>
            </w:r>
            <w:r w:rsidRPr="00ED0891">
              <w:rPr>
                <w:rFonts w:ascii="Arial" w:hAnsi="Arial" w:cs="Arial"/>
                <w:sz w:val="18"/>
                <w:szCs w:val="18"/>
              </w:rPr>
              <w:t>=2.</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i/>
                <w:iCs/>
                <w:sz w:val="18"/>
                <w:szCs w:val="18"/>
              </w:rPr>
              <w:lastRenderedPageBreak/>
              <w:t>R’</w:t>
            </w:r>
            <w:r w:rsidRPr="00ED0891">
              <w:rPr>
                <w:rFonts w:ascii="Arial" w:hAnsi="Arial" w:cs="Arial"/>
                <w:sz w:val="18"/>
                <w:szCs w:val="18"/>
              </w:rPr>
              <w:t xml:space="preserve"> </w:t>
            </w:r>
            <w:r w:rsidRPr="00ED0891">
              <w:rPr>
                <w:rFonts w:ascii="Arial" w:hAnsi="Arial" w:cs="Arial" w:hint="eastAsia"/>
                <w:sz w:val="18"/>
                <w:szCs w:val="18"/>
              </w:rPr>
              <w:t xml:space="preserve">=20m. Lower values of </w:t>
            </w:r>
            <w:r w:rsidRPr="00ED0891">
              <w:rPr>
                <w:rFonts w:ascii="Arial" w:hAnsi="Arial" w:cs="Arial"/>
                <w:i/>
                <w:iCs/>
                <w:sz w:val="18"/>
                <w:szCs w:val="18"/>
              </w:rPr>
              <w:t>R’</w:t>
            </w:r>
            <w:r w:rsidRPr="00ED0891">
              <w:rPr>
                <w:rFonts w:ascii="Arial" w:hAnsi="Arial" w:cs="Arial"/>
                <w:sz w:val="18"/>
                <w:szCs w:val="18"/>
              </w:rPr>
              <w:t xml:space="preserve"> </w:t>
            </w:r>
            <w:r w:rsidRPr="00ED0891">
              <w:rPr>
                <w:rFonts w:ascii="Arial" w:hAnsi="Arial" w:cs="Arial" w:hint="eastAsia"/>
                <w:sz w:val="18"/>
                <w:szCs w:val="18"/>
              </w:rPr>
              <w:t>are not excluded.</w:t>
            </w:r>
          </w:p>
          <w:p w:rsidR="0037555F" w:rsidRPr="00ED0891" w:rsidRDefault="00FB007B">
            <w:pPr>
              <w:pStyle w:val="afff2"/>
              <w:numPr>
                <w:ilvl w:val="1"/>
                <w:numId w:val="35"/>
              </w:numPr>
              <w:spacing w:after="0"/>
              <w:rPr>
                <w:rFonts w:ascii="Arial" w:hAnsi="Arial" w:cs="Arial"/>
                <w:sz w:val="18"/>
                <w:szCs w:val="18"/>
              </w:rPr>
            </w:pPr>
            <w:proofErr w:type="spellStart"/>
            <w:r w:rsidRPr="00ED0891">
              <w:rPr>
                <w:rFonts w:ascii="Arial" w:hAnsi="Arial" w:cs="Arial"/>
                <w:sz w:val="18"/>
                <w:szCs w:val="18"/>
              </w:rPr>
              <w:t>D</w:t>
            </w:r>
            <w:r w:rsidRPr="00ED0891">
              <w:rPr>
                <w:rFonts w:ascii="Arial" w:hAnsi="Arial" w:cs="Arial"/>
                <w:sz w:val="18"/>
                <w:szCs w:val="18"/>
                <w:vertAlign w:val="subscript"/>
              </w:rPr>
              <w:t>macro</w:t>
            </w:r>
            <w:proofErr w:type="spellEnd"/>
            <w:r w:rsidRPr="00ED0891">
              <w:rPr>
                <w:rFonts w:ascii="Arial" w:hAnsi="Arial" w:cs="Arial"/>
                <w:sz w:val="18"/>
                <w:szCs w:val="18"/>
                <w:vertAlign w:val="subscript"/>
              </w:rPr>
              <w:t>-to-cluster</w:t>
            </w:r>
            <w:r w:rsidRPr="00ED0891">
              <w:rPr>
                <w:rFonts w:ascii="Arial" w:hAnsi="Arial" w:cs="Arial"/>
                <w:sz w:val="18"/>
                <w:szCs w:val="18"/>
              </w:rPr>
              <w:t xml:space="preserve"> = 35m+</w:t>
            </w:r>
            <w:r w:rsidRPr="00ED0891">
              <w:rPr>
                <w:rFonts w:ascii="Arial" w:hAnsi="Arial" w:cs="Arial"/>
                <w:i/>
                <w:iCs/>
                <w:sz w:val="18"/>
                <w:szCs w:val="18"/>
              </w:rPr>
              <w:t>R’</w:t>
            </w:r>
            <w:r w:rsidRPr="00ED0891">
              <w:rPr>
                <w:rFonts w:ascii="Arial" w:hAnsi="Arial" w:cs="Arial"/>
                <w:sz w:val="18"/>
                <w:szCs w:val="18"/>
              </w:rPr>
              <w:t xml:space="preserve">, </w:t>
            </w:r>
            <w:proofErr w:type="spellStart"/>
            <w:r w:rsidRPr="00ED0891">
              <w:rPr>
                <w:rFonts w:ascii="Arial" w:hAnsi="Arial" w:cs="Arial"/>
                <w:sz w:val="18"/>
                <w:szCs w:val="18"/>
              </w:rPr>
              <w:t>D</w:t>
            </w:r>
            <w:r w:rsidRPr="00ED0891">
              <w:rPr>
                <w:rFonts w:ascii="Arial" w:hAnsi="Arial" w:cs="Arial"/>
                <w:sz w:val="18"/>
                <w:szCs w:val="18"/>
                <w:vertAlign w:val="subscript"/>
              </w:rPr>
              <w:t>inter</w:t>
            </w:r>
            <w:proofErr w:type="spellEnd"/>
            <w:r w:rsidRPr="00ED0891">
              <w:rPr>
                <w:rFonts w:ascii="Arial" w:hAnsi="Arial" w:cs="Arial"/>
                <w:sz w:val="18"/>
                <w:szCs w:val="18"/>
                <w:vertAlign w:val="subscript"/>
              </w:rPr>
              <w:t>-cluster</w:t>
            </w:r>
            <w:r w:rsidRPr="00ED0891">
              <w:rPr>
                <w:rFonts w:ascii="Arial" w:hAnsi="Arial" w:cs="Arial"/>
                <w:sz w:val="18"/>
                <w:szCs w:val="18"/>
              </w:rPr>
              <w:t xml:space="preserve"> = 2</w:t>
            </w:r>
            <w:r w:rsidRPr="00ED0891">
              <w:rPr>
                <w:rFonts w:ascii="Arial" w:hAnsi="Arial" w:cs="Arial"/>
                <w:i/>
                <w:iCs/>
                <w:sz w:val="18"/>
                <w:szCs w:val="18"/>
              </w:rPr>
              <w:t>R’</w:t>
            </w:r>
            <w:r w:rsidRPr="00ED0891">
              <w:rPr>
                <w:rFonts w:ascii="Arial" w:hAnsi="Arial" w:cs="Arial"/>
                <w:sz w:val="18"/>
                <w:szCs w:val="18"/>
              </w:rPr>
              <w:t xml:space="preserve"> m</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 xml:space="preserve">All the UEs (including UEs in the clusters and out of the clusters) are outdoor UEs without car penetration loss (3km/h). </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UE height is 1.5m for both outdoor and indoor UEs.</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 xml:space="preserve">Optional: Uniform UE distribution </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10 users per macro TRP per direction, and all users are randomly and uniformly dropped within the macro cell.</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Baseline</w:t>
            </w:r>
            <w:r w:rsidRPr="00ED0891">
              <w:rPr>
                <w:rFonts w:ascii="Arial" w:hAnsi="Arial" w:cs="Arial"/>
                <w:b/>
                <w:sz w:val="18"/>
                <w:szCs w:val="18"/>
              </w:rPr>
              <w:t>:</w:t>
            </w:r>
            <w:r w:rsidRPr="00ED0891">
              <w:rPr>
                <w:rFonts w:ascii="Arial" w:hAnsi="Arial" w:cs="Arial"/>
                <w:sz w:val="18"/>
                <w:szCs w:val="18"/>
              </w:rPr>
              <w:t xml:space="preserve"> 100% outdoor without car penetration loss (3km/h). Outdoor UE </w:t>
            </w:r>
            <w:r w:rsidRPr="00ED0891">
              <w:rPr>
                <w:rFonts w:ascii="Arial" w:hAnsi="Arial" w:cs="Arial"/>
                <w:iCs/>
                <w:sz w:val="18"/>
                <w:szCs w:val="18"/>
              </w:rPr>
              <w:t>height is</w:t>
            </w:r>
            <w:r w:rsidRPr="00ED0891">
              <w:rPr>
                <w:rFonts w:ascii="Arial" w:hAnsi="Arial" w:cs="Arial"/>
                <w:sz w:val="18"/>
                <w:szCs w:val="18"/>
              </w:rPr>
              <w:t xml:space="preserve"> 1.5 m.</w:t>
            </w:r>
          </w:p>
          <w:p w:rsidR="0037555F" w:rsidRPr="00ED0891" w:rsidRDefault="00FB007B">
            <w:pPr>
              <w:pStyle w:val="afff2"/>
              <w:numPr>
                <w:ilvl w:val="1"/>
                <w:numId w:val="35"/>
              </w:numPr>
              <w:spacing w:after="0"/>
              <w:rPr>
                <w:rFonts w:ascii="Arial" w:hAnsi="Arial" w:cs="Arial"/>
                <w:sz w:val="18"/>
                <w:szCs w:val="18"/>
              </w:rPr>
            </w:pPr>
            <w:r w:rsidRPr="00ED0891">
              <w:rPr>
                <w:rFonts w:ascii="Arial" w:hAnsi="Arial" w:cs="Arial"/>
                <w:sz w:val="18"/>
                <w:szCs w:val="18"/>
              </w:rPr>
              <w:t>Optional</w:t>
            </w:r>
            <w:r w:rsidRPr="00ED0891">
              <w:rPr>
                <w:rFonts w:ascii="Arial" w:hAnsi="Arial" w:cs="Arial"/>
                <w:b/>
                <w:sz w:val="18"/>
                <w:szCs w:val="18"/>
              </w:rPr>
              <w:t>:</w:t>
            </w:r>
            <w:r w:rsidRPr="00ED0891">
              <w:rPr>
                <w:rFonts w:ascii="Arial" w:hAnsi="Arial" w:cs="Arial"/>
                <w:sz w:val="18"/>
                <w:szCs w:val="18"/>
              </w:rPr>
              <w:t xml:space="preserve"> 20% outdoor in cars with 30km/h, 80% indoor in houses with 3km/h. </w:t>
            </w:r>
          </w:p>
          <w:p w:rsidR="0037555F" w:rsidRPr="00ED0891" w:rsidRDefault="00FB007B">
            <w:pPr>
              <w:pStyle w:val="afff2"/>
              <w:numPr>
                <w:ilvl w:val="2"/>
                <w:numId w:val="35"/>
              </w:numPr>
              <w:spacing w:after="0"/>
              <w:rPr>
                <w:rFonts w:ascii="Arial" w:hAnsi="Arial" w:cs="Arial"/>
                <w:sz w:val="18"/>
                <w:szCs w:val="18"/>
              </w:rPr>
            </w:pPr>
            <w:r w:rsidRPr="00ED0891">
              <w:rPr>
                <w:rFonts w:ascii="Arial" w:hAnsi="Arial" w:cs="Arial"/>
                <w:sz w:val="18"/>
                <w:szCs w:val="18"/>
              </w:rPr>
              <w:t xml:space="preserve">Outdoor </w:t>
            </w:r>
            <w:r w:rsidRPr="00ED0891">
              <w:rPr>
                <w:rFonts w:ascii="Arial" w:hAnsi="Arial" w:cs="Arial"/>
                <w:iCs/>
                <w:sz w:val="18"/>
                <w:szCs w:val="18"/>
              </w:rPr>
              <w:t>UE height</w:t>
            </w:r>
            <w:r w:rsidRPr="00ED0891">
              <w:rPr>
                <w:rFonts w:ascii="Arial" w:hAnsi="Arial" w:cs="Arial"/>
                <w:sz w:val="18"/>
                <w:szCs w:val="18"/>
              </w:rPr>
              <w:t xml:space="preserve">: 1.5 m; </w:t>
            </w:r>
          </w:p>
          <w:p w:rsidR="0037555F" w:rsidRPr="00ED0891" w:rsidRDefault="00FB007B">
            <w:pPr>
              <w:pStyle w:val="afff2"/>
              <w:numPr>
                <w:ilvl w:val="2"/>
                <w:numId w:val="35"/>
              </w:numPr>
              <w:spacing w:after="0"/>
              <w:rPr>
                <w:rFonts w:ascii="Arial" w:hAnsi="Arial" w:cs="Arial"/>
                <w:sz w:val="18"/>
                <w:szCs w:val="18"/>
              </w:rPr>
            </w:pPr>
            <w:r w:rsidRPr="00ED0891">
              <w:rPr>
                <w:rFonts w:ascii="Arial" w:hAnsi="Arial" w:cs="Arial"/>
                <w:sz w:val="18"/>
                <w:szCs w:val="18"/>
              </w:rPr>
              <w:t xml:space="preserve">Indoor UE </w:t>
            </w:r>
            <w:r w:rsidRPr="00ED0891">
              <w:rPr>
                <w:rFonts w:ascii="Arial" w:hAnsi="Arial" w:cs="Arial"/>
                <w:iCs/>
                <w:sz w:val="18"/>
                <w:szCs w:val="18"/>
              </w:rPr>
              <w:t>height</w:t>
            </w:r>
            <w:r w:rsidRPr="00ED0891">
              <w:rPr>
                <w:rFonts w:ascii="Arial" w:hAnsi="Arial" w:cs="Arial"/>
                <w:sz w:val="18"/>
                <w:szCs w:val="18"/>
              </w:rPr>
              <w:t>: 3(</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1) + 1.5;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uniform(1,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where </w:t>
            </w:r>
            <w:proofErr w:type="spellStart"/>
            <w:r w:rsidRPr="00ED0891">
              <w:rPr>
                <w:rFonts w:ascii="Arial" w:hAnsi="Arial" w:cs="Arial"/>
                <w:sz w:val="18"/>
                <w:szCs w:val="18"/>
              </w:rPr>
              <w:t>N</w:t>
            </w:r>
            <w:r w:rsidRPr="00ED0891">
              <w:rPr>
                <w:rFonts w:ascii="Arial" w:hAnsi="Arial" w:cs="Arial"/>
                <w:sz w:val="18"/>
                <w:szCs w:val="18"/>
                <w:vertAlign w:val="subscript"/>
              </w:rPr>
              <w:t>fl</w:t>
            </w:r>
            <w:proofErr w:type="spellEnd"/>
            <w:r w:rsidRPr="00ED0891">
              <w:rPr>
                <w:rFonts w:ascii="Arial" w:hAnsi="Arial" w:cs="Arial"/>
                <w:sz w:val="18"/>
                <w:szCs w:val="18"/>
              </w:rPr>
              <w:t xml:space="preserve"> ~ uniform(4,8) </w:t>
            </w:r>
          </w:p>
        </w:tc>
      </w:tr>
      <w:tr w:rsidR="0037555F" w:rsidRPr="00ED0891">
        <w:tc>
          <w:tcPr>
            <w:tcW w:w="0" w:type="auto"/>
            <w:vMerge/>
            <w:shd w:val="clear" w:color="auto" w:fill="auto"/>
          </w:tcPr>
          <w:p w:rsidR="0037555F" w:rsidRPr="00ED0891" w:rsidRDefault="0037555F">
            <w:pPr>
              <w:spacing w:after="0"/>
              <w:rPr>
                <w:rFonts w:ascii="Arial" w:hAnsi="Arial" w:cs="Arial"/>
                <w:sz w:val="18"/>
                <w:szCs w:val="18"/>
              </w:rPr>
            </w:pPr>
          </w:p>
        </w:tc>
        <w:tc>
          <w:tcPr>
            <w:tcW w:w="0" w:type="auto"/>
            <w:shd w:val="clear" w:color="auto" w:fill="auto"/>
          </w:tcPr>
          <w:p w:rsidR="0037555F" w:rsidRPr="00ED0891" w:rsidRDefault="00FB007B">
            <w:pPr>
              <w:spacing w:after="0"/>
              <w:rPr>
                <w:rFonts w:ascii="Arial" w:hAnsi="Arial" w:cs="Arial"/>
                <w:sz w:val="18"/>
                <w:szCs w:val="18"/>
              </w:rPr>
            </w:pPr>
            <w:r w:rsidRPr="00ED0891">
              <w:rPr>
                <w:rFonts w:ascii="Arial" w:hAnsi="Arial" w:cs="Arial"/>
                <w:b/>
                <w:bCs/>
                <w:sz w:val="18"/>
                <w:szCs w:val="18"/>
              </w:rPr>
              <w:t>Dense Urban Micro layer</w:t>
            </w:r>
          </w:p>
        </w:tc>
        <w:tc>
          <w:tcPr>
            <w:tcW w:w="0" w:type="auto"/>
            <w:shd w:val="clear" w:color="auto" w:fill="auto"/>
          </w:tcPr>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 xml:space="preserve">All users are randomly and uniformly dropped around Micro TRP </w:t>
            </w:r>
            <w:proofErr w:type="spellStart"/>
            <w:r w:rsidRPr="00ED0891">
              <w:rPr>
                <w:rFonts w:ascii="Arial" w:hAnsi="Arial" w:cs="Arial"/>
                <w:sz w:val="18"/>
                <w:szCs w:val="18"/>
              </w:rPr>
              <w:t>center</w:t>
            </w:r>
            <w:proofErr w:type="spellEnd"/>
            <w:r w:rsidRPr="00ED0891">
              <w:rPr>
                <w:rFonts w:ascii="Arial" w:hAnsi="Arial" w:cs="Arial"/>
                <w:sz w:val="18"/>
                <w:szCs w:val="18"/>
              </w:rPr>
              <w:t xml:space="preserve"> with the radius of R (R = [28.9m])</w:t>
            </w:r>
          </w:p>
        </w:tc>
      </w:tr>
      <w:tr w:rsidR="0037555F" w:rsidRPr="00ED0891">
        <w:tc>
          <w:tcPr>
            <w:tcW w:w="0" w:type="auto"/>
            <w:gridSpan w:val="3"/>
            <w:shd w:val="clear" w:color="auto" w:fill="auto"/>
          </w:tcPr>
          <w:p w:rsidR="0037555F" w:rsidRPr="00ED0891" w:rsidRDefault="00FB007B">
            <w:pPr>
              <w:spacing w:after="0"/>
              <w:ind w:left="851" w:hanging="851"/>
              <w:rPr>
                <w:rFonts w:ascii="Arial" w:hAnsi="Arial" w:cs="Arial"/>
                <w:bCs/>
                <w:iCs/>
                <w:sz w:val="18"/>
                <w:szCs w:val="18"/>
              </w:rPr>
            </w:pP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sz w:val="18"/>
                <w:szCs w:val="18"/>
              </w:rPr>
              <w:t xml:space="preserve"> </w:t>
            </w:r>
            <w:r w:rsidRPr="00ED0891">
              <w:rPr>
                <w:rFonts w:ascii="Arial" w:hAnsi="Arial" w:cs="Arial"/>
                <w:sz w:val="18"/>
                <w:szCs w:val="18"/>
              </w:rPr>
              <w:tab/>
              <w:t xml:space="preserve">The </w:t>
            </w:r>
            <w:r w:rsidRPr="00ED0891">
              <w:rPr>
                <w:rFonts w:ascii="Arial" w:hAnsi="Arial" w:cs="Arial"/>
                <w:bCs/>
                <w:iCs/>
                <w:sz w:val="18"/>
                <w:szCs w:val="18"/>
              </w:rPr>
              <w:t>UE clustering distribution is assumed as below:</w:t>
            </w:r>
          </w:p>
          <w:p w:rsidR="0037555F" w:rsidRPr="00ED0891" w:rsidRDefault="00FB007B">
            <w:pPr>
              <w:pStyle w:val="afff2"/>
              <w:numPr>
                <w:ilvl w:val="0"/>
                <w:numId w:val="37"/>
              </w:numPr>
              <w:spacing w:after="0"/>
              <w:ind w:left="1211"/>
              <w:rPr>
                <w:rFonts w:ascii="Arial" w:hAnsi="Arial" w:cs="Arial"/>
                <w:bCs/>
                <w:iCs/>
                <w:sz w:val="18"/>
                <w:szCs w:val="18"/>
              </w:rPr>
            </w:pPr>
            <w:r w:rsidRPr="00ED0891">
              <w:rPr>
                <w:rFonts w:ascii="Arial" w:hAnsi="Arial" w:cs="Arial"/>
                <w:bCs/>
                <w:iCs/>
                <w:sz w:val="18"/>
                <w:szCs w:val="18"/>
              </w:rPr>
              <w:t xml:space="preserve">Randomly drop </w:t>
            </w:r>
            <w:r w:rsidRPr="00ED0891">
              <w:rPr>
                <w:rFonts w:ascii="Arial" w:hAnsi="Arial" w:cs="Arial"/>
                <w:bCs/>
                <w:i/>
                <w:sz w:val="18"/>
                <w:szCs w:val="18"/>
              </w:rPr>
              <w:t xml:space="preserve">X </w:t>
            </w:r>
            <w:r w:rsidRPr="00ED0891">
              <w:rPr>
                <w:rFonts w:ascii="Arial" w:hAnsi="Arial" w:cs="Arial"/>
                <w:bCs/>
                <w:iCs/>
                <w:sz w:val="18"/>
                <w:szCs w:val="18"/>
              </w:rPr>
              <w:t>(</w:t>
            </w:r>
            <w:r w:rsidRPr="00ED0891">
              <w:rPr>
                <w:rFonts w:ascii="Arial" w:hAnsi="Arial" w:cs="Arial"/>
                <w:bCs/>
                <w:i/>
                <w:sz w:val="18"/>
                <w:szCs w:val="18"/>
              </w:rPr>
              <w:t>X</w:t>
            </w:r>
            <w:r w:rsidRPr="00ED0891">
              <w:rPr>
                <w:rFonts w:ascii="Arial" w:hAnsi="Arial" w:cs="Arial"/>
                <w:bCs/>
                <w:iCs/>
                <w:sz w:val="18"/>
                <w:szCs w:val="18"/>
              </w:rPr>
              <w:t xml:space="preserve"> =1 or 2) UE cluster </w:t>
            </w:r>
            <w:proofErr w:type="spellStart"/>
            <w:r w:rsidRPr="00ED0891">
              <w:rPr>
                <w:rFonts w:ascii="Arial" w:hAnsi="Arial" w:cs="Arial"/>
                <w:bCs/>
                <w:iCs/>
                <w:sz w:val="18"/>
                <w:szCs w:val="18"/>
              </w:rPr>
              <w:t>centers</w:t>
            </w:r>
            <w:proofErr w:type="spellEnd"/>
            <w:r w:rsidRPr="00ED0891">
              <w:rPr>
                <w:rFonts w:ascii="Arial" w:hAnsi="Arial" w:cs="Arial"/>
                <w:bCs/>
                <w:iCs/>
                <w:sz w:val="18"/>
                <w:szCs w:val="18"/>
              </w:rPr>
              <w:t xml:space="preserve"> within one macro cell geographical area considering the minimum distance between macro TRP to UE cluster </w:t>
            </w:r>
            <w:proofErr w:type="spellStart"/>
            <w:r w:rsidRPr="00ED0891">
              <w:rPr>
                <w:rFonts w:ascii="Arial" w:hAnsi="Arial" w:cs="Arial"/>
                <w:bCs/>
                <w:iCs/>
                <w:sz w:val="18"/>
                <w:szCs w:val="18"/>
              </w:rPr>
              <w:t>center</w:t>
            </w:r>
            <w:proofErr w:type="spellEnd"/>
            <w:r w:rsidRPr="00ED0891">
              <w:rPr>
                <w:rFonts w:ascii="Arial" w:hAnsi="Arial" w:cs="Arial"/>
                <w:bCs/>
                <w:iCs/>
                <w:sz w:val="18"/>
                <w:szCs w:val="18"/>
              </w:rPr>
              <w:t xml:space="preserve"> as </w:t>
            </w:r>
            <w:proofErr w:type="spellStart"/>
            <w:r w:rsidRPr="00ED0891">
              <w:rPr>
                <w:rFonts w:ascii="Arial" w:hAnsi="Arial" w:cs="Arial"/>
                <w:bCs/>
                <w:iCs/>
                <w:sz w:val="18"/>
                <w:szCs w:val="18"/>
              </w:rPr>
              <w:t>D</w:t>
            </w:r>
            <w:r w:rsidRPr="00ED0891">
              <w:rPr>
                <w:rFonts w:ascii="Arial" w:hAnsi="Arial" w:cs="Arial"/>
                <w:bCs/>
                <w:iCs/>
                <w:sz w:val="18"/>
                <w:szCs w:val="18"/>
                <w:vertAlign w:val="subscript"/>
              </w:rPr>
              <w:t>macro</w:t>
            </w:r>
            <w:proofErr w:type="spellEnd"/>
            <w:r w:rsidRPr="00ED0891">
              <w:rPr>
                <w:rFonts w:ascii="Arial" w:hAnsi="Arial" w:cs="Arial"/>
                <w:bCs/>
                <w:iCs/>
                <w:sz w:val="18"/>
                <w:szCs w:val="18"/>
                <w:vertAlign w:val="subscript"/>
              </w:rPr>
              <w:t>-to-cluster</w:t>
            </w:r>
            <w:r w:rsidRPr="00ED0891">
              <w:rPr>
                <w:rFonts w:ascii="Arial" w:hAnsi="Arial" w:cs="Arial"/>
                <w:bCs/>
                <w:iCs/>
                <w:sz w:val="18"/>
                <w:szCs w:val="18"/>
              </w:rPr>
              <w:t xml:space="preserve"> and the minimum distance between two UE cluster </w:t>
            </w:r>
            <w:proofErr w:type="spellStart"/>
            <w:r w:rsidRPr="00ED0891">
              <w:rPr>
                <w:rFonts w:ascii="Arial" w:hAnsi="Arial" w:cs="Arial"/>
                <w:bCs/>
                <w:iCs/>
                <w:sz w:val="18"/>
                <w:szCs w:val="18"/>
              </w:rPr>
              <w:t>centers</w:t>
            </w:r>
            <w:proofErr w:type="spellEnd"/>
            <w:r w:rsidRPr="00ED0891">
              <w:rPr>
                <w:rFonts w:ascii="Arial" w:hAnsi="Arial" w:cs="Arial"/>
                <w:bCs/>
                <w:iCs/>
                <w:sz w:val="18"/>
                <w:szCs w:val="18"/>
              </w:rPr>
              <w:t xml:space="preserve"> as </w:t>
            </w:r>
            <w:proofErr w:type="spellStart"/>
            <w:r w:rsidRPr="00ED0891">
              <w:rPr>
                <w:rFonts w:ascii="Arial" w:hAnsi="Arial" w:cs="Arial"/>
                <w:bCs/>
                <w:iCs/>
                <w:sz w:val="18"/>
                <w:szCs w:val="18"/>
              </w:rPr>
              <w:t>D</w:t>
            </w:r>
            <w:r w:rsidRPr="00ED0891">
              <w:rPr>
                <w:rFonts w:ascii="Arial" w:hAnsi="Arial" w:cs="Arial"/>
                <w:bCs/>
                <w:iCs/>
                <w:sz w:val="18"/>
                <w:szCs w:val="18"/>
                <w:vertAlign w:val="subscript"/>
              </w:rPr>
              <w:t>inter</w:t>
            </w:r>
            <w:proofErr w:type="spellEnd"/>
            <w:r w:rsidRPr="00ED0891">
              <w:rPr>
                <w:rFonts w:ascii="Arial" w:hAnsi="Arial" w:cs="Arial"/>
                <w:bCs/>
                <w:iCs/>
                <w:sz w:val="18"/>
                <w:szCs w:val="18"/>
                <w:vertAlign w:val="subscript"/>
              </w:rPr>
              <w:t>-cluster</w:t>
            </w:r>
          </w:p>
          <w:p w:rsidR="0037555F" w:rsidRPr="00ED0891" w:rsidRDefault="00FB007B">
            <w:pPr>
              <w:pStyle w:val="B3"/>
              <w:numPr>
                <w:ilvl w:val="0"/>
                <w:numId w:val="38"/>
              </w:numPr>
              <w:spacing w:after="0"/>
              <w:ind w:left="1211"/>
              <w:rPr>
                <w:rFonts w:ascii="Arial" w:hAnsi="Arial" w:cs="Arial"/>
                <w:bCs/>
                <w:iCs/>
                <w:sz w:val="18"/>
                <w:szCs w:val="18"/>
              </w:rPr>
            </w:pPr>
            <w:r w:rsidRPr="00ED0891">
              <w:rPr>
                <w:rFonts w:ascii="Arial" w:hAnsi="Arial" w:cs="Arial"/>
                <w:bCs/>
                <w:iCs/>
                <w:sz w:val="18"/>
                <w:szCs w:val="18"/>
              </w:rPr>
              <w:t xml:space="preserve">Assuming </w:t>
            </w:r>
            <w:r w:rsidRPr="00ED0891">
              <w:rPr>
                <w:rFonts w:ascii="Arial" w:hAnsi="Arial" w:cs="Arial"/>
                <w:bCs/>
                <w:i/>
                <w:sz w:val="18"/>
                <w:szCs w:val="18"/>
              </w:rPr>
              <w:t>M</w:t>
            </w:r>
            <w:r w:rsidRPr="00ED0891">
              <w:rPr>
                <w:rFonts w:ascii="Arial" w:hAnsi="Arial" w:cs="Arial"/>
                <w:bCs/>
                <w:iCs/>
                <w:sz w:val="18"/>
                <w:szCs w:val="18"/>
              </w:rPr>
              <w:t xml:space="preserve"> (</w:t>
            </w:r>
            <w:r w:rsidRPr="00ED0891">
              <w:rPr>
                <w:rFonts w:ascii="Arial" w:hAnsi="Arial" w:cs="Arial"/>
                <w:bCs/>
                <w:i/>
                <w:sz w:val="18"/>
                <w:szCs w:val="18"/>
              </w:rPr>
              <w:t>M</w:t>
            </w:r>
            <w:r w:rsidRPr="00ED0891">
              <w:rPr>
                <w:rFonts w:ascii="Arial" w:hAnsi="Arial" w:cs="Arial"/>
                <w:bCs/>
                <w:iCs/>
                <w:sz w:val="18"/>
                <w:szCs w:val="18"/>
              </w:rPr>
              <w:t>=10 or 20) users per macro TRP per direction, 80% UEs are randomly and uniformly dropped within the UE clusters with the radius of</w:t>
            </w:r>
            <w:r w:rsidRPr="00ED0891">
              <w:rPr>
                <w:rFonts w:ascii="Arial" w:hAnsi="Arial" w:cs="Arial"/>
                <w:bCs/>
                <w:i/>
                <w:sz w:val="18"/>
                <w:szCs w:val="18"/>
              </w:rPr>
              <w:t xml:space="preserve"> </w:t>
            </w:r>
            <w:r w:rsidRPr="00ED0891">
              <w:rPr>
                <w:rFonts w:ascii="Arial" w:hAnsi="Arial" w:cs="Arial"/>
                <w:i/>
                <w:iCs/>
                <w:sz w:val="18"/>
                <w:szCs w:val="18"/>
              </w:rPr>
              <w:t>R’</w:t>
            </w:r>
            <w:r w:rsidRPr="00ED0891">
              <w:rPr>
                <w:rFonts w:ascii="Arial" w:hAnsi="Arial" w:cs="Arial"/>
                <w:bCs/>
                <w:iCs/>
                <w:sz w:val="18"/>
                <w:szCs w:val="18"/>
              </w:rPr>
              <w:t>, 20% users randomly and uniformly dropped in the macro geographical area outside the clusters. If each UE is assigned both UL traffic and DL traffic, there are 8 UEs in one UE cluster. If each UE is either assigned UL traffic or DL traffic, there are 8 UEs with DL traffic and 8 UEs with UL traffic.</w:t>
            </w:r>
          </w:p>
          <w:p w:rsidR="0037555F" w:rsidRPr="00ED0891" w:rsidRDefault="00FB007B">
            <w:pPr>
              <w:pStyle w:val="afff2"/>
              <w:numPr>
                <w:ilvl w:val="0"/>
                <w:numId w:val="38"/>
              </w:numPr>
              <w:spacing w:after="0"/>
              <w:ind w:left="1211"/>
              <w:rPr>
                <w:rFonts w:ascii="Arial" w:hAnsi="Arial" w:cs="Arial"/>
                <w:bCs/>
                <w:iCs/>
                <w:sz w:val="18"/>
                <w:szCs w:val="18"/>
              </w:rPr>
            </w:pPr>
            <w:r w:rsidRPr="00ED0891">
              <w:rPr>
                <w:rFonts w:ascii="Arial" w:hAnsi="Arial" w:cs="Arial"/>
                <w:bCs/>
                <w:iCs/>
                <w:sz w:val="18"/>
                <w:szCs w:val="18"/>
              </w:rPr>
              <w:t xml:space="preserve">The UEs in the same cluster are in the same building. For the case with </w:t>
            </w:r>
            <w:r w:rsidRPr="00ED0891">
              <w:rPr>
                <w:rFonts w:ascii="Arial" w:hAnsi="Arial" w:cs="Arial"/>
                <w:bCs/>
                <w:i/>
                <w:sz w:val="18"/>
                <w:szCs w:val="18"/>
              </w:rPr>
              <w:t>M</w:t>
            </w:r>
            <w:r w:rsidRPr="00ED0891">
              <w:rPr>
                <w:rFonts w:ascii="Arial" w:hAnsi="Arial" w:cs="Arial"/>
                <w:bCs/>
                <w:iCs/>
                <w:sz w:val="18"/>
                <w:szCs w:val="18"/>
              </w:rPr>
              <w:t xml:space="preserve">=20 and </w:t>
            </w:r>
            <w:r w:rsidRPr="00ED0891">
              <w:rPr>
                <w:rFonts w:ascii="Arial" w:hAnsi="Arial" w:cs="Arial"/>
                <w:bCs/>
                <w:i/>
                <w:sz w:val="18"/>
                <w:szCs w:val="18"/>
              </w:rPr>
              <w:t>X</w:t>
            </w:r>
            <w:r w:rsidRPr="00ED0891">
              <w:rPr>
                <w:rFonts w:ascii="Arial" w:hAnsi="Arial" w:cs="Arial"/>
                <w:bCs/>
                <w:iCs/>
                <w:sz w:val="18"/>
                <w:szCs w:val="18"/>
              </w:rPr>
              <w:t>=2, the UEs in different clusters are in different buildings.</w:t>
            </w:r>
          </w:p>
          <w:p w:rsidR="0037555F" w:rsidRPr="00ED0891" w:rsidRDefault="00FB007B">
            <w:pPr>
              <w:pStyle w:val="afff2"/>
              <w:numPr>
                <w:ilvl w:val="0"/>
                <w:numId w:val="38"/>
              </w:numPr>
              <w:spacing w:after="0"/>
              <w:ind w:left="1211"/>
              <w:rPr>
                <w:rFonts w:ascii="Arial" w:hAnsi="Arial" w:cs="Arial"/>
                <w:bCs/>
                <w:iCs/>
                <w:sz w:val="18"/>
                <w:szCs w:val="18"/>
              </w:rPr>
            </w:pPr>
            <w:r w:rsidRPr="00ED0891">
              <w:rPr>
                <w:rFonts w:ascii="Arial" w:hAnsi="Arial" w:cs="Arial"/>
                <w:bCs/>
                <w:iCs/>
                <w:sz w:val="18"/>
                <w:szCs w:val="18"/>
              </w:rPr>
              <w:t xml:space="preserve">Note that the UE cluster is totally confined within the macro cell geographical area (i.e. a cluster cannot be partially </w:t>
            </w:r>
            <w:proofErr w:type="gramStart"/>
            <w:r w:rsidRPr="00ED0891">
              <w:rPr>
                <w:rFonts w:ascii="Arial" w:hAnsi="Arial" w:cs="Arial"/>
                <w:bCs/>
                <w:iCs/>
                <w:sz w:val="18"/>
                <w:szCs w:val="18"/>
              </w:rPr>
              <w:t>overlap</w:t>
            </w:r>
            <w:proofErr w:type="gramEnd"/>
            <w:r w:rsidRPr="00ED0891">
              <w:rPr>
                <w:rFonts w:ascii="Arial" w:hAnsi="Arial" w:cs="Arial"/>
                <w:bCs/>
                <w:iCs/>
                <w:sz w:val="18"/>
                <w:szCs w:val="18"/>
              </w:rPr>
              <w:t xml:space="preserve"> with adjacent cell area).</w:t>
            </w:r>
          </w:p>
        </w:tc>
      </w:tr>
    </w:tbl>
    <w:p w:rsidR="0037555F" w:rsidRPr="00ED0891" w:rsidRDefault="0037555F"/>
    <w:p w:rsidR="0037555F" w:rsidRPr="00ED0891" w:rsidRDefault="00FB007B">
      <w:pPr>
        <w:pStyle w:val="1"/>
      </w:pPr>
      <w:bookmarkStart w:id="681" w:name="_Toc104488387"/>
      <w:bookmarkStart w:id="682" w:name="_Toc122614357"/>
      <w:r w:rsidRPr="00ED0891">
        <w:rPr>
          <w:rFonts w:hint="eastAsia"/>
        </w:rPr>
        <w:t>A</w:t>
      </w:r>
      <w:r w:rsidRPr="00ED0891">
        <w:t>.2</w:t>
      </w:r>
      <w:r w:rsidRPr="00ED0891">
        <w:tab/>
        <w:t>Interference Modelling</w:t>
      </w:r>
      <w:bookmarkEnd w:id="681"/>
      <w:bookmarkEnd w:id="682"/>
    </w:p>
    <w:p w:rsidR="0037555F" w:rsidRPr="00ED0891" w:rsidRDefault="00FB007B">
      <w:pPr>
        <w:pStyle w:val="Guidance"/>
      </w:pPr>
      <w:r w:rsidRPr="00ED0891">
        <w:t xml:space="preserve">Editor's note: This section captures the </w:t>
      </w:r>
      <w:r w:rsidRPr="00ED0891">
        <w:rPr>
          <w:rFonts w:hint="eastAsia"/>
          <w:lang w:eastAsia="zh-CN"/>
        </w:rPr>
        <w:t>interference</w:t>
      </w:r>
      <w:r w:rsidRPr="00ED0891">
        <w:t xml:space="preserve"> </w:t>
      </w:r>
      <w:r w:rsidRPr="00ED0891">
        <w:rPr>
          <w:rFonts w:hint="eastAsia"/>
          <w:lang w:eastAsia="zh-CN"/>
        </w:rPr>
        <w:t>modelling</w:t>
      </w:r>
      <w:r w:rsidRPr="00ED0891">
        <w:t xml:space="preserve"> </w:t>
      </w:r>
      <w:r w:rsidRPr="00ED0891">
        <w:rPr>
          <w:rFonts w:hint="eastAsia"/>
          <w:lang w:eastAsia="zh-CN"/>
        </w:rPr>
        <w:t>method</w:t>
      </w:r>
      <w:r w:rsidRPr="00ED0891">
        <w:rPr>
          <w:lang w:eastAsia="zh-CN"/>
        </w:rPr>
        <w:t>s</w:t>
      </w:r>
      <w:r w:rsidRPr="00ED0891">
        <w:t xml:space="preserve"> for duplex evolution study. The details of interference modelling described in Annex A.2.1~A.2.6 will be further revised based on RAN4 reply LS and more progress in RAN1 and RAN4.</w:t>
      </w:r>
    </w:p>
    <w:p w:rsidR="0037555F" w:rsidRPr="00ED0891" w:rsidRDefault="00FB007B">
      <w:r w:rsidRPr="00ED0891">
        <w:t xml:space="preserve">Consider the following definitions of interference types for </w:t>
      </w:r>
      <w:r w:rsidRPr="00ED0891">
        <w:rPr>
          <w:bCs/>
          <w:iCs/>
        </w:rPr>
        <w:t>duplex evolution study</w:t>
      </w:r>
      <w:r w:rsidRPr="00ED0891">
        <w:t>.</w:t>
      </w:r>
    </w:p>
    <w:p w:rsidR="0037555F" w:rsidRPr="00ED0891" w:rsidRDefault="00FB007B">
      <w:pPr>
        <w:pStyle w:val="TH"/>
        <w:rPr>
          <w:lang w:eastAsia="zh-CN"/>
        </w:rPr>
      </w:pPr>
      <w:r w:rsidRPr="00ED0891">
        <w:t xml:space="preserve">Table </w:t>
      </w:r>
      <w:r w:rsidRPr="00ED0891">
        <w:rPr>
          <w:lang w:eastAsia="zh-CN"/>
        </w:rPr>
        <w:t>A.2</w:t>
      </w:r>
      <w:r w:rsidRPr="00ED0891">
        <w:t>-1: Definition of interference types</w:t>
      </w:r>
    </w:p>
    <w:tbl>
      <w:tblPr>
        <w:tblStyle w:val="aff9"/>
        <w:tblW w:w="0" w:type="auto"/>
        <w:jc w:val="center"/>
        <w:tblLayout w:type="fixed"/>
        <w:tblLook w:val="04A0"/>
      </w:tblPr>
      <w:tblGrid>
        <w:gridCol w:w="988"/>
        <w:gridCol w:w="1275"/>
        <w:gridCol w:w="2268"/>
        <w:gridCol w:w="5100"/>
      </w:tblGrid>
      <w:tr w:rsidR="0037555F" w:rsidRPr="00ED0891">
        <w:trPr>
          <w:jc w:val="center"/>
        </w:trPr>
        <w:tc>
          <w:tcPr>
            <w:tcW w:w="4531" w:type="dxa"/>
            <w:gridSpan w:val="3"/>
            <w:shd w:val="clear" w:color="auto" w:fill="D9D9D9" w:themeFill="background1" w:themeFillShade="D9"/>
          </w:tcPr>
          <w:p w:rsidR="0037555F" w:rsidRPr="00ED0891" w:rsidRDefault="00FB007B">
            <w:pPr>
              <w:spacing w:after="0"/>
              <w:jc w:val="center"/>
              <w:rPr>
                <w:rFonts w:ascii="Arial" w:hAnsi="Arial" w:cs="Arial"/>
                <w:b/>
                <w:sz w:val="18"/>
                <w:szCs w:val="18"/>
              </w:rPr>
            </w:pPr>
            <w:r w:rsidRPr="00ED0891">
              <w:rPr>
                <w:rFonts w:ascii="Arial" w:hAnsi="Arial" w:cs="Arial"/>
                <w:b/>
                <w:sz w:val="18"/>
                <w:szCs w:val="18"/>
              </w:rPr>
              <w:t>Interference types</w:t>
            </w:r>
          </w:p>
        </w:tc>
        <w:tc>
          <w:tcPr>
            <w:tcW w:w="5100" w:type="dxa"/>
            <w:shd w:val="clear" w:color="auto" w:fill="D9D9D9" w:themeFill="background1" w:themeFillShade="D9"/>
          </w:tcPr>
          <w:p w:rsidR="0037555F" w:rsidRPr="00ED0891" w:rsidRDefault="00FB007B">
            <w:pPr>
              <w:spacing w:after="0"/>
              <w:jc w:val="center"/>
              <w:rPr>
                <w:rFonts w:ascii="Arial" w:hAnsi="Arial" w:cs="Arial"/>
                <w:b/>
                <w:sz w:val="18"/>
                <w:szCs w:val="18"/>
                <w:lang w:eastAsia="zh-CN"/>
              </w:rPr>
            </w:pPr>
            <w:r w:rsidRPr="00ED0891">
              <w:rPr>
                <w:rFonts w:ascii="Arial" w:hAnsi="Arial" w:cs="Arial"/>
                <w:b/>
                <w:sz w:val="18"/>
                <w:szCs w:val="18"/>
                <w:lang w:eastAsia="zh-CN"/>
              </w:rPr>
              <w:t>Definition</w:t>
            </w:r>
          </w:p>
        </w:tc>
      </w:tr>
      <w:tr w:rsidR="0037555F" w:rsidRPr="00ED0891">
        <w:trPr>
          <w:jc w:val="center"/>
        </w:trPr>
        <w:tc>
          <w:tcPr>
            <w:tcW w:w="988" w:type="dxa"/>
            <w:vMerge w:val="restart"/>
          </w:tcPr>
          <w:p w:rsidR="0037555F" w:rsidRPr="00ED0891" w:rsidRDefault="00FB007B">
            <w:pPr>
              <w:spacing w:after="0"/>
              <w:jc w:val="both"/>
              <w:rPr>
                <w:rFonts w:ascii="Arial" w:hAnsi="Arial" w:cs="Arial"/>
                <w:b/>
                <w:sz w:val="18"/>
                <w:szCs w:val="18"/>
              </w:rPr>
            </w:pPr>
            <w:r w:rsidRPr="00ED0891">
              <w:rPr>
                <w:rFonts w:ascii="Arial" w:hAnsi="Arial" w:cs="Arial"/>
                <w:b/>
                <w:bCs/>
                <w:iCs/>
                <w:sz w:val="18"/>
                <w:szCs w:val="18"/>
              </w:rPr>
              <w:t>Co-channel interference</w:t>
            </w:r>
          </w:p>
        </w:tc>
        <w:tc>
          <w:tcPr>
            <w:tcW w:w="1275" w:type="dxa"/>
            <w:vMerge w:val="restart"/>
          </w:tcPr>
          <w:p w:rsidR="0037555F" w:rsidRPr="00ED0891" w:rsidRDefault="00FB007B">
            <w:pPr>
              <w:spacing w:after="0"/>
              <w:jc w:val="both"/>
              <w:rPr>
                <w:rFonts w:ascii="Arial" w:hAnsi="Arial" w:cs="Arial"/>
                <w:b/>
                <w:sz w:val="18"/>
                <w:szCs w:val="18"/>
              </w:rPr>
            </w:pPr>
            <w:r w:rsidRPr="00ED0891">
              <w:rPr>
                <w:rFonts w:ascii="Arial" w:hAnsi="Arial" w:cs="Arial"/>
                <w:b/>
                <w:bCs/>
                <w:iCs/>
                <w:sz w:val="18"/>
                <w:szCs w:val="18"/>
              </w:rPr>
              <w:t>Co-channel intra-</w:t>
            </w:r>
            <w:proofErr w:type="spellStart"/>
            <w:r w:rsidRPr="00ED0891">
              <w:rPr>
                <w:rFonts w:ascii="Arial" w:hAnsi="Arial" w:cs="Arial"/>
                <w:b/>
                <w:bCs/>
                <w:iCs/>
                <w:sz w:val="18"/>
                <w:szCs w:val="18"/>
              </w:rPr>
              <w:t>subband</w:t>
            </w:r>
            <w:proofErr w:type="spellEnd"/>
            <w:r w:rsidRPr="00ED0891">
              <w:rPr>
                <w:rFonts w:ascii="Arial" w:hAnsi="Arial" w:cs="Arial"/>
                <w:b/>
                <w:bCs/>
                <w:iCs/>
                <w:sz w:val="18"/>
                <w:szCs w:val="18"/>
              </w:rPr>
              <w:t xml:space="preserve"> interference</w:t>
            </w:r>
          </w:p>
        </w:tc>
        <w:tc>
          <w:tcPr>
            <w:tcW w:w="2268" w:type="dxa"/>
          </w:tcPr>
          <w:p w:rsidR="0037555F" w:rsidRPr="00ED0891" w:rsidRDefault="00FB007B">
            <w:pPr>
              <w:spacing w:after="0"/>
              <w:jc w:val="both"/>
              <w:rPr>
                <w:rFonts w:ascii="Arial" w:hAnsi="Arial" w:cs="Arial"/>
                <w:b/>
                <w:sz w:val="18"/>
                <w:szCs w:val="18"/>
              </w:rPr>
            </w:pPr>
            <w:proofErr w:type="spellStart"/>
            <w:r w:rsidRPr="00ED0891">
              <w:rPr>
                <w:rFonts w:ascii="Arial" w:hAnsi="Arial" w:cs="Arial"/>
                <w:b/>
                <w:sz w:val="18"/>
                <w:szCs w:val="18"/>
              </w:rPr>
              <w:t>gNB</w:t>
            </w:r>
            <w:proofErr w:type="spellEnd"/>
            <w:r w:rsidRPr="00ED0891">
              <w:rPr>
                <w:rFonts w:ascii="Arial" w:hAnsi="Arial" w:cs="Arial"/>
                <w:b/>
                <w:sz w:val="18"/>
                <w:szCs w:val="18"/>
              </w:rPr>
              <w:t>-UE co-channel intra-</w:t>
            </w:r>
            <w:proofErr w:type="spellStart"/>
            <w:r w:rsidRPr="00ED0891">
              <w:rPr>
                <w:rFonts w:ascii="Arial" w:hAnsi="Arial" w:cs="Arial"/>
                <w:b/>
                <w:sz w:val="18"/>
                <w:szCs w:val="18"/>
              </w:rPr>
              <w:t>subband</w:t>
            </w:r>
            <w:proofErr w:type="spellEnd"/>
            <w:r w:rsidRPr="00ED0891">
              <w:rPr>
                <w:rFonts w:ascii="Arial" w:hAnsi="Arial" w:cs="Arial"/>
                <w:b/>
                <w:sz w:val="18"/>
                <w:szCs w:val="18"/>
              </w:rPr>
              <w:t xml:space="preserve"> interference</w:t>
            </w:r>
          </w:p>
        </w:tc>
        <w:tc>
          <w:tcPr>
            <w:tcW w:w="5100" w:type="dxa"/>
          </w:tcPr>
          <w:p w:rsidR="0037555F" w:rsidRPr="00ED0891" w:rsidRDefault="00FB007B">
            <w:pPr>
              <w:spacing w:after="0"/>
              <w:jc w:val="both"/>
              <w:rPr>
                <w:rFonts w:ascii="Arial" w:hAnsi="Arial" w:cs="Arial"/>
                <w:sz w:val="18"/>
                <w:szCs w:val="18"/>
              </w:rPr>
            </w:pPr>
            <w:r w:rsidRPr="00ED0891">
              <w:rPr>
                <w:rFonts w:ascii="Arial" w:hAnsi="Arial" w:cs="Arial"/>
                <w:sz w:val="18"/>
                <w:szCs w:val="18"/>
              </w:rPr>
              <w:t>This is the same as the legacy DL interference type in legacy TDD network with static TDD UL/DL configuration.</w:t>
            </w:r>
          </w:p>
        </w:tc>
      </w:tr>
      <w:tr w:rsidR="0037555F" w:rsidRPr="00ED0891">
        <w:trPr>
          <w:jc w:val="center"/>
        </w:trPr>
        <w:tc>
          <w:tcPr>
            <w:tcW w:w="988" w:type="dxa"/>
            <w:vMerge/>
          </w:tcPr>
          <w:p w:rsidR="0037555F" w:rsidRPr="00ED0891" w:rsidRDefault="0037555F">
            <w:pPr>
              <w:spacing w:after="0"/>
              <w:jc w:val="both"/>
              <w:rPr>
                <w:rFonts w:ascii="Arial" w:hAnsi="Arial" w:cs="Arial"/>
                <w:b/>
                <w:sz w:val="18"/>
                <w:szCs w:val="18"/>
              </w:rPr>
            </w:pPr>
          </w:p>
        </w:tc>
        <w:tc>
          <w:tcPr>
            <w:tcW w:w="1275" w:type="dxa"/>
            <w:vMerge/>
          </w:tcPr>
          <w:p w:rsidR="0037555F" w:rsidRPr="00ED0891" w:rsidRDefault="0037555F">
            <w:pPr>
              <w:spacing w:after="0"/>
              <w:jc w:val="both"/>
              <w:rPr>
                <w:rFonts w:ascii="Arial" w:hAnsi="Arial" w:cs="Arial"/>
                <w:b/>
                <w:sz w:val="18"/>
                <w:szCs w:val="18"/>
              </w:rPr>
            </w:pPr>
          </w:p>
        </w:tc>
        <w:tc>
          <w:tcPr>
            <w:tcW w:w="2268" w:type="dxa"/>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UE-</w:t>
            </w:r>
            <w:proofErr w:type="spellStart"/>
            <w:r w:rsidRPr="00ED0891">
              <w:rPr>
                <w:rFonts w:ascii="Arial" w:hAnsi="Arial" w:cs="Arial"/>
                <w:b/>
                <w:sz w:val="18"/>
                <w:szCs w:val="18"/>
              </w:rPr>
              <w:t>gNB</w:t>
            </w:r>
            <w:proofErr w:type="spellEnd"/>
            <w:r w:rsidRPr="00ED0891">
              <w:rPr>
                <w:rFonts w:ascii="Arial" w:hAnsi="Arial" w:cs="Arial"/>
                <w:b/>
                <w:sz w:val="18"/>
                <w:szCs w:val="18"/>
              </w:rPr>
              <w:t xml:space="preserve"> co-channel intra-</w:t>
            </w:r>
            <w:proofErr w:type="spellStart"/>
            <w:r w:rsidRPr="00ED0891">
              <w:rPr>
                <w:rFonts w:ascii="Arial" w:hAnsi="Arial" w:cs="Arial"/>
                <w:b/>
                <w:sz w:val="18"/>
                <w:szCs w:val="18"/>
              </w:rPr>
              <w:t>subband</w:t>
            </w:r>
            <w:proofErr w:type="spellEnd"/>
            <w:r w:rsidRPr="00ED0891">
              <w:rPr>
                <w:rFonts w:ascii="Arial" w:hAnsi="Arial" w:cs="Arial"/>
                <w:b/>
                <w:sz w:val="18"/>
                <w:szCs w:val="18"/>
              </w:rPr>
              <w:t xml:space="preserve"> interference</w:t>
            </w:r>
          </w:p>
        </w:tc>
        <w:tc>
          <w:tcPr>
            <w:tcW w:w="5100" w:type="dxa"/>
          </w:tcPr>
          <w:p w:rsidR="0037555F" w:rsidRPr="00ED0891" w:rsidRDefault="00FB007B">
            <w:pPr>
              <w:spacing w:after="0"/>
              <w:jc w:val="both"/>
              <w:rPr>
                <w:rFonts w:ascii="Arial" w:hAnsi="Arial" w:cs="Arial"/>
                <w:sz w:val="18"/>
                <w:szCs w:val="18"/>
              </w:rPr>
            </w:pPr>
            <w:r w:rsidRPr="00ED0891">
              <w:rPr>
                <w:rFonts w:ascii="Arial" w:hAnsi="Arial" w:cs="Arial"/>
                <w:sz w:val="18"/>
                <w:szCs w:val="18"/>
              </w:rPr>
              <w:t>This is the same as the legacy UL interference type in legacy TDD network with static TDD UL/DL configuration.</w:t>
            </w:r>
          </w:p>
        </w:tc>
      </w:tr>
      <w:tr w:rsidR="0037555F" w:rsidRPr="00ED0891">
        <w:trPr>
          <w:jc w:val="center"/>
        </w:trPr>
        <w:tc>
          <w:tcPr>
            <w:tcW w:w="988" w:type="dxa"/>
            <w:vMerge/>
          </w:tcPr>
          <w:p w:rsidR="0037555F" w:rsidRPr="00ED0891" w:rsidRDefault="0037555F">
            <w:pPr>
              <w:spacing w:after="0"/>
              <w:jc w:val="both"/>
              <w:rPr>
                <w:rFonts w:ascii="Arial" w:hAnsi="Arial" w:cs="Arial"/>
                <w:b/>
                <w:sz w:val="18"/>
                <w:szCs w:val="18"/>
              </w:rPr>
            </w:pPr>
          </w:p>
        </w:tc>
        <w:tc>
          <w:tcPr>
            <w:tcW w:w="1275" w:type="dxa"/>
            <w:vMerge/>
          </w:tcPr>
          <w:p w:rsidR="0037555F" w:rsidRPr="00ED0891" w:rsidRDefault="0037555F">
            <w:pPr>
              <w:spacing w:after="0"/>
              <w:jc w:val="both"/>
              <w:rPr>
                <w:rFonts w:ascii="Arial" w:hAnsi="Arial" w:cs="Arial"/>
                <w:b/>
                <w:sz w:val="18"/>
                <w:szCs w:val="18"/>
              </w:rPr>
            </w:pPr>
          </w:p>
        </w:tc>
        <w:tc>
          <w:tcPr>
            <w:tcW w:w="2268" w:type="dxa"/>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 xml:space="preserve">(inter-cell) inter-site </w:t>
            </w:r>
            <w:proofErr w:type="spellStart"/>
            <w:r w:rsidRPr="00ED0891">
              <w:rPr>
                <w:rFonts w:ascii="Arial" w:hAnsi="Arial" w:cs="Arial"/>
                <w:b/>
                <w:sz w:val="18"/>
                <w:szCs w:val="18"/>
              </w:rPr>
              <w:t>gNB-gNB</w:t>
            </w:r>
            <w:proofErr w:type="spellEnd"/>
            <w:r w:rsidRPr="00ED0891">
              <w:rPr>
                <w:rFonts w:ascii="Arial" w:hAnsi="Arial" w:cs="Arial"/>
                <w:b/>
                <w:sz w:val="18"/>
                <w:szCs w:val="18"/>
              </w:rPr>
              <w:t xml:space="preserve"> co-channel intra-</w:t>
            </w:r>
            <w:proofErr w:type="spellStart"/>
            <w:r w:rsidRPr="00ED0891">
              <w:rPr>
                <w:rFonts w:ascii="Arial" w:hAnsi="Arial" w:cs="Arial"/>
                <w:b/>
                <w:sz w:val="18"/>
                <w:szCs w:val="18"/>
              </w:rPr>
              <w:t>subband</w:t>
            </w:r>
            <w:proofErr w:type="spellEnd"/>
            <w:r w:rsidRPr="00ED0891">
              <w:rPr>
                <w:rFonts w:ascii="Arial" w:hAnsi="Arial" w:cs="Arial"/>
                <w:b/>
                <w:sz w:val="18"/>
                <w:szCs w:val="18"/>
              </w:rPr>
              <w:t xml:space="preserve"> CLI</w:t>
            </w:r>
          </w:p>
        </w:tc>
        <w:tc>
          <w:tcPr>
            <w:tcW w:w="5100" w:type="dxa"/>
          </w:tcPr>
          <w:p w:rsidR="0037555F" w:rsidRPr="00ED0891" w:rsidRDefault="00FB007B">
            <w:pPr>
              <w:spacing w:after="0"/>
              <w:jc w:val="both"/>
              <w:rPr>
                <w:rFonts w:ascii="Arial" w:hAnsi="Arial" w:cs="Arial"/>
                <w:sz w:val="18"/>
                <w:szCs w:val="18"/>
              </w:rPr>
            </w:pPr>
            <w:r w:rsidRPr="00ED0891">
              <w:rPr>
                <w:rFonts w:ascii="Arial" w:hAnsi="Arial" w:cs="Arial"/>
                <w:sz w:val="18"/>
                <w:szCs w:val="18"/>
              </w:rPr>
              <w:t xml:space="preserve">CLI caused by DL transmission of the aggressor </w:t>
            </w:r>
            <w:proofErr w:type="spellStart"/>
            <w:r w:rsidRPr="00ED0891">
              <w:rPr>
                <w:rFonts w:ascii="Arial" w:hAnsi="Arial" w:cs="Arial"/>
                <w:sz w:val="18"/>
                <w:szCs w:val="18"/>
              </w:rPr>
              <w:t>gNB</w:t>
            </w:r>
            <w:proofErr w:type="spellEnd"/>
            <w:r w:rsidRPr="00ED0891">
              <w:rPr>
                <w:rFonts w:ascii="Arial" w:hAnsi="Arial" w:cs="Arial"/>
                <w:sz w:val="18"/>
                <w:szCs w:val="18"/>
              </w:rPr>
              <w:t xml:space="preserve"> on a set of RBs in one carrier to UL reception of the victim </w:t>
            </w:r>
            <w:proofErr w:type="spellStart"/>
            <w:r w:rsidRPr="00ED0891">
              <w:rPr>
                <w:rFonts w:ascii="Arial" w:hAnsi="Arial" w:cs="Arial"/>
                <w:sz w:val="18"/>
                <w:szCs w:val="18"/>
              </w:rPr>
              <w:t>gNB</w:t>
            </w:r>
            <w:proofErr w:type="spellEnd"/>
            <w:r w:rsidRPr="00ED0891">
              <w:rPr>
                <w:rFonts w:ascii="Arial" w:hAnsi="Arial" w:cs="Arial"/>
                <w:sz w:val="18"/>
                <w:szCs w:val="18"/>
              </w:rPr>
              <w:t xml:space="preserve"> in a different site on the same set of RBs in the same carrier.</w:t>
            </w:r>
          </w:p>
        </w:tc>
      </w:tr>
      <w:tr w:rsidR="0037555F" w:rsidRPr="00ED0891">
        <w:trPr>
          <w:jc w:val="center"/>
        </w:trPr>
        <w:tc>
          <w:tcPr>
            <w:tcW w:w="988" w:type="dxa"/>
            <w:vMerge/>
          </w:tcPr>
          <w:p w:rsidR="0037555F" w:rsidRPr="00ED0891" w:rsidRDefault="0037555F">
            <w:pPr>
              <w:spacing w:after="0"/>
              <w:jc w:val="both"/>
              <w:rPr>
                <w:rFonts w:ascii="Arial" w:hAnsi="Arial" w:cs="Arial"/>
                <w:b/>
                <w:sz w:val="18"/>
                <w:szCs w:val="18"/>
              </w:rPr>
            </w:pPr>
          </w:p>
        </w:tc>
        <w:tc>
          <w:tcPr>
            <w:tcW w:w="1275" w:type="dxa"/>
            <w:vMerge/>
          </w:tcPr>
          <w:p w:rsidR="0037555F" w:rsidRPr="00ED0891" w:rsidRDefault="0037555F">
            <w:pPr>
              <w:spacing w:after="0"/>
              <w:jc w:val="both"/>
              <w:rPr>
                <w:rFonts w:ascii="Arial" w:hAnsi="Arial" w:cs="Arial"/>
                <w:b/>
                <w:sz w:val="18"/>
                <w:szCs w:val="18"/>
              </w:rPr>
            </w:pPr>
          </w:p>
        </w:tc>
        <w:tc>
          <w:tcPr>
            <w:tcW w:w="2268" w:type="dxa"/>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(inter-cell) co-site inter-sector co-channel intra-</w:t>
            </w:r>
            <w:proofErr w:type="spellStart"/>
            <w:r w:rsidRPr="00ED0891">
              <w:rPr>
                <w:rFonts w:ascii="Arial" w:hAnsi="Arial" w:cs="Arial"/>
                <w:b/>
                <w:sz w:val="18"/>
                <w:szCs w:val="18"/>
              </w:rPr>
              <w:t>subband</w:t>
            </w:r>
            <w:proofErr w:type="spellEnd"/>
            <w:r w:rsidRPr="00ED0891">
              <w:rPr>
                <w:rFonts w:ascii="Arial" w:hAnsi="Arial" w:cs="Arial"/>
                <w:b/>
                <w:sz w:val="18"/>
                <w:szCs w:val="18"/>
              </w:rPr>
              <w:t xml:space="preserve"> CLI</w:t>
            </w:r>
          </w:p>
        </w:tc>
        <w:tc>
          <w:tcPr>
            <w:tcW w:w="5100" w:type="dxa"/>
          </w:tcPr>
          <w:p w:rsidR="0037555F" w:rsidRPr="00ED0891" w:rsidRDefault="00FB007B">
            <w:pPr>
              <w:spacing w:after="0"/>
              <w:jc w:val="both"/>
              <w:rPr>
                <w:rFonts w:ascii="Arial" w:hAnsi="Arial" w:cs="Arial"/>
                <w:sz w:val="18"/>
                <w:szCs w:val="18"/>
              </w:rPr>
            </w:pPr>
            <w:r w:rsidRPr="00ED0891">
              <w:rPr>
                <w:rFonts w:ascii="Arial" w:hAnsi="Arial" w:cs="Arial"/>
                <w:sz w:val="18"/>
                <w:szCs w:val="18"/>
              </w:rPr>
              <w:t xml:space="preserve">CLI caused by DL transmission of the aggressor </w:t>
            </w:r>
            <w:proofErr w:type="spellStart"/>
            <w:r w:rsidRPr="00ED0891">
              <w:rPr>
                <w:rFonts w:ascii="Arial" w:hAnsi="Arial" w:cs="Arial"/>
                <w:sz w:val="18"/>
                <w:szCs w:val="18"/>
              </w:rPr>
              <w:t>gNB</w:t>
            </w:r>
            <w:proofErr w:type="spellEnd"/>
            <w:r w:rsidRPr="00ED0891">
              <w:rPr>
                <w:rFonts w:ascii="Arial" w:hAnsi="Arial" w:cs="Arial"/>
                <w:sz w:val="18"/>
                <w:szCs w:val="18"/>
              </w:rPr>
              <w:t xml:space="preserve"> on a set of RBs in one carrier to UL reception of the victim </w:t>
            </w:r>
            <w:proofErr w:type="spellStart"/>
            <w:r w:rsidRPr="00ED0891">
              <w:rPr>
                <w:rFonts w:ascii="Arial" w:hAnsi="Arial" w:cs="Arial"/>
                <w:sz w:val="18"/>
                <w:szCs w:val="18"/>
              </w:rPr>
              <w:t>gNB</w:t>
            </w:r>
            <w:proofErr w:type="spellEnd"/>
            <w:r w:rsidRPr="00ED0891">
              <w:rPr>
                <w:rFonts w:ascii="Arial" w:hAnsi="Arial" w:cs="Arial"/>
                <w:sz w:val="18"/>
                <w:szCs w:val="18"/>
              </w:rPr>
              <w:t xml:space="preserve"> in another sector of the same site on the same set of RBs in the same carrier.</w:t>
            </w:r>
          </w:p>
        </w:tc>
      </w:tr>
      <w:tr w:rsidR="0037555F" w:rsidRPr="00ED0891">
        <w:trPr>
          <w:jc w:val="center"/>
        </w:trPr>
        <w:tc>
          <w:tcPr>
            <w:tcW w:w="988" w:type="dxa"/>
            <w:vMerge/>
          </w:tcPr>
          <w:p w:rsidR="0037555F" w:rsidRPr="00ED0891" w:rsidRDefault="0037555F">
            <w:pPr>
              <w:spacing w:after="0"/>
              <w:jc w:val="both"/>
              <w:rPr>
                <w:rFonts w:ascii="Arial" w:hAnsi="Arial" w:cs="Arial"/>
                <w:b/>
                <w:sz w:val="18"/>
                <w:szCs w:val="18"/>
              </w:rPr>
            </w:pPr>
          </w:p>
        </w:tc>
        <w:tc>
          <w:tcPr>
            <w:tcW w:w="1275" w:type="dxa"/>
            <w:vMerge/>
          </w:tcPr>
          <w:p w:rsidR="0037555F" w:rsidRPr="00ED0891" w:rsidRDefault="0037555F">
            <w:pPr>
              <w:spacing w:after="0"/>
              <w:jc w:val="both"/>
              <w:rPr>
                <w:rFonts w:ascii="Arial" w:hAnsi="Arial" w:cs="Arial"/>
                <w:b/>
                <w:sz w:val="18"/>
                <w:szCs w:val="18"/>
              </w:rPr>
            </w:pPr>
          </w:p>
        </w:tc>
        <w:tc>
          <w:tcPr>
            <w:tcW w:w="2268" w:type="dxa"/>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(inter-cell) UE-UE co-channel intra-</w:t>
            </w:r>
            <w:proofErr w:type="spellStart"/>
            <w:r w:rsidRPr="00ED0891">
              <w:rPr>
                <w:rFonts w:ascii="Arial" w:hAnsi="Arial" w:cs="Arial"/>
                <w:b/>
                <w:sz w:val="18"/>
                <w:szCs w:val="18"/>
              </w:rPr>
              <w:t>subband</w:t>
            </w:r>
            <w:proofErr w:type="spellEnd"/>
            <w:r w:rsidRPr="00ED0891">
              <w:rPr>
                <w:rFonts w:ascii="Arial" w:hAnsi="Arial" w:cs="Arial"/>
                <w:b/>
                <w:sz w:val="18"/>
                <w:szCs w:val="18"/>
              </w:rPr>
              <w:t xml:space="preserve"> CLI</w:t>
            </w:r>
          </w:p>
        </w:tc>
        <w:tc>
          <w:tcPr>
            <w:tcW w:w="5100" w:type="dxa"/>
          </w:tcPr>
          <w:p w:rsidR="0037555F" w:rsidRPr="00ED0891" w:rsidRDefault="00FB007B">
            <w:pPr>
              <w:spacing w:after="0"/>
              <w:jc w:val="both"/>
              <w:rPr>
                <w:rFonts w:ascii="Arial" w:hAnsi="Arial" w:cs="Arial"/>
                <w:sz w:val="18"/>
                <w:szCs w:val="18"/>
              </w:rPr>
            </w:pPr>
            <w:r w:rsidRPr="00ED0891">
              <w:rPr>
                <w:rFonts w:ascii="Arial" w:hAnsi="Arial" w:cs="Arial"/>
                <w:sz w:val="18"/>
                <w:szCs w:val="18"/>
              </w:rPr>
              <w:t>CLI caused by UL transmission of the aggressor UE on a set of RBs in one carrier to DL reception of the victim UE on the same set of RBs in the same carrier.</w:t>
            </w:r>
          </w:p>
        </w:tc>
      </w:tr>
      <w:tr w:rsidR="0037555F" w:rsidRPr="00ED0891">
        <w:trPr>
          <w:jc w:val="center"/>
        </w:trPr>
        <w:tc>
          <w:tcPr>
            <w:tcW w:w="988" w:type="dxa"/>
            <w:vMerge/>
          </w:tcPr>
          <w:p w:rsidR="0037555F" w:rsidRPr="00ED0891" w:rsidRDefault="0037555F">
            <w:pPr>
              <w:spacing w:after="0"/>
              <w:jc w:val="both"/>
              <w:rPr>
                <w:rFonts w:ascii="Arial" w:hAnsi="Arial" w:cs="Arial"/>
                <w:b/>
                <w:sz w:val="18"/>
                <w:szCs w:val="18"/>
              </w:rPr>
            </w:pPr>
          </w:p>
        </w:tc>
        <w:tc>
          <w:tcPr>
            <w:tcW w:w="1275" w:type="dxa"/>
            <w:vMerge w:val="restart"/>
          </w:tcPr>
          <w:p w:rsidR="0037555F" w:rsidRPr="00ED0891" w:rsidRDefault="00FB007B">
            <w:pPr>
              <w:spacing w:after="0"/>
              <w:jc w:val="both"/>
              <w:rPr>
                <w:rFonts w:ascii="Arial" w:hAnsi="Arial" w:cs="Arial"/>
                <w:b/>
                <w:sz w:val="18"/>
                <w:szCs w:val="18"/>
              </w:rPr>
            </w:pPr>
            <w:r w:rsidRPr="00ED0891">
              <w:rPr>
                <w:rFonts w:ascii="Arial" w:hAnsi="Arial" w:cs="Arial"/>
                <w:b/>
                <w:bCs/>
                <w:iCs/>
                <w:sz w:val="18"/>
                <w:szCs w:val="18"/>
              </w:rPr>
              <w:t>Co-channel inter-</w:t>
            </w:r>
            <w:proofErr w:type="spellStart"/>
            <w:r w:rsidRPr="00ED0891">
              <w:rPr>
                <w:rFonts w:ascii="Arial" w:hAnsi="Arial" w:cs="Arial"/>
                <w:b/>
                <w:bCs/>
                <w:iCs/>
                <w:sz w:val="18"/>
                <w:szCs w:val="18"/>
              </w:rPr>
              <w:t>subband</w:t>
            </w:r>
            <w:proofErr w:type="spellEnd"/>
            <w:r w:rsidRPr="00ED0891">
              <w:rPr>
                <w:rFonts w:ascii="Arial" w:hAnsi="Arial" w:cs="Arial"/>
                <w:b/>
                <w:bCs/>
                <w:iCs/>
                <w:sz w:val="18"/>
                <w:szCs w:val="18"/>
              </w:rPr>
              <w:t xml:space="preserve"> interference</w:t>
            </w:r>
          </w:p>
        </w:tc>
        <w:tc>
          <w:tcPr>
            <w:tcW w:w="2268" w:type="dxa"/>
          </w:tcPr>
          <w:p w:rsidR="0037555F" w:rsidRPr="00ED0891" w:rsidRDefault="00FB007B">
            <w:pPr>
              <w:spacing w:after="0"/>
              <w:jc w:val="both"/>
              <w:rPr>
                <w:rFonts w:ascii="Arial" w:hAnsi="Arial" w:cs="Arial"/>
                <w:b/>
                <w:sz w:val="18"/>
                <w:szCs w:val="18"/>
              </w:rPr>
            </w:pPr>
            <w:proofErr w:type="spellStart"/>
            <w:r w:rsidRPr="00ED0891">
              <w:rPr>
                <w:rFonts w:ascii="Arial" w:hAnsi="Arial" w:cs="Arial"/>
                <w:b/>
                <w:sz w:val="18"/>
                <w:szCs w:val="18"/>
              </w:rPr>
              <w:t>gNB</w:t>
            </w:r>
            <w:proofErr w:type="spellEnd"/>
            <w:r w:rsidRPr="00ED0891">
              <w:rPr>
                <w:rFonts w:ascii="Arial" w:hAnsi="Arial" w:cs="Arial"/>
                <w:b/>
                <w:sz w:val="18"/>
                <w:szCs w:val="18"/>
              </w:rPr>
              <w:t xml:space="preserve"> self-interference (SI)</w:t>
            </w:r>
          </w:p>
        </w:tc>
        <w:tc>
          <w:tcPr>
            <w:tcW w:w="5100" w:type="dxa"/>
          </w:tcPr>
          <w:p w:rsidR="0037555F" w:rsidRPr="00ED0891" w:rsidRDefault="00FB007B">
            <w:pPr>
              <w:spacing w:after="0"/>
              <w:jc w:val="both"/>
              <w:rPr>
                <w:rFonts w:ascii="Arial" w:hAnsi="Arial" w:cs="Arial"/>
                <w:sz w:val="18"/>
                <w:szCs w:val="18"/>
              </w:rPr>
            </w:pPr>
            <w:r w:rsidRPr="00ED0891">
              <w:rPr>
                <w:rFonts w:ascii="Arial" w:hAnsi="Arial" w:cs="Arial"/>
                <w:sz w:val="18"/>
                <w:szCs w:val="18"/>
              </w:rPr>
              <w:t xml:space="preserve">Interference caused by DL transmission on a set of DL RBs in a carrier to UL reception on a set of UL RBs in the same carrier at the </w:t>
            </w:r>
            <w:proofErr w:type="spellStart"/>
            <w:r w:rsidRPr="00ED0891">
              <w:rPr>
                <w:rFonts w:ascii="Arial" w:hAnsi="Arial" w:cs="Arial"/>
                <w:sz w:val="18"/>
                <w:szCs w:val="18"/>
              </w:rPr>
              <w:t>gNB</w:t>
            </w:r>
            <w:proofErr w:type="spellEnd"/>
            <w:r w:rsidRPr="00ED0891">
              <w:rPr>
                <w:rFonts w:ascii="Arial" w:hAnsi="Arial" w:cs="Arial"/>
                <w:sz w:val="18"/>
                <w:szCs w:val="18"/>
              </w:rPr>
              <w:t xml:space="preserve"> side, where the two RB sets are non-overlapping in frequency (see Annex A.2.1 for detailed modelling).</w:t>
            </w:r>
          </w:p>
        </w:tc>
      </w:tr>
      <w:tr w:rsidR="0037555F" w:rsidRPr="00ED0891">
        <w:trPr>
          <w:jc w:val="center"/>
        </w:trPr>
        <w:tc>
          <w:tcPr>
            <w:tcW w:w="988" w:type="dxa"/>
            <w:vMerge/>
          </w:tcPr>
          <w:p w:rsidR="0037555F" w:rsidRPr="00ED0891" w:rsidRDefault="0037555F">
            <w:pPr>
              <w:spacing w:after="0"/>
              <w:jc w:val="both"/>
              <w:rPr>
                <w:rFonts w:ascii="Arial" w:hAnsi="Arial" w:cs="Arial"/>
                <w:b/>
                <w:sz w:val="18"/>
                <w:szCs w:val="18"/>
              </w:rPr>
            </w:pPr>
          </w:p>
        </w:tc>
        <w:tc>
          <w:tcPr>
            <w:tcW w:w="1275" w:type="dxa"/>
            <w:vMerge/>
          </w:tcPr>
          <w:p w:rsidR="0037555F" w:rsidRPr="00ED0891" w:rsidRDefault="0037555F">
            <w:pPr>
              <w:spacing w:after="0"/>
              <w:jc w:val="both"/>
              <w:rPr>
                <w:rFonts w:ascii="Arial" w:hAnsi="Arial" w:cs="Arial"/>
                <w:b/>
                <w:bCs/>
                <w:iCs/>
                <w:sz w:val="18"/>
                <w:szCs w:val="18"/>
              </w:rPr>
            </w:pPr>
          </w:p>
        </w:tc>
        <w:tc>
          <w:tcPr>
            <w:tcW w:w="2268" w:type="dxa"/>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(inter-cell) co-site inter-sector co-channel inter-</w:t>
            </w:r>
            <w:proofErr w:type="spellStart"/>
            <w:r w:rsidRPr="00ED0891">
              <w:rPr>
                <w:rFonts w:ascii="Arial" w:hAnsi="Arial" w:cs="Arial"/>
                <w:b/>
                <w:sz w:val="18"/>
                <w:szCs w:val="18"/>
              </w:rPr>
              <w:lastRenderedPageBreak/>
              <w:t>subband</w:t>
            </w:r>
            <w:proofErr w:type="spellEnd"/>
            <w:r w:rsidRPr="00ED0891">
              <w:rPr>
                <w:rFonts w:ascii="Arial" w:hAnsi="Arial" w:cs="Arial"/>
                <w:b/>
                <w:sz w:val="18"/>
                <w:szCs w:val="18"/>
              </w:rPr>
              <w:t xml:space="preserve"> CLI</w:t>
            </w:r>
          </w:p>
        </w:tc>
        <w:tc>
          <w:tcPr>
            <w:tcW w:w="5100" w:type="dxa"/>
          </w:tcPr>
          <w:p w:rsidR="0037555F" w:rsidRPr="00ED0891" w:rsidRDefault="00FB007B">
            <w:pPr>
              <w:spacing w:after="0"/>
              <w:jc w:val="both"/>
              <w:rPr>
                <w:rFonts w:ascii="Arial" w:hAnsi="Arial" w:cs="Arial"/>
                <w:sz w:val="18"/>
                <w:szCs w:val="18"/>
              </w:rPr>
            </w:pPr>
            <w:r w:rsidRPr="00ED0891">
              <w:rPr>
                <w:rFonts w:ascii="Arial" w:hAnsi="Arial" w:cs="Arial"/>
                <w:sz w:val="18"/>
                <w:szCs w:val="18"/>
              </w:rPr>
              <w:lastRenderedPageBreak/>
              <w:t xml:space="preserve">CLI caused by DL transmission of the aggressor </w:t>
            </w:r>
            <w:proofErr w:type="spellStart"/>
            <w:r w:rsidRPr="00ED0891">
              <w:rPr>
                <w:rFonts w:ascii="Arial" w:hAnsi="Arial" w:cs="Arial"/>
                <w:sz w:val="18"/>
                <w:szCs w:val="18"/>
              </w:rPr>
              <w:t>gNB</w:t>
            </w:r>
            <w:proofErr w:type="spellEnd"/>
            <w:r w:rsidRPr="00ED0891">
              <w:rPr>
                <w:rFonts w:ascii="Arial" w:hAnsi="Arial" w:cs="Arial"/>
                <w:sz w:val="18"/>
                <w:szCs w:val="18"/>
              </w:rPr>
              <w:t xml:space="preserve"> on a first set of RBs in a carrier to UL reception of the victim </w:t>
            </w:r>
            <w:proofErr w:type="spellStart"/>
            <w:r w:rsidRPr="00ED0891">
              <w:rPr>
                <w:rFonts w:ascii="Arial" w:hAnsi="Arial" w:cs="Arial"/>
                <w:sz w:val="18"/>
                <w:szCs w:val="18"/>
              </w:rPr>
              <w:t>gNB</w:t>
            </w:r>
            <w:proofErr w:type="spellEnd"/>
            <w:r w:rsidRPr="00ED0891">
              <w:rPr>
                <w:rFonts w:ascii="Arial" w:hAnsi="Arial" w:cs="Arial"/>
                <w:sz w:val="18"/>
                <w:szCs w:val="18"/>
              </w:rPr>
              <w:t xml:space="preserve"> </w:t>
            </w:r>
            <w:r w:rsidRPr="00ED0891">
              <w:rPr>
                <w:rFonts w:ascii="Arial" w:hAnsi="Arial" w:cs="Arial"/>
                <w:sz w:val="18"/>
                <w:szCs w:val="18"/>
              </w:rPr>
              <w:lastRenderedPageBreak/>
              <w:t>in another sector of the same site on a second set of RBs in the same carrier, where the two RB sets are non-overlapping in frequency (see Annex A.2.2 for detailed modelling).</w:t>
            </w:r>
          </w:p>
        </w:tc>
      </w:tr>
      <w:tr w:rsidR="0037555F" w:rsidRPr="00ED0891">
        <w:trPr>
          <w:jc w:val="center"/>
        </w:trPr>
        <w:tc>
          <w:tcPr>
            <w:tcW w:w="988" w:type="dxa"/>
            <w:vMerge/>
          </w:tcPr>
          <w:p w:rsidR="0037555F" w:rsidRPr="00ED0891" w:rsidRDefault="0037555F">
            <w:pPr>
              <w:spacing w:after="0"/>
              <w:jc w:val="both"/>
              <w:rPr>
                <w:rFonts w:ascii="Arial" w:hAnsi="Arial" w:cs="Arial"/>
                <w:b/>
                <w:sz w:val="18"/>
                <w:szCs w:val="18"/>
              </w:rPr>
            </w:pPr>
          </w:p>
        </w:tc>
        <w:tc>
          <w:tcPr>
            <w:tcW w:w="1275" w:type="dxa"/>
            <w:vMerge/>
          </w:tcPr>
          <w:p w:rsidR="0037555F" w:rsidRPr="00ED0891" w:rsidRDefault="0037555F">
            <w:pPr>
              <w:spacing w:after="0"/>
              <w:jc w:val="both"/>
              <w:rPr>
                <w:rFonts w:ascii="Arial" w:hAnsi="Arial" w:cs="Arial"/>
                <w:b/>
                <w:bCs/>
                <w:iCs/>
                <w:sz w:val="18"/>
                <w:szCs w:val="18"/>
              </w:rPr>
            </w:pPr>
          </w:p>
        </w:tc>
        <w:tc>
          <w:tcPr>
            <w:tcW w:w="2268" w:type="dxa"/>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 xml:space="preserve">(inter-cell) inter-site </w:t>
            </w:r>
            <w:proofErr w:type="spellStart"/>
            <w:r w:rsidRPr="00ED0891">
              <w:rPr>
                <w:rFonts w:ascii="Arial" w:hAnsi="Arial" w:cs="Arial"/>
                <w:b/>
                <w:sz w:val="18"/>
                <w:szCs w:val="18"/>
              </w:rPr>
              <w:t>gNB-gNB</w:t>
            </w:r>
            <w:proofErr w:type="spellEnd"/>
            <w:r w:rsidRPr="00ED0891">
              <w:rPr>
                <w:rFonts w:ascii="Arial" w:hAnsi="Arial" w:cs="Arial"/>
                <w:b/>
                <w:sz w:val="18"/>
                <w:szCs w:val="18"/>
              </w:rPr>
              <w:t xml:space="preserve"> co-channel inter-</w:t>
            </w:r>
            <w:proofErr w:type="spellStart"/>
            <w:r w:rsidRPr="00ED0891">
              <w:rPr>
                <w:rFonts w:ascii="Arial" w:hAnsi="Arial" w:cs="Arial"/>
                <w:b/>
                <w:sz w:val="18"/>
                <w:szCs w:val="18"/>
              </w:rPr>
              <w:t>subband</w:t>
            </w:r>
            <w:proofErr w:type="spellEnd"/>
            <w:r w:rsidRPr="00ED0891">
              <w:rPr>
                <w:rFonts w:ascii="Arial" w:hAnsi="Arial" w:cs="Arial"/>
                <w:b/>
                <w:sz w:val="18"/>
                <w:szCs w:val="18"/>
              </w:rPr>
              <w:t xml:space="preserve"> CLI</w:t>
            </w:r>
          </w:p>
        </w:tc>
        <w:tc>
          <w:tcPr>
            <w:tcW w:w="5100" w:type="dxa"/>
          </w:tcPr>
          <w:p w:rsidR="0037555F" w:rsidRPr="00ED0891" w:rsidRDefault="00FB007B">
            <w:pPr>
              <w:spacing w:after="0"/>
              <w:jc w:val="both"/>
              <w:rPr>
                <w:rFonts w:ascii="Arial" w:hAnsi="Arial" w:cs="Arial"/>
                <w:sz w:val="18"/>
                <w:szCs w:val="18"/>
              </w:rPr>
            </w:pPr>
            <w:r w:rsidRPr="00ED0891">
              <w:rPr>
                <w:rFonts w:ascii="Arial" w:hAnsi="Arial" w:cs="Arial"/>
                <w:sz w:val="18"/>
                <w:szCs w:val="18"/>
              </w:rPr>
              <w:t xml:space="preserve">CLI caused by DL transmission of the aggressor </w:t>
            </w:r>
            <w:proofErr w:type="spellStart"/>
            <w:r w:rsidRPr="00ED0891">
              <w:rPr>
                <w:rFonts w:ascii="Arial" w:hAnsi="Arial" w:cs="Arial"/>
                <w:sz w:val="18"/>
                <w:szCs w:val="18"/>
              </w:rPr>
              <w:t>gNB</w:t>
            </w:r>
            <w:proofErr w:type="spellEnd"/>
            <w:r w:rsidRPr="00ED0891">
              <w:rPr>
                <w:rFonts w:ascii="Arial" w:hAnsi="Arial" w:cs="Arial"/>
                <w:sz w:val="18"/>
                <w:szCs w:val="18"/>
              </w:rPr>
              <w:t xml:space="preserve"> on a first set of RBs in a carrier to UL reception of the victim </w:t>
            </w:r>
            <w:proofErr w:type="spellStart"/>
            <w:r w:rsidRPr="00ED0891">
              <w:rPr>
                <w:rFonts w:ascii="Arial" w:hAnsi="Arial" w:cs="Arial"/>
                <w:sz w:val="18"/>
                <w:szCs w:val="18"/>
              </w:rPr>
              <w:t>gNB</w:t>
            </w:r>
            <w:proofErr w:type="spellEnd"/>
            <w:r w:rsidRPr="00ED0891">
              <w:rPr>
                <w:rFonts w:ascii="Arial" w:hAnsi="Arial" w:cs="Arial"/>
                <w:sz w:val="18"/>
                <w:szCs w:val="18"/>
              </w:rPr>
              <w:t xml:space="preserve"> in a different site on a second set of RBs in the same carrier, where the two RB sets are non-overlapping in frequency (see Annex A.2.3 for detailed modelling).</w:t>
            </w:r>
          </w:p>
        </w:tc>
      </w:tr>
      <w:tr w:rsidR="0037555F" w:rsidRPr="00ED0891">
        <w:trPr>
          <w:jc w:val="center"/>
        </w:trPr>
        <w:tc>
          <w:tcPr>
            <w:tcW w:w="988" w:type="dxa"/>
            <w:vMerge/>
          </w:tcPr>
          <w:p w:rsidR="0037555F" w:rsidRPr="00ED0891" w:rsidRDefault="0037555F">
            <w:pPr>
              <w:spacing w:after="0"/>
              <w:jc w:val="both"/>
              <w:rPr>
                <w:rFonts w:ascii="Arial" w:hAnsi="Arial" w:cs="Arial"/>
                <w:b/>
                <w:sz w:val="18"/>
                <w:szCs w:val="18"/>
              </w:rPr>
            </w:pPr>
          </w:p>
        </w:tc>
        <w:tc>
          <w:tcPr>
            <w:tcW w:w="1275" w:type="dxa"/>
            <w:vMerge/>
          </w:tcPr>
          <w:p w:rsidR="0037555F" w:rsidRPr="00ED0891" w:rsidRDefault="0037555F">
            <w:pPr>
              <w:spacing w:after="0"/>
              <w:jc w:val="both"/>
              <w:rPr>
                <w:rFonts w:ascii="Arial" w:hAnsi="Arial" w:cs="Arial"/>
                <w:b/>
                <w:bCs/>
                <w:iCs/>
                <w:sz w:val="18"/>
                <w:szCs w:val="18"/>
              </w:rPr>
            </w:pPr>
          </w:p>
        </w:tc>
        <w:tc>
          <w:tcPr>
            <w:tcW w:w="2268" w:type="dxa"/>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(intra-cell/inter-cell) UE-UE co-channel inter-</w:t>
            </w:r>
            <w:proofErr w:type="spellStart"/>
            <w:r w:rsidRPr="00ED0891">
              <w:rPr>
                <w:rFonts w:ascii="Arial" w:hAnsi="Arial" w:cs="Arial"/>
                <w:b/>
                <w:sz w:val="18"/>
                <w:szCs w:val="18"/>
              </w:rPr>
              <w:t>subband</w:t>
            </w:r>
            <w:proofErr w:type="spellEnd"/>
            <w:r w:rsidRPr="00ED0891">
              <w:rPr>
                <w:rFonts w:ascii="Arial" w:hAnsi="Arial" w:cs="Arial"/>
                <w:b/>
                <w:sz w:val="18"/>
                <w:szCs w:val="18"/>
              </w:rPr>
              <w:t xml:space="preserve"> CLI</w:t>
            </w:r>
          </w:p>
        </w:tc>
        <w:tc>
          <w:tcPr>
            <w:tcW w:w="5100" w:type="dxa"/>
          </w:tcPr>
          <w:p w:rsidR="0037555F" w:rsidRPr="00ED0891" w:rsidRDefault="00FB007B">
            <w:pPr>
              <w:spacing w:after="0"/>
              <w:jc w:val="both"/>
              <w:rPr>
                <w:rFonts w:ascii="Arial" w:hAnsi="Arial" w:cs="Arial"/>
                <w:sz w:val="18"/>
                <w:szCs w:val="18"/>
              </w:rPr>
            </w:pPr>
            <w:r w:rsidRPr="00ED0891">
              <w:rPr>
                <w:rFonts w:ascii="Arial" w:hAnsi="Arial" w:cs="Arial"/>
                <w:sz w:val="18"/>
                <w:szCs w:val="18"/>
              </w:rPr>
              <w:t xml:space="preserve">CLI caused by UL transmission of the aggressor UE on a first set of RBs in a carrier to DL reception of the victim UE on a second set of RBs in the same cell or </w:t>
            </w:r>
            <w:proofErr w:type="spellStart"/>
            <w:r w:rsidRPr="00ED0891">
              <w:rPr>
                <w:rFonts w:ascii="Arial" w:hAnsi="Arial" w:cs="Arial"/>
                <w:sz w:val="18"/>
                <w:szCs w:val="18"/>
              </w:rPr>
              <w:t>neighboring</w:t>
            </w:r>
            <w:proofErr w:type="spellEnd"/>
            <w:r w:rsidRPr="00ED0891">
              <w:rPr>
                <w:rFonts w:ascii="Arial" w:hAnsi="Arial" w:cs="Arial"/>
                <w:sz w:val="18"/>
                <w:szCs w:val="18"/>
              </w:rPr>
              <w:t xml:space="preserve"> cell in the same carrier, where the two RB sets are non-overlapping in frequency (see Annex A.2.4 for detailed modelling).</w:t>
            </w:r>
          </w:p>
        </w:tc>
      </w:tr>
      <w:tr w:rsidR="0037555F" w:rsidRPr="00ED0891">
        <w:trPr>
          <w:jc w:val="center"/>
        </w:trPr>
        <w:tc>
          <w:tcPr>
            <w:tcW w:w="2263" w:type="dxa"/>
            <w:gridSpan w:val="2"/>
            <w:vMerge w:val="restart"/>
          </w:tcPr>
          <w:p w:rsidR="0037555F" w:rsidRPr="00ED0891" w:rsidRDefault="00FB007B">
            <w:pPr>
              <w:spacing w:after="0"/>
              <w:jc w:val="both"/>
              <w:rPr>
                <w:rFonts w:ascii="Arial" w:hAnsi="Arial" w:cs="Arial"/>
                <w:b/>
                <w:sz w:val="18"/>
                <w:szCs w:val="18"/>
              </w:rPr>
            </w:pPr>
            <w:r w:rsidRPr="00ED0891">
              <w:rPr>
                <w:rFonts w:ascii="Arial" w:hAnsi="Arial" w:cs="Arial"/>
                <w:b/>
                <w:bCs/>
                <w:iCs/>
                <w:sz w:val="18"/>
                <w:szCs w:val="18"/>
              </w:rPr>
              <w:t>Adjacent channel interference</w:t>
            </w:r>
          </w:p>
        </w:tc>
        <w:tc>
          <w:tcPr>
            <w:tcW w:w="2268" w:type="dxa"/>
          </w:tcPr>
          <w:p w:rsidR="0037555F" w:rsidRPr="00ED0891" w:rsidRDefault="00FB007B">
            <w:pPr>
              <w:spacing w:after="0"/>
              <w:jc w:val="both"/>
              <w:rPr>
                <w:rFonts w:ascii="Arial" w:hAnsi="Arial" w:cs="Arial"/>
                <w:b/>
                <w:sz w:val="18"/>
                <w:szCs w:val="18"/>
              </w:rPr>
            </w:pPr>
            <w:proofErr w:type="spellStart"/>
            <w:r w:rsidRPr="00ED0891">
              <w:rPr>
                <w:rFonts w:ascii="Arial" w:hAnsi="Arial" w:cs="Arial"/>
                <w:b/>
                <w:sz w:val="18"/>
                <w:szCs w:val="18"/>
              </w:rPr>
              <w:t>gNB-gNB</w:t>
            </w:r>
            <w:proofErr w:type="spellEnd"/>
            <w:r w:rsidRPr="00ED0891">
              <w:rPr>
                <w:rFonts w:ascii="Arial" w:hAnsi="Arial" w:cs="Arial"/>
                <w:b/>
                <w:sz w:val="18"/>
                <w:szCs w:val="18"/>
              </w:rPr>
              <w:t xml:space="preserve"> adjacent-channel CLI</w:t>
            </w:r>
          </w:p>
        </w:tc>
        <w:tc>
          <w:tcPr>
            <w:tcW w:w="5100" w:type="dxa"/>
          </w:tcPr>
          <w:p w:rsidR="0037555F" w:rsidRPr="00ED0891" w:rsidRDefault="00FB007B">
            <w:pPr>
              <w:spacing w:after="0"/>
              <w:jc w:val="both"/>
              <w:rPr>
                <w:rFonts w:ascii="Arial" w:hAnsi="Arial" w:cs="Arial"/>
                <w:sz w:val="18"/>
                <w:szCs w:val="18"/>
              </w:rPr>
            </w:pPr>
            <w:r w:rsidRPr="00ED0891">
              <w:rPr>
                <w:rFonts w:ascii="Arial" w:hAnsi="Arial" w:cs="Arial"/>
                <w:sz w:val="18"/>
                <w:szCs w:val="18"/>
              </w:rPr>
              <w:t xml:space="preserve">CLI caused by DL transmission of the aggressor </w:t>
            </w:r>
            <w:proofErr w:type="spellStart"/>
            <w:r w:rsidRPr="00ED0891">
              <w:rPr>
                <w:rFonts w:ascii="Arial" w:hAnsi="Arial" w:cs="Arial"/>
                <w:sz w:val="18"/>
                <w:szCs w:val="18"/>
              </w:rPr>
              <w:t>gNB</w:t>
            </w:r>
            <w:proofErr w:type="spellEnd"/>
            <w:r w:rsidRPr="00ED0891">
              <w:rPr>
                <w:rFonts w:ascii="Arial" w:hAnsi="Arial" w:cs="Arial"/>
                <w:sz w:val="18"/>
                <w:szCs w:val="18"/>
              </w:rPr>
              <w:t xml:space="preserve"> in a carrier to UL reception of the victim </w:t>
            </w:r>
            <w:proofErr w:type="spellStart"/>
            <w:r w:rsidRPr="00ED0891">
              <w:rPr>
                <w:rFonts w:ascii="Arial" w:hAnsi="Arial" w:cs="Arial"/>
                <w:sz w:val="18"/>
                <w:szCs w:val="18"/>
              </w:rPr>
              <w:t>gNB</w:t>
            </w:r>
            <w:proofErr w:type="spellEnd"/>
            <w:r w:rsidRPr="00ED0891">
              <w:rPr>
                <w:rFonts w:ascii="Arial" w:hAnsi="Arial" w:cs="Arial"/>
                <w:sz w:val="18"/>
                <w:szCs w:val="18"/>
              </w:rPr>
              <w:t xml:space="preserve"> in another adjacent carrier. This includes adjacent-channel CLI between </w:t>
            </w:r>
            <w:proofErr w:type="spellStart"/>
            <w:r w:rsidRPr="00ED0891">
              <w:rPr>
                <w:rFonts w:ascii="Arial" w:hAnsi="Arial" w:cs="Arial"/>
                <w:sz w:val="18"/>
                <w:szCs w:val="18"/>
              </w:rPr>
              <w:t>gNBs</w:t>
            </w:r>
            <w:proofErr w:type="spellEnd"/>
            <w:r w:rsidRPr="00ED0891">
              <w:rPr>
                <w:rFonts w:ascii="Arial" w:hAnsi="Arial" w:cs="Arial"/>
                <w:sz w:val="18"/>
                <w:szCs w:val="18"/>
              </w:rPr>
              <w:t xml:space="preserve"> in the same and different sectors of the same site, i.e., co-site intra and inter-sector adjacent-channel CLI (see Annex A.2.5 for detailed modelling).</w:t>
            </w:r>
          </w:p>
        </w:tc>
      </w:tr>
      <w:tr w:rsidR="0037555F" w:rsidRPr="00ED0891">
        <w:trPr>
          <w:jc w:val="center"/>
        </w:trPr>
        <w:tc>
          <w:tcPr>
            <w:tcW w:w="2263" w:type="dxa"/>
            <w:gridSpan w:val="2"/>
            <w:vMerge/>
          </w:tcPr>
          <w:p w:rsidR="0037555F" w:rsidRPr="00ED0891" w:rsidRDefault="0037555F">
            <w:pPr>
              <w:spacing w:after="0"/>
              <w:jc w:val="both"/>
              <w:rPr>
                <w:rFonts w:ascii="Arial" w:hAnsi="Arial" w:cs="Arial"/>
                <w:b/>
                <w:sz w:val="18"/>
                <w:szCs w:val="18"/>
              </w:rPr>
            </w:pPr>
          </w:p>
        </w:tc>
        <w:tc>
          <w:tcPr>
            <w:tcW w:w="2268" w:type="dxa"/>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UE-UE adjacent-channel CLI</w:t>
            </w:r>
          </w:p>
        </w:tc>
        <w:tc>
          <w:tcPr>
            <w:tcW w:w="5100" w:type="dxa"/>
          </w:tcPr>
          <w:p w:rsidR="0037555F" w:rsidRPr="00ED0891" w:rsidRDefault="00FB007B">
            <w:pPr>
              <w:spacing w:after="0"/>
              <w:jc w:val="both"/>
              <w:rPr>
                <w:rFonts w:ascii="Arial" w:hAnsi="Arial" w:cs="Arial"/>
                <w:sz w:val="18"/>
                <w:szCs w:val="18"/>
              </w:rPr>
            </w:pPr>
            <w:r w:rsidRPr="00ED0891">
              <w:rPr>
                <w:rFonts w:ascii="Arial" w:hAnsi="Arial" w:cs="Arial"/>
                <w:sz w:val="18"/>
                <w:szCs w:val="18"/>
              </w:rPr>
              <w:t>CLI caused by UL transmission of the aggressor UE in a carrier to DL reception of the victim UE in another adjacent carrier (see Annex A.2.6 for detailed modelling).</w:t>
            </w:r>
          </w:p>
        </w:tc>
      </w:tr>
      <w:tr w:rsidR="0037555F" w:rsidRPr="00ED0891">
        <w:trPr>
          <w:jc w:val="center"/>
        </w:trPr>
        <w:tc>
          <w:tcPr>
            <w:tcW w:w="9631" w:type="dxa"/>
            <w:gridSpan w:val="4"/>
          </w:tcPr>
          <w:p w:rsidR="0037555F" w:rsidRPr="00ED0891" w:rsidRDefault="00FB007B">
            <w:pPr>
              <w:spacing w:after="0"/>
              <w:ind w:left="851" w:hanging="851"/>
              <w:rPr>
                <w:rFonts w:ascii="Arial" w:hAnsi="Arial" w:cs="Arial"/>
                <w:sz w:val="18"/>
                <w:szCs w:val="18"/>
              </w:rPr>
            </w:pPr>
            <w:r w:rsidRPr="00ED0891">
              <w:rPr>
                <w:rFonts w:ascii="Arial" w:hAnsi="Arial" w:cs="Arial"/>
                <w:sz w:val="18"/>
                <w:szCs w:val="18"/>
              </w:rPr>
              <w:t>NOTE:</w:t>
            </w:r>
            <w:r w:rsidRPr="00ED0891">
              <w:rPr>
                <w:rFonts w:ascii="Arial" w:hAnsi="Arial" w:cs="Arial"/>
                <w:bCs/>
                <w:iCs/>
                <w:sz w:val="18"/>
                <w:szCs w:val="18"/>
              </w:rPr>
              <w:t xml:space="preserve"> </w:t>
            </w:r>
            <w:r w:rsidRPr="00ED0891">
              <w:rPr>
                <w:rFonts w:ascii="Arial" w:hAnsi="Arial" w:cs="Arial"/>
                <w:bCs/>
                <w:iCs/>
                <w:sz w:val="18"/>
                <w:szCs w:val="18"/>
              </w:rPr>
              <w:tab/>
            </w:r>
            <w:r w:rsidRPr="00ED0891">
              <w:rPr>
                <w:rFonts w:ascii="Arial" w:hAnsi="Arial" w:cs="Arial"/>
                <w:sz w:val="18"/>
                <w:szCs w:val="18"/>
              </w:rPr>
              <w:t xml:space="preserve">This does not imply all the above interference types </w:t>
            </w:r>
            <w:r w:rsidRPr="00ED0891">
              <w:rPr>
                <w:rFonts w:ascii="Arial" w:hAnsi="Arial" w:cs="Arial" w:hint="eastAsia"/>
                <w:sz w:val="18"/>
                <w:szCs w:val="18"/>
                <w:lang w:eastAsia="zh-CN"/>
              </w:rPr>
              <w:t>are</w:t>
            </w:r>
            <w:r w:rsidRPr="00ED0891">
              <w:rPr>
                <w:rFonts w:ascii="Arial" w:hAnsi="Arial" w:cs="Arial"/>
                <w:sz w:val="18"/>
                <w:szCs w:val="18"/>
              </w:rPr>
              <w:t xml:space="preserve"> </w:t>
            </w:r>
            <w:r w:rsidRPr="00ED0891">
              <w:rPr>
                <w:rFonts w:ascii="Arial" w:hAnsi="Arial" w:cs="Arial" w:hint="eastAsia"/>
                <w:sz w:val="18"/>
                <w:szCs w:val="18"/>
                <w:lang w:eastAsia="zh-CN"/>
              </w:rPr>
              <w:t>needed</w:t>
            </w:r>
            <w:r w:rsidRPr="00ED0891">
              <w:rPr>
                <w:rFonts w:ascii="Arial" w:hAnsi="Arial" w:cs="Arial"/>
                <w:sz w:val="18"/>
                <w:szCs w:val="18"/>
              </w:rPr>
              <w:t xml:space="preserve"> in evaluation for SBFD. Some of the interferences may not be used according to the deployment scenarios, e.g., whether the SBFD </w:t>
            </w:r>
            <w:proofErr w:type="spellStart"/>
            <w:r w:rsidRPr="00ED0891">
              <w:rPr>
                <w:rFonts w:ascii="Arial" w:hAnsi="Arial" w:cs="Arial"/>
                <w:sz w:val="18"/>
                <w:szCs w:val="18"/>
              </w:rPr>
              <w:t>subband</w:t>
            </w:r>
            <w:proofErr w:type="spellEnd"/>
            <w:r w:rsidRPr="00ED0891">
              <w:rPr>
                <w:rFonts w:ascii="Arial" w:hAnsi="Arial" w:cs="Arial"/>
                <w:sz w:val="18"/>
                <w:szCs w:val="18"/>
              </w:rPr>
              <w:t xml:space="preserve"> configurations are the same or different across </w:t>
            </w:r>
            <w:proofErr w:type="spellStart"/>
            <w:r w:rsidRPr="00ED0891">
              <w:rPr>
                <w:rFonts w:ascii="Arial" w:hAnsi="Arial" w:cs="Arial"/>
                <w:sz w:val="18"/>
                <w:szCs w:val="18"/>
              </w:rPr>
              <w:t>gNBs</w:t>
            </w:r>
            <w:proofErr w:type="spellEnd"/>
            <w:r w:rsidRPr="00ED0891">
              <w:rPr>
                <w:rFonts w:ascii="Arial" w:hAnsi="Arial" w:cs="Arial"/>
                <w:sz w:val="18"/>
                <w:szCs w:val="18"/>
              </w:rPr>
              <w:t>.</w:t>
            </w:r>
          </w:p>
        </w:tc>
      </w:tr>
    </w:tbl>
    <w:p w:rsidR="0037555F" w:rsidRPr="00ED0891" w:rsidRDefault="00FB007B">
      <w:pPr>
        <w:pStyle w:val="21"/>
      </w:pPr>
      <w:bookmarkStart w:id="683" w:name="_Toc122614358"/>
      <w:bookmarkStart w:id="684" w:name="_Toc120638186"/>
      <w:r w:rsidRPr="00ED0891">
        <w:t>A.2.1</w:t>
      </w:r>
      <w:r w:rsidRPr="00ED0891">
        <w:tab/>
      </w:r>
      <w:proofErr w:type="spellStart"/>
      <w:r w:rsidRPr="00ED0891">
        <w:t>gNB</w:t>
      </w:r>
      <w:proofErr w:type="spellEnd"/>
      <w:r w:rsidRPr="00ED0891">
        <w:t xml:space="preserve"> self-interference modelling</w:t>
      </w:r>
      <w:bookmarkEnd w:id="683"/>
      <w:bookmarkEnd w:id="684"/>
    </w:p>
    <w:p w:rsidR="0037555F" w:rsidRPr="00ED0891" w:rsidRDefault="00FB007B">
      <w:pPr>
        <w:tabs>
          <w:tab w:val="left" w:pos="720"/>
        </w:tabs>
      </w:pPr>
      <w:r w:rsidRPr="00ED0891">
        <w:t xml:space="preserve">For </w:t>
      </w:r>
      <w:proofErr w:type="spellStart"/>
      <w:r w:rsidRPr="00ED0891">
        <w:t>gNB</w:t>
      </w:r>
      <w:proofErr w:type="spellEnd"/>
      <w:r w:rsidRPr="00ED0891">
        <w:t xml:space="preserve"> self-interference modelling in SLS of SBFD in RAN1, consider introducing ratio of self-interference (RSI) to represent the overall self-interference suppression capability of </w:t>
      </w:r>
      <w:proofErr w:type="spellStart"/>
      <w:r w:rsidRPr="00ED0891">
        <w:t>gNB</w:t>
      </w:r>
      <w:proofErr w:type="spellEnd"/>
      <w:r w:rsidRPr="00ED0891">
        <w:t xml:space="preserve"> by means of spatial isolation, </w:t>
      </w:r>
      <w:proofErr w:type="spellStart"/>
      <w:r w:rsidRPr="00ED0891">
        <w:t>subband</w:t>
      </w:r>
      <w:proofErr w:type="spellEnd"/>
      <w:r w:rsidRPr="00ED0891">
        <w:t xml:space="preserve"> frequency isolation, digital interference cancellation and </w:t>
      </w:r>
      <w:proofErr w:type="spellStart"/>
      <w:r w:rsidRPr="00ED0891">
        <w:t>beamform</w:t>
      </w:r>
      <w:proofErr w:type="spellEnd"/>
      <w:r w:rsidRPr="00ED0891">
        <w:t xml:space="preserve"> </w:t>
      </w:r>
      <w:proofErr w:type="spellStart"/>
      <w:r w:rsidRPr="00ED0891">
        <w:t>nulling</w:t>
      </w:r>
      <w:proofErr w:type="spellEnd"/>
      <w:r w:rsidRPr="00ED0891">
        <w:t xml:space="preserve">/isolation, etc. RSI also takes into account the impact of </w:t>
      </w:r>
      <w:proofErr w:type="spellStart"/>
      <w:r w:rsidRPr="00ED0891">
        <w:t>Tx</w:t>
      </w:r>
      <w:proofErr w:type="spellEnd"/>
      <w:r w:rsidRPr="00ED0891">
        <w:t xml:space="preserve">/Rx antenna element gain on self-interference. </w:t>
      </w:r>
    </w:p>
    <w:p w:rsidR="0037555F" w:rsidRPr="00ED0891" w:rsidRDefault="00FB007B">
      <w:pPr>
        <w:rPr>
          <w:iCs/>
        </w:rPr>
      </w:pPr>
      <w:r w:rsidRPr="00ED0891">
        <w:t xml:space="preserve">For SLS of SBFD in RAN1, the RSI is modelled as frequency flat within the UL </w:t>
      </w:r>
      <w:proofErr w:type="spellStart"/>
      <w:r w:rsidRPr="00ED0891">
        <w:t>subband</w:t>
      </w:r>
      <w:proofErr w:type="spellEnd"/>
      <w:r w:rsidRPr="00ED0891">
        <w:t>. The residual self-interference</w:t>
      </w:r>
      <w:r w:rsidRPr="00ED0891">
        <w:rPr>
          <w:iCs/>
        </w:rPr>
        <w:t xml:space="preserve"> power </w:t>
      </w:r>
      <w:r w:rsidRPr="00ED0891">
        <w:t xml:space="preserve">on the UL </w:t>
      </w:r>
      <w:proofErr w:type="spellStart"/>
      <w:r w:rsidRPr="00ED0891">
        <w:t>subband</w:t>
      </w:r>
      <w:proofErr w:type="spellEnd"/>
      <w:r w:rsidRPr="00ED0891">
        <w:t xml:space="preserve"> when all the DL RBs in the DL </w:t>
      </w:r>
      <w:proofErr w:type="spellStart"/>
      <w:r w:rsidRPr="00ED0891">
        <w:t>subbands</w:t>
      </w:r>
      <w:proofErr w:type="spellEnd"/>
      <w:r w:rsidRPr="00ED0891">
        <w:t xml:space="preserve"> are allocated with maximum </w:t>
      </w:r>
      <w:proofErr w:type="spellStart"/>
      <w:r w:rsidRPr="00ED0891">
        <w:t>gNB</w:t>
      </w:r>
      <w:proofErr w:type="spellEnd"/>
      <w:r w:rsidRPr="00ED0891">
        <w:t xml:space="preserve"> DL </w:t>
      </w:r>
      <w:proofErr w:type="spellStart"/>
      <w:proofErr w:type="gramStart"/>
      <w:r w:rsidRPr="00ED0891">
        <w:t>Tx</w:t>
      </w:r>
      <w:proofErr w:type="spellEnd"/>
      <w:proofErr w:type="gramEnd"/>
      <w:r w:rsidRPr="00ED0891">
        <w:t xml:space="preserve"> Power</w:t>
      </w:r>
      <w:r w:rsidRPr="00ED0891">
        <w:rPr>
          <w:iCs/>
        </w:rPr>
        <w:t xml:space="preserve"> is computed by</w:t>
      </w:r>
    </w:p>
    <w:p w:rsidR="0037555F" w:rsidRPr="00ED0891" w:rsidRDefault="007B1FE2">
      <m:oMathPara>
        <m:oMath>
          <m:eqArr>
            <m:eqArrPr>
              <m:maxDist m:val="on"/>
              <m:ctrlPr>
                <w:ins w:id="685" w:author="cmcc" w:date="2023-03-03T02:04:00Z">
                  <w:rPr>
                    <w:rFonts w:ascii="Cambria Math" w:hAnsi="Cambria Math"/>
                    <w:i/>
                    <w:lang w:eastAsia="zh-CN"/>
                  </w:rPr>
                </w:ins>
              </m:ctrlPr>
            </m:eqArrPr>
            <m:e>
              <m:sSubSup>
                <m:sSubSupPr>
                  <m:ctrlPr>
                    <w:ins w:id="686" w:author="cmcc" w:date="2023-03-03T02:04:00Z">
                      <w:rPr>
                        <w:rFonts w:ascii="Cambria Math" w:hAnsi="Cambria Math"/>
                      </w:rPr>
                    </w:ins>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ins w:id="687" w:author="cmcc" w:date="2023-03-03T02:04:00Z">
                      <w:rPr>
                        <w:rFonts w:ascii="Cambria Math" w:hAnsi="Cambria Math"/>
                        <w:i/>
                      </w:rPr>
                    </w:ins>
                  </m:ctrlPr>
                </m:fPr>
                <m:num>
                  <m:sSubSup>
                    <m:sSubSupPr>
                      <m:ctrlPr>
                        <w:ins w:id="688" w:author="cmcc" w:date="2023-03-03T02:04:00Z">
                          <w:rPr>
                            <w:rFonts w:ascii="Cambria Math" w:hAnsi="Cambria Math"/>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
                    <m:sSubPr>
                      <m:ctrlPr>
                        <w:ins w:id="689" w:author="cmcc" w:date="2023-03-03T02:04:00Z">
                          <w:rPr>
                            <w:rFonts w:ascii="Cambria Math" w:hAnsi="Cambria Math"/>
                            <w:i/>
                          </w:rPr>
                        </w:ins>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ins w:id="690" w:author="cmcc" w:date="2023-03-03T02:04:00Z">
                      <w:rPr>
                        <w:rFonts w:ascii="Cambria Math" w:hAnsi="Cambria Math"/>
                        <w:i/>
                      </w:rPr>
                    </w:ins>
                  </m:ctrlPr>
                </m:fPr>
                <m:num>
                  <m:sSub>
                    <m:sSubPr>
                      <m:ctrlPr>
                        <w:ins w:id="691"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ULRB</m:t>
                      </m:r>
                    </m:sub>
                  </m:sSub>
                  <m:ctrlPr>
                    <w:ins w:id="692" w:author="cmcc" w:date="2023-03-03T02:04:00Z">
                      <w:rPr>
                        <w:rFonts w:ascii="Cambria Math" w:hAnsi="Cambria Math"/>
                        <w:i/>
                        <w:iCs/>
                      </w:rPr>
                    </w:ins>
                  </m:ctrlPr>
                </m:num>
                <m:den>
                  <m:sSub>
                    <m:sSubPr>
                      <m:ctrlPr>
                        <w:ins w:id="693"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ins w:id="694" w:author="cmcc" w:date="2023-03-03T02:04:00Z">
                      <w:rPr>
                        <w:rFonts w:ascii="Cambria Math" w:hAnsi="Cambria Math"/>
                        <w:i/>
                        <w:lang w:eastAsia="zh-CN"/>
                      </w:rPr>
                    </w:ins>
                  </m:ctrlPr>
                </m:dPr>
                <m:e>
                  <m:r>
                    <m:rPr>
                      <m:sty m:val="p"/>
                    </m:rPr>
                    <w:rPr>
                      <w:rFonts w:ascii="Cambria Math" w:hAnsi="Cambria Math"/>
                    </w:rPr>
                    <m:t>A-1</m:t>
                  </m:r>
                </m:e>
              </m:d>
              <m:ctrlPr>
                <w:ins w:id="695" w:author="cmcc" w:date="2023-03-03T02:04:00Z">
                  <w:rPr>
                    <w:rFonts w:ascii="Cambria Math" w:hAnsi="Cambria Math"/>
                    <w:i/>
                  </w:rPr>
                </w:ins>
              </m:ctrlPr>
            </m:e>
          </m:eqArr>
        </m:oMath>
      </m:oMathPara>
    </w:p>
    <w:p w:rsidR="0037555F" w:rsidRPr="00ED0891" w:rsidRDefault="00FB007B">
      <w:proofErr w:type="gramStart"/>
      <w:r w:rsidRPr="00ED0891">
        <w:t>where</w:t>
      </w:r>
      <w:proofErr w:type="gramEnd"/>
    </w:p>
    <w:p w:rsidR="0037555F" w:rsidRPr="00ED0891" w:rsidRDefault="007B1FE2">
      <w:pPr>
        <w:pStyle w:val="afff2"/>
        <w:numPr>
          <w:ilvl w:val="0"/>
          <w:numId w:val="35"/>
        </w:numPr>
        <w:ind w:left="357" w:hanging="357"/>
      </w:pPr>
      <m:oMath>
        <m:sSubSup>
          <m:sSubSupPr>
            <m:ctrlPr>
              <w:ins w:id="696" w:author="cmcc" w:date="2023-03-03T02:04:00Z">
                <w:rPr>
                  <w:rFonts w:ascii="Cambria Math" w:hAnsi="Cambria Math"/>
                </w:rPr>
              </w:ins>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FB007B" w:rsidRPr="00ED0891">
        <w:rPr>
          <w:rFonts w:hint="eastAsia"/>
        </w:rPr>
        <w:t xml:space="preserve"> </w:t>
      </w:r>
      <w:proofErr w:type="gramStart"/>
      <w:r w:rsidR="00FB007B" w:rsidRPr="00ED0891">
        <w:t>is</w:t>
      </w:r>
      <w:proofErr w:type="gramEnd"/>
      <w:r w:rsidR="00FB007B" w:rsidRPr="00ED0891">
        <w:t xml:space="preserve"> the residual self-interference</w:t>
      </w:r>
      <w:r w:rsidR="00FB007B" w:rsidRPr="00ED0891">
        <w:rPr>
          <w:iCs/>
        </w:rPr>
        <w:t xml:space="preserve"> power </w:t>
      </w:r>
      <w:r w:rsidR="00FB007B" w:rsidRPr="00ED0891">
        <w:t xml:space="preserve">on the UL </w:t>
      </w:r>
      <w:proofErr w:type="spellStart"/>
      <w:r w:rsidR="00FB007B" w:rsidRPr="00ED0891">
        <w:t>subband</w:t>
      </w:r>
      <w:proofErr w:type="spellEnd"/>
      <w:r w:rsidR="00FB007B" w:rsidRPr="00ED0891">
        <w:t xml:space="preserve"> when all the DL RBs in the DL </w:t>
      </w:r>
      <w:proofErr w:type="spellStart"/>
      <w:r w:rsidR="00FB007B" w:rsidRPr="00ED0891">
        <w:t>subbands</w:t>
      </w:r>
      <w:proofErr w:type="spellEnd"/>
      <w:r w:rsidR="00FB007B" w:rsidRPr="00ED0891">
        <w:t xml:space="preserve"> are allocated with maximum </w:t>
      </w:r>
      <w:proofErr w:type="spellStart"/>
      <w:r w:rsidR="00FB007B" w:rsidRPr="00ED0891">
        <w:t>gNB</w:t>
      </w:r>
      <w:proofErr w:type="spellEnd"/>
      <w:r w:rsidR="00FB007B" w:rsidRPr="00ED0891">
        <w:t xml:space="preserve"> DL </w:t>
      </w:r>
      <w:proofErr w:type="spellStart"/>
      <w:r w:rsidR="00FB007B" w:rsidRPr="00ED0891">
        <w:t>Tx</w:t>
      </w:r>
      <w:proofErr w:type="spellEnd"/>
      <w:r w:rsidR="00FB007B" w:rsidRPr="00ED0891">
        <w:t xml:space="preserve"> Power</w:t>
      </w:r>
      <w:r w:rsidR="00FB007B" w:rsidRPr="00ED0891">
        <w:rPr>
          <w:iCs/>
        </w:rPr>
        <w:t xml:space="preserve"> </w:t>
      </w:r>
      <w:r w:rsidR="00FB007B" w:rsidRPr="00ED0891">
        <w:t xml:space="preserve">(in linear scale). </w:t>
      </w:r>
    </w:p>
    <w:p w:rsidR="0037555F" w:rsidRPr="00ED0891" w:rsidRDefault="007B1FE2">
      <w:pPr>
        <w:pStyle w:val="afff2"/>
        <w:numPr>
          <w:ilvl w:val="0"/>
          <w:numId w:val="35"/>
        </w:numPr>
        <w:ind w:left="357" w:hanging="357"/>
      </w:pPr>
      <m:oMath>
        <m:sSubSup>
          <m:sSubSupPr>
            <m:ctrlPr>
              <w:ins w:id="697" w:author="cmcc" w:date="2023-03-03T02:04:00Z">
                <w:rPr>
                  <w:rFonts w:ascii="Cambria Math" w:hAnsi="Cambria Math"/>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FB007B" w:rsidRPr="00ED0891">
        <w:rPr>
          <w:rFonts w:hint="eastAsia"/>
        </w:rPr>
        <w:t xml:space="preserve"> </w:t>
      </w:r>
      <w:proofErr w:type="gramStart"/>
      <w:r w:rsidR="00FB007B" w:rsidRPr="00ED0891">
        <w:t>is</w:t>
      </w:r>
      <w:proofErr w:type="gramEnd"/>
      <w:r w:rsidR="00FB007B" w:rsidRPr="00ED0891">
        <w:t xml:space="preserve"> the </w:t>
      </w:r>
      <w:r w:rsidR="00FB007B" w:rsidRPr="00ED0891">
        <w:rPr>
          <w:bCs/>
        </w:rPr>
        <w:t xml:space="preserve">maximum </w:t>
      </w:r>
      <w:proofErr w:type="spellStart"/>
      <w:r w:rsidR="00FB007B" w:rsidRPr="00ED0891">
        <w:rPr>
          <w:bCs/>
        </w:rPr>
        <w:t>gNB</w:t>
      </w:r>
      <w:proofErr w:type="spellEnd"/>
      <w:r w:rsidR="00FB007B" w:rsidRPr="00ED0891">
        <w:rPr>
          <w:bCs/>
        </w:rPr>
        <w:t xml:space="preserve"> </w:t>
      </w:r>
      <w:r w:rsidR="00FB007B" w:rsidRPr="00ED0891">
        <w:t xml:space="preserve">DL </w:t>
      </w:r>
      <w:proofErr w:type="spellStart"/>
      <w:r w:rsidR="00FB007B" w:rsidRPr="00ED0891">
        <w:t>Tx</w:t>
      </w:r>
      <w:proofErr w:type="spellEnd"/>
      <w:r w:rsidR="00FB007B" w:rsidRPr="00ED0891">
        <w:t xml:space="preserve"> Power on the two DL </w:t>
      </w:r>
      <w:proofErr w:type="spellStart"/>
      <w:r w:rsidR="00FB007B" w:rsidRPr="00ED0891">
        <w:t>subbands</w:t>
      </w:r>
      <w:proofErr w:type="spellEnd"/>
      <w:r w:rsidR="00FB007B" w:rsidRPr="00ED0891">
        <w:t xml:space="preserve"> (in linear scale).</w:t>
      </w:r>
    </w:p>
    <w:p w:rsidR="0037555F" w:rsidRPr="00ED0891" w:rsidRDefault="007B1FE2">
      <w:pPr>
        <w:pStyle w:val="afff2"/>
        <w:numPr>
          <w:ilvl w:val="0"/>
          <w:numId w:val="35"/>
        </w:numPr>
        <w:ind w:left="357" w:hanging="357"/>
      </w:pPr>
      <m:oMath>
        <m:sSub>
          <m:sSubPr>
            <m:ctrlPr>
              <w:ins w:id="698"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oMath>
      <w:r w:rsidR="00FB007B" w:rsidRPr="00ED0891">
        <w:t xml:space="preserve"> </w:t>
      </w:r>
      <w:proofErr w:type="gramStart"/>
      <w:r w:rsidR="00FB007B" w:rsidRPr="00ED0891">
        <w:t>is</w:t>
      </w:r>
      <w:proofErr w:type="gramEnd"/>
      <w:r w:rsidR="00FB007B" w:rsidRPr="00ED0891">
        <w:t xml:space="preserve"> the total number of DL RBs in the DL subbands.</w:t>
      </w:r>
    </w:p>
    <w:p w:rsidR="0037555F" w:rsidRPr="00ED0891" w:rsidRDefault="007B1FE2">
      <w:pPr>
        <w:pStyle w:val="afff2"/>
        <w:numPr>
          <w:ilvl w:val="0"/>
          <w:numId w:val="35"/>
        </w:numPr>
        <w:ind w:left="357" w:hanging="357"/>
      </w:pPr>
      <m:oMath>
        <m:sSub>
          <m:sSubPr>
            <m:ctrlPr>
              <w:ins w:id="699"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ULRB</m:t>
            </m:r>
          </m:sub>
        </m:sSub>
      </m:oMath>
      <w:r w:rsidR="00FB007B" w:rsidRPr="00ED0891">
        <w:t xml:space="preserve"> </w:t>
      </w:r>
      <w:proofErr w:type="gramStart"/>
      <w:r w:rsidR="00FB007B" w:rsidRPr="00ED0891">
        <w:t>is</w:t>
      </w:r>
      <w:proofErr w:type="gramEnd"/>
      <w:r w:rsidR="00FB007B" w:rsidRPr="00ED0891">
        <w:t xml:space="preserve"> the total number of UL RBs in the UL subband.</w:t>
      </w:r>
    </w:p>
    <w:p w:rsidR="0037555F" w:rsidRPr="00ED0891" w:rsidRDefault="007B1FE2">
      <w:pPr>
        <w:pStyle w:val="afff2"/>
        <w:numPr>
          <w:ilvl w:val="0"/>
          <w:numId w:val="35"/>
        </w:numPr>
        <w:ind w:left="357" w:hanging="357"/>
      </w:pPr>
      <m:oMath>
        <m:sSub>
          <m:sSubPr>
            <m:ctrlPr>
              <w:ins w:id="700" w:author="cmcc" w:date="2023-03-03T02:04:00Z">
                <w:rPr>
                  <w:rFonts w:ascii="Cambria Math" w:hAnsi="Cambria Math"/>
                  <w:i/>
                </w:rPr>
              </w:ins>
            </m:ctrlPr>
          </m:sSubPr>
          <m:e>
            <m:r>
              <w:rPr>
                <w:rFonts w:ascii="Cambria Math" w:hAnsi="Cambria Math"/>
              </w:rPr>
              <m:t>α</m:t>
            </m:r>
          </m:e>
          <m:sub>
            <m:r>
              <m:rPr>
                <m:sty m:val="p"/>
              </m:rPr>
              <w:rPr>
                <w:rFonts w:ascii="Cambria Math" w:hAnsi="Cambria Math"/>
              </w:rPr>
              <m:t>SI</m:t>
            </m:r>
          </m:sub>
        </m:sSub>
      </m:oMath>
      <w:r w:rsidR="00FB007B" w:rsidRPr="00ED0891">
        <w:rPr>
          <w:rFonts w:hint="eastAsia"/>
          <w:iCs/>
        </w:rPr>
        <w:t xml:space="preserve"> </w:t>
      </w:r>
      <w:proofErr w:type="gramStart"/>
      <w:r w:rsidR="00FB007B" w:rsidRPr="00ED0891">
        <w:rPr>
          <w:iCs/>
        </w:rPr>
        <w:t>is</w:t>
      </w:r>
      <w:proofErr w:type="gramEnd"/>
      <w:r w:rsidR="00FB007B" w:rsidRPr="00ED0891">
        <w:rPr>
          <w:iCs/>
        </w:rPr>
        <w:t xml:space="preserve"> the overall RSI value </w:t>
      </w:r>
      <w:r w:rsidR="00FB007B" w:rsidRPr="00ED0891">
        <w:t xml:space="preserve">provided by RAN4 </w:t>
      </w:r>
      <w:r w:rsidR="00FB007B" w:rsidRPr="00ED0891">
        <w:rPr>
          <w:iCs/>
        </w:rPr>
        <w:t xml:space="preserve">in linear scale. </w:t>
      </w:r>
      <w:r w:rsidR="00FB007B" w:rsidRPr="00ED0891">
        <w:t xml:space="preserve">RAN1 assumes frequency isolation value in the overall RSI value ranges provided by RAN4 is based on the assumption of SBFD </w:t>
      </w:r>
      <w:proofErr w:type="spellStart"/>
      <w:r w:rsidR="00FB007B" w:rsidRPr="00ED0891">
        <w:t>subband</w:t>
      </w:r>
      <w:proofErr w:type="spellEnd"/>
      <w:r w:rsidR="00FB007B" w:rsidRPr="00ED0891">
        <w:t xml:space="preserve"> configuration with {DUD=40MHz:20MHz:40MHz} at least for FR1 and all the DL RBs in the DL </w:t>
      </w:r>
      <w:proofErr w:type="spellStart"/>
      <w:r w:rsidR="00FB007B" w:rsidRPr="00ED0891">
        <w:t>subbands</w:t>
      </w:r>
      <w:proofErr w:type="spellEnd"/>
      <w:r w:rsidR="00FB007B" w:rsidRPr="00ED0891">
        <w:t xml:space="preserve"> are allocated with maximum </w:t>
      </w:r>
      <w:proofErr w:type="spellStart"/>
      <w:r w:rsidR="00FB007B" w:rsidRPr="00ED0891">
        <w:t>gNB</w:t>
      </w:r>
      <w:proofErr w:type="spellEnd"/>
      <w:r w:rsidR="00FB007B" w:rsidRPr="00ED0891">
        <w:t xml:space="preserve"> DL </w:t>
      </w:r>
      <w:proofErr w:type="spellStart"/>
      <w:r w:rsidR="00FB007B" w:rsidRPr="00ED0891">
        <w:t>Tx</w:t>
      </w:r>
      <w:proofErr w:type="spellEnd"/>
      <w:r w:rsidR="00FB007B" w:rsidRPr="00ED0891">
        <w:t xml:space="preserve"> Power. Candidate values for </w:t>
      </w:r>
      <m:oMath>
        <m:sSub>
          <m:sSubPr>
            <m:ctrlPr>
              <w:ins w:id="701" w:author="cmcc" w:date="2023-03-03T02:04:00Z">
                <w:rPr>
                  <w:rFonts w:ascii="Cambria Math" w:hAnsi="Cambria Math"/>
                  <w:i/>
                </w:rPr>
              </w:ins>
            </m:ctrlPr>
          </m:sSubPr>
          <m:e>
            <m:r>
              <w:rPr>
                <w:rFonts w:ascii="Cambria Math" w:hAnsi="Cambria Math"/>
              </w:rPr>
              <m:t>α</m:t>
            </m:r>
          </m:e>
          <m:sub>
            <m:r>
              <m:rPr>
                <m:sty m:val="p"/>
              </m:rPr>
              <w:rPr>
                <w:rFonts w:ascii="Cambria Math" w:hAnsi="Cambria Math"/>
              </w:rPr>
              <m:t>SI</m:t>
            </m:r>
          </m:sub>
        </m:sSub>
      </m:oMath>
      <w:r w:rsidR="00FB007B" w:rsidRPr="00ED0891">
        <w:t xml:space="preserve"> at least can be determined based on the assumption that UL receiver sensitivity degradation due to self-interference is 1dB.</w:t>
      </w:r>
      <w:r w:rsidR="00FB007B" w:rsidRPr="00ED0891">
        <w:rPr>
          <w:iCs/>
        </w:rPr>
        <w:t xml:space="preserve"> Companies shall report what values of the individual components are assumed in order to achieve the </w:t>
      </w:r>
      <m:oMath>
        <m:sSub>
          <m:sSubPr>
            <m:ctrlPr>
              <w:ins w:id="702" w:author="cmcc" w:date="2023-03-03T02:04:00Z">
                <w:rPr>
                  <w:rFonts w:ascii="Cambria Math" w:hAnsi="Cambria Math"/>
                  <w:i/>
                </w:rPr>
              </w:ins>
            </m:ctrlPr>
          </m:sSubPr>
          <m:e>
            <m:r>
              <w:rPr>
                <w:rFonts w:ascii="Cambria Math" w:hAnsi="Cambria Math"/>
              </w:rPr>
              <m:t>α</m:t>
            </m:r>
          </m:e>
          <m:sub>
            <m:r>
              <m:rPr>
                <m:sty m:val="p"/>
              </m:rPr>
              <w:rPr>
                <w:rFonts w:ascii="Cambria Math" w:hAnsi="Cambria Math"/>
              </w:rPr>
              <m:t>SI</m:t>
            </m:r>
          </m:sub>
        </m:sSub>
      </m:oMath>
      <w:r w:rsidR="00FB007B" w:rsidRPr="00ED0891">
        <w:rPr>
          <w:iCs/>
        </w:rPr>
        <w:t xml:space="preserve"> value correspond</w:t>
      </w:r>
      <w:proofErr w:type="spellStart"/>
      <w:r w:rsidR="00FB007B" w:rsidRPr="00ED0891">
        <w:rPr>
          <w:iCs/>
        </w:rPr>
        <w:t>ing</w:t>
      </w:r>
      <w:proofErr w:type="spellEnd"/>
      <w:r w:rsidR="00FB007B" w:rsidRPr="00ED0891">
        <w:rPr>
          <w:iCs/>
        </w:rPr>
        <w:t xml:space="preserve"> to 1 dB </w:t>
      </w:r>
      <w:proofErr w:type="spellStart"/>
      <w:r w:rsidR="00FB007B" w:rsidRPr="00ED0891">
        <w:rPr>
          <w:iCs/>
        </w:rPr>
        <w:t>desense</w:t>
      </w:r>
      <w:proofErr w:type="spellEnd"/>
      <w:r w:rsidR="00FB007B" w:rsidRPr="00ED0891">
        <w:rPr>
          <w:iCs/>
        </w:rPr>
        <w:t>.</w:t>
      </w:r>
      <w:r w:rsidR="00FB007B" w:rsidRPr="00ED0891">
        <w:rPr>
          <w:rFonts w:hint="eastAsia"/>
          <w:iCs/>
        </w:rPr>
        <w:t xml:space="preserve"> O</w:t>
      </w:r>
      <w:r w:rsidR="00FB007B" w:rsidRPr="00ED0891">
        <w:rPr>
          <w:iCs/>
        </w:rPr>
        <w:t xml:space="preserve">ther approaches of determining values for </w:t>
      </w:r>
      <m:oMath>
        <m:sSub>
          <m:sSubPr>
            <m:ctrlPr>
              <w:ins w:id="703" w:author="cmcc" w:date="2023-03-03T02:04:00Z">
                <w:rPr>
                  <w:rFonts w:ascii="Cambria Math" w:hAnsi="Cambria Math"/>
                  <w:i/>
                </w:rPr>
              </w:ins>
            </m:ctrlPr>
          </m:sSubPr>
          <m:e>
            <m:r>
              <w:rPr>
                <w:rFonts w:ascii="Cambria Math" w:hAnsi="Cambria Math"/>
              </w:rPr>
              <m:t>α</m:t>
            </m:r>
          </m:e>
          <m:sub>
            <m:r>
              <m:rPr>
                <m:sty m:val="p"/>
              </m:rPr>
              <w:rPr>
                <w:rFonts w:ascii="Cambria Math" w:hAnsi="Cambria Math"/>
              </w:rPr>
              <m:t>SI</m:t>
            </m:r>
          </m:sub>
        </m:sSub>
      </m:oMath>
      <w:r w:rsidR="00FB007B" w:rsidRPr="00ED0891">
        <w:rPr>
          <w:iCs/>
        </w:rPr>
        <w:t xml:space="preserve"> are not precluded and can be used and reported by companies.</w:t>
      </w:r>
    </w:p>
    <w:p w:rsidR="0037555F" w:rsidRPr="00ED0891" w:rsidRDefault="0037555F">
      <w:pPr>
        <w:spacing w:after="0"/>
      </w:pPr>
    </w:p>
    <w:p w:rsidR="0037555F" w:rsidRPr="00ED0891" w:rsidRDefault="00FB007B">
      <w:pPr>
        <w:spacing w:after="0"/>
      </w:pPr>
      <w:r w:rsidRPr="00ED0891">
        <w:t xml:space="preserve">Assuming </w:t>
      </w:r>
      <m:oMath>
        <m:sSub>
          <m:sSubPr>
            <m:ctrlPr>
              <w:ins w:id="704" w:author="cmcc" w:date="2023-03-03T02:04:00Z">
                <w:rPr>
                  <w:rFonts w:ascii="Cambria Math" w:hAnsi="Cambria Math"/>
                  <w:i/>
                </w:rPr>
              </w:ins>
            </m:ctrlPr>
          </m:sSubPr>
          <m:e>
            <m:r>
              <w:rPr>
                <w:rFonts w:ascii="Cambria Math" w:hAnsi="Cambria Math"/>
              </w:rPr>
              <m:t>α</m:t>
            </m:r>
          </m:e>
          <m:sub>
            <m:r>
              <m:rPr>
                <m:sty m:val="p"/>
              </m:rPr>
              <w:rPr>
                <w:rFonts w:ascii="Cambria Math" w:hAnsi="Cambria Math"/>
              </w:rPr>
              <m:t>SI</m:t>
            </m:r>
          </m:sub>
        </m:sSub>
      </m:oMath>
      <w:r w:rsidRPr="00ED0891">
        <w:t xml:space="preserve"> doesn’t change when DL RBs are not fully allocated for DL transmission, the residual self-interference po</w:t>
      </w:r>
      <w:proofErr w:type="spellStart"/>
      <w:r w:rsidRPr="00ED0891">
        <w:t>wer</w:t>
      </w:r>
      <w:proofErr w:type="spellEnd"/>
      <w:r w:rsidRPr="00ED0891">
        <w:t xml:space="preserve"> on one UL RB when DL RBs are </w:t>
      </w:r>
      <w:bookmarkStart w:id="705" w:name="_Hlk120732076"/>
      <w:r w:rsidRPr="00ED0891">
        <w:t>not fully allocated for DL transmission</w:t>
      </w:r>
      <w:bookmarkEnd w:id="705"/>
      <w:r w:rsidRPr="00ED0891">
        <w:t xml:space="preserve"> is computed by</w:t>
      </w:r>
    </w:p>
    <w:p w:rsidR="0037555F" w:rsidRPr="00ED0891" w:rsidRDefault="007B1FE2">
      <m:oMathPara>
        <m:oMath>
          <m:eqArr>
            <m:eqArrPr>
              <m:maxDist m:val="on"/>
              <m:ctrlPr>
                <w:ins w:id="706" w:author="cmcc" w:date="2023-03-03T02:04:00Z">
                  <w:rPr>
                    <w:rFonts w:ascii="Cambria Math" w:hAnsi="Cambria Math"/>
                    <w:i/>
                  </w:rPr>
                </w:ins>
              </m:ctrlPr>
            </m:eqArrPr>
            <m:e>
              <m:sSubSup>
                <m:sSubSupPr>
                  <m:ctrlPr>
                    <w:ins w:id="707" w:author="cmcc" w:date="2023-03-03T02:04:00Z">
                      <w:rPr>
                        <w:rFonts w:ascii="Cambria Math" w:hAnsi="Cambria Math"/>
                      </w:rPr>
                    </w:ins>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ins w:id="708" w:author="cmcc" w:date="2023-03-03T02:04:00Z">
                      <w:rPr>
                        <w:rFonts w:ascii="Cambria Math" w:hAnsi="Cambria Math"/>
                        <w:i/>
                      </w:rPr>
                    </w:ins>
                  </m:ctrlPr>
                </m:fPr>
                <m:num>
                  <m:sSubSup>
                    <m:sSubSupPr>
                      <m:ctrlPr>
                        <w:ins w:id="709" w:author="cmcc" w:date="2023-03-03T02:04:00Z">
                          <w:rPr>
                            <w:rFonts w:ascii="Cambria Math" w:hAnsi="Cambria Math"/>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
                    <m:sSubPr>
                      <m:ctrlPr>
                        <w:ins w:id="710" w:author="cmcc" w:date="2023-03-03T02:04:00Z">
                          <w:rPr>
                            <w:rFonts w:ascii="Cambria Math" w:hAnsi="Cambria Math"/>
                            <w:i/>
                          </w:rPr>
                        </w:ins>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ins w:id="711" w:author="cmcc" w:date="2023-03-03T02:04:00Z">
                      <w:rPr>
                        <w:rFonts w:ascii="Cambria Math" w:hAnsi="Cambria Math"/>
                        <w:i/>
                      </w:rPr>
                    </w:ins>
                  </m:ctrlPr>
                </m:fPr>
                <m:num>
                  <m:sSub>
                    <m:sSubPr>
                      <m:ctrlPr>
                        <w:ins w:id="712"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used-DL-RB</m:t>
                      </m:r>
                    </m:sub>
                  </m:sSub>
                  <m:ctrlPr>
                    <w:ins w:id="713" w:author="cmcc" w:date="2023-03-03T02:04:00Z">
                      <w:rPr>
                        <w:rFonts w:ascii="Cambria Math" w:hAnsi="Cambria Math"/>
                        <w:i/>
                        <w:iCs/>
                      </w:rPr>
                    </w:ins>
                  </m:ctrlPr>
                </m:num>
                <m:den>
                  <m:sSub>
                    <m:sSubPr>
                      <m:ctrlPr>
                        <w:ins w:id="714"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ins w:id="715" w:author="cmcc" w:date="2023-03-03T02:04:00Z">
                      <w:rPr>
                        <w:rFonts w:ascii="Cambria Math" w:hAnsi="Cambria Math"/>
                        <w:i/>
                      </w:rPr>
                    </w:ins>
                  </m:ctrlPr>
                </m:dPr>
                <m:e>
                  <m:r>
                    <m:rPr>
                      <m:sty m:val="p"/>
                    </m:rPr>
                    <w:rPr>
                      <w:rFonts w:ascii="Cambria Math" w:hAnsi="Cambria Math"/>
                    </w:rPr>
                    <m:t>A-2</m:t>
                  </m:r>
                </m:e>
              </m:d>
            </m:e>
          </m:eqArr>
        </m:oMath>
      </m:oMathPara>
    </w:p>
    <w:p w:rsidR="0037555F" w:rsidRPr="00ED0891" w:rsidRDefault="0037555F"/>
    <w:p w:rsidR="0037555F" w:rsidRPr="00ED0891" w:rsidRDefault="00FB007B">
      <w:proofErr w:type="gramStart"/>
      <w:r w:rsidRPr="00ED0891">
        <w:t>where</w:t>
      </w:r>
      <w:proofErr w:type="gramEnd"/>
    </w:p>
    <w:p w:rsidR="0037555F" w:rsidRPr="00ED0891" w:rsidRDefault="007B1FE2">
      <w:pPr>
        <w:pStyle w:val="afff2"/>
        <w:numPr>
          <w:ilvl w:val="0"/>
          <w:numId w:val="35"/>
        </w:numPr>
        <w:ind w:left="357" w:hanging="357"/>
      </w:pPr>
      <m:oMath>
        <m:sSubSup>
          <m:sSubSupPr>
            <m:ctrlPr>
              <w:ins w:id="716" w:author="cmcc" w:date="2023-03-03T02:04:00Z">
                <w:rPr>
                  <w:rFonts w:ascii="Cambria Math" w:hAnsi="Cambria Math"/>
                </w:rPr>
              </w:ins>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oMath>
      <w:r w:rsidR="00FB007B" w:rsidRPr="00ED0891">
        <w:rPr>
          <w:rFonts w:hint="eastAsia"/>
        </w:rPr>
        <w:t xml:space="preserve"> </w:t>
      </w:r>
      <w:proofErr w:type="gramStart"/>
      <w:r w:rsidR="00FB007B" w:rsidRPr="00ED0891">
        <w:t>is</w:t>
      </w:r>
      <w:proofErr w:type="gramEnd"/>
      <w:r w:rsidR="00FB007B" w:rsidRPr="00ED0891">
        <w:t xml:space="preserve"> the residual self-interference</w:t>
      </w:r>
      <w:r w:rsidR="00FB007B" w:rsidRPr="00ED0891">
        <w:rPr>
          <w:iCs/>
        </w:rPr>
        <w:t xml:space="preserve"> power </w:t>
      </w:r>
      <w:r w:rsidR="00FB007B" w:rsidRPr="00ED0891">
        <w:t xml:space="preserve">on one UL PRB when all the DL RBs in the DL </w:t>
      </w:r>
      <w:proofErr w:type="spellStart"/>
      <w:r w:rsidR="00FB007B" w:rsidRPr="00ED0891">
        <w:t>subbands</w:t>
      </w:r>
      <w:proofErr w:type="spellEnd"/>
      <w:r w:rsidR="00FB007B" w:rsidRPr="00ED0891">
        <w:t xml:space="preserve"> are not fully allocated for DL transmission</w:t>
      </w:r>
      <w:r w:rsidR="00FB007B" w:rsidRPr="00ED0891">
        <w:rPr>
          <w:iCs/>
        </w:rPr>
        <w:t xml:space="preserve"> </w:t>
      </w:r>
      <w:r w:rsidR="00FB007B" w:rsidRPr="00ED0891">
        <w:t xml:space="preserve">(in linear scale). </w:t>
      </w:r>
    </w:p>
    <w:p w:rsidR="0037555F" w:rsidRPr="00ED0891" w:rsidRDefault="007B1FE2">
      <w:pPr>
        <w:pStyle w:val="afff2"/>
        <w:numPr>
          <w:ilvl w:val="0"/>
          <w:numId w:val="35"/>
        </w:numPr>
        <w:ind w:left="357" w:hanging="357"/>
      </w:pPr>
      <m:oMath>
        <m:sSubSup>
          <m:sSubSupPr>
            <m:ctrlPr>
              <w:ins w:id="717" w:author="cmcc" w:date="2023-03-03T02:04:00Z">
                <w:rPr>
                  <w:rFonts w:ascii="Cambria Math" w:hAnsi="Cambria Math"/>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FB007B" w:rsidRPr="00ED0891">
        <w:rPr>
          <w:rFonts w:hint="eastAsia"/>
        </w:rPr>
        <w:t xml:space="preserve"> </w:t>
      </w:r>
      <w:r w:rsidR="00FB007B" w:rsidRPr="00ED0891">
        <w:t xml:space="preserve">is DL transmission power of </w:t>
      </w:r>
      <w:proofErr w:type="spellStart"/>
      <w:r w:rsidR="00FB007B" w:rsidRPr="00ED0891">
        <w:t>gNB</w:t>
      </w:r>
      <w:proofErr w:type="spellEnd"/>
      <w:r w:rsidR="00FB007B" w:rsidRPr="00ED0891">
        <w:t xml:space="preserve"> per RB, </w:t>
      </w:r>
      <m:oMath>
        <m:sSubSup>
          <m:sSubSupPr>
            <m:ctrlPr>
              <w:ins w:id="718" w:author="cmcc" w:date="2023-03-03T02:04:00Z">
                <w:rPr>
                  <w:rFonts w:ascii="Cambria Math" w:hAnsi="Cambria Math"/>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ins w:id="719" w:author="cmcc" w:date="2023-03-03T02:04:00Z">
                <w:rPr>
                  <w:rFonts w:ascii="Cambria Math" w:hAnsi="Cambria Math"/>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m:rPr>
            <m:sty m:val="p"/>
          </m:rPr>
          <w:rPr>
            <w:rFonts w:ascii="Cambria Math" w:hAnsi="Cambria Math"/>
          </w:rPr>
          <m:t>/</m:t>
        </m:r>
        <m:sSub>
          <m:sSubPr>
            <m:ctrlPr>
              <w:ins w:id="720"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r>
          <m:rPr>
            <m:sty m:val="p"/>
          </m:rPr>
          <w:rPr>
            <w:rFonts w:ascii="Cambria Math" w:hAnsi="Cambria Math"/>
          </w:rPr>
          <m:t>.</m:t>
        </m:r>
      </m:oMath>
      <w:r w:rsidR="00FB007B" w:rsidRPr="00ED0891">
        <w:rPr>
          <w:rFonts w:hint="eastAsia"/>
        </w:rPr>
        <w:t xml:space="preserve"> </w:t>
      </w:r>
    </w:p>
    <w:p w:rsidR="0037555F" w:rsidRPr="00ED0891" w:rsidRDefault="007B1FE2">
      <w:pPr>
        <w:pStyle w:val="afff2"/>
        <w:numPr>
          <w:ilvl w:val="0"/>
          <w:numId w:val="35"/>
        </w:numPr>
        <w:ind w:left="357" w:hanging="357"/>
      </w:pPr>
      <m:oMath>
        <m:sSub>
          <m:sSubPr>
            <m:ctrlPr>
              <w:ins w:id="721"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used-DL-RB</m:t>
            </m:r>
          </m:sub>
        </m:sSub>
      </m:oMath>
      <w:r w:rsidR="00FB007B" w:rsidRPr="00ED0891">
        <w:t xml:space="preserve"> </w:t>
      </w:r>
      <w:proofErr w:type="gramStart"/>
      <w:r w:rsidR="00FB007B" w:rsidRPr="00ED0891">
        <w:t>is</w:t>
      </w:r>
      <w:proofErr w:type="gramEnd"/>
      <w:r w:rsidR="00FB007B" w:rsidRPr="00ED0891">
        <w:t xml:space="preserve"> the number of DL RBs allocated for DL transmission.</w:t>
      </w:r>
    </w:p>
    <w:p w:rsidR="0037555F" w:rsidRPr="00ED0891" w:rsidRDefault="0037555F">
      <w:pPr>
        <w:snapToGrid w:val="0"/>
        <w:spacing w:after="0"/>
      </w:pPr>
    </w:p>
    <w:p w:rsidR="0037555F" w:rsidRPr="00ED0891" w:rsidRDefault="00FB007B">
      <w:pPr>
        <w:pStyle w:val="21"/>
      </w:pPr>
      <w:bookmarkStart w:id="722" w:name="_Toc120638187"/>
      <w:bookmarkStart w:id="723" w:name="_Toc122614359"/>
      <w:r w:rsidRPr="00ED0891">
        <w:t>A.2.2</w:t>
      </w:r>
      <w:r w:rsidRPr="00ED0891">
        <w:tab/>
        <w:t>Co-site inter-sector co-channel inter-</w:t>
      </w:r>
      <w:proofErr w:type="spellStart"/>
      <w:r w:rsidRPr="00ED0891">
        <w:t>subband</w:t>
      </w:r>
      <w:proofErr w:type="spellEnd"/>
      <w:r w:rsidRPr="00ED0891">
        <w:t xml:space="preserve"> CLI</w:t>
      </w:r>
      <w:bookmarkEnd w:id="722"/>
      <w:bookmarkEnd w:id="723"/>
    </w:p>
    <w:p w:rsidR="0037555F" w:rsidRPr="00ED0891" w:rsidRDefault="00FB007B">
      <w:pPr>
        <w:spacing w:after="0"/>
      </w:pPr>
      <w:r w:rsidRPr="00ED0891">
        <w:rPr>
          <w:rFonts w:cs="Calibri"/>
          <w:bCs/>
        </w:rPr>
        <w:t>For SLS in RAN1, for co-site inter-sector co-channel inter-</w:t>
      </w:r>
      <w:proofErr w:type="spellStart"/>
      <w:r w:rsidRPr="00ED0891">
        <w:rPr>
          <w:rFonts w:cs="Calibri"/>
          <w:bCs/>
        </w:rPr>
        <w:t>subband</w:t>
      </w:r>
      <w:proofErr w:type="spellEnd"/>
      <w:r w:rsidRPr="00ED0891">
        <w:rPr>
          <w:rFonts w:cs="Calibri"/>
          <w:bCs/>
        </w:rPr>
        <w:t xml:space="preserve"> CLI modelling, reuse similar method as </w:t>
      </w:r>
      <w:proofErr w:type="spellStart"/>
      <w:r w:rsidRPr="00ED0891">
        <w:rPr>
          <w:rFonts w:cs="Calibri"/>
          <w:bCs/>
        </w:rPr>
        <w:t>gNB</w:t>
      </w:r>
      <w:proofErr w:type="spellEnd"/>
      <w:r w:rsidRPr="00ED0891">
        <w:rPr>
          <w:rFonts w:cs="Calibri"/>
          <w:bCs/>
        </w:rPr>
        <w:t xml:space="preserve"> self-interference modelling as follows. </w:t>
      </w:r>
    </w:p>
    <w:p w:rsidR="0037555F" w:rsidRPr="00ED0891" w:rsidRDefault="0037555F">
      <w:pPr>
        <w:rPr>
          <w:rFonts w:cs="Calibri"/>
          <w:bCs/>
        </w:rPr>
      </w:pPr>
    </w:p>
    <w:p w:rsidR="0037555F" w:rsidRPr="00ED0891" w:rsidRDefault="007B1FE2">
      <w:pPr>
        <w:spacing w:after="120"/>
        <w:rPr>
          <w:rFonts w:cs="Calibri"/>
        </w:rPr>
      </w:pPr>
      <m:oMathPara>
        <m:oMathParaPr>
          <m:jc m:val="center"/>
        </m:oMathParaPr>
        <m:oMath>
          <m:eqArr>
            <m:eqArrPr>
              <m:maxDist m:val="on"/>
              <m:ctrlPr>
                <w:ins w:id="724" w:author="cmcc" w:date="2023-03-03T02:04:00Z">
                  <w:rPr>
                    <w:rFonts w:ascii="Cambria Math" w:hAnsi="Cambria Math"/>
                    <w:i/>
                  </w:rPr>
                </w:ins>
              </m:ctrlPr>
            </m:eqArrPr>
            <m:e>
              <m:sSubSup>
                <m:sSubSupPr>
                  <m:ctrlPr>
                    <w:ins w:id="725" w:author="cmcc" w:date="2023-03-03T02:04:00Z">
                      <w:rPr>
                        <w:rFonts w:ascii="Cambria Math" w:hAnsi="Cambria Math"/>
                      </w:rPr>
                    </w:ins>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ins w:id="726" w:author="cmcc" w:date="2023-03-03T02:04:00Z">
                      <w:rPr>
                        <w:rFonts w:ascii="Cambria Math" w:hAnsi="Cambria Math"/>
                      </w:rPr>
                    </w:ins>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ins w:id="727" w:author="cmcc" w:date="2023-03-03T02:04:00Z">
                      <w:rPr>
                        <w:rFonts w:ascii="Cambria Math" w:hAnsi="Cambria Math"/>
                      </w:rPr>
                    </w:ins>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r>
                <w:rPr>
                  <w:rFonts w:ascii="Cambria Math" w:hAnsi="Cambria Math"/>
                </w:rPr>
                <m:t>#</m:t>
              </m:r>
              <m:d>
                <m:dPr>
                  <m:ctrlPr>
                    <w:ins w:id="728" w:author="cmcc" w:date="2023-03-03T02:04:00Z">
                      <w:rPr>
                        <w:rFonts w:ascii="Cambria Math" w:hAnsi="Cambria Math"/>
                        <w:i/>
                      </w:rPr>
                    </w:ins>
                  </m:ctrlPr>
                </m:dPr>
                <m:e>
                  <m:r>
                    <m:rPr>
                      <m:sty m:val="p"/>
                    </m:rPr>
                    <w:rPr>
                      <w:rFonts w:ascii="Cambria Math" w:hAnsi="Cambria Math"/>
                    </w:rPr>
                    <m:t>A-3</m:t>
                  </m:r>
                </m:e>
              </m:d>
            </m:e>
          </m:eqArr>
        </m:oMath>
      </m:oMathPara>
    </w:p>
    <w:p w:rsidR="0037555F" w:rsidRPr="00ED0891" w:rsidRDefault="0037555F">
      <w:pPr>
        <w:spacing w:after="120"/>
        <w:rPr>
          <w:rFonts w:cs="Calibri"/>
          <w:bCs/>
        </w:rPr>
      </w:pPr>
    </w:p>
    <w:p w:rsidR="0037555F" w:rsidRPr="00ED0891" w:rsidRDefault="007B1FE2">
      <w:pPr>
        <w:rPr>
          <w:rFonts w:cs="Calibri"/>
        </w:rPr>
      </w:pPr>
      <m:oMathPara>
        <m:oMath>
          <m:eqArr>
            <m:eqArrPr>
              <m:maxDist m:val="on"/>
              <m:ctrlPr>
                <w:ins w:id="729" w:author="cmcc" w:date="2023-03-03T02:04:00Z">
                  <w:rPr>
                    <w:rFonts w:ascii="Cambria Math" w:hAnsi="Cambria Math"/>
                    <w:i/>
                  </w:rPr>
                </w:ins>
              </m:ctrlPr>
            </m:eqArrPr>
            <m:e>
              <m:sSubSup>
                <m:sSubSupPr>
                  <m:ctrlPr>
                    <w:ins w:id="730" w:author="cmcc" w:date="2023-03-03T02:04:00Z">
                      <w:rPr>
                        <w:rFonts w:ascii="Cambria Math" w:hAnsi="Cambria Math"/>
                      </w:rPr>
                    </w:ins>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ins w:id="731" w:author="cmcc" w:date="2023-03-03T02:04:00Z">
                      <w:rPr>
                        <w:rFonts w:ascii="Cambria Math" w:hAnsi="Cambria Math"/>
                        <w:i/>
                      </w:rPr>
                    </w:ins>
                  </m:ctrlPr>
                </m:fPr>
                <m:num>
                  <m:sSubSup>
                    <m:sSubSupPr>
                      <m:ctrlPr>
                        <w:ins w:id="732" w:author="cmcc" w:date="2023-03-03T02:04:00Z">
                          <w:rPr>
                            <w:rFonts w:ascii="Cambria Math" w:hAnsi="Cambria Math"/>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
                    <m:sSubPr>
                      <m:ctrlPr>
                        <w:ins w:id="733" w:author="cmcc" w:date="2023-03-03T02:04:00Z">
                          <w:rPr>
                            <w:rFonts w:ascii="Cambria Math" w:hAnsi="Cambria Math"/>
                            <w:i/>
                          </w:rPr>
                        </w:ins>
                      </m:ctrlPr>
                    </m:sSubPr>
                    <m:e>
                      <m:r>
                        <w:rPr>
                          <w:rFonts w:ascii="Cambria Math" w:hAnsi="Cambria Math"/>
                        </w:rPr>
                        <m:t>α</m:t>
                      </m:r>
                    </m:e>
                    <m:sub>
                      <m:r>
                        <m:rPr>
                          <m:sty m:val="p"/>
                        </m:rPr>
                        <w:rPr>
                          <w:rFonts w:ascii="Cambria Math" w:hAnsi="Cambria Math"/>
                        </w:rPr>
                        <m:t>co-site</m:t>
                      </m:r>
                    </m:sub>
                  </m:sSub>
                </m:den>
              </m:f>
              <m:r>
                <w:rPr>
                  <w:rFonts w:ascii="Cambria Math" w:hAnsi="Cambria Math"/>
                </w:rPr>
                <m:t>*</m:t>
              </m:r>
              <m:f>
                <m:fPr>
                  <m:ctrlPr>
                    <w:ins w:id="734" w:author="cmcc" w:date="2023-03-03T02:04:00Z">
                      <w:rPr>
                        <w:rFonts w:ascii="Cambria Math" w:hAnsi="Cambria Math"/>
                        <w:i/>
                      </w:rPr>
                    </w:ins>
                  </m:ctrlPr>
                </m:fPr>
                <m:num>
                  <m:sSubSup>
                    <m:sSubSupPr>
                      <m:ctrlPr>
                        <w:ins w:id="735" w:author="cmcc" w:date="2023-03-03T02:04:00Z">
                          <w:rPr>
                            <w:rFonts w:ascii="Cambria Math" w:hAnsi="Cambria Math"/>
                            <w:i/>
                            <w:iCs/>
                          </w:rPr>
                        </w:ins>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ins w:id="736" w:author="cmcc" w:date="2023-03-03T02:04:00Z">
                      <w:rPr>
                        <w:rFonts w:ascii="Cambria Math" w:hAnsi="Cambria Math"/>
                        <w:i/>
                        <w:iCs/>
                      </w:rPr>
                    </w:ins>
                  </m:ctrlPr>
                </m:num>
                <m:den>
                  <m:sSub>
                    <m:sSubPr>
                      <m:ctrlPr>
                        <w:ins w:id="737"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ins w:id="738" w:author="cmcc" w:date="2023-03-03T02:04:00Z">
                      <w:rPr>
                        <w:rFonts w:ascii="Cambria Math" w:hAnsi="Cambria Math"/>
                        <w:i/>
                      </w:rPr>
                    </w:ins>
                  </m:ctrlPr>
                </m:dPr>
                <m:e>
                  <m:r>
                    <m:rPr>
                      <m:sty m:val="p"/>
                    </m:rPr>
                    <w:rPr>
                      <w:rFonts w:ascii="Cambria Math" w:hAnsi="Cambria Math"/>
                    </w:rPr>
                    <m:t>A-4</m:t>
                  </m:r>
                </m:e>
              </m:d>
            </m:e>
          </m:eqArr>
        </m:oMath>
      </m:oMathPara>
    </w:p>
    <w:p w:rsidR="0037555F" w:rsidRPr="00ED0891" w:rsidRDefault="0037555F">
      <w:pPr>
        <w:rPr>
          <w:rFonts w:cs="Calibri"/>
        </w:rPr>
      </w:pPr>
    </w:p>
    <w:p w:rsidR="0037555F" w:rsidRPr="00ED0891" w:rsidRDefault="00FB007B">
      <w:proofErr w:type="gramStart"/>
      <w:r w:rsidRPr="00ED0891">
        <w:t>where</w:t>
      </w:r>
      <w:proofErr w:type="gramEnd"/>
    </w:p>
    <w:p w:rsidR="0037555F" w:rsidRPr="00ED0891" w:rsidRDefault="00FB007B">
      <w:pPr>
        <w:pStyle w:val="B1"/>
        <w:ind w:left="284"/>
      </w:pPr>
      <w:r w:rsidRPr="00ED0891">
        <w:t>-</w:t>
      </w:r>
      <w:r w:rsidRPr="00ED0891">
        <w:tab/>
      </w:r>
      <m:oMath>
        <m:sSubSup>
          <m:sSubSupPr>
            <m:ctrlPr>
              <w:ins w:id="739" w:author="cmcc" w:date="2023-03-03T02:04:00Z">
                <w:rPr>
                  <w:rFonts w:ascii="Cambria Math" w:hAnsi="Cambria Math"/>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Pr="00ED0891">
        <w:rPr>
          <w:rFonts w:hint="eastAsia"/>
          <w:iCs/>
        </w:rPr>
        <w:t xml:space="preserve"> </w:t>
      </w:r>
      <w:r w:rsidRPr="00ED0891">
        <w:t xml:space="preserve">is DL </w:t>
      </w:r>
      <w:proofErr w:type="spellStart"/>
      <w:proofErr w:type="gramStart"/>
      <w:r w:rsidRPr="00ED0891">
        <w:t>Tx</w:t>
      </w:r>
      <w:proofErr w:type="spellEnd"/>
      <w:proofErr w:type="gramEnd"/>
      <w:r w:rsidRPr="00ED0891">
        <w:t xml:space="preserve"> power of sector </w:t>
      </w:r>
      <w:r w:rsidRPr="00ED0891">
        <w:rPr>
          <w:i/>
          <w:iCs/>
        </w:rPr>
        <w:t>x</w:t>
      </w:r>
      <w:r w:rsidRPr="00ED0891">
        <w:t xml:space="preserve"> per RB (in linear scale), </w:t>
      </w:r>
      <m:oMath>
        <m:sSubSup>
          <m:sSubSupPr>
            <m:ctrlPr>
              <w:ins w:id="740" w:author="cmcc" w:date="2023-03-03T02:04:00Z">
                <w:rPr>
                  <w:rFonts w:ascii="Cambria Math" w:hAnsi="Cambria Math"/>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ins w:id="741" w:author="cmcc" w:date="2023-03-03T02:04:00Z">
                <w:rPr>
                  <w:rFonts w:ascii="Cambria Math" w:hAnsi="Cambria Math"/>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
          <m:sSubPr>
            <m:ctrlPr>
              <w:ins w:id="742"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r>
          <w:rPr>
            <w:rFonts w:ascii="Cambria Math" w:hAnsi="Cambria Math"/>
          </w:rPr>
          <m:t>.</m:t>
        </m:r>
      </m:oMath>
      <w:r w:rsidRPr="00ED0891">
        <w:rPr>
          <w:rFonts w:hint="eastAsia"/>
          <w:iCs/>
        </w:rPr>
        <w:t xml:space="preserve"> </w:t>
      </w:r>
    </w:p>
    <w:p w:rsidR="0037555F" w:rsidRPr="00ED0891" w:rsidRDefault="00FB007B">
      <w:pPr>
        <w:pStyle w:val="B1"/>
        <w:ind w:left="284"/>
      </w:pPr>
      <w:r w:rsidRPr="00ED0891">
        <w:t>-</w:t>
      </w:r>
      <w:r w:rsidRPr="00ED0891">
        <w:tab/>
      </w:r>
      <m:oMath>
        <m:sSubSup>
          <m:sSubSupPr>
            <m:ctrlPr>
              <w:ins w:id="743" w:author="cmcc" w:date="2023-03-03T02:04:00Z">
                <w:rPr>
                  <w:rFonts w:ascii="Cambria Math" w:hAnsi="Cambria Math"/>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Pr="00ED0891">
        <w:rPr>
          <w:rFonts w:hint="eastAsia"/>
        </w:rPr>
        <w:t xml:space="preserve"> </w:t>
      </w:r>
      <w:r w:rsidRPr="00ED0891">
        <w:t xml:space="preserve">is the </w:t>
      </w:r>
      <w:r w:rsidRPr="00ED0891">
        <w:rPr>
          <w:bCs/>
        </w:rPr>
        <w:t xml:space="preserve">maximum </w:t>
      </w:r>
      <w:r w:rsidRPr="00ED0891">
        <w:t xml:space="preserve">DL </w:t>
      </w:r>
      <w:proofErr w:type="spellStart"/>
      <w:proofErr w:type="gramStart"/>
      <w:r w:rsidRPr="00ED0891">
        <w:t>Tx</w:t>
      </w:r>
      <w:proofErr w:type="spellEnd"/>
      <w:proofErr w:type="gramEnd"/>
      <w:r w:rsidRPr="00ED0891">
        <w:t xml:space="preserve"> Power of sector </w:t>
      </w:r>
      <w:r w:rsidRPr="00ED0891">
        <w:rPr>
          <w:i/>
          <w:iCs/>
        </w:rPr>
        <w:t>x</w:t>
      </w:r>
      <w:r w:rsidRPr="00ED0891">
        <w:t xml:space="preserve"> on the two DL </w:t>
      </w:r>
      <w:proofErr w:type="spellStart"/>
      <w:r w:rsidRPr="00ED0891">
        <w:t>subbands</w:t>
      </w:r>
      <w:proofErr w:type="spellEnd"/>
      <w:r w:rsidRPr="00ED0891">
        <w:t xml:space="preserve"> (in linear scale).</w:t>
      </w:r>
    </w:p>
    <w:p w:rsidR="0037555F" w:rsidRPr="00ED0891" w:rsidRDefault="00FB007B">
      <w:pPr>
        <w:pStyle w:val="B1"/>
        <w:ind w:left="284"/>
      </w:pPr>
      <w:r w:rsidRPr="00ED0891">
        <w:t>-</w:t>
      </w:r>
      <w:r w:rsidRPr="00ED0891">
        <w:tab/>
      </w:r>
      <m:oMath>
        <m:sSub>
          <m:sSubPr>
            <m:ctrlPr>
              <w:ins w:id="744"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oMath>
      <w:r w:rsidRPr="00ED0891">
        <w:t xml:space="preserve"> is the total number of DL RBs in the DL subbands.</w:t>
      </w:r>
    </w:p>
    <w:p w:rsidR="0037555F" w:rsidRPr="00ED0891" w:rsidRDefault="00FB007B">
      <w:pPr>
        <w:pStyle w:val="B1"/>
        <w:ind w:left="284"/>
      </w:pPr>
      <w:r w:rsidRPr="00ED0891">
        <w:t>-</w:t>
      </w:r>
      <w:r w:rsidRPr="00ED0891">
        <w:tab/>
      </w:r>
      <m:oMath>
        <m:sSubSup>
          <m:sSubSupPr>
            <m:ctrlPr>
              <w:ins w:id="745" w:author="cmcc" w:date="2023-03-03T02:04:00Z">
                <w:rPr>
                  <w:rFonts w:ascii="Cambria Math" w:hAnsi="Cambria Math"/>
                  <w:i/>
                  <w:iCs/>
                </w:rPr>
              </w:ins>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Pr="00ED0891">
        <w:t xml:space="preserve"> is the number of DL RBs allocated for DL transmission of sector </w:t>
      </w:r>
      <w:r w:rsidRPr="00ED0891">
        <w:rPr>
          <w:i/>
          <w:iCs/>
        </w:rPr>
        <w:t>x</w:t>
      </w:r>
      <w:r w:rsidRPr="00ED0891">
        <w:t>.</w:t>
      </w:r>
    </w:p>
    <w:p w:rsidR="0037555F" w:rsidRPr="00ED0891" w:rsidRDefault="00FB007B">
      <w:pPr>
        <w:pStyle w:val="B1"/>
        <w:ind w:left="284"/>
        <w:rPr>
          <w:strike/>
        </w:rPr>
      </w:pPr>
      <w:r w:rsidRPr="00ED0891">
        <w:t>-</w:t>
      </w:r>
      <w:r w:rsidRPr="00ED0891">
        <w:tab/>
      </w:r>
      <m:oMath>
        <m:sSub>
          <m:sSubPr>
            <m:ctrlPr>
              <w:ins w:id="746" w:author="cmcc" w:date="2023-03-03T02:04:00Z">
                <w:rPr>
                  <w:rFonts w:ascii="Cambria Math" w:hAnsi="Cambria Math"/>
                  <w:i/>
                </w:rPr>
              </w:ins>
            </m:ctrlPr>
          </m:sSubPr>
          <m:e>
            <m:r>
              <w:rPr>
                <w:rFonts w:ascii="Cambria Math" w:hAnsi="Cambria Math"/>
              </w:rPr>
              <m:t>α</m:t>
            </m:r>
          </m:e>
          <m:sub>
            <m:r>
              <m:rPr>
                <m:sty m:val="p"/>
              </m:rPr>
              <w:rPr>
                <w:rFonts w:ascii="Cambria Math" w:hAnsi="Cambria Math"/>
              </w:rPr>
              <m:t>co-site</m:t>
            </m:r>
          </m:sub>
        </m:sSub>
      </m:oMath>
      <w:r w:rsidRPr="00ED0891">
        <w:rPr>
          <w:rFonts w:cs="Calibri"/>
          <w:bCs/>
        </w:rPr>
        <w:t xml:space="preserve"> is the interference suppression capability of co-site inter-sector co-channel inter-subband CLI. </w:t>
      </w:r>
    </w:p>
    <w:p w:rsidR="0037555F" w:rsidRPr="00ED0891" w:rsidRDefault="00FB007B">
      <w:pPr>
        <w:pStyle w:val="B2"/>
        <w:ind w:left="567"/>
      </w:pPr>
      <w:r w:rsidRPr="00ED0891">
        <w:t>-</w:t>
      </w:r>
      <w:r w:rsidRPr="00ED0891">
        <w:tab/>
      </w:r>
      <m:oMath>
        <m:r>
          <w:rPr>
            <w:rFonts w:ascii="Cambria Math" w:hAnsi="Cambria Math"/>
          </w:rPr>
          <m:t>10*</m:t>
        </m:r>
        <m:sSub>
          <m:sSubPr>
            <m:ctrlPr>
              <w:ins w:id="747" w:author="cmcc" w:date="2023-03-03T02:04:00Z">
                <w:rPr>
                  <w:rFonts w:ascii="Cambria Math" w:hAnsi="Cambria Math"/>
                  <w:i/>
                </w:rPr>
              </w:ins>
            </m:ctrlPr>
          </m:sSubPr>
          <m:e>
            <m:r>
              <w:rPr>
                <w:rFonts w:ascii="Cambria Math" w:hAnsi="Cambria Math"/>
              </w:rPr>
              <m:t>log</m:t>
            </m:r>
          </m:e>
          <m:sub>
            <m:r>
              <w:rPr>
                <w:rFonts w:ascii="Cambria Math" w:hAnsi="Cambria Math"/>
              </w:rPr>
              <m:t>10</m:t>
            </m:r>
          </m:sub>
        </m:sSub>
        <m:d>
          <m:dPr>
            <m:ctrlPr>
              <w:ins w:id="748" w:author="cmcc" w:date="2023-03-03T02:04:00Z">
                <w:rPr>
                  <w:rFonts w:ascii="Cambria Math" w:hAnsi="Cambria Math"/>
                  <w:i/>
                </w:rPr>
              </w:ins>
            </m:ctrlPr>
          </m:dPr>
          <m:e>
            <m:sSub>
              <m:sSubPr>
                <m:ctrlPr>
                  <w:ins w:id="749" w:author="cmcc" w:date="2023-03-03T02:04:00Z">
                    <w:rPr>
                      <w:rFonts w:ascii="Cambria Math" w:hAnsi="Cambria Math"/>
                      <w:i/>
                    </w:rPr>
                  </w:ins>
                </m:ctrlPr>
              </m:sSubPr>
              <m:e>
                <m:r>
                  <w:rPr>
                    <w:rFonts w:ascii="Cambria Math" w:hAnsi="Cambria Math"/>
                  </w:rPr>
                  <m:t>α</m:t>
                </m:r>
              </m:e>
              <m:sub>
                <m:r>
                  <m:rPr>
                    <m:sty m:val="p"/>
                  </m:rPr>
                  <w:rPr>
                    <w:rFonts w:ascii="Cambria Math" w:hAnsi="Cambria Math"/>
                  </w:rPr>
                  <m:t>co-site</m:t>
                </m:r>
              </m:sub>
            </m:sSub>
          </m:e>
        </m:d>
        <m:r>
          <w:rPr>
            <w:rFonts w:ascii="Cambria Math" w:hAnsi="Cambria Math"/>
          </w:rPr>
          <m:t>=</m:t>
        </m:r>
        <m:sSub>
          <m:sSubPr>
            <m:ctrlPr>
              <w:ins w:id="750" w:author="cmcc" w:date="2023-03-03T02:04:00Z">
                <w:rPr>
                  <w:rFonts w:ascii="Cambria Math" w:hAnsi="Cambria Math"/>
                </w:rPr>
              </w:ins>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ins w:id="751" w:author="cmcc" w:date="2023-03-03T02:04:00Z">
                <w:rPr>
                  <w:rFonts w:ascii="Cambria Math" w:hAnsi="Cambria Math"/>
                </w:rPr>
              </w:ins>
            </m:ctrlPr>
          </m:sSubPr>
          <m:e>
            <m:r>
              <m:rPr>
                <m:sty m:val="p"/>
              </m:rPr>
              <w:rPr>
                <w:rFonts w:ascii="Cambria Math"/>
              </w:rPr>
              <m:t>log</m:t>
            </m:r>
          </m:e>
          <m:sub>
            <m:r>
              <m:rPr>
                <m:sty m:val="p"/>
              </m:rPr>
              <w:rPr>
                <w:rFonts w:ascii="Cambria Math"/>
              </w:rPr>
              <m:t>10</m:t>
            </m:r>
          </m:sub>
        </m:sSub>
        <m:d>
          <m:dPr>
            <m:ctrlPr>
              <w:ins w:id="752" w:author="cmcc" w:date="2023-03-03T02:04:00Z">
                <w:rPr>
                  <w:rFonts w:ascii="Cambria Math" w:hAnsi="Cambria Math"/>
                </w:rPr>
              </w:ins>
            </m:ctrlPr>
          </m:dPr>
          <m:e>
            <m:f>
              <m:fPr>
                <m:ctrlPr>
                  <w:ins w:id="753" w:author="cmcc" w:date="2023-03-03T02:04:00Z">
                    <w:rPr>
                      <w:rFonts w:ascii="Cambria Math" w:hAnsi="Cambria Math"/>
                    </w:rPr>
                  </w:ins>
                </m:ctrlPr>
              </m:fPr>
              <m:num>
                <m:r>
                  <m:rPr>
                    <m:sty m:val="p"/>
                  </m:rPr>
                  <w:rPr>
                    <w:rFonts w:ascii="Cambria Math"/>
                  </w:rPr>
                  <m:t>1</m:t>
                </m:r>
              </m:num>
              <m:den>
                <m:f>
                  <m:fPr>
                    <m:ctrlPr>
                      <w:ins w:id="754" w:author="cmcc" w:date="2023-03-03T02:04:00Z">
                        <w:rPr>
                          <w:rFonts w:ascii="Cambria Math" w:hAnsi="Cambria Math"/>
                        </w:rPr>
                      </w:ins>
                    </m:ctrlPr>
                  </m:fPr>
                  <m:num>
                    <m:r>
                      <m:rPr>
                        <m:sty m:val="p"/>
                      </m:rPr>
                      <w:rPr>
                        <w:rFonts w:ascii="Cambria Math"/>
                      </w:rPr>
                      <m:t>1</m:t>
                    </m:r>
                  </m:num>
                  <m:den>
                    <m:sSub>
                      <m:sSubPr>
                        <m:ctrlPr>
                          <w:ins w:id="755" w:author="cmcc" w:date="2023-03-03T02:04:00Z">
                            <w:rPr>
                              <w:rFonts w:ascii="Cambria Math" w:hAnsi="Cambria Math"/>
                            </w:rPr>
                          </w:ins>
                        </m:ctrlPr>
                      </m:sSubPr>
                      <m:e>
                        <m:r>
                          <m:rPr>
                            <m:sty m:val="p"/>
                          </m:rPr>
                          <w:rPr>
                            <w:rFonts w:ascii="Cambria Math"/>
                          </w:rPr>
                          <m:t>ACLR</m:t>
                        </m:r>
                      </m:e>
                      <m:sub>
                        <m:r>
                          <m:rPr>
                            <m:sty m:val="p"/>
                          </m:rPr>
                          <w:rPr>
                            <w:rFonts w:ascii="Cambria Math"/>
                          </w:rPr>
                          <m:t>BS</m:t>
                        </m:r>
                      </m:sub>
                    </m:sSub>
                  </m:den>
                </m:f>
                <m:r>
                  <m:rPr>
                    <m:sty m:val="p"/>
                  </m:rPr>
                  <w:rPr>
                    <w:rFonts w:ascii="Cambria Math"/>
                  </w:rPr>
                  <m:t>+</m:t>
                </m:r>
                <m:f>
                  <m:fPr>
                    <m:ctrlPr>
                      <w:ins w:id="756" w:author="cmcc" w:date="2023-03-03T02:04:00Z">
                        <w:rPr>
                          <w:rFonts w:ascii="Cambria Math" w:hAnsi="Cambria Math"/>
                        </w:rPr>
                      </w:ins>
                    </m:ctrlPr>
                  </m:fPr>
                  <m:num>
                    <m:r>
                      <m:rPr>
                        <m:sty m:val="p"/>
                      </m:rPr>
                      <w:rPr>
                        <w:rFonts w:ascii="Cambria Math"/>
                      </w:rPr>
                      <m:t>1</m:t>
                    </m:r>
                  </m:num>
                  <m:den>
                    <m:sSub>
                      <m:sSubPr>
                        <m:ctrlPr>
                          <w:ins w:id="757" w:author="cmcc" w:date="2023-03-03T02:04:00Z">
                            <w:rPr>
                              <w:rFonts w:ascii="Cambria Math" w:hAnsi="Cambria Math"/>
                            </w:rPr>
                          </w:ins>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rsidR="0037555F" w:rsidRPr="00ED0891" w:rsidRDefault="00FB007B">
      <w:pPr>
        <w:pStyle w:val="B3"/>
        <w:ind w:left="851"/>
        <w:rPr>
          <w:rFonts w:ascii="Calibri" w:hAnsi="Calibri" w:cs="Calibri"/>
          <w:sz w:val="22"/>
        </w:rPr>
      </w:pPr>
      <w:r w:rsidRPr="00ED0891">
        <w:t>-</w:t>
      </w:r>
      <w:r w:rsidRPr="00ED0891">
        <w:tab/>
        <w:t xml:space="preserve">Note: </w:t>
      </w:r>
      <m:oMath>
        <m:sSub>
          <m:sSubPr>
            <m:ctrlPr>
              <w:ins w:id="758" w:author="cmcc" w:date="2023-03-03T02:04:00Z">
                <w:rPr>
                  <w:rFonts w:ascii="Cambria Math" w:hAnsi="Cambria Math"/>
                </w:rPr>
              </w:ins>
            </m:ctrlPr>
          </m:sSubPr>
          <m:e>
            <m:r>
              <m:rPr>
                <m:sty m:val="p"/>
              </m:rPr>
              <w:rPr>
                <w:rFonts w:ascii="Cambria Math"/>
              </w:rPr>
              <m:t>ACLR</m:t>
            </m:r>
          </m:e>
          <m:sub>
            <m:r>
              <m:rPr>
                <m:sty m:val="p"/>
              </m:rPr>
              <w:rPr>
                <w:rFonts w:ascii="Cambria Math"/>
              </w:rPr>
              <m:t>BS</m:t>
            </m:r>
          </m:sub>
        </m:sSub>
      </m:oMath>
      <w:r w:rsidRPr="00ED0891">
        <w:t xml:space="preserve"> and </w:t>
      </w:r>
      <m:oMath>
        <m:sSub>
          <m:sSubPr>
            <m:ctrlPr>
              <w:ins w:id="759" w:author="cmcc" w:date="2023-03-03T02:04:00Z">
                <w:rPr>
                  <w:rFonts w:ascii="Cambria Math" w:hAnsi="Cambria Math"/>
                </w:rPr>
              </w:ins>
            </m:ctrlPr>
          </m:sSubPr>
          <m:e>
            <m:r>
              <m:rPr>
                <m:sty m:val="p"/>
              </m:rPr>
              <w:rPr>
                <w:rFonts w:ascii="Cambria Math"/>
              </w:rPr>
              <m:t>ACS</m:t>
            </m:r>
          </m:e>
          <m:sub>
            <m:r>
              <m:rPr>
                <m:sty m:val="p"/>
              </m:rPr>
              <w:rPr>
                <w:rFonts w:ascii="Cambria Math"/>
              </w:rPr>
              <m:t>BS</m:t>
            </m:r>
          </m:sub>
        </m:sSub>
      </m:oMath>
      <w:r w:rsidRPr="00ED0891">
        <w:t xml:space="preserve"> are in linear scale. </w:t>
      </w:r>
      <w:proofErr w:type="gramStart"/>
      <w:r w:rsidRPr="00ED0891">
        <w:t>gNB</w:t>
      </w:r>
      <w:proofErr w:type="gramEnd"/>
      <w:r w:rsidRPr="00ED0891">
        <w:t xml:space="preserve"> ACLR (i.e.,</w:t>
      </w:r>
      <m:oMath>
        <m:sSub>
          <m:sSubPr>
            <m:ctrlPr>
              <w:ins w:id="760" w:author="cmcc" w:date="2023-03-03T02:04:00Z">
                <w:rPr>
                  <w:rFonts w:ascii="Cambria Math" w:hAnsi="Cambria Math"/>
                </w:rPr>
              </w:ins>
            </m:ctrlPr>
          </m:sSubPr>
          <m:e>
            <m:r>
              <m:rPr>
                <m:sty m:val="p"/>
              </m:rPr>
              <w:rPr>
                <w:rFonts w:ascii="Cambria Math"/>
              </w:rPr>
              <m:t>ACLR</m:t>
            </m:r>
          </m:e>
          <m:sub>
            <m:r>
              <m:rPr>
                <m:sty m:val="p"/>
              </m:rPr>
              <w:rPr>
                <w:rFonts w:ascii="Cambria Math"/>
              </w:rPr>
              <m:t>BS</m:t>
            </m:r>
          </m:sub>
        </m:sSub>
      </m:oMath>
      <w:r w:rsidRPr="00ED0891">
        <w:t>) is provided as the candidate for Tx leakage, and gNB ACS (i.e.,</w:t>
      </w:r>
      <m:oMath>
        <m:sSub>
          <m:sSubPr>
            <m:ctrlPr>
              <w:ins w:id="761" w:author="cmcc" w:date="2023-03-03T02:04:00Z">
                <w:rPr>
                  <w:rFonts w:ascii="Cambria Math" w:hAnsi="Cambria Math"/>
                </w:rPr>
              </w:ins>
            </m:ctrlPr>
          </m:sSubPr>
          <m:e>
            <m:r>
              <m:rPr>
                <m:sty m:val="p"/>
              </m:rPr>
              <w:rPr>
                <w:rFonts w:ascii="Cambria Math"/>
              </w:rPr>
              <m:t>ACS</m:t>
            </m:r>
          </m:e>
          <m:sub>
            <m:r>
              <m:rPr>
                <m:sty m:val="p"/>
              </m:rPr>
              <w:rPr>
                <w:rFonts w:ascii="Cambria Math"/>
              </w:rPr>
              <m:t>BS</m:t>
            </m:r>
          </m:sub>
        </m:sSub>
      </m:oMath>
      <w:r w:rsidRPr="00ED0891">
        <w:t xml:space="preserve">) is provided as the candidate for Receiver impairment. </w:t>
      </w:r>
    </w:p>
    <w:p w:rsidR="0037555F" w:rsidRPr="00ED0891" w:rsidRDefault="00FB007B">
      <w:pPr>
        <w:pStyle w:val="B2"/>
        <w:ind w:left="567"/>
      </w:pPr>
      <w:r w:rsidRPr="00ED0891">
        <w:t>-</w:t>
      </w:r>
      <w:r w:rsidRPr="00ED0891">
        <w:tab/>
        <w:t xml:space="preserve">Companies shall report the </w:t>
      </w:r>
      <w:r w:rsidRPr="00ED0891">
        <w:rPr>
          <w:rFonts w:cs="Calibri"/>
          <w:bCs/>
        </w:rPr>
        <w:t xml:space="preserve">value of </w:t>
      </w:r>
      <m:oMath>
        <m:sSub>
          <m:sSubPr>
            <m:ctrlPr>
              <w:ins w:id="762" w:author="cmcc" w:date="2023-03-03T02:04:00Z">
                <w:rPr>
                  <w:rFonts w:ascii="Cambria Math" w:hAnsi="Cambria Math"/>
                  <w:i/>
                </w:rPr>
              </w:ins>
            </m:ctrlPr>
          </m:sSubPr>
          <m:e>
            <m:r>
              <w:rPr>
                <w:rFonts w:ascii="Cambria Math" w:hAnsi="Cambria Math"/>
              </w:rPr>
              <m:t>α</m:t>
            </m:r>
          </m:e>
          <m:sub>
            <m:r>
              <m:rPr>
                <m:sty m:val="p"/>
              </m:rPr>
              <w:rPr>
                <w:rFonts w:ascii="Cambria Math" w:hAnsi="Cambria Math"/>
              </w:rPr>
              <m:t>co-site</m:t>
            </m:r>
          </m:sub>
        </m:sSub>
      </m:oMath>
      <w:r w:rsidRPr="00ED0891">
        <w:t xml:space="preserve"> assumed in the simulations with feasibility of how these values were derived. </w:t>
      </w:r>
    </w:p>
    <w:p w:rsidR="0037555F" w:rsidRPr="00ED0891" w:rsidRDefault="00FB007B">
      <w:pPr>
        <w:pStyle w:val="21"/>
      </w:pPr>
      <w:bookmarkStart w:id="763" w:name="_Toc122614360"/>
      <w:bookmarkStart w:id="764" w:name="_Toc120638188"/>
      <w:r w:rsidRPr="00ED0891">
        <w:t>A.2.3</w:t>
      </w:r>
      <w:r w:rsidRPr="00ED0891">
        <w:tab/>
        <w:t xml:space="preserve">Inter-site </w:t>
      </w:r>
      <w:proofErr w:type="spellStart"/>
      <w:r w:rsidRPr="00ED0891">
        <w:t>gNB-gNB</w:t>
      </w:r>
      <w:proofErr w:type="spellEnd"/>
      <w:r w:rsidRPr="00ED0891">
        <w:t xml:space="preserve"> co-channel inter-</w:t>
      </w:r>
      <w:proofErr w:type="spellStart"/>
      <w:r w:rsidRPr="00ED0891">
        <w:t>subband</w:t>
      </w:r>
      <w:proofErr w:type="spellEnd"/>
      <w:r w:rsidRPr="00ED0891">
        <w:t xml:space="preserve"> CLI</w:t>
      </w:r>
      <w:bookmarkEnd w:id="763"/>
      <w:bookmarkEnd w:id="764"/>
    </w:p>
    <w:p w:rsidR="0037555F" w:rsidRPr="00ED0891" w:rsidRDefault="00FB007B">
      <w:r w:rsidRPr="00ED0891">
        <w:t xml:space="preserve">For discussion of </w:t>
      </w:r>
      <w:proofErr w:type="spellStart"/>
      <w:r w:rsidRPr="00ED0891">
        <w:t>gNB-gNB</w:t>
      </w:r>
      <w:proofErr w:type="spellEnd"/>
      <w:r w:rsidRPr="00ED0891">
        <w:t xml:space="preserve"> co-channel inter-</w:t>
      </w:r>
      <w:proofErr w:type="spellStart"/>
      <w:r w:rsidRPr="00ED0891">
        <w:t>subband</w:t>
      </w:r>
      <w:proofErr w:type="spellEnd"/>
      <w:r w:rsidRPr="00ED0891">
        <w:t xml:space="preserve"> CLI modelling in system level simulation, RAN1 understands at least the following two aspects need to be considered:</w:t>
      </w:r>
    </w:p>
    <w:p w:rsidR="0037555F" w:rsidRPr="00ED0891" w:rsidRDefault="00FB007B">
      <w:pPr>
        <w:pStyle w:val="B1"/>
        <w:rPr>
          <w:bCs/>
        </w:rPr>
      </w:pPr>
      <w:r w:rsidRPr="00ED0891">
        <w:t>-</w:t>
      </w:r>
      <w:r w:rsidRPr="00ED0891">
        <w:tab/>
      </w:r>
      <w:r w:rsidRPr="00ED0891">
        <w:rPr>
          <w:b/>
        </w:rPr>
        <w:t xml:space="preserve">Aspect 1: </w:t>
      </w:r>
      <w:r w:rsidRPr="00ED0891">
        <w:rPr>
          <w:bCs/>
        </w:rPr>
        <w:t xml:space="preserve">The unwanted emissions due to </w:t>
      </w:r>
      <w:proofErr w:type="spellStart"/>
      <w:proofErr w:type="gramStart"/>
      <w:r w:rsidRPr="00ED0891">
        <w:rPr>
          <w:bCs/>
        </w:rPr>
        <w:t>Tx</w:t>
      </w:r>
      <w:proofErr w:type="spellEnd"/>
      <w:proofErr w:type="gramEnd"/>
      <w:r w:rsidRPr="00ED0891">
        <w:rPr>
          <w:bCs/>
        </w:rPr>
        <w:t xml:space="preserve"> non-linearity at the transmitter of the aggressor from the allocated RBs to the non-allocated RBs in the same carrier.</w:t>
      </w:r>
    </w:p>
    <w:p w:rsidR="0037555F" w:rsidRPr="00ED0891" w:rsidRDefault="00FB007B">
      <w:pPr>
        <w:pStyle w:val="B1"/>
        <w:rPr>
          <w:bCs/>
        </w:rPr>
      </w:pPr>
      <w:r w:rsidRPr="00ED0891">
        <w:t>-</w:t>
      </w:r>
      <w:r w:rsidRPr="00ED0891">
        <w:tab/>
      </w:r>
      <w:r w:rsidRPr="00ED0891">
        <w:rPr>
          <w:b/>
        </w:rPr>
        <w:t xml:space="preserve">Aspect 2: </w:t>
      </w:r>
      <w:r w:rsidRPr="00ED0891">
        <w:rPr>
          <w:bCs/>
        </w:rPr>
        <w:t xml:space="preserve">The receiver selectivity at the victim to receive the desired signal in the allocated RBs in the presence of the unwanted signals at the non-allocated RBs. </w:t>
      </w:r>
      <w:r w:rsidRPr="00ED0891">
        <w:t xml:space="preserve">(e.g. </w:t>
      </w:r>
      <w:r w:rsidRPr="00ED0891">
        <w:rPr>
          <w:bCs/>
        </w:rPr>
        <w:t>receiver blocking at the victim, overload of the receiver dynamic range, etc)</w:t>
      </w:r>
    </w:p>
    <w:p w:rsidR="0037555F" w:rsidRPr="00ED0891" w:rsidRDefault="00FB007B">
      <w:pPr>
        <w:rPr>
          <w:bCs/>
        </w:rPr>
      </w:pPr>
      <w:r w:rsidRPr="00ED0891">
        <w:rPr>
          <w:bCs/>
        </w:rPr>
        <w:lastRenderedPageBreak/>
        <w:t xml:space="preserve">For SLS in RAN1, if only large scale fading is modelled and small scale fading is not modelled for </w:t>
      </w:r>
      <w:r w:rsidRPr="00ED0891">
        <w:rPr>
          <w:bCs/>
          <w:lang w:val="it-IT"/>
        </w:rPr>
        <w:t>gNB-gNB co-channel channel model</w:t>
      </w:r>
      <w:r w:rsidRPr="00ED0891">
        <w:rPr>
          <w:bCs/>
        </w:rPr>
        <w:t xml:space="preserve">, the power of </w:t>
      </w:r>
      <w:r w:rsidRPr="00ED0891">
        <w:rPr>
          <w:bCs/>
          <w:lang w:val="sv-SE"/>
        </w:rPr>
        <w:t>inter-site gNB-gNB co-channel inter-subband CLI</w:t>
      </w:r>
      <w:r w:rsidRPr="00ED0891">
        <w:rPr>
          <w:bCs/>
        </w:rPr>
        <w:t xml:space="preserve"> experienced by the victim </w:t>
      </w:r>
      <w:proofErr w:type="spellStart"/>
      <w:r w:rsidRPr="00ED0891">
        <w:rPr>
          <w:bCs/>
        </w:rPr>
        <w:t>gNB</w:t>
      </w:r>
      <w:proofErr w:type="spellEnd"/>
      <w:r w:rsidRPr="00ED0891">
        <w:rPr>
          <w:bCs/>
        </w:rPr>
        <w:t xml:space="preserve"> on each receiver chain at one UL RB can be modelled as</w:t>
      </w:r>
    </w:p>
    <w:p w:rsidR="0037555F" w:rsidRPr="00ED0891" w:rsidRDefault="007B1FE2">
      <w:pPr>
        <w:pStyle w:val="B1"/>
        <w:ind w:left="0" w:firstLine="0"/>
        <w:jc w:val="center"/>
        <w:rPr>
          <w:bCs/>
          <w:iCs/>
        </w:rPr>
      </w:pPr>
      <m:oMath>
        <m:eqArr>
          <m:eqArrPr>
            <m:maxDist m:val="on"/>
            <m:ctrlPr>
              <w:ins w:id="765" w:author="cmcc" w:date="2023-03-03T02:04:00Z">
                <w:rPr>
                  <w:rFonts w:ascii="Cambria Math" w:hAnsi="Cambria Math"/>
                  <w:bCs/>
                  <w:i/>
                  <w:iCs/>
                </w:rPr>
              </w:ins>
            </m:ctrlPr>
          </m:eqArrPr>
          <m:e>
            <m:sSubSup>
              <m:sSubSupPr>
                <m:ctrlPr>
                  <w:ins w:id="766" w:author="cmcc" w:date="2023-03-03T02:04:00Z">
                    <w:rPr>
                      <w:rFonts w:ascii="Cambria Math" w:hAnsi="Cambria Math"/>
                      <w:bCs/>
                      <w:i/>
                      <w:iCs/>
                    </w:rPr>
                  </w:ins>
                </m:ctrlPr>
              </m:sSubSupPr>
              <m:e>
                <m:r>
                  <m:rPr>
                    <m:sty m:val="p"/>
                  </m:rPr>
                  <w:rPr>
                    <w:rFonts w:ascii="Cambria Math" w:hAnsi="Cambria Math"/>
                  </w:rPr>
                  <m:t>I</m:t>
                </m:r>
              </m:e>
              <m:sub>
                <m:r>
                  <m:rPr>
                    <m:sty m:val="p"/>
                  </m:rPr>
                  <w:rPr>
                    <w:rFonts w:ascii="Cambria Math" w:hAnsi="Cambria Math"/>
                  </w:rPr>
                  <m:t>Inter-Site-CLI</m:t>
                </m:r>
              </m:sub>
              <m:sup>
                <m:sSup>
                  <m:sSupPr>
                    <m:ctrlPr>
                      <w:ins w:id="767"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ins w:id="768" w:author="cmcc" w:date="2023-03-03T02:04:00Z">
                    <w:rPr>
                      <w:rFonts w:ascii="Cambria Math" w:hAnsi="Cambria Math"/>
                      <w:bCs/>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ins w:id="769"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ins w:id="770" w:author="cmcc" w:date="2023-03-03T02:04:00Z">
                    <w:rPr>
                      <w:rFonts w:ascii="Cambria Math" w:hAnsi="Cambria Math"/>
                      <w:bCs/>
                      <w:i/>
                      <w:iCs/>
                    </w:rPr>
                  </w:ins>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ins w:id="771"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p>
              <m:sSupPr>
                <m:ctrlPr>
                  <w:ins w:id="772" w:author="cmcc" w:date="2023-03-03T02:04:00Z">
                    <w:rPr>
                      <w:rFonts w:ascii="Cambria Math" w:hAnsi="Cambria Math"/>
                    </w:rPr>
                  </w:ins>
                </m:ctrlPr>
              </m:sSupPr>
              <m:e>
                <m:r>
                  <m:rPr>
                    <m:sty m:val="p"/>
                  </m:rPr>
                  <w:rPr>
                    <w:rFonts w:ascii="Cambria Math" w:hAnsi="Cambria Math"/>
                  </w:rPr>
                  <m:t>CL</m:t>
                </m:r>
              </m:e>
              <m:sup>
                <m:r>
                  <m:rPr>
                    <m:sty m:val="p"/>
                  </m:rPr>
                  <w:rPr>
                    <w:rFonts w:ascii="Cambria Math" w:hAnsi="Cambria Math"/>
                  </w:rPr>
                  <m:t xml:space="preserve">BS </m:t>
                </m:r>
                <m:sSup>
                  <m:sSupPr>
                    <m:ctrlPr>
                      <w:ins w:id="773"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ins w:id="774" w:author="cmcc" w:date="2023-03-03T02:04:00Z">
                    <w:rPr>
                      <w:rFonts w:ascii="Cambria Math" w:hAnsi="Cambria Math"/>
                      <w:bCs/>
                    </w:rPr>
                  </w:ins>
                </m:ctrlPr>
              </m:dPr>
              <m:e>
                <m:f>
                  <m:fPr>
                    <m:ctrlPr>
                      <w:ins w:id="775" w:author="cmcc" w:date="2023-03-03T02:04:00Z">
                        <w:rPr>
                          <w:rFonts w:ascii="Cambria Math" w:hAnsi="Cambria Math"/>
                          <w:bCs/>
                          <w:i/>
                          <w:iCs/>
                        </w:rPr>
                      </w:ins>
                    </m:ctrlPr>
                  </m:fPr>
                  <m:num>
                    <m:r>
                      <m:rPr>
                        <m:sty m:val="p"/>
                      </m:rPr>
                      <w:rPr>
                        <w:rFonts w:ascii="Cambria Math" w:hAnsi="Cambria Math"/>
                      </w:rPr>
                      <m:t>1</m:t>
                    </m:r>
                  </m:num>
                  <m:den>
                    <m:sSub>
                      <m:sSubPr>
                        <m:ctrlPr>
                          <w:ins w:id="776" w:author="cmcc" w:date="2023-03-03T02:04:00Z">
                            <w:rPr>
                              <w:rFonts w:ascii="Cambria Math" w:hAnsi="Cambria Math"/>
                            </w:rPr>
                          </w:ins>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ins w:id="777" w:author="cmcc" w:date="2023-03-03T02:04:00Z">
                        <w:rPr>
                          <w:rFonts w:ascii="Cambria Math" w:hAnsi="Cambria Math"/>
                          <w:bCs/>
                          <w:i/>
                          <w:iCs/>
                        </w:rPr>
                      </w:ins>
                    </m:ctrlPr>
                  </m:fPr>
                  <m:num>
                    <m:r>
                      <m:rPr>
                        <m:sty m:val="p"/>
                      </m:rPr>
                      <w:rPr>
                        <w:rFonts w:ascii="Cambria Math" w:hAnsi="Cambria Math"/>
                      </w:rPr>
                      <m:t>1</m:t>
                    </m:r>
                  </m:num>
                  <m:den>
                    <m:sSub>
                      <m:sSubPr>
                        <m:ctrlPr>
                          <w:ins w:id="778" w:author="cmcc" w:date="2023-03-03T02:04:00Z">
                            <w:rPr>
                              <w:rFonts w:ascii="Cambria Math" w:hAnsi="Cambria Math"/>
                            </w:rPr>
                          </w:ins>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ins w:id="779" w:author="cmcc" w:date="2023-03-03T02:04:00Z">
                    <w:rPr>
                      <w:rFonts w:ascii="Cambria Math" w:hAnsi="Cambria Math"/>
                      <w:bCs/>
                      <w:i/>
                      <w:iCs/>
                    </w:rPr>
                  </w:ins>
                </m:ctrlPr>
              </m:fPr>
              <m:num>
                <m:r>
                  <m:rPr>
                    <m:sty m:val="p"/>
                  </m:rPr>
                  <w:rPr>
                    <w:rFonts w:ascii="Cambria Math" w:hAnsi="Cambria Math"/>
                  </w:rPr>
                  <m:t>1</m:t>
                </m:r>
              </m:num>
              <m:den>
                <m:sSub>
                  <m:sSubPr>
                    <m:ctrlPr>
                      <w:ins w:id="780"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ins w:id="781" w:author="cmcc" w:date="2023-03-03T02:04:00Z">
                    <w:rPr>
                      <w:rFonts w:ascii="Cambria Math" w:hAnsi="Cambria Math"/>
                      <w:bCs/>
                      <w:i/>
                      <w:iCs/>
                    </w:rPr>
                  </w:ins>
                </m:ctrlPr>
              </m:dPr>
              <m:e>
                <m:r>
                  <m:rPr>
                    <m:sty m:val="p"/>
                  </m:rPr>
                  <w:rPr>
                    <w:rFonts w:ascii="Cambria Math" w:hAnsi="Cambria Math"/>
                  </w:rPr>
                  <m:t>A-5</m:t>
                </m:r>
              </m:e>
            </m:d>
          </m:e>
        </m:eqArr>
      </m:oMath>
      <w:r w:rsidR="00FB007B" w:rsidRPr="00ED0891">
        <w:t xml:space="preserve"> </w:t>
      </w:r>
    </w:p>
    <w:p w:rsidR="0037555F" w:rsidRPr="00ED0891" w:rsidRDefault="00FB007B">
      <w:pPr>
        <w:pStyle w:val="B1"/>
        <w:ind w:left="0" w:firstLine="0"/>
      </w:pPr>
      <w:proofErr w:type="gramStart"/>
      <w:r w:rsidRPr="00ED0891">
        <w:rPr>
          <w:bCs/>
          <w:iCs/>
        </w:rPr>
        <w:t>where</w:t>
      </w:r>
      <w:proofErr w:type="gramEnd"/>
    </w:p>
    <w:p w:rsidR="0037555F" w:rsidRPr="00ED0891" w:rsidRDefault="00FB007B">
      <w:pPr>
        <w:pStyle w:val="B2"/>
        <w:ind w:left="284"/>
      </w:pPr>
      <w:r w:rsidRPr="00ED0891">
        <w:t>-</w:t>
      </w:r>
      <w:r w:rsidRPr="00ED0891">
        <w:tab/>
      </w:r>
      <m:oMath>
        <m:sSubSup>
          <m:sSubSupPr>
            <m:ctrlPr>
              <w:ins w:id="782" w:author="cmcc" w:date="2023-03-03T02:04:00Z">
                <w:rPr>
                  <w:rFonts w:ascii="Cambria Math" w:hAnsi="Cambria Math"/>
                  <w:bCs/>
                  <w:i/>
                  <w:iCs/>
                </w:rPr>
              </w:ins>
            </m:ctrlPr>
          </m:sSubSupPr>
          <m:e>
            <m:r>
              <m:rPr>
                <m:sty m:val="p"/>
              </m:rPr>
              <w:rPr>
                <w:rFonts w:ascii="Cambria Math" w:hAnsi="Cambria Math"/>
              </w:rPr>
              <m:t>I</m:t>
            </m:r>
          </m:e>
          <m:sub>
            <m:r>
              <m:rPr>
                <m:sty m:val="p"/>
              </m:rPr>
              <w:rPr>
                <w:rFonts w:ascii="Cambria Math" w:hAnsi="Cambria Math"/>
              </w:rPr>
              <m:t>Inter-Site-CLI</m:t>
            </m:r>
          </m:sub>
          <m:sup>
            <m:sSup>
              <m:sSupPr>
                <m:ctrlPr>
                  <w:ins w:id="783" w:author="cmcc" w:date="2023-03-03T02:04:00Z">
                    <w:rPr>
                      <w:rFonts w:ascii="Cambria Math" w:hAnsi="Cambria Math"/>
                      <w:bCs/>
                      <w:i/>
                      <w:iCs/>
                    </w:rPr>
                  </w:ins>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Pr="00ED0891">
        <w:rPr>
          <w:bCs/>
        </w:rPr>
        <w:t xml:space="preserve"> is the power of </w:t>
      </w:r>
      <w:r w:rsidRPr="00ED0891">
        <w:rPr>
          <w:bCs/>
          <w:lang w:val="sv-SE"/>
        </w:rPr>
        <w:t xml:space="preserve">inter-site gNB-gNB co-channel inter-subband CLI from </w:t>
      </w:r>
      <w:r w:rsidRPr="00ED0891">
        <w:rPr>
          <w:bCs/>
        </w:rPr>
        <w:t>aggressor</w:t>
      </w:r>
      <w:r w:rsidRPr="00ED0891">
        <w:rPr>
          <w:bCs/>
          <w:lang w:val="sv-SE"/>
        </w:rPr>
        <w:t xml:space="preserve"> gNB </w:t>
      </w:r>
      <m:oMath>
        <m:sSup>
          <m:sSupPr>
            <m:ctrlPr>
              <w:ins w:id="784"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oMath>
      <w:r w:rsidRPr="00ED0891">
        <w:t xml:space="preserve"> </w:t>
      </w:r>
      <w:r w:rsidRPr="00ED0891">
        <w:rPr>
          <w:bCs/>
        </w:rPr>
        <w:t xml:space="preserve">to victim </w:t>
      </w:r>
      <w:proofErr w:type="spellStart"/>
      <w:r w:rsidRPr="00ED0891">
        <w:rPr>
          <w:bCs/>
        </w:rPr>
        <w:t>gNB</w:t>
      </w:r>
      <w:proofErr w:type="spellEnd"/>
      <w:r w:rsidRPr="00ED0891">
        <w:rPr>
          <w:bCs/>
        </w:rPr>
        <w:t xml:space="preserve"> </w:t>
      </w:r>
      <m:oMath>
        <m:r>
          <w:rPr>
            <w:rFonts w:ascii="Cambria Math" w:hAnsi="Cambria Math"/>
          </w:rPr>
          <m:t>A</m:t>
        </m:r>
      </m:oMath>
      <w:r w:rsidRPr="00ED0891">
        <w:rPr>
          <w:bCs/>
        </w:rPr>
        <w:t xml:space="preserve"> on each receiver chain at one UL RB (linear value).</w:t>
      </w:r>
    </w:p>
    <w:p w:rsidR="0037555F" w:rsidRPr="00ED0891" w:rsidRDefault="00FB007B">
      <w:pPr>
        <w:pStyle w:val="B2"/>
        <w:ind w:left="284"/>
      </w:pPr>
      <w:r w:rsidRPr="00ED0891">
        <w:t>-</w:t>
      </w:r>
      <w:r w:rsidRPr="00ED0891">
        <w:tab/>
      </w:r>
      <m:oMath>
        <m:sSubSup>
          <m:sSubSupPr>
            <m:ctrlPr>
              <w:ins w:id="785" w:author="cmcc" w:date="2023-03-03T02:04:00Z">
                <w:rPr>
                  <w:rFonts w:ascii="Cambria Math" w:hAnsi="Cambria Math"/>
                  <w:bCs/>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ins w:id="786" w:author="cmcc" w:date="2023-03-03T02:04:00Z">
                    <w:rPr>
                      <w:rFonts w:ascii="Cambria Math" w:hAnsi="Cambria Math"/>
                      <w:bCs/>
                      <w:i/>
                      <w:iCs/>
                    </w:rPr>
                  </w:ins>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Pr="00ED0891">
        <w:rPr>
          <w:bCs/>
        </w:rPr>
        <w:t xml:space="preserve"> is DL transmission power of </w:t>
      </w:r>
      <w:r w:rsidRPr="00ED0891">
        <w:rPr>
          <w:bCs/>
          <w:lang w:val="sv-SE"/>
        </w:rPr>
        <w:t xml:space="preserve">gNB </w:t>
      </w:r>
      <m:oMath>
        <m:sSup>
          <m:sSupPr>
            <m:ctrlPr>
              <w:ins w:id="787"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oMath>
      <w:r w:rsidRPr="00ED0891">
        <w:t xml:space="preserve"> </w:t>
      </w:r>
      <w:r w:rsidRPr="00ED0891">
        <w:rPr>
          <w:bCs/>
        </w:rPr>
        <w:t xml:space="preserve">across all </w:t>
      </w:r>
      <w:proofErr w:type="gramStart"/>
      <w:r w:rsidRPr="00ED0891">
        <w:rPr>
          <w:bCs/>
        </w:rPr>
        <w:t>transmit</w:t>
      </w:r>
      <w:proofErr w:type="gramEnd"/>
      <w:r w:rsidRPr="00ED0891">
        <w:rPr>
          <w:bCs/>
        </w:rPr>
        <w:t xml:space="preserve"> chains per RB (linear value). </w:t>
      </w:r>
      <m:oMath>
        <m:sSubSup>
          <m:sSubSupPr>
            <m:ctrlPr>
              <w:ins w:id="788" w:author="cmcc" w:date="2023-03-03T02:04:00Z">
                <w:rPr>
                  <w:rFonts w:ascii="Cambria Math" w:hAnsi="Cambria Math"/>
                  <w:bCs/>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ins w:id="789" w:author="cmcc" w:date="2023-03-03T02:04:00Z">
                    <w:rPr>
                      <w:rFonts w:ascii="Cambria Math" w:hAnsi="Cambria Math"/>
                      <w:bCs/>
                      <w:i/>
                      <w:iCs/>
                    </w:rPr>
                  </w:ins>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ins w:id="790" w:author="cmcc" w:date="2023-03-03T02:04:00Z">
                <w:rPr>
                  <w:rFonts w:ascii="Cambria Math" w:hAnsi="Cambria Math"/>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ins w:id="791"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oMath>
      <w:r w:rsidRPr="00ED0891">
        <w:rPr>
          <w:iCs/>
        </w:rPr>
        <w:t>.</w:t>
      </w:r>
    </w:p>
    <w:p w:rsidR="0037555F" w:rsidRPr="00ED0891" w:rsidRDefault="00FB007B">
      <w:pPr>
        <w:pStyle w:val="B2"/>
        <w:ind w:left="284"/>
      </w:pPr>
      <w:r w:rsidRPr="00ED0891">
        <w:t>-</w:t>
      </w:r>
      <w:r w:rsidRPr="00ED0891">
        <w:tab/>
      </w:r>
      <m:oMath>
        <m:sSubSup>
          <m:sSubSupPr>
            <m:ctrlPr>
              <w:ins w:id="792" w:author="cmcc" w:date="2023-03-03T02:04:00Z">
                <w:rPr>
                  <w:rFonts w:ascii="Cambria Math" w:hAnsi="Cambria Math"/>
                  <w:bCs/>
                  <w:i/>
                  <w:iCs/>
                </w:rPr>
              </w:ins>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ins w:id="793" w:author="cmcc" w:date="2023-03-03T02:04:00Z">
                    <w:rPr>
                      <w:rFonts w:ascii="Cambria Math" w:hAnsi="Cambria Math"/>
                      <w:bCs/>
                      <w:i/>
                      <w:iCs/>
                    </w:rPr>
                  </w:ins>
                </m:ctrlPr>
              </m:sSupPr>
              <m:e>
                <m:r>
                  <m:rPr>
                    <m:sty m:val="p"/>
                  </m:rPr>
                  <w:rPr>
                    <w:rFonts w:ascii="Cambria Math" w:hAnsi="Cambria Math"/>
                  </w:rPr>
                  <m:t>A</m:t>
                </m:r>
              </m:e>
              <m:sup>
                <m:r>
                  <m:rPr>
                    <m:sty m:val="p"/>
                  </m:rPr>
                  <w:rPr>
                    <w:rFonts w:ascii="Cambria Math" w:hAnsi="Cambria Math"/>
                  </w:rPr>
                  <m:t>'</m:t>
                </m:r>
              </m:sup>
            </m:sSup>
          </m:sup>
        </m:sSubSup>
      </m:oMath>
      <w:r w:rsidRPr="00ED0891">
        <w:rPr>
          <w:bCs/>
        </w:rPr>
        <w:t xml:space="preserve"> is the number of DL RBs allocated for DL transmission by </w:t>
      </w:r>
      <w:proofErr w:type="gramStart"/>
      <w:r w:rsidRPr="00ED0891">
        <w:rPr>
          <w:bCs/>
          <w:lang w:val="sv-SE"/>
        </w:rPr>
        <w:t xml:space="preserve">gNB </w:t>
      </w:r>
      <m:oMath>
        <w:proofErr w:type="gramEnd"/>
        <m:sSup>
          <m:sSupPr>
            <m:ctrlPr>
              <w:ins w:id="794"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oMath>
      <w:r w:rsidRPr="00ED0891">
        <w:rPr>
          <w:bCs/>
          <w:iCs/>
        </w:rPr>
        <w:t>.</w:t>
      </w:r>
    </w:p>
    <w:p w:rsidR="0037555F" w:rsidRPr="00ED0891" w:rsidRDefault="00FB007B">
      <w:pPr>
        <w:pStyle w:val="B2"/>
        <w:ind w:left="284"/>
      </w:pPr>
      <w:r w:rsidRPr="00ED0891">
        <w:t>-</w:t>
      </w:r>
      <w:r w:rsidRPr="00ED0891">
        <w:tab/>
      </w:r>
      <m:oMath>
        <m:sSup>
          <m:sSupPr>
            <m:ctrlPr>
              <w:ins w:id="795" w:author="cmcc" w:date="2023-03-03T02:04:00Z">
                <w:rPr>
                  <w:rFonts w:ascii="Cambria Math" w:hAnsi="Cambria Math"/>
                </w:rPr>
              </w:ins>
            </m:ctrlPr>
          </m:sSupPr>
          <m:e>
            <m:r>
              <m:rPr>
                <m:sty m:val="p"/>
              </m:rPr>
              <w:rPr>
                <w:rFonts w:ascii="Cambria Math" w:hAnsi="Cambria Math"/>
              </w:rPr>
              <m:t>CL</m:t>
            </m:r>
          </m:e>
          <m:sup>
            <m:r>
              <m:rPr>
                <m:sty m:val="p"/>
              </m:rPr>
              <w:rPr>
                <w:rFonts w:ascii="Cambria Math" w:hAnsi="Cambria Math"/>
              </w:rPr>
              <m:t xml:space="preserve">BS </m:t>
            </m:r>
            <m:sSup>
              <m:sSupPr>
                <m:ctrlPr>
                  <w:ins w:id="796"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ED0891">
        <w:rPr>
          <w:bCs/>
        </w:rPr>
        <w:t xml:space="preserve">is the coupling loss </w:t>
      </w:r>
      <w:r w:rsidRPr="00ED0891">
        <w:rPr>
          <w:bCs/>
          <w:lang w:val="sv-SE"/>
        </w:rPr>
        <w:t xml:space="preserve">between gNB </w:t>
      </w:r>
      <m:oMath>
        <m:sSup>
          <m:sSupPr>
            <m:ctrlPr>
              <w:ins w:id="797"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oMath>
      <w:r w:rsidRPr="00ED0891">
        <w:t xml:space="preserve"> </w:t>
      </w:r>
      <w:r w:rsidRPr="00ED0891">
        <w:rPr>
          <w:bCs/>
        </w:rPr>
        <w:t xml:space="preserve">and </w:t>
      </w:r>
      <w:proofErr w:type="spellStart"/>
      <w:r w:rsidRPr="00ED0891">
        <w:rPr>
          <w:bCs/>
        </w:rPr>
        <w:t>gNB</w:t>
      </w:r>
      <w:proofErr w:type="spellEnd"/>
      <w:r w:rsidRPr="00ED0891">
        <w:rPr>
          <w:bCs/>
        </w:rPr>
        <w:t xml:space="preserve"> </w:t>
      </w:r>
      <m:oMath>
        <m:r>
          <w:rPr>
            <w:rFonts w:ascii="Cambria Math" w:hAnsi="Cambria Math"/>
          </w:rPr>
          <m:t>A</m:t>
        </m:r>
      </m:oMath>
      <w:r w:rsidRPr="00ED0891">
        <w:rPr>
          <w:bCs/>
        </w:rPr>
        <w:t xml:space="preserve"> (linear value), accounting for beamforming at the aggressor gNB and victim gNB.</w:t>
      </w:r>
    </w:p>
    <w:p w:rsidR="0037555F" w:rsidRPr="00ED0891" w:rsidRDefault="00FB007B">
      <w:pPr>
        <w:pStyle w:val="B3"/>
        <w:ind w:left="568"/>
      </w:pPr>
      <w:r w:rsidRPr="00ED0891">
        <w:t>-</w:t>
      </w:r>
      <w:r w:rsidRPr="00ED0891">
        <w:tab/>
      </w:r>
      <m:oMath>
        <m:sSup>
          <m:sSupPr>
            <m:ctrlPr>
              <w:ins w:id="798" w:author="cmcc" w:date="2023-03-03T02:04:00Z">
                <w:rPr>
                  <w:rFonts w:ascii="Cambria Math" w:hAnsi="Cambria Math"/>
                </w:rPr>
              </w:ins>
            </m:ctrlPr>
          </m:sSupPr>
          <m:e>
            <m:r>
              <m:rPr>
                <m:sty m:val="p"/>
              </m:rPr>
              <w:rPr>
                <w:rFonts w:ascii="Cambria Math" w:hAnsi="Cambria Math"/>
              </w:rPr>
              <m:t>CL</m:t>
            </m:r>
          </m:e>
          <m:sup>
            <m:r>
              <m:rPr>
                <m:sty m:val="p"/>
              </m:rPr>
              <w:rPr>
                <w:rFonts w:ascii="Cambria Math" w:hAnsi="Cambria Math"/>
              </w:rPr>
              <m:t xml:space="preserve">BS </m:t>
            </m:r>
            <m:sSup>
              <m:sSupPr>
                <m:ctrlPr>
                  <w:ins w:id="799"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w:rPr>
            <w:rFonts w:ascii="Cambria Math" w:hAnsi="Cambria Math" w:cs="Calibri"/>
          </w:rPr>
          <m:t>=</m:t>
        </m:r>
        <m:f>
          <m:fPr>
            <m:ctrlPr>
              <w:ins w:id="800" w:author="cmcc" w:date="2023-03-03T02:04:00Z">
                <w:rPr>
                  <w:rFonts w:ascii="Cambria Math" w:hAnsi="Cambria Math" w:cs="Calibri"/>
                  <w:i/>
                  <w:iCs/>
                </w:rPr>
              </w:ins>
            </m:ctrlPr>
          </m:fPr>
          <m:num>
            <m:r>
              <m:rPr>
                <m:sty m:val="p"/>
              </m:rPr>
              <w:rPr>
                <w:rFonts w:ascii="Cambria Math" w:hAnsi="Cambria Math" w:cs="Calibri"/>
              </w:rPr>
              <m:t>1</m:t>
            </m:r>
          </m:num>
          <m:den>
            <m:sSub>
              <m:sSubPr>
                <m:ctrlPr>
                  <w:ins w:id="801" w:author="cmcc" w:date="2023-03-03T02:04:00Z">
                    <w:rPr>
                      <w:rFonts w:ascii="Cambria Math" w:hAnsi="Cambria Math" w:cs="Calibri"/>
                      <w:i/>
                    </w:rPr>
                  </w:ins>
                </m:ctrlPr>
              </m:sSubPr>
              <m:e>
                <m:r>
                  <w:rPr>
                    <w:rFonts w:ascii="Cambria Math" w:hAnsi="Cambria Math" w:cs="Calibri"/>
                  </w:rPr>
                  <m:t>S</m:t>
                </m:r>
              </m:e>
              <m:sub>
                <m:r>
                  <w:rPr>
                    <w:rFonts w:ascii="Cambria Math" w:hAnsi="Cambria Math" w:cs="Calibri"/>
                  </w:rPr>
                  <m:t>T</m:t>
                </m:r>
              </m:sub>
            </m:sSub>
          </m:den>
        </m:f>
        <m:r>
          <m:rPr>
            <m:sty m:val="p"/>
          </m:rPr>
          <w:rPr>
            <w:rFonts w:ascii="Cambria Math" w:hAnsi="Cambria Math" w:cs="Calibri"/>
          </w:rPr>
          <m:t>∙</m:t>
        </m:r>
        <m:nary>
          <m:naryPr>
            <m:chr m:val="∑"/>
            <m:limLoc m:val="undOvr"/>
            <m:ctrlPr>
              <w:ins w:id="802" w:author="cmcc" w:date="2023-03-03T02:04:00Z">
                <w:rPr>
                  <w:rFonts w:ascii="Cambria Math" w:hAnsi="Cambria Math" w:cs="Calibri"/>
                  <w:i/>
                  <w:iCs/>
                </w:rPr>
              </w:ins>
            </m:ctrlPr>
          </m:naryPr>
          <m:sub>
            <m:r>
              <w:rPr>
                <w:rFonts w:ascii="Cambria Math" w:hAnsi="Cambria Math" w:cs="Calibri"/>
              </w:rPr>
              <m:t>p</m:t>
            </m:r>
            <m:r>
              <m:rPr>
                <m:sty m:val="p"/>
              </m:rPr>
              <w:rPr>
                <w:rFonts w:ascii="Cambria Math" w:hAnsi="Cambria Math" w:cs="Calibri"/>
              </w:rPr>
              <m:t>=0</m:t>
            </m:r>
          </m:sub>
          <m:sup>
            <m:sSub>
              <m:sSubPr>
                <m:ctrlPr>
                  <w:ins w:id="803" w:author="cmcc" w:date="2023-03-03T02:04:00Z">
                    <w:rPr>
                      <w:rFonts w:ascii="Cambria Math" w:hAnsi="Cambria Math" w:cs="Calibri"/>
                      <w:i/>
                    </w:rPr>
                  </w:ins>
                </m:ctrlPr>
              </m:sSubPr>
              <m:e>
                <m:r>
                  <w:rPr>
                    <w:rFonts w:ascii="Cambria Math" w:hAnsi="Cambria Math" w:cs="Calibri"/>
                  </w:rPr>
                  <m:t>S</m:t>
                </m:r>
              </m:e>
              <m:sub>
                <m:r>
                  <w:rPr>
                    <w:rFonts w:ascii="Cambria Math" w:hAnsi="Cambria Math" w:cs="Calibri"/>
                  </w:rPr>
                  <m:t>T</m:t>
                </m:r>
              </m:sub>
            </m:sSub>
            <m:r>
              <w:rPr>
                <w:rFonts w:ascii="Cambria Math" w:hAnsi="Cambria Math" w:cs="Calibri"/>
              </w:rPr>
              <m:t>-1</m:t>
            </m:r>
          </m:sup>
          <m:e>
            <m:d>
              <m:dPr>
                <m:ctrlPr>
                  <w:ins w:id="804" w:author="cmcc" w:date="2023-03-03T02:04:00Z">
                    <w:rPr>
                      <w:rFonts w:ascii="Cambria Math" w:hAnsi="Cambria Math" w:cs="Calibri"/>
                      <w:i/>
                      <w:iCs/>
                    </w:rPr>
                  </w:ins>
                </m:ctrlPr>
              </m:dPr>
              <m:e>
                <m:f>
                  <m:fPr>
                    <m:ctrlPr>
                      <w:ins w:id="805" w:author="cmcc" w:date="2023-03-03T02:04:00Z">
                        <w:rPr>
                          <w:rFonts w:ascii="Cambria Math" w:hAnsi="Cambria Math" w:cs="Calibri"/>
                          <w:i/>
                          <w:iCs/>
                        </w:rPr>
                      </w:ins>
                    </m:ctrlPr>
                  </m:fPr>
                  <m:num>
                    <m:r>
                      <m:rPr>
                        <m:sty m:val="p"/>
                      </m:rPr>
                      <w:rPr>
                        <w:rFonts w:ascii="Cambria Math" w:hAnsi="Cambria Math" w:cs="Calibri"/>
                      </w:rPr>
                      <m:t>1</m:t>
                    </m:r>
                  </m:num>
                  <m:den>
                    <m:sSub>
                      <m:sSubPr>
                        <m:ctrlPr>
                          <w:ins w:id="806" w:author="cmcc" w:date="2023-03-03T02:04:00Z">
                            <w:rPr>
                              <w:rFonts w:ascii="Cambria Math" w:hAnsi="Cambria Math" w:cs="Calibri"/>
                              <w:i/>
                            </w:rPr>
                          </w:ins>
                        </m:ctrlPr>
                      </m:sSubPr>
                      <m:e>
                        <m:r>
                          <w:rPr>
                            <w:rFonts w:ascii="Cambria Math" w:hAnsi="Cambria Math" w:cs="Calibri"/>
                          </w:rPr>
                          <m:t>S</m:t>
                        </m:r>
                      </m:e>
                      <m:sub>
                        <m:r>
                          <w:rPr>
                            <w:rFonts w:ascii="Cambria Math" w:hAnsi="Cambria Math" w:cs="Calibri"/>
                          </w:rPr>
                          <m:t>R</m:t>
                        </m:r>
                      </m:sub>
                    </m:sSub>
                  </m:den>
                </m:f>
                <m:r>
                  <m:rPr>
                    <m:sty m:val="p"/>
                  </m:rPr>
                  <w:rPr>
                    <w:rFonts w:ascii="Cambria Math" w:hAnsi="Cambria Math" w:cs="Calibri"/>
                  </w:rPr>
                  <m:t>∙</m:t>
                </m:r>
                <m:nary>
                  <m:naryPr>
                    <m:chr m:val="∑"/>
                    <m:limLoc m:val="undOvr"/>
                    <m:ctrlPr>
                      <w:ins w:id="807" w:author="cmcc" w:date="2023-03-03T02:04:00Z">
                        <w:rPr>
                          <w:rFonts w:ascii="Cambria Math" w:hAnsi="Cambria Math" w:cs="Calibri"/>
                          <w:i/>
                          <w:iCs/>
                        </w:rPr>
                      </w:ins>
                    </m:ctrlPr>
                  </m:naryPr>
                  <m:sub>
                    <m:r>
                      <w:rPr>
                        <w:rFonts w:ascii="Cambria Math" w:hAnsi="Cambria Math" w:cs="Calibri"/>
                      </w:rPr>
                      <m:t>u</m:t>
                    </m:r>
                    <m:r>
                      <m:rPr>
                        <m:sty m:val="p"/>
                      </m:rPr>
                      <w:rPr>
                        <w:rFonts w:ascii="Cambria Math" w:hAnsi="Cambria Math" w:cs="Calibri"/>
                      </w:rPr>
                      <m:t>=0</m:t>
                    </m:r>
                  </m:sub>
                  <m:sup>
                    <m:sSub>
                      <m:sSubPr>
                        <m:ctrlPr>
                          <w:ins w:id="808" w:author="cmcc" w:date="2023-03-03T02:04:00Z">
                            <w:rPr>
                              <w:rFonts w:ascii="Cambria Math" w:hAnsi="Cambria Math" w:cs="Calibri"/>
                              <w:i/>
                            </w:rPr>
                          </w:ins>
                        </m:ctrlPr>
                      </m:sSubPr>
                      <m:e>
                        <m:r>
                          <w:rPr>
                            <w:rFonts w:ascii="Cambria Math" w:hAnsi="Cambria Math" w:cs="Calibri"/>
                          </w:rPr>
                          <m:t>S</m:t>
                        </m:r>
                      </m:e>
                      <m:sub>
                        <m:r>
                          <w:rPr>
                            <w:rFonts w:ascii="Cambria Math" w:hAnsi="Cambria Math" w:cs="Calibri"/>
                          </w:rPr>
                          <m:t>R</m:t>
                        </m:r>
                      </m:sub>
                    </m:sSub>
                    <m:r>
                      <w:rPr>
                        <w:rFonts w:ascii="Cambria Math" w:hAnsi="Cambria Math" w:cs="Calibri"/>
                      </w:rPr>
                      <m:t>-1</m:t>
                    </m:r>
                  </m:sup>
                  <m:e>
                    <m:sSubSup>
                      <m:sSubSupPr>
                        <m:ctrlPr>
                          <w:ins w:id="809" w:author="cmcc" w:date="2023-03-03T02:04:00Z">
                            <w:rPr>
                              <w:rFonts w:ascii="Cambria Math" w:hAnsi="Cambria Math" w:cs="Calibri"/>
                              <w:i/>
                              <w:iCs/>
                            </w:rPr>
                          </w:ins>
                        </m:ctrlPr>
                      </m:sSubSupPr>
                      <m:e>
                        <m:r>
                          <m:rPr>
                            <m:sty m:val="p"/>
                          </m:rPr>
                          <w:rPr>
                            <w:rFonts w:ascii="Cambria Math" w:hAnsi="Cambria Math" w:cs="Calibri"/>
                          </w:rPr>
                          <m:t>CL</m:t>
                        </m:r>
                      </m:e>
                      <m:sub>
                        <m:r>
                          <w:rPr>
                            <w:rFonts w:ascii="Cambria Math" w:hAnsi="Cambria Math" w:cs="Calibri"/>
                          </w:rPr>
                          <m:t>p</m:t>
                        </m:r>
                        <m:r>
                          <m:rPr>
                            <m:sty m:val="p"/>
                          </m:rPr>
                          <w:rPr>
                            <w:rFonts w:ascii="Cambria Math" w:hAnsi="Cambria Math" w:cs="Calibri"/>
                          </w:rPr>
                          <m:t>,</m:t>
                        </m:r>
                        <m:r>
                          <w:rPr>
                            <w:rFonts w:ascii="Cambria Math" w:hAnsi="Cambria Math" w:cs="Calibri"/>
                          </w:rPr>
                          <m:t>u</m:t>
                        </m:r>
                      </m:sub>
                      <m:sup>
                        <m:sSup>
                          <m:sSupPr>
                            <m:ctrlPr>
                              <w:ins w:id="810" w:author="cmcc" w:date="2023-03-03T02:04:00Z">
                                <w:rPr>
                                  <w:rFonts w:ascii="Cambria Math" w:hAnsi="Cambria Math" w:cs="Calibri"/>
                                  <w:i/>
                                  <w:iCs/>
                                </w:rPr>
                              </w:ins>
                            </m:ctrlPr>
                          </m:sSupPr>
                          <m:e>
                            <m:r>
                              <w:rPr>
                                <w:rFonts w:ascii="Cambria Math" w:hAnsi="Cambria Math" w:cs="Calibri"/>
                              </w:rPr>
                              <m:t>A</m:t>
                            </m:r>
                          </m:e>
                          <m:sup>
                            <m:r>
                              <m:rPr>
                                <m:sty m:val="p"/>
                              </m:rPr>
                              <w:rPr>
                                <w:rFonts w:ascii="Cambria Math" w:hAnsi="Cambria Math" w:cs="Calibri"/>
                              </w:rPr>
                              <m:t>'</m:t>
                            </m:r>
                          </m:sup>
                        </m:sSup>
                        <m:r>
                          <m:rPr>
                            <m:sty m:val="p"/>
                          </m:rPr>
                          <w:rPr>
                            <w:rFonts w:ascii="Cambria Math" w:hAnsi="Cambria Math" w:cs="Calibri"/>
                          </w:rPr>
                          <m:t>,</m:t>
                        </m:r>
                        <m:r>
                          <w:rPr>
                            <w:rFonts w:ascii="Cambria Math" w:hAnsi="Cambria Math" w:cs="Calibri"/>
                          </w:rPr>
                          <m:t>A</m:t>
                        </m:r>
                      </m:sup>
                    </m:sSubSup>
                    <m:d>
                      <m:dPr>
                        <m:ctrlPr>
                          <w:ins w:id="811" w:author="cmcc" w:date="2023-03-03T02:04:00Z">
                            <w:rPr>
                              <w:rFonts w:ascii="Cambria Math" w:hAnsi="Cambria Math" w:cs="Calibri"/>
                              <w:i/>
                              <w:iCs/>
                            </w:rPr>
                          </w:ins>
                        </m:ctrlPr>
                      </m:dPr>
                      <m:e>
                        <m:sSub>
                          <m:sSubPr>
                            <m:ctrlPr>
                              <w:ins w:id="812" w:author="cmcc" w:date="2023-03-03T02:04:00Z">
                                <w:rPr>
                                  <w:rFonts w:ascii="Cambria Math" w:hAnsi="Cambria Math" w:cs="Calibri"/>
                                  <w:i/>
                                  <w:iCs/>
                                </w:rPr>
                              </w:ins>
                            </m:ctrlPr>
                          </m:sSubPr>
                          <m:e>
                            <m:r>
                              <m:rPr>
                                <m:sty m:val="bi"/>
                              </m:rPr>
                              <w:rPr>
                                <w:rFonts w:ascii="Cambria Math" w:hAnsi="Cambria Math" w:cs="Calibri"/>
                              </w:rPr>
                              <m:t>w</m:t>
                            </m:r>
                          </m:e>
                          <m:sub>
                            <m:sSup>
                              <m:sSupPr>
                                <m:ctrlPr>
                                  <w:ins w:id="813" w:author="cmcc" w:date="2023-03-03T02:04:00Z">
                                    <w:rPr>
                                      <w:rFonts w:ascii="Cambria Math" w:hAnsi="Cambria Math" w:cs="Calibri"/>
                                      <w:b/>
                                      <w:bCs/>
                                      <w:i/>
                                      <w:iCs/>
                                    </w:rPr>
                                  </w:ins>
                                </m:ctrlPr>
                              </m:sSupPr>
                              <m:e>
                                <m:r>
                                  <w:rPr>
                                    <w:rFonts w:ascii="Cambria Math" w:hAnsi="Cambria Math" w:cs="Calibri"/>
                                  </w:rPr>
                                  <m:t>A</m:t>
                                </m:r>
                              </m:e>
                              <m:sup>
                                <m:r>
                                  <m:rPr>
                                    <m:sty m:val="p"/>
                                  </m:rPr>
                                  <w:rPr>
                                    <w:rFonts w:ascii="Cambria Math" w:hAnsi="Cambria Math" w:cs="Calibri"/>
                                  </w:rPr>
                                  <m:t>'</m:t>
                                </m:r>
                              </m:sup>
                            </m:sSup>
                          </m:sub>
                        </m:sSub>
                        <m:r>
                          <m:rPr>
                            <m:sty m:val="p"/>
                          </m:rPr>
                          <w:rPr>
                            <w:rFonts w:ascii="Cambria Math" w:hAnsi="Cambria Math" w:cs="Calibri"/>
                          </w:rPr>
                          <m:t>,</m:t>
                        </m:r>
                        <m:sSub>
                          <m:sSubPr>
                            <m:ctrlPr>
                              <w:ins w:id="814" w:author="cmcc" w:date="2023-03-03T02:04:00Z">
                                <w:rPr>
                                  <w:rFonts w:ascii="Cambria Math" w:hAnsi="Cambria Math" w:cs="Calibri"/>
                                  <w:i/>
                                  <w:iCs/>
                                </w:rPr>
                              </w:ins>
                            </m:ctrlPr>
                          </m:sSubPr>
                          <m:e>
                            <m:r>
                              <m:rPr>
                                <m:sty m:val="bi"/>
                              </m:rPr>
                              <w:rPr>
                                <w:rFonts w:ascii="Cambria Math" w:hAnsi="Cambria Math" w:cs="Calibri"/>
                              </w:rPr>
                              <m:t>g</m:t>
                            </m:r>
                          </m:e>
                          <m:sub>
                            <m:r>
                              <w:rPr>
                                <w:rFonts w:ascii="Cambria Math" w:hAnsi="Cambria Math" w:cs="Calibri"/>
                              </w:rPr>
                              <m:t>A</m:t>
                            </m:r>
                          </m:sub>
                        </m:sSub>
                      </m:e>
                    </m:d>
                  </m:e>
                </m:nary>
              </m:e>
            </m:d>
          </m:e>
        </m:nary>
      </m:oMath>
      <w:r w:rsidRPr="00ED0891">
        <w:rPr>
          <w:rFonts w:hint="eastAsia"/>
          <w:iCs/>
        </w:rPr>
        <w:t>,</w:t>
      </w:r>
      <w:r w:rsidRPr="00ED0891">
        <w:rPr>
          <w:iCs/>
        </w:rPr>
        <w:t xml:space="preserve"> </w:t>
      </w:r>
      <w:r w:rsidRPr="00ED0891">
        <w:rPr>
          <w:rFonts w:cs="Calibri"/>
        </w:rPr>
        <w:t xml:space="preserve">wherein, </w:t>
      </w:r>
      <m:oMath>
        <m:sSub>
          <m:sSubPr>
            <m:ctrlPr>
              <w:ins w:id="815" w:author="cmcc" w:date="2023-03-03T02:04:00Z">
                <w:rPr>
                  <w:rFonts w:ascii="Cambria Math" w:hAnsi="Cambria Math" w:cs="Calibri"/>
                  <w:i/>
                </w:rPr>
              </w:ins>
            </m:ctrlPr>
          </m:sSubPr>
          <m:e>
            <m:r>
              <w:rPr>
                <w:rFonts w:ascii="Cambria Math" w:hAnsi="Cambria Math" w:cs="Calibri"/>
              </w:rPr>
              <m:t>S</m:t>
            </m:r>
          </m:e>
          <m:sub>
            <m:r>
              <w:rPr>
                <w:rFonts w:ascii="Cambria Math" w:hAnsi="Cambria Math" w:cs="Calibri"/>
              </w:rPr>
              <m:t>T</m:t>
            </m:r>
          </m:sub>
        </m:sSub>
      </m:oMath>
      <w:r w:rsidRPr="00ED0891">
        <w:rPr>
          <w:rFonts w:cs="Calibri"/>
        </w:rPr>
        <w:t xml:space="preserve"> is the number of Tx antenna ports of </w:t>
      </w:r>
      <w:proofErr w:type="gramStart"/>
      <w:r w:rsidRPr="00ED0891">
        <w:rPr>
          <w:rFonts w:cs="Calibri"/>
        </w:rPr>
        <w:t xml:space="preserve">gNB </w:t>
      </w:r>
      <m:oMath>
        <w:proofErr w:type="gramEnd"/>
        <m:sSup>
          <m:sSupPr>
            <m:ctrlPr>
              <w:ins w:id="816" w:author="cmcc" w:date="2023-03-03T02:04:00Z">
                <w:rPr>
                  <w:rFonts w:ascii="Cambria Math" w:hAnsi="Cambria Math" w:cs="Calibri"/>
                  <w:bCs/>
                  <w:i/>
                  <w:iCs/>
                </w:rPr>
              </w:ins>
            </m:ctrlPr>
          </m:sSupPr>
          <m:e>
            <m:r>
              <m:rPr>
                <m:sty m:val="p"/>
              </m:rPr>
              <w:rPr>
                <w:rFonts w:ascii="Cambria Math" w:hAnsi="Cambria Math" w:cs="Calibri"/>
              </w:rPr>
              <m:t>A</m:t>
            </m:r>
          </m:e>
          <m:sup>
            <m:r>
              <m:rPr>
                <m:sty m:val="p"/>
              </m:rPr>
              <w:rPr>
                <w:rFonts w:ascii="Cambria Math" w:hAnsi="Cambria Math" w:cs="Calibri"/>
              </w:rPr>
              <m:t>'</m:t>
            </m:r>
          </m:sup>
        </m:sSup>
      </m:oMath>
      <w:r w:rsidRPr="00ED0891">
        <w:rPr>
          <w:rFonts w:cs="Calibri"/>
        </w:rPr>
        <w:t xml:space="preserve">, and </w:t>
      </w:r>
      <m:oMath>
        <m:sSub>
          <m:sSubPr>
            <m:ctrlPr>
              <w:ins w:id="817" w:author="cmcc" w:date="2023-03-03T02:04:00Z">
                <w:rPr>
                  <w:rFonts w:ascii="Cambria Math" w:hAnsi="Cambria Math" w:cs="Calibri"/>
                  <w:i/>
                </w:rPr>
              </w:ins>
            </m:ctrlPr>
          </m:sSubPr>
          <m:e>
            <m:r>
              <w:rPr>
                <w:rFonts w:ascii="Cambria Math" w:hAnsi="Cambria Math" w:cs="Calibri"/>
              </w:rPr>
              <m:t>S</m:t>
            </m:r>
          </m:e>
          <m:sub>
            <m:r>
              <w:rPr>
                <w:rFonts w:ascii="Cambria Math" w:hAnsi="Cambria Math" w:cs="Calibri"/>
              </w:rPr>
              <m:t>R</m:t>
            </m:r>
          </m:sub>
        </m:sSub>
      </m:oMath>
      <w:r w:rsidRPr="00ED0891">
        <w:rPr>
          <w:rFonts w:cs="Calibri"/>
        </w:rPr>
        <w:t xml:space="preserve"> is the number of Rx antenna ports of gNB </w:t>
      </w:r>
      <m:oMath>
        <m:r>
          <m:rPr>
            <m:sty m:val="p"/>
          </m:rPr>
          <w:rPr>
            <w:rFonts w:ascii="Cambria Math" w:hAnsi="Cambria Math" w:cs="Calibri"/>
          </w:rPr>
          <m:t>A</m:t>
        </m:r>
      </m:oMath>
      <w:r w:rsidRPr="00ED0891">
        <w:rPr>
          <w:rFonts w:eastAsia="MS Mincho" w:cs="Calibri" w:hint="eastAsia"/>
        </w:rPr>
        <w:t>.</w:t>
      </w:r>
    </w:p>
    <w:p w:rsidR="0037555F" w:rsidRPr="00ED0891" w:rsidRDefault="00FB007B">
      <w:pPr>
        <w:pStyle w:val="B2"/>
        <w:ind w:left="284"/>
      </w:pPr>
      <w:r w:rsidRPr="00ED0891">
        <w:t>-</w:t>
      </w:r>
      <w:r w:rsidRPr="00ED0891">
        <w:tab/>
      </w:r>
      <m:oMath>
        <m:sSub>
          <m:sSubPr>
            <m:ctrlPr>
              <w:ins w:id="818"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oMath>
      <w:r w:rsidRPr="00ED0891">
        <w:rPr>
          <w:bCs/>
        </w:rPr>
        <w:t xml:space="preserve"> is the </w:t>
      </w:r>
      <w:r w:rsidRPr="00ED0891">
        <w:t xml:space="preserve">total number of DL RBs in the DL </w:t>
      </w:r>
      <w:proofErr w:type="spellStart"/>
      <w:r w:rsidRPr="00ED0891">
        <w:t>subbands</w:t>
      </w:r>
      <w:proofErr w:type="spellEnd"/>
      <w:r w:rsidRPr="00ED0891">
        <w:rPr>
          <w:lang w:eastAsia="zh-CN"/>
        </w:rPr>
        <w:t>.</w:t>
      </w:r>
    </w:p>
    <w:p w:rsidR="0037555F" w:rsidRPr="00ED0891" w:rsidRDefault="00FB007B">
      <w:pPr>
        <w:pStyle w:val="B2"/>
        <w:ind w:left="284"/>
      </w:pPr>
      <w:r w:rsidRPr="00ED0891">
        <w:t>-</w:t>
      </w:r>
      <w:r w:rsidRPr="00ED0891">
        <w:tab/>
      </w:r>
      <w:r w:rsidRPr="00ED0891">
        <w:rPr>
          <w:bCs/>
        </w:rPr>
        <w:t xml:space="preserve">Note: </w:t>
      </w:r>
      <m:oMath>
        <m:sSub>
          <m:sSubPr>
            <m:ctrlPr>
              <w:ins w:id="819" w:author="cmcc" w:date="2023-03-03T02:04:00Z">
                <w:rPr>
                  <w:rFonts w:ascii="Cambria Math" w:hAnsi="Cambria Math"/>
                </w:rPr>
              </w:ins>
            </m:ctrlPr>
          </m:sSubPr>
          <m:e>
            <m:r>
              <m:rPr>
                <m:sty m:val="p"/>
              </m:rPr>
              <w:rPr>
                <w:rFonts w:ascii="Cambria Math"/>
              </w:rPr>
              <m:t>ACLR</m:t>
            </m:r>
          </m:e>
          <m:sub>
            <m:r>
              <m:rPr>
                <m:sty m:val="p"/>
              </m:rPr>
              <w:rPr>
                <w:rFonts w:ascii="Cambria Math"/>
              </w:rPr>
              <m:t>BS</m:t>
            </m:r>
          </m:sub>
        </m:sSub>
      </m:oMath>
      <w:r w:rsidRPr="00ED0891">
        <w:rPr>
          <w:rFonts w:hint="eastAsia"/>
          <w:bCs/>
          <w:iCs/>
        </w:rPr>
        <w:t xml:space="preserve"> </w:t>
      </w:r>
      <w:r w:rsidRPr="00ED0891">
        <w:rPr>
          <w:bCs/>
          <w:iCs/>
        </w:rPr>
        <w:t xml:space="preserve">and </w:t>
      </w:r>
      <m:oMath>
        <m:sSub>
          <m:sSubPr>
            <m:ctrlPr>
              <w:ins w:id="820" w:author="cmcc" w:date="2023-03-03T02:04:00Z">
                <w:rPr>
                  <w:rFonts w:ascii="Cambria Math" w:hAnsi="Cambria Math"/>
                </w:rPr>
              </w:ins>
            </m:ctrlPr>
          </m:sSubPr>
          <m:e>
            <m:r>
              <m:rPr>
                <m:sty m:val="p"/>
              </m:rPr>
              <w:rPr>
                <w:rFonts w:ascii="Cambria Math"/>
              </w:rPr>
              <m:t>ACS</m:t>
            </m:r>
          </m:e>
          <m:sub>
            <m:r>
              <m:rPr>
                <m:sty m:val="p"/>
              </m:rPr>
              <w:rPr>
                <w:rFonts w:ascii="Cambria Math"/>
              </w:rPr>
              <m:t>BS</m:t>
            </m:r>
          </m:sub>
        </m:sSub>
      </m:oMath>
      <w:r w:rsidRPr="00ED0891">
        <w:rPr>
          <w:rFonts w:hint="eastAsia"/>
          <w:bCs/>
          <w:iCs/>
        </w:rPr>
        <w:t xml:space="preserve"> </w:t>
      </w:r>
      <w:r w:rsidRPr="00ED0891">
        <w:rPr>
          <w:bCs/>
          <w:iCs/>
        </w:rPr>
        <w:t xml:space="preserve">are in linear scale. </w:t>
      </w:r>
      <w:proofErr w:type="spellStart"/>
      <w:proofErr w:type="gramStart"/>
      <w:r w:rsidRPr="00ED0891">
        <w:rPr>
          <w:bCs/>
        </w:rPr>
        <w:t>gNB</w:t>
      </w:r>
      <w:proofErr w:type="spellEnd"/>
      <w:proofErr w:type="gramEnd"/>
      <w:r w:rsidRPr="00ED0891">
        <w:rPr>
          <w:bCs/>
        </w:rPr>
        <w:t xml:space="preserve"> ACLR (i.e., </w:t>
      </w:r>
      <m:oMath>
        <m:sSub>
          <m:sSubPr>
            <m:ctrlPr>
              <w:ins w:id="821" w:author="cmcc" w:date="2023-03-03T02:04:00Z">
                <w:rPr>
                  <w:rFonts w:ascii="Cambria Math" w:hAnsi="Cambria Math"/>
                </w:rPr>
              </w:ins>
            </m:ctrlPr>
          </m:sSubPr>
          <m:e>
            <m:r>
              <m:rPr>
                <m:sty m:val="p"/>
              </m:rPr>
              <w:rPr>
                <w:rFonts w:ascii="Cambria Math"/>
              </w:rPr>
              <m:t>ACLR</m:t>
            </m:r>
          </m:e>
          <m:sub>
            <m:r>
              <m:rPr>
                <m:sty m:val="p"/>
              </m:rPr>
              <w:rPr>
                <w:rFonts w:ascii="Cambria Math"/>
              </w:rPr>
              <m:t>BS</m:t>
            </m:r>
          </m:sub>
        </m:sSub>
      </m:oMath>
      <w:r w:rsidRPr="00ED0891">
        <w:rPr>
          <w:bCs/>
        </w:rPr>
        <w:t xml:space="preserve">) is provided as the candidate for Tx leakage, and gNB ACS (i.e., </w:t>
      </w:r>
      <m:oMath>
        <m:sSub>
          <m:sSubPr>
            <m:ctrlPr>
              <w:ins w:id="822" w:author="cmcc" w:date="2023-03-03T02:04:00Z">
                <w:rPr>
                  <w:rFonts w:ascii="Cambria Math" w:hAnsi="Cambria Math"/>
                </w:rPr>
              </w:ins>
            </m:ctrlPr>
          </m:sSubPr>
          <m:e>
            <m:r>
              <m:rPr>
                <m:sty m:val="p"/>
              </m:rPr>
              <w:rPr>
                <w:rFonts w:ascii="Cambria Math"/>
              </w:rPr>
              <m:t>ACS</m:t>
            </m:r>
          </m:e>
          <m:sub>
            <m:r>
              <m:rPr>
                <m:sty m:val="p"/>
              </m:rPr>
              <w:rPr>
                <w:rFonts w:ascii="Cambria Math"/>
              </w:rPr>
              <m:t>BS</m:t>
            </m:r>
          </m:sub>
        </m:sSub>
      </m:oMath>
      <w:r w:rsidRPr="00ED0891">
        <w:rPr>
          <w:bCs/>
        </w:rPr>
        <w:t>) is provided as the candidate for Receiver impairment.</w:t>
      </w:r>
    </w:p>
    <w:p w:rsidR="0037555F" w:rsidRPr="00ED0891" w:rsidRDefault="00FB007B">
      <w:pPr>
        <w:pStyle w:val="B2"/>
        <w:ind w:left="284"/>
      </w:pPr>
      <w:r w:rsidRPr="00ED0891">
        <w:t>-</w:t>
      </w:r>
      <w:r w:rsidRPr="00ED0891">
        <w:tab/>
      </w:r>
      <w:r w:rsidRPr="00ED0891">
        <w:rPr>
          <w:bCs/>
        </w:rPr>
        <w:t>Note: the model is based on the assumption that the same transmission power across different DL RBs is used in SLS. This does not prevent companies to use other DL power allocation schemes in SLS.</w:t>
      </w:r>
    </w:p>
    <w:p w:rsidR="0037555F" w:rsidRPr="00ED0891" w:rsidRDefault="00FB007B">
      <w:pPr>
        <w:pStyle w:val="B2"/>
        <w:ind w:left="284"/>
      </w:pPr>
      <w:r w:rsidRPr="00ED0891">
        <w:t>-</w:t>
      </w:r>
      <w:r w:rsidRPr="00ED0891">
        <w:tab/>
      </w:r>
      <w:r w:rsidRPr="00ED0891">
        <w:rPr>
          <w:rFonts w:hint="eastAsia"/>
          <w:bCs/>
        </w:rPr>
        <w:t>N</w:t>
      </w:r>
      <w:r w:rsidRPr="00ED0891">
        <w:rPr>
          <w:bCs/>
        </w:rPr>
        <w:t xml:space="preserve">ote: This model is not applicable to the RBs in the </w:t>
      </w:r>
      <w:proofErr w:type="spellStart"/>
      <w:r w:rsidRPr="00ED0891">
        <w:rPr>
          <w:bCs/>
        </w:rPr>
        <w:t>guardband</w:t>
      </w:r>
      <w:proofErr w:type="spellEnd"/>
      <w:r w:rsidRPr="00ED0891">
        <w:rPr>
          <w:bCs/>
        </w:rPr>
        <w:t>.</w:t>
      </w:r>
    </w:p>
    <w:p w:rsidR="0037555F" w:rsidRPr="00ED0891" w:rsidRDefault="00FB007B">
      <w:pPr>
        <w:pStyle w:val="B2"/>
        <w:ind w:left="284"/>
      </w:pPr>
      <w:r w:rsidRPr="00ED0891">
        <w:t>-</w:t>
      </w:r>
      <w:r w:rsidRPr="00ED0891">
        <w:tab/>
      </w:r>
      <w:r w:rsidRPr="00ED0891">
        <w:rPr>
          <w:bCs/>
        </w:rPr>
        <w:t xml:space="preserve">Note: This model is not applicable for some candidate </w:t>
      </w:r>
      <w:proofErr w:type="spellStart"/>
      <w:r w:rsidRPr="00ED0891">
        <w:rPr>
          <w:bCs/>
        </w:rPr>
        <w:t>gNB-gNB</w:t>
      </w:r>
      <w:proofErr w:type="spellEnd"/>
      <w:r w:rsidRPr="00ED0891">
        <w:rPr>
          <w:bCs/>
        </w:rPr>
        <w:t xml:space="preserve"> CLI handling schemes (for example, spatial digital beam coordination, advanced receivers).</w:t>
      </w:r>
    </w:p>
    <w:p w:rsidR="0037555F" w:rsidRPr="00ED0891" w:rsidRDefault="00FB007B">
      <w:pPr>
        <w:rPr>
          <w:bCs/>
        </w:rPr>
      </w:pPr>
      <w:r w:rsidRPr="00ED0891">
        <w:rPr>
          <w:bCs/>
        </w:rPr>
        <w:t xml:space="preserve">For SLS in RAN1, if both large scale fading and small scale fading are modelled for </w:t>
      </w:r>
      <w:proofErr w:type="spellStart"/>
      <w:r w:rsidRPr="00ED0891">
        <w:rPr>
          <w:bCs/>
        </w:rPr>
        <w:t>gNB-gNB</w:t>
      </w:r>
      <w:proofErr w:type="spellEnd"/>
      <w:r w:rsidRPr="00ED0891">
        <w:rPr>
          <w:bCs/>
        </w:rPr>
        <w:t xml:space="preserve"> co-channel channel model, the inter-site </w:t>
      </w:r>
      <w:proofErr w:type="spellStart"/>
      <w:r w:rsidRPr="00ED0891">
        <w:rPr>
          <w:bCs/>
        </w:rPr>
        <w:t>gNB-gNB</w:t>
      </w:r>
      <w:proofErr w:type="spellEnd"/>
      <w:r w:rsidRPr="00ED0891">
        <w:rPr>
          <w:bCs/>
        </w:rPr>
        <w:t xml:space="preserve"> co-channel inter-</w:t>
      </w:r>
      <w:proofErr w:type="spellStart"/>
      <w:r w:rsidRPr="00ED0891">
        <w:rPr>
          <w:bCs/>
        </w:rPr>
        <w:t>subband</w:t>
      </w:r>
      <w:proofErr w:type="spellEnd"/>
      <w:r w:rsidRPr="00ED0891">
        <w:rPr>
          <w:bCs/>
        </w:rPr>
        <w:t xml:space="preserve"> CLI signal across all Rx chains at UL RB </w:t>
      </w:r>
      <m:oMath>
        <m:r>
          <w:rPr>
            <w:rFonts w:ascii="Cambria Math" w:hAnsi="Cambria Math"/>
          </w:rPr>
          <m:t>n</m:t>
        </m:r>
      </m:oMath>
      <w:r w:rsidRPr="00ED0891">
        <w:rPr>
          <w:bCs/>
        </w:rPr>
        <w:t xml:space="preserve"> at victim gNB </w:t>
      </w:r>
      <m:oMath>
        <m:r>
          <w:rPr>
            <w:rFonts w:ascii="Cambria Math" w:hAnsi="Cambria Math"/>
          </w:rPr>
          <m:t>A</m:t>
        </m:r>
      </m:oMath>
      <w:r w:rsidRPr="00ED0891">
        <w:rPr>
          <w:bCs/>
        </w:rPr>
        <w:t xml:space="preserve"> can be modelled as</w:t>
      </w:r>
    </w:p>
    <w:p w:rsidR="0037555F" w:rsidRPr="00ED0891" w:rsidRDefault="007B1FE2">
      <w:pPr>
        <w:rPr>
          <w:bCs/>
          <w:iCs/>
        </w:rPr>
      </w:pPr>
      <m:oMathPara>
        <m:oMath>
          <m:eqArr>
            <m:eqArrPr>
              <m:maxDist m:val="on"/>
              <m:ctrlPr>
                <w:ins w:id="823" w:author="cmcc" w:date="2023-03-03T02:04:00Z">
                  <w:rPr>
                    <w:rFonts w:ascii="Cambria Math" w:hAnsi="Cambria Math"/>
                    <w:i/>
                  </w:rPr>
                </w:ins>
              </m:ctrlPr>
            </m:eqArrPr>
            <m:e>
              <m:sSubSup>
                <m:sSubSupPr>
                  <m:ctrlPr>
                    <w:ins w:id="824" w:author="cmcc" w:date="2023-03-03T02:04:00Z">
                      <w:rPr>
                        <w:rFonts w:ascii="Cambria Math" w:hAnsi="Cambria Math"/>
                        <w:bCs/>
                        <w:i/>
                        <w:iCs/>
                      </w:rPr>
                    </w:ins>
                  </m:ctrlPr>
                </m:sSubSupPr>
                <m:e>
                  <m:r>
                    <m:rPr>
                      <m:sty m:val="b"/>
                    </m:rPr>
                    <w:rPr>
                      <w:rFonts w:ascii="Cambria Math" w:hAnsi="Cambria Math"/>
                    </w:rPr>
                    <m:t>I</m:t>
                  </m:r>
                </m:e>
                <m:sub>
                  <m:r>
                    <m:rPr>
                      <m:sty m:val="p"/>
                    </m:rPr>
                    <w:rPr>
                      <w:rFonts w:ascii="Cambria Math" w:hAnsi="Cambria Math"/>
                    </w:rPr>
                    <m:t>Inter-Site-CLI</m:t>
                  </m:r>
                </m:sub>
                <m:sup>
                  <m:d>
                    <m:dPr>
                      <m:ctrlPr>
                        <w:ins w:id="825" w:author="cmcc" w:date="2023-03-03T02:04:00Z">
                          <w:rPr>
                            <w:rFonts w:ascii="Cambria Math" w:hAnsi="Cambria Math"/>
                            <w:bCs/>
                            <w:i/>
                            <w:iCs/>
                          </w:rPr>
                        </w:ins>
                      </m:ctrlPr>
                    </m:dPr>
                    <m:e>
                      <m:r>
                        <m:rPr>
                          <m:sty m:val="p"/>
                        </m:rPr>
                        <w:rPr>
                          <w:rFonts w:ascii="Cambria Math" w:hAnsi="Cambria Math"/>
                        </w:rPr>
                        <m:t>n</m:t>
                      </m:r>
                    </m:e>
                  </m:d>
                </m:sup>
              </m:sSubSup>
              <m:r>
                <m:rPr>
                  <m:sty m:val="p"/>
                </m:rPr>
                <w:rPr>
                  <w:rFonts w:ascii="Cambria Math" w:hAnsi="Cambria Math"/>
                </w:rPr>
                <m:t>=</m:t>
              </m:r>
              <m:sSubSup>
                <m:sSubSupPr>
                  <m:ctrlPr>
                    <w:ins w:id="826" w:author="cmcc" w:date="2023-03-03T02:04:00Z">
                      <w:rPr>
                        <w:rFonts w:ascii="Cambria Math" w:hAnsi="Cambria Math"/>
                        <w:bCs/>
                        <w:i/>
                        <w:iCs/>
                      </w:rPr>
                    </w:ins>
                  </m:ctrlPr>
                </m:sSubSupPr>
                <m:e>
                  <m:r>
                    <m:rPr>
                      <m:sty m:val="b"/>
                    </m:rPr>
                    <w:rPr>
                      <w:rFonts w:ascii="Cambria Math" w:hAnsi="Cambria Math"/>
                    </w:rPr>
                    <m:t>I</m:t>
                  </m:r>
                </m:e>
                <m:sub>
                  <m:r>
                    <m:rPr>
                      <m:sty m:val="p"/>
                    </m:rPr>
                    <w:rPr>
                      <w:rFonts w:ascii="Cambria Math" w:hAnsi="Cambria Math"/>
                    </w:rPr>
                    <m:t>leakage</m:t>
                  </m:r>
                </m:sub>
                <m:sup>
                  <m:d>
                    <m:dPr>
                      <m:ctrlPr>
                        <w:ins w:id="827" w:author="cmcc" w:date="2023-03-03T02:04:00Z">
                          <w:rPr>
                            <w:rFonts w:ascii="Cambria Math" w:hAnsi="Cambria Math"/>
                            <w:bCs/>
                            <w:i/>
                            <w:iCs/>
                          </w:rPr>
                        </w:ins>
                      </m:ctrlPr>
                    </m:dPr>
                    <m:e>
                      <m:r>
                        <m:rPr>
                          <m:sty m:val="p"/>
                        </m:rPr>
                        <w:rPr>
                          <w:rFonts w:ascii="Cambria Math" w:hAnsi="Cambria Math"/>
                        </w:rPr>
                        <m:t>n</m:t>
                      </m:r>
                    </m:e>
                  </m:d>
                </m:sup>
              </m:sSubSup>
              <m:r>
                <m:rPr>
                  <m:sty m:val="p"/>
                </m:rPr>
                <w:rPr>
                  <w:rFonts w:ascii="Cambria Math" w:hAnsi="Cambria Math"/>
                </w:rPr>
                <m:t>+</m:t>
              </m:r>
              <m:sSub>
                <m:sSubPr>
                  <m:ctrlPr>
                    <w:ins w:id="828" w:author="cmcc" w:date="2023-03-03T02:04:00Z">
                      <w:rPr>
                        <w:rFonts w:ascii="Cambria Math" w:hAnsi="Cambria Math"/>
                      </w:rPr>
                    </w:ins>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ins w:id="829" w:author="cmcc" w:date="2023-03-03T02:04:00Z">
                      <w:rPr>
                        <w:rFonts w:ascii="Cambria Math" w:hAnsi="Cambria Math"/>
                        <w:i/>
                      </w:rPr>
                    </w:ins>
                  </m:ctrlPr>
                </m:dPr>
                <m:e>
                  <m:r>
                    <m:rPr>
                      <m:sty m:val="p"/>
                    </m:rPr>
                    <w:rPr>
                      <w:rFonts w:ascii="Cambria Math" w:hAnsi="Cambria Math"/>
                    </w:rPr>
                    <m:t>A-6</m:t>
                  </m:r>
                </m:e>
              </m:d>
              <m:ctrlPr>
                <w:ins w:id="830" w:author="cmcc" w:date="2023-03-03T02:04:00Z">
                  <w:rPr>
                    <w:rFonts w:ascii="Cambria Math" w:hAnsi="Cambria Math"/>
                    <w:bCs/>
                    <w:i/>
                    <w:iCs/>
                  </w:rPr>
                </w:ins>
              </m:ctrlPr>
            </m:e>
          </m:eqArr>
        </m:oMath>
      </m:oMathPara>
    </w:p>
    <w:p w:rsidR="0037555F" w:rsidRPr="00ED0891" w:rsidRDefault="00FB007B">
      <w:pPr>
        <w:rPr>
          <w:bCs/>
        </w:rPr>
      </w:pPr>
      <w:proofErr w:type="gramStart"/>
      <w:r w:rsidRPr="00ED0891">
        <w:rPr>
          <w:bCs/>
        </w:rPr>
        <w:t>where</w:t>
      </w:r>
      <w:proofErr w:type="gramEnd"/>
    </w:p>
    <w:p w:rsidR="0037555F" w:rsidRPr="00ED0891" w:rsidRDefault="00FB007B">
      <w:pPr>
        <w:pStyle w:val="B1"/>
        <w:ind w:left="284"/>
        <w:rPr>
          <w:bCs/>
        </w:rPr>
      </w:pPr>
      <w:r w:rsidRPr="00ED0891">
        <w:t>-</w:t>
      </w:r>
      <w:r w:rsidRPr="00ED0891">
        <w:tab/>
      </w:r>
      <m:oMath>
        <m:sSubSup>
          <m:sSubSupPr>
            <m:ctrlPr>
              <w:ins w:id="831" w:author="cmcc" w:date="2023-03-03T02:04:00Z">
                <w:rPr>
                  <w:rFonts w:ascii="Cambria Math" w:hAnsi="Cambria Math"/>
                  <w:bCs/>
                  <w:i/>
                  <w:iCs/>
                </w:rPr>
              </w:ins>
            </m:ctrlPr>
          </m:sSubSupPr>
          <m:e>
            <m:r>
              <m:rPr>
                <m:sty m:val="b"/>
              </m:rPr>
              <w:rPr>
                <w:rFonts w:ascii="Cambria Math" w:hAnsi="Cambria Math"/>
              </w:rPr>
              <m:t>I</m:t>
            </m:r>
          </m:e>
          <m:sub>
            <m:r>
              <m:rPr>
                <m:sty m:val="p"/>
              </m:rPr>
              <w:rPr>
                <w:rFonts w:ascii="Cambria Math" w:hAnsi="Cambria Math"/>
              </w:rPr>
              <m:t>leakage</m:t>
            </m:r>
          </m:sub>
          <m:sup>
            <m:d>
              <m:dPr>
                <m:ctrlPr>
                  <w:ins w:id="832" w:author="cmcc" w:date="2023-03-03T02:04:00Z">
                    <w:rPr>
                      <w:rFonts w:ascii="Cambria Math" w:hAnsi="Cambria Math"/>
                      <w:bCs/>
                      <w:i/>
                      <w:iCs/>
                    </w:rPr>
                  </w:ins>
                </m:ctrlPr>
              </m:dPr>
              <m:e>
                <m:r>
                  <m:rPr>
                    <m:sty m:val="p"/>
                  </m:rPr>
                  <w:rPr>
                    <w:rFonts w:ascii="Cambria Math" w:hAnsi="Cambria Math"/>
                  </w:rPr>
                  <m:t>n</m:t>
                </m:r>
              </m:e>
            </m:d>
          </m:sup>
        </m:sSubSup>
        <m:r>
          <m:rPr>
            <m:sty m:val="p"/>
          </m:rPr>
          <w:rPr>
            <w:rFonts w:ascii="Cambria Math" w:hAnsi="Cambria Math"/>
          </w:rPr>
          <m:t>=</m:t>
        </m:r>
        <m:sSubSup>
          <m:sSubSupPr>
            <m:ctrlPr>
              <w:ins w:id="833" w:author="cmcc" w:date="2023-03-03T02:04:00Z">
                <w:rPr>
                  <w:rFonts w:ascii="Cambria Math" w:hAnsi="Cambria Math"/>
                  <w:bCs/>
                  <w:i/>
                  <w:iCs/>
                </w:rPr>
              </w:ins>
            </m:ctrlPr>
          </m:sSubSupPr>
          <m:e>
            <m:r>
              <m:rPr>
                <m:sty m:val="b"/>
              </m:rPr>
              <w:rPr>
                <w:rFonts w:ascii="Cambria Math" w:hAnsi="Cambria Math"/>
              </w:rPr>
              <m:t>H</m:t>
            </m:r>
          </m:e>
          <m:sub>
            <m:r>
              <m:rPr>
                <m:sty m:val="p"/>
              </m:rPr>
              <w:rPr>
                <w:rFonts w:ascii="Cambria Math" w:hAnsi="Cambria Math"/>
              </w:rPr>
              <m:t>CLI</m:t>
            </m:r>
          </m:sub>
          <m:sup>
            <m:d>
              <m:dPr>
                <m:ctrlPr>
                  <w:ins w:id="834" w:author="cmcc" w:date="2023-03-03T02:04:00Z">
                    <w:rPr>
                      <w:rFonts w:ascii="Cambria Math" w:hAnsi="Cambria Math"/>
                      <w:bCs/>
                      <w:i/>
                      <w:iCs/>
                    </w:rPr>
                  </w:ins>
                </m:ctrlPr>
              </m:dPr>
              <m:e>
                <m:r>
                  <m:rPr>
                    <m:sty m:val="p"/>
                  </m:rPr>
                  <w:rPr>
                    <w:rFonts w:ascii="Cambria Math" w:hAnsi="Cambria Math"/>
                  </w:rPr>
                  <m:t>n</m:t>
                </m:r>
              </m:e>
            </m:d>
          </m:sup>
        </m:sSubSup>
        <m:r>
          <m:rPr>
            <m:sty m:val="b"/>
          </m:rPr>
          <w:rPr>
            <w:rFonts w:ascii="Cambria Math" w:hAnsi="Cambria Math"/>
          </w:rPr>
          <m:t>W</m:t>
        </m:r>
        <m:sSup>
          <m:sSupPr>
            <m:ctrlPr>
              <w:ins w:id="835" w:author="cmcc" w:date="2023-03-03T02:04:00Z">
                <w:rPr>
                  <w:rFonts w:ascii="Cambria Math" w:hAnsi="Cambria Math"/>
                  <w:b/>
                  <w:bCs/>
                  <w:i/>
                  <w:iCs/>
                </w:rPr>
              </w:ins>
            </m:ctrlPr>
          </m:sSupPr>
          <m:e>
            <m:r>
              <m:rPr>
                <m:sty m:val="b"/>
              </m:rPr>
              <w:rPr>
                <w:rFonts w:ascii="Cambria Math" w:hAnsi="Cambria Math"/>
              </w:rPr>
              <m:t>y</m:t>
            </m:r>
          </m:e>
          <m:sup>
            <m:d>
              <m:dPr>
                <m:ctrlPr>
                  <w:ins w:id="836" w:author="cmcc" w:date="2023-03-03T02:04:00Z">
                    <w:rPr>
                      <w:rFonts w:ascii="Cambria Math" w:hAnsi="Cambria Math"/>
                      <w:bCs/>
                      <w:i/>
                      <w:iCs/>
                    </w:rPr>
                  </w:ins>
                </m:ctrlPr>
              </m:dPr>
              <m:e>
                <m:r>
                  <m:rPr>
                    <m:sty m:val="p"/>
                  </m:rPr>
                  <w:rPr>
                    <w:rFonts w:ascii="Cambria Math" w:hAnsi="Cambria Math"/>
                  </w:rPr>
                  <m:t>n</m:t>
                </m:r>
              </m:e>
            </m:d>
          </m:sup>
        </m:sSup>
      </m:oMath>
      <w:r w:rsidRPr="00ED0891">
        <w:rPr>
          <w:bCs/>
        </w:rPr>
        <w:t xml:space="preserve"> is the first part of inter-site gNB-gNB co-channel inter-subband CLI across all Rx chains at UL RB </w:t>
      </w:r>
      <m:oMath>
        <m:r>
          <w:rPr>
            <w:rFonts w:ascii="Cambria Math" w:hAnsi="Cambria Math"/>
          </w:rPr>
          <m:t>n</m:t>
        </m:r>
      </m:oMath>
      <w:r w:rsidRPr="00ED0891">
        <w:rPr>
          <w:bCs/>
        </w:rPr>
        <w:t xml:space="preserve">, caused by power leakage at aggressor </w:t>
      </w:r>
      <w:proofErr w:type="spellStart"/>
      <w:r w:rsidRPr="00ED0891">
        <w:rPr>
          <w:bCs/>
        </w:rPr>
        <w:t>gNB</w:t>
      </w:r>
      <w:proofErr w:type="spellEnd"/>
      <w:r w:rsidRPr="00ED0891">
        <w:rPr>
          <w:bCs/>
        </w:rPr>
        <w:t xml:space="preserve"> </w:t>
      </w:r>
      <m:oMath>
        <m:sSup>
          <m:sSupPr>
            <m:ctrlPr>
              <w:ins w:id="837"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oMath>
      <w:r w:rsidRPr="00ED0891">
        <w:rPr>
          <w:bCs/>
        </w:rPr>
        <w:t>.</w:t>
      </w:r>
    </w:p>
    <w:p w:rsidR="0037555F" w:rsidRPr="00ED0891" w:rsidRDefault="00FB007B">
      <w:pPr>
        <w:pStyle w:val="B2"/>
        <w:ind w:left="567"/>
        <w:rPr>
          <w:bCs/>
        </w:rPr>
      </w:pPr>
      <w:r w:rsidRPr="00ED0891">
        <w:t>-</w:t>
      </w:r>
      <w:r w:rsidRPr="00ED0891">
        <w:tab/>
      </w:r>
      <m:oMath>
        <m:sSubSup>
          <m:sSubSupPr>
            <m:ctrlPr>
              <w:ins w:id="838" w:author="cmcc" w:date="2023-03-03T02:04:00Z">
                <w:rPr>
                  <w:rFonts w:ascii="Cambria Math" w:hAnsi="Cambria Math"/>
                  <w:bCs/>
                  <w:i/>
                  <w:iCs/>
                </w:rPr>
              </w:ins>
            </m:ctrlPr>
          </m:sSubSupPr>
          <m:e>
            <m:r>
              <m:rPr>
                <m:sty m:val="b"/>
              </m:rPr>
              <w:rPr>
                <w:rFonts w:ascii="Cambria Math" w:hAnsi="Cambria Math"/>
              </w:rPr>
              <m:t>H</m:t>
            </m:r>
          </m:e>
          <m:sub>
            <m:r>
              <m:rPr>
                <m:sty m:val="p"/>
              </m:rPr>
              <w:rPr>
                <w:rFonts w:ascii="Cambria Math" w:hAnsi="Cambria Math"/>
              </w:rPr>
              <m:t>CLI</m:t>
            </m:r>
          </m:sub>
          <m:sup>
            <m:d>
              <m:dPr>
                <m:ctrlPr>
                  <w:ins w:id="839" w:author="cmcc" w:date="2023-03-03T02:04:00Z">
                    <w:rPr>
                      <w:rFonts w:ascii="Cambria Math" w:hAnsi="Cambria Math"/>
                      <w:bCs/>
                      <w:i/>
                      <w:iCs/>
                    </w:rPr>
                  </w:ins>
                </m:ctrlPr>
              </m:dPr>
              <m:e>
                <m:r>
                  <m:rPr>
                    <m:sty m:val="p"/>
                  </m:rPr>
                  <w:rPr>
                    <w:rFonts w:ascii="Cambria Math" w:hAnsi="Cambria Math"/>
                  </w:rPr>
                  <m:t>n</m:t>
                </m:r>
              </m:e>
            </m:d>
          </m:sup>
        </m:sSubSup>
      </m:oMath>
      <w:r w:rsidRPr="00ED0891">
        <w:rPr>
          <w:bCs/>
        </w:rPr>
        <w:t xml:space="preserve"> is the </w:t>
      </w:r>
      <m:oMath>
        <m:sSub>
          <m:sSubPr>
            <m:ctrlPr>
              <w:ins w:id="840"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ins w:id="841"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T</m:t>
            </m:r>
          </m:sub>
        </m:sSub>
      </m:oMath>
      <w:r w:rsidRPr="00ED0891">
        <w:rPr>
          <w:bCs/>
        </w:rPr>
        <w:t xml:space="preserve"> channel matrix between aggressor gNB and victim gNB at UL RB </w:t>
      </w:r>
      <m:oMath>
        <m:r>
          <w:rPr>
            <w:rFonts w:ascii="Cambria Math" w:hAnsi="Cambria Math"/>
          </w:rPr>
          <m:t>n</m:t>
        </m:r>
      </m:oMath>
      <w:r w:rsidRPr="00ED0891">
        <w:rPr>
          <w:bCs/>
        </w:rPr>
        <w:t xml:space="preserve">, the beamforming of the aggressor gNB and the victim gNB can be taken into account by </w:t>
      </w:r>
      <m:oMath>
        <m:sSubSup>
          <m:sSubSupPr>
            <m:ctrlPr>
              <w:ins w:id="842" w:author="cmcc" w:date="2023-03-03T02:04:00Z">
                <w:rPr>
                  <w:rFonts w:ascii="Cambria Math" w:hAnsi="Cambria Math"/>
                  <w:bCs/>
                  <w:i/>
                  <w:iCs/>
                </w:rPr>
              </w:ins>
            </m:ctrlPr>
          </m:sSubSupPr>
          <m:e>
            <m:r>
              <m:rPr>
                <m:sty m:val="b"/>
              </m:rPr>
              <w:rPr>
                <w:rFonts w:ascii="Cambria Math" w:hAnsi="Cambria Math"/>
              </w:rPr>
              <m:t>H</m:t>
            </m:r>
          </m:e>
          <m:sub>
            <m:r>
              <m:rPr>
                <m:sty m:val="p"/>
              </m:rPr>
              <w:rPr>
                <w:rFonts w:ascii="Cambria Math" w:hAnsi="Cambria Math"/>
              </w:rPr>
              <m:t>CLI</m:t>
            </m:r>
          </m:sub>
          <m:sup>
            <m:d>
              <m:dPr>
                <m:ctrlPr>
                  <w:ins w:id="843" w:author="cmcc" w:date="2023-03-03T02:04:00Z">
                    <w:rPr>
                      <w:rFonts w:ascii="Cambria Math" w:hAnsi="Cambria Math"/>
                      <w:bCs/>
                      <w:i/>
                      <w:iCs/>
                    </w:rPr>
                  </w:ins>
                </m:ctrlPr>
              </m:dPr>
              <m:e>
                <m:r>
                  <m:rPr>
                    <m:sty m:val="p"/>
                  </m:rPr>
                  <w:rPr>
                    <w:rFonts w:ascii="Cambria Math" w:hAnsi="Cambria Math"/>
                  </w:rPr>
                  <m:t>n</m:t>
                </m:r>
              </m:e>
            </m:d>
          </m:sup>
        </m:sSubSup>
      </m:oMath>
      <w:r w:rsidRPr="00ED0891">
        <w:rPr>
          <w:bCs/>
        </w:rPr>
        <w:t>.</w:t>
      </w:r>
    </w:p>
    <w:p w:rsidR="0037555F" w:rsidRPr="00ED0891" w:rsidRDefault="00FB007B">
      <w:pPr>
        <w:pStyle w:val="B3"/>
        <w:ind w:left="851"/>
        <w:rPr>
          <w:bCs/>
        </w:rPr>
      </w:pPr>
      <w:r w:rsidRPr="00ED0891">
        <w:t>-</w:t>
      </w:r>
      <w:r w:rsidRPr="00ED0891">
        <w:tab/>
      </w:r>
      <m:oMath>
        <m:sSub>
          <m:sSubPr>
            <m:ctrlPr>
              <w:ins w:id="844"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T</m:t>
            </m:r>
          </m:sub>
        </m:sSub>
      </m:oMath>
      <w:r w:rsidRPr="00ED0891">
        <w:rPr>
          <w:bCs/>
        </w:rPr>
        <w:t xml:space="preserve"> is the number of </w:t>
      </w:r>
      <w:proofErr w:type="spellStart"/>
      <w:proofErr w:type="gramStart"/>
      <w:r w:rsidRPr="00ED0891">
        <w:rPr>
          <w:bCs/>
        </w:rPr>
        <w:t>Tx</w:t>
      </w:r>
      <w:proofErr w:type="spellEnd"/>
      <w:proofErr w:type="gramEnd"/>
      <w:r w:rsidRPr="00ED0891">
        <w:rPr>
          <w:bCs/>
        </w:rPr>
        <w:t xml:space="preserve"> chains at aggressor </w:t>
      </w:r>
      <w:proofErr w:type="spellStart"/>
      <w:r w:rsidRPr="00ED0891">
        <w:rPr>
          <w:bCs/>
        </w:rPr>
        <w:t>gNB</w:t>
      </w:r>
      <w:proofErr w:type="spellEnd"/>
      <w:r w:rsidRPr="00ED0891">
        <w:rPr>
          <w:bCs/>
        </w:rPr>
        <w:t>.</w:t>
      </w:r>
    </w:p>
    <w:p w:rsidR="0037555F" w:rsidRPr="00ED0891" w:rsidRDefault="00FB007B">
      <w:pPr>
        <w:pStyle w:val="B3"/>
        <w:ind w:left="851"/>
        <w:rPr>
          <w:bCs/>
        </w:rPr>
      </w:pPr>
      <w:r w:rsidRPr="00ED0891">
        <w:t>-</w:t>
      </w:r>
      <w:r w:rsidRPr="00ED0891">
        <w:tab/>
      </w:r>
      <m:oMath>
        <m:sSub>
          <m:sSubPr>
            <m:ctrlPr>
              <w:ins w:id="845"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R</m:t>
            </m:r>
          </m:sub>
        </m:sSub>
      </m:oMath>
      <w:r w:rsidRPr="00ED0891">
        <w:rPr>
          <w:bCs/>
        </w:rPr>
        <w:t xml:space="preserve"> is the number of Rx chains at victim gNB.</w:t>
      </w:r>
    </w:p>
    <w:p w:rsidR="0037555F" w:rsidRPr="00ED0891" w:rsidRDefault="00FB007B">
      <w:pPr>
        <w:pStyle w:val="B2"/>
        <w:ind w:left="567"/>
        <w:rPr>
          <w:bCs/>
        </w:rPr>
      </w:pPr>
      <w:r w:rsidRPr="00ED0891">
        <w:t>-</w:t>
      </w:r>
      <w:r w:rsidRPr="00ED0891">
        <w:tab/>
      </w:r>
      <m:oMath>
        <m:sSup>
          <m:sSupPr>
            <m:ctrlPr>
              <w:ins w:id="846" w:author="cmcc" w:date="2023-03-03T02:04:00Z">
                <w:rPr>
                  <w:rFonts w:ascii="Cambria Math" w:hAnsi="Cambria Math"/>
                  <w:b/>
                  <w:bCs/>
                  <w:i/>
                  <w:iCs/>
                </w:rPr>
              </w:ins>
            </m:ctrlPr>
          </m:sSupPr>
          <m:e>
            <m:r>
              <m:rPr>
                <m:sty m:val="b"/>
              </m:rPr>
              <w:rPr>
                <w:rFonts w:ascii="Cambria Math" w:hAnsi="Cambria Math"/>
              </w:rPr>
              <m:t>y</m:t>
            </m:r>
          </m:e>
          <m:sup>
            <m:d>
              <m:dPr>
                <m:ctrlPr>
                  <w:ins w:id="847" w:author="cmcc" w:date="2023-03-03T02:04:00Z">
                    <w:rPr>
                      <w:rFonts w:ascii="Cambria Math" w:hAnsi="Cambria Math"/>
                      <w:bCs/>
                      <w:i/>
                      <w:iCs/>
                    </w:rPr>
                  </w:ins>
                </m:ctrlPr>
              </m:dPr>
              <m:e>
                <m:r>
                  <m:rPr>
                    <m:sty m:val="p"/>
                  </m:rPr>
                  <w:rPr>
                    <w:rFonts w:ascii="Cambria Math" w:hAnsi="Cambria Math"/>
                  </w:rPr>
                  <m:t>n</m:t>
                </m:r>
              </m:e>
            </m:d>
          </m:sup>
        </m:sSup>
        <m:r>
          <m:rPr>
            <m:sty m:val="p"/>
          </m:rPr>
          <w:rPr>
            <w:rFonts w:ascii="Cambria Math" w:hAnsi="Cambria Math"/>
          </w:rPr>
          <m:t>=</m:t>
        </m:r>
        <m:sSup>
          <m:sSupPr>
            <m:ctrlPr>
              <w:ins w:id="848" w:author="cmcc" w:date="2023-03-03T02:04:00Z">
                <w:rPr>
                  <w:rFonts w:ascii="Cambria Math" w:hAnsi="Cambria Math"/>
                  <w:bCs/>
                  <w:i/>
                  <w:iCs/>
                </w:rPr>
              </w:ins>
            </m:ctrlPr>
          </m:sSupPr>
          <m:e>
            <m:d>
              <m:dPr>
                <m:begChr m:val="["/>
                <m:endChr m:val="]"/>
                <m:ctrlPr>
                  <w:ins w:id="849" w:author="cmcc" w:date="2023-03-03T02:04:00Z">
                    <w:rPr>
                      <w:rFonts w:ascii="Cambria Math" w:hAnsi="Cambria Math"/>
                      <w:bCs/>
                      <w:i/>
                      <w:iCs/>
                    </w:rPr>
                  </w:ins>
                </m:ctrlPr>
              </m:dPr>
              <m:e>
                <m:m>
                  <m:mPr>
                    <m:mcs>
                      <m:mc>
                        <m:mcPr>
                          <m:count m:val="3"/>
                          <m:mcJc m:val="center"/>
                        </m:mcPr>
                      </m:mc>
                    </m:mcs>
                    <m:ctrlPr>
                      <w:ins w:id="850" w:author="cmcc" w:date="2023-03-03T02:04:00Z">
                        <w:rPr>
                          <w:rFonts w:ascii="Cambria Math" w:hAnsi="Cambria Math"/>
                          <w:bCs/>
                          <w:i/>
                          <w:iCs/>
                        </w:rPr>
                      </w:ins>
                    </m:ctrlPr>
                  </m:mPr>
                  <m:mr>
                    <m:e>
                      <m:sSubSup>
                        <m:sSubSupPr>
                          <m:ctrlPr>
                            <w:ins w:id="851" w:author="cmcc" w:date="2023-03-03T02:04:00Z">
                              <w:rPr>
                                <w:rFonts w:ascii="Cambria Math" w:hAnsi="Cambria Math"/>
                                <w:bCs/>
                                <w:i/>
                                <w:iCs/>
                              </w:rPr>
                            </w:ins>
                          </m:ctrlPr>
                        </m:sSubSupPr>
                        <m:e>
                          <m:r>
                            <m:rPr>
                              <m:sty m:val="p"/>
                            </m:rPr>
                            <w:rPr>
                              <w:rFonts w:ascii="Cambria Math" w:hAnsi="Cambria Math"/>
                            </w:rPr>
                            <m:t>y</m:t>
                          </m:r>
                        </m:e>
                        <m:sub>
                          <m:r>
                            <m:rPr>
                              <m:sty m:val="p"/>
                            </m:rPr>
                            <w:rPr>
                              <w:rFonts w:ascii="Cambria Math" w:hAnsi="Cambria Math"/>
                            </w:rPr>
                            <m:t>0</m:t>
                          </m:r>
                        </m:sub>
                        <m:sup>
                          <m:d>
                            <m:dPr>
                              <m:ctrlPr>
                                <w:ins w:id="852" w:author="cmcc" w:date="2023-03-03T02:04:00Z">
                                  <w:rPr>
                                    <w:rFonts w:ascii="Cambria Math" w:hAnsi="Cambria Math"/>
                                    <w:bCs/>
                                    <w:i/>
                                    <w:iCs/>
                                  </w:rPr>
                                </w:ins>
                              </m:ctrlPr>
                            </m:dPr>
                            <m:e>
                              <m:r>
                                <m:rPr>
                                  <m:sty m:val="p"/>
                                </m:rPr>
                                <w:rPr>
                                  <w:rFonts w:ascii="Cambria Math" w:hAnsi="Cambria Math"/>
                                </w:rPr>
                                <m:t>n</m:t>
                              </m:r>
                            </m:e>
                          </m:d>
                        </m:sup>
                      </m:sSubSup>
                      <m:r>
                        <m:rPr>
                          <m:sty m:val="p"/>
                        </m:rPr>
                        <w:rPr>
                          <w:rFonts w:ascii="Cambria Math" w:hAnsi="Cambria Math"/>
                        </w:rPr>
                        <m:t>,</m:t>
                      </m:r>
                    </m:e>
                    <m:e>
                      <m:sSubSup>
                        <m:sSubSupPr>
                          <m:ctrlPr>
                            <w:ins w:id="853" w:author="cmcc" w:date="2023-03-03T02:04:00Z">
                              <w:rPr>
                                <w:rFonts w:ascii="Cambria Math" w:hAnsi="Cambria Math"/>
                                <w:bCs/>
                                <w:i/>
                                <w:iCs/>
                              </w:rPr>
                            </w:ins>
                          </m:ctrlPr>
                        </m:sSubSupPr>
                        <m:e>
                          <m:r>
                            <m:rPr>
                              <m:sty m:val="p"/>
                            </m:rPr>
                            <w:rPr>
                              <w:rFonts w:ascii="Cambria Math" w:hAnsi="Cambria Math"/>
                            </w:rPr>
                            <m:t>y</m:t>
                          </m:r>
                        </m:e>
                        <m:sub>
                          <m:r>
                            <m:rPr>
                              <m:sty m:val="p"/>
                            </m:rPr>
                            <w:rPr>
                              <w:rFonts w:ascii="Cambria Math" w:hAnsi="Cambria Math"/>
                            </w:rPr>
                            <m:t>1</m:t>
                          </m:r>
                        </m:sub>
                        <m:sup>
                          <m:d>
                            <m:dPr>
                              <m:ctrlPr>
                                <w:ins w:id="854" w:author="cmcc" w:date="2023-03-03T02:04:00Z">
                                  <w:rPr>
                                    <w:rFonts w:ascii="Cambria Math" w:hAnsi="Cambria Math"/>
                                    <w:bCs/>
                                    <w:i/>
                                    <w:iCs/>
                                  </w:rPr>
                                </w:ins>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ins w:id="855" w:author="cmcc" w:date="2023-03-03T02:04:00Z">
                              <w:rPr>
                                <w:rFonts w:ascii="Cambria Math" w:hAnsi="Cambria Math"/>
                                <w:bCs/>
                                <w:i/>
                                <w:iCs/>
                              </w:rPr>
                            </w:ins>
                          </m:ctrlPr>
                        </m:mPr>
                        <m:mr>
                          <m:e>
                            <m:r>
                              <m:rPr>
                                <m:sty m:val="p"/>
                              </m:rPr>
                              <w:rPr>
                                <w:rFonts w:ascii="Cambria Math" w:hAnsi="Cambria Math"/>
                              </w:rPr>
                              <m:t>…,</m:t>
                            </m:r>
                          </m:e>
                          <m:e>
                            <m:sSubSup>
                              <m:sSubSupPr>
                                <m:ctrlPr>
                                  <w:ins w:id="856" w:author="cmcc" w:date="2023-03-03T02:04:00Z">
                                    <w:rPr>
                                      <w:rFonts w:ascii="Cambria Math" w:hAnsi="Cambria Math"/>
                                      <w:bCs/>
                                      <w:i/>
                                      <w:iCs/>
                                    </w:rPr>
                                  </w:ins>
                                </m:ctrlPr>
                              </m:sSubSupPr>
                              <m:e>
                                <m:r>
                                  <m:rPr>
                                    <m:sty m:val="p"/>
                                  </m:rPr>
                                  <w:rPr>
                                    <w:rFonts w:ascii="Cambria Math" w:hAnsi="Cambria Math"/>
                                  </w:rPr>
                                  <m:t>y</m:t>
                                </m:r>
                              </m:e>
                              <m:sub>
                                <m:sSub>
                                  <m:sSubPr>
                                    <m:ctrlPr>
                                      <w:ins w:id="857"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ins w:id="858" w:author="cmcc" w:date="2023-03-03T02:04:00Z">
                                        <w:rPr>
                                          <w:rFonts w:ascii="Cambria Math" w:hAnsi="Cambria Math"/>
                                          <w:bCs/>
                                          <w:i/>
                                          <w:iCs/>
                                        </w:rPr>
                                      </w:ins>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ED0891">
        <w:rPr>
          <w:bCs/>
        </w:rPr>
        <w:t xml:space="preserve"> is the unwanted emission across all </w:t>
      </w:r>
      <w:proofErr w:type="gramStart"/>
      <w:r w:rsidRPr="00ED0891">
        <w:rPr>
          <w:bCs/>
        </w:rPr>
        <w:t>Tx</w:t>
      </w:r>
      <w:proofErr w:type="gramEnd"/>
      <w:r w:rsidRPr="00ED0891">
        <w:rPr>
          <w:bCs/>
        </w:rPr>
        <w:t xml:space="preserve"> chains at UL RB </w:t>
      </w:r>
      <m:oMath>
        <m:r>
          <w:rPr>
            <w:rFonts w:ascii="Cambria Math" w:hAnsi="Cambria Math"/>
          </w:rPr>
          <m:t>n</m:t>
        </m:r>
      </m:oMath>
      <w:r w:rsidRPr="00ED0891">
        <w:rPr>
          <w:bCs/>
        </w:rPr>
        <w:t xml:space="preserve"> at aggressor gNB.</w:t>
      </w:r>
    </w:p>
    <w:p w:rsidR="0037555F" w:rsidRPr="00ED0891" w:rsidRDefault="00FB007B">
      <w:pPr>
        <w:pStyle w:val="B3"/>
        <w:ind w:left="851"/>
        <w:rPr>
          <w:bCs/>
        </w:rPr>
      </w:pPr>
      <w:r w:rsidRPr="00ED0891">
        <w:t>-</w:t>
      </w:r>
      <w:r w:rsidRPr="00ED0891">
        <w:tab/>
      </w:r>
      <m:oMath>
        <m:sSub>
          <m:sSubPr>
            <m:ctrlPr>
              <w:ins w:id="859"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T</m:t>
            </m:r>
          </m:sub>
        </m:sSub>
      </m:oMath>
      <w:r w:rsidRPr="00ED0891">
        <w:rPr>
          <w:bCs/>
        </w:rPr>
        <w:t xml:space="preserve"> is the number of </w:t>
      </w:r>
      <w:proofErr w:type="spellStart"/>
      <w:proofErr w:type="gramStart"/>
      <w:r w:rsidRPr="00ED0891">
        <w:rPr>
          <w:bCs/>
        </w:rPr>
        <w:t>Tx</w:t>
      </w:r>
      <w:proofErr w:type="spellEnd"/>
      <w:proofErr w:type="gramEnd"/>
      <w:r w:rsidRPr="00ED0891">
        <w:rPr>
          <w:bCs/>
        </w:rPr>
        <w:t xml:space="preserve"> chains at aggressor </w:t>
      </w:r>
      <w:proofErr w:type="spellStart"/>
      <w:r w:rsidRPr="00ED0891">
        <w:rPr>
          <w:bCs/>
        </w:rPr>
        <w:t>gNB</w:t>
      </w:r>
      <w:proofErr w:type="spellEnd"/>
      <w:r w:rsidRPr="00ED0891">
        <w:rPr>
          <w:bCs/>
        </w:rPr>
        <w:t>.</w:t>
      </w:r>
    </w:p>
    <w:p w:rsidR="0037555F" w:rsidRPr="00ED0891" w:rsidRDefault="00FB007B">
      <w:pPr>
        <w:pStyle w:val="B3"/>
        <w:ind w:left="851"/>
        <w:rPr>
          <w:bCs/>
        </w:rPr>
      </w:pPr>
      <w:r w:rsidRPr="00ED0891">
        <w:t>-</w:t>
      </w:r>
      <w:r w:rsidRPr="00ED0891">
        <w:tab/>
      </w:r>
      <m:oMath>
        <m:sSubSup>
          <m:sSubSupPr>
            <m:ctrlPr>
              <w:ins w:id="860" w:author="cmcc" w:date="2023-03-03T02:04:00Z">
                <w:rPr>
                  <w:rFonts w:ascii="Cambria Math" w:hAnsi="Cambria Math"/>
                  <w:bCs/>
                  <w:i/>
                  <w:iCs/>
                </w:rPr>
              </w:ins>
            </m:ctrlPr>
          </m:sSubSupPr>
          <m:e>
            <m:r>
              <m:rPr>
                <m:sty m:val="p"/>
              </m:rPr>
              <w:rPr>
                <w:rFonts w:ascii="Cambria Math" w:hAnsi="Cambria Math"/>
              </w:rPr>
              <m:t>y</m:t>
            </m:r>
          </m:e>
          <m:sub>
            <m:r>
              <m:rPr>
                <m:sty m:val="p"/>
              </m:rPr>
              <w:rPr>
                <w:rFonts w:ascii="Cambria Math" w:hAnsi="Cambria Math"/>
              </w:rPr>
              <m:t>k</m:t>
            </m:r>
          </m:sub>
          <m:sup>
            <m:d>
              <m:dPr>
                <m:ctrlPr>
                  <w:ins w:id="861" w:author="cmcc" w:date="2023-03-03T02:04:00Z">
                    <w:rPr>
                      <w:rFonts w:ascii="Cambria Math" w:hAnsi="Cambria Math"/>
                      <w:bCs/>
                      <w:i/>
                      <w:iCs/>
                    </w:rPr>
                  </w:ins>
                </m:ctrlPr>
              </m:dPr>
              <m:e>
                <m:r>
                  <m:rPr>
                    <m:sty m:val="p"/>
                  </m:rPr>
                  <w:rPr>
                    <w:rFonts w:ascii="Cambria Math" w:hAnsi="Cambria Math"/>
                  </w:rPr>
                  <m:t>n</m:t>
                </m:r>
              </m:e>
            </m:d>
          </m:sup>
        </m:sSubSup>
        <m:r>
          <m:rPr>
            <m:sty m:val="p"/>
          </m:rPr>
          <w:rPr>
            <w:rFonts w:ascii="Cambria Math" w:hAnsi="Cambria Math"/>
          </w:rPr>
          <m:t>~N</m:t>
        </m:r>
        <m:d>
          <m:dPr>
            <m:ctrlPr>
              <w:ins w:id="862" w:author="cmcc" w:date="2023-03-03T02:04:00Z">
                <w:rPr>
                  <w:rFonts w:ascii="Cambria Math" w:hAnsi="Cambria Math"/>
                  <w:bCs/>
                  <w:i/>
                  <w:iCs/>
                </w:rPr>
              </w:ins>
            </m:ctrlPr>
          </m:dPr>
          <m:e>
            <m:r>
              <m:rPr>
                <m:sty m:val="p"/>
              </m:rPr>
              <w:rPr>
                <w:rFonts w:ascii="Cambria Math" w:hAnsi="Cambria Math"/>
              </w:rPr>
              <m:t>0,</m:t>
            </m:r>
            <m:sSubSup>
              <m:sSubSupPr>
                <m:ctrlPr>
                  <w:ins w:id="863" w:author="cmcc" w:date="2023-03-03T02:04:00Z">
                    <w:rPr>
                      <w:rFonts w:ascii="Cambria Math" w:hAnsi="Cambria Math"/>
                      <w:bCs/>
                      <w:i/>
                      <w:iCs/>
                    </w:rPr>
                  </w:ins>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proofErr w:type="gramStart"/>
      <w:r w:rsidRPr="00ED0891">
        <w:rPr>
          <w:bCs/>
        </w:rPr>
        <w:t xml:space="preserve">, </w:t>
      </w:r>
      <m:oMath>
        <w:proofErr w:type="gramEnd"/>
        <m:r>
          <m:rPr>
            <m:sty m:val="p"/>
          </m:rPr>
          <w:rPr>
            <w:rFonts w:ascii="Cambria Math" w:hAnsi="Cambria Math"/>
          </w:rPr>
          <m:t>k=0,1,…,</m:t>
        </m:r>
        <m:sSub>
          <m:sSubPr>
            <m:ctrlPr>
              <w:ins w:id="864"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Pr="00ED0891">
        <w:rPr>
          <w:bCs/>
        </w:rPr>
        <w:t>, is modelled as white Gaussian noise.</w:t>
      </w:r>
    </w:p>
    <w:p w:rsidR="0037555F" w:rsidRPr="00ED0891" w:rsidRDefault="00FB007B">
      <w:pPr>
        <w:pStyle w:val="B3"/>
        <w:ind w:left="851"/>
        <w:rPr>
          <w:bCs/>
        </w:rPr>
      </w:pPr>
      <w:r w:rsidRPr="00ED0891">
        <w:lastRenderedPageBreak/>
        <w:t>-</w:t>
      </w:r>
      <w:r w:rsidRPr="00ED0891">
        <w:tab/>
      </w:r>
      <m:oMath>
        <m:sSubSup>
          <m:sSubSupPr>
            <m:ctrlPr>
              <w:ins w:id="865" w:author="cmcc" w:date="2023-03-03T02:04:00Z">
                <w:rPr>
                  <w:rFonts w:ascii="Cambria Math" w:hAnsi="Cambria Math"/>
                  <w:bCs/>
                  <w:i/>
                  <w:iCs/>
                </w:rPr>
              </w:ins>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ins w:id="866" w:author="cmcc" w:date="2023-03-03T02:04:00Z">
                <w:rPr>
                  <w:rFonts w:ascii="Cambria Math" w:hAnsi="Cambria Math"/>
                  <w:bCs/>
                  <w:i/>
                  <w:iCs/>
                </w:rPr>
              </w:ins>
            </m:ctrlPr>
          </m:fPr>
          <m:num>
            <m:sSubSup>
              <m:sSubSupPr>
                <m:ctrlPr>
                  <w:ins w:id="867" w:author="cmcc" w:date="2023-03-03T02:04:00Z">
                    <w:rPr>
                      <w:rFonts w:ascii="Cambria Math" w:hAnsi="Cambria Math"/>
                      <w:bCs/>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
              <m:sSubPr>
                <m:ctrlPr>
                  <w:ins w:id="868"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used-DL-RB</m:t>
                </m:r>
              </m:sub>
            </m:sSub>
          </m:num>
          <m:den>
            <m:sSub>
              <m:sSubPr>
                <m:ctrlPr>
                  <w:ins w:id="869" w:author="cmcc" w:date="2023-03-03T02:04:00Z">
                    <w:rPr>
                      <w:rFonts w:ascii="Cambria Math" w:hAnsi="Cambria Math"/>
                    </w:rPr>
                  </w:ins>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oMath>
      <w:r w:rsidRPr="00ED0891">
        <w:rPr>
          <w:bCs/>
        </w:rPr>
        <w:t xml:space="preserve"> </w:t>
      </w:r>
      <m:oMath>
        <m:f>
          <m:fPr>
            <m:ctrlPr>
              <w:ins w:id="870" w:author="cmcc" w:date="2023-03-03T02:04:00Z">
                <w:rPr>
                  <w:rFonts w:ascii="Cambria Math" w:hAnsi="Cambria Math"/>
                  <w:bCs/>
                  <w:i/>
                  <w:iCs/>
                </w:rPr>
              </w:ins>
            </m:ctrlPr>
          </m:fPr>
          <m:num>
            <m:r>
              <m:rPr>
                <m:sty m:val="p"/>
              </m:rPr>
              <w:rPr>
                <w:rFonts w:ascii="Cambria Math" w:hAnsi="Cambria Math"/>
              </w:rPr>
              <m:t>1</m:t>
            </m:r>
          </m:num>
          <m:den>
            <m:sSub>
              <m:sSubPr>
                <m:ctrlPr>
                  <w:ins w:id="871"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den>
        </m:f>
      </m:oMath>
      <w:r w:rsidRPr="00ED0891">
        <w:rPr>
          <w:bCs/>
        </w:rPr>
        <w:t xml:space="preserve">  is the total leakage power at UL RB </w:t>
      </w:r>
      <m:oMath>
        <m:r>
          <w:rPr>
            <w:rFonts w:ascii="Cambria Math" w:hAnsi="Cambria Math"/>
          </w:rPr>
          <m:t>n</m:t>
        </m:r>
      </m:oMath>
      <w:r w:rsidRPr="00ED0891">
        <w:rPr>
          <w:bCs/>
        </w:rPr>
        <w:t xml:space="preserve"> at aggressor gNB.</w:t>
      </w:r>
    </w:p>
    <w:p w:rsidR="0037555F" w:rsidRPr="00ED0891" w:rsidRDefault="00FB007B">
      <w:pPr>
        <w:pStyle w:val="B3"/>
        <w:ind w:left="851"/>
        <w:rPr>
          <w:bCs/>
        </w:rPr>
      </w:pPr>
      <w:r w:rsidRPr="00ED0891">
        <w:t>-</w:t>
      </w:r>
      <w:r w:rsidRPr="00ED0891">
        <w:tab/>
      </w:r>
      <m:oMath>
        <m:sSubSup>
          <m:sSubSupPr>
            <m:ctrlPr>
              <w:ins w:id="872" w:author="cmcc" w:date="2023-03-03T02:04:00Z">
                <w:rPr>
                  <w:rFonts w:ascii="Cambria Math" w:hAnsi="Cambria Math"/>
                  <w:bCs/>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ED0891">
        <w:rPr>
          <w:bCs/>
        </w:rPr>
        <w:t xml:space="preserve"> is the DL power transmitted across all </w:t>
      </w:r>
      <w:proofErr w:type="spellStart"/>
      <w:r w:rsidRPr="00ED0891">
        <w:rPr>
          <w:bCs/>
        </w:rPr>
        <w:t>Tx</w:t>
      </w:r>
      <w:proofErr w:type="spellEnd"/>
      <w:r w:rsidRPr="00ED0891">
        <w:rPr>
          <w:bCs/>
        </w:rPr>
        <w:t xml:space="preserve"> chains at one DL RB at aggressor </w:t>
      </w:r>
      <w:proofErr w:type="spellStart"/>
      <w:r w:rsidRPr="00ED0891">
        <w:rPr>
          <w:bCs/>
        </w:rPr>
        <w:t>gNB</w:t>
      </w:r>
      <w:proofErr w:type="spellEnd"/>
      <w:proofErr w:type="gramStart"/>
      <w:r w:rsidRPr="00ED0891">
        <w:rPr>
          <w:bCs/>
        </w:rPr>
        <w:t>,</w:t>
      </w:r>
      <w:r w:rsidRPr="00ED0891">
        <w:rPr>
          <w:i/>
          <w:iCs/>
        </w:rPr>
        <w:t xml:space="preserve"> </w:t>
      </w:r>
      <m:oMath>
        <w:proofErr w:type="gramEnd"/>
        <m:sSubSup>
          <m:sSubSupPr>
            <m:ctrlPr>
              <w:ins w:id="873" w:author="cmcc" w:date="2023-03-03T02:04:00Z">
                <w:rPr>
                  <w:rFonts w:ascii="Cambria Math" w:hAnsi="Cambria Math"/>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ins w:id="874" w:author="cmcc" w:date="2023-03-03T02:04:00Z">
                <w:rPr>
                  <w:rFonts w:ascii="Cambria Math" w:hAnsi="Cambria Math"/>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ins w:id="875"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oMath>
      <w:r w:rsidRPr="00ED0891">
        <w:t>.</w:t>
      </w:r>
    </w:p>
    <w:p w:rsidR="0037555F" w:rsidRPr="00ED0891" w:rsidRDefault="00FB007B">
      <w:pPr>
        <w:pStyle w:val="B3"/>
        <w:ind w:left="851"/>
        <w:rPr>
          <w:bCs/>
        </w:rPr>
      </w:pPr>
      <w:r w:rsidRPr="00ED0891">
        <w:t>-</w:t>
      </w:r>
      <w:r w:rsidRPr="00ED0891">
        <w:tab/>
      </w:r>
      <m:oMath>
        <m:sSub>
          <m:sSubPr>
            <m:ctrlPr>
              <w:ins w:id="876"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used-DL-RB</m:t>
            </m:r>
          </m:sub>
        </m:sSub>
      </m:oMath>
      <w:r w:rsidRPr="00ED0891">
        <w:rPr>
          <w:bCs/>
        </w:rPr>
        <w:t xml:space="preserve"> is the number of DL RBs scheduled for DL transmission by aggressor </w:t>
      </w:r>
      <w:r w:rsidRPr="00ED0891">
        <w:rPr>
          <w:bCs/>
          <w:lang w:val="sv-SE"/>
        </w:rPr>
        <w:t>gNB.</w:t>
      </w:r>
    </w:p>
    <w:p w:rsidR="0037555F" w:rsidRPr="00ED0891" w:rsidRDefault="00FB007B">
      <w:pPr>
        <w:pStyle w:val="B3"/>
        <w:ind w:left="851"/>
        <w:rPr>
          <w:bCs/>
        </w:rPr>
      </w:pPr>
      <w:r w:rsidRPr="00ED0891">
        <w:t>-</w:t>
      </w:r>
      <w:r w:rsidRPr="00ED0891">
        <w:tab/>
      </w:r>
      <m:oMath>
        <m:sSub>
          <m:sSubPr>
            <m:ctrlPr>
              <w:ins w:id="877"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oMath>
      <w:r w:rsidRPr="00ED0891">
        <w:rPr>
          <w:bCs/>
        </w:rPr>
        <w:t xml:space="preserve"> is the </w:t>
      </w:r>
      <w:r w:rsidRPr="00ED0891">
        <w:t xml:space="preserve">total number of DL RBs in the DL </w:t>
      </w:r>
      <w:proofErr w:type="spellStart"/>
      <w:r w:rsidRPr="00ED0891">
        <w:t>subbands</w:t>
      </w:r>
      <w:proofErr w:type="spellEnd"/>
      <w:r w:rsidRPr="00ED0891">
        <w:t>.</w:t>
      </w:r>
    </w:p>
    <w:p w:rsidR="0037555F" w:rsidRPr="00ED0891" w:rsidRDefault="00FB007B">
      <w:pPr>
        <w:pStyle w:val="B2"/>
        <w:ind w:left="567"/>
        <w:rPr>
          <w:bCs/>
        </w:rPr>
      </w:pPr>
      <w:r w:rsidRPr="00ED0891">
        <w:t>-</w:t>
      </w:r>
      <w:r w:rsidRPr="00ED0891">
        <w:tab/>
      </w:r>
      <m:oMath>
        <m:r>
          <m:rPr>
            <m:sty m:val="b"/>
          </m:rPr>
          <w:rPr>
            <w:rFonts w:ascii="Cambria Math" w:hAnsi="Cambria Math"/>
          </w:rPr>
          <m:t>W</m:t>
        </m:r>
      </m:oMath>
      <w:r w:rsidRPr="00ED0891">
        <w:rPr>
          <w:rFonts w:hint="eastAsia"/>
          <w:b/>
        </w:rPr>
        <w:t xml:space="preserve"> </w:t>
      </w:r>
      <w:r w:rsidRPr="00ED0891">
        <w:rPr>
          <w:bCs/>
        </w:rPr>
        <w:t>i</w:t>
      </w:r>
      <w:r w:rsidRPr="00ED0891">
        <w:t xml:space="preserve">s the </w:t>
      </w:r>
      <m:oMath>
        <m:sSub>
          <m:sSubPr>
            <m:ctrlPr>
              <w:ins w:id="878"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ins w:id="879"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T</m:t>
            </m:r>
          </m:sub>
        </m:sSub>
      </m:oMath>
      <w:r w:rsidRPr="00ED0891">
        <w:rPr>
          <w:bCs/>
        </w:rPr>
        <w:t xml:space="preserve"> </w:t>
      </w:r>
      <w:r w:rsidRPr="00ED0891">
        <w:t>normalized identity matrix with unit norm</w:t>
      </w:r>
      <w:proofErr w:type="gramStart"/>
      <w:r w:rsidRPr="00ED0891">
        <w:t xml:space="preserve">, </w:t>
      </w:r>
      <m:oMath>
        <w:proofErr w:type="gramEnd"/>
        <m:sSub>
          <m:sSubPr>
            <m:ctrlPr>
              <w:ins w:id="880" w:author="cmcc" w:date="2023-03-03T02:04:00Z">
                <w:rPr>
                  <w:rFonts w:ascii="Cambria Math" w:hAnsi="Cambria Math"/>
                  <w:b/>
                  <w:bCs/>
                  <w:i/>
                  <w:iCs/>
                </w:rPr>
              </w:ins>
            </m:ctrlPr>
          </m:sSubPr>
          <m:e>
            <m:d>
              <m:dPr>
                <m:begChr m:val="‖"/>
                <m:endChr m:val="‖"/>
                <m:ctrlPr>
                  <w:ins w:id="881" w:author="cmcc" w:date="2023-03-03T02:04:00Z">
                    <w:rPr>
                      <w:rFonts w:ascii="Cambria Math" w:hAnsi="Cambria Math"/>
                      <w:b/>
                      <w:bCs/>
                      <w:i/>
                      <w:iCs/>
                    </w:rPr>
                  </w:ins>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ED0891">
        <w:rPr>
          <w:bCs/>
        </w:rPr>
        <w:t>.</w:t>
      </w:r>
    </w:p>
    <w:p w:rsidR="0037555F" w:rsidRPr="00ED0891" w:rsidRDefault="00FB007B">
      <w:pPr>
        <w:pStyle w:val="B3"/>
        <w:ind w:left="851"/>
      </w:pPr>
      <w:r w:rsidRPr="00ED0891">
        <w:t>-</w:t>
      </w:r>
      <w:r w:rsidRPr="00ED0891">
        <w:tab/>
      </w:r>
      <w:r w:rsidRPr="00ED0891">
        <w:rPr>
          <w:rFonts w:cs="Calibri"/>
          <w:bCs/>
          <w:iCs/>
        </w:rPr>
        <w:t>I</w:t>
      </w:r>
      <w:r w:rsidRPr="00ED0891">
        <w:rPr>
          <w:rFonts w:cs="Calibri"/>
        </w:rPr>
        <w:t xml:space="preserve">t is up to companies to report other values of </w:t>
      </w:r>
      <m:oMath>
        <m:r>
          <m:rPr>
            <m:sty m:val="b"/>
          </m:rPr>
          <w:rPr>
            <w:rFonts w:ascii="Cambria Math" w:hAnsi="Cambria Math" w:cs="Calibri"/>
          </w:rPr>
          <m:t>W</m:t>
        </m:r>
      </m:oMath>
      <w:r w:rsidRPr="00ED0891">
        <w:rPr>
          <w:rFonts w:cs="Calibri"/>
        </w:rPr>
        <w:t xml:space="preserve"> and the corresponding applicable conditions</w:t>
      </w:r>
      <w:r w:rsidRPr="00ED0891">
        <w:rPr>
          <w:rFonts w:eastAsia="MS Mincho" w:cs="Calibri"/>
          <w:bCs/>
        </w:rPr>
        <w:t>.</w:t>
      </w:r>
    </w:p>
    <w:p w:rsidR="0037555F" w:rsidRPr="00ED0891" w:rsidRDefault="00FB007B">
      <w:pPr>
        <w:pStyle w:val="B1"/>
        <w:ind w:left="284"/>
        <w:rPr>
          <w:bCs/>
          <w:iCs/>
          <w:lang w:eastAsia="zh-CN"/>
        </w:rPr>
      </w:pPr>
      <w:r w:rsidRPr="00ED0891">
        <w:t>-</w:t>
      </w:r>
      <w:r w:rsidRPr="00ED0891">
        <w:tab/>
      </w:r>
      <m:oMath>
        <m:sSub>
          <m:sSubPr>
            <m:ctrlPr>
              <w:ins w:id="882" w:author="cmcc" w:date="2023-03-03T02:04:00Z">
                <w:rPr>
                  <w:rFonts w:ascii="Cambria Math" w:hAnsi="Cambria Math"/>
                </w:rPr>
              </w:ins>
            </m:ctrlPr>
          </m:sSubPr>
          <m:e>
            <m:r>
              <m:rPr>
                <m:sty m:val="b"/>
              </m:rPr>
              <w:rPr>
                <w:rFonts w:ascii="Cambria Math" w:hAnsi="Cambria Math"/>
              </w:rPr>
              <m:t>I</m:t>
            </m:r>
          </m:e>
          <m:sub>
            <m:r>
              <m:rPr>
                <m:sty m:val="p"/>
              </m:rPr>
              <w:rPr>
                <w:rFonts w:ascii="Cambria Math" w:hAnsi="Cambria Math"/>
              </w:rPr>
              <m:t>selectivity</m:t>
            </m:r>
          </m:sub>
        </m:sSub>
      </m:oMath>
      <w:r w:rsidRPr="00ED0891">
        <w:rPr>
          <w:rFonts w:hint="eastAsia"/>
          <w:bCs/>
          <w:iCs/>
          <w:lang w:eastAsia="zh-CN"/>
        </w:rPr>
        <w:t xml:space="preserve"> </w:t>
      </w:r>
      <w:r w:rsidRPr="00ED0891">
        <w:rPr>
          <w:bCs/>
          <w:iCs/>
          <w:lang w:eastAsia="zh-CN"/>
        </w:rPr>
        <w:t xml:space="preserve">is the </w:t>
      </w:r>
      <w:r w:rsidRPr="00ED0891">
        <w:rPr>
          <w:bCs/>
        </w:rPr>
        <w:t xml:space="preserve">second part of inter-site </w:t>
      </w:r>
      <w:proofErr w:type="spellStart"/>
      <w:r w:rsidRPr="00ED0891">
        <w:rPr>
          <w:bCs/>
        </w:rPr>
        <w:t>gNB-gNB</w:t>
      </w:r>
      <w:proofErr w:type="spellEnd"/>
      <w:r w:rsidRPr="00ED0891">
        <w:rPr>
          <w:bCs/>
        </w:rPr>
        <w:t xml:space="preserve"> co-channel inter-</w:t>
      </w:r>
      <w:proofErr w:type="spellStart"/>
      <w:r w:rsidRPr="00ED0891">
        <w:rPr>
          <w:bCs/>
        </w:rPr>
        <w:t>subband</w:t>
      </w:r>
      <w:proofErr w:type="spellEnd"/>
      <w:r w:rsidRPr="00ED0891">
        <w:rPr>
          <w:bCs/>
        </w:rPr>
        <w:t xml:space="preserve"> CLI across all Rx chains at one UL RB, caused by receiver selectivity at victim </w:t>
      </w:r>
      <w:proofErr w:type="spellStart"/>
      <w:r w:rsidRPr="00ED0891">
        <w:rPr>
          <w:bCs/>
        </w:rPr>
        <w:t>gNB</w:t>
      </w:r>
      <w:proofErr w:type="spellEnd"/>
      <w:r w:rsidRPr="00ED0891">
        <w:rPr>
          <w:bCs/>
        </w:rPr>
        <w:t xml:space="preserve"> </w:t>
      </w:r>
      <m:oMath>
        <m:r>
          <w:rPr>
            <w:rFonts w:ascii="Cambria Math" w:hAnsi="Cambria Math"/>
          </w:rPr>
          <m:t>A</m:t>
        </m:r>
      </m:oMath>
      <w:r w:rsidRPr="00ED0891">
        <w:rPr>
          <w:bCs/>
        </w:rPr>
        <w:t>. It can be modelled as</w:t>
      </w:r>
    </w:p>
    <w:p w:rsidR="0037555F" w:rsidRPr="00ED0891" w:rsidRDefault="007B1FE2">
      <w:pPr>
        <w:jc w:val="center"/>
      </w:pPr>
      <m:oMath>
        <m:eqArr>
          <m:eqArrPr>
            <m:maxDist m:val="on"/>
            <m:ctrlPr>
              <w:ins w:id="883" w:author="cmcc" w:date="2023-03-03T02:04:00Z">
                <w:rPr>
                  <w:rFonts w:ascii="Cambria Math" w:hAnsi="Cambria Math"/>
                  <w:bCs/>
                  <w:i/>
                  <w:iCs/>
                </w:rPr>
              </w:ins>
            </m:ctrlPr>
          </m:eqArrPr>
          <m:e>
            <m:sSub>
              <m:sSubPr>
                <m:ctrlPr>
                  <w:ins w:id="884" w:author="cmcc" w:date="2023-03-03T02:04:00Z">
                    <w:rPr>
                      <w:rFonts w:ascii="Cambria Math" w:hAnsi="Cambria Math"/>
                    </w:rPr>
                  </w:ins>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ins w:id="885" w:author="cmcc" w:date="2023-03-03T02:04:00Z">
                    <w:rPr>
                      <w:rFonts w:ascii="Cambria Math" w:hAnsi="Cambria Math"/>
                      <w:bCs/>
                      <w:i/>
                      <w:iCs/>
                    </w:rPr>
                  </w:ins>
                </m:ctrlPr>
              </m:sSupPr>
              <m:e>
                <m:d>
                  <m:dPr>
                    <m:begChr m:val="["/>
                    <m:endChr m:val="]"/>
                    <m:ctrlPr>
                      <w:ins w:id="886" w:author="cmcc" w:date="2023-03-03T02:04:00Z">
                        <w:rPr>
                          <w:rFonts w:ascii="Cambria Math" w:hAnsi="Cambria Math"/>
                          <w:bCs/>
                          <w:i/>
                          <w:iCs/>
                        </w:rPr>
                      </w:ins>
                    </m:ctrlPr>
                  </m:dPr>
                  <m:e>
                    <m:m>
                      <m:mPr>
                        <m:mcs>
                          <m:mc>
                            <m:mcPr>
                              <m:count m:val="3"/>
                              <m:mcJc m:val="center"/>
                            </m:mcPr>
                          </m:mc>
                        </m:mcs>
                        <m:ctrlPr>
                          <w:ins w:id="887" w:author="cmcc" w:date="2023-03-03T02:04:00Z">
                            <w:rPr>
                              <w:rFonts w:ascii="Cambria Math" w:hAnsi="Cambria Math"/>
                              <w:bCs/>
                              <w:i/>
                              <w:iCs/>
                            </w:rPr>
                          </w:ins>
                        </m:ctrlPr>
                      </m:mPr>
                      <m:mr>
                        <m:e>
                          <m:sSubSup>
                            <m:sSubSupPr>
                              <m:ctrlPr>
                                <w:ins w:id="888" w:author="cmcc" w:date="2023-03-03T02:04:00Z">
                                  <w:rPr>
                                    <w:rFonts w:ascii="Cambria Math" w:hAnsi="Cambria Math"/>
                                    <w:bCs/>
                                    <w:i/>
                                    <w:iCs/>
                                  </w:rPr>
                                </w:ins>
                              </m:ctrlPr>
                            </m:sSubSupPr>
                            <m:e>
                              <m:r>
                                <m:rPr>
                                  <m:sty m:val="p"/>
                                </m:rPr>
                                <w:rPr>
                                  <w:rFonts w:ascii="Cambria Math" w:hAnsi="Cambria Math"/>
                                  <w:lang w:val="it-IT"/>
                                </w:rPr>
                                <m:t>z</m:t>
                              </m:r>
                            </m:e>
                            <m:sub>
                              <m:r>
                                <m:rPr>
                                  <m:sty m:val="p"/>
                                </m:rPr>
                                <w:rPr>
                                  <w:rFonts w:ascii="Cambria Math" w:hAnsi="Cambria Math"/>
                                  <w:lang w:val="it-IT"/>
                                </w:rPr>
                                <m:t>0</m:t>
                              </m:r>
                            </m:sub>
                            <m:sup>
                              <m:d>
                                <m:dPr>
                                  <m:ctrlPr>
                                    <w:ins w:id="889" w:author="cmcc" w:date="2023-03-03T02:04:00Z">
                                      <w:rPr>
                                        <w:rFonts w:ascii="Cambria Math" w:hAnsi="Cambria Math"/>
                                        <w:bCs/>
                                        <w:i/>
                                        <w:iCs/>
                                      </w:rPr>
                                    </w:ins>
                                  </m:ctrlPr>
                                </m:dPr>
                                <m:e>
                                  <m:r>
                                    <m:rPr>
                                      <m:sty m:val="p"/>
                                    </m:rPr>
                                    <w:rPr>
                                      <w:rFonts w:ascii="Cambria Math" w:hAnsi="Cambria Math"/>
                                      <w:lang w:val="it-IT"/>
                                    </w:rPr>
                                    <m:t>n</m:t>
                                  </m:r>
                                </m:e>
                              </m:d>
                            </m:sup>
                          </m:sSubSup>
                          <m:r>
                            <m:rPr>
                              <m:sty m:val="p"/>
                            </m:rPr>
                            <w:rPr>
                              <w:rFonts w:ascii="Cambria Math" w:hAnsi="Cambria Math"/>
                              <w:lang w:val="it-IT"/>
                            </w:rPr>
                            <m:t>,</m:t>
                          </m:r>
                        </m:e>
                        <m:e>
                          <m:sSubSup>
                            <m:sSubSupPr>
                              <m:ctrlPr>
                                <w:ins w:id="890" w:author="cmcc" w:date="2023-03-03T02:04:00Z">
                                  <w:rPr>
                                    <w:rFonts w:ascii="Cambria Math" w:hAnsi="Cambria Math"/>
                                    <w:bCs/>
                                    <w:i/>
                                    <w:iCs/>
                                  </w:rPr>
                                </w:ins>
                              </m:ctrlPr>
                            </m:sSubSupPr>
                            <m:e>
                              <m:r>
                                <m:rPr>
                                  <m:sty m:val="p"/>
                                </m:rPr>
                                <w:rPr>
                                  <w:rFonts w:ascii="Cambria Math" w:hAnsi="Cambria Math"/>
                                  <w:lang w:val="it-IT"/>
                                </w:rPr>
                                <m:t>z</m:t>
                              </m:r>
                            </m:e>
                            <m:sub>
                              <m:r>
                                <m:rPr>
                                  <m:sty m:val="p"/>
                                </m:rPr>
                                <w:rPr>
                                  <w:rFonts w:ascii="Cambria Math" w:hAnsi="Cambria Math"/>
                                  <w:lang w:val="it-IT"/>
                                </w:rPr>
                                <m:t>1</m:t>
                              </m:r>
                            </m:sub>
                            <m:sup>
                              <m:d>
                                <m:dPr>
                                  <m:ctrlPr>
                                    <w:ins w:id="891" w:author="cmcc" w:date="2023-03-03T02:04:00Z">
                                      <w:rPr>
                                        <w:rFonts w:ascii="Cambria Math" w:hAnsi="Cambria Math"/>
                                        <w:bCs/>
                                        <w:i/>
                                        <w:iCs/>
                                      </w:rPr>
                                    </w:ins>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ins w:id="892" w:author="cmcc" w:date="2023-03-03T02:04:00Z">
                                  <w:rPr>
                                    <w:rFonts w:ascii="Cambria Math" w:hAnsi="Cambria Math"/>
                                    <w:bCs/>
                                    <w:i/>
                                    <w:iCs/>
                                  </w:rPr>
                                </w:ins>
                              </m:ctrlPr>
                            </m:mPr>
                            <m:mr>
                              <m:e>
                                <m:r>
                                  <m:rPr>
                                    <m:sty m:val="p"/>
                                  </m:rPr>
                                  <w:rPr>
                                    <w:rFonts w:ascii="Cambria Math" w:hAnsi="Cambria Math"/>
                                    <w:lang w:val="it-IT"/>
                                  </w:rPr>
                                  <m:t>…,</m:t>
                                </m:r>
                              </m:e>
                              <m:e>
                                <m:sSubSup>
                                  <m:sSubSupPr>
                                    <m:ctrlPr>
                                      <w:ins w:id="893" w:author="cmcc" w:date="2023-03-03T02:04:00Z">
                                        <w:rPr>
                                          <w:rFonts w:ascii="Cambria Math" w:hAnsi="Cambria Math"/>
                                          <w:bCs/>
                                          <w:i/>
                                          <w:iCs/>
                                        </w:rPr>
                                      </w:ins>
                                    </m:ctrlPr>
                                  </m:sSubSupPr>
                                  <m:e>
                                    <m:r>
                                      <m:rPr>
                                        <m:sty m:val="p"/>
                                      </m:rPr>
                                      <w:rPr>
                                        <w:rFonts w:ascii="Cambria Math" w:hAnsi="Cambria Math"/>
                                        <w:lang w:val="it-IT"/>
                                      </w:rPr>
                                      <m:t>z</m:t>
                                    </m:r>
                                  </m:e>
                                  <m:sub>
                                    <m:sSub>
                                      <m:sSubPr>
                                        <m:ctrlPr>
                                          <w:ins w:id="894" w:author="cmcc" w:date="2023-03-03T02:04:00Z">
                                            <w:rPr>
                                              <w:rFonts w:ascii="Cambria Math" w:hAnsi="Cambria Math"/>
                                              <w:bCs/>
                                              <w:i/>
                                              <w:iCs/>
                                            </w:rPr>
                                          </w:ins>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ins w:id="895" w:author="cmcc" w:date="2023-03-03T02:04:00Z">
                                            <w:rPr>
                                              <w:rFonts w:ascii="Cambria Math" w:hAnsi="Cambria Math"/>
                                              <w:bCs/>
                                              <w:i/>
                                              <w:iCs/>
                                            </w:rPr>
                                          </w:ins>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r>
              <w:rPr>
                <w:rFonts w:ascii="Cambria Math" w:hAnsi="Cambria Math"/>
              </w:rPr>
              <m:t>#</m:t>
            </m:r>
            <m:d>
              <m:dPr>
                <m:ctrlPr>
                  <w:ins w:id="896" w:author="cmcc" w:date="2023-03-03T02:04:00Z">
                    <w:rPr>
                      <w:rFonts w:ascii="Cambria Math" w:hAnsi="Cambria Math"/>
                      <w:bCs/>
                      <w:i/>
                      <w:iCs/>
                    </w:rPr>
                  </w:ins>
                </m:ctrlPr>
              </m:dPr>
              <m:e>
                <m:r>
                  <m:rPr>
                    <m:sty m:val="p"/>
                  </m:rPr>
                  <w:rPr>
                    <w:rFonts w:ascii="Cambria Math" w:hAnsi="Cambria Math"/>
                  </w:rPr>
                  <m:t>A-7</m:t>
                </m:r>
              </m:e>
            </m:d>
            <m:ctrlPr>
              <w:ins w:id="897" w:author="cmcc" w:date="2023-03-03T02:04:00Z">
                <w:rPr>
                  <w:rFonts w:ascii="Cambria Math" w:hAnsi="Cambria Math"/>
                  <w:i/>
                </w:rPr>
              </w:ins>
            </m:ctrlPr>
          </m:e>
        </m:eqArr>
      </m:oMath>
      <w:r w:rsidR="00FB007B" w:rsidRPr="00ED0891">
        <w:rPr>
          <w:bCs/>
          <w:lang w:val="it-IT"/>
        </w:rPr>
        <w:t xml:space="preserve"> </w:t>
      </w:r>
    </w:p>
    <w:p w:rsidR="0037555F" w:rsidRPr="00ED0891" w:rsidRDefault="00FB007B">
      <w:pPr>
        <w:pStyle w:val="B2"/>
        <w:ind w:left="567"/>
        <w:rPr>
          <w:bCs/>
          <w:iCs/>
        </w:rPr>
      </w:pPr>
      <w:r w:rsidRPr="00ED0891">
        <w:t>-</w:t>
      </w:r>
      <w:r w:rsidRPr="00ED0891">
        <w:tab/>
      </w:r>
      <m:oMath>
        <m:sSubSup>
          <m:sSubSupPr>
            <m:ctrlPr>
              <w:ins w:id="898" w:author="cmcc" w:date="2023-03-03T02:04:00Z">
                <w:rPr>
                  <w:rFonts w:ascii="Cambria Math" w:hAnsi="Cambria Math"/>
                  <w:bCs/>
                  <w:i/>
                  <w:iCs/>
                </w:rPr>
              </w:ins>
            </m:ctrlPr>
          </m:sSubSupPr>
          <m:e>
            <m:r>
              <m:rPr>
                <m:sty m:val="p"/>
              </m:rPr>
              <w:rPr>
                <w:rFonts w:ascii="Cambria Math" w:hAnsi="Cambria Math"/>
              </w:rPr>
              <m:t>z</m:t>
            </m:r>
          </m:e>
          <m:sub>
            <m:r>
              <m:rPr>
                <m:sty m:val="p"/>
              </m:rPr>
              <w:rPr>
                <w:rFonts w:ascii="Cambria Math" w:hAnsi="Cambria Math"/>
              </w:rPr>
              <m:t>k</m:t>
            </m:r>
          </m:sub>
          <m:sup>
            <m:d>
              <m:dPr>
                <m:ctrlPr>
                  <w:ins w:id="899" w:author="cmcc" w:date="2023-03-03T02:04:00Z">
                    <w:rPr>
                      <w:rFonts w:ascii="Cambria Math" w:hAnsi="Cambria Math"/>
                      <w:bCs/>
                      <w:i/>
                      <w:iCs/>
                    </w:rPr>
                  </w:ins>
                </m:ctrlPr>
              </m:dPr>
              <m:e>
                <m:r>
                  <m:rPr>
                    <m:sty m:val="p"/>
                  </m:rPr>
                  <w:rPr>
                    <w:rFonts w:ascii="Cambria Math" w:hAnsi="Cambria Math"/>
                  </w:rPr>
                  <m:t>n</m:t>
                </m:r>
              </m:e>
            </m:d>
          </m:sup>
        </m:sSubSup>
        <m:r>
          <m:rPr>
            <m:sty m:val="p"/>
          </m:rPr>
          <w:rPr>
            <w:rFonts w:ascii="Cambria Math" w:hAnsi="Cambria Math"/>
          </w:rPr>
          <m:t>~N</m:t>
        </m:r>
        <m:d>
          <m:dPr>
            <m:ctrlPr>
              <w:ins w:id="900" w:author="cmcc" w:date="2023-03-03T02:04:00Z">
                <w:rPr>
                  <w:rFonts w:ascii="Cambria Math" w:hAnsi="Cambria Math"/>
                  <w:bCs/>
                  <w:i/>
                  <w:iCs/>
                </w:rPr>
              </w:ins>
            </m:ctrlPr>
          </m:dPr>
          <m:e>
            <m:r>
              <m:rPr>
                <m:sty m:val="p"/>
              </m:rPr>
              <w:rPr>
                <w:rFonts w:ascii="Cambria Math" w:hAnsi="Cambria Math"/>
              </w:rPr>
              <m:t>0,</m:t>
            </m:r>
            <m:sSubSup>
              <m:sSubSupPr>
                <m:ctrlPr>
                  <w:ins w:id="901" w:author="cmcc" w:date="2023-03-03T02:04:00Z">
                    <w:rPr>
                      <w:rFonts w:ascii="Cambria Math" w:hAnsi="Cambria Math"/>
                      <w:bCs/>
                      <w:i/>
                      <w:iCs/>
                    </w:rPr>
                  </w:ins>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proofErr w:type="gramStart"/>
      <w:r w:rsidRPr="00ED0891">
        <w:rPr>
          <w:bCs/>
        </w:rPr>
        <w:t xml:space="preserve">, </w:t>
      </w:r>
      <m:oMath>
        <w:proofErr w:type="gramEnd"/>
        <m:r>
          <m:rPr>
            <m:sty m:val="p"/>
          </m:rPr>
          <w:rPr>
            <w:rFonts w:ascii="Cambria Math" w:hAnsi="Cambria Math"/>
          </w:rPr>
          <m:t>k=0,1,…,</m:t>
        </m:r>
        <m:sSub>
          <m:sSubPr>
            <m:ctrlPr>
              <w:ins w:id="902"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ED0891">
        <w:rPr>
          <w:bCs/>
        </w:rPr>
        <w:t>, is modelled as white Gaussian noise.</w:t>
      </w:r>
    </w:p>
    <w:p w:rsidR="0037555F" w:rsidRPr="00ED0891" w:rsidRDefault="00FB007B">
      <w:pPr>
        <w:pStyle w:val="B2"/>
        <w:ind w:left="567"/>
        <w:rPr>
          <w:bCs/>
        </w:rPr>
      </w:pPr>
      <w:r w:rsidRPr="00ED0891">
        <w:t>-</w:t>
      </w:r>
      <w:r w:rsidRPr="00ED0891">
        <w:tab/>
      </w:r>
      <m:oMath>
        <m:sSubSup>
          <m:sSubSupPr>
            <m:ctrlPr>
              <w:ins w:id="903" w:author="cmcc" w:date="2023-03-03T02:04:00Z">
                <w:rPr>
                  <w:rFonts w:ascii="Cambria Math" w:hAnsi="Cambria Math"/>
                  <w:bCs/>
                  <w:i/>
                  <w:iCs/>
                </w:rPr>
              </w:ins>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ins w:id="904" w:author="cmcc" w:date="2023-03-03T02:04:00Z">
                <w:rPr>
                  <w:rFonts w:ascii="Cambria Math" w:hAnsi="Cambria Math" w:cs="Calibri"/>
                </w:rPr>
              </w:ins>
            </m:ctrlPr>
          </m:fPr>
          <m:num>
            <m:sSub>
              <m:sSubPr>
                <m:ctrlPr>
                  <w:ins w:id="905" w:author="cmcc" w:date="2023-03-03T02:04:00Z">
                    <w:rPr>
                      <w:rFonts w:ascii="Cambria Math" w:hAnsi="Cambria Math"/>
                      <w:bCs/>
                      <w:iCs/>
                    </w:rPr>
                  </w:ins>
                </m:ctrlPr>
              </m:sSubPr>
              <m:e>
                <m:r>
                  <m:rPr>
                    <m:sty m:val="p"/>
                  </m:rPr>
                  <w:rPr>
                    <w:rFonts w:ascii="Cambria Math" w:hAnsi="Cambria Math"/>
                  </w:rPr>
                  <m:t>P</m:t>
                </m:r>
              </m:e>
              <m:sub>
                <m:r>
                  <m:rPr>
                    <m:sty m:val="p"/>
                  </m:rPr>
                  <w:rPr>
                    <w:rFonts w:ascii="Cambria Math" w:hAnsi="Cambria Math"/>
                  </w:rPr>
                  <m:t>blocker</m:t>
                </m:r>
              </m:sub>
            </m:sSub>
          </m:num>
          <m:den>
            <m:sSub>
              <m:sSubPr>
                <m:ctrlPr>
                  <w:ins w:id="906" w:author="cmcc" w:date="2023-03-03T02:04:00Z">
                    <w:rPr>
                      <w:rFonts w:ascii="Cambria Math" w:hAnsi="Cambria Math" w:cs="Calibri"/>
                    </w:rPr>
                  </w:ins>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ins w:id="907" w:author="cmcc" w:date="2023-03-03T02:04:00Z">
                    <w:rPr>
                      <w:rFonts w:ascii="Cambria Math" w:hAnsi="Cambria Math" w:cs="Calibri"/>
                    </w:rPr>
                  </w:ins>
                </m:ctrlPr>
              </m:sSubPr>
              <m:e>
                <m:r>
                  <m:rPr>
                    <m:sty m:val="p"/>
                  </m:rPr>
                  <w:rPr>
                    <w:rFonts w:ascii="Cambria Math" w:hAnsi="Cambria Math" w:cs="Calibri"/>
                  </w:rPr>
                  <m:t>N</m:t>
                </m:r>
              </m:e>
              <m:sub>
                <m:r>
                  <m:rPr>
                    <m:sty m:val="p"/>
                  </m:rPr>
                  <w:rPr>
                    <w:rFonts w:ascii="Cambria Math" w:hAnsi="Cambria Math" w:cs="Calibri"/>
                  </w:rPr>
                  <m:t>DLRB</m:t>
                </m:r>
              </m:sub>
            </m:sSub>
          </m:den>
        </m:f>
      </m:oMath>
      <w:r w:rsidRPr="00ED0891">
        <w:t>.</w:t>
      </w:r>
    </w:p>
    <w:p w:rsidR="0037555F" w:rsidRPr="00ED0891" w:rsidRDefault="00FB007B">
      <w:pPr>
        <w:pStyle w:val="B2"/>
        <w:ind w:left="567"/>
        <w:rPr>
          <w:bCs/>
          <w:iCs/>
        </w:rPr>
      </w:pPr>
      <w:r w:rsidRPr="00ED0891">
        <w:t>-</w:t>
      </w:r>
      <w:r w:rsidRPr="00ED0891">
        <w:tab/>
      </w:r>
      <m:oMath>
        <m:sSub>
          <m:sSubPr>
            <m:ctrlPr>
              <w:ins w:id="908" w:author="cmcc" w:date="2023-03-03T02:04:00Z">
                <w:rPr>
                  <w:rFonts w:ascii="Cambria Math" w:hAnsi="Cambria Math"/>
                  <w:bCs/>
                  <w:iCs/>
                </w:rPr>
              </w:ins>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ins w:id="909" w:author="cmcc" w:date="2023-03-03T02:04:00Z">
                <w:rPr>
                  <w:rFonts w:ascii="Cambria Math" w:hAnsi="Cambria Math"/>
                  <w:b/>
                  <w:iCs/>
                </w:rPr>
              </w:ins>
            </m:ctrlPr>
          </m:fPr>
          <m:num>
            <m:r>
              <m:rPr>
                <m:sty m:val="bi"/>
              </m:rPr>
              <w:rPr>
                <w:rFonts w:ascii="Cambria Math" w:hAnsi="Cambria Math" w:hint="eastAsia"/>
              </w:rPr>
              <m:t>1</m:t>
            </m:r>
          </m:num>
          <m:den>
            <m:sSub>
              <m:sSubPr>
                <m:ctrlPr>
                  <w:ins w:id="910"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on"/>
            <m:ctrlPr>
              <w:ins w:id="911" w:author="cmcc" w:date="2023-03-03T02:04:00Z">
                <w:rPr>
                  <w:rFonts w:ascii="Cambria Math" w:hAnsi="Cambria Math"/>
                  <w:bCs/>
                  <w:i/>
                  <w:iCs/>
                </w:rPr>
              </w:ins>
            </m:ctrlPr>
          </m:naryPr>
          <m:sub>
            <m:r>
              <m:rPr>
                <m:sty m:val="p"/>
              </m:rPr>
              <w:rPr>
                <w:rFonts w:ascii="Cambria Math" w:hAnsi="Cambria Math"/>
              </w:rPr>
              <m:t>m∈Used DL RBs</m:t>
            </m:r>
          </m:sub>
          <m:sup/>
          <m:e>
            <m:d>
              <m:dPr>
                <m:ctrlPr>
                  <w:ins w:id="912" w:author="cmcc" w:date="2023-03-03T02:04:00Z">
                    <w:rPr>
                      <w:rFonts w:ascii="Cambria Math" w:hAnsi="Cambria Math"/>
                      <w:bCs/>
                      <w:i/>
                      <w:iCs/>
                    </w:rPr>
                  </w:ins>
                </m:ctrlPr>
              </m:dPr>
              <m:e>
                <m:sSup>
                  <m:sSupPr>
                    <m:ctrlPr>
                      <w:ins w:id="913" w:author="cmcc" w:date="2023-03-03T02:04:00Z">
                        <w:rPr>
                          <w:rFonts w:ascii="Cambria Math" w:hAnsi="Cambria Math"/>
                          <w:bCs/>
                          <w:i/>
                          <w:iCs/>
                        </w:rPr>
                      </w:ins>
                    </m:ctrlPr>
                  </m:sSupPr>
                  <m:e>
                    <m:d>
                      <m:dPr>
                        <m:begChr m:val="|"/>
                        <m:endChr m:val="|"/>
                        <m:ctrlPr>
                          <w:ins w:id="914" w:author="cmcc" w:date="2023-03-03T02:04:00Z">
                            <w:rPr>
                              <w:rFonts w:ascii="Cambria Math" w:hAnsi="Cambria Math"/>
                              <w:bCs/>
                              <w:i/>
                              <w:iCs/>
                            </w:rPr>
                          </w:ins>
                        </m:ctrlPr>
                      </m:dPr>
                      <m:e>
                        <m:sSubSup>
                          <m:sSubSupPr>
                            <m:ctrlPr>
                              <w:ins w:id="915" w:author="cmcc" w:date="2023-03-03T02:04:00Z">
                                <w:rPr>
                                  <w:rFonts w:ascii="Cambria Math" w:hAnsi="Cambria Math"/>
                                  <w:bCs/>
                                  <w:i/>
                                  <w:iCs/>
                                </w:rPr>
                              </w:ins>
                            </m:ctrlPr>
                          </m:sSubSupPr>
                          <m:e>
                            <m:r>
                              <m:rPr>
                                <m:sty m:val="b"/>
                              </m:rPr>
                              <w:rPr>
                                <w:rFonts w:ascii="Cambria Math" w:hAnsi="Cambria Math"/>
                              </w:rPr>
                              <m:t>H</m:t>
                            </m:r>
                          </m:e>
                          <m:sub>
                            <m:r>
                              <m:rPr>
                                <m:sty m:val="p"/>
                              </m:rPr>
                              <w:rPr>
                                <w:rFonts w:ascii="Cambria Math" w:hAnsi="Cambria Math"/>
                              </w:rPr>
                              <m:t>CLI</m:t>
                            </m:r>
                          </m:sub>
                          <m:sup>
                            <m:d>
                              <m:dPr>
                                <m:ctrlPr>
                                  <w:ins w:id="916" w:author="cmcc" w:date="2023-03-03T02:04:00Z">
                                    <w:rPr>
                                      <w:rFonts w:ascii="Cambria Math" w:hAnsi="Cambria Math"/>
                                      <w:bCs/>
                                      <w:i/>
                                      <w:iCs/>
                                    </w:rPr>
                                  </w:ins>
                                </m:ctrlPr>
                              </m:dPr>
                              <m:e>
                                <m:r>
                                  <m:rPr>
                                    <m:sty m:val="p"/>
                                  </m:rPr>
                                  <w:rPr>
                                    <w:rFonts w:ascii="Cambria Math" w:hAnsi="Cambria Math"/>
                                  </w:rPr>
                                  <m:t>m</m:t>
                                </m:r>
                              </m:e>
                            </m:d>
                          </m:sup>
                        </m:sSubSup>
                        <m:sSup>
                          <m:sSupPr>
                            <m:ctrlPr>
                              <w:ins w:id="917" w:author="cmcc" w:date="2023-03-03T02:04:00Z">
                                <w:rPr>
                                  <w:rFonts w:ascii="Cambria Math" w:hAnsi="Cambria Math"/>
                                  <w:b/>
                                  <w:bCs/>
                                  <w:i/>
                                  <w:iCs/>
                                </w:rPr>
                              </w:ins>
                            </m:ctrlPr>
                          </m:sSupPr>
                          <m:e>
                            <m:r>
                              <m:rPr>
                                <m:sty m:val="b"/>
                              </m:rPr>
                              <w:rPr>
                                <w:rFonts w:ascii="Cambria Math" w:hAnsi="Cambria Math"/>
                              </w:rPr>
                              <m:t>W</m:t>
                            </m:r>
                          </m:e>
                          <m:sup>
                            <m:d>
                              <m:dPr>
                                <m:ctrlPr>
                                  <w:ins w:id="918" w:author="cmcc" w:date="2023-03-03T02:04:00Z">
                                    <w:rPr>
                                      <w:rFonts w:ascii="Cambria Math" w:hAnsi="Cambria Math"/>
                                      <w:bCs/>
                                      <w:i/>
                                      <w:iCs/>
                                    </w:rPr>
                                  </w:ins>
                                </m:ctrlPr>
                              </m:dPr>
                              <m:e>
                                <m:r>
                                  <m:rPr>
                                    <m:sty m:val="p"/>
                                  </m:rPr>
                                  <w:rPr>
                                    <w:rFonts w:ascii="Cambria Math" w:hAnsi="Cambria Math"/>
                                  </w:rPr>
                                  <m:t>m</m:t>
                                </m:r>
                              </m:e>
                            </m:d>
                          </m:sup>
                        </m:sSup>
                        <m:sSup>
                          <m:sSupPr>
                            <m:ctrlPr>
                              <w:ins w:id="919" w:author="cmcc" w:date="2023-03-03T02:04:00Z">
                                <w:rPr>
                                  <w:rFonts w:ascii="Cambria Math" w:hAnsi="Cambria Math"/>
                                  <w:b/>
                                  <w:bCs/>
                                  <w:i/>
                                  <w:iCs/>
                                </w:rPr>
                              </w:ins>
                            </m:ctrlPr>
                          </m:sSupPr>
                          <m:e>
                            <m:r>
                              <m:rPr>
                                <m:sty m:val="b"/>
                              </m:rPr>
                              <w:rPr>
                                <w:rFonts w:ascii="Cambria Math" w:hAnsi="Cambria Math"/>
                              </w:rPr>
                              <m:t>s</m:t>
                            </m:r>
                          </m:e>
                          <m:sup>
                            <m:d>
                              <m:dPr>
                                <m:ctrlPr>
                                  <w:ins w:id="920" w:author="cmcc" w:date="2023-03-03T02:04:00Z">
                                    <w:rPr>
                                      <w:rFonts w:ascii="Cambria Math" w:hAnsi="Cambria Math"/>
                                      <w:bCs/>
                                      <w:i/>
                                      <w:iCs/>
                                    </w:rPr>
                                  </w:ins>
                                </m:ctrlPr>
                              </m:dPr>
                              <m:e>
                                <m:r>
                                  <m:rPr>
                                    <m:sty m:val="p"/>
                                  </m:rPr>
                                  <w:rPr>
                                    <w:rFonts w:ascii="Cambria Math" w:hAnsi="Cambria Math"/>
                                  </w:rPr>
                                  <m:t>m</m:t>
                                </m:r>
                              </m:e>
                            </m:d>
                          </m:sup>
                        </m:sSup>
                      </m:e>
                    </m:d>
                  </m:e>
                  <m:sup>
                    <m:r>
                      <w:rPr>
                        <w:rFonts w:ascii="Cambria Math" w:hAnsi="Cambria Math"/>
                      </w:rPr>
                      <m:t>2</m:t>
                    </m:r>
                  </m:sup>
                </m:sSup>
              </m:e>
            </m:d>
          </m:e>
        </m:nary>
      </m:oMath>
      <w:r w:rsidRPr="00ED0891">
        <w:rPr>
          <w:b/>
          <w:iCs/>
        </w:rPr>
        <w:t>.</w:t>
      </w:r>
    </w:p>
    <w:p w:rsidR="0037555F" w:rsidRPr="00ED0891" w:rsidRDefault="00FB007B">
      <w:pPr>
        <w:pStyle w:val="B2"/>
        <w:ind w:left="567"/>
        <w:rPr>
          <w:bCs/>
        </w:rPr>
      </w:pPr>
      <w:r w:rsidRPr="00ED0891">
        <w:t>-</w:t>
      </w:r>
      <w:r w:rsidRPr="00ED0891">
        <w:tab/>
      </w:r>
      <m:oMath>
        <m:sSubSup>
          <m:sSubSupPr>
            <m:ctrlPr>
              <w:ins w:id="921" w:author="cmcc" w:date="2023-03-03T02:04:00Z">
                <w:rPr>
                  <w:rFonts w:ascii="Cambria Math" w:hAnsi="Cambria Math"/>
                  <w:bCs/>
                  <w:i/>
                  <w:iCs/>
                </w:rPr>
              </w:ins>
            </m:ctrlPr>
          </m:sSubSupPr>
          <m:e>
            <m:r>
              <m:rPr>
                <m:sty m:val="b"/>
              </m:rPr>
              <w:rPr>
                <w:rFonts w:ascii="Cambria Math" w:hAnsi="Cambria Math"/>
              </w:rPr>
              <m:t>H</m:t>
            </m:r>
          </m:e>
          <m:sub>
            <m:r>
              <m:rPr>
                <m:sty m:val="p"/>
              </m:rPr>
              <w:rPr>
                <w:rFonts w:ascii="Cambria Math" w:hAnsi="Cambria Math"/>
              </w:rPr>
              <m:t>CLI</m:t>
            </m:r>
          </m:sub>
          <m:sup>
            <m:d>
              <m:dPr>
                <m:ctrlPr>
                  <w:ins w:id="922" w:author="cmcc" w:date="2023-03-03T02:04:00Z">
                    <w:rPr>
                      <w:rFonts w:ascii="Cambria Math" w:hAnsi="Cambria Math"/>
                      <w:bCs/>
                      <w:i/>
                      <w:iCs/>
                    </w:rPr>
                  </w:ins>
                </m:ctrlPr>
              </m:dPr>
              <m:e>
                <m:r>
                  <m:rPr>
                    <m:sty m:val="p"/>
                  </m:rPr>
                  <w:rPr>
                    <w:rFonts w:ascii="Cambria Math" w:hAnsi="Cambria Math"/>
                  </w:rPr>
                  <m:t>m</m:t>
                </m:r>
              </m:e>
            </m:d>
          </m:sup>
        </m:sSubSup>
      </m:oMath>
      <w:r w:rsidRPr="00ED0891">
        <w:rPr>
          <w:bCs/>
        </w:rPr>
        <w:t xml:space="preserve"> is the </w:t>
      </w:r>
      <m:oMath>
        <m:sSub>
          <m:sSubPr>
            <m:ctrlPr>
              <w:ins w:id="923"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ins w:id="924" w:author="cmcc" w:date="2023-03-03T02:04:00Z">
                <w:rPr>
                  <w:rFonts w:ascii="Cambria Math" w:hAnsi="Cambria Math"/>
                  <w:bCs/>
                  <w:i/>
                  <w:iCs/>
                </w:rPr>
              </w:ins>
            </m:ctrlPr>
          </m:sSubPr>
          <m:e>
            <m:r>
              <m:rPr>
                <m:sty m:val="p"/>
              </m:rPr>
              <w:rPr>
                <w:rFonts w:ascii="Cambria Math" w:hAnsi="Cambria Math"/>
              </w:rPr>
              <m:t>N</m:t>
            </m:r>
          </m:e>
          <m:sub>
            <m:r>
              <m:rPr>
                <m:sty m:val="p"/>
              </m:rPr>
              <w:rPr>
                <w:rFonts w:ascii="Cambria Math" w:hAnsi="Cambria Math"/>
              </w:rPr>
              <m:t>T</m:t>
            </m:r>
          </m:sub>
        </m:sSub>
      </m:oMath>
      <w:r w:rsidRPr="00ED0891">
        <w:rPr>
          <w:bCs/>
        </w:rPr>
        <w:t xml:space="preserve"> channel matrix between aggressor gNB and victim gNB at DL RB </w:t>
      </w:r>
      <m:oMath>
        <m:r>
          <w:rPr>
            <w:rFonts w:ascii="Cambria Math" w:hAnsi="Cambria Math"/>
          </w:rPr>
          <m:t>m</m:t>
        </m:r>
      </m:oMath>
      <w:r w:rsidRPr="00ED0891">
        <w:rPr>
          <w:bCs/>
        </w:rPr>
        <w:t>, the anal</w:t>
      </w:r>
      <w:proofErr w:type="spellStart"/>
      <w:r w:rsidRPr="00ED0891">
        <w:rPr>
          <w:bCs/>
        </w:rPr>
        <w:t>og</w:t>
      </w:r>
      <w:proofErr w:type="spellEnd"/>
      <w:r w:rsidRPr="00ED0891">
        <w:rPr>
          <w:bCs/>
        </w:rPr>
        <w:t xml:space="preserve"> beams of the aggressor </w:t>
      </w:r>
      <w:proofErr w:type="spellStart"/>
      <w:r w:rsidRPr="00ED0891">
        <w:rPr>
          <w:bCs/>
        </w:rPr>
        <w:t>gNB</w:t>
      </w:r>
      <w:proofErr w:type="spellEnd"/>
      <w:r w:rsidRPr="00ED0891">
        <w:rPr>
          <w:bCs/>
        </w:rPr>
        <w:t xml:space="preserve"> and the victim </w:t>
      </w:r>
      <w:proofErr w:type="spellStart"/>
      <w:r w:rsidRPr="00ED0891">
        <w:rPr>
          <w:bCs/>
        </w:rPr>
        <w:t>gNB</w:t>
      </w:r>
      <w:proofErr w:type="spellEnd"/>
      <w:r w:rsidRPr="00ED0891">
        <w:rPr>
          <w:bCs/>
        </w:rPr>
        <w:t xml:space="preserve"> can be taken into account by </w:t>
      </w:r>
      <m:oMath>
        <m:sSubSup>
          <m:sSubSupPr>
            <m:ctrlPr>
              <w:ins w:id="925" w:author="cmcc" w:date="2023-03-03T02:04:00Z">
                <w:rPr>
                  <w:rFonts w:ascii="Cambria Math" w:hAnsi="Cambria Math"/>
                  <w:bCs/>
                  <w:i/>
                  <w:iCs/>
                </w:rPr>
              </w:ins>
            </m:ctrlPr>
          </m:sSubSupPr>
          <m:e>
            <m:r>
              <m:rPr>
                <m:sty m:val="b"/>
              </m:rPr>
              <w:rPr>
                <w:rFonts w:ascii="Cambria Math" w:hAnsi="Cambria Math"/>
              </w:rPr>
              <m:t>H</m:t>
            </m:r>
          </m:e>
          <m:sub>
            <m:r>
              <m:rPr>
                <m:sty m:val="p"/>
              </m:rPr>
              <w:rPr>
                <w:rFonts w:ascii="Cambria Math" w:hAnsi="Cambria Math"/>
              </w:rPr>
              <m:t>CLI</m:t>
            </m:r>
          </m:sub>
          <m:sup>
            <m:d>
              <m:dPr>
                <m:ctrlPr>
                  <w:ins w:id="926" w:author="cmcc" w:date="2023-03-03T02:04:00Z">
                    <w:rPr>
                      <w:rFonts w:ascii="Cambria Math" w:hAnsi="Cambria Math"/>
                      <w:bCs/>
                      <w:i/>
                      <w:iCs/>
                    </w:rPr>
                  </w:ins>
                </m:ctrlPr>
              </m:dPr>
              <m:e>
                <m:r>
                  <m:rPr>
                    <m:sty m:val="p"/>
                  </m:rPr>
                  <w:rPr>
                    <w:rFonts w:ascii="Cambria Math" w:hAnsi="Cambria Math"/>
                  </w:rPr>
                  <m:t>m</m:t>
                </m:r>
              </m:e>
            </m:d>
          </m:sup>
        </m:sSubSup>
      </m:oMath>
      <w:r w:rsidRPr="00ED0891">
        <w:rPr>
          <w:bCs/>
        </w:rPr>
        <w:t>.</w:t>
      </w:r>
    </w:p>
    <w:p w:rsidR="0037555F" w:rsidRPr="00ED0891" w:rsidRDefault="00FB007B">
      <w:pPr>
        <w:pStyle w:val="B2"/>
        <w:ind w:left="567"/>
        <w:rPr>
          <w:bCs/>
        </w:rPr>
      </w:pPr>
      <w:r w:rsidRPr="00ED0891">
        <w:t>-</w:t>
      </w:r>
      <w:r w:rsidRPr="00ED0891">
        <w:tab/>
      </w:r>
      <m:oMath>
        <m:sSup>
          <m:sSupPr>
            <m:ctrlPr>
              <w:ins w:id="927" w:author="cmcc" w:date="2023-03-03T02:04:00Z">
                <w:rPr>
                  <w:rFonts w:ascii="Cambria Math" w:hAnsi="Cambria Math"/>
                  <w:b/>
                  <w:bCs/>
                  <w:i/>
                  <w:iCs/>
                </w:rPr>
              </w:ins>
            </m:ctrlPr>
          </m:sSupPr>
          <m:e>
            <m:r>
              <m:rPr>
                <m:sty m:val="b"/>
              </m:rPr>
              <w:rPr>
                <w:rFonts w:ascii="Cambria Math" w:hAnsi="Cambria Math"/>
              </w:rPr>
              <m:t>W</m:t>
            </m:r>
          </m:e>
          <m:sup>
            <m:d>
              <m:dPr>
                <m:ctrlPr>
                  <w:ins w:id="928" w:author="cmcc" w:date="2023-03-03T02:04:00Z">
                    <w:rPr>
                      <w:rFonts w:ascii="Cambria Math" w:hAnsi="Cambria Math"/>
                      <w:bCs/>
                      <w:i/>
                      <w:iCs/>
                    </w:rPr>
                  </w:ins>
                </m:ctrlPr>
              </m:dPr>
              <m:e>
                <m:r>
                  <m:rPr>
                    <m:sty m:val="p"/>
                  </m:rPr>
                  <w:rPr>
                    <w:rFonts w:ascii="Cambria Math" w:hAnsi="Cambria Math"/>
                  </w:rPr>
                  <m:t>m</m:t>
                </m:r>
              </m:e>
            </m:d>
          </m:sup>
        </m:sSup>
      </m:oMath>
      <w:r w:rsidRPr="00ED0891">
        <w:rPr>
          <w:bCs/>
        </w:rPr>
        <w:t xml:space="preserve"> is the digital precoder at DL RB </w:t>
      </w:r>
      <m:oMath>
        <m:r>
          <w:rPr>
            <w:rFonts w:ascii="Cambria Math" w:hAnsi="Cambria Math"/>
          </w:rPr>
          <m:t>m</m:t>
        </m:r>
      </m:oMath>
      <w:r w:rsidRPr="00ED0891">
        <w:rPr>
          <w:bCs/>
        </w:rPr>
        <w:t xml:space="preserve"> at aggressor gNB</w:t>
      </w:r>
      <w:proofErr w:type="gramStart"/>
      <w:r w:rsidRPr="00ED0891">
        <w:rPr>
          <w:bCs/>
        </w:rPr>
        <w:t xml:space="preserve">, </w:t>
      </w:r>
      <m:oMath>
        <w:proofErr w:type="gramEnd"/>
        <m:sSub>
          <m:sSubPr>
            <m:ctrlPr>
              <w:ins w:id="929" w:author="cmcc" w:date="2023-03-03T02:04:00Z">
                <w:rPr>
                  <w:rFonts w:ascii="Cambria Math" w:hAnsi="Cambria Math"/>
                  <w:b/>
                  <w:bCs/>
                  <w:i/>
                  <w:iCs/>
                </w:rPr>
              </w:ins>
            </m:ctrlPr>
          </m:sSubPr>
          <m:e>
            <m:d>
              <m:dPr>
                <m:begChr m:val="‖"/>
                <m:endChr m:val="‖"/>
                <m:ctrlPr>
                  <w:ins w:id="930" w:author="cmcc" w:date="2023-03-03T02:04:00Z">
                    <w:rPr>
                      <w:rFonts w:ascii="Cambria Math" w:hAnsi="Cambria Math"/>
                      <w:b/>
                      <w:bCs/>
                      <w:i/>
                      <w:iCs/>
                    </w:rPr>
                  </w:ins>
                </m:ctrlPr>
              </m:dPr>
              <m:e>
                <m:sSup>
                  <m:sSupPr>
                    <m:ctrlPr>
                      <w:ins w:id="931" w:author="cmcc" w:date="2023-03-03T02:04:00Z">
                        <w:rPr>
                          <w:rFonts w:ascii="Cambria Math" w:hAnsi="Cambria Math"/>
                          <w:b/>
                          <w:bCs/>
                          <w:i/>
                          <w:iCs/>
                        </w:rPr>
                      </w:ins>
                    </m:ctrlPr>
                  </m:sSupPr>
                  <m:e>
                    <m:r>
                      <m:rPr>
                        <m:sty m:val="b"/>
                      </m:rPr>
                      <w:rPr>
                        <w:rFonts w:ascii="Cambria Math" w:hAnsi="Cambria Math"/>
                      </w:rPr>
                      <m:t>W</m:t>
                    </m:r>
                  </m:e>
                  <m:sup>
                    <m:d>
                      <m:dPr>
                        <m:ctrlPr>
                          <w:ins w:id="932" w:author="cmcc" w:date="2023-03-03T02:04:00Z">
                            <w:rPr>
                              <w:rFonts w:ascii="Cambria Math" w:hAnsi="Cambria Math"/>
                              <w:bCs/>
                              <w:i/>
                              <w:iCs/>
                            </w:rPr>
                          </w:ins>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ED0891">
        <w:rPr>
          <w:bCs/>
        </w:rPr>
        <w:t>.</w:t>
      </w:r>
    </w:p>
    <w:p w:rsidR="0037555F" w:rsidRPr="00ED0891" w:rsidRDefault="00FB007B">
      <w:pPr>
        <w:pStyle w:val="B2"/>
        <w:ind w:left="567"/>
        <w:rPr>
          <w:bCs/>
        </w:rPr>
      </w:pPr>
      <w:r w:rsidRPr="00ED0891">
        <w:t>-</w:t>
      </w:r>
      <w:r w:rsidRPr="00ED0891">
        <w:tab/>
      </w:r>
      <m:oMath>
        <m:sSup>
          <m:sSupPr>
            <m:ctrlPr>
              <w:ins w:id="933" w:author="cmcc" w:date="2023-03-03T02:04:00Z">
                <w:rPr>
                  <w:rFonts w:ascii="Cambria Math" w:hAnsi="Cambria Math"/>
                  <w:bCs/>
                </w:rPr>
              </w:ins>
            </m:ctrlPr>
          </m:sSupPr>
          <m:e>
            <m:r>
              <m:rPr>
                <m:sty m:val="b"/>
              </m:rPr>
              <w:rPr>
                <w:rFonts w:ascii="Cambria Math" w:hAnsi="Cambria Math"/>
              </w:rPr>
              <m:t>s</m:t>
            </m:r>
          </m:e>
          <m:sup>
            <m:d>
              <m:dPr>
                <m:ctrlPr>
                  <w:ins w:id="934" w:author="cmcc" w:date="2023-03-03T02:04:00Z">
                    <w:rPr>
                      <w:rFonts w:ascii="Cambria Math" w:hAnsi="Cambria Math"/>
                      <w:bCs/>
                    </w:rPr>
                  </w:ins>
                </m:ctrlPr>
              </m:dPr>
              <m:e>
                <m:r>
                  <m:rPr>
                    <m:sty m:val="p"/>
                  </m:rPr>
                  <w:rPr>
                    <w:rFonts w:ascii="Cambria Math" w:hAnsi="Cambria Math"/>
                  </w:rPr>
                  <m:t>m</m:t>
                </m:r>
              </m:e>
            </m:d>
          </m:sup>
        </m:sSup>
      </m:oMath>
      <w:r w:rsidRPr="00ED0891">
        <w:rPr>
          <w:bCs/>
        </w:rPr>
        <w:t xml:space="preserve"> is the symbol transmitted at DL RB </w:t>
      </w:r>
      <m:oMath>
        <m:r>
          <w:rPr>
            <w:rFonts w:ascii="Cambria Math" w:hAnsi="Cambria Math"/>
          </w:rPr>
          <m:t>m</m:t>
        </m:r>
      </m:oMath>
      <w:r w:rsidRPr="00ED0891">
        <w:rPr>
          <w:bCs/>
        </w:rPr>
        <w:t xml:space="preserve"> at aggressor gNB with transmission power for each layer </w:t>
      </w:r>
      <w:proofErr w:type="gramStart"/>
      <w:r w:rsidRPr="00ED0891">
        <w:rPr>
          <w:bCs/>
        </w:rPr>
        <w:t xml:space="preserve">as </w:t>
      </w:r>
      <m:oMath>
        <w:proofErr w:type="gramEnd"/>
        <m:sSubSup>
          <m:sSubSupPr>
            <m:ctrlPr>
              <w:ins w:id="935" w:author="cmcc" w:date="2023-03-03T02:04:00Z">
                <w:rPr>
                  <w:rFonts w:ascii="Cambria Math" w:hAnsi="Cambria Math" w:cs="Calibri"/>
                  <w:i/>
                  <w:iCs/>
                </w:rPr>
              </w:ins>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ins w:id="936" w:author="cmcc" w:date="2023-03-03T02:04:00Z">
                <w:rPr>
                  <w:rFonts w:ascii="Cambria Math" w:hAnsi="Cambria Math" w:cs="Calibri"/>
                </w:rPr>
              </w:ins>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
          <m:sSubPr>
            <m:ctrlPr>
              <w:ins w:id="937"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oMath>
      <w:r w:rsidRPr="00ED0891">
        <w:rPr>
          <w:bCs/>
        </w:rPr>
        <w:t>.</w:t>
      </w:r>
    </w:p>
    <w:p w:rsidR="0037555F" w:rsidRPr="00ED0891" w:rsidRDefault="00FB007B">
      <w:pPr>
        <w:pStyle w:val="B2"/>
        <w:ind w:left="567"/>
        <w:rPr>
          <w:bCs/>
        </w:rPr>
      </w:pPr>
      <w:r w:rsidRPr="00ED0891">
        <w:t>-</w:t>
      </w:r>
      <w:r w:rsidRPr="00ED0891">
        <w:tab/>
      </w:r>
      <m:oMath>
        <m:sSub>
          <m:sSubPr>
            <m:ctrlPr>
              <w:ins w:id="938" w:author="cmcc" w:date="2023-03-03T02:04:00Z">
                <w:rPr>
                  <w:rFonts w:ascii="Cambria Math" w:hAnsi="Cambria Math"/>
                  <w:bCs/>
                </w:rPr>
              </w:ins>
            </m:ctrlPr>
          </m:sSubPr>
          <m:e>
            <m:r>
              <m:rPr>
                <m:sty m:val="p"/>
              </m:rPr>
              <w:rPr>
                <w:rFonts w:ascii="Cambria Math" w:hAnsi="Cambria Math"/>
              </w:rPr>
              <m:t>N</m:t>
            </m:r>
          </m:e>
          <m:sub>
            <m:r>
              <m:rPr>
                <m:sty m:val="p"/>
              </m:rPr>
              <w:rPr>
                <w:rFonts w:ascii="Cambria Math" w:hAnsi="Cambria Math"/>
              </w:rPr>
              <m:t>DLRB</m:t>
            </m:r>
          </m:sub>
        </m:sSub>
      </m:oMath>
      <w:r w:rsidRPr="00ED0891">
        <w:rPr>
          <w:bCs/>
        </w:rPr>
        <w:t xml:space="preserve"> is the total number of DL RBs in the DL subbands.</w:t>
      </w:r>
    </w:p>
    <w:p w:rsidR="0037555F" w:rsidRPr="00ED0891" w:rsidRDefault="00FB007B">
      <w:pPr>
        <w:pStyle w:val="B2"/>
        <w:ind w:left="567"/>
        <w:rPr>
          <w:bCs/>
        </w:rPr>
      </w:pPr>
      <w:r w:rsidRPr="00ED0891">
        <w:t>-</w:t>
      </w:r>
      <w:r w:rsidRPr="00ED0891">
        <w:tab/>
      </w:r>
      <w:r w:rsidRPr="00ED0891">
        <w:rPr>
          <w:rFonts w:hint="eastAsia"/>
          <w:bCs/>
        </w:rPr>
        <w:t>R</w:t>
      </w:r>
      <w:r w:rsidRPr="00ED0891">
        <w:rPr>
          <w:bCs/>
        </w:rPr>
        <w:t xml:space="preserve">AN1 can assume </w:t>
      </w:r>
      <m:oMath>
        <m:sSub>
          <m:sSubPr>
            <m:ctrlPr>
              <w:ins w:id="939" w:author="cmcc" w:date="2023-03-03T02:04:00Z">
                <w:rPr>
                  <w:rFonts w:ascii="Cambria Math" w:hAnsi="Cambria Math"/>
                  <w:bCs/>
                </w:rPr>
              </w:ins>
            </m:ctrlPr>
          </m:sSubPr>
          <m:e>
            <m:r>
              <m:rPr>
                <m:sty m:val="p"/>
              </m:rPr>
              <w:rPr>
                <w:rFonts w:ascii="Cambria Math" w:hAnsi="Cambria Math"/>
              </w:rPr>
              <m:t>ICS</m:t>
            </m:r>
          </m:e>
          <m:sub>
            <m:r>
              <m:rPr>
                <m:sty m:val="p"/>
              </m:rPr>
              <w:rPr>
                <w:rFonts w:ascii="Cambria Math" w:hAnsi="Cambria Math"/>
              </w:rPr>
              <m:t>BS</m:t>
            </m:r>
          </m:sub>
        </m:sSub>
      </m:oMath>
      <w:r w:rsidRPr="00ED0891">
        <w:rPr>
          <w:bCs/>
        </w:rPr>
        <w:t xml:space="preserve"> (in channel selectivity) is given by gNB ACS unless further RAN4 guidance is received.</w:t>
      </w:r>
    </w:p>
    <w:p w:rsidR="0037555F" w:rsidRPr="00ED0891" w:rsidRDefault="00FB007B">
      <w:pPr>
        <w:pStyle w:val="B2"/>
        <w:ind w:left="567"/>
        <w:rPr>
          <w:bCs/>
        </w:rPr>
      </w:pPr>
      <w:r w:rsidRPr="00ED0891">
        <w:t>-</w:t>
      </w:r>
      <w:r w:rsidRPr="00ED0891">
        <w:tab/>
      </w:r>
      <w:r w:rsidRPr="00ED0891">
        <w:rPr>
          <w:bCs/>
        </w:rPr>
        <w:t xml:space="preserve">Note: </w:t>
      </w:r>
      <m:oMath>
        <m:sSub>
          <m:sSubPr>
            <m:ctrlPr>
              <w:ins w:id="940" w:author="cmcc" w:date="2023-03-03T02:04:00Z">
                <w:rPr>
                  <w:rFonts w:ascii="Cambria Math" w:eastAsia="SimSun" w:hAnsi="Cambria Math" w:cs="SimSun"/>
                  <w:sz w:val="24"/>
                </w:rPr>
              </w:ins>
            </m:ctrlPr>
          </m:sSubPr>
          <m:e>
            <m:r>
              <m:rPr>
                <m:sty m:val="p"/>
              </m:rPr>
              <w:rPr>
                <w:rFonts w:ascii="Cambria Math" w:hAnsi="Cambria Math"/>
              </w:rPr>
              <m:t>P</m:t>
            </m:r>
          </m:e>
          <m:sub>
            <m:r>
              <m:rPr>
                <m:sty m:val="p"/>
              </m:rPr>
              <w:rPr>
                <w:rFonts w:ascii="Cambria Math" w:hAnsi="Cambria Math"/>
              </w:rPr>
              <m:t>blocker</m:t>
            </m:r>
          </m:sub>
        </m:sSub>
      </m:oMath>
      <w:r w:rsidRPr="00ED0891">
        <w:t xml:space="preserve"> can be reported by companies.</w:t>
      </w:r>
    </w:p>
    <w:p w:rsidR="0037555F" w:rsidRPr="00ED0891" w:rsidRDefault="00FB007B">
      <w:pPr>
        <w:pStyle w:val="B1"/>
        <w:ind w:left="284"/>
        <w:rPr>
          <w:bCs/>
        </w:rPr>
      </w:pPr>
      <w:r w:rsidRPr="00ED0891">
        <w:t>-</w:t>
      </w:r>
      <w:r w:rsidRPr="00ED0891">
        <w:tab/>
      </w:r>
      <w:r w:rsidRPr="00ED0891">
        <w:rPr>
          <w:bCs/>
        </w:rPr>
        <w:t>Note:</w:t>
      </w:r>
      <w:r w:rsidRPr="00ED0891">
        <w:rPr>
          <w:bCs/>
          <w:i/>
          <w:iCs/>
        </w:rPr>
        <w:t xml:space="preserve"> </w:t>
      </w:r>
      <m:oMath>
        <m:sSub>
          <m:sSubPr>
            <m:ctrlPr>
              <w:ins w:id="941" w:author="cmcc" w:date="2023-03-03T02:04:00Z">
                <w:rPr>
                  <w:rFonts w:ascii="Cambria Math" w:hAnsi="Cambria Math"/>
                </w:rPr>
              </w:ins>
            </m:ctrlPr>
          </m:sSubPr>
          <m:e>
            <m:r>
              <m:rPr>
                <m:sty m:val="p"/>
              </m:rPr>
              <w:rPr>
                <w:rFonts w:ascii="Cambria Math"/>
              </w:rPr>
              <m:t>ACLR</m:t>
            </m:r>
          </m:e>
          <m:sub>
            <m:r>
              <m:rPr>
                <m:sty m:val="p"/>
              </m:rPr>
              <w:rPr>
                <w:rFonts w:ascii="Cambria Math"/>
              </w:rPr>
              <m:t>BS</m:t>
            </m:r>
          </m:sub>
        </m:sSub>
      </m:oMath>
      <w:r w:rsidRPr="00ED0891">
        <w:rPr>
          <w:rFonts w:hint="eastAsia"/>
          <w:bCs/>
          <w:iCs/>
        </w:rPr>
        <w:t xml:space="preserve"> </w:t>
      </w:r>
      <w:r w:rsidRPr="00ED0891">
        <w:rPr>
          <w:bCs/>
          <w:iCs/>
        </w:rPr>
        <w:t xml:space="preserve">and </w:t>
      </w:r>
      <m:oMath>
        <m:sSub>
          <m:sSubPr>
            <m:ctrlPr>
              <w:ins w:id="942" w:author="cmcc" w:date="2023-03-03T02:04:00Z">
                <w:rPr>
                  <w:rFonts w:ascii="Cambria Math" w:hAnsi="Cambria Math"/>
                </w:rPr>
              </w:ins>
            </m:ctrlPr>
          </m:sSubPr>
          <m:e>
            <m:r>
              <m:rPr>
                <m:sty m:val="p"/>
              </m:rPr>
              <w:rPr>
                <w:rFonts w:ascii="Cambria Math"/>
              </w:rPr>
              <m:t>ACS</m:t>
            </m:r>
          </m:e>
          <m:sub>
            <m:r>
              <m:rPr>
                <m:sty m:val="p"/>
              </m:rPr>
              <w:rPr>
                <w:rFonts w:ascii="Cambria Math"/>
              </w:rPr>
              <m:t>BS</m:t>
            </m:r>
          </m:sub>
        </m:sSub>
      </m:oMath>
      <w:r w:rsidRPr="00ED0891">
        <w:rPr>
          <w:rFonts w:hint="eastAsia"/>
          <w:bCs/>
          <w:iCs/>
        </w:rPr>
        <w:t xml:space="preserve"> </w:t>
      </w:r>
      <w:r w:rsidRPr="00ED0891">
        <w:rPr>
          <w:bCs/>
          <w:iCs/>
        </w:rPr>
        <w:t>are in linear scale.</w:t>
      </w:r>
      <w:r w:rsidRPr="00ED0891">
        <w:rPr>
          <w:bCs/>
        </w:rPr>
        <w:t xml:space="preserve"> </w:t>
      </w:r>
      <w:proofErr w:type="spellStart"/>
      <w:proofErr w:type="gramStart"/>
      <w:r w:rsidRPr="00ED0891">
        <w:rPr>
          <w:bCs/>
        </w:rPr>
        <w:t>gNB</w:t>
      </w:r>
      <w:proofErr w:type="spellEnd"/>
      <w:proofErr w:type="gramEnd"/>
      <w:r w:rsidRPr="00ED0891">
        <w:rPr>
          <w:bCs/>
        </w:rPr>
        <w:t xml:space="preserve"> ACLR (i.e., </w:t>
      </w:r>
      <m:oMath>
        <m:sSub>
          <m:sSubPr>
            <m:ctrlPr>
              <w:ins w:id="943" w:author="cmcc" w:date="2023-03-03T02:04:00Z">
                <w:rPr>
                  <w:rFonts w:ascii="Cambria Math" w:hAnsi="Cambria Math"/>
                </w:rPr>
              </w:ins>
            </m:ctrlPr>
          </m:sSubPr>
          <m:e>
            <m:r>
              <m:rPr>
                <m:sty m:val="p"/>
              </m:rPr>
              <w:rPr>
                <w:rFonts w:ascii="Cambria Math"/>
              </w:rPr>
              <m:t>ACLR</m:t>
            </m:r>
          </m:e>
          <m:sub>
            <m:r>
              <m:rPr>
                <m:sty m:val="p"/>
              </m:rPr>
              <w:rPr>
                <w:rFonts w:ascii="Cambria Math"/>
              </w:rPr>
              <m:t>BS</m:t>
            </m:r>
          </m:sub>
        </m:sSub>
      </m:oMath>
      <w:r w:rsidRPr="00ED0891">
        <w:rPr>
          <w:bCs/>
        </w:rPr>
        <w:t xml:space="preserve">) is provided as the candidate for TX leakage, and gNB ACS (i.e., </w:t>
      </w:r>
      <m:oMath>
        <m:sSub>
          <m:sSubPr>
            <m:ctrlPr>
              <w:ins w:id="944" w:author="cmcc" w:date="2023-03-03T02:04:00Z">
                <w:rPr>
                  <w:rFonts w:ascii="Cambria Math" w:hAnsi="Cambria Math"/>
                </w:rPr>
              </w:ins>
            </m:ctrlPr>
          </m:sSubPr>
          <m:e>
            <m:r>
              <m:rPr>
                <m:sty m:val="p"/>
              </m:rPr>
              <w:rPr>
                <w:rFonts w:ascii="Cambria Math"/>
              </w:rPr>
              <m:t>ACS</m:t>
            </m:r>
          </m:e>
          <m:sub>
            <m:r>
              <m:rPr>
                <m:sty m:val="p"/>
              </m:rPr>
              <w:rPr>
                <w:rFonts w:ascii="Cambria Math"/>
              </w:rPr>
              <m:t>BS</m:t>
            </m:r>
          </m:sub>
        </m:sSub>
      </m:oMath>
      <w:r w:rsidRPr="00ED0891">
        <w:rPr>
          <w:bCs/>
        </w:rPr>
        <w:t xml:space="preserve">) is provided as the candidate for Receiver impairment. </w:t>
      </w:r>
    </w:p>
    <w:p w:rsidR="0037555F" w:rsidRPr="00ED0891" w:rsidRDefault="00FB007B">
      <w:pPr>
        <w:pStyle w:val="B1"/>
        <w:ind w:left="284"/>
        <w:rPr>
          <w:bCs/>
        </w:rPr>
      </w:pPr>
      <w:r w:rsidRPr="00ED0891">
        <w:t>-</w:t>
      </w:r>
      <w:r w:rsidRPr="00ED0891">
        <w:tab/>
      </w:r>
      <w:r w:rsidRPr="00ED0891">
        <w:rPr>
          <w:bCs/>
        </w:rPr>
        <w:t xml:space="preserve">Note: the model is based on the assumption that the same transmission </w:t>
      </w:r>
      <w:proofErr w:type="gramStart"/>
      <w:r w:rsidRPr="00ED0891">
        <w:rPr>
          <w:bCs/>
        </w:rPr>
        <w:t>power across different DL RBs are</w:t>
      </w:r>
      <w:proofErr w:type="gramEnd"/>
      <w:r w:rsidRPr="00ED0891">
        <w:rPr>
          <w:bCs/>
        </w:rPr>
        <w:t xml:space="preserve"> used in SLS. This does not prevent companies to use other DL power allocation schemes in SLS.</w:t>
      </w:r>
    </w:p>
    <w:p w:rsidR="0037555F" w:rsidRPr="00ED0891" w:rsidRDefault="00FB007B">
      <w:pPr>
        <w:pStyle w:val="B1"/>
        <w:ind w:left="284"/>
        <w:rPr>
          <w:bCs/>
        </w:rPr>
      </w:pPr>
      <w:r w:rsidRPr="00ED0891">
        <w:t>-</w:t>
      </w:r>
      <w:r w:rsidRPr="00ED0891">
        <w:tab/>
      </w:r>
      <w:r w:rsidRPr="00ED0891">
        <w:rPr>
          <w:rFonts w:hint="eastAsia"/>
          <w:bCs/>
        </w:rPr>
        <w:t>N</w:t>
      </w:r>
      <w:r w:rsidRPr="00ED0891">
        <w:rPr>
          <w:bCs/>
        </w:rPr>
        <w:t xml:space="preserve">ote: This model is not applicable to the RBs in the </w:t>
      </w:r>
      <w:proofErr w:type="spellStart"/>
      <w:r w:rsidRPr="00ED0891">
        <w:rPr>
          <w:bCs/>
        </w:rPr>
        <w:t>guardband</w:t>
      </w:r>
      <w:proofErr w:type="spellEnd"/>
      <w:r w:rsidRPr="00ED0891">
        <w:rPr>
          <w:bCs/>
        </w:rPr>
        <w:t>.</w:t>
      </w:r>
    </w:p>
    <w:p w:rsidR="0037555F" w:rsidRPr="00ED0891" w:rsidRDefault="00FB007B">
      <w:pPr>
        <w:pStyle w:val="21"/>
      </w:pPr>
      <w:bookmarkStart w:id="945" w:name="_Toc122614361"/>
      <w:bookmarkStart w:id="946" w:name="_Toc120638189"/>
      <w:r w:rsidRPr="00ED0891">
        <w:t>A.2.4</w:t>
      </w:r>
      <w:r w:rsidRPr="00ED0891">
        <w:tab/>
        <w:t>UE-UE co-channel inter-</w:t>
      </w:r>
      <w:proofErr w:type="spellStart"/>
      <w:r w:rsidRPr="00ED0891">
        <w:t>subband</w:t>
      </w:r>
      <w:proofErr w:type="spellEnd"/>
      <w:r w:rsidRPr="00ED0891">
        <w:t xml:space="preserve"> CLI</w:t>
      </w:r>
      <w:bookmarkEnd w:id="945"/>
      <w:bookmarkEnd w:id="946"/>
    </w:p>
    <w:p w:rsidR="0037555F" w:rsidRPr="00ED0891" w:rsidRDefault="00FB007B">
      <w:r w:rsidRPr="00ED0891">
        <w:t>For discussion of UE-UE co-channel inter-</w:t>
      </w:r>
      <w:proofErr w:type="spellStart"/>
      <w:r w:rsidRPr="00ED0891">
        <w:t>subband</w:t>
      </w:r>
      <w:proofErr w:type="spellEnd"/>
      <w:r w:rsidRPr="00ED0891">
        <w:t xml:space="preserve"> CLI modelling in system level simulation, RAN1 understands at least the following two aspects need to be considered:</w:t>
      </w:r>
    </w:p>
    <w:p w:rsidR="0037555F" w:rsidRPr="00ED0891" w:rsidRDefault="00FB007B">
      <w:pPr>
        <w:pStyle w:val="B1"/>
        <w:rPr>
          <w:bCs/>
        </w:rPr>
      </w:pPr>
      <w:r w:rsidRPr="00ED0891">
        <w:t>-</w:t>
      </w:r>
      <w:r w:rsidRPr="00ED0891">
        <w:tab/>
      </w:r>
      <w:r w:rsidRPr="00ED0891">
        <w:rPr>
          <w:b/>
        </w:rPr>
        <w:t xml:space="preserve">Aspect 1: </w:t>
      </w:r>
      <w:r w:rsidRPr="00ED0891">
        <w:rPr>
          <w:bCs/>
        </w:rPr>
        <w:t xml:space="preserve">The unwanted emissions due to </w:t>
      </w:r>
      <w:proofErr w:type="spellStart"/>
      <w:proofErr w:type="gramStart"/>
      <w:r w:rsidRPr="00ED0891">
        <w:rPr>
          <w:bCs/>
        </w:rPr>
        <w:t>Tx</w:t>
      </w:r>
      <w:proofErr w:type="spellEnd"/>
      <w:proofErr w:type="gramEnd"/>
      <w:r w:rsidRPr="00ED0891">
        <w:rPr>
          <w:bCs/>
        </w:rPr>
        <w:t xml:space="preserve"> non-linearity at the transmitter of the aggressor from the allocated RBs to the non-allocated RBs in the same carrier.</w:t>
      </w:r>
    </w:p>
    <w:p w:rsidR="0037555F" w:rsidRPr="00ED0891" w:rsidRDefault="00FB007B">
      <w:pPr>
        <w:pStyle w:val="B1"/>
        <w:rPr>
          <w:bCs/>
        </w:rPr>
      </w:pPr>
      <w:r w:rsidRPr="00ED0891">
        <w:t>-</w:t>
      </w:r>
      <w:r w:rsidRPr="00ED0891">
        <w:tab/>
      </w:r>
      <w:r w:rsidRPr="00ED0891">
        <w:rPr>
          <w:b/>
        </w:rPr>
        <w:t xml:space="preserve">Aspect 2: </w:t>
      </w:r>
      <w:r w:rsidRPr="00ED0891">
        <w:rPr>
          <w:bCs/>
        </w:rPr>
        <w:t xml:space="preserve">The receiver selectivity at the victim to receive the desired signal in the allocated RBs in the presence of the unwanted signals at the non-allocated RBs. </w:t>
      </w:r>
      <w:r w:rsidRPr="00ED0891">
        <w:t xml:space="preserve">(e.g., </w:t>
      </w:r>
      <w:r w:rsidRPr="00ED0891">
        <w:rPr>
          <w:bCs/>
        </w:rPr>
        <w:t>receiver blocking at the victim, overload of the receiver dynamic range, etc)</w:t>
      </w:r>
    </w:p>
    <w:p w:rsidR="0037555F" w:rsidRPr="00ED0891" w:rsidRDefault="00FB007B">
      <w:pPr>
        <w:spacing w:after="120"/>
        <w:rPr>
          <w:rFonts w:cs="Calibri"/>
          <w:bCs/>
        </w:rPr>
      </w:pPr>
      <w:r w:rsidRPr="00ED0891">
        <w:rPr>
          <w:rFonts w:cs="Calibri"/>
          <w:bCs/>
        </w:rPr>
        <w:lastRenderedPageBreak/>
        <w:t xml:space="preserve">For SLS in RAN1, regarding </w:t>
      </w:r>
      <w:proofErr w:type="spellStart"/>
      <w:proofErr w:type="gramStart"/>
      <w:r w:rsidRPr="00ED0891">
        <w:rPr>
          <w:rFonts w:cs="Calibri"/>
          <w:bCs/>
        </w:rPr>
        <w:t>Tx</w:t>
      </w:r>
      <w:proofErr w:type="spellEnd"/>
      <w:proofErr w:type="gramEnd"/>
      <w:r w:rsidRPr="00ED0891">
        <w:rPr>
          <w:rFonts w:cs="Calibri"/>
          <w:bCs/>
        </w:rPr>
        <w:t xml:space="preserve"> </w:t>
      </w:r>
      <w:r w:rsidRPr="00ED0891">
        <w:rPr>
          <w:rFonts w:cs="Calibri"/>
        </w:rPr>
        <w:t>leakage</w:t>
      </w:r>
      <w:r w:rsidRPr="00ED0891">
        <w:rPr>
          <w:rFonts w:cs="Calibri"/>
          <w:bCs/>
        </w:rPr>
        <w:t xml:space="preserve"> model of UE-UE co-channel inter-</w:t>
      </w:r>
      <w:proofErr w:type="spellStart"/>
      <w:r w:rsidRPr="00ED0891">
        <w:rPr>
          <w:rFonts w:cs="Calibri"/>
          <w:bCs/>
        </w:rPr>
        <w:t>subband</w:t>
      </w:r>
      <w:proofErr w:type="spellEnd"/>
      <w:r w:rsidRPr="00ED0891">
        <w:rPr>
          <w:rFonts w:cs="Calibri"/>
          <w:bCs/>
        </w:rPr>
        <w:t xml:space="preserve"> CLI modelling, RAN1 to take in-band emission (IBE) defined in TS38.101-1 and TS38.101-2 as starting point.</w:t>
      </w:r>
    </w:p>
    <w:p w:rsidR="0037555F" w:rsidRPr="00ED0891" w:rsidRDefault="0037555F">
      <w:pPr>
        <w:spacing w:after="120"/>
        <w:rPr>
          <w:rFonts w:cs="Calibri"/>
          <w:bCs/>
        </w:rPr>
      </w:pPr>
    </w:p>
    <w:p w:rsidR="0037555F" w:rsidRPr="00ED0891" w:rsidRDefault="00FB007B">
      <w:pPr>
        <w:pStyle w:val="21"/>
      </w:pPr>
      <w:bookmarkStart w:id="947" w:name="_Toc120638190"/>
      <w:bookmarkStart w:id="948" w:name="_Toc122614362"/>
      <w:r w:rsidRPr="00ED0891">
        <w:t>A.2.5</w:t>
      </w:r>
      <w:r w:rsidRPr="00ED0891">
        <w:tab/>
      </w:r>
      <w:proofErr w:type="spellStart"/>
      <w:r w:rsidRPr="00ED0891">
        <w:t>gNB-gNB</w:t>
      </w:r>
      <w:proofErr w:type="spellEnd"/>
      <w:r w:rsidRPr="00ED0891">
        <w:t xml:space="preserve"> adjacent-channel CLI</w:t>
      </w:r>
      <w:bookmarkEnd w:id="947"/>
      <w:bookmarkEnd w:id="948"/>
    </w:p>
    <w:p w:rsidR="0037555F" w:rsidRPr="00ED0891" w:rsidRDefault="00FB007B">
      <w:pPr>
        <w:rPr>
          <w:lang w:val="en-IN"/>
        </w:rPr>
      </w:pPr>
      <w:r w:rsidRPr="00ED0891">
        <w:rPr>
          <w:lang w:val="en-IN"/>
        </w:rPr>
        <w:t xml:space="preserve">Regarding </w:t>
      </w:r>
      <w:proofErr w:type="spellStart"/>
      <w:r w:rsidRPr="00ED0891">
        <w:rPr>
          <w:lang w:val="en-IN"/>
        </w:rPr>
        <w:t>gNB-gNB</w:t>
      </w:r>
      <w:proofErr w:type="spellEnd"/>
      <w:r w:rsidRPr="00ED0891">
        <w:rPr>
          <w:lang w:val="en-IN"/>
        </w:rPr>
        <w:t xml:space="preserve"> adjacent-channel CLI modelling</w:t>
      </w:r>
      <w:r w:rsidRPr="00ED0891">
        <w:t xml:space="preserve"> for system level simulation</w:t>
      </w:r>
      <w:r w:rsidRPr="00ED0891">
        <w:rPr>
          <w:lang w:val="en-IN"/>
        </w:rPr>
        <w:t xml:space="preserve">, </w:t>
      </w:r>
      <w:r w:rsidRPr="00ED0891">
        <w:t>RAN1 understands at least the following aspects need to be considered:</w:t>
      </w:r>
    </w:p>
    <w:p w:rsidR="0037555F" w:rsidRPr="00ED0891" w:rsidRDefault="00FB007B">
      <w:pPr>
        <w:pStyle w:val="B1"/>
        <w:rPr>
          <w:lang w:val="en-IN"/>
        </w:rPr>
      </w:pPr>
      <w:r w:rsidRPr="00ED0891">
        <w:t>-</w:t>
      </w:r>
      <w:r w:rsidRPr="00ED0891">
        <w:tab/>
      </w:r>
      <w:r w:rsidRPr="00ED0891">
        <w:rPr>
          <w:b/>
          <w:lang w:val="en-IN"/>
        </w:rPr>
        <w:t>Aspect 1:</w:t>
      </w:r>
      <w:r w:rsidRPr="00ED0891">
        <w:rPr>
          <w:lang w:val="en-IN"/>
        </w:rPr>
        <w:t xml:space="preserve"> The unwanted emissions </w:t>
      </w:r>
      <w:r w:rsidRPr="00ED0891">
        <w:rPr>
          <w:bCs/>
        </w:rPr>
        <w:t>due</w:t>
      </w:r>
      <w:r w:rsidRPr="00ED0891">
        <w:rPr>
          <w:lang w:val="en-IN"/>
        </w:rPr>
        <w:t xml:space="preserve"> to </w:t>
      </w:r>
      <w:proofErr w:type="spellStart"/>
      <w:proofErr w:type="gramStart"/>
      <w:r w:rsidRPr="00ED0891">
        <w:rPr>
          <w:lang w:val="en-IN"/>
        </w:rPr>
        <w:t>Tx</w:t>
      </w:r>
      <w:proofErr w:type="spellEnd"/>
      <w:proofErr w:type="gramEnd"/>
      <w:r w:rsidRPr="00ED0891">
        <w:rPr>
          <w:lang w:val="en-IN"/>
        </w:rPr>
        <w:t xml:space="preserve"> non-linearity at the transmitter of the aggressor from the allocated RBs in one carrier to the non-allocated RBs in the adjacent carrier.</w:t>
      </w:r>
    </w:p>
    <w:p w:rsidR="0037555F" w:rsidRPr="00ED0891" w:rsidRDefault="00FB007B">
      <w:pPr>
        <w:pStyle w:val="B1"/>
        <w:rPr>
          <w:lang w:val="en-IN"/>
        </w:rPr>
      </w:pPr>
      <w:r w:rsidRPr="00ED0891">
        <w:t>-</w:t>
      </w:r>
      <w:r w:rsidRPr="00ED0891">
        <w:tab/>
      </w:r>
      <w:r w:rsidRPr="00ED0891">
        <w:rPr>
          <w:b/>
          <w:lang w:val="en-IN"/>
        </w:rPr>
        <w:t>Aspect 2:</w:t>
      </w:r>
      <w:r w:rsidRPr="00ED0891">
        <w:rPr>
          <w:lang w:val="en-IN"/>
        </w:rPr>
        <w:t xml:space="preserve"> The receiver selectivity at the victim to receive the desired signal in the allocated RBs in one carrier in the presence of the unwanted signals at the non-allocated RBs in the adjacent carrier. </w:t>
      </w:r>
      <w:proofErr w:type="gramStart"/>
      <w:r w:rsidRPr="00ED0891">
        <w:rPr>
          <w:lang w:val="en-IN"/>
        </w:rPr>
        <w:t>(e.g., receiver blocking at the victim, overload of the receiver dynamic range, etc).</w:t>
      </w:r>
      <w:proofErr w:type="gramEnd"/>
    </w:p>
    <w:p w:rsidR="0037555F" w:rsidRPr="00ED0891" w:rsidRDefault="00FB007B">
      <w:pPr>
        <w:rPr>
          <w:rFonts w:cs="Calibri"/>
          <w:bCs/>
        </w:rPr>
      </w:pPr>
      <w:r w:rsidRPr="00ED0891">
        <w:rPr>
          <w:rFonts w:cs="Calibri"/>
          <w:bCs/>
        </w:rPr>
        <w:t xml:space="preserve">For inter-site </w:t>
      </w:r>
      <w:proofErr w:type="spellStart"/>
      <w:r w:rsidRPr="00ED0891">
        <w:rPr>
          <w:rFonts w:cs="Calibri"/>
          <w:bCs/>
        </w:rPr>
        <w:t>gNB-gNB</w:t>
      </w:r>
      <w:proofErr w:type="spellEnd"/>
      <w:r w:rsidRPr="00ED0891">
        <w:rPr>
          <w:rFonts w:cs="Calibri"/>
          <w:bCs/>
        </w:rPr>
        <w:t xml:space="preserve"> adjacent-channel CLI modelling, reuse similar method as inter-site </w:t>
      </w:r>
      <w:proofErr w:type="spellStart"/>
      <w:r w:rsidRPr="00ED0891">
        <w:rPr>
          <w:rFonts w:cs="Calibri"/>
          <w:bCs/>
        </w:rPr>
        <w:t>gNB-gNB</w:t>
      </w:r>
      <w:proofErr w:type="spellEnd"/>
      <w:r w:rsidRPr="00ED0891">
        <w:rPr>
          <w:rFonts w:cs="Calibri"/>
          <w:bCs/>
        </w:rPr>
        <w:t xml:space="preserve"> co-channel inter-</w:t>
      </w:r>
      <w:proofErr w:type="spellStart"/>
      <w:r w:rsidRPr="00ED0891">
        <w:rPr>
          <w:rFonts w:cs="Calibri"/>
          <w:bCs/>
        </w:rPr>
        <w:t>subband</w:t>
      </w:r>
      <w:proofErr w:type="spellEnd"/>
      <w:r w:rsidRPr="00ED0891">
        <w:rPr>
          <w:rFonts w:cs="Calibri"/>
          <w:bCs/>
        </w:rPr>
        <w:t xml:space="preserve"> CLI modelling with </w:t>
      </w:r>
      <w:proofErr w:type="spellStart"/>
      <w:r w:rsidRPr="00ED0891">
        <w:rPr>
          <w:rFonts w:cs="Calibri"/>
          <w:bCs/>
        </w:rPr>
        <w:t>gNB</w:t>
      </w:r>
      <w:proofErr w:type="spellEnd"/>
      <w:r w:rsidRPr="00ED0891">
        <w:rPr>
          <w:rFonts w:cs="Calibri"/>
          <w:bCs/>
        </w:rPr>
        <w:t xml:space="preserve"> ACLR for TX leakage and </w:t>
      </w:r>
      <w:proofErr w:type="spellStart"/>
      <w:r w:rsidRPr="00ED0891">
        <w:rPr>
          <w:rFonts w:cs="Calibri"/>
          <w:bCs/>
        </w:rPr>
        <w:t>gNB</w:t>
      </w:r>
      <w:proofErr w:type="spellEnd"/>
      <w:r w:rsidRPr="00ED0891">
        <w:rPr>
          <w:rFonts w:cs="Calibri"/>
          <w:bCs/>
        </w:rPr>
        <w:t xml:space="preserve"> ACS for Receiver impairment. </w:t>
      </w:r>
    </w:p>
    <w:p w:rsidR="0037555F" w:rsidRPr="00ED0891" w:rsidRDefault="00FB007B">
      <w:pPr>
        <w:rPr>
          <w:bCs/>
        </w:rPr>
      </w:pPr>
      <w:r w:rsidRPr="00ED0891">
        <w:rPr>
          <w:bCs/>
        </w:rPr>
        <w:t xml:space="preserve">For SLS in RAN1, if only large scale fading is modelled and small scale fading is not modelled for inter-site </w:t>
      </w:r>
      <w:r w:rsidRPr="00ED0891">
        <w:rPr>
          <w:bCs/>
          <w:lang w:val="it-IT"/>
        </w:rPr>
        <w:t>gNB-gNB adjacent-channel channel model</w:t>
      </w:r>
      <w:r w:rsidRPr="00ED0891">
        <w:rPr>
          <w:bCs/>
        </w:rPr>
        <w:t xml:space="preserve">, the power of </w:t>
      </w:r>
      <w:r w:rsidRPr="00ED0891">
        <w:rPr>
          <w:bCs/>
          <w:lang w:val="sv-SE"/>
        </w:rPr>
        <w:t>inter-site gNB-gNB adjacent-channel CLI</w:t>
      </w:r>
      <w:r w:rsidRPr="00ED0891">
        <w:rPr>
          <w:bCs/>
        </w:rPr>
        <w:t xml:space="preserve"> experienced by the victim </w:t>
      </w:r>
      <w:proofErr w:type="spellStart"/>
      <w:r w:rsidRPr="00ED0891">
        <w:rPr>
          <w:bCs/>
        </w:rPr>
        <w:t>gNB</w:t>
      </w:r>
      <w:proofErr w:type="spellEnd"/>
      <w:r w:rsidRPr="00ED0891">
        <w:rPr>
          <w:bCs/>
        </w:rPr>
        <w:t xml:space="preserve"> on each receiver chain at one UL RB can be modelled as</w:t>
      </w:r>
    </w:p>
    <w:p w:rsidR="0037555F" w:rsidRPr="00ED0891" w:rsidRDefault="007B1FE2">
      <w:pPr>
        <w:jc w:val="center"/>
        <w:textAlignment w:val="center"/>
        <w:rPr>
          <w:bCs/>
          <w:iCs/>
        </w:rPr>
      </w:pPr>
      <m:oMath>
        <m:eqArr>
          <m:eqArrPr>
            <m:maxDist m:val="on"/>
            <m:ctrlPr>
              <w:ins w:id="949" w:author="cmcc" w:date="2023-03-03T02:04:00Z">
                <w:rPr>
                  <w:rFonts w:ascii="Cambria Math" w:hAnsi="Cambria Math"/>
                  <w:bCs/>
                  <w:i/>
                  <w:iCs/>
                </w:rPr>
              </w:ins>
            </m:ctrlPr>
          </m:eqArrPr>
          <m:e>
            <m:sSubSup>
              <m:sSubSupPr>
                <m:ctrlPr>
                  <w:ins w:id="950" w:author="cmcc" w:date="2023-03-03T02:04:00Z">
                    <w:rPr>
                      <w:rFonts w:ascii="Cambria Math" w:hAnsi="Cambria Math"/>
                      <w:bCs/>
                      <w:i/>
                      <w:iCs/>
                    </w:rPr>
                  </w:ins>
                </m:ctrlPr>
              </m:sSubSupPr>
              <m:e>
                <m:r>
                  <m:rPr>
                    <m:sty m:val="p"/>
                  </m:rPr>
                  <w:rPr>
                    <w:rFonts w:ascii="Cambria Math" w:hAnsi="Cambria Math"/>
                  </w:rPr>
                  <m:t>I</m:t>
                </m:r>
              </m:e>
              <m:sub>
                <m:r>
                  <m:rPr>
                    <m:sty m:val="p"/>
                  </m:rPr>
                  <w:rPr>
                    <w:rFonts w:ascii="Cambria Math" w:hAnsi="Cambria Math"/>
                  </w:rPr>
                  <m:t>gNB-gNB-adjacent-channel-CLI</m:t>
                </m:r>
              </m:sub>
              <m:sup>
                <m:sSup>
                  <m:sSupPr>
                    <m:ctrlPr>
                      <w:ins w:id="951" w:author="cmcc" w:date="2023-03-03T02:04:00Z">
                        <w:rPr>
                          <w:rFonts w:ascii="Cambria Math" w:hAnsi="Cambria Math"/>
                          <w:bCs/>
                          <w:i/>
                          <w:iCs/>
                        </w:rPr>
                      </w:ins>
                    </m:ctrlPr>
                  </m:sSupPr>
                  <m:e>
                    <m:r>
                      <w:rPr>
                        <w:rFonts w:ascii="Cambria Math" w:hAnsi="Cambria Math"/>
                      </w:rPr>
                      <m:t>A</m:t>
                    </m:r>
                  </m:e>
                  <m:sup>
                    <m:r>
                      <w:rPr>
                        <w:rFonts w:ascii="Cambria Math" w:hAnsi="Cambria Math" w:hint="eastAsia"/>
                      </w:rPr>
                      <m:t>'</m:t>
                    </m:r>
                  </m:sup>
                </m:sSup>
                <m:r>
                  <w:rPr>
                    <w:rFonts w:ascii="Cambria Math" w:hAnsi="Cambria Math" w:hint="eastAsia"/>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ins w:id="952" w:author="cmcc" w:date="2023-03-03T02:04:00Z">
                    <w:rPr>
                      <w:rFonts w:ascii="Cambria Math" w:hAnsi="Cambria Math"/>
                      <w:bCs/>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ins w:id="953" w:author="cmcc" w:date="2023-03-03T02:04:00Z">
                        <w:rPr>
                          <w:rFonts w:ascii="Cambria Math" w:hAnsi="Cambria Math"/>
                          <w:bCs/>
                          <w:i/>
                          <w:iCs/>
                        </w:rPr>
                      </w:ins>
                    </m:ctrlPr>
                  </m:sSupPr>
                  <m:e>
                    <m:r>
                      <w:rPr>
                        <w:rFonts w:ascii="Cambria Math" w:hAnsi="Cambria Math"/>
                      </w:rPr>
                      <m:t>A</m:t>
                    </m:r>
                  </m:e>
                  <m:sup>
                    <m:r>
                      <w:rPr>
                        <w:rFonts w:ascii="Cambria Math" w:hAnsi="Cambria Math" w:hint="eastAsia"/>
                      </w:rPr>
                      <m:t>'</m:t>
                    </m:r>
                  </m:sup>
                </m:sSup>
              </m:sup>
            </m:sSubSup>
            <m:r>
              <m:rPr>
                <m:sty m:val="p"/>
              </m:rPr>
              <w:rPr>
                <w:rFonts w:ascii="Cambria Math" w:hAnsi="Cambria Math"/>
              </w:rPr>
              <m:t>*</m:t>
            </m:r>
            <m:sSup>
              <m:sSupPr>
                <m:ctrlPr>
                  <w:ins w:id="954" w:author="cmcc" w:date="2023-03-03T02:04:00Z">
                    <w:rPr>
                      <w:rFonts w:ascii="Cambria Math" w:hAnsi="Cambria Math"/>
                    </w:rPr>
                  </w:ins>
                </m:ctrlPr>
              </m:sSupPr>
              <m:e>
                <m:r>
                  <m:rPr>
                    <m:sty m:val="p"/>
                  </m:rPr>
                  <w:rPr>
                    <w:rFonts w:ascii="Cambria Math" w:hAnsi="Cambria Math"/>
                  </w:rPr>
                  <m:t>CL</m:t>
                </m:r>
              </m:e>
              <m:sup>
                <m:r>
                  <m:rPr>
                    <m:sty m:val="p"/>
                  </m:rPr>
                  <w:rPr>
                    <w:rFonts w:ascii="Cambria Math" w:hAnsi="Cambria Math"/>
                  </w:rPr>
                  <m:t xml:space="preserve">BS </m:t>
                </m:r>
                <m:sSup>
                  <m:sSupPr>
                    <m:ctrlPr>
                      <w:ins w:id="955" w:author="cmcc" w:date="2023-03-03T02:04:00Z">
                        <w:rPr>
                          <w:rFonts w:ascii="Cambria Math" w:hAnsi="Cambria Math"/>
                          <w:bCs/>
                          <w:i/>
                          <w:iCs/>
                        </w:rPr>
                      </w:ins>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ins w:id="956" w:author="cmcc" w:date="2023-03-03T02:04:00Z">
                    <w:rPr>
                      <w:rFonts w:ascii="Cambria Math" w:hAnsi="Cambria Math"/>
                      <w:bCs/>
                    </w:rPr>
                  </w:ins>
                </m:ctrlPr>
              </m:dPr>
              <m:e>
                <m:f>
                  <m:fPr>
                    <m:ctrlPr>
                      <w:ins w:id="957" w:author="cmcc" w:date="2023-03-03T02:04:00Z">
                        <w:rPr>
                          <w:rFonts w:ascii="Cambria Math" w:hAnsi="Cambria Math"/>
                          <w:bCs/>
                          <w:i/>
                          <w:iCs/>
                        </w:rPr>
                      </w:ins>
                    </m:ctrlPr>
                  </m:fPr>
                  <m:num>
                    <m:r>
                      <m:rPr>
                        <m:sty m:val="p"/>
                      </m:rPr>
                      <w:rPr>
                        <w:rFonts w:ascii="Cambria Math" w:hAnsi="Cambria Math"/>
                      </w:rPr>
                      <m:t>1</m:t>
                    </m:r>
                  </m:num>
                  <m:den>
                    <m:sSub>
                      <m:sSubPr>
                        <m:ctrlPr>
                          <w:ins w:id="958" w:author="cmcc" w:date="2023-03-03T02:04:00Z">
                            <w:rPr>
                              <w:rFonts w:ascii="Cambria Math" w:hAnsi="Cambria Math"/>
                            </w:rPr>
                          </w:ins>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ins w:id="959" w:author="cmcc" w:date="2023-03-03T02:04:00Z">
                        <w:rPr>
                          <w:rFonts w:ascii="Cambria Math" w:hAnsi="Cambria Math"/>
                          <w:bCs/>
                          <w:i/>
                          <w:iCs/>
                        </w:rPr>
                      </w:ins>
                    </m:ctrlPr>
                  </m:fPr>
                  <m:num>
                    <m:r>
                      <m:rPr>
                        <m:sty m:val="p"/>
                      </m:rPr>
                      <w:rPr>
                        <w:rFonts w:ascii="Cambria Math" w:hAnsi="Cambria Math"/>
                      </w:rPr>
                      <m:t>1</m:t>
                    </m:r>
                  </m:num>
                  <m:den>
                    <m:sSub>
                      <m:sSubPr>
                        <m:ctrlPr>
                          <w:ins w:id="960" w:author="cmcc" w:date="2023-03-03T02:04:00Z">
                            <w:rPr>
                              <w:rFonts w:ascii="Cambria Math" w:hAnsi="Cambria Math"/>
                            </w:rPr>
                          </w:ins>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ins w:id="961" w:author="cmcc" w:date="2023-03-03T02:04:00Z">
                    <w:rPr>
                      <w:rFonts w:ascii="Cambria Math" w:hAnsi="Cambria Math"/>
                      <w:bCs/>
                      <w:i/>
                      <w:iCs/>
                    </w:rPr>
                  </w:ins>
                </m:ctrlPr>
              </m:fPr>
              <m:num>
                <m:r>
                  <m:rPr>
                    <m:sty m:val="p"/>
                  </m:rPr>
                  <w:rPr>
                    <w:rFonts w:ascii="Cambria Math" w:hAnsi="Cambria Math"/>
                  </w:rPr>
                  <m:t>1</m:t>
                </m:r>
              </m:num>
              <m:den>
                <m:sSubSup>
                  <m:sSubSupPr>
                    <m:ctrlPr>
                      <w:ins w:id="962" w:author="cmcc" w:date="2023-03-03T02:04:00Z">
                        <w:rPr>
                          <w:rFonts w:ascii="Cambria Math" w:hAnsi="Cambria Math"/>
                          <w:bCs/>
                        </w:rPr>
                      </w:ins>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ins w:id="963" w:author="cmcc" w:date="2023-03-03T02:04:00Z">
                    <w:rPr>
                      <w:rFonts w:ascii="Cambria Math" w:hAnsi="Cambria Math"/>
                      <w:bCs/>
                      <w:i/>
                      <w:iCs/>
                    </w:rPr>
                  </w:ins>
                </m:ctrlPr>
              </m:dPr>
              <m:e>
                <m:r>
                  <m:rPr>
                    <m:sty m:val="p"/>
                  </m:rPr>
                  <w:rPr>
                    <w:rFonts w:ascii="Cambria Math" w:hAnsi="Cambria Math"/>
                  </w:rPr>
                  <m:t>A-8</m:t>
                </m:r>
              </m:e>
            </m:d>
          </m:e>
        </m:eqArr>
      </m:oMath>
      <w:r w:rsidR="00FB007B" w:rsidRPr="00ED0891">
        <w:t xml:space="preserve"> </w:t>
      </w:r>
    </w:p>
    <w:p w:rsidR="0037555F" w:rsidRPr="00ED0891" w:rsidRDefault="00FB007B">
      <w:pPr>
        <w:textAlignment w:val="center"/>
      </w:pPr>
      <w:proofErr w:type="gramStart"/>
      <w:r w:rsidRPr="00ED0891">
        <w:rPr>
          <w:bCs/>
          <w:iCs/>
        </w:rPr>
        <w:t>where</w:t>
      </w:r>
      <w:proofErr w:type="gramEnd"/>
    </w:p>
    <w:p w:rsidR="0037555F" w:rsidRPr="00ED0891" w:rsidRDefault="00FB007B">
      <w:pPr>
        <w:pStyle w:val="B2"/>
        <w:ind w:left="284"/>
        <w:jc w:val="both"/>
      </w:pPr>
      <w:r w:rsidRPr="00ED0891">
        <w:t>-</w:t>
      </w:r>
      <w:r w:rsidRPr="00ED0891">
        <w:tab/>
      </w:r>
      <m:oMath>
        <m:sSubSup>
          <m:sSubSupPr>
            <m:ctrlPr>
              <w:ins w:id="964" w:author="cmcc" w:date="2023-03-03T02:04:00Z">
                <w:rPr>
                  <w:rFonts w:ascii="Cambria Math" w:hAnsi="Cambria Math"/>
                  <w:bCs/>
                  <w:i/>
                  <w:iCs/>
                </w:rPr>
              </w:ins>
            </m:ctrlPr>
          </m:sSubSupPr>
          <m:e>
            <m:r>
              <m:rPr>
                <m:sty m:val="p"/>
              </m:rPr>
              <w:rPr>
                <w:rFonts w:ascii="Cambria Math" w:hAnsi="Cambria Math"/>
              </w:rPr>
              <m:t>I</m:t>
            </m:r>
          </m:e>
          <m:sub>
            <m:r>
              <m:rPr>
                <m:sty m:val="p"/>
              </m:rPr>
              <w:rPr>
                <w:rFonts w:ascii="Cambria Math" w:hAnsi="Cambria Math"/>
              </w:rPr>
              <m:t>gNB-gNB-adjacent-channel-CLI</m:t>
            </m:r>
          </m:sub>
          <m:sup>
            <m:sSup>
              <m:sSupPr>
                <m:ctrlPr>
                  <w:ins w:id="965" w:author="cmcc" w:date="2023-03-03T02:04:00Z">
                    <w:rPr>
                      <w:rFonts w:ascii="Cambria Math" w:hAnsi="Cambria Math"/>
                      <w:bCs/>
                      <w:i/>
                      <w:iCs/>
                    </w:rPr>
                  </w:ins>
                </m:ctrlPr>
              </m:sSupPr>
              <m:e>
                <m:r>
                  <m:rPr>
                    <m:sty m:val="p"/>
                  </m:rPr>
                  <w:rPr>
                    <w:rFonts w:ascii="Cambria Math" w:hAnsi="Cambria Math"/>
                  </w:rPr>
                  <m:t>A</m:t>
                </m:r>
              </m:e>
              <m:sup>
                <m:r>
                  <m:rPr>
                    <m:sty m:val="p"/>
                  </m:rPr>
                  <w:rPr>
                    <w:rFonts w:ascii="Cambria Math" w:hAnsi="Cambria Math" w:hint="eastAsia"/>
                  </w:rPr>
                  <m:t>'</m:t>
                </m:r>
              </m:sup>
            </m:sSup>
            <m:r>
              <m:rPr>
                <m:sty m:val="p"/>
              </m:rPr>
              <w:rPr>
                <w:rFonts w:ascii="Cambria Math" w:hAnsi="Cambria Math" w:hint="eastAsia"/>
              </w:rPr>
              <m:t>→</m:t>
            </m:r>
            <m:r>
              <m:rPr>
                <m:sty m:val="p"/>
              </m:rPr>
              <w:rPr>
                <w:rFonts w:ascii="Cambria Math" w:hAnsi="Cambria Math"/>
              </w:rPr>
              <m:t>A,per-RB</m:t>
            </m:r>
          </m:sup>
        </m:sSubSup>
      </m:oMath>
      <w:r w:rsidRPr="00ED0891">
        <w:rPr>
          <w:bCs/>
        </w:rPr>
        <w:t xml:space="preserve"> is the power of </w:t>
      </w:r>
      <w:r w:rsidRPr="00ED0891">
        <w:rPr>
          <w:bCs/>
          <w:lang w:val="sv-SE"/>
        </w:rPr>
        <w:t xml:space="preserve">inter-site gNB-gNB adjacent-channel CLI from gNB </w:t>
      </w:r>
      <m:oMath>
        <m:sSup>
          <m:sSupPr>
            <m:ctrlPr>
              <w:ins w:id="966" w:author="cmcc" w:date="2023-03-03T02:04:00Z">
                <w:rPr>
                  <w:rFonts w:ascii="Cambria Math" w:hAnsi="Cambria Math"/>
                  <w:bCs/>
                  <w:i/>
                  <w:iCs/>
                </w:rPr>
              </w:ins>
            </m:ctrlPr>
          </m:sSupPr>
          <m:e>
            <m:r>
              <w:rPr>
                <w:rFonts w:ascii="Cambria Math" w:hAnsi="Cambria Math"/>
              </w:rPr>
              <m:t>A</m:t>
            </m:r>
          </m:e>
          <m:sup>
            <m:r>
              <w:rPr>
                <w:rFonts w:ascii="Cambria Math" w:hAnsi="Cambria Math" w:hint="eastAsia"/>
              </w:rPr>
              <m:t>'</m:t>
            </m:r>
          </m:sup>
        </m:sSup>
      </m:oMath>
      <w:r w:rsidRPr="00ED0891">
        <w:t xml:space="preserve"> </w:t>
      </w:r>
      <w:r w:rsidRPr="00ED0891">
        <w:rPr>
          <w:bCs/>
        </w:rPr>
        <w:t xml:space="preserve">to </w:t>
      </w:r>
      <w:proofErr w:type="spellStart"/>
      <w:r w:rsidRPr="00ED0891">
        <w:rPr>
          <w:bCs/>
        </w:rPr>
        <w:t>gNB</w:t>
      </w:r>
      <w:proofErr w:type="spellEnd"/>
      <w:r w:rsidRPr="00ED0891">
        <w:rPr>
          <w:bCs/>
        </w:rPr>
        <w:t xml:space="preserve"> </w:t>
      </w:r>
      <m:oMath>
        <m:r>
          <w:rPr>
            <w:rFonts w:ascii="Cambria Math" w:hAnsi="Cambria Math"/>
          </w:rPr>
          <m:t>A</m:t>
        </m:r>
      </m:oMath>
      <w:r w:rsidRPr="00ED0891">
        <w:rPr>
          <w:bCs/>
        </w:rPr>
        <w:t xml:space="preserve"> on each receiver chain at one UL RB (linear value).</w:t>
      </w:r>
    </w:p>
    <w:p w:rsidR="0037555F" w:rsidRPr="00ED0891" w:rsidRDefault="00FB007B">
      <w:pPr>
        <w:pStyle w:val="B2"/>
        <w:ind w:left="284"/>
        <w:jc w:val="both"/>
      </w:pPr>
      <w:r w:rsidRPr="00ED0891">
        <w:t>-</w:t>
      </w:r>
      <w:r w:rsidRPr="00ED0891">
        <w:tab/>
      </w:r>
      <m:oMath>
        <m:sSubSup>
          <m:sSubSupPr>
            <m:ctrlPr>
              <w:ins w:id="967" w:author="cmcc" w:date="2023-03-03T02:04:00Z">
                <w:rPr>
                  <w:rFonts w:ascii="Cambria Math" w:hAnsi="Cambria Math"/>
                  <w:bCs/>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ins w:id="968" w:author="cmcc" w:date="2023-03-03T02:04:00Z">
                    <w:rPr>
                      <w:rFonts w:ascii="Cambria Math" w:hAnsi="Cambria Math"/>
                      <w:bCs/>
                      <w:i/>
                      <w:iCs/>
                    </w:rPr>
                  </w:ins>
                </m:ctrlPr>
              </m:sSupPr>
              <m:e>
                <m:r>
                  <m:rPr>
                    <m:sty m:val="p"/>
                  </m:rPr>
                  <w:rPr>
                    <w:rFonts w:ascii="Cambria Math" w:hAnsi="Cambria Math"/>
                  </w:rPr>
                  <m:t>A</m:t>
                </m:r>
              </m:e>
              <m:sup>
                <m:r>
                  <m:rPr>
                    <m:sty m:val="p"/>
                  </m:rPr>
                  <w:rPr>
                    <w:rFonts w:ascii="Cambria Math" w:hAnsi="Cambria Math" w:hint="eastAsia"/>
                  </w:rPr>
                  <m:t>'</m:t>
                </m:r>
              </m:sup>
            </m:sSup>
          </m:sup>
        </m:sSubSup>
      </m:oMath>
      <w:r w:rsidRPr="00ED0891">
        <w:rPr>
          <w:bCs/>
        </w:rPr>
        <w:t xml:space="preserve"> is DL transmission power of </w:t>
      </w:r>
      <w:r w:rsidRPr="00ED0891">
        <w:rPr>
          <w:bCs/>
          <w:lang w:val="sv-SE"/>
        </w:rPr>
        <w:t xml:space="preserve">gNB </w:t>
      </w:r>
      <m:oMath>
        <m:sSup>
          <m:sSupPr>
            <m:ctrlPr>
              <w:ins w:id="969" w:author="cmcc" w:date="2023-03-03T02:04:00Z">
                <w:rPr>
                  <w:rFonts w:ascii="Cambria Math" w:hAnsi="Cambria Math"/>
                  <w:bCs/>
                  <w:i/>
                  <w:iCs/>
                </w:rPr>
              </w:ins>
            </m:ctrlPr>
          </m:sSupPr>
          <m:e>
            <m:r>
              <w:rPr>
                <w:rFonts w:ascii="Cambria Math" w:hAnsi="Cambria Math"/>
              </w:rPr>
              <m:t>A</m:t>
            </m:r>
          </m:e>
          <m:sup>
            <m:r>
              <w:rPr>
                <w:rFonts w:ascii="Cambria Math" w:hAnsi="Cambria Math" w:hint="eastAsia"/>
              </w:rPr>
              <m:t>'</m:t>
            </m:r>
          </m:sup>
        </m:sSup>
      </m:oMath>
      <w:r w:rsidRPr="00ED0891">
        <w:t xml:space="preserve"> </w:t>
      </w:r>
      <w:r w:rsidRPr="00ED0891">
        <w:rPr>
          <w:bCs/>
        </w:rPr>
        <w:t xml:space="preserve">across all </w:t>
      </w:r>
      <w:proofErr w:type="gramStart"/>
      <w:r w:rsidRPr="00ED0891">
        <w:rPr>
          <w:bCs/>
        </w:rPr>
        <w:t>transmit</w:t>
      </w:r>
      <w:proofErr w:type="gramEnd"/>
      <w:r w:rsidRPr="00ED0891">
        <w:rPr>
          <w:bCs/>
        </w:rPr>
        <w:t xml:space="preserve"> chains over all DL RBs (linear value). </w:t>
      </w:r>
    </w:p>
    <w:p w:rsidR="0037555F" w:rsidRPr="00ED0891" w:rsidRDefault="00FB007B">
      <w:pPr>
        <w:pStyle w:val="B2"/>
        <w:ind w:left="284"/>
        <w:jc w:val="both"/>
      </w:pPr>
      <w:r w:rsidRPr="00ED0891">
        <w:t>-</w:t>
      </w:r>
      <w:r w:rsidRPr="00ED0891">
        <w:tab/>
      </w:r>
      <m:oMath>
        <m:sSup>
          <m:sSupPr>
            <m:ctrlPr>
              <w:ins w:id="970" w:author="cmcc" w:date="2023-03-03T02:04:00Z">
                <w:rPr>
                  <w:rFonts w:ascii="Cambria Math" w:hAnsi="Cambria Math"/>
                </w:rPr>
              </w:ins>
            </m:ctrlPr>
          </m:sSupPr>
          <m:e>
            <m:r>
              <m:rPr>
                <m:sty m:val="p"/>
              </m:rPr>
              <w:rPr>
                <w:rFonts w:ascii="Cambria Math" w:hAnsi="Cambria Math"/>
              </w:rPr>
              <m:t>CL</m:t>
            </m:r>
          </m:e>
          <m:sup>
            <m:r>
              <m:rPr>
                <m:sty m:val="p"/>
              </m:rPr>
              <w:rPr>
                <w:rFonts w:ascii="Cambria Math" w:hAnsi="Cambria Math"/>
              </w:rPr>
              <m:t xml:space="preserve">BS </m:t>
            </m:r>
            <m:sSup>
              <m:sSupPr>
                <m:ctrlPr>
                  <w:ins w:id="971" w:author="cmcc" w:date="2023-03-03T02:04:00Z">
                    <w:rPr>
                      <w:rFonts w:ascii="Cambria Math" w:hAnsi="Cambria Math"/>
                      <w:bCs/>
                      <w:i/>
                      <w:iCs/>
                    </w:rPr>
                  </w:ins>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ED0891">
        <w:rPr>
          <w:bCs/>
        </w:rPr>
        <w:t xml:space="preserve">is the coupling loss </w:t>
      </w:r>
      <w:r w:rsidRPr="00ED0891">
        <w:rPr>
          <w:bCs/>
          <w:lang w:val="sv-SE"/>
        </w:rPr>
        <w:t xml:space="preserve">between gNB </w:t>
      </w:r>
      <m:oMath>
        <m:sSup>
          <m:sSupPr>
            <m:ctrlPr>
              <w:ins w:id="972" w:author="cmcc" w:date="2023-03-03T02:04:00Z">
                <w:rPr>
                  <w:rFonts w:ascii="Cambria Math" w:hAnsi="Cambria Math"/>
                  <w:bCs/>
                  <w:i/>
                  <w:iCs/>
                </w:rPr>
              </w:ins>
            </m:ctrlPr>
          </m:sSupPr>
          <m:e>
            <m:r>
              <w:rPr>
                <w:rFonts w:ascii="Cambria Math" w:hAnsi="Cambria Math"/>
              </w:rPr>
              <m:t>A</m:t>
            </m:r>
          </m:e>
          <m:sup>
            <m:r>
              <w:rPr>
                <w:rFonts w:ascii="Cambria Math" w:hAnsi="Cambria Math"/>
              </w:rPr>
              <m:t>'</m:t>
            </m:r>
          </m:sup>
        </m:sSup>
      </m:oMath>
      <w:r w:rsidRPr="00ED0891">
        <w:t xml:space="preserve"> </w:t>
      </w:r>
      <w:r w:rsidRPr="00ED0891">
        <w:rPr>
          <w:bCs/>
        </w:rPr>
        <w:t xml:space="preserve">and </w:t>
      </w:r>
      <w:proofErr w:type="spellStart"/>
      <w:r w:rsidRPr="00ED0891">
        <w:rPr>
          <w:bCs/>
        </w:rPr>
        <w:t>gNB</w:t>
      </w:r>
      <w:proofErr w:type="spellEnd"/>
      <w:r w:rsidRPr="00ED0891">
        <w:rPr>
          <w:bCs/>
        </w:rPr>
        <w:t xml:space="preserve"> </w:t>
      </w:r>
      <m:oMath>
        <m:r>
          <w:rPr>
            <w:rFonts w:ascii="Cambria Math" w:hAnsi="Cambria Math"/>
          </w:rPr>
          <m:t>A</m:t>
        </m:r>
      </m:oMath>
      <w:r w:rsidRPr="00ED0891">
        <w:rPr>
          <w:bCs/>
        </w:rPr>
        <w:t xml:space="preserve"> (linear value), accounting for beamforming at the aggressor gNB and victim gNB.</w:t>
      </w:r>
    </w:p>
    <w:p w:rsidR="0037555F" w:rsidRPr="00ED0891" w:rsidRDefault="00FB007B">
      <w:pPr>
        <w:pStyle w:val="B2"/>
        <w:ind w:left="284"/>
        <w:jc w:val="both"/>
      </w:pPr>
      <w:r w:rsidRPr="00ED0891">
        <w:t>-</w:t>
      </w:r>
      <w:r w:rsidRPr="00ED0891">
        <w:tab/>
      </w:r>
      <m:oMath>
        <m:sSubSup>
          <m:sSubSupPr>
            <m:ctrlPr>
              <w:ins w:id="973" w:author="cmcc" w:date="2023-03-03T02:04:00Z">
                <w:rPr>
                  <w:rFonts w:ascii="Cambria Math" w:hAnsi="Cambria Math"/>
                  <w:bCs/>
                </w:rPr>
              </w:ins>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ED0891">
        <w:rPr>
          <w:bCs/>
        </w:rPr>
        <w:t xml:space="preserve"> is the </w:t>
      </w:r>
      <w:r w:rsidRPr="00ED0891">
        <w:t xml:space="preserve">total number of RBs of the channel bandwidth (e.g., 100MHz for FR1) of the aggressor </w:t>
      </w:r>
      <w:proofErr w:type="spellStart"/>
      <w:r w:rsidRPr="00ED0891">
        <w:t>gNB</w:t>
      </w:r>
      <w:proofErr w:type="spellEnd"/>
      <w:r w:rsidRPr="00ED0891">
        <w:t>.</w:t>
      </w:r>
    </w:p>
    <w:p w:rsidR="0037555F" w:rsidRPr="00ED0891" w:rsidRDefault="00FB007B">
      <w:pPr>
        <w:pStyle w:val="B2"/>
        <w:ind w:left="284"/>
        <w:jc w:val="both"/>
        <w:rPr>
          <w:rFonts w:cs="Calibri"/>
          <w:bCs/>
        </w:rPr>
      </w:pPr>
      <w:r w:rsidRPr="00ED0891">
        <w:t>-</w:t>
      </w:r>
      <w:r w:rsidRPr="00ED0891">
        <w:tab/>
      </w:r>
      <w:r w:rsidRPr="00ED0891">
        <w:rPr>
          <w:bCs/>
        </w:rPr>
        <w:t xml:space="preserve">Note: </w:t>
      </w:r>
      <m:oMath>
        <m:sSub>
          <m:sSubPr>
            <m:ctrlPr>
              <w:ins w:id="974" w:author="cmcc" w:date="2023-03-03T02:04:00Z">
                <w:rPr>
                  <w:rFonts w:ascii="Cambria Math" w:hAnsi="Cambria Math"/>
                </w:rPr>
              </w:ins>
            </m:ctrlPr>
          </m:sSubPr>
          <m:e>
            <m:r>
              <m:rPr>
                <m:sty m:val="p"/>
              </m:rPr>
              <w:rPr>
                <w:rFonts w:ascii="Cambria Math"/>
              </w:rPr>
              <m:t>ACLR</m:t>
            </m:r>
          </m:e>
          <m:sub>
            <m:r>
              <m:rPr>
                <m:sty m:val="p"/>
              </m:rPr>
              <w:rPr>
                <w:rFonts w:ascii="Cambria Math"/>
              </w:rPr>
              <m:t>BS</m:t>
            </m:r>
          </m:sub>
        </m:sSub>
      </m:oMath>
      <w:r w:rsidRPr="00ED0891">
        <w:rPr>
          <w:rFonts w:hint="eastAsia"/>
          <w:bCs/>
          <w:iCs/>
        </w:rPr>
        <w:t xml:space="preserve"> </w:t>
      </w:r>
      <w:r w:rsidRPr="00ED0891">
        <w:rPr>
          <w:bCs/>
          <w:iCs/>
        </w:rPr>
        <w:t xml:space="preserve"> (i.e., </w:t>
      </w:r>
      <w:proofErr w:type="spellStart"/>
      <w:r w:rsidRPr="00ED0891">
        <w:rPr>
          <w:rFonts w:cs="Calibri"/>
          <w:bCs/>
        </w:rPr>
        <w:t>gNB</w:t>
      </w:r>
      <w:proofErr w:type="spellEnd"/>
      <w:r w:rsidRPr="00ED0891">
        <w:rPr>
          <w:rFonts w:cs="Calibri"/>
          <w:bCs/>
        </w:rPr>
        <w:t xml:space="preserve"> ACLR</w:t>
      </w:r>
      <w:r w:rsidRPr="00ED0891">
        <w:rPr>
          <w:bCs/>
          <w:iCs/>
        </w:rPr>
        <w:t xml:space="preserve">) and </w:t>
      </w:r>
      <m:oMath>
        <m:sSub>
          <m:sSubPr>
            <m:ctrlPr>
              <w:ins w:id="975" w:author="cmcc" w:date="2023-03-03T02:04:00Z">
                <w:rPr>
                  <w:rFonts w:ascii="Cambria Math" w:hAnsi="Cambria Math"/>
                </w:rPr>
              </w:ins>
            </m:ctrlPr>
          </m:sSubPr>
          <m:e>
            <m:r>
              <m:rPr>
                <m:sty m:val="p"/>
              </m:rPr>
              <w:rPr>
                <w:rFonts w:ascii="Cambria Math"/>
              </w:rPr>
              <m:t>ACS</m:t>
            </m:r>
          </m:e>
          <m:sub>
            <m:r>
              <m:rPr>
                <m:sty m:val="p"/>
              </m:rPr>
              <w:rPr>
                <w:rFonts w:ascii="Cambria Math"/>
              </w:rPr>
              <m:t>BS</m:t>
            </m:r>
          </m:sub>
        </m:sSub>
      </m:oMath>
      <w:r w:rsidRPr="00ED0891">
        <w:rPr>
          <w:rFonts w:hint="eastAsia"/>
          <w:bCs/>
          <w:iCs/>
        </w:rPr>
        <w:t xml:space="preserve"> </w:t>
      </w:r>
      <w:r w:rsidRPr="00ED0891">
        <w:rPr>
          <w:bCs/>
          <w:iCs/>
        </w:rPr>
        <w:t xml:space="preserve">(i.e., </w:t>
      </w:r>
      <w:proofErr w:type="spellStart"/>
      <w:r w:rsidRPr="00ED0891">
        <w:rPr>
          <w:rFonts w:cs="Calibri"/>
          <w:bCs/>
        </w:rPr>
        <w:t>gNB</w:t>
      </w:r>
      <w:proofErr w:type="spellEnd"/>
      <w:r w:rsidRPr="00ED0891">
        <w:rPr>
          <w:rFonts w:cs="Calibri"/>
          <w:bCs/>
        </w:rPr>
        <w:t xml:space="preserve"> ACS</w:t>
      </w:r>
      <w:r w:rsidRPr="00ED0891">
        <w:rPr>
          <w:bCs/>
          <w:iCs/>
        </w:rPr>
        <w:t xml:space="preserve">) are in linear scale. </w:t>
      </w:r>
      <w:r w:rsidRPr="00ED0891">
        <w:rPr>
          <w:rFonts w:eastAsia="MS Mincho" w:cs="Calibri"/>
          <w:bCs/>
        </w:rPr>
        <w:t xml:space="preserve">With this assumption, </w:t>
      </w:r>
      <w:r w:rsidRPr="00ED0891">
        <w:t>in absence of further RAN4 inputs,</w:t>
      </w:r>
      <w:r w:rsidRPr="00ED0891">
        <w:rPr>
          <w:rFonts w:cs="Calibri"/>
          <w:bCs/>
        </w:rPr>
        <w:t xml:space="preserve"> </w:t>
      </w:r>
      <w:proofErr w:type="spellStart"/>
      <w:r w:rsidRPr="00ED0891">
        <w:rPr>
          <w:rFonts w:cs="Calibri"/>
          <w:bCs/>
        </w:rPr>
        <w:t>gNB</w:t>
      </w:r>
      <w:proofErr w:type="spellEnd"/>
      <w:r w:rsidRPr="00ED0891">
        <w:rPr>
          <w:rFonts w:cs="Calibri"/>
          <w:bCs/>
        </w:rPr>
        <w:t xml:space="preserve"> ACLR and </w:t>
      </w:r>
      <w:proofErr w:type="spellStart"/>
      <w:r w:rsidRPr="00ED0891">
        <w:rPr>
          <w:rFonts w:cs="Calibri"/>
          <w:bCs/>
        </w:rPr>
        <w:t>gNB</w:t>
      </w:r>
      <w:proofErr w:type="spellEnd"/>
      <w:r w:rsidRPr="00ED0891">
        <w:rPr>
          <w:rFonts w:cs="Calibri"/>
          <w:bCs/>
        </w:rPr>
        <w:t xml:space="preserve"> ACS in current specification are used for both inter-site </w:t>
      </w:r>
      <w:proofErr w:type="spellStart"/>
      <w:r w:rsidRPr="00ED0891">
        <w:rPr>
          <w:rFonts w:cs="Calibri"/>
          <w:bCs/>
        </w:rPr>
        <w:t>gNB-gNB</w:t>
      </w:r>
      <w:proofErr w:type="spellEnd"/>
      <w:r w:rsidRPr="00ED0891">
        <w:rPr>
          <w:rFonts w:cs="Calibri"/>
          <w:bCs/>
        </w:rPr>
        <w:t xml:space="preserve"> co-channel inter-</w:t>
      </w:r>
      <w:proofErr w:type="spellStart"/>
      <w:r w:rsidRPr="00ED0891">
        <w:rPr>
          <w:rFonts w:cs="Calibri"/>
          <w:bCs/>
        </w:rPr>
        <w:t>subband</w:t>
      </w:r>
      <w:proofErr w:type="spellEnd"/>
      <w:r w:rsidRPr="00ED0891">
        <w:rPr>
          <w:rFonts w:cs="Calibri"/>
          <w:bCs/>
        </w:rPr>
        <w:t xml:space="preserve"> CLI modelling and inter-site </w:t>
      </w:r>
      <w:proofErr w:type="spellStart"/>
      <w:r w:rsidRPr="00ED0891">
        <w:rPr>
          <w:rFonts w:cs="Calibri"/>
          <w:bCs/>
        </w:rPr>
        <w:t>gNB-gNB</w:t>
      </w:r>
      <w:proofErr w:type="spellEnd"/>
      <w:r w:rsidRPr="00ED0891">
        <w:rPr>
          <w:rFonts w:cs="Calibri"/>
          <w:bCs/>
        </w:rPr>
        <w:t xml:space="preserve"> adjacent-channel CLI modelling. The values of </w:t>
      </w:r>
      <m:oMath>
        <m:sSub>
          <m:sSubPr>
            <m:ctrlPr>
              <w:ins w:id="976" w:author="cmcc" w:date="2023-03-03T02:04:00Z">
                <w:rPr>
                  <w:rFonts w:ascii="Cambria Math" w:hAnsi="Cambria Math"/>
                </w:rPr>
              </w:ins>
            </m:ctrlPr>
          </m:sSubPr>
          <m:e>
            <m:r>
              <m:rPr>
                <m:sty m:val="p"/>
              </m:rPr>
              <w:rPr>
                <w:rFonts w:ascii="Cambria Math"/>
              </w:rPr>
              <m:t>ACLR</m:t>
            </m:r>
          </m:e>
          <m:sub>
            <m:r>
              <m:rPr>
                <m:sty m:val="p"/>
              </m:rPr>
              <w:rPr>
                <w:rFonts w:ascii="Cambria Math"/>
              </w:rPr>
              <m:t>BS</m:t>
            </m:r>
          </m:sub>
        </m:sSub>
      </m:oMath>
      <w:r w:rsidRPr="00ED0891">
        <w:rPr>
          <w:rFonts w:cs="Calibri" w:hint="eastAsia"/>
          <w:bCs/>
          <w:iCs/>
        </w:rPr>
        <w:t xml:space="preserve"> </w:t>
      </w:r>
      <w:r w:rsidRPr="00ED0891">
        <w:rPr>
          <w:rFonts w:cs="Calibri"/>
          <w:bCs/>
          <w:iCs/>
        </w:rPr>
        <w:t xml:space="preserve">and </w:t>
      </w:r>
      <m:oMath>
        <m:sSub>
          <m:sSubPr>
            <m:ctrlPr>
              <w:ins w:id="977" w:author="cmcc" w:date="2023-03-03T02:04:00Z">
                <w:rPr>
                  <w:rFonts w:ascii="Cambria Math" w:hAnsi="Cambria Math"/>
                </w:rPr>
              </w:ins>
            </m:ctrlPr>
          </m:sSubPr>
          <m:e>
            <m:r>
              <m:rPr>
                <m:sty m:val="p"/>
              </m:rPr>
              <w:rPr>
                <w:rFonts w:ascii="Cambria Math"/>
              </w:rPr>
              <m:t>ACS</m:t>
            </m:r>
          </m:e>
          <m:sub>
            <m:r>
              <m:rPr>
                <m:sty m:val="p"/>
              </m:rPr>
              <w:rPr>
                <w:rFonts w:ascii="Cambria Math"/>
              </w:rPr>
              <m:t>BS</m:t>
            </m:r>
          </m:sub>
        </m:sSub>
      </m:oMath>
      <w:r w:rsidRPr="00ED0891">
        <w:rPr>
          <w:rFonts w:cs="Calibri" w:hint="eastAsia"/>
          <w:bCs/>
          <w:iCs/>
        </w:rPr>
        <w:t xml:space="preserve"> </w:t>
      </w:r>
      <w:r w:rsidRPr="00ED0891">
        <w:rPr>
          <w:rFonts w:cs="Calibri"/>
          <w:bCs/>
          <w:iCs/>
        </w:rPr>
        <w:t>used in</w:t>
      </w:r>
      <w:r w:rsidRPr="00ED0891">
        <w:rPr>
          <w:rFonts w:cs="Calibri"/>
          <w:bCs/>
        </w:rPr>
        <w:t xml:space="preserve"> inter-site </w:t>
      </w:r>
      <w:proofErr w:type="spellStart"/>
      <w:r w:rsidRPr="00ED0891">
        <w:rPr>
          <w:rFonts w:cs="Calibri"/>
          <w:bCs/>
        </w:rPr>
        <w:t>gNB-gNB</w:t>
      </w:r>
      <w:proofErr w:type="spellEnd"/>
      <w:r w:rsidRPr="00ED0891">
        <w:rPr>
          <w:rFonts w:cs="Calibri"/>
          <w:bCs/>
        </w:rPr>
        <w:t xml:space="preserve"> co-channel and adjacent-channel CLI modelling can be revisited based on further RAN4 inputs.</w:t>
      </w:r>
    </w:p>
    <w:p w:rsidR="0037555F" w:rsidRPr="00ED0891" w:rsidRDefault="00FB007B">
      <w:pPr>
        <w:pStyle w:val="B2"/>
        <w:ind w:left="284"/>
        <w:jc w:val="both"/>
      </w:pPr>
      <w:r w:rsidRPr="00ED0891">
        <w:t>-</w:t>
      </w:r>
      <w:r w:rsidRPr="00ED0891">
        <w:tab/>
      </w:r>
      <w:r w:rsidRPr="00ED0891">
        <w:rPr>
          <w:rFonts w:hint="eastAsia"/>
          <w:bCs/>
        </w:rPr>
        <w:t>N</w:t>
      </w:r>
      <w:r w:rsidRPr="00ED0891">
        <w:rPr>
          <w:bCs/>
        </w:rPr>
        <w:t>ote: This model is not applicable to the RBs in the guard band</w:t>
      </w:r>
      <w:r w:rsidRPr="00ED0891">
        <w:t xml:space="preserve"> </w:t>
      </w:r>
      <w:r w:rsidRPr="00ED0891">
        <w:rPr>
          <w:bCs/>
        </w:rPr>
        <w:t>between the two adjacent channels.</w:t>
      </w:r>
    </w:p>
    <w:p w:rsidR="0037555F" w:rsidRPr="00ED0891" w:rsidRDefault="00FB007B">
      <w:pPr>
        <w:pStyle w:val="21"/>
      </w:pPr>
      <w:bookmarkStart w:id="978" w:name="_Toc120638191"/>
      <w:bookmarkStart w:id="979" w:name="_Toc122614363"/>
      <w:r w:rsidRPr="00ED0891">
        <w:t>A.2.6</w:t>
      </w:r>
      <w:r w:rsidRPr="00ED0891">
        <w:tab/>
        <w:t>UE-UE adjacent-channel CLI</w:t>
      </w:r>
      <w:bookmarkEnd w:id="978"/>
      <w:bookmarkEnd w:id="979"/>
    </w:p>
    <w:p w:rsidR="0037555F" w:rsidRPr="00ED0891" w:rsidRDefault="00FB007B">
      <w:pPr>
        <w:rPr>
          <w:lang w:val="en-IN"/>
        </w:rPr>
      </w:pPr>
      <w:r w:rsidRPr="00ED0891">
        <w:rPr>
          <w:lang w:val="en-IN"/>
        </w:rPr>
        <w:t>Regarding UE-UE adjacent-channel CLI modelling</w:t>
      </w:r>
      <w:r w:rsidRPr="00ED0891">
        <w:t xml:space="preserve"> for system level simulation</w:t>
      </w:r>
      <w:r w:rsidRPr="00ED0891">
        <w:rPr>
          <w:lang w:val="en-IN"/>
        </w:rPr>
        <w:t xml:space="preserve">, </w:t>
      </w:r>
      <w:r w:rsidRPr="00ED0891">
        <w:t>RAN1 understands at least the following aspects need to be considered:</w:t>
      </w:r>
    </w:p>
    <w:p w:rsidR="0037555F" w:rsidRPr="00ED0891" w:rsidRDefault="00FB007B">
      <w:pPr>
        <w:pStyle w:val="B1"/>
        <w:rPr>
          <w:lang w:val="en-IN"/>
        </w:rPr>
      </w:pPr>
      <w:r w:rsidRPr="00ED0891">
        <w:rPr>
          <w:b/>
          <w:bCs/>
        </w:rPr>
        <w:t>-</w:t>
      </w:r>
      <w:r w:rsidRPr="00ED0891">
        <w:rPr>
          <w:b/>
          <w:bCs/>
        </w:rPr>
        <w:tab/>
      </w:r>
      <w:r w:rsidRPr="00ED0891">
        <w:rPr>
          <w:b/>
          <w:bCs/>
          <w:lang w:val="en-IN"/>
        </w:rPr>
        <w:t>Aspect 1</w:t>
      </w:r>
      <w:r w:rsidRPr="00ED0891">
        <w:rPr>
          <w:lang w:val="en-IN"/>
        </w:rPr>
        <w:t xml:space="preserve">: The unwanted emissions </w:t>
      </w:r>
      <w:r w:rsidRPr="00ED0891">
        <w:rPr>
          <w:bCs/>
        </w:rPr>
        <w:t>due</w:t>
      </w:r>
      <w:r w:rsidRPr="00ED0891">
        <w:rPr>
          <w:lang w:val="en-IN"/>
        </w:rPr>
        <w:t xml:space="preserve"> to </w:t>
      </w:r>
      <w:proofErr w:type="spellStart"/>
      <w:proofErr w:type="gramStart"/>
      <w:r w:rsidRPr="00ED0891">
        <w:rPr>
          <w:lang w:val="en-IN"/>
        </w:rPr>
        <w:t>Tx</w:t>
      </w:r>
      <w:proofErr w:type="spellEnd"/>
      <w:proofErr w:type="gramEnd"/>
      <w:r w:rsidRPr="00ED0891">
        <w:rPr>
          <w:lang w:val="en-IN"/>
        </w:rPr>
        <w:t xml:space="preserve"> non-linearity at the transmitter of the aggressor from the allocated RBs in one carrier to the non-allocated RBs in the adjacent carrier.</w:t>
      </w:r>
    </w:p>
    <w:p w:rsidR="0037555F" w:rsidRPr="00ED0891" w:rsidRDefault="00FB007B">
      <w:pPr>
        <w:pStyle w:val="B1"/>
        <w:rPr>
          <w:lang w:val="en-IN"/>
        </w:rPr>
      </w:pPr>
      <w:r w:rsidRPr="00ED0891">
        <w:rPr>
          <w:b/>
          <w:bCs/>
        </w:rPr>
        <w:t>-</w:t>
      </w:r>
      <w:r w:rsidRPr="00ED0891">
        <w:tab/>
      </w:r>
      <w:r w:rsidRPr="00ED0891">
        <w:rPr>
          <w:b/>
          <w:bCs/>
          <w:lang w:val="en-IN"/>
        </w:rPr>
        <w:t>Aspect 2</w:t>
      </w:r>
      <w:r w:rsidRPr="00ED0891">
        <w:rPr>
          <w:lang w:val="en-IN"/>
        </w:rPr>
        <w:t>: The receiver selectivity at the victim to receive the desired signal in the allocated RBs in one carrier in the presence of the unwanted signals at the non-allocated RBs in the adjacent carrier. (</w:t>
      </w:r>
      <w:proofErr w:type="gramStart"/>
      <w:r w:rsidRPr="00ED0891">
        <w:rPr>
          <w:lang w:val="en-IN"/>
        </w:rPr>
        <w:t>e.g</w:t>
      </w:r>
      <w:proofErr w:type="gramEnd"/>
      <w:r w:rsidRPr="00ED0891">
        <w:rPr>
          <w:lang w:val="en-IN"/>
        </w:rPr>
        <w:t>. receiver blocking at the victim, overload of the receiver dynamic range, etc)</w:t>
      </w:r>
    </w:p>
    <w:p w:rsidR="0037555F" w:rsidRPr="00ED0891" w:rsidRDefault="00FB007B">
      <w:r w:rsidRPr="00ED0891">
        <w:rPr>
          <w:bCs/>
        </w:rPr>
        <w:t xml:space="preserve">For UE-UE </w:t>
      </w:r>
      <w:r w:rsidRPr="00ED0891">
        <w:t>adjacent</w:t>
      </w:r>
      <w:r w:rsidRPr="00ED0891">
        <w:rPr>
          <w:bCs/>
        </w:rPr>
        <w:t>-channel CLI modelling,</w:t>
      </w:r>
      <w:r w:rsidRPr="00ED0891">
        <w:t xml:space="preserve"> reuse similar method as inter-site </w:t>
      </w:r>
      <w:proofErr w:type="spellStart"/>
      <w:r w:rsidRPr="00ED0891">
        <w:t>gNB-gNB</w:t>
      </w:r>
      <w:proofErr w:type="spellEnd"/>
      <w:r w:rsidRPr="00ED0891">
        <w:t xml:space="preserve"> co-channel inter-</w:t>
      </w:r>
      <w:proofErr w:type="spellStart"/>
      <w:r w:rsidRPr="00ED0891">
        <w:t>subband</w:t>
      </w:r>
      <w:proofErr w:type="spellEnd"/>
      <w:r w:rsidRPr="00ED0891">
        <w:t xml:space="preserve"> CLI modelling with UE </w:t>
      </w:r>
      <w:r w:rsidRPr="00ED0891">
        <w:rPr>
          <w:bCs/>
        </w:rPr>
        <w:t>ACIR used in Rel-16 CLI study.</w:t>
      </w:r>
    </w:p>
    <w:p w:rsidR="0037555F" w:rsidRPr="00ED0891" w:rsidRDefault="00FB007B">
      <w:r w:rsidRPr="00ED0891">
        <w:lastRenderedPageBreak/>
        <w:t>For SLS in RAN1, if only large scale fading is modelled and small scale fading is not modelled for UE-UE adjacent-channel channel model, the power of UE-UE adjacent-channel CLI experienced by the victim UE on each receiver chain at one DL RB can be modelled as</w:t>
      </w:r>
    </w:p>
    <w:p w:rsidR="0037555F" w:rsidRPr="00ED0891" w:rsidRDefault="007B1FE2">
      <w:pPr>
        <w:jc w:val="center"/>
        <w:textAlignment w:val="center"/>
        <w:rPr>
          <w:bCs/>
          <w:iCs/>
        </w:rPr>
      </w:pPr>
      <m:oMathPara>
        <m:oMath>
          <m:eqArr>
            <m:eqArrPr>
              <m:maxDist m:val="on"/>
              <m:ctrlPr>
                <w:ins w:id="980" w:author="cmcc" w:date="2023-03-03T02:04:00Z">
                  <w:rPr>
                    <w:rFonts w:ascii="Cambria Math" w:hAnsi="Cambria Math"/>
                    <w:bCs/>
                    <w:i/>
                    <w:iCs/>
                  </w:rPr>
                </w:ins>
              </m:ctrlPr>
            </m:eqArrPr>
            <m:e>
              <m:sSubSup>
                <m:sSubSupPr>
                  <m:ctrlPr>
                    <w:ins w:id="981" w:author="cmcc" w:date="2023-03-03T02:04:00Z">
                      <w:rPr>
                        <w:rFonts w:ascii="Cambria Math" w:hAnsi="Cambria Math"/>
                        <w:bCs/>
                        <w:i/>
                        <w:iCs/>
                      </w:rPr>
                    </w:ins>
                  </m:ctrlPr>
                </m:sSubSupPr>
                <m:e>
                  <m:r>
                    <m:rPr>
                      <m:sty m:val="p"/>
                    </m:rPr>
                    <w:rPr>
                      <w:rFonts w:ascii="Cambria Math" w:hAnsi="Cambria Math"/>
                    </w:rPr>
                    <m:t>I</m:t>
                  </m:r>
                </m:e>
                <m:sub>
                  <m:r>
                    <m:rPr>
                      <m:sty m:val="p"/>
                    </m:rPr>
                    <w:rPr>
                      <w:rFonts w:ascii="Cambria Math" w:hAnsi="Cambria Math"/>
                    </w:rPr>
                    <m:t>UE-UE-adjacent-channel-CLI</m:t>
                  </m:r>
                </m:sub>
                <m:sup>
                  <m:sSup>
                    <m:sSupPr>
                      <m:ctrlPr>
                        <w:ins w:id="982" w:author="cmcc" w:date="2023-03-03T02:04:00Z">
                          <w:rPr>
                            <w:rFonts w:ascii="Cambria Math" w:hAnsi="Cambria Math"/>
                            <w:bCs/>
                            <w:i/>
                            <w:iCs/>
                          </w:rPr>
                        </w:ins>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ins w:id="983" w:author="cmcc" w:date="2023-03-03T02:04:00Z">
                      <w:rPr>
                        <w:rFonts w:ascii="Cambria Math" w:hAnsi="Cambria Math"/>
                        <w:bCs/>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ins w:id="984" w:author="cmcc" w:date="2023-03-03T02:04:00Z">
                          <w:rPr>
                            <w:rFonts w:ascii="Cambria Math" w:hAnsi="Cambria Math"/>
                            <w:bCs/>
                            <w:i/>
                            <w:iCs/>
                          </w:rPr>
                        </w:ins>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ins w:id="985" w:author="cmcc" w:date="2023-03-03T02:04:00Z">
                      <w:rPr>
                        <w:rFonts w:ascii="Cambria Math" w:hAnsi="Cambria Math"/>
                      </w:rPr>
                    </w:ins>
                  </m:ctrlPr>
                </m:sSupPr>
                <m:e>
                  <m:r>
                    <m:rPr>
                      <m:sty m:val="p"/>
                    </m:rPr>
                    <w:rPr>
                      <w:rFonts w:ascii="Cambria Math" w:hAnsi="Cambria Math"/>
                    </w:rPr>
                    <m:t>CL</m:t>
                  </m:r>
                </m:e>
                <m:sup>
                  <m:r>
                    <m:rPr>
                      <m:sty m:val="p"/>
                    </m:rPr>
                    <w:rPr>
                      <w:rFonts w:ascii="Cambria Math" w:hAnsi="Cambria Math"/>
                    </w:rPr>
                    <m:t xml:space="preserve">UE </m:t>
                  </m:r>
                  <m:sSup>
                    <m:sSupPr>
                      <m:ctrlPr>
                        <w:ins w:id="986" w:author="cmcc" w:date="2023-03-03T02:04:00Z">
                          <w:rPr>
                            <w:rFonts w:ascii="Cambria Math" w:hAnsi="Cambria Math"/>
                            <w:bCs/>
                            <w:i/>
                            <w:iCs/>
                          </w:rPr>
                        </w:ins>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ins w:id="987" w:author="cmcc" w:date="2023-03-03T02:04:00Z">
                      <w:rPr>
                        <w:rFonts w:ascii="Cambria Math" w:hAnsi="Cambria Math"/>
                        <w:bCs/>
                        <w:i/>
                        <w:iCs/>
                      </w:rPr>
                    </w:ins>
                  </m:ctrlPr>
                </m:fPr>
                <m:num>
                  <m:r>
                    <m:rPr>
                      <m:sty m:val="p"/>
                    </m:rPr>
                    <w:rPr>
                      <w:rFonts w:ascii="Cambria Math" w:hAnsi="Cambria Math"/>
                    </w:rPr>
                    <m:t>1</m:t>
                  </m:r>
                </m:num>
                <m:den>
                  <m:sSub>
                    <m:sSubPr>
                      <m:ctrlPr>
                        <w:ins w:id="988" w:author="cmcc" w:date="2023-03-03T02:04:00Z">
                          <w:rPr>
                            <w:rFonts w:ascii="Cambria Math" w:hAnsi="Cambria Math"/>
                          </w:rPr>
                        </w:ins>
                      </m:ctrlPr>
                    </m:sSubPr>
                    <m:e>
                      <m:r>
                        <m:rPr>
                          <m:sty m:val="p"/>
                        </m:rPr>
                        <w:rPr>
                          <w:rFonts w:ascii="Cambria Math" w:hAnsi="Cambria Math"/>
                        </w:rPr>
                        <m:t>ACIR</m:t>
                      </m:r>
                    </m:e>
                    <m:sub>
                      <m:r>
                        <m:rPr>
                          <m:sty m:val="p"/>
                        </m:rPr>
                        <w:rPr>
                          <w:rFonts w:ascii="Cambria Math" w:hAnsi="Cambria Math"/>
                        </w:rPr>
                        <m:t>UE</m:t>
                      </m:r>
                    </m:sub>
                  </m:sSub>
                </m:den>
              </m:f>
              <m:r>
                <m:rPr>
                  <m:sty m:val="p"/>
                </m:rPr>
                <w:rPr>
                  <w:rFonts w:ascii="Cambria Math" w:hAnsi="Cambria Math"/>
                </w:rPr>
                <m:t>*</m:t>
              </m:r>
              <m:f>
                <m:fPr>
                  <m:ctrlPr>
                    <w:ins w:id="989" w:author="cmcc" w:date="2023-03-03T02:04:00Z">
                      <w:rPr>
                        <w:rFonts w:ascii="Cambria Math" w:hAnsi="Cambria Math"/>
                        <w:bCs/>
                        <w:i/>
                        <w:iCs/>
                      </w:rPr>
                    </w:ins>
                  </m:ctrlPr>
                </m:fPr>
                <m:num>
                  <m:r>
                    <m:rPr>
                      <m:sty m:val="p"/>
                    </m:rPr>
                    <w:rPr>
                      <w:rFonts w:ascii="Cambria Math" w:hAnsi="Cambria Math"/>
                    </w:rPr>
                    <m:t>1</m:t>
                  </m:r>
                </m:num>
                <m:den>
                  <m:sSubSup>
                    <m:sSubSupPr>
                      <m:ctrlPr>
                        <w:ins w:id="990" w:author="cmcc" w:date="2023-03-03T02:04:00Z">
                          <w:rPr>
                            <w:rFonts w:ascii="Cambria Math" w:hAnsi="Cambria Math"/>
                            <w:bCs/>
                          </w:rPr>
                        </w:ins>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ins w:id="991" w:author="cmcc" w:date="2023-03-03T02:04:00Z">
                      <w:rPr>
                        <w:rFonts w:ascii="Cambria Math" w:hAnsi="Cambria Math"/>
                        <w:bCs/>
                        <w:i/>
                        <w:iCs/>
                      </w:rPr>
                    </w:ins>
                  </m:ctrlPr>
                </m:dPr>
                <m:e>
                  <m:r>
                    <m:rPr>
                      <m:sty m:val="p"/>
                    </m:rPr>
                    <w:rPr>
                      <w:rFonts w:ascii="Cambria Math" w:hAnsi="Cambria Math"/>
                    </w:rPr>
                    <m:t>A-9</m:t>
                  </m:r>
                </m:e>
              </m:d>
            </m:e>
          </m:eqArr>
        </m:oMath>
      </m:oMathPara>
    </w:p>
    <w:p w:rsidR="0037555F" w:rsidRPr="00ED0891" w:rsidRDefault="00FB007B">
      <w:pPr>
        <w:jc w:val="center"/>
        <w:textAlignment w:val="center"/>
        <w:rPr>
          <w:bCs/>
          <w:iCs/>
        </w:rPr>
      </w:pPr>
      <w:r w:rsidRPr="00ED0891">
        <w:t xml:space="preserve"> </w:t>
      </w:r>
    </w:p>
    <w:p w:rsidR="0037555F" w:rsidRPr="00ED0891" w:rsidRDefault="00FB007B">
      <w:pPr>
        <w:textAlignment w:val="center"/>
      </w:pPr>
      <w:proofErr w:type="gramStart"/>
      <w:r w:rsidRPr="00ED0891">
        <w:rPr>
          <w:bCs/>
          <w:iCs/>
        </w:rPr>
        <w:t>where</w:t>
      </w:r>
      <w:proofErr w:type="gramEnd"/>
    </w:p>
    <w:p w:rsidR="0037555F" w:rsidRPr="00ED0891" w:rsidRDefault="00FB007B">
      <w:pPr>
        <w:pStyle w:val="B2"/>
        <w:ind w:left="284"/>
      </w:pPr>
      <w:r w:rsidRPr="00ED0891">
        <w:t>-</w:t>
      </w:r>
      <w:r w:rsidRPr="00ED0891">
        <w:tab/>
      </w:r>
      <m:oMath>
        <m:sSubSup>
          <m:sSubSupPr>
            <m:ctrlPr>
              <w:ins w:id="992" w:author="cmcc" w:date="2023-03-03T02:04:00Z">
                <w:rPr>
                  <w:rFonts w:ascii="Cambria Math" w:hAnsi="Cambria Math"/>
                  <w:bCs/>
                  <w:i/>
                  <w:iCs/>
                </w:rPr>
              </w:ins>
            </m:ctrlPr>
          </m:sSubSupPr>
          <m:e>
            <m:r>
              <m:rPr>
                <m:sty m:val="p"/>
              </m:rPr>
              <w:rPr>
                <w:rFonts w:ascii="Cambria Math" w:hAnsi="Cambria Math"/>
              </w:rPr>
              <m:t>I</m:t>
            </m:r>
          </m:e>
          <m:sub>
            <m:r>
              <m:rPr>
                <m:sty m:val="p"/>
              </m:rPr>
              <w:rPr>
                <w:rFonts w:ascii="Cambria Math" w:hAnsi="Cambria Math"/>
              </w:rPr>
              <m:t>UE-UE-adjacent-channel-CLI</m:t>
            </m:r>
          </m:sub>
          <m:sup>
            <m:sSup>
              <m:sSupPr>
                <m:ctrlPr>
                  <w:ins w:id="993" w:author="cmcc" w:date="2023-03-03T02:04:00Z">
                    <w:rPr>
                      <w:rFonts w:ascii="Cambria Math" w:hAnsi="Cambria Math"/>
                      <w:bCs/>
                      <w:i/>
                      <w:iCs/>
                    </w:rPr>
                  </w:ins>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Pr="00ED0891">
        <w:rPr>
          <w:bCs/>
        </w:rPr>
        <w:t xml:space="preserve"> is the po</w:t>
      </w:r>
      <w:proofErr w:type="spellStart"/>
      <w:r w:rsidRPr="00ED0891">
        <w:rPr>
          <w:bCs/>
        </w:rPr>
        <w:t>wer</w:t>
      </w:r>
      <w:proofErr w:type="spellEnd"/>
      <w:r w:rsidRPr="00ED0891">
        <w:rPr>
          <w:bCs/>
        </w:rPr>
        <w:t xml:space="preserve"> of UE</w:t>
      </w:r>
      <w:r w:rsidRPr="00ED0891">
        <w:rPr>
          <w:bCs/>
          <w:lang w:val="sv-SE"/>
        </w:rPr>
        <w:t xml:space="preserve">-UE adjacent-channel CLI from UE </w:t>
      </w:r>
      <m:oMath>
        <m:sSup>
          <m:sSupPr>
            <m:ctrlPr>
              <w:ins w:id="994" w:author="cmcc" w:date="2023-03-03T02:04:00Z">
                <w:rPr>
                  <w:rFonts w:ascii="Cambria Math" w:hAnsi="Cambria Math"/>
                  <w:bCs/>
                  <w:i/>
                  <w:iCs/>
                </w:rPr>
              </w:ins>
            </m:ctrlPr>
          </m:sSupPr>
          <m:e>
            <m:r>
              <w:rPr>
                <w:rFonts w:ascii="Cambria Math" w:hAnsi="Cambria Math"/>
              </w:rPr>
              <m:t>B</m:t>
            </m:r>
          </m:e>
          <m:sup>
            <m:r>
              <w:rPr>
                <w:rFonts w:ascii="Cambria Math" w:hAnsi="Cambria Math"/>
              </w:rPr>
              <m:t>'</m:t>
            </m:r>
          </m:sup>
        </m:sSup>
      </m:oMath>
      <w:r w:rsidRPr="00ED0891">
        <w:t xml:space="preserve"> </w:t>
      </w:r>
      <w:r w:rsidRPr="00ED0891">
        <w:rPr>
          <w:bCs/>
        </w:rPr>
        <w:t xml:space="preserve">to UE </w:t>
      </w:r>
      <m:oMath>
        <m:r>
          <w:rPr>
            <w:rFonts w:ascii="Cambria Math" w:hAnsi="Cambria Math"/>
          </w:rPr>
          <m:t>B</m:t>
        </m:r>
      </m:oMath>
      <w:r w:rsidRPr="00ED0891">
        <w:rPr>
          <w:bCs/>
        </w:rPr>
        <w:t xml:space="preserve"> on each receiver chain at one DL RB (linear value).</w:t>
      </w:r>
    </w:p>
    <w:p w:rsidR="0037555F" w:rsidRPr="00ED0891" w:rsidRDefault="00FB007B">
      <w:pPr>
        <w:pStyle w:val="B2"/>
        <w:ind w:left="284"/>
      </w:pPr>
      <w:r w:rsidRPr="00ED0891">
        <w:t>-</w:t>
      </w:r>
      <w:r w:rsidRPr="00ED0891">
        <w:tab/>
      </w:r>
      <m:oMath>
        <m:sSubSup>
          <m:sSubSupPr>
            <m:ctrlPr>
              <w:ins w:id="995" w:author="cmcc" w:date="2023-03-03T02:04:00Z">
                <w:rPr>
                  <w:rFonts w:ascii="Cambria Math" w:hAnsi="Cambria Math"/>
                  <w:bCs/>
                  <w:i/>
                  <w:iCs/>
                </w:rPr>
              </w:ins>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ins w:id="996" w:author="cmcc" w:date="2023-03-03T02:04:00Z">
                    <w:rPr>
                      <w:rFonts w:ascii="Cambria Math" w:hAnsi="Cambria Math"/>
                      <w:bCs/>
                      <w:i/>
                      <w:iCs/>
                    </w:rPr>
                  </w:ins>
                </m:ctrlPr>
              </m:sSupPr>
              <m:e>
                <m:r>
                  <w:rPr>
                    <w:rFonts w:ascii="Cambria Math" w:hAnsi="Cambria Math"/>
                  </w:rPr>
                  <m:t>B</m:t>
                </m:r>
              </m:e>
              <m:sup>
                <m:r>
                  <w:rPr>
                    <w:rFonts w:ascii="Cambria Math" w:hAnsi="Cambria Math"/>
                  </w:rPr>
                  <m:t>'</m:t>
                </m:r>
              </m:sup>
            </m:sSup>
          </m:sup>
        </m:sSubSup>
      </m:oMath>
      <w:r w:rsidRPr="00ED0891">
        <w:rPr>
          <w:bCs/>
        </w:rPr>
        <w:t xml:space="preserve"> is UL transmission power of </w:t>
      </w:r>
      <w:r w:rsidRPr="00ED0891">
        <w:rPr>
          <w:bCs/>
          <w:lang w:val="sv-SE"/>
        </w:rPr>
        <w:t xml:space="preserve">UE </w:t>
      </w:r>
      <m:oMath>
        <m:sSup>
          <m:sSupPr>
            <m:ctrlPr>
              <w:ins w:id="997" w:author="cmcc" w:date="2023-03-03T02:04:00Z">
                <w:rPr>
                  <w:rFonts w:ascii="Cambria Math" w:hAnsi="Cambria Math"/>
                  <w:bCs/>
                  <w:i/>
                  <w:iCs/>
                </w:rPr>
              </w:ins>
            </m:ctrlPr>
          </m:sSupPr>
          <m:e>
            <m:r>
              <w:rPr>
                <w:rFonts w:ascii="Cambria Math" w:hAnsi="Cambria Math"/>
              </w:rPr>
              <m:t>B</m:t>
            </m:r>
          </m:e>
          <m:sup>
            <m:r>
              <w:rPr>
                <w:rFonts w:ascii="Cambria Math" w:hAnsi="Cambria Math"/>
              </w:rPr>
              <m:t>'</m:t>
            </m:r>
          </m:sup>
        </m:sSup>
      </m:oMath>
      <w:r w:rsidRPr="00ED0891">
        <w:t xml:space="preserve"> </w:t>
      </w:r>
      <w:r w:rsidRPr="00ED0891">
        <w:rPr>
          <w:bCs/>
        </w:rPr>
        <w:t xml:space="preserve">across all </w:t>
      </w:r>
      <w:proofErr w:type="gramStart"/>
      <w:r w:rsidRPr="00ED0891">
        <w:rPr>
          <w:bCs/>
        </w:rPr>
        <w:t>transmit</w:t>
      </w:r>
      <w:proofErr w:type="gramEnd"/>
      <w:r w:rsidRPr="00ED0891">
        <w:rPr>
          <w:bCs/>
        </w:rPr>
        <w:t xml:space="preserve"> chains over all UL RBs (linear value).</w:t>
      </w:r>
    </w:p>
    <w:p w:rsidR="0037555F" w:rsidRPr="00ED0891" w:rsidRDefault="00FB007B">
      <w:pPr>
        <w:pStyle w:val="B2"/>
        <w:ind w:left="284"/>
      </w:pPr>
      <w:r w:rsidRPr="00ED0891">
        <w:t>-</w:t>
      </w:r>
      <w:r w:rsidRPr="00ED0891">
        <w:tab/>
      </w:r>
      <m:oMath>
        <m:sSup>
          <m:sSupPr>
            <m:ctrlPr>
              <w:ins w:id="998" w:author="cmcc" w:date="2023-03-03T02:04:00Z">
                <w:rPr>
                  <w:rFonts w:ascii="Cambria Math" w:hAnsi="Cambria Math"/>
                </w:rPr>
              </w:ins>
            </m:ctrlPr>
          </m:sSupPr>
          <m:e>
            <m:r>
              <m:rPr>
                <m:sty m:val="p"/>
              </m:rPr>
              <w:rPr>
                <w:rFonts w:ascii="Cambria Math" w:hAnsi="Cambria Math"/>
              </w:rPr>
              <m:t>CL</m:t>
            </m:r>
          </m:e>
          <m:sup>
            <m:r>
              <m:rPr>
                <m:sty m:val="p"/>
              </m:rPr>
              <w:rPr>
                <w:rFonts w:ascii="Cambria Math" w:hAnsi="Cambria Math"/>
              </w:rPr>
              <m:t xml:space="preserve">UE </m:t>
            </m:r>
            <m:sSup>
              <m:sSupPr>
                <m:ctrlPr>
                  <w:ins w:id="999" w:author="cmcc" w:date="2023-03-03T02:04:00Z">
                    <w:rPr>
                      <w:rFonts w:ascii="Cambria Math" w:hAnsi="Cambria Math"/>
                      <w:bCs/>
                      <w:i/>
                      <w:iCs/>
                    </w:rPr>
                  </w:ins>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 </m:t>
        </m:r>
      </m:oMath>
      <w:r w:rsidRPr="00ED0891">
        <w:rPr>
          <w:bCs/>
        </w:rPr>
        <w:t xml:space="preserve">is the coupling loss </w:t>
      </w:r>
      <w:r w:rsidRPr="00ED0891">
        <w:rPr>
          <w:bCs/>
          <w:lang w:val="sv-SE"/>
        </w:rPr>
        <w:t xml:space="preserve">between UE </w:t>
      </w:r>
      <m:oMath>
        <m:sSup>
          <m:sSupPr>
            <m:ctrlPr>
              <w:ins w:id="1000" w:author="cmcc" w:date="2023-03-03T02:04:00Z">
                <w:rPr>
                  <w:rFonts w:ascii="Cambria Math" w:hAnsi="Cambria Math"/>
                  <w:bCs/>
                  <w:i/>
                  <w:iCs/>
                </w:rPr>
              </w:ins>
            </m:ctrlPr>
          </m:sSupPr>
          <m:e>
            <m:r>
              <w:rPr>
                <w:rFonts w:ascii="Cambria Math" w:hAnsi="Cambria Math"/>
              </w:rPr>
              <m:t>B</m:t>
            </m:r>
          </m:e>
          <m:sup>
            <m:r>
              <w:rPr>
                <w:rFonts w:ascii="Cambria Math" w:hAnsi="Cambria Math"/>
              </w:rPr>
              <m:t>'</m:t>
            </m:r>
          </m:sup>
        </m:sSup>
      </m:oMath>
      <w:r w:rsidRPr="00ED0891">
        <w:t xml:space="preserve"> </w:t>
      </w:r>
      <w:r w:rsidRPr="00ED0891">
        <w:rPr>
          <w:bCs/>
        </w:rPr>
        <w:t xml:space="preserve">and UE </w:t>
      </w:r>
      <m:oMath>
        <m:r>
          <w:rPr>
            <w:rFonts w:ascii="Cambria Math" w:hAnsi="Cambria Math"/>
          </w:rPr>
          <m:t>B</m:t>
        </m:r>
      </m:oMath>
      <w:r w:rsidRPr="00ED0891">
        <w:rPr>
          <w:bCs/>
        </w:rPr>
        <w:t xml:space="preserve"> (linear value), accounting for analog beamforming at the aggressor UE and victim UE.</w:t>
      </w:r>
    </w:p>
    <w:p w:rsidR="0037555F" w:rsidRPr="00ED0891" w:rsidRDefault="00FB007B">
      <w:pPr>
        <w:pStyle w:val="B2"/>
        <w:ind w:left="284"/>
      </w:pPr>
      <w:r w:rsidRPr="00ED0891">
        <w:t>-</w:t>
      </w:r>
      <w:r w:rsidRPr="00ED0891">
        <w:tab/>
      </w:r>
      <m:oMath>
        <m:sSubSup>
          <m:sSubSupPr>
            <m:ctrlPr>
              <w:ins w:id="1001" w:author="cmcc" w:date="2023-03-03T02:04:00Z">
                <w:rPr>
                  <w:rFonts w:ascii="Cambria Math" w:hAnsi="Cambria Math"/>
                  <w:bCs/>
                </w:rPr>
              </w:ins>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ED0891">
        <w:rPr>
          <w:bCs/>
        </w:rPr>
        <w:t xml:space="preserve"> is the </w:t>
      </w:r>
      <w:r w:rsidRPr="00ED0891">
        <w:t>total number of RBs of the channel bandwidth (e.g., 100MHz for FR1) of the aggressor UE.</w:t>
      </w:r>
    </w:p>
    <w:p w:rsidR="0037555F" w:rsidRPr="00ED0891" w:rsidRDefault="00FB007B">
      <w:pPr>
        <w:pStyle w:val="B2"/>
        <w:ind w:left="284"/>
      </w:pPr>
      <w:r w:rsidRPr="00ED0891">
        <w:t>-</w:t>
      </w:r>
      <w:r w:rsidRPr="00ED0891">
        <w:tab/>
      </w:r>
      <w:r w:rsidRPr="00ED0891">
        <w:rPr>
          <w:bCs/>
        </w:rPr>
        <w:t xml:space="preserve">Note: </w:t>
      </w:r>
      <m:oMath>
        <m:sSub>
          <m:sSubPr>
            <m:ctrlPr>
              <w:ins w:id="1002" w:author="cmcc" w:date="2023-03-03T02:04:00Z">
                <w:rPr>
                  <w:rFonts w:ascii="Cambria Math" w:hAnsi="Cambria Math"/>
                </w:rPr>
              </w:ins>
            </m:ctrlPr>
          </m:sSubPr>
          <m:e>
            <m:r>
              <m:rPr>
                <m:sty m:val="p"/>
              </m:rPr>
              <w:rPr>
                <w:rFonts w:ascii="Cambria Math" w:hAnsi="Cambria Math"/>
              </w:rPr>
              <m:t>ACIR</m:t>
            </m:r>
          </m:e>
          <m:sub>
            <m:r>
              <m:rPr>
                <m:sty m:val="p"/>
              </m:rPr>
              <w:rPr>
                <w:rFonts w:ascii="Cambria Math" w:hAnsi="Cambria Math"/>
              </w:rPr>
              <m:t>UE</m:t>
            </m:r>
          </m:sub>
        </m:sSub>
      </m:oMath>
      <w:r w:rsidRPr="00ED0891">
        <w:rPr>
          <w:rFonts w:hint="eastAsia"/>
          <w:bCs/>
          <w:iCs/>
        </w:rPr>
        <w:t xml:space="preserve"> </w:t>
      </w:r>
      <w:r w:rsidRPr="00ED0891">
        <w:rPr>
          <w:bCs/>
          <w:iCs/>
        </w:rPr>
        <w:t xml:space="preserve">are in linear scale. </w:t>
      </w:r>
      <w:r w:rsidRPr="00ED0891">
        <w:rPr>
          <w:bCs/>
        </w:rPr>
        <w:t xml:space="preserve">In RAN4 reply LS, RAN4 agree on UE ACLR based model on </w:t>
      </w:r>
      <w:proofErr w:type="spellStart"/>
      <w:proofErr w:type="gramStart"/>
      <w:r w:rsidRPr="00ED0891">
        <w:rPr>
          <w:bCs/>
        </w:rPr>
        <w:t>Tx</w:t>
      </w:r>
      <w:proofErr w:type="spellEnd"/>
      <w:proofErr w:type="gramEnd"/>
      <w:r w:rsidRPr="00ED0891">
        <w:rPr>
          <w:bCs/>
        </w:rPr>
        <w:t xml:space="preserve"> and UE ACS based model on Rx which is the same ACIR model as Rel-16 CLI study as starting point.</w:t>
      </w:r>
    </w:p>
    <w:p w:rsidR="0037555F" w:rsidRPr="00ED0891" w:rsidRDefault="00FB007B">
      <w:pPr>
        <w:pStyle w:val="B2"/>
        <w:ind w:left="284"/>
      </w:pPr>
      <w:r w:rsidRPr="00ED0891">
        <w:t>-</w:t>
      </w:r>
      <w:r w:rsidRPr="00ED0891">
        <w:tab/>
      </w:r>
      <w:r w:rsidRPr="00ED0891">
        <w:rPr>
          <w:bCs/>
        </w:rPr>
        <w:t>Note: This ACIR-based model is not applicable to the guard band between the two adjacent channels.</w:t>
      </w:r>
    </w:p>
    <w:p w:rsidR="0037555F" w:rsidRPr="00ED0891" w:rsidRDefault="00FB007B">
      <w:pPr>
        <w:pStyle w:val="1"/>
      </w:pPr>
      <w:bookmarkStart w:id="1003" w:name="_Toc104488388"/>
      <w:bookmarkStart w:id="1004" w:name="_Toc122614364"/>
      <w:r w:rsidRPr="00ED0891">
        <w:rPr>
          <w:rFonts w:hint="eastAsia"/>
        </w:rPr>
        <w:t>A</w:t>
      </w:r>
      <w:r w:rsidRPr="00ED0891">
        <w:t>.3</w:t>
      </w:r>
      <w:r w:rsidRPr="00ED0891">
        <w:tab/>
        <w:t>Channel Modelling</w:t>
      </w:r>
      <w:bookmarkEnd w:id="1003"/>
      <w:bookmarkEnd w:id="1004"/>
    </w:p>
    <w:p w:rsidR="0037555F" w:rsidRPr="00ED0891" w:rsidRDefault="00FB007B">
      <w:pPr>
        <w:pStyle w:val="Guidance"/>
      </w:pPr>
      <w:r w:rsidRPr="00ED0891">
        <w:t xml:space="preserve">Editor's note: This section captures the </w:t>
      </w:r>
      <w:r w:rsidRPr="00ED0891">
        <w:rPr>
          <w:lang w:eastAsia="zh-CN"/>
        </w:rPr>
        <w:t>channel</w:t>
      </w:r>
      <w:r w:rsidRPr="00ED0891">
        <w:t xml:space="preserve"> </w:t>
      </w:r>
      <w:r w:rsidRPr="00ED0891">
        <w:rPr>
          <w:rFonts w:hint="eastAsia"/>
          <w:lang w:eastAsia="zh-CN"/>
        </w:rPr>
        <w:t>modelling</w:t>
      </w:r>
      <w:r w:rsidRPr="00ED0891">
        <w:t xml:space="preserve"> </w:t>
      </w:r>
      <w:r w:rsidRPr="00ED0891">
        <w:rPr>
          <w:lang w:eastAsia="zh-CN"/>
        </w:rPr>
        <w:t xml:space="preserve">for SBFD and dynamic/flexible TDD evaluation, including </w:t>
      </w:r>
      <w:proofErr w:type="spellStart"/>
      <w:r w:rsidRPr="00ED0891">
        <w:t>gNB</w:t>
      </w:r>
      <w:proofErr w:type="spellEnd"/>
      <w:r w:rsidRPr="00ED0891">
        <w:t xml:space="preserve">-UE channel model, </w:t>
      </w:r>
      <w:proofErr w:type="spellStart"/>
      <w:r w:rsidRPr="00ED0891">
        <w:t>gNB-gNB</w:t>
      </w:r>
      <w:proofErr w:type="spellEnd"/>
      <w:r w:rsidRPr="00ED0891">
        <w:t xml:space="preserve"> channel model and UE-UE channel model.</w:t>
      </w:r>
    </w:p>
    <w:p w:rsidR="0037555F" w:rsidRPr="00ED0891" w:rsidRDefault="00FB007B">
      <w:pPr>
        <w:pStyle w:val="TH"/>
        <w:rPr>
          <w:lang w:eastAsia="zh-CN"/>
        </w:rPr>
      </w:pPr>
      <w:r w:rsidRPr="00ED0891">
        <w:t xml:space="preserve">Table </w:t>
      </w:r>
      <w:r w:rsidRPr="00ED0891">
        <w:rPr>
          <w:lang w:eastAsia="zh-CN"/>
        </w:rPr>
        <w:t>A.3</w:t>
      </w:r>
      <w:r w:rsidRPr="00ED0891">
        <w:t xml:space="preserve">-1: </w:t>
      </w:r>
      <w:proofErr w:type="spellStart"/>
      <w:r w:rsidRPr="00ED0891">
        <w:t>gNB</w:t>
      </w:r>
      <w:proofErr w:type="spellEnd"/>
      <w:r w:rsidRPr="00ED0891">
        <w:t>-UE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1467"/>
        <w:gridCol w:w="1726"/>
        <w:gridCol w:w="1864"/>
        <w:gridCol w:w="4800"/>
      </w:tblGrid>
      <w:tr w:rsidR="0037555F" w:rsidRPr="00ED0891">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tcPr>
          <w:p w:rsidR="0037555F" w:rsidRPr="00ED0891" w:rsidRDefault="0037555F">
            <w:pPr>
              <w:spacing w:after="0"/>
              <w:jc w:val="both"/>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sz w:val="18"/>
                <w:szCs w:val="18"/>
              </w:rPr>
            </w:pPr>
            <w:r w:rsidRPr="00ED0891">
              <w:rPr>
                <w:rFonts w:ascii="Arial" w:hAnsi="Arial" w:cs="Arial"/>
                <w:b/>
                <w:bCs/>
                <w:sz w:val="18"/>
                <w:szCs w:val="18"/>
              </w:rPr>
              <w:t xml:space="preserve">Urban Macro, Dense </w:t>
            </w:r>
            <w:r w:rsidRPr="00ED0891">
              <w:rPr>
                <w:rFonts w:ascii="Arial" w:hAnsi="Arial" w:cs="Arial"/>
                <w:b/>
                <w:bCs/>
                <w:sz w:val="18"/>
                <w:szCs w:val="18"/>
                <w:lang w:eastAsia="zh-CN"/>
              </w:rPr>
              <w:t>U</w:t>
            </w:r>
            <w:r w:rsidRPr="00ED0891">
              <w:rPr>
                <w:rFonts w:ascii="Arial" w:hAnsi="Arial" w:cs="Arial"/>
                <w:b/>
                <w:bCs/>
                <w:sz w:val="18"/>
                <w:szCs w:val="18"/>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sz w:val="18"/>
                <w:szCs w:val="18"/>
              </w:rPr>
            </w:pPr>
            <w:r w:rsidRPr="00ED0891">
              <w:rPr>
                <w:rFonts w:ascii="Arial" w:hAnsi="Arial" w:cs="Arial"/>
                <w:b/>
                <w:bCs/>
                <w:sz w:val="18"/>
                <w:szCs w:val="18"/>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2-layer Scenario B</w:t>
            </w:r>
          </w:p>
        </w:tc>
      </w:tr>
      <w:tr w:rsidR="0037555F" w:rsidRPr="00ED0891">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Macro-to-UE: </w:t>
            </w:r>
            <w:r w:rsidRPr="00ED0891">
              <w:rPr>
                <w:rFonts w:ascii="Arial" w:hAnsi="Arial" w:cs="Arial"/>
                <w:sz w:val="18"/>
                <w:szCs w:val="18"/>
                <w:lang w:val="it-IT"/>
              </w:rPr>
              <w:t>UMa in TR 38.901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Micro-to-UE: </w:t>
            </w:r>
            <w:proofErr w:type="spellStart"/>
            <w:r w:rsidRPr="00ED0891">
              <w:rPr>
                <w:rFonts w:ascii="Arial" w:hAnsi="Arial" w:cs="Arial"/>
                <w:sz w:val="18"/>
                <w:szCs w:val="18"/>
              </w:rPr>
              <w:t>UMi</w:t>
            </w:r>
            <w:proofErr w:type="spellEnd"/>
            <w:r w:rsidRPr="00ED0891">
              <w:rPr>
                <w:rFonts w:ascii="Arial" w:hAnsi="Arial" w:cs="Arial"/>
                <w:sz w:val="18"/>
                <w:szCs w:val="18"/>
              </w:rPr>
              <w:t xml:space="preserve">-Street canyon </w:t>
            </w:r>
            <w:r w:rsidRPr="00ED0891">
              <w:rPr>
                <w:rFonts w:ascii="Arial" w:hAnsi="Arial" w:cs="Arial"/>
                <w:sz w:val="18"/>
                <w:szCs w:val="18"/>
                <w:lang w:val="it-IT"/>
              </w:rPr>
              <w:t>in TR 38.901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O2I penetration loss follows </w:t>
            </w:r>
            <w:r w:rsidRPr="00ED0891">
              <w:rPr>
                <w:rFonts w:ascii="Arial" w:hAnsi="Arial" w:cs="Arial"/>
                <w:bCs/>
                <w:sz w:val="18"/>
                <w:szCs w:val="18"/>
              </w:rPr>
              <w:t>TR 38.901 (</w:t>
            </w:r>
            <w:r w:rsidRPr="00ED0891">
              <w:rPr>
                <w:rFonts w:ascii="Arial" w:hAnsi="Arial" w:cs="Arial"/>
                <w:bCs/>
                <w:iCs/>
                <w:sz w:val="18"/>
                <w:szCs w:val="18"/>
                <w:lang w:eastAsia="zh-CN"/>
              </w:rPr>
              <w:t>NO</w:t>
            </w:r>
            <w:r w:rsidRPr="00ED0891">
              <w:rPr>
                <w:rFonts w:ascii="Arial" w:hAnsi="Arial" w:cs="Arial"/>
                <w:bCs/>
                <w:iCs/>
                <w:sz w:val="18"/>
                <w:szCs w:val="18"/>
              </w:rPr>
              <w:t>TE 1)</w:t>
            </w: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Macro-to-UE: </w:t>
            </w:r>
            <w:r w:rsidRPr="00ED0891">
              <w:rPr>
                <w:rFonts w:ascii="Arial" w:hAnsi="Arial" w:cs="Arial"/>
                <w:sz w:val="18"/>
                <w:szCs w:val="18"/>
                <w:lang w:val="it-IT"/>
              </w:rPr>
              <w:t>UMa in TR 38.901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Micro-to-UE: </w:t>
            </w:r>
            <w:proofErr w:type="spellStart"/>
            <w:r w:rsidRPr="00ED0891">
              <w:rPr>
                <w:rFonts w:ascii="Arial" w:hAnsi="Arial" w:cs="Arial"/>
                <w:sz w:val="18"/>
                <w:szCs w:val="18"/>
              </w:rPr>
              <w:t>UMi</w:t>
            </w:r>
            <w:proofErr w:type="spellEnd"/>
            <w:r w:rsidRPr="00ED0891">
              <w:rPr>
                <w:rFonts w:ascii="Arial" w:hAnsi="Arial" w:cs="Arial"/>
                <w:sz w:val="18"/>
                <w:szCs w:val="18"/>
              </w:rPr>
              <w:t xml:space="preserve">-Street canyon </w:t>
            </w:r>
            <w:r w:rsidRPr="00ED0891">
              <w:rPr>
                <w:rFonts w:ascii="Arial" w:hAnsi="Arial" w:cs="Arial"/>
                <w:sz w:val="18"/>
                <w:szCs w:val="18"/>
                <w:lang w:val="it-IT"/>
              </w:rPr>
              <w:t>in TR 38.901</w:t>
            </w:r>
            <w:r w:rsidRPr="00ED0891">
              <w:rPr>
                <w:rFonts w:ascii="Arial" w:hAnsi="Arial" w:cs="Arial"/>
                <w:sz w:val="18"/>
                <w:szCs w:val="18"/>
              </w:rPr>
              <w:t xml:space="preserve"> </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O2I penetration loss follows </w:t>
            </w:r>
            <w:r w:rsidRPr="00ED0891">
              <w:rPr>
                <w:rFonts w:ascii="Arial" w:hAnsi="Arial" w:cs="Arial"/>
                <w:bCs/>
                <w:sz w:val="18"/>
                <w:szCs w:val="18"/>
              </w:rPr>
              <w:t>TR 38.901 (</w:t>
            </w:r>
            <w:r w:rsidRPr="00ED0891">
              <w:rPr>
                <w:rFonts w:ascii="Arial" w:hAnsi="Arial" w:cs="Arial"/>
                <w:bCs/>
                <w:iCs/>
                <w:sz w:val="18"/>
                <w:szCs w:val="18"/>
                <w:lang w:eastAsia="zh-CN"/>
              </w:rPr>
              <w:t>NO</w:t>
            </w:r>
            <w:r w:rsidRPr="00ED0891">
              <w:rPr>
                <w:rFonts w:ascii="Arial" w:hAnsi="Arial" w:cs="Arial"/>
                <w:bCs/>
                <w:iCs/>
                <w:sz w:val="18"/>
                <w:szCs w:val="18"/>
              </w:rPr>
              <w:t>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TRP-to-UE: </w:t>
            </w:r>
            <w:proofErr w:type="spellStart"/>
            <w:r w:rsidRPr="00ED0891">
              <w:rPr>
                <w:rFonts w:ascii="Arial" w:hAnsi="Arial" w:cs="Arial"/>
                <w:sz w:val="18"/>
                <w:szCs w:val="18"/>
              </w:rPr>
              <w:t>InH</w:t>
            </w:r>
            <w:proofErr w:type="spellEnd"/>
            <w:r w:rsidRPr="00ED0891">
              <w:rPr>
                <w:rFonts w:ascii="Arial" w:hAnsi="Arial" w:cs="Arial"/>
                <w:sz w:val="18"/>
                <w:szCs w:val="18"/>
              </w:rPr>
              <w:t>-Office in TR 38.901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Penetration loss is not modelled.</w:t>
            </w: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TRP-to-UE: </w:t>
            </w:r>
            <w:proofErr w:type="spellStart"/>
            <w:r w:rsidRPr="00ED0891">
              <w:rPr>
                <w:rFonts w:ascii="Arial" w:hAnsi="Arial" w:cs="Arial"/>
                <w:sz w:val="18"/>
                <w:szCs w:val="18"/>
              </w:rPr>
              <w:t>InH</w:t>
            </w:r>
            <w:proofErr w:type="spellEnd"/>
            <w:r w:rsidRPr="00ED0891">
              <w:rPr>
                <w:rFonts w:ascii="Arial" w:hAnsi="Arial" w:cs="Arial"/>
                <w:sz w:val="18"/>
                <w:szCs w:val="18"/>
              </w:rPr>
              <w:t>-Office in TR 38.901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bCs/>
                <w:sz w:val="18"/>
                <w:szCs w:val="18"/>
              </w:rPr>
              <w:t>Macro TRP to Outdoor UE</w:t>
            </w:r>
            <w:r w:rsidRPr="00ED0891">
              <w:rPr>
                <w:rFonts w:ascii="Arial" w:hAnsi="Arial" w:cs="Arial"/>
                <w:sz w:val="18"/>
                <w:szCs w:val="18"/>
              </w:rPr>
              <w:t xml:space="preserve">: </w:t>
            </w:r>
            <w:r w:rsidRPr="00ED0891">
              <w:rPr>
                <w:rFonts w:ascii="Arial" w:hAnsi="Arial" w:cs="Arial"/>
                <w:sz w:val="18"/>
                <w:szCs w:val="18"/>
                <w:lang w:val="it-IT"/>
              </w:rPr>
              <w:t>UMa in TR 38.901</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 xml:space="preserve">Car penetration loss </w:t>
            </w:r>
            <w:r w:rsidRPr="00ED0891">
              <w:rPr>
                <w:rFonts w:ascii="Arial" w:hAnsi="Arial" w:cs="Arial"/>
                <w:bCs/>
                <w:sz w:val="18"/>
                <w:szCs w:val="18"/>
              </w:rPr>
              <w:t>is modelled</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bCs/>
                <w:sz w:val="18"/>
                <w:szCs w:val="18"/>
              </w:rPr>
              <w:t>Indoor TRP to Indoor UE: the channel model is considered only when the Indoor TRP and Indoor UE are in the same building</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bCs/>
                <w:iCs/>
                <w:sz w:val="18"/>
                <w:szCs w:val="18"/>
              </w:rPr>
              <w:t xml:space="preserve">For Indoor office layer: </w:t>
            </w:r>
            <w:proofErr w:type="spellStart"/>
            <w:r w:rsidRPr="00ED0891">
              <w:rPr>
                <w:rFonts w:ascii="Arial" w:hAnsi="Arial" w:cs="Arial"/>
                <w:bCs/>
                <w:iCs/>
                <w:sz w:val="18"/>
                <w:szCs w:val="18"/>
              </w:rPr>
              <w:t>InH</w:t>
            </w:r>
            <w:proofErr w:type="spellEnd"/>
            <w:r w:rsidRPr="00ED0891">
              <w:rPr>
                <w:rFonts w:ascii="Arial" w:hAnsi="Arial" w:cs="Arial"/>
                <w:bCs/>
                <w:iCs/>
                <w:sz w:val="18"/>
                <w:szCs w:val="18"/>
              </w:rPr>
              <w:t>-Office in TR 38.901</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bCs/>
                <w:iCs/>
                <w:sz w:val="18"/>
                <w:szCs w:val="18"/>
              </w:rPr>
              <w:t xml:space="preserve">For Indoor factory layer: </w:t>
            </w:r>
            <w:proofErr w:type="spellStart"/>
            <w:r w:rsidRPr="00ED0891">
              <w:rPr>
                <w:rFonts w:ascii="Arial" w:hAnsi="Arial" w:cs="Arial"/>
                <w:bCs/>
                <w:iCs/>
                <w:sz w:val="18"/>
                <w:szCs w:val="18"/>
              </w:rPr>
              <w:t>InF</w:t>
            </w:r>
            <w:proofErr w:type="spellEnd"/>
            <w:r w:rsidRPr="00ED0891">
              <w:rPr>
                <w:rFonts w:ascii="Arial" w:hAnsi="Arial" w:cs="Arial"/>
                <w:bCs/>
                <w:iCs/>
                <w:sz w:val="18"/>
                <w:szCs w:val="18"/>
              </w:rPr>
              <w:t xml:space="preserve"> in TR 38.901</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sz w:val="18"/>
                <w:szCs w:val="18"/>
              </w:rPr>
              <w:t>Penetration loss is not modelled.</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Macro TRP to Indoor UE: </w:t>
            </w:r>
            <w:proofErr w:type="spellStart"/>
            <w:r w:rsidRPr="00ED0891">
              <w:rPr>
                <w:rFonts w:ascii="Arial" w:hAnsi="Arial" w:cs="Arial"/>
                <w:bCs/>
                <w:sz w:val="18"/>
                <w:szCs w:val="18"/>
              </w:rPr>
              <w:t>UMa</w:t>
            </w:r>
            <w:proofErr w:type="spellEnd"/>
            <w:r w:rsidRPr="00ED0891">
              <w:rPr>
                <w:rFonts w:ascii="Arial" w:hAnsi="Arial" w:cs="Arial"/>
                <w:bCs/>
                <w:sz w:val="18"/>
                <w:szCs w:val="18"/>
              </w:rPr>
              <w:t xml:space="preserve"> in TR 38.901</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sz w:val="18"/>
                <w:szCs w:val="18"/>
              </w:rPr>
              <w:t xml:space="preserve">O2I penetration loss follows </w:t>
            </w:r>
            <w:r w:rsidRPr="00ED0891">
              <w:rPr>
                <w:rFonts w:ascii="Arial" w:hAnsi="Arial" w:cs="Arial"/>
                <w:bCs/>
                <w:sz w:val="18"/>
                <w:szCs w:val="18"/>
              </w:rPr>
              <w:t>TR 38.901 (</w:t>
            </w:r>
            <w:r w:rsidRPr="00ED0891">
              <w:rPr>
                <w:rFonts w:ascii="Arial" w:hAnsi="Arial" w:cs="Arial"/>
                <w:bCs/>
                <w:iCs/>
                <w:sz w:val="18"/>
                <w:szCs w:val="18"/>
                <w:lang w:eastAsia="zh-CN"/>
              </w:rPr>
              <w:t>NO</w:t>
            </w:r>
            <w:r w:rsidRPr="00ED0891">
              <w:rPr>
                <w:rFonts w:ascii="Arial" w:hAnsi="Arial" w:cs="Arial"/>
                <w:bCs/>
                <w:iCs/>
                <w:sz w:val="18"/>
                <w:szCs w:val="18"/>
              </w:rPr>
              <w:t>TE 1)</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Indoor TRP to Outdoor UE: </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bCs/>
                <w:sz w:val="18"/>
                <w:szCs w:val="18"/>
              </w:rPr>
              <w:t>Option 1:</w:t>
            </w:r>
          </w:p>
          <w:p w:rsidR="0037555F" w:rsidRPr="00ED0891" w:rsidRDefault="00FB007B">
            <w:pPr>
              <w:numPr>
                <w:ilvl w:val="2"/>
                <w:numId w:val="39"/>
              </w:numPr>
              <w:spacing w:after="0"/>
              <w:jc w:val="both"/>
              <w:rPr>
                <w:rFonts w:ascii="Arial" w:hAnsi="Arial" w:cs="Arial"/>
                <w:bCs/>
                <w:sz w:val="18"/>
                <w:szCs w:val="18"/>
              </w:rPr>
            </w:pPr>
            <w:r w:rsidRPr="00ED0891">
              <w:rPr>
                <w:rFonts w:ascii="Arial" w:hAnsi="Arial" w:cs="Arial"/>
                <w:sz w:val="18"/>
                <w:szCs w:val="18"/>
              </w:rPr>
              <w:t>A.2.1.2 in TR36.843</w:t>
            </w:r>
          </w:p>
          <w:p w:rsidR="0037555F" w:rsidRPr="00ED0891" w:rsidRDefault="00FB007B">
            <w:pPr>
              <w:numPr>
                <w:ilvl w:val="2"/>
                <w:numId w:val="39"/>
              </w:numPr>
              <w:spacing w:after="0"/>
              <w:jc w:val="both"/>
              <w:rPr>
                <w:rFonts w:ascii="Arial" w:hAnsi="Arial" w:cs="Arial"/>
                <w:bCs/>
                <w:sz w:val="18"/>
                <w:szCs w:val="18"/>
              </w:rPr>
            </w:pPr>
            <w:r w:rsidRPr="00ED0891">
              <w:rPr>
                <w:rFonts w:ascii="Arial" w:hAnsi="Arial" w:cs="Arial"/>
                <w:sz w:val="18"/>
                <w:szCs w:val="18"/>
              </w:rPr>
              <w:t>Penetration loss between UEs follows Table A.2.1-13 in TR38.802</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bCs/>
                <w:sz w:val="18"/>
                <w:szCs w:val="18"/>
              </w:rPr>
              <w:t>Option 2:</w:t>
            </w:r>
          </w:p>
          <w:p w:rsidR="0037555F" w:rsidRPr="00ED0891" w:rsidRDefault="00FB007B">
            <w:pPr>
              <w:numPr>
                <w:ilvl w:val="2"/>
                <w:numId w:val="39"/>
              </w:numPr>
              <w:spacing w:after="0"/>
              <w:jc w:val="both"/>
              <w:rPr>
                <w:rFonts w:ascii="Arial" w:hAnsi="Arial" w:cs="Arial"/>
                <w:bCs/>
                <w:sz w:val="18"/>
                <w:szCs w:val="18"/>
              </w:rPr>
            </w:pPr>
            <w:r w:rsidRPr="00ED0891">
              <w:rPr>
                <w:rFonts w:ascii="Arial" w:hAnsi="Arial" w:cs="Arial"/>
                <w:bCs/>
                <w:iCs/>
                <w:sz w:val="18"/>
                <w:szCs w:val="18"/>
              </w:rPr>
              <w:t xml:space="preserve">For Indoor office layer: </w:t>
            </w:r>
            <w:proofErr w:type="spellStart"/>
            <w:r w:rsidRPr="00ED0891">
              <w:rPr>
                <w:rFonts w:ascii="Arial" w:hAnsi="Arial" w:cs="Arial"/>
                <w:bCs/>
                <w:iCs/>
                <w:sz w:val="18"/>
                <w:szCs w:val="18"/>
              </w:rPr>
              <w:t>InH</w:t>
            </w:r>
            <w:proofErr w:type="spellEnd"/>
            <w:r w:rsidRPr="00ED0891">
              <w:rPr>
                <w:rFonts w:ascii="Arial" w:hAnsi="Arial" w:cs="Arial"/>
                <w:bCs/>
                <w:iCs/>
                <w:sz w:val="18"/>
                <w:szCs w:val="18"/>
              </w:rPr>
              <w:t>-Office in TR 38.901</w:t>
            </w:r>
          </w:p>
          <w:p w:rsidR="0037555F" w:rsidRPr="00ED0891" w:rsidRDefault="00FB007B">
            <w:pPr>
              <w:numPr>
                <w:ilvl w:val="2"/>
                <w:numId w:val="39"/>
              </w:numPr>
              <w:spacing w:after="0"/>
              <w:jc w:val="both"/>
              <w:rPr>
                <w:rFonts w:ascii="Arial" w:hAnsi="Arial" w:cs="Arial"/>
                <w:bCs/>
                <w:sz w:val="18"/>
                <w:szCs w:val="18"/>
              </w:rPr>
            </w:pPr>
            <w:r w:rsidRPr="00ED0891">
              <w:rPr>
                <w:rFonts w:ascii="Arial" w:hAnsi="Arial" w:cs="Arial"/>
                <w:bCs/>
                <w:iCs/>
                <w:sz w:val="18"/>
                <w:szCs w:val="18"/>
              </w:rPr>
              <w:t xml:space="preserve">For Indoor factory layer: </w:t>
            </w:r>
            <w:proofErr w:type="spellStart"/>
            <w:r w:rsidRPr="00ED0891">
              <w:rPr>
                <w:rFonts w:ascii="Arial" w:hAnsi="Arial" w:cs="Arial"/>
                <w:bCs/>
                <w:iCs/>
                <w:sz w:val="18"/>
                <w:szCs w:val="18"/>
              </w:rPr>
              <w:t>InF</w:t>
            </w:r>
            <w:proofErr w:type="spellEnd"/>
            <w:r w:rsidRPr="00ED0891">
              <w:rPr>
                <w:rFonts w:ascii="Arial" w:hAnsi="Arial" w:cs="Arial"/>
                <w:bCs/>
                <w:iCs/>
                <w:sz w:val="18"/>
                <w:szCs w:val="18"/>
              </w:rPr>
              <w:t xml:space="preserve"> in TR 38.901</w:t>
            </w:r>
          </w:p>
          <w:p w:rsidR="0037555F" w:rsidRPr="00ED0891" w:rsidRDefault="00FB007B">
            <w:pPr>
              <w:numPr>
                <w:ilvl w:val="2"/>
                <w:numId w:val="39"/>
              </w:numPr>
              <w:spacing w:after="0"/>
              <w:jc w:val="both"/>
              <w:rPr>
                <w:rFonts w:ascii="Arial" w:hAnsi="Arial" w:cs="Arial"/>
                <w:sz w:val="18"/>
                <w:szCs w:val="18"/>
              </w:rPr>
            </w:pPr>
            <w:r w:rsidRPr="00ED0891">
              <w:rPr>
                <w:rFonts w:ascii="Arial" w:hAnsi="Arial" w:cs="Arial"/>
                <w:bCs/>
                <w:sz w:val="18"/>
                <w:szCs w:val="18"/>
              </w:rPr>
              <w:t xml:space="preserve">Both </w:t>
            </w:r>
            <w:r w:rsidRPr="00ED0891">
              <w:rPr>
                <w:rFonts w:ascii="Arial" w:hAnsi="Arial" w:cs="Arial"/>
                <w:sz w:val="18"/>
                <w:szCs w:val="18"/>
              </w:rPr>
              <w:t xml:space="preserve">Car penetration (for outdoor UE) and O2I penetration loss are modelled, wherein, O2I penetration loss follows </w:t>
            </w:r>
            <w:r w:rsidRPr="00ED0891">
              <w:rPr>
                <w:rFonts w:ascii="Arial" w:hAnsi="Arial" w:cs="Arial"/>
                <w:bCs/>
                <w:sz w:val="18"/>
                <w:szCs w:val="18"/>
              </w:rPr>
              <w:t>TR 38.901 (</w:t>
            </w:r>
            <w:r w:rsidRPr="00ED0891">
              <w:rPr>
                <w:rFonts w:ascii="Arial" w:hAnsi="Arial" w:cs="Arial"/>
                <w:bCs/>
                <w:iCs/>
                <w:sz w:val="18"/>
                <w:szCs w:val="18"/>
                <w:lang w:eastAsia="zh-CN"/>
              </w:rPr>
              <w:t>NO</w:t>
            </w:r>
            <w:r w:rsidRPr="00ED0891">
              <w:rPr>
                <w:rFonts w:ascii="Arial" w:hAnsi="Arial" w:cs="Arial"/>
                <w:bCs/>
                <w:iCs/>
                <w:sz w:val="18"/>
                <w:szCs w:val="18"/>
              </w:rPr>
              <w:t>TE 1)</w:t>
            </w:r>
          </w:p>
        </w:tc>
      </w:tr>
      <w:tr w:rsidR="0037555F" w:rsidRPr="00ED0891">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Macro-to-UE: </w:t>
            </w:r>
            <w:proofErr w:type="spellStart"/>
            <w:r w:rsidRPr="00ED0891">
              <w:rPr>
                <w:rFonts w:ascii="Arial" w:hAnsi="Arial" w:cs="Arial"/>
                <w:sz w:val="18"/>
                <w:szCs w:val="18"/>
              </w:rPr>
              <w:t>UMa</w:t>
            </w:r>
            <w:proofErr w:type="spellEnd"/>
            <w:r w:rsidRPr="00ED0891">
              <w:rPr>
                <w:rFonts w:ascii="Arial" w:hAnsi="Arial" w:cs="Arial"/>
                <w:sz w:val="18"/>
                <w:szCs w:val="18"/>
              </w:rPr>
              <w:t xml:space="preserve"> in TR </w:t>
            </w:r>
            <w:r w:rsidRPr="00ED0891">
              <w:rPr>
                <w:rFonts w:ascii="Arial" w:hAnsi="Arial" w:cs="Arial"/>
                <w:sz w:val="18"/>
                <w:szCs w:val="18"/>
              </w:rPr>
              <w:lastRenderedPageBreak/>
              <w:t>38.901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Micro-to-UE: </w:t>
            </w:r>
            <w:proofErr w:type="spellStart"/>
            <w:r w:rsidRPr="00ED0891">
              <w:rPr>
                <w:rFonts w:ascii="Arial" w:hAnsi="Arial" w:cs="Arial"/>
                <w:sz w:val="18"/>
                <w:szCs w:val="18"/>
              </w:rPr>
              <w:t>UMi</w:t>
            </w:r>
            <w:proofErr w:type="spellEnd"/>
            <w:r w:rsidRPr="00ED0891">
              <w:rPr>
                <w:rFonts w:ascii="Arial" w:hAnsi="Arial" w:cs="Arial"/>
                <w:sz w:val="18"/>
                <w:szCs w:val="18"/>
              </w:rPr>
              <w:t>-Street canyon in TR 38.901</w:t>
            </w: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Macro-to-UE: </w:t>
            </w:r>
            <w:proofErr w:type="spellStart"/>
            <w:r w:rsidRPr="00ED0891">
              <w:rPr>
                <w:rFonts w:ascii="Arial" w:hAnsi="Arial" w:cs="Arial"/>
                <w:sz w:val="18"/>
                <w:szCs w:val="18"/>
              </w:rPr>
              <w:t>UMa</w:t>
            </w:r>
            <w:proofErr w:type="spellEnd"/>
            <w:r w:rsidRPr="00ED0891">
              <w:rPr>
                <w:rFonts w:ascii="Arial" w:hAnsi="Arial" w:cs="Arial"/>
                <w:sz w:val="18"/>
                <w:szCs w:val="18"/>
              </w:rPr>
              <w:t xml:space="preserve"> in TR 38.901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Micro-to-UE: </w:t>
            </w:r>
            <w:proofErr w:type="spellStart"/>
            <w:r w:rsidRPr="00ED0891">
              <w:rPr>
                <w:rFonts w:ascii="Arial" w:hAnsi="Arial" w:cs="Arial"/>
                <w:sz w:val="18"/>
                <w:szCs w:val="18"/>
              </w:rPr>
              <w:t>UMi</w:t>
            </w:r>
            <w:proofErr w:type="spellEnd"/>
            <w:r w:rsidRPr="00ED0891">
              <w:rPr>
                <w:rFonts w:ascii="Arial" w:hAnsi="Arial" w:cs="Arial"/>
                <w:sz w:val="18"/>
                <w:szCs w:val="18"/>
              </w:rPr>
              <w:t>-Street canyon in TR 38.901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lastRenderedPageBreak/>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TRP-to-UE: </w:t>
            </w:r>
            <w:proofErr w:type="spellStart"/>
            <w:r w:rsidRPr="00ED0891">
              <w:rPr>
                <w:rFonts w:ascii="Arial" w:hAnsi="Arial" w:cs="Arial"/>
                <w:sz w:val="18"/>
                <w:szCs w:val="18"/>
              </w:rPr>
              <w:t>InH</w:t>
            </w:r>
            <w:proofErr w:type="spellEnd"/>
            <w:r w:rsidRPr="00ED0891">
              <w:rPr>
                <w:rFonts w:ascii="Arial" w:hAnsi="Arial" w:cs="Arial"/>
                <w:sz w:val="18"/>
                <w:szCs w:val="18"/>
              </w:rPr>
              <w:t xml:space="preserve">-Office in </w:t>
            </w:r>
            <w:r w:rsidRPr="00ED0891">
              <w:rPr>
                <w:rFonts w:ascii="Arial" w:hAnsi="Arial" w:cs="Arial"/>
                <w:sz w:val="18"/>
                <w:szCs w:val="18"/>
              </w:rPr>
              <w:lastRenderedPageBreak/>
              <w:t>TR 38.901</w:t>
            </w:r>
          </w:p>
          <w:p w:rsidR="0037555F" w:rsidRPr="00ED0891" w:rsidRDefault="0037555F">
            <w:pPr>
              <w:spacing w:after="0"/>
              <w:jc w:val="both"/>
              <w:rPr>
                <w:rFonts w:ascii="Arial" w:hAnsi="Arial" w:cs="Arial"/>
                <w:sz w:val="18"/>
                <w:szCs w:val="18"/>
              </w:rPr>
            </w:pP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TRP-to-UE: </w:t>
            </w:r>
            <w:proofErr w:type="spellStart"/>
            <w:r w:rsidRPr="00ED0891">
              <w:rPr>
                <w:rFonts w:ascii="Arial" w:hAnsi="Arial" w:cs="Arial"/>
                <w:sz w:val="18"/>
                <w:szCs w:val="18"/>
              </w:rPr>
              <w:t>InH</w:t>
            </w:r>
            <w:proofErr w:type="spellEnd"/>
            <w:r w:rsidRPr="00ED0891">
              <w:rPr>
                <w:rFonts w:ascii="Arial" w:hAnsi="Arial" w:cs="Arial"/>
                <w:sz w:val="18"/>
                <w:szCs w:val="18"/>
              </w:rPr>
              <w:t>-Office in TR 38.901</w:t>
            </w:r>
          </w:p>
        </w:tc>
        <w:tc>
          <w:tcPr>
            <w:tcW w:w="0" w:type="auto"/>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hAnsi="Arial" w:cs="Arial"/>
                <w:sz w:val="18"/>
                <w:szCs w:val="18"/>
              </w:rPr>
            </w:pPr>
            <w:r w:rsidRPr="00ED0891">
              <w:rPr>
                <w:rFonts w:ascii="Arial" w:hAnsi="Arial" w:cs="Arial"/>
                <w:sz w:val="18"/>
                <w:szCs w:val="18"/>
              </w:rPr>
              <w:lastRenderedPageBreak/>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bCs/>
                <w:sz w:val="18"/>
                <w:szCs w:val="18"/>
              </w:rPr>
              <w:t>Macro TRP to Outdoor UE</w:t>
            </w:r>
            <w:r w:rsidRPr="00ED0891">
              <w:rPr>
                <w:rFonts w:ascii="Arial" w:hAnsi="Arial" w:cs="Arial"/>
                <w:sz w:val="18"/>
                <w:szCs w:val="18"/>
              </w:rPr>
              <w:t xml:space="preserve">: </w:t>
            </w:r>
            <w:r w:rsidRPr="00ED0891">
              <w:rPr>
                <w:rFonts w:ascii="Arial" w:hAnsi="Arial" w:cs="Arial"/>
                <w:sz w:val="18"/>
                <w:szCs w:val="18"/>
                <w:lang w:val="it-IT"/>
              </w:rPr>
              <w:t>UMa in TR 38.901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bCs/>
                <w:sz w:val="18"/>
                <w:szCs w:val="18"/>
              </w:rPr>
              <w:t xml:space="preserve">Indoor TRP to Indoor UE: the channel model is </w:t>
            </w:r>
            <w:r w:rsidRPr="00ED0891">
              <w:rPr>
                <w:rFonts w:ascii="Arial" w:hAnsi="Arial" w:cs="Arial"/>
                <w:bCs/>
                <w:sz w:val="18"/>
                <w:szCs w:val="18"/>
              </w:rPr>
              <w:lastRenderedPageBreak/>
              <w:t>considered only when the Indoor TRP and Indoor UE are in the same building</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bCs/>
                <w:iCs/>
                <w:sz w:val="18"/>
                <w:szCs w:val="18"/>
              </w:rPr>
              <w:t xml:space="preserve">For Indoor office layer: </w:t>
            </w:r>
            <w:proofErr w:type="spellStart"/>
            <w:r w:rsidRPr="00ED0891">
              <w:rPr>
                <w:rFonts w:ascii="Arial" w:hAnsi="Arial" w:cs="Arial"/>
                <w:bCs/>
                <w:iCs/>
                <w:sz w:val="18"/>
                <w:szCs w:val="18"/>
              </w:rPr>
              <w:t>InH</w:t>
            </w:r>
            <w:proofErr w:type="spellEnd"/>
            <w:r w:rsidRPr="00ED0891">
              <w:rPr>
                <w:rFonts w:ascii="Arial" w:hAnsi="Arial" w:cs="Arial"/>
                <w:bCs/>
                <w:iCs/>
                <w:sz w:val="18"/>
                <w:szCs w:val="18"/>
              </w:rPr>
              <w:t>-Office in TR 38.901</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bCs/>
                <w:iCs/>
                <w:sz w:val="18"/>
                <w:szCs w:val="18"/>
              </w:rPr>
              <w:t xml:space="preserve">For Indoor factory layer: </w:t>
            </w:r>
            <w:proofErr w:type="spellStart"/>
            <w:r w:rsidRPr="00ED0891">
              <w:rPr>
                <w:rFonts w:ascii="Arial" w:hAnsi="Arial" w:cs="Arial"/>
                <w:bCs/>
                <w:iCs/>
                <w:sz w:val="18"/>
                <w:szCs w:val="18"/>
              </w:rPr>
              <w:t>InF</w:t>
            </w:r>
            <w:proofErr w:type="spellEnd"/>
            <w:r w:rsidRPr="00ED0891">
              <w:rPr>
                <w:rFonts w:ascii="Arial" w:hAnsi="Arial" w:cs="Arial"/>
                <w:bCs/>
                <w:iCs/>
                <w:sz w:val="18"/>
                <w:szCs w:val="18"/>
              </w:rPr>
              <w:t xml:space="preserve"> in TR 38.901</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Macro TRP to Indoor UE: </w:t>
            </w:r>
            <w:proofErr w:type="spellStart"/>
            <w:r w:rsidRPr="00ED0891">
              <w:rPr>
                <w:rFonts w:ascii="Arial" w:hAnsi="Arial" w:cs="Arial"/>
                <w:bCs/>
                <w:sz w:val="18"/>
                <w:szCs w:val="18"/>
              </w:rPr>
              <w:t>UMa</w:t>
            </w:r>
            <w:proofErr w:type="spellEnd"/>
            <w:r w:rsidRPr="00ED0891">
              <w:rPr>
                <w:rFonts w:ascii="Arial" w:hAnsi="Arial" w:cs="Arial"/>
                <w:bCs/>
                <w:sz w:val="18"/>
                <w:szCs w:val="18"/>
              </w:rPr>
              <w:t xml:space="preserve"> in TR 38.901</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Indoor TRP to Outdoor UE: </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 xml:space="preserve">Option 1: </w:t>
            </w:r>
          </w:p>
          <w:p w:rsidR="0037555F" w:rsidRPr="00ED0891" w:rsidRDefault="00FB007B">
            <w:pPr>
              <w:numPr>
                <w:ilvl w:val="2"/>
                <w:numId w:val="39"/>
              </w:numPr>
              <w:spacing w:after="0"/>
              <w:jc w:val="both"/>
              <w:rPr>
                <w:rFonts w:ascii="Arial" w:hAnsi="Arial" w:cs="Arial"/>
                <w:sz w:val="18"/>
                <w:szCs w:val="18"/>
              </w:rPr>
            </w:pPr>
            <w:r w:rsidRPr="00ED0891">
              <w:rPr>
                <w:rFonts w:ascii="Arial" w:hAnsi="Arial" w:cs="Arial"/>
                <w:sz w:val="18"/>
                <w:szCs w:val="18"/>
              </w:rPr>
              <w:t xml:space="preserve">3D </w:t>
            </w:r>
            <w:proofErr w:type="spellStart"/>
            <w:r w:rsidRPr="00ED0891">
              <w:rPr>
                <w:rFonts w:ascii="Arial" w:hAnsi="Arial" w:cs="Arial"/>
                <w:sz w:val="18"/>
                <w:szCs w:val="18"/>
              </w:rPr>
              <w:t>UMi</w:t>
            </w:r>
            <w:proofErr w:type="spellEnd"/>
            <w:r w:rsidRPr="00ED0891">
              <w:rPr>
                <w:rFonts w:ascii="Arial" w:hAnsi="Arial" w:cs="Arial"/>
                <w:sz w:val="18"/>
                <w:szCs w:val="18"/>
              </w:rPr>
              <w:t>, ASD and ZSD statistics updated to be the same as ASA and ZSA.</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bCs/>
                <w:sz w:val="18"/>
                <w:szCs w:val="18"/>
              </w:rPr>
              <w:t>Option 2:</w:t>
            </w:r>
          </w:p>
          <w:p w:rsidR="0037555F" w:rsidRPr="00ED0891" w:rsidRDefault="00FB007B">
            <w:pPr>
              <w:numPr>
                <w:ilvl w:val="2"/>
                <w:numId w:val="39"/>
              </w:numPr>
              <w:spacing w:after="0"/>
              <w:jc w:val="both"/>
              <w:rPr>
                <w:rFonts w:ascii="Arial" w:hAnsi="Arial" w:cs="Arial"/>
                <w:bCs/>
                <w:sz w:val="18"/>
                <w:szCs w:val="18"/>
              </w:rPr>
            </w:pPr>
            <w:r w:rsidRPr="00ED0891">
              <w:rPr>
                <w:rFonts w:ascii="Arial" w:hAnsi="Arial" w:cs="Arial"/>
                <w:bCs/>
                <w:iCs/>
                <w:sz w:val="18"/>
                <w:szCs w:val="18"/>
              </w:rPr>
              <w:t xml:space="preserve">For Indoor office layer: </w:t>
            </w:r>
            <w:proofErr w:type="spellStart"/>
            <w:r w:rsidRPr="00ED0891">
              <w:rPr>
                <w:rFonts w:ascii="Arial" w:hAnsi="Arial" w:cs="Arial"/>
                <w:bCs/>
                <w:iCs/>
                <w:sz w:val="18"/>
                <w:szCs w:val="18"/>
              </w:rPr>
              <w:t>InH</w:t>
            </w:r>
            <w:proofErr w:type="spellEnd"/>
            <w:r w:rsidRPr="00ED0891">
              <w:rPr>
                <w:rFonts w:ascii="Arial" w:hAnsi="Arial" w:cs="Arial"/>
                <w:bCs/>
                <w:iCs/>
                <w:sz w:val="18"/>
                <w:szCs w:val="18"/>
              </w:rPr>
              <w:t>-Office in TR 38.901</w:t>
            </w:r>
          </w:p>
          <w:p w:rsidR="0037555F" w:rsidRPr="00ED0891" w:rsidRDefault="00FB007B">
            <w:pPr>
              <w:numPr>
                <w:ilvl w:val="2"/>
                <w:numId w:val="39"/>
              </w:numPr>
              <w:spacing w:after="0"/>
              <w:jc w:val="both"/>
              <w:rPr>
                <w:rFonts w:ascii="Arial" w:hAnsi="Arial" w:cs="Arial"/>
                <w:sz w:val="18"/>
                <w:szCs w:val="18"/>
              </w:rPr>
            </w:pPr>
            <w:r w:rsidRPr="00ED0891">
              <w:rPr>
                <w:rFonts w:ascii="Arial" w:hAnsi="Arial" w:cs="Arial"/>
                <w:bCs/>
                <w:iCs/>
                <w:sz w:val="18"/>
                <w:szCs w:val="18"/>
              </w:rPr>
              <w:t xml:space="preserve">For Indoor factory layer: </w:t>
            </w:r>
            <w:proofErr w:type="spellStart"/>
            <w:r w:rsidRPr="00ED0891">
              <w:rPr>
                <w:rFonts w:ascii="Arial" w:hAnsi="Arial" w:cs="Arial"/>
                <w:bCs/>
                <w:iCs/>
                <w:sz w:val="18"/>
                <w:szCs w:val="18"/>
              </w:rPr>
              <w:t>InF</w:t>
            </w:r>
            <w:proofErr w:type="spellEnd"/>
            <w:r w:rsidRPr="00ED0891">
              <w:rPr>
                <w:rFonts w:ascii="Arial" w:hAnsi="Arial" w:cs="Arial"/>
                <w:bCs/>
                <w:iCs/>
                <w:sz w:val="18"/>
                <w:szCs w:val="18"/>
              </w:rPr>
              <w:t xml:space="preserve"> in TR 38.901</w:t>
            </w:r>
          </w:p>
        </w:tc>
      </w:tr>
      <w:tr w:rsidR="0037555F" w:rsidRPr="00ED0891">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ind w:left="851" w:hanging="851"/>
              <w:rPr>
                <w:rFonts w:ascii="Arial" w:hAnsi="Arial" w:cs="Arial"/>
                <w:sz w:val="18"/>
                <w:szCs w:val="18"/>
              </w:rPr>
            </w:pPr>
            <w:r w:rsidRPr="00ED0891">
              <w:rPr>
                <w:rFonts w:ascii="Arial" w:hAnsi="Arial" w:cs="Arial"/>
                <w:bCs/>
                <w:iCs/>
                <w:sz w:val="18"/>
                <w:szCs w:val="18"/>
                <w:lang w:eastAsia="zh-CN"/>
              </w:rPr>
              <w:lastRenderedPageBreak/>
              <w:t>NO</w:t>
            </w:r>
            <w:r w:rsidRPr="00ED0891">
              <w:rPr>
                <w:rFonts w:ascii="Arial" w:hAnsi="Arial" w:cs="Arial"/>
                <w:bCs/>
                <w:iCs/>
                <w:sz w:val="18"/>
                <w:szCs w:val="18"/>
              </w:rPr>
              <w:t>TE 1:</w:t>
            </w:r>
            <w:r w:rsidRPr="00ED0891">
              <w:rPr>
                <w:rFonts w:ascii="Arial" w:hAnsi="Arial" w:cs="Arial"/>
                <w:bCs/>
                <w:iCs/>
                <w:sz w:val="18"/>
                <w:szCs w:val="18"/>
              </w:rPr>
              <w:tab/>
            </w:r>
            <w:r w:rsidRPr="00ED0891">
              <w:rPr>
                <w:rFonts w:ascii="Arial" w:hAnsi="Arial" w:cs="Arial"/>
                <w:bCs/>
                <w:sz w:val="18"/>
                <w:szCs w:val="18"/>
              </w:rPr>
              <w:t xml:space="preserve">For the percentage of high loss and low loss building type, 80% low-loss model and 20% </w:t>
            </w:r>
            <w:r w:rsidRPr="00ED0891">
              <w:rPr>
                <w:rFonts w:ascii="Arial" w:hAnsi="Arial" w:cs="Arial"/>
                <w:sz w:val="18"/>
                <w:szCs w:val="18"/>
              </w:rPr>
              <w:t>high</w:t>
            </w:r>
            <w:r w:rsidRPr="00ED0891">
              <w:rPr>
                <w:rFonts w:ascii="Arial" w:hAnsi="Arial" w:cs="Arial"/>
                <w:bCs/>
                <w:sz w:val="18"/>
                <w:szCs w:val="18"/>
              </w:rPr>
              <w:t>-loss model is considered.</w:t>
            </w:r>
          </w:p>
          <w:p w:rsidR="0037555F" w:rsidRPr="00ED0891" w:rsidRDefault="00FB007B">
            <w:pPr>
              <w:pStyle w:val="B3"/>
              <w:spacing w:after="0"/>
              <w:rPr>
                <w:rFonts w:ascii="Arial" w:hAnsi="Arial" w:cs="Arial"/>
                <w:sz w:val="18"/>
                <w:szCs w:val="18"/>
              </w:rPr>
            </w:pPr>
            <w:r w:rsidRPr="00ED0891">
              <w:rPr>
                <w:rFonts w:ascii="Arial" w:hAnsi="Arial" w:cs="Arial"/>
                <w:sz w:val="18"/>
                <w:szCs w:val="18"/>
              </w:rPr>
              <w:t>-</w:t>
            </w:r>
            <w:r w:rsidRPr="00ED0891">
              <w:rPr>
                <w:rFonts w:ascii="Arial" w:hAnsi="Arial" w:cs="Arial"/>
                <w:sz w:val="18"/>
                <w:szCs w:val="18"/>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tc>
      </w:tr>
    </w:tbl>
    <w:p w:rsidR="0037555F" w:rsidRPr="00ED0891" w:rsidRDefault="0037555F"/>
    <w:p w:rsidR="0037555F" w:rsidRPr="00ED0891" w:rsidRDefault="00FB007B">
      <w:pPr>
        <w:pStyle w:val="TH"/>
        <w:rPr>
          <w:lang w:eastAsia="zh-CN"/>
        </w:rPr>
      </w:pPr>
      <w:r w:rsidRPr="00ED0891">
        <w:t xml:space="preserve">Table </w:t>
      </w:r>
      <w:r w:rsidRPr="00ED0891">
        <w:rPr>
          <w:lang w:eastAsia="zh-CN"/>
        </w:rPr>
        <w:t>A.3</w:t>
      </w:r>
      <w:r w:rsidRPr="00ED0891">
        <w:t xml:space="preserve">-2: </w:t>
      </w:r>
      <w:proofErr w:type="spellStart"/>
      <w:r w:rsidRPr="00ED0891">
        <w:t>gNB-gNB</w:t>
      </w:r>
      <w:proofErr w:type="spellEnd"/>
      <w:r w:rsidRPr="00ED0891">
        <w:t xml:space="preserv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1483"/>
        <w:gridCol w:w="2462"/>
        <w:gridCol w:w="2490"/>
        <w:gridCol w:w="3422"/>
      </w:tblGrid>
      <w:tr w:rsidR="0037555F" w:rsidRPr="00ED0891">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tcPr>
          <w:p w:rsidR="0037555F" w:rsidRPr="00ED0891" w:rsidRDefault="0037555F">
            <w:pPr>
              <w:spacing w:after="0"/>
              <w:jc w:val="both"/>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sz w:val="18"/>
                <w:szCs w:val="18"/>
              </w:rPr>
            </w:pPr>
            <w:r w:rsidRPr="00ED0891">
              <w:rPr>
                <w:rFonts w:ascii="Arial" w:hAnsi="Arial" w:cs="Arial"/>
                <w:b/>
                <w:bCs/>
                <w:sz w:val="18"/>
                <w:szCs w:val="18"/>
              </w:rPr>
              <w:t xml:space="preserve">Urban Macro, Dense </w:t>
            </w:r>
            <w:r w:rsidRPr="00ED0891">
              <w:rPr>
                <w:rFonts w:ascii="Arial" w:hAnsi="Arial" w:cs="Arial"/>
                <w:b/>
                <w:bCs/>
                <w:sz w:val="18"/>
                <w:szCs w:val="18"/>
                <w:lang w:eastAsia="zh-CN"/>
              </w:rPr>
              <w:t>U</w:t>
            </w:r>
            <w:r w:rsidRPr="00ED0891">
              <w:rPr>
                <w:rFonts w:ascii="Arial" w:hAnsi="Arial" w:cs="Arial"/>
                <w:b/>
                <w:bCs/>
                <w:sz w:val="18"/>
                <w:szCs w:val="18"/>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sz w:val="18"/>
                <w:szCs w:val="18"/>
              </w:rPr>
            </w:pPr>
            <w:r w:rsidRPr="00ED0891">
              <w:rPr>
                <w:rFonts w:ascii="Arial" w:hAnsi="Arial" w:cs="Arial"/>
                <w:b/>
                <w:bCs/>
                <w:sz w:val="18"/>
                <w:szCs w:val="18"/>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2-layer Scenario B</w:t>
            </w:r>
          </w:p>
        </w:tc>
      </w:tr>
      <w:tr w:rsidR="0037555F" w:rsidRPr="00ED0891">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 xml:space="preserve">Large-scale channel parameters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Macro-to-Macro: </w:t>
            </w:r>
            <w:r w:rsidRPr="00ED0891">
              <w:rPr>
                <w:rFonts w:ascii="Arial" w:hAnsi="Arial" w:cs="Arial"/>
                <w:sz w:val="18"/>
                <w:szCs w:val="18"/>
                <w:lang w:val="it-IT"/>
              </w:rPr>
              <w:t xml:space="preserve">UMa in TR 38.901 </w:t>
            </w:r>
            <w:r w:rsidRPr="00ED0891">
              <w:rPr>
                <w:rFonts w:ascii="Arial" w:hAnsi="Arial" w:cs="Arial"/>
                <w:sz w:val="18"/>
                <w:szCs w:val="18"/>
              </w:rPr>
              <w:t>(</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=25m), </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Macro-to-Micro: </w:t>
            </w:r>
            <w:r w:rsidRPr="00ED0891">
              <w:rPr>
                <w:rFonts w:ascii="Arial" w:hAnsi="Arial" w:cs="Arial"/>
                <w:sz w:val="18"/>
                <w:szCs w:val="18"/>
                <w:lang w:val="it-IT"/>
              </w:rPr>
              <w:t xml:space="preserve">UMa in TR 38.901 </w:t>
            </w:r>
            <w:r w:rsidRPr="00ED0891">
              <w:rPr>
                <w:rFonts w:ascii="Arial" w:hAnsi="Arial" w:cs="Arial"/>
                <w:sz w:val="18"/>
                <w:szCs w:val="18"/>
              </w:rPr>
              <w:t>(</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=10m)</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Micro-to-Micro: </w:t>
            </w:r>
            <w:proofErr w:type="spellStart"/>
            <w:r w:rsidRPr="00ED0891">
              <w:rPr>
                <w:rFonts w:ascii="Arial" w:hAnsi="Arial" w:cs="Arial"/>
                <w:sz w:val="18"/>
                <w:szCs w:val="18"/>
              </w:rPr>
              <w:t>UMi</w:t>
            </w:r>
            <w:proofErr w:type="spellEnd"/>
            <w:r w:rsidRPr="00ED0891">
              <w:rPr>
                <w:rFonts w:ascii="Arial" w:hAnsi="Arial" w:cs="Arial"/>
                <w:sz w:val="18"/>
                <w:szCs w:val="18"/>
              </w:rPr>
              <w:t xml:space="preserve">-Street canyon </w:t>
            </w:r>
            <w:r w:rsidRPr="00ED0891">
              <w:rPr>
                <w:rFonts w:ascii="Arial" w:hAnsi="Arial" w:cs="Arial"/>
                <w:sz w:val="18"/>
                <w:szCs w:val="18"/>
                <w:lang w:val="it-IT"/>
              </w:rPr>
              <w:t>in TR 38.901</w:t>
            </w:r>
            <w:r w:rsidRPr="00ED0891">
              <w:rPr>
                <w:rFonts w:ascii="Arial" w:hAnsi="Arial" w:cs="Arial"/>
                <w:sz w:val="18"/>
                <w:szCs w:val="18"/>
              </w:rPr>
              <w:t xml:space="preserve"> (</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=10m)</w:t>
            </w: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Macro-to-Macro: </w:t>
            </w:r>
            <w:r w:rsidRPr="00ED0891">
              <w:rPr>
                <w:rFonts w:ascii="Arial" w:hAnsi="Arial" w:cs="Arial"/>
                <w:sz w:val="18"/>
                <w:szCs w:val="18"/>
                <w:lang w:val="it-IT"/>
              </w:rPr>
              <w:t xml:space="preserve">UMa in TR 38.901 </w:t>
            </w:r>
            <w:r w:rsidRPr="00ED0891">
              <w:rPr>
                <w:rFonts w:ascii="Arial" w:hAnsi="Arial" w:cs="Arial"/>
                <w:sz w:val="18"/>
                <w:szCs w:val="18"/>
              </w:rPr>
              <w:t>(</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=25m) </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Macro-to-Micro: </w:t>
            </w:r>
            <w:r w:rsidRPr="00ED0891">
              <w:rPr>
                <w:rFonts w:ascii="Arial" w:hAnsi="Arial" w:cs="Arial"/>
                <w:sz w:val="18"/>
                <w:szCs w:val="18"/>
                <w:lang w:val="it-IT"/>
              </w:rPr>
              <w:t xml:space="preserve">UMa in TR 38.901 </w:t>
            </w:r>
            <w:r w:rsidRPr="00ED0891">
              <w:rPr>
                <w:rFonts w:ascii="Arial" w:hAnsi="Arial" w:cs="Arial"/>
                <w:sz w:val="18"/>
                <w:szCs w:val="18"/>
              </w:rPr>
              <w:t>(</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=10m)</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Micro-to-Micro: </w:t>
            </w:r>
            <w:proofErr w:type="spellStart"/>
            <w:r w:rsidRPr="00ED0891">
              <w:rPr>
                <w:rFonts w:ascii="Arial" w:hAnsi="Arial" w:cs="Arial"/>
                <w:sz w:val="18"/>
                <w:szCs w:val="18"/>
              </w:rPr>
              <w:t>UMi</w:t>
            </w:r>
            <w:proofErr w:type="spellEnd"/>
            <w:r w:rsidRPr="00ED0891">
              <w:rPr>
                <w:rFonts w:ascii="Arial" w:hAnsi="Arial" w:cs="Arial"/>
                <w:sz w:val="18"/>
                <w:szCs w:val="18"/>
              </w:rPr>
              <w:t xml:space="preserve">-Street canyon </w:t>
            </w:r>
            <w:r w:rsidRPr="00ED0891">
              <w:rPr>
                <w:rFonts w:ascii="Arial" w:hAnsi="Arial" w:cs="Arial"/>
                <w:sz w:val="18"/>
                <w:szCs w:val="18"/>
                <w:lang w:val="it-IT"/>
              </w:rPr>
              <w:t>in TR 38.901</w:t>
            </w:r>
            <w:r w:rsidRPr="00ED0891">
              <w:rPr>
                <w:rFonts w:ascii="Arial" w:hAnsi="Arial" w:cs="Arial"/>
                <w:sz w:val="18"/>
                <w:szCs w:val="18"/>
              </w:rPr>
              <w:t xml:space="preserve"> (</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=10m)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TRP-to-TRP: </w:t>
            </w:r>
            <w:proofErr w:type="spellStart"/>
            <w:r w:rsidRPr="00ED0891">
              <w:rPr>
                <w:rFonts w:ascii="Arial" w:hAnsi="Arial" w:cs="Arial"/>
                <w:sz w:val="18"/>
                <w:szCs w:val="18"/>
              </w:rPr>
              <w:t>InH</w:t>
            </w:r>
            <w:proofErr w:type="spellEnd"/>
            <w:r w:rsidRPr="00ED0891">
              <w:rPr>
                <w:rFonts w:ascii="Arial" w:hAnsi="Arial" w:cs="Arial"/>
                <w:sz w:val="18"/>
                <w:szCs w:val="18"/>
              </w:rPr>
              <w:t>-Office in TR 38.901 (</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=3m)</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Penetration loss is not modelled.</w:t>
            </w: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TRP-to-TRP: </w:t>
            </w:r>
            <w:proofErr w:type="spellStart"/>
            <w:r w:rsidRPr="00ED0891">
              <w:rPr>
                <w:rFonts w:ascii="Arial" w:hAnsi="Arial" w:cs="Arial"/>
                <w:sz w:val="18"/>
                <w:szCs w:val="18"/>
              </w:rPr>
              <w:t>InH</w:t>
            </w:r>
            <w:proofErr w:type="spellEnd"/>
            <w:r w:rsidRPr="00ED0891">
              <w:rPr>
                <w:rFonts w:ascii="Arial" w:hAnsi="Arial" w:cs="Arial"/>
                <w:sz w:val="18"/>
                <w:szCs w:val="18"/>
              </w:rPr>
              <w:t>-Office in TR 38.901 (</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=3m)</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Macro TRP to Macro TRP: not needed.</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Indoor TRP to Indoor TRP: Only the channel model between Indoor TRPs within the same building is considered</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bCs/>
                <w:iCs/>
                <w:sz w:val="18"/>
                <w:szCs w:val="18"/>
              </w:rPr>
              <w:t xml:space="preserve">For Indoor office layer: </w:t>
            </w:r>
            <w:proofErr w:type="spellStart"/>
            <w:r w:rsidRPr="00ED0891">
              <w:rPr>
                <w:rFonts w:ascii="Arial" w:hAnsi="Arial" w:cs="Arial"/>
                <w:bCs/>
                <w:sz w:val="18"/>
                <w:szCs w:val="18"/>
              </w:rPr>
              <w:t>InH</w:t>
            </w:r>
            <w:proofErr w:type="spellEnd"/>
            <w:r w:rsidRPr="00ED0891">
              <w:rPr>
                <w:rFonts w:ascii="Arial" w:hAnsi="Arial" w:cs="Arial"/>
                <w:bCs/>
                <w:sz w:val="18"/>
                <w:szCs w:val="18"/>
              </w:rPr>
              <w:t>-Office in TR 38.901 (</w:t>
            </w:r>
            <w:proofErr w:type="spellStart"/>
            <w:r w:rsidRPr="00ED0891">
              <w:rPr>
                <w:rFonts w:ascii="Arial" w:hAnsi="Arial" w:cs="Arial"/>
                <w:bCs/>
                <w:sz w:val="18"/>
                <w:szCs w:val="18"/>
              </w:rPr>
              <w:t>h</w:t>
            </w:r>
            <w:r w:rsidRPr="00ED0891">
              <w:rPr>
                <w:rFonts w:ascii="Arial" w:hAnsi="Arial" w:cs="Arial"/>
                <w:bCs/>
                <w:sz w:val="18"/>
                <w:szCs w:val="18"/>
                <w:vertAlign w:val="subscript"/>
              </w:rPr>
              <w:t>UE</w:t>
            </w:r>
            <w:proofErr w:type="spellEnd"/>
            <w:r w:rsidRPr="00ED0891">
              <w:rPr>
                <w:rFonts w:ascii="Arial" w:hAnsi="Arial" w:cs="Arial"/>
                <w:bCs/>
                <w:sz w:val="18"/>
                <w:szCs w:val="18"/>
              </w:rPr>
              <w:t xml:space="preserve"> =3m). </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bCs/>
                <w:iCs/>
                <w:sz w:val="18"/>
                <w:szCs w:val="18"/>
              </w:rPr>
              <w:t xml:space="preserve">For Indoor factory layer: </w:t>
            </w:r>
            <w:proofErr w:type="spellStart"/>
            <w:proofErr w:type="gramStart"/>
            <w:r w:rsidRPr="00ED0891">
              <w:rPr>
                <w:rFonts w:ascii="Arial" w:hAnsi="Arial" w:cs="Arial"/>
                <w:bCs/>
                <w:iCs/>
                <w:sz w:val="18"/>
                <w:szCs w:val="18"/>
              </w:rPr>
              <w:t>InF</w:t>
            </w:r>
            <w:proofErr w:type="spellEnd"/>
            <w:proofErr w:type="gramEnd"/>
            <w:r w:rsidRPr="00ED0891">
              <w:rPr>
                <w:rFonts w:ascii="Arial" w:hAnsi="Arial" w:cs="Arial"/>
                <w:bCs/>
                <w:iCs/>
                <w:sz w:val="18"/>
                <w:szCs w:val="18"/>
              </w:rPr>
              <w:t xml:space="preserve"> in TR 38.901 (</w:t>
            </w:r>
            <w:proofErr w:type="spellStart"/>
            <w:r w:rsidRPr="00ED0891">
              <w:rPr>
                <w:rFonts w:ascii="Arial" w:hAnsi="Arial" w:cs="Arial"/>
                <w:bCs/>
                <w:iCs/>
                <w:sz w:val="18"/>
                <w:szCs w:val="18"/>
              </w:rPr>
              <w:t>h</w:t>
            </w:r>
            <w:r w:rsidRPr="00ED0891">
              <w:rPr>
                <w:rFonts w:ascii="Arial" w:hAnsi="Arial" w:cs="Arial"/>
                <w:bCs/>
                <w:iCs/>
                <w:sz w:val="18"/>
                <w:szCs w:val="18"/>
                <w:vertAlign w:val="subscript"/>
              </w:rPr>
              <w:t>UE</w:t>
            </w:r>
            <w:proofErr w:type="spellEnd"/>
            <w:r w:rsidRPr="00ED0891">
              <w:rPr>
                <w:rFonts w:ascii="Arial" w:hAnsi="Arial" w:cs="Arial"/>
                <w:bCs/>
                <w:iCs/>
                <w:sz w:val="18"/>
                <w:szCs w:val="18"/>
              </w:rPr>
              <w:t xml:space="preserve"> =3m). </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sz w:val="18"/>
                <w:szCs w:val="18"/>
              </w:rPr>
              <w:t>Penetration loss is not modelled.</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Macro TRP to Indoor TRP: </w:t>
            </w:r>
            <w:proofErr w:type="spellStart"/>
            <w:r w:rsidRPr="00ED0891">
              <w:rPr>
                <w:rFonts w:ascii="Arial" w:hAnsi="Arial" w:cs="Arial"/>
                <w:bCs/>
                <w:sz w:val="18"/>
                <w:szCs w:val="18"/>
              </w:rPr>
              <w:t>UMa</w:t>
            </w:r>
            <w:proofErr w:type="spellEnd"/>
            <w:r w:rsidRPr="00ED0891">
              <w:rPr>
                <w:rFonts w:ascii="Arial" w:hAnsi="Arial" w:cs="Arial"/>
                <w:bCs/>
                <w:sz w:val="18"/>
                <w:szCs w:val="18"/>
              </w:rPr>
              <w:t xml:space="preserve"> in TR 38.901 (</w:t>
            </w:r>
            <w:proofErr w:type="spellStart"/>
            <w:r w:rsidRPr="00ED0891">
              <w:rPr>
                <w:rFonts w:ascii="Arial" w:hAnsi="Arial" w:cs="Arial"/>
                <w:bCs/>
                <w:sz w:val="18"/>
                <w:szCs w:val="18"/>
              </w:rPr>
              <w:t>h</w:t>
            </w:r>
            <w:r w:rsidRPr="00ED0891">
              <w:rPr>
                <w:rFonts w:ascii="Arial" w:hAnsi="Arial" w:cs="Arial"/>
                <w:bCs/>
                <w:sz w:val="18"/>
                <w:szCs w:val="18"/>
                <w:vertAlign w:val="subscript"/>
              </w:rPr>
              <w:t>UE</w:t>
            </w:r>
            <w:proofErr w:type="spellEnd"/>
            <w:r w:rsidRPr="00ED0891">
              <w:rPr>
                <w:rFonts w:ascii="Arial" w:hAnsi="Arial" w:cs="Arial"/>
                <w:bCs/>
                <w:sz w:val="18"/>
                <w:szCs w:val="18"/>
              </w:rPr>
              <w:t xml:space="preserve"> =</w:t>
            </w:r>
            <w:r w:rsidRPr="00ED0891">
              <w:rPr>
                <w:rFonts w:ascii="Arial" w:hAnsi="Arial" w:cs="Arial"/>
                <w:bCs/>
                <w:iCs/>
                <w:sz w:val="18"/>
                <w:szCs w:val="18"/>
              </w:rPr>
              <w:t>3m</w:t>
            </w:r>
            <w:r w:rsidRPr="00ED0891">
              <w:rPr>
                <w:rFonts w:ascii="Arial" w:hAnsi="Arial" w:cs="Arial"/>
                <w:bCs/>
                <w:sz w:val="18"/>
                <w:szCs w:val="18"/>
              </w:rPr>
              <w:t>)</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sz w:val="18"/>
                <w:szCs w:val="18"/>
              </w:rPr>
              <w:t xml:space="preserve">O2I penetration loss follows </w:t>
            </w:r>
            <w:r w:rsidRPr="00ED0891">
              <w:rPr>
                <w:rFonts w:ascii="Arial" w:hAnsi="Arial" w:cs="Arial"/>
                <w:bCs/>
                <w:sz w:val="18"/>
                <w:szCs w:val="18"/>
              </w:rPr>
              <w:t>TR 38.901 (</w:t>
            </w:r>
            <w:r w:rsidRPr="00ED0891">
              <w:rPr>
                <w:rFonts w:ascii="Arial" w:hAnsi="Arial" w:cs="Arial"/>
                <w:bCs/>
                <w:iCs/>
                <w:sz w:val="18"/>
                <w:szCs w:val="18"/>
                <w:lang w:eastAsia="zh-CN"/>
              </w:rPr>
              <w:t>NO</w:t>
            </w:r>
            <w:r w:rsidRPr="00ED0891">
              <w:rPr>
                <w:rFonts w:ascii="Arial" w:hAnsi="Arial" w:cs="Arial"/>
                <w:bCs/>
                <w:iCs/>
                <w:sz w:val="18"/>
                <w:szCs w:val="18"/>
              </w:rPr>
              <w:t>TE 1)</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Indoor TRP to Macro TRP: same as Macro TRP to Indoor TRP</w:t>
            </w:r>
          </w:p>
        </w:tc>
      </w:tr>
      <w:tr w:rsidR="0037555F" w:rsidRPr="00ED0891">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Macro-to-Macro: </w:t>
            </w:r>
            <w:proofErr w:type="spellStart"/>
            <w:r w:rsidRPr="00ED0891">
              <w:rPr>
                <w:rFonts w:ascii="Arial" w:hAnsi="Arial" w:cs="Arial"/>
                <w:sz w:val="18"/>
                <w:szCs w:val="18"/>
              </w:rPr>
              <w:t>UMa</w:t>
            </w:r>
            <w:proofErr w:type="spellEnd"/>
            <w:r w:rsidRPr="00ED0891">
              <w:rPr>
                <w:rFonts w:ascii="Arial" w:hAnsi="Arial" w:cs="Arial"/>
                <w:sz w:val="18"/>
                <w:szCs w:val="18"/>
              </w:rPr>
              <w:t xml:space="preserve"> O2O in TR 38.901 (</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=25m); ASA and ZSA statistics updated to be the same as ASD and ZSD; </w:t>
            </w:r>
            <w:proofErr w:type="spellStart"/>
            <w:r w:rsidRPr="00ED0891">
              <w:rPr>
                <w:rFonts w:ascii="Arial" w:hAnsi="Arial" w:cs="Arial"/>
                <w:sz w:val="18"/>
                <w:szCs w:val="18"/>
              </w:rPr>
              <w:t>ZoD</w:t>
            </w:r>
            <w:proofErr w:type="spellEnd"/>
            <w:r w:rsidRPr="00ED0891">
              <w:rPr>
                <w:rFonts w:ascii="Arial" w:hAnsi="Arial" w:cs="Arial"/>
                <w:sz w:val="18"/>
                <w:szCs w:val="18"/>
              </w:rPr>
              <w:t xml:space="preserve"> offset = 0</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Macro-to-Micro: </w:t>
            </w:r>
            <w:proofErr w:type="spellStart"/>
            <w:r w:rsidRPr="00ED0891">
              <w:rPr>
                <w:rFonts w:ascii="Arial" w:hAnsi="Arial" w:cs="Arial"/>
                <w:sz w:val="18"/>
                <w:szCs w:val="18"/>
              </w:rPr>
              <w:t>UMa</w:t>
            </w:r>
            <w:proofErr w:type="spellEnd"/>
            <w:r w:rsidRPr="00ED0891">
              <w:rPr>
                <w:rFonts w:ascii="Arial" w:hAnsi="Arial" w:cs="Arial"/>
                <w:sz w:val="18"/>
                <w:szCs w:val="18"/>
              </w:rPr>
              <w:t xml:space="preserve"> O2O in TR 38.901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Micro-to-Micro: </w:t>
            </w:r>
            <w:proofErr w:type="spellStart"/>
            <w:r w:rsidRPr="00ED0891">
              <w:rPr>
                <w:rFonts w:ascii="Arial" w:hAnsi="Arial" w:cs="Arial"/>
                <w:sz w:val="18"/>
                <w:szCs w:val="18"/>
              </w:rPr>
              <w:t>UMi</w:t>
            </w:r>
            <w:proofErr w:type="spellEnd"/>
            <w:r w:rsidRPr="00ED0891">
              <w:rPr>
                <w:rFonts w:ascii="Arial" w:hAnsi="Arial" w:cs="Arial"/>
                <w:sz w:val="18"/>
                <w:szCs w:val="18"/>
              </w:rPr>
              <w:t>-Street canyon O2O in TR 38.901 (</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=10m); ASA and ZSA statistics updated to be the same as ASD and ZSD; </w:t>
            </w:r>
            <w:proofErr w:type="spellStart"/>
            <w:r w:rsidRPr="00ED0891">
              <w:rPr>
                <w:rFonts w:ascii="Arial" w:hAnsi="Arial" w:cs="Arial"/>
                <w:sz w:val="18"/>
                <w:szCs w:val="18"/>
              </w:rPr>
              <w:t>ZoD</w:t>
            </w:r>
            <w:proofErr w:type="spellEnd"/>
            <w:r w:rsidRPr="00ED0891">
              <w:rPr>
                <w:rFonts w:ascii="Arial" w:hAnsi="Arial" w:cs="Arial"/>
                <w:sz w:val="18"/>
                <w:szCs w:val="18"/>
              </w:rPr>
              <w:t xml:space="preserve"> offset = 0</w:t>
            </w:r>
          </w:p>
          <w:p w:rsidR="0037555F" w:rsidRPr="00ED0891" w:rsidRDefault="0037555F">
            <w:pPr>
              <w:spacing w:after="0"/>
              <w:jc w:val="both"/>
              <w:rPr>
                <w:rFonts w:ascii="Arial" w:hAnsi="Arial" w:cs="Arial"/>
                <w:sz w:val="18"/>
                <w:szCs w:val="18"/>
              </w:rPr>
            </w:pP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Macro-to-Macro: </w:t>
            </w:r>
            <w:proofErr w:type="spellStart"/>
            <w:r w:rsidRPr="00ED0891">
              <w:rPr>
                <w:rFonts w:ascii="Arial" w:hAnsi="Arial" w:cs="Arial"/>
                <w:sz w:val="18"/>
                <w:szCs w:val="18"/>
              </w:rPr>
              <w:t>UMa</w:t>
            </w:r>
            <w:proofErr w:type="spellEnd"/>
            <w:r w:rsidRPr="00ED0891">
              <w:rPr>
                <w:rFonts w:ascii="Arial" w:hAnsi="Arial" w:cs="Arial"/>
                <w:sz w:val="18"/>
                <w:szCs w:val="18"/>
              </w:rPr>
              <w:t xml:space="preserve"> O2O in TR 38.901 (</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=25m); ASA and ZSA statistics updated </w:t>
            </w:r>
            <w:r w:rsidRPr="00ED0891">
              <w:rPr>
                <w:rFonts w:ascii="Arial" w:hAnsi="Arial" w:cs="Arial"/>
                <w:sz w:val="18"/>
                <w:szCs w:val="18"/>
              </w:rPr>
              <w:lastRenderedPageBreak/>
              <w:t xml:space="preserve">to be the same as ASD and ZSD; </w:t>
            </w:r>
            <w:proofErr w:type="spellStart"/>
            <w:r w:rsidRPr="00ED0891">
              <w:rPr>
                <w:rFonts w:ascii="Arial" w:hAnsi="Arial" w:cs="Arial"/>
                <w:sz w:val="18"/>
                <w:szCs w:val="18"/>
              </w:rPr>
              <w:t>ZoD</w:t>
            </w:r>
            <w:proofErr w:type="spellEnd"/>
            <w:r w:rsidRPr="00ED0891">
              <w:rPr>
                <w:rFonts w:ascii="Arial" w:hAnsi="Arial" w:cs="Arial"/>
                <w:sz w:val="18"/>
                <w:szCs w:val="18"/>
              </w:rPr>
              <w:t xml:space="preserve"> offset = 0</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Macro-to-Micro: </w:t>
            </w:r>
            <w:proofErr w:type="spellStart"/>
            <w:r w:rsidRPr="00ED0891">
              <w:rPr>
                <w:rFonts w:ascii="Arial" w:hAnsi="Arial" w:cs="Arial"/>
                <w:sz w:val="18"/>
                <w:szCs w:val="18"/>
              </w:rPr>
              <w:t>UMa</w:t>
            </w:r>
            <w:proofErr w:type="spellEnd"/>
            <w:r w:rsidRPr="00ED0891">
              <w:rPr>
                <w:rFonts w:ascii="Arial" w:hAnsi="Arial" w:cs="Arial"/>
                <w:sz w:val="18"/>
                <w:szCs w:val="18"/>
              </w:rPr>
              <w:t xml:space="preserve"> O2O in TR 38.901 </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Micro-to-Micro: </w:t>
            </w:r>
            <w:proofErr w:type="spellStart"/>
            <w:r w:rsidRPr="00ED0891">
              <w:rPr>
                <w:rFonts w:ascii="Arial" w:hAnsi="Arial" w:cs="Arial"/>
                <w:sz w:val="18"/>
                <w:szCs w:val="18"/>
              </w:rPr>
              <w:t>UMi</w:t>
            </w:r>
            <w:proofErr w:type="spellEnd"/>
            <w:r w:rsidRPr="00ED0891">
              <w:rPr>
                <w:rFonts w:ascii="Arial" w:hAnsi="Arial" w:cs="Arial"/>
                <w:sz w:val="18"/>
                <w:szCs w:val="18"/>
              </w:rPr>
              <w:t>-Street canyon O2O in TR 38.901 (</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=10m); ASA and ZSA statistics updated to be the same as ASD and ZSD; </w:t>
            </w:r>
            <w:proofErr w:type="spellStart"/>
            <w:r w:rsidRPr="00ED0891">
              <w:rPr>
                <w:rFonts w:ascii="Arial" w:hAnsi="Arial" w:cs="Arial"/>
                <w:sz w:val="18"/>
                <w:szCs w:val="18"/>
              </w:rPr>
              <w:t>ZoD</w:t>
            </w:r>
            <w:proofErr w:type="spellEnd"/>
            <w:r w:rsidRPr="00ED0891">
              <w:rPr>
                <w:rFonts w:ascii="Arial" w:hAnsi="Arial" w:cs="Arial"/>
                <w:sz w:val="18"/>
                <w:szCs w:val="18"/>
              </w:rPr>
              <w:t xml:space="preserve"> offset = 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lastRenderedPageBreak/>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TRP-to-TRP: </w:t>
            </w:r>
            <w:proofErr w:type="spellStart"/>
            <w:r w:rsidRPr="00ED0891">
              <w:rPr>
                <w:rFonts w:ascii="Arial" w:hAnsi="Arial" w:cs="Arial"/>
                <w:sz w:val="18"/>
                <w:szCs w:val="18"/>
              </w:rPr>
              <w:t>InH</w:t>
            </w:r>
            <w:proofErr w:type="spellEnd"/>
            <w:r w:rsidRPr="00ED0891">
              <w:rPr>
                <w:rFonts w:ascii="Arial" w:hAnsi="Arial" w:cs="Arial"/>
                <w:sz w:val="18"/>
                <w:szCs w:val="18"/>
              </w:rPr>
              <w:t>-Office in TR 38.901 (</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=3m), ASA and ZSA statistics updated to be the same as ASD and ZSD</w:t>
            </w:r>
          </w:p>
          <w:p w:rsidR="0037555F" w:rsidRPr="00ED0891" w:rsidRDefault="0037555F">
            <w:pPr>
              <w:spacing w:after="0"/>
              <w:jc w:val="both"/>
              <w:rPr>
                <w:rFonts w:ascii="Arial" w:hAnsi="Arial" w:cs="Arial"/>
                <w:sz w:val="18"/>
                <w:szCs w:val="18"/>
              </w:rPr>
            </w:pP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TRP-to-TRP: </w:t>
            </w:r>
            <w:proofErr w:type="spellStart"/>
            <w:r w:rsidRPr="00ED0891">
              <w:rPr>
                <w:rFonts w:ascii="Arial" w:hAnsi="Arial" w:cs="Arial"/>
                <w:sz w:val="18"/>
                <w:szCs w:val="18"/>
              </w:rPr>
              <w:t>InH</w:t>
            </w:r>
            <w:proofErr w:type="spellEnd"/>
            <w:r w:rsidRPr="00ED0891">
              <w:rPr>
                <w:rFonts w:ascii="Arial" w:hAnsi="Arial" w:cs="Arial"/>
                <w:sz w:val="18"/>
                <w:szCs w:val="18"/>
              </w:rPr>
              <w:t>-Office in TR 38.901 (</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=3m), ASA and ZSA statistics updated to be the same as ASD and ZSD</w:t>
            </w:r>
          </w:p>
        </w:tc>
        <w:tc>
          <w:tcPr>
            <w:tcW w:w="0" w:type="auto"/>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Macro TRP to Macro TRP: not needed.</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Indoor TRP to Indoor TRP: Only the channel model between Indoor TRPs within the same building is considered.</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bCs/>
                <w:iCs/>
                <w:sz w:val="18"/>
                <w:szCs w:val="18"/>
              </w:rPr>
              <w:t xml:space="preserve">For Indoor office layer: </w:t>
            </w:r>
            <w:proofErr w:type="spellStart"/>
            <w:r w:rsidRPr="00ED0891">
              <w:rPr>
                <w:rFonts w:ascii="Arial" w:hAnsi="Arial" w:cs="Arial"/>
                <w:bCs/>
                <w:sz w:val="18"/>
                <w:szCs w:val="18"/>
              </w:rPr>
              <w:t>InH</w:t>
            </w:r>
            <w:proofErr w:type="spellEnd"/>
            <w:r w:rsidRPr="00ED0891">
              <w:rPr>
                <w:rFonts w:ascii="Arial" w:hAnsi="Arial" w:cs="Arial"/>
                <w:bCs/>
                <w:sz w:val="18"/>
                <w:szCs w:val="18"/>
              </w:rPr>
              <w:t>-Office in TR 38.901 (</w:t>
            </w:r>
            <w:proofErr w:type="spellStart"/>
            <w:r w:rsidRPr="00ED0891">
              <w:rPr>
                <w:rFonts w:ascii="Arial" w:hAnsi="Arial" w:cs="Arial"/>
                <w:bCs/>
                <w:sz w:val="18"/>
                <w:szCs w:val="18"/>
              </w:rPr>
              <w:t>h</w:t>
            </w:r>
            <w:r w:rsidRPr="00ED0891">
              <w:rPr>
                <w:rFonts w:ascii="Arial" w:hAnsi="Arial" w:cs="Arial"/>
                <w:bCs/>
                <w:sz w:val="18"/>
                <w:szCs w:val="18"/>
                <w:vertAlign w:val="subscript"/>
              </w:rPr>
              <w:t>UE</w:t>
            </w:r>
            <w:proofErr w:type="spellEnd"/>
            <w:r w:rsidRPr="00ED0891">
              <w:rPr>
                <w:rFonts w:ascii="Arial" w:hAnsi="Arial" w:cs="Arial"/>
                <w:bCs/>
                <w:sz w:val="18"/>
                <w:szCs w:val="18"/>
              </w:rPr>
              <w:t xml:space="preserve"> =3m). ASA and ZSA statistics updated to be the same as ASD and ZSD. </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bCs/>
                <w:iCs/>
                <w:sz w:val="18"/>
                <w:szCs w:val="18"/>
              </w:rPr>
              <w:t xml:space="preserve">For Indoor factory layer: </w:t>
            </w:r>
            <w:proofErr w:type="spellStart"/>
            <w:proofErr w:type="gramStart"/>
            <w:r w:rsidRPr="00ED0891">
              <w:rPr>
                <w:rFonts w:ascii="Arial" w:hAnsi="Arial" w:cs="Arial"/>
                <w:bCs/>
                <w:iCs/>
                <w:sz w:val="18"/>
                <w:szCs w:val="18"/>
              </w:rPr>
              <w:t>InF</w:t>
            </w:r>
            <w:proofErr w:type="spellEnd"/>
            <w:proofErr w:type="gramEnd"/>
            <w:r w:rsidRPr="00ED0891">
              <w:rPr>
                <w:rFonts w:ascii="Arial" w:hAnsi="Arial" w:cs="Arial"/>
                <w:bCs/>
                <w:iCs/>
                <w:sz w:val="18"/>
                <w:szCs w:val="18"/>
              </w:rPr>
              <w:t xml:space="preserve"> in TR 38.901 (</w:t>
            </w:r>
            <w:proofErr w:type="spellStart"/>
            <w:r w:rsidRPr="00ED0891">
              <w:rPr>
                <w:rFonts w:ascii="Arial" w:hAnsi="Arial" w:cs="Arial"/>
                <w:bCs/>
                <w:iCs/>
                <w:sz w:val="18"/>
                <w:szCs w:val="18"/>
              </w:rPr>
              <w:t>h</w:t>
            </w:r>
            <w:r w:rsidRPr="00ED0891">
              <w:rPr>
                <w:rFonts w:ascii="Arial" w:hAnsi="Arial" w:cs="Arial"/>
                <w:bCs/>
                <w:iCs/>
                <w:sz w:val="18"/>
                <w:szCs w:val="18"/>
                <w:vertAlign w:val="subscript"/>
              </w:rPr>
              <w:t>UE</w:t>
            </w:r>
            <w:proofErr w:type="spellEnd"/>
            <w:r w:rsidRPr="00ED0891">
              <w:rPr>
                <w:rFonts w:ascii="Arial" w:hAnsi="Arial" w:cs="Arial"/>
                <w:bCs/>
                <w:iCs/>
                <w:sz w:val="18"/>
                <w:szCs w:val="18"/>
              </w:rPr>
              <w:t xml:space="preserve"> =3m). ASA and ZSA statistics updated to be the same as ASD and ZSD</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Macro TRP to Indoor TRP: </w:t>
            </w:r>
            <w:proofErr w:type="spellStart"/>
            <w:r w:rsidRPr="00ED0891">
              <w:rPr>
                <w:rFonts w:ascii="Arial" w:hAnsi="Arial" w:cs="Arial"/>
                <w:bCs/>
                <w:sz w:val="18"/>
                <w:szCs w:val="18"/>
              </w:rPr>
              <w:t>UMa</w:t>
            </w:r>
            <w:proofErr w:type="spellEnd"/>
            <w:r w:rsidRPr="00ED0891">
              <w:rPr>
                <w:rFonts w:ascii="Arial" w:hAnsi="Arial" w:cs="Arial"/>
                <w:bCs/>
                <w:sz w:val="18"/>
                <w:szCs w:val="18"/>
              </w:rPr>
              <w:t xml:space="preserve"> O2I in TR 38.901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bCs/>
                <w:sz w:val="18"/>
                <w:szCs w:val="18"/>
              </w:rPr>
              <w:t>Indoor TRP to Macro TRP: same as Macro TRP to Indoor TRP</w:t>
            </w:r>
          </w:p>
        </w:tc>
      </w:tr>
      <w:tr w:rsidR="0037555F" w:rsidRPr="00ED0891">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ind w:left="851" w:hanging="851"/>
              <w:rPr>
                <w:rFonts w:ascii="Arial" w:hAnsi="Arial" w:cs="Arial"/>
                <w:sz w:val="18"/>
                <w:szCs w:val="18"/>
              </w:rPr>
            </w:pPr>
            <w:r w:rsidRPr="00ED0891">
              <w:rPr>
                <w:rFonts w:ascii="Arial" w:hAnsi="Arial" w:cs="Arial"/>
                <w:bCs/>
                <w:iCs/>
                <w:sz w:val="18"/>
                <w:szCs w:val="18"/>
                <w:lang w:eastAsia="zh-CN"/>
              </w:rPr>
              <w:lastRenderedPageBreak/>
              <w:t>NO</w:t>
            </w:r>
            <w:r w:rsidRPr="00ED0891">
              <w:rPr>
                <w:rFonts w:ascii="Arial" w:hAnsi="Arial" w:cs="Arial"/>
                <w:bCs/>
                <w:iCs/>
                <w:sz w:val="18"/>
                <w:szCs w:val="18"/>
              </w:rPr>
              <w:t>TE 1:</w:t>
            </w:r>
            <w:r w:rsidRPr="00ED0891">
              <w:rPr>
                <w:rFonts w:ascii="Arial" w:hAnsi="Arial" w:cs="Arial"/>
                <w:bCs/>
                <w:iCs/>
                <w:sz w:val="18"/>
                <w:szCs w:val="18"/>
              </w:rPr>
              <w:tab/>
            </w:r>
            <w:r w:rsidRPr="00ED0891">
              <w:rPr>
                <w:rFonts w:ascii="Arial" w:hAnsi="Arial" w:cs="Arial"/>
                <w:bCs/>
                <w:sz w:val="18"/>
                <w:szCs w:val="18"/>
              </w:rPr>
              <w:t xml:space="preserve">For the percentage of high loss and low loss building type, 80% low-loss model and 20% </w:t>
            </w:r>
            <w:r w:rsidRPr="00ED0891">
              <w:rPr>
                <w:rFonts w:ascii="Arial" w:hAnsi="Arial" w:cs="Arial"/>
                <w:sz w:val="18"/>
                <w:szCs w:val="18"/>
              </w:rPr>
              <w:t>high</w:t>
            </w:r>
            <w:r w:rsidRPr="00ED0891">
              <w:rPr>
                <w:rFonts w:ascii="Arial" w:hAnsi="Arial" w:cs="Arial"/>
                <w:bCs/>
                <w:sz w:val="18"/>
                <w:szCs w:val="18"/>
              </w:rPr>
              <w:t>-loss model is considered.</w:t>
            </w:r>
          </w:p>
          <w:p w:rsidR="0037555F" w:rsidRPr="00ED0891" w:rsidRDefault="00FB007B">
            <w:pPr>
              <w:pStyle w:val="B3"/>
              <w:spacing w:after="0"/>
              <w:rPr>
                <w:rFonts w:ascii="Arial" w:hAnsi="Arial" w:cs="Arial"/>
                <w:sz w:val="18"/>
                <w:szCs w:val="18"/>
                <w:lang w:eastAsia="zh-CN"/>
              </w:rPr>
            </w:pPr>
            <w:r w:rsidRPr="00ED0891">
              <w:rPr>
                <w:rFonts w:ascii="Arial" w:hAnsi="Arial" w:cs="Arial"/>
                <w:sz w:val="18"/>
                <w:szCs w:val="18"/>
              </w:rPr>
              <w:t>-</w:t>
            </w:r>
            <w:r w:rsidRPr="00ED0891">
              <w:rPr>
                <w:rFonts w:ascii="Arial" w:hAnsi="Arial" w:cs="Arial"/>
                <w:sz w:val="18"/>
                <w:szCs w:val="18"/>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Pr="00ED0891">
              <w:rPr>
                <w:rFonts w:ascii="Arial" w:hAnsi="Arial" w:cs="Arial"/>
                <w:sz w:val="18"/>
                <w:szCs w:val="18"/>
                <w:lang w:eastAsia="zh-CN"/>
              </w:rPr>
              <w:t xml:space="preserve"> </w:t>
            </w:r>
          </w:p>
          <w:p w:rsidR="0037555F" w:rsidRPr="00ED0891" w:rsidRDefault="00FB007B">
            <w:pPr>
              <w:spacing w:after="0"/>
              <w:ind w:left="851" w:hanging="851"/>
              <w:rPr>
                <w:rFonts w:ascii="Arial" w:hAnsi="Arial" w:cs="Arial"/>
                <w:sz w:val="18"/>
                <w:szCs w:val="18"/>
              </w:rPr>
            </w:pPr>
            <w:r w:rsidRPr="00ED0891">
              <w:rPr>
                <w:rFonts w:ascii="Arial" w:hAnsi="Arial" w:cs="Arial"/>
                <w:bCs/>
                <w:iCs/>
                <w:sz w:val="18"/>
                <w:szCs w:val="18"/>
                <w:lang w:eastAsia="zh-CN"/>
              </w:rPr>
              <w:t>NO</w:t>
            </w:r>
            <w:r w:rsidRPr="00ED0891">
              <w:rPr>
                <w:rFonts w:ascii="Arial" w:hAnsi="Arial" w:cs="Arial"/>
                <w:bCs/>
                <w:iCs/>
                <w:sz w:val="18"/>
                <w:szCs w:val="18"/>
              </w:rPr>
              <w:t>TE 2:</w:t>
            </w:r>
            <w:r w:rsidRPr="00ED0891">
              <w:rPr>
                <w:rFonts w:ascii="Arial" w:hAnsi="Arial" w:cs="Arial"/>
                <w:bCs/>
                <w:iCs/>
                <w:sz w:val="18"/>
                <w:szCs w:val="18"/>
              </w:rPr>
              <w:tab/>
            </w:r>
            <w:r w:rsidRPr="00ED0891">
              <w:rPr>
                <w:rFonts w:ascii="Arial" w:hAnsi="Arial" w:cs="Arial"/>
                <w:sz w:val="18"/>
                <w:szCs w:val="18"/>
              </w:rPr>
              <w:t xml:space="preserve">LOS probability of </w:t>
            </w:r>
            <w:proofErr w:type="spellStart"/>
            <w:r w:rsidRPr="00ED0891">
              <w:rPr>
                <w:rFonts w:ascii="Arial" w:hAnsi="Arial" w:cs="Arial"/>
                <w:sz w:val="18"/>
                <w:szCs w:val="18"/>
              </w:rPr>
              <w:t>gNB-gNB</w:t>
            </w:r>
            <w:proofErr w:type="spellEnd"/>
            <w:r w:rsidRPr="00ED0891">
              <w:rPr>
                <w:rFonts w:ascii="Arial" w:hAnsi="Arial" w:cs="Arial"/>
                <w:sz w:val="18"/>
                <w:szCs w:val="18"/>
              </w:rPr>
              <w:t xml:space="preserve"> channel:</w:t>
            </w:r>
          </w:p>
          <w:p w:rsidR="0037555F" w:rsidRPr="00ED0891" w:rsidRDefault="00FB007B">
            <w:pPr>
              <w:pStyle w:val="B3"/>
              <w:spacing w:after="0"/>
              <w:rPr>
                <w:rFonts w:ascii="Arial" w:hAnsi="Arial" w:cs="Arial"/>
                <w:sz w:val="18"/>
                <w:szCs w:val="18"/>
              </w:rPr>
            </w:pPr>
            <w:r w:rsidRPr="00ED0891">
              <w:rPr>
                <w:rFonts w:ascii="Arial" w:hAnsi="Arial" w:cs="Arial"/>
                <w:sz w:val="18"/>
                <w:szCs w:val="18"/>
              </w:rPr>
              <w:t>-</w:t>
            </w:r>
            <w:r w:rsidRPr="00ED0891">
              <w:rPr>
                <w:rFonts w:ascii="Arial" w:hAnsi="Arial" w:cs="Arial"/>
                <w:sz w:val="18"/>
                <w:szCs w:val="18"/>
              </w:rPr>
              <w:tab/>
              <w:t xml:space="preserve">For Macro-to-Macro, if the 2D distance between two Macro </w:t>
            </w:r>
            <w:proofErr w:type="spellStart"/>
            <w:r w:rsidRPr="00ED0891">
              <w:rPr>
                <w:rFonts w:ascii="Arial" w:hAnsi="Arial" w:cs="Arial"/>
                <w:sz w:val="18"/>
                <w:szCs w:val="18"/>
              </w:rPr>
              <w:t>gNBs</w:t>
            </w:r>
            <w:proofErr w:type="spellEnd"/>
            <w:r w:rsidRPr="00ED0891">
              <w:rPr>
                <w:rFonts w:ascii="Arial" w:hAnsi="Arial" w:cs="Arial"/>
                <w:sz w:val="18"/>
                <w:szCs w:val="18"/>
              </w:rPr>
              <w:t xml:space="preserve"> are less than or equal to the ISD (200m for Dense Urban, and 500m for Urban Macro), set the LOS probability to 75%; Otherwise, reuse</w:t>
            </w:r>
            <w:r w:rsidRPr="00ED0891">
              <w:rPr>
                <w:rFonts w:ascii="Arial" w:hAnsi="Arial" w:cs="Arial"/>
                <w:iCs/>
                <w:sz w:val="18"/>
                <w:szCs w:val="18"/>
              </w:rPr>
              <w:t xml:space="preserve"> </w:t>
            </w:r>
            <w:proofErr w:type="spellStart"/>
            <w:r w:rsidRPr="00ED0891">
              <w:rPr>
                <w:rFonts w:ascii="Arial" w:hAnsi="Arial" w:cs="Arial"/>
                <w:iCs/>
                <w:sz w:val="18"/>
                <w:szCs w:val="18"/>
              </w:rPr>
              <w:t>gNB</w:t>
            </w:r>
            <w:proofErr w:type="spellEnd"/>
            <w:r w:rsidRPr="00ED0891">
              <w:rPr>
                <w:rFonts w:ascii="Arial" w:hAnsi="Arial" w:cs="Arial"/>
                <w:iCs/>
                <w:sz w:val="18"/>
                <w:szCs w:val="18"/>
              </w:rPr>
              <w:t>-to-UE</w:t>
            </w:r>
            <w:r w:rsidRPr="00ED0891">
              <w:rPr>
                <w:rFonts w:ascii="Arial" w:hAnsi="Arial" w:cs="Arial"/>
                <w:sz w:val="18"/>
                <w:szCs w:val="18"/>
              </w:rPr>
              <w:t xml:space="preserve"> </w:t>
            </w:r>
            <w:r w:rsidRPr="00ED0891">
              <w:rPr>
                <w:rFonts w:ascii="Arial" w:hAnsi="Arial" w:cs="Arial"/>
                <w:iCs/>
                <w:sz w:val="18"/>
                <w:szCs w:val="18"/>
              </w:rPr>
              <w:t>LOS probability equation in TR 38.901</w:t>
            </w:r>
            <w:r w:rsidRPr="00ED0891">
              <w:rPr>
                <w:rFonts w:ascii="Arial" w:hAnsi="Arial" w:cs="Arial"/>
                <w:sz w:val="18"/>
                <w:szCs w:val="18"/>
              </w:rPr>
              <w:t>.</w:t>
            </w:r>
          </w:p>
          <w:p w:rsidR="0037555F" w:rsidRPr="00ED0891" w:rsidRDefault="00FB007B">
            <w:pPr>
              <w:pStyle w:val="B3"/>
              <w:spacing w:after="0"/>
              <w:rPr>
                <w:rFonts w:ascii="Arial" w:hAnsi="Arial" w:cs="Arial"/>
                <w:sz w:val="18"/>
                <w:szCs w:val="18"/>
              </w:rPr>
            </w:pPr>
            <w:r w:rsidRPr="00ED0891">
              <w:rPr>
                <w:rFonts w:ascii="Arial" w:hAnsi="Arial" w:cs="Arial"/>
                <w:sz w:val="18"/>
                <w:szCs w:val="18"/>
              </w:rPr>
              <w:t>-</w:t>
            </w:r>
            <w:r w:rsidRPr="00ED0891">
              <w:rPr>
                <w:rFonts w:ascii="Arial" w:hAnsi="Arial" w:cs="Arial"/>
                <w:sz w:val="18"/>
                <w:szCs w:val="18"/>
              </w:rPr>
              <w:tab/>
              <w:t>For other cases, reuse</w:t>
            </w:r>
            <w:r w:rsidRPr="00ED0891">
              <w:rPr>
                <w:rFonts w:ascii="Arial" w:hAnsi="Arial" w:cs="Arial"/>
                <w:iCs/>
                <w:sz w:val="18"/>
                <w:szCs w:val="18"/>
              </w:rPr>
              <w:t xml:space="preserve"> </w:t>
            </w:r>
            <w:proofErr w:type="spellStart"/>
            <w:r w:rsidRPr="00ED0891">
              <w:rPr>
                <w:rFonts w:ascii="Arial" w:hAnsi="Arial" w:cs="Arial"/>
                <w:iCs/>
                <w:sz w:val="18"/>
                <w:szCs w:val="18"/>
              </w:rPr>
              <w:t>gNB</w:t>
            </w:r>
            <w:proofErr w:type="spellEnd"/>
            <w:r w:rsidRPr="00ED0891">
              <w:rPr>
                <w:rFonts w:ascii="Arial" w:hAnsi="Arial" w:cs="Arial"/>
                <w:iCs/>
                <w:sz w:val="18"/>
                <w:szCs w:val="18"/>
              </w:rPr>
              <w:t>-to-UE</w:t>
            </w:r>
            <w:r w:rsidRPr="00ED0891">
              <w:rPr>
                <w:rFonts w:ascii="Arial" w:hAnsi="Arial" w:cs="Arial"/>
                <w:sz w:val="18"/>
                <w:szCs w:val="18"/>
              </w:rPr>
              <w:t xml:space="preserve"> </w:t>
            </w:r>
            <w:r w:rsidRPr="00ED0891">
              <w:rPr>
                <w:rFonts w:ascii="Arial" w:hAnsi="Arial" w:cs="Arial"/>
                <w:iCs/>
                <w:sz w:val="18"/>
                <w:szCs w:val="18"/>
              </w:rPr>
              <w:t>LOS probability equation in TR 38.901</w:t>
            </w:r>
            <w:r w:rsidRPr="00ED0891">
              <w:rPr>
                <w:rFonts w:ascii="Arial" w:hAnsi="Arial" w:cs="Arial"/>
                <w:sz w:val="18"/>
                <w:szCs w:val="18"/>
              </w:rPr>
              <w:t>.</w:t>
            </w:r>
          </w:p>
        </w:tc>
      </w:tr>
    </w:tbl>
    <w:p w:rsidR="0037555F" w:rsidRPr="00ED0891" w:rsidRDefault="0037555F"/>
    <w:p w:rsidR="0037555F" w:rsidRPr="00ED0891" w:rsidRDefault="00FB007B">
      <w:pPr>
        <w:pStyle w:val="TH"/>
        <w:rPr>
          <w:lang w:eastAsia="zh-CN"/>
        </w:rPr>
      </w:pPr>
      <w:r w:rsidRPr="00ED0891">
        <w:t xml:space="preserve">Table </w:t>
      </w:r>
      <w:r w:rsidRPr="00ED0891">
        <w:rPr>
          <w:lang w:eastAsia="zh-CN"/>
        </w:rPr>
        <w:t>A.3</w:t>
      </w:r>
      <w:r w:rsidRPr="00ED0891">
        <w:t>-3: 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1350"/>
        <w:gridCol w:w="2973"/>
        <w:gridCol w:w="2145"/>
        <w:gridCol w:w="3389"/>
      </w:tblGrid>
      <w:tr w:rsidR="0037555F" w:rsidRPr="00ED0891">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tcPr>
          <w:p w:rsidR="0037555F" w:rsidRPr="00ED0891" w:rsidRDefault="0037555F">
            <w:pPr>
              <w:spacing w:after="0"/>
              <w:jc w:val="both"/>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sz w:val="18"/>
                <w:szCs w:val="18"/>
              </w:rPr>
            </w:pPr>
            <w:r w:rsidRPr="00ED0891">
              <w:rPr>
                <w:rFonts w:ascii="Arial" w:hAnsi="Arial" w:cs="Arial"/>
                <w:b/>
                <w:bCs/>
                <w:sz w:val="18"/>
                <w:szCs w:val="18"/>
              </w:rPr>
              <w:t xml:space="preserve">Urban Macro, Dense </w:t>
            </w:r>
            <w:r w:rsidRPr="00ED0891">
              <w:rPr>
                <w:rFonts w:ascii="Arial" w:hAnsi="Arial" w:cs="Arial"/>
                <w:b/>
                <w:bCs/>
                <w:sz w:val="18"/>
                <w:szCs w:val="18"/>
                <w:lang w:eastAsia="zh-CN"/>
              </w:rPr>
              <w:t>U</w:t>
            </w:r>
            <w:r w:rsidRPr="00ED0891">
              <w:rPr>
                <w:rFonts w:ascii="Arial" w:hAnsi="Arial" w:cs="Arial"/>
                <w:b/>
                <w:bCs/>
                <w:sz w:val="18"/>
                <w:szCs w:val="18"/>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sz w:val="18"/>
                <w:szCs w:val="18"/>
              </w:rPr>
            </w:pPr>
            <w:r w:rsidRPr="00ED0891">
              <w:rPr>
                <w:rFonts w:ascii="Arial" w:hAnsi="Arial" w:cs="Arial"/>
                <w:b/>
                <w:bCs/>
                <w:sz w:val="18"/>
                <w:szCs w:val="18"/>
              </w:rPr>
              <w:t>Indoor hotspot</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2-layer Scenario B</w:t>
            </w:r>
          </w:p>
        </w:tc>
      </w:tr>
      <w:tr w:rsidR="0037555F" w:rsidRPr="00ED0891">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Option 1 (baseline): UE-to-UE: A.2.1.2 in TR36.843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sz w:val="18"/>
                <w:szCs w:val="18"/>
              </w:rPr>
              <w:t>, penetration loss between UEs follows Table A.2.1-12 in TR38.802</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Option 2: UE-to-UE: </w:t>
            </w:r>
            <w:proofErr w:type="spellStart"/>
            <w:r w:rsidRPr="00ED0891">
              <w:rPr>
                <w:rFonts w:ascii="Arial" w:hAnsi="Arial" w:cs="Arial"/>
                <w:sz w:val="18"/>
                <w:szCs w:val="18"/>
              </w:rPr>
              <w:t>UMi</w:t>
            </w:r>
            <w:proofErr w:type="spellEnd"/>
            <w:r w:rsidRPr="00ED0891">
              <w:rPr>
                <w:rFonts w:ascii="Arial" w:hAnsi="Arial" w:cs="Arial"/>
                <w:sz w:val="18"/>
                <w:szCs w:val="18"/>
              </w:rPr>
              <w:t xml:space="preserve">-Street canyon </w:t>
            </w:r>
            <w:r w:rsidRPr="00ED0891">
              <w:rPr>
                <w:rFonts w:ascii="Arial" w:hAnsi="Arial" w:cs="Arial"/>
                <w:sz w:val="18"/>
                <w:szCs w:val="18"/>
                <w:lang w:val="it-IT"/>
              </w:rPr>
              <w:t>in TR 38.901</w:t>
            </w:r>
            <w:r w:rsidRPr="00ED0891">
              <w:rPr>
                <w:rFonts w:ascii="Arial" w:hAnsi="Arial" w:cs="Arial"/>
                <w:sz w:val="18"/>
                <w:szCs w:val="18"/>
              </w:rPr>
              <w:t xml:space="preserve">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 ~ 22.5m), penetration loss between UEs follows Table A.2.1-12 in TR38.802</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Use NLOS when two indoor UEs are in different buildings.</w:t>
            </w: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UE-to-UE: </w:t>
            </w:r>
            <w:proofErr w:type="spellStart"/>
            <w:r w:rsidRPr="00ED0891">
              <w:rPr>
                <w:rFonts w:ascii="Arial" w:hAnsi="Arial" w:cs="Arial"/>
                <w:sz w:val="18"/>
                <w:szCs w:val="18"/>
              </w:rPr>
              <w:t>UMi</w:t>
            </w:r>
            <w:proofErr w:type="spellEnd"/>
            <w:r w:rsidRPr="00ED0891">
              <w:rPr>
                <w:rFonts w:ascii="Arial" w:hAnsi="Arial" w:cs="Arial"/>
                <w:sz w:val="18"/>
                <w:szCs w:val="18"/>
              </w:rPr>
              <w:t xml:space="preserve">-Street canyon </w:t>
            </w:r>
            <w:r w:rsidRPr="00ED0891">
              <w:rPr>
                <w:rFonts w:ascii="Arial" w:hAnsi="Arial" w:cs="Arial"/>
                <w:sz w:val="18"/>
                <w:szCs w:val="18"/>
                <w:lang w:val="it-IT"/>
              </w:rPr>
              <w:t>in TR 38.901</w:t>
            </w:r>
            <w:r w:rsidRPr="00ED0891">
              <w:rPr>
                <w:rFonts w:ascii="Arial" w:hAnsi="Arial" w:cs="Arial"/>
                <w:sz w:val="18"/>
                <w:szCs w:val="18"/>
              </w:rPr>
              <w:t xml:space="preserve">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 ~ 22.5m), penetration loss between UEs follows Table A.2.1-12 in TR38.802</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Use NLOS when two indoor UEs are in different buildings.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Option1 (baseline): UE-to-UE: A.2.1.2 in TR36.843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Option 2: UE-to-UE: </w:t>
            </w:r>
            <w:proofErr w:type="spellStart"/>
            <w:r w:rsidRPr="00ED0891">
              <w:rPr>
                <w:rFonts w:ascii="Arial" w:hAnsi="Arial" w:cs="Arial"/>
                <w:sz w:val="18"/>
                <w:szCs w:val="18"/>
              </w:rPr>
              <w:t>InH</w:t>
            </w:r>
            <w:proofErr w:type="spellEnd"/>
            <w:r w:rsidRPr="00ED0891">
              <w:rPr>
                <w:rFonts w:ascii="Arial" w:hAnsi="Arial" w:cs="Arial"/>
                <w:sz w:val="18"/>
                <w:szCs w:val="18"/>
              </w:rPr>
              <w:t>-Office in TR 38.901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w:t>
            </w: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UE-to-UE: </w:t>
            </w:r>
            <w:proofErr w:type="spellStart"/>
            <w:r w:rsidRPr="00ED0891">
              <w:rPr>
                <w:rFonts w:ascii="Arial" w:hAnsi="Arial" w:cs="Arial"/>
                <w:sz w:val="18"/>
                <w:szCs w:val="18"/>
              </w:rPr>
              <w:t>InH</w:t>
            </w:r>
            <w:proofErr w:type="spellEnd"/>
            <w:r w:rsidRPr="00ED0891">
              <w:rPr>
                <w:rFonts w:ascii="Arial" w:hAnsi="Arial" w:cs="Arial"/>
                <w:sz w:val="18"/>
                <w:szCs w:val="18"/>
              </w:rPr>
              <w:t>-Office in TR 38.901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w:t>
            </w:r>
          </w:p>
        </w:tc>
        <w:tc>
          <w:tcPr>
            <w:tcW w:w="0" w:type="auto"/>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Outdoor UE to Outdoor UE: </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 xml:space="preserve">Option 1: A.2.1.2 in TR36.843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 xml:space="preserve">Option 2: </w:t>
            </w:r>
            <w:proofErr w:type="spellStart"/>
            <w:r w:rsidRPr="00ED0891">
              <w:rPr>
                <w:rFonts w:ascii="Arial" w:hAnsi="Arial" w:cs="Arial"/>
                <w:sz w:val="18"/>
                <w:szCs w:val="18"/>
              </w:rPr>
              <w:t>UMi</w:t>
            </w:r>
            <w:proofErr w:type="spellEnd"/>
            <w:r w:rsidRPr="00ED0891">
              <w:rPr>
                <w:rFonts w:ascii="Arial" w:hAnsi="Arial" w:cs="Arial"/>
                <w:sz w:val="18"/>
                <w:szCs w:val="18"/>
              </w:rPr>
              <w:t xml:space="preserve">-Street canyon </w:t>
            </w:r>
            <w:r w:rsidRPr="00ED0891">
              <w:rPr>
                <w:rFonts w:ascii="Arial" w:hAnsi="Arial" w:cs="Arial"/>
                <w:sz w:val="18"/>
                <w:szCs w:val="18"/>
                <w:lang w:val="it-IT"/>
              </w:rPr>
              <w:t>in TR 38.901</w:t>
            </w:r>
            <w:r w:rsidRPr="00ED0891">
              <w:rPr>
                <w:rFonts w:ascii="Arial" w:hAnsi="Arial" w:cs="Arial"/>
                <w:sz w:val="18"/>
                <w:szCs w:val="18"/>
              </w:rPr>
              <w:t xml:space="preserve">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Penetration loss between UEs follows Table A.2.1-12 in TR38.802</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Indoor UE to Indoor UE: Only the channel model between Indoor UEs within the same building is considered</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 xml:space="preserve">Option 1: A.2.1.2 in TR36.843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sz w:val="18"/>
                <w:szCs w:val="18"/>
              </w:rPr>
              <w:t xml:space="preserve">. </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Option 2:</w:t>
            </w:r>
          </w:p>
          <w:p w:rsidR="0037555F" w:rsidRPr="00ED0891" w:rsidRDefault="00FB007B">
            <w:pPr>
              <w:numPr>
                <w:ilvl w:val="2"/>
                <w:numId w:val="39"/>
              </w:numPr>
              <w:spacing w:after="0"/>
              <w:jc w:val="both"/>
              <w:rPr>
                <w:rFonts w:ascii="Arial" w:hAnsi="Arial" w:cs="Arial"/>
                <w:sz w:val="18"/>
                <w:szCs w:val="18"/>
              </w:rPr>
            </w:pPr>
            <w:r w:rsidRPr="00ED0891">
              <w:rPr>
                <w:rFonts w:ascii="Arial" w:hAnsi="Arial" w:cs="Arial"/>
                <w:bCs/>
                <w:iCs/>
                <w:sz w:val="18"/>
                <w:szCs w:val="18"/>
              </w:rPr>
              <w:t xml:space="preserve">For Indoor office layer: </w:t>
            </w:r>
            <w:proofErr w:type="spellStart"/>
            <w:r w:rsidRPr="00ED0891">
              <w:rPr>
                <w:rFonts w:ascii="Arial" w:hAnsi="Arial" w:cs="Arial"/>
                <w:sz w:val="18"/>
                <w:szCs w:val="18"/>
              </w:rPr>
              <w:t>InH</w:t>
            </w:r>
            <w:proofErr w:type="spellEnd"/>
            <w:r w:rsidRPr="00ED0891">
              <w:rPr>
                <w:rFonts w:ascii="Arial" w:hAnsi="Arial" w:cs="Arial"/>
                <w:sz w:val="18"/>
                <w:szCs w:val="18"/>
              </w:rPr>
              <w:t>-Office in TR 38.901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 </w:t>
            </w:r>
          </w:p>
          <w:p w:rsidR="0037555F" w:rsidRPr="00ED0891" w:rsidRDefault="00FB007B">
            <w:pPr>
              <w:numPr>
                <w:ilvl w:val="2"/>
                <w:numId w:val="39"/>
              </w:numPr>
              <w:spacing w:after="0"/>
              <w:jc w:val="both"/>
              <w:rPr>
                <w:rFonts w:ascii="Arial" w:hAnsi="Arial" w:cs="Arial"/>
                <w:bCs/>
                <w:sz w:val="18"/>
                <w:szCs w:val="18"/>
              </w:rPr>
            </w:pPr>
            <w:r w:rsidRPr="00ED0891">
              <w:rPr>
                <w:rFonts w:ascii="Arial" w:hAnsi="Arial" w:cs="Arial"/>
                <w:bCs/>
                <w:iCs/>
                <w:sz w:val="18"/>
                <w:szCs w:val="18"/>
              </w:rPr>
              <w:t xml:space="preserve">For Indoor factory layer: </w:t>
            </w:r>
            <w:proofErr w:type="spellStart"/>
            <w:proofErr w:type="gramStart"/>
            <w:r w:rsidRPr="00ED0891">
              <w:rPr>
                <w:rFonts w:ascii="Arial" w:hAnsi="Arial" w:cs="Arial"/>
                <w:sz w:val="18"/>
                <w:szCs w:val="18"/>
              </w:rPr>
              <w:t>InF</w:t>
            </w:r>
            <w:proofErr w:type="spellEnd"/>
            <w:proofErr w:type="gramEnd"/>
            <w:r w:rsidRPr="00ED0891">
              <w:rPr>
                <w:rFonts w:ascii="Arial" w:hAnsi="Arial" w:cs="Arial"/>
                <w:sz w:val="18"/>
                <w:szCs w:val="18"/>
              </w:rPr>
              <w:t xml:space="preserve"> in TR 38.901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 </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sz w:val="18"/>
                <w:szCs w:val="18"/>
              </w:rPr>
              <w:t>Penetration loss is not modelled.</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Outdoor UE to Indoor UE: </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 xml:space="preserve">Option 1: A.2.1.2 in TR36.843 </w:t>
            </w:r>
            <w:r w:rsidRPr="00ED0891">
              <w:rPr>
                <w:rFonts w:ascii="Arial" w:hAnsi="Arial" w:cs="Arial"/>
                <w:bCs/>
                <w:sz w:val="18"/>
                <w:szCs w:val="18"/>
              </w:rPr>
              <w:t>(</w:t>
            </w: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sz w:val="18"/>
                <w:szCs w:val="18"/>
              </w:rPr>
              <w:t xml:space="preserve">. </w:t>
            </w:r>
          </w:p>
          <w:p w:rsidR="0037555F" w:rsidRPr="00ED0891" w:rsidRDefault="00FB007B">
            <w:pPr>
              <w:numPr>
                <w:ilvl w:val="1"/>
                <w:numId w:val="39"/>
              </w:numPr>
              <w:spacing w:after="0"/>
              <w:jc w:val="both"/>
              <w:rPr>
                <w:rFonts w:ascii="Arial" w:hAnsi="Arial" w:cs="Arial"/>
                <w:bCs/>
                <w:sz w:val="18"/>
                <w:szCs w:val="18"/>
              </w:rPr>
            </w:pPr>
            <w:r w:rsidRPr="00ED0891">
              <w:rPr>
                <w:rFonts w:ascii="Arial" w:hAnsi="Arial" w:cs="Arial"/>
                <w:sz w:val="18"/>
                <w:szCs w:val="18"/>
              </w:rPr>
              <w:t xml:space="preserve">Option 2: </w:t>
            </w:r>
            <w:proofErr w:type="spellStart"/>
            <w:r w:rsidRPr="00ED0891">
              <w:rPr>
                <w:rFonts w:ascii="Arial" w:hAnsi="Arial" w:cs="Arial"/>
                <w:sz w:val="18"/>
                <w:szCs w:val="18"/>
              </w:rPr>
              <w:t>UMi</w:t>
            </w:r>
            <w:proofErr w:type="spellEnd"/>
            <w:r w:rsidRPr="00ED0891">
              <w:rPr>
                <w:rFonts w:ascii="Arial" w:hAnsi="Arial" w:cs="Arial"/>
                <w:sz w:val="18"/>
                <w:szCs w:val="18"/>
              </w:rPr>
              <w:t>-Street canyon in TR 38.901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Penetration loss between UEs follows Table A.2.1-12 in TR38.802</w:t>
            </w:r>
          </w:p>
        </w:tc>
      </w:tr>
      <w:tr w:rsidR="0037555F" w:rsidRPr="00ED0891">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Option 1 (baseline): UE-to-UE: A.2.1.2 in TR36.843 (ITU </w:t>
            </w:r>
            <w:proofErr w:type="spellStart"/>
            <w:r w:rsidRPr="00ED0891">
              <w:rPr>
                <w:rFonts w:ascii="Arial" w:hAnsi="Arial" w:cs="Arial"/>
                <w:sz w:val="18"/>
                <w:szCs w:val="18"/>
              </w:rPr>
              <w:t>InH</w:t>
            </w:r>
            <w:proofErr w:type="spellEnd"/>
            <w:r w:rsidRPr="00ED0891">
              <w:rPr>
                <w:rFonts w:ascii="Arial" w:hAnsi="Arial" w:cs="Arial"/>
                <w:sz w:val="18"/>
                <w:szCs w:val="18"/>
              </w:rPr>
              <w:t xml:space="preserve">) for indoor to </w:t>
            </w:r>
            <w:proofErr w:type="gramStart"/>
            <w:r w:rsidRPr="00ED0891">
              <w:rPr>
                <w:rFonts w:ascii="Arial" w:hAnsi="Arial" w:cs="Arial"/>
                <w:sz w:val="18"/>
                <w:szCs w:val="18"/>
              </w:rPr>
              <w:t>indoor,</w:t>
            </w:r>
            <w:proofErr w:type="gramEnd"/>
            <w:r w:rsidRPr="00ED0891">
              <w:rPr>
                <w:rFonts w:ascii="Arial" w:hAnsi="Arial" w:cs="Arial"/>
                <w:sz w:val="18"/>
                <w:szCs w:val="18"/>
              </w:rPr>
              <w:t xml:space="preserve"> and 3D </w:t>
            </w:r>
            <w:proofErr w:type="spellStart"/>
            <w:r w:rsidRPr="00ED0891">
              <w:rPr>
                <w:rFonts w:ascii="Arial" w:hAnsi="Arial" w:cs="Arial"/>
                <w:sz w:val="18"/>
                <w:szCs w:val="18"/>
              </w:rPr>
              <w:t>UMi</w:t>
            </w:r>
            <w:proofErr w:type="spellEnd"/>
            <w:r w:rsidRPr="00ED0891">
              <w:rPr>
                <w:rFonts w:ascii="Arial" w:hAnsi="Arial" w:cs="Arial"/>
                <w:sz w:val="18"/>
                <w:szCs w:val="18"/>
              </w:rPr>
              <w:t xml:space="preserve"> for other cases. ASD and ZSD statistics updated to be the same as ASA and ZSA. </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lastRenderedPageBreak/>
              <w:t xml:space="preserve">Option 2: UE-to-UE: </w:t>
            </w:r>
            <w:proofErr w:type="spellStart"/>
            <w:r w:rsidRPr="00ED0891">
              <w:rPr>
                <w:rFonts w:ascii="Arial" w:hAnsi="Arial" w:cs="Arial"/>
                <w:sz w:val="18"/>
                <w:szCs w:val="18"/>
              </w:rPr>
              <w:t>UMi</w:t>
            </w:r>
            <w:proofErr w:type="spellEnd"/>
            <w:r w:rsidRPr="00ED0891">
              <w:rPr>
                <w:rFonts w:ascii="Arial" w:hAnsi="Arial" w:cs="Arial"/>
                <w:sz w:val="18"/>
                <w:szCs w:val="18"/>
              </w:rPr>
              <w:t>-Street canyon in TR 38.901; ASD and ZSD statistics updated to be the same as ASA and ZSA.</w:t>
            </w:r>
          </w:p>
          <w:p w:rsidR="0037555F" w:rsidRPr="00ED0891" w:rsidRDefault="0037555F">
            <w:pPr>
              <w:spacing w:after="0"/>
              <w:jc w:val="both"/>
              <w:rPr>
                <w:rFonts w:ascii="Arial" w:hAnsi="Arial" w:cs="Arial"/>
                <w:sz w:val="18"/>
                <w:szCs w:val="18"/>
              </w:rPr>
            </w:pP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UE-to-UE: </w:t>
            </w:r>
            <w:proofErr w:type="spellStart"/>
            <w:r w:rsidRPr="00ED0891">
              <w:rPr>
                <w:rFonts w:ascii="Arial" w:hAnsi="Arial" w:cs="Arial"/>
                <w:sz w:val="18"/>
                <w:szCs w:val="18"/>
              </w:rPr>
              <w:t>UMi</w:t>
            </w:r>
            <w:proofErr w:type="spellEnd"/>
            <w:r w:rsidRPr="00ED0891">
              <w:rPr>
                <w:rFonts w:ascii="Arial" w:hAnsi="Arial" w:cs="Arial"/>
                <w:sz w:val="18"/>
                <w:szCs w:val="18"/>
              </w:rPr>
              <w:t>-Street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lastRenderedPageBreak/>
              <w:t>FR1: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Option 1 (baseline): UE-to-UE: A.2.1.2 in TR36.843 (ITU </w:t>
            </w:r>
            <w:proofErr w:type="spellStart"/>
            <w:r w:rsidRPr="00ED0891">
              <w:rPr>
                <w:rFonts w:ascii="Arial" w:hAnsi="Arial" w:cs="Arial"/>
                <w:sz w:val="18"/>
                <w:szCs w:val="18"/>
              </w:rPr>
              <w:t>InH</w:t>
            </w:r>
            <w:proofErr w:type="spellEnd"/>
            <w:r w:rsidRPr="00ED0891">
              <w:rPr>
                <w:rFonts w:ascii="Arial" w:hAnsi="Arial" w:cs="Arial"/>
                <w:sz w:val="18"/>
                <w:szCs w:val="18"/>
              </w:rPr>
              <w:t xml:space="preserve">), ASD statistics updated to be the same as </w:t>
            </w:r>
            <w:r w:rsidRPr="00ED0891">
              <w:rPr>
                <w:rFonts w:ascii="Arial" w:hAnsi="Arial" w:cs="Arial"/>
                <w:sz w:val="18"/>
                <w:szCs w:val="18"/>
              </w:rPr>
              <w:lastRenderedPageBreak/>
              <w:t>ASA.</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Option2: UE-to-UE: </w:t>
            </w:r>
            <w:proofErr w:type="spellStart"/>
            <w:r w:rsidRPr="00ED0891">
              <w:rPr>
                <w:rFonts w:ascii="Arial" w:hAnsi="Arial" w:cs="Arial"/>
                <w:sz w:val="18"/>
                <w:szCs w:val="18"/>
              </w:rPr>
              <w:t>InH</w:t>
            </w:r>
            <w:proofErr w:type="spellEnd"/>
            <w:r w:rsidRPr="00ED0891">
              <w:rPr>
                <w:rFonts w:ascii="Arial" w:hAnsi="Arial" w:cs="Arial"/>
                <w:sz w:val="18"/>
                <w:szCs w:val="18"/>
              </w:rPr>
              <w:t>-Office in TR 38.901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 ASD and ZSD statistics updated to be the same as ASA and ZSA</w:t>
            </w:r>
          </w:p>
          <w:p w:rsidR="0037555F" w:rsidRPr="00ED0891" w:rsidRDefault="0037555F">
            <w:pPr>
              <w:spacing w:after="0"/>
              <w:jc w:val="both"/>
              <w:rPr>
                <w:rFonts w:ascii="Arial" w:hAnsi="Arial" w:cs="Arial"/>
                <w:sz w:val="18"/>
                <w:szCs w:val="18"/>
              </w:rPr>
            </w:pPr>
          </w:p>
          <w:p w:rsidR="0037555F" w:rsidRPr="00ED0891" w:rsidRDefault="00FB007B">
            <w:pPr>
              <w:spacing w:after="0"/>
              <w:jc w:val="both"/>
              <w:rPr>
                <w:rFonts w:ascii="Arial" w:hAnsi="Arial" w:cs="Arial"/>
                <w:sz w:val="18"/>
                <w:szCs w:val="18"/>
              </w:rPr>
            </w:pPr>
            <w:r w:rsidRPr="00ED0891">
              <w:rPr>
                <w:rFonts w:ascii="Arial" w:hAnsi="Arial" w:cs="Arial"/>
                <w:sz w:val="18"/>
                <w:szCs w:val="18"/>
              </w:rPr>
              <w:t>FR2-1:</w:t>
            </w:r>
          </w:p>
          <w:p w:rsidR="0037555F" w:rsidRPr="00ED0891" w:rsidRDefault="00FB007B">
            <w:pPr>
              <w:numPr>
                <w:ilvl w:val="0"/>
                <w:numId w:val="39"/>
              </w:numPr>
              <w:spacing w:after="0"/>
              <w:jc w:val="both"/>
              <w:rPr>
                <w:rFonts w:ascii="Arial" w:hAnsi="Arial" w:cs="Arial"/>
                <w:sz w:val="18"/>
                <w:szCs w:val="18"/>
              </w:rPr>
            </w:pPr>
            <w:r w:rsidRPr="00ED0891">
              <w:rPr>
                <w:rFonts w:ascii="Arial" w:hAnsi="Arial" w:cs="Arial"/>
                <w:sz w:val="18"/>
                <w:szCs w:val="18"/>
              </w:rPr>
              <w:t xml:space="preserve">UE-to-UE: </w:t>
            </w:r>
            <w:proofErr w:type="spellStart"/>
            <w:r w:rsidRPr="00ED0891">
              <w:rPr>
                <w:rFonts w:ascii="Arial" w:hAnsi="Arial" w:cs="Arial"/>
                <w:sz w:val="18"/>
                <w:szCs w:val="18"/>
              </w:rPr>
              <w:t>InH</w:t>
            </w:r>
            <w:proofErr w:type="spellEnd"/>
            <w:r w:rsidRPr="00ED0891">
              <w:rPr>
                <w:rFonts w:ascii="Arial" w:hAnsi="Arial" w:cs="Arial"/>
                <w:sz w:val="18"/>
                <w:szCs w:val="18"/>
              </w:rPr>
              <w:t>-Office in TR 38.901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hAnsi="Arial" w:cs="Arial"/>
                <w:sz w:val="18"/>
                <w:szCs w:val="18"/>
              </w:rPr>
            </w:pPr>
            <w:r w:rsidRPr="00ED0891">
              <w:rPr>
                <w:rFonts w:ascii="Arial" w:hAnsi="Arial" w:cs="Arial"/>
                <w:sz w:val="18"/>
                <w:szCs w:val="18"/>
              </w:rPr>
              <w:lastRenderedPageBreak/>
              <w:t>FR1:</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Outdoor UE to Outdoor UE: </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 xml:space="preserve">Option 1: 3D </w:t>
            </w:r>
            <w:proofErr w:type="spellStart"/>
            <w:r w:rsidRPr="00ED0891">
              <w:rPr>
                <w:rFonts w:ascii="Arial" w:hAnsi="Arial" w:cs="Arial"/>
                <w:sz w:val="18"/>
                <w:szCs w:val="18"/>
              </w:rPr>
              <w:t>UMi</w:t>
            </w:r>
            <w:proofErr w:type="spellEnd"/>
            <w:r w:rsidRPr="00ED0891">
              <w:rPr>
                <w:rFonts w:ascii="Arial" w:hAnsi="Arial" w:cs="Arial"/>
                <w:sz w:val="18"/>
                <w:szCs w:val="18"/>
              </w:rPr>
              <w:t>, ASD and ZSD statistics updated to be the same as ASA and ZSA.</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 xml:space="preserve">Option 2: </w:t>
            </w:r>
            <w:proofErr w:type="spellStart"/>
            <w:r w:rsidRPr="00ED0891">
              <w:rPr>
                <w:rFonts w:ascii="Arial" w:hAnsi="Arial" w:cs="Arial"/>
                <w:sz w:val="18"/>
                <w:szCs w:val="18"/>
              </w:rPr>
              <w:t>UMi</w:t>
            </w:r>
            <w:proofErr w:type="spellEnd"/>
            <w:r w:rsidRPr="00ED0891">
              <w:rPr>
                <w:rFonts w:ascii="Arial" w:hAnsi="Arial" w:cs="Arial"/>
                <w:sz w:val="18"/>
                <w:szCs w:val="18"/>
              </w:rPr>
              <w:t xml:space="preserve">-Street canyon </w:t>
            </w:r>
            <w:r w:rsidRPr="00ED0891">
              <w:rPr>
                <w:rFonts w:ascii="Arial" w:hAnsi="Arial" w:cs="Arial"/>
                <w:sz w:val="18"/>
                <w:szCs w:val="18"/>
                <w:lang w:val="it-IT"/>
              </w:rPr>
              <w:t>in TR 38.901</w:t>
            </w:r>
            <w:r w:rsidRPr="00ED0891">
              <w:rPr>
                <w:rFonts w:ascii="Arial" w:hAnsi="Arial" w:cs="Arial"/>
                <w:sz w:val="18"/>
                <w:szCs w:val="18"/>
              </w:rPr>
              <w:t xml:space="preserve">, ASD and ZSD statistics updated to be the </w:t>
            </w:r>
            <w:r w:rsidRPr="00ED0891">
              <w:rPr>
                <w:rFonts w:ascii="Arial" w:hAnsi="Arial" w:cs="Arial"/>
                <w:sz w:val="18"/>
                <w:szCs w:val="18"/>
              </w:rPr>
              <w:lastRenderedPageBreak/>
              <w:t>same as ASA and ZSA.</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Indoor UE to Indoor UE: Only the channel model between Indoor UEs within the same building is considered</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 xml:space="preserve">Option 1: A.2.1.2 in TR36.843 (ITU </w:t>
            </w:r>
            <w:proofErr w:type="spellStart"/>
            <w:r w:rsidRPr="00ED0891">
              <w:rPr>
                <w:rFonts w:ascii="Arial" w:hAnsi="Arial" w:cs="Arial"/>
                <w:sz w:val="18"/>
                <w:szCs w:val="18"/>
              </w:rPr>
              <w:t>InH</w:t>
            </w:r>
            <w:proofErr w:type="spellEnd"/>
            <w:r w:rsidRPr="00ED0891">
              <w:rPr>
                <w:rFonts w:ascii="Arial" w:hAnsi="Arial" w:cs="Arial"/>
                <w:sz w:val="18"/>
                <w:szCs w:val="18"/>
              </w:rPr>
              <w:t>), ASD statistics updated to be the same as ASA.</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Option 2:</w:t>
            </w:r>
          </w:p>
          <w:p w:rsidR="0037555F" w:rsidRPr="00ED0891" w:rsidRDefault="00FB007B">
            <w:pPr>
              <w:numPr>
                <w:ilvl w:val="2"/>
                <w:numId w:val="39"/>
              </w:numPr>
              <w:spacing w:after="0"/>
              <w:jc w:val="both"/>
              <w:rPr>
                <w:rFonts w:ascii="Arial" w:hAnsi="Arial" w:cs="Arial"/>
                <w:sz w:val="18"/>
                <w:szCs w:val="18"/>
              </w:rPr>
            </w:pPr>
            <w:r w:rsidRPr="00ED0891">
              <w:rPr>
                <w:rFonts w:ascii="Arial" w:hAnsi="Arial" w:cs="Arial"/>
                <w:bCs/>
                <w:iCs/>
                <w:sz w:val="18"/>
                <w:szCs w:val="18"/>
              </w:rPr>
              <w:t xml:space="preserve">For Indoor office layer: </w:t>
            </w:r>
            <w:proofErr w:type="spellStart"/>
            <w:r w:rsidRPr="00ED0891">
              <w:rPr>
                <w:rFonts w:ascii="Arial" w:hAnsi="Arial" w:cs="Arial"/>
                <w:sz w:val="18"/>
                <w:szCs w:val="18"/>
              </w:rPr>
              <w:t>InH</w:t>
            </w:r>
            <w:proofErr w:type="spellEnd"/>
            <w:r w:rsidRPr="00ED0891">
              <w:rPr>
                <w:rFonts w:ascii="Arial" w:hAnsi="Arial" w:cs="Arial"/>
                <w:sz w:val="18"/>
                <w:szCs w:val="18"/>
              </w:rPr>
              <w:t>-Office in TR 38.901. ASD and ZSD statistics updated to be the same as ASA and ZSA.</w:t>
            </w:r>
          </w:p>
          <w:p w:rsidR="0037555F" w:rsidRPr="00ED0891" w:rsidRDefault="00FB007B">
            <w:pPr>
              <w:numPr>
                <w:ilvl w:val="2"/>
                <w:numId w:val="39"/>
              </w:numPr>
              <w:spacing w:after="0"/>
              <w:jc w:val="both"/>
              <w:rPr>
                <w:rFonts w:ascii="Arial" w:hAnsi="Arial" w:cs="Arial"/>
                <w:bCs/>
                <w:sz w:val="18"/>
                <w:szCs w:val="18"/>
              </w:rPr>
            </w:pPr>
            <w:r w:rsidRPr="00ED0891">
              <w:rPr>
                <w:rFonts w:ascii="Arial" w:hAnsi="Arial" w:cs="Arial"/>
                <w:bCs/>
                <w:iCs/>
                <w:sz w:val="18"/>
                <w:szCs w:val="18"/>
              </w:rPr>
              <w:t xml:space="preserve">For Indoor factory layer: </w:t>
            </w:r>
            <w:proofErr w:type="spellStart"/>
            <w:proofErr w:type="gramStart"/>
            <w:r w:rsidRPr="00ED0891">
              <w:rPr>
                <w:rFonts w:ascii="Arial" w:hAnsi="Arial" w:cs="Arial"/>
                <w:sz w:val="18"/>
                <w:szCs w:val="18"/>
              </w:rPr>
              <w:t>InF</w:t>
            </w:r>
            <w:proofErr w:type="spellEnd"/>
            <w:proofErr w:type="gramEnd"/>
            <w:r w:rsidRPr="00ED0891">
              <w:rPr>
                <w:rFonts w:ascii="Arial" w:hAnsi="Arial" w:cs="Arial"/>
                <w:sz w:val="18"/>
                <w:szCs w:val="18"/>
              </w:rPr>
              <w:t xml:space="preserve"> in TR 38.901. ASD and ZSD statistics updated to be the same as ASA and ZSA.</w:t>
            </w:r>
          </w:p>
          <w:p w:rsidR="0037555F" w:rsidRPr="00ED0891" w:rsidRDefault="00FB007B">
            <w:pPr>
              <w:numPr>
                <w:ilvl w:val="0"/>
                <w:numId w:val="39"/>
              </w:numPr>
              <w:spacing w:after="0"/>
              <w:jc w:val="both"/>
              <w:rPr>
                <w:rFonts w:ascii="Arial" w:hAnsi="Arial" w:cs="Arial"/>
                <w:bCs/>
                <w:sz w:val="18"/>
                <w:szCs w:val="18"/>
              </w:rPr>
            </w:pPr>
            <w:r w:rsidRPr="00ED0891">
              <w:rPr>
                <w:rFonts w:ascii="Arial" w:hAnsi="Arial" w:cs="Arial"/>
                <w:bCs/>
                <w:sz w:val="18"/>
                <w:szCs w:val="18"/>
              </w:rPr>
              <w:t xml:space="preserve">Outdoor UE to Indoor UE: </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 xml:space="preserve">Option 1: 3D </w:t>
            </w:r>
            <w:proofErr w:type="spellStart"/>
            <w:r w:rsidRPr="00ED0891">
              <w:rPr>
                <w:rFonts w:ascii="Arial" w:hAnsi="Arial" w:cs="Arial"/>
                <w:sz w:val="18"/>
                <w:szCs w:val="18"/>
              </w:rPr>
              <w:t>UMi</w:t>
            </w:r>
            <w:proofErr w:type="spellEnd"/>
            <w:r w:rsidRPr="00ED0891">
              <w:rPr>
                <w:rFonts w:ascii="Arial" w:hAnsi="Arial" w:cs="Arial"/>
                <w:sz w:val="18"/>
                <w:szCs w:val="18"/>
              </w:rPr>
              <w:t>, ASD and ZSD statistics updated to be the same as ASA and ZSA.</w:t>
            </w:r>
          </w:p>
          <w:p w:rsidR="0037555F" w:rsidRPr="00ED0891" w:rsidRDefault="00FB007B">
            <w:pPr>
              <w:numPr>
                <w:ilvl w:val="1"/>
                <w:numId w:val="39"/>
              </w:numPr>
              <w:spacing w:after="0"/>
              <w:jc w:val="both"/>
              <w:rPr>
                <w:rFonts w:ascii="Arial" w:hAnsi="Arial" w:cs="Arial"/>
                <w:sz w:val="18"/>
                <w:szCs w:val="18"/>
              </w:rPr>
            </w:pPr>
            <w:r w:rsidRPr="00ED0891">
              <w:rPr>
                <w:rFonts w:ascii="Arial" w:hAnsi="Arial" w:cs="Arial"/>
                <w:sz w:val="18"/>
                <w:szCs w:val="18"/>
              </w:rPr>
              <w:t xml:space="preserve">Option 2: </w:t>
            </w:r>
            <w:proofErr w:type="spellStart"/>
            <w:r w:rsidRPr="00ED0891">
              <w:rPr>
                <w:rFonts w:ascii="Arial" w:hAnsi="Arial" w:cs="Arial"/>
                <w:sz w:val="18"/>
                <w:szCs w:val="18"/>
              </w:rPr>
              <w:t>UMi</w:t>
            </w:r>
            <w:proofErr w:type="spellEnd"/>
            <w:r w:rsidRPr="00ED0891">
              <w:rPr>
                <w:rFonts w:ascii="Arial" w:hAnsi="Arial" w:cs="Arial"/>
                <w:sz w:val="18"/>
                <w:szCs w:val="18"/>
              </w:rPr>
              <w:t>-Street canyon in TR 38.901. ASD and ZSD statistics updated to be the same as ASA and ZSA.</w:t>
            </w:r>
          </w:p>
        </w:tc>
      </w:tr>
      <w:tr w:rsidR="0037555F" w:rsidRPr="00ED0891">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ind w:left="851" w:hanging="851"/>
              <w:rPr>
                <w:rFonts w:ascii="Arial" w:hAnsi="Arial" w:cs="Arial"/>
                <w:bCs/>
                <w:iCs/>
                <w:sz w:val="18"/>
                <w:szCs w:val="18"/>
              </w:rPr>
            </w:pPr>
            <w:r w:rsidRPr="00ED0891">
              <w:rPr>
                <w:rFonts w:ascii="Arial" w:hAnsi="Arial" w:cs="Arial"/>
                <w:bCs/>
                <w:iCs/>
                <w:sz w:val="18"/>
                <w:szCs w:val="18"/>
                <w:lang w:eastAsia="zh-CN"/>
              </w:rPr>
              <w:lastRenderedPageBreak/>
              <w:t>NO</w:t>
            </w:r>
            <w:r w:rsidRPr="00ED0891">
              <w:rPr>
                <w:rFonts w:ascii="Arial" w:hAnsi="Arial" w:cs="Arial"/>
                <w:bCs/>
                <w:iCs/>
                <w:sz w:val="18"/>
                <w:szCs w:val="18"/>
              </w:rPr>
              <w:t>TE 1:</w:t>
            </w:r>
            <w:r w:rsidRPr="00ED0891">
              <w:rPr>
                <w:rFonts w:ascii="Arial" w:hAnsi="Arial" w:cs="Arial"/>
                <w:bCs/>
                <w:iCs/>
                <w:sz w:val="18"/>
                <w:szCs w:val="18"/>
              </w:rPr>
              <w:tab/>
              <w:t xml:space="preserve">Regarding Option 1 of UE-UE channel model for FR1, </w:t>
            </w:r>
          </w:p>
          <w:p w:rsidR="0037555F" w:rsidRPr="00ED0891" w:rsidRDefault="00FB007B">
            <w:pPr>
              <w:pStyle w:val="B3"/>
              <w:spacing w:after="0"/>
              <w:rPr>
                <w:rFonts w:ascii="Arial" w:hAnsi="Arial" w:cs="Arial"/>
                <w:iCs/>
                <w:sz w:val="18"/>
                <w:szCs w:val="18"/>
              </w:rPr>
            </w:pPr>
            <w:r w:rsidRPr="00ED0891">
              <w:rPr>
                <w:rFonts w:ascii="Arial" w:hAnsi="Arial" w:cs="Arial"/>
                <w:sz w:val="18"/>
                <w:szCs w:val="18"/>
              </w:rPr>
              <w:t>-</w:t>
            </w:r>
            <w:r w:rsidRPr="00ED0891">
              <w:rPr>
                <w:rFonts w:ascii="Arial" w:hAnsi="Arial" w:cs="Arial"/>
                <w:sz w:val="18"/>
                <w:szCs w:val="18"/>
              </w:rPr>
              <w:tab/>
            </w:r>
            <w:r w:rsidRPr="00ED0891">
              <w:rPr>
                <w:rFonts w:ascii="Arial" w:hAnsi="Arial" w:cs="Arial"/>
                <w:iCs/>
                <w:sz w:val="18"/>
                <w:szCs w:val="18"/>
              </w:rPr>
              <w:t xml:space="preserve">For outdoor to indoor case, and indoor to indoor case, use “Remaining Layout Options” in A.2.1.2 of TR36.843 for </w:t>
            </w:r>
            <w:proofErr w:type="spellStart"/>
            <w:r w:rsidRPr="00ED0891">
              <w:rPr>
                <w:rFonts w:ascii="Arial" w:hAnsi="Arial" w:cs="Arial"/>
                <w:iCs/>
                <w:sz w:val="18"/>
                <w:szCs w:val="18"/>
              </w:rPr>
              <w:t>pathloss</w:t>
            </w:r>
            <w:proofErr w:type="spellEnd"/>
            <w:r w:rsidRPr="00ED0891">
              <w:rPr>
                <w:rFonts w:ascii="Arial" w:hAnsi="Arial" w:cs="Arial"/>
                <w:iCs/>
                <w:sz w:val="18"/>
                <w:szCs w:val="18"/>
              </w:rPr>
              <w:t xml:space="preserve"> </w:t>
            </w:r>
            <w:proofErr w:type="gramStart"/>
            <w:r w:rsidRPr="00ED0891">
              <w:rPr>
                <w:rFonts w:ascii="Arial" w:hAnsi="Arial" w:cs="Arial"/>
                <w:iCs/>
                <w:sz w:val="18"/>
                <w:szCs w:val="18"/>
              </w:rPr>
              <w:t>calculation,</w:t>
            </w:r>
            <w:proofErr w:type="gramEnd"/>
            <w:r w:rsidRPr="00ED0891">
              <w:rPr>
                <w:rFonts w:ascii="Arial" w:hAnsi="Arial" w:cs="Arial"/>
                <w:iCs/>
                <w:sz w:val="18"/>
                <w:szCs w:val="18"/>
              </w:rPr>
              <w:t xml:space="preserve"> and “ITU-R IMT </w:t>
            </w:r>
            <w:proofErr w:type="spellStart"/>
            <w:r w:rsidRPr="00ED0891">
              <w:rPr>
                <w:rFonts w:ascii="Arial" w:hAnsi="Arial" w:cs="Arial"/>
                <w:iCs/>
                <w:sz w:val="18"/>
                <w:szCs w:val="18"/>
              </w:rPr>
              <w:t>UMi</w:t>
            </w:r>
            <w:proofErr w:type="spellEnd"/>
            <w:r w:rsidRPr="00ED0891">
              <w:rPr>
                <w:rFonts w:ascii="Arial" w:hAnsi="Arial" w:cs="Arial"/>
                <w:iCs/>
                <w:sz w:val="18"/>
                <w:szCs w:val="18"/>
              </w:rPr>
              <w:t xml:space="preserve">” for LOS Probability derivation. For outdoor to indoor case, the penetration loss term “20.0+0.5* din” is excluded in </w:t>
            </w:r>
            <w:proofErr w:type="spellStart"/>
            <w:r w:rsidRPr="00ED0891">
              <w:rPr>
                <w:rFonts w:ascii="Arial" w:hAnsi="Arial" w:cs="Arial"/>
                <w:iCs/>
                <w:sz w:val="18"/>
                <w:szCs w:val="18"/>
              </w:rPr>
              <w:t>pathloss</w:t>
            </w:r>
            <w:proofErr w:type="spellEnd"/>
            <w:r w:rsidRPr="00ED0891">
              <w:rPr>
                <w:rFonts w:ascii="Arial" w:hAnsi="Arial" w:cs="Arial"/>
                <w:iCs/>
                <w:sz w:val="18"/>
                <w:szCs w:val="18"/>
              </w:rPr>
              <w:t xml:space="preserve"> formula given in A.2.1.2 of TR36.843, and the penetration loss is derived according to Table A.2.1-12 in TR38.802.</w:t>
            </w:r>
          </w:p>
          <w:p w:rsidR="0037555F" w:rsidRPr="00ED0891" w:rsidRDefault="00FB007B">
            <w:pPr>
              <w:pStyle w:val="B3"/>
              <w:spacing w:after="0"/>
              <w:rPr>
                <w:rFonts w:ascii="Arial" w:hAnsi="Arial" w:cs="Arial"/>
                <w:iCs/>
                <w:sz w:val="18"/>
                <w:szCs w:val="18"/>
              </w:rPr>
            </w:pPr>
            <w:r w:rsidRPr="00ED0891">
              <w:rPr>
                <w:rFonts w:ascii="Arial" w:hAnsi="Arial" w:cs="Arial"/>
                <w:sz w:val="18"/>
                <w:szCs w:val="18"/>
              </w:rPr>
              <w:t>-</w:t>
            </w:r>
            <w:r w:rsidRPr="00ED0891">
              <w:rPr>
                <w:rFonts w:ascii="Arial" w:hAnsi="Arial" w:cs="Arial"/>
                <w:sz w:val="18"/>
                <w:szCs w:val="18"/>
              </w:rPr>
              <w:tab/>
            </w:r>
            <w:r w:rsidRPr="00ED0891">
              <w:rPr>
                <w:rFonts w:ascii="Arial" w:hAnsi="Arial" w:cs="Arial"/>
                <w:bCs/>
                <w:iCs/>
                <w:sz w:val="18"/>
                <w:szCs w:val="18"/>
              </w:rPr>
              <w:t>F</w:t>
            </w:r>
            <w:r w:rsidRPr="00ED0891">
              <w:rPr>
                <w:rFonts w:ascii="Arial" w:hAnsi="Arial" w:cs="Arial"/>
                <w:iCs/>
                <w:sz w:val="18"/>
                <w:szCs w:val="18"/>
              </w:rPr>
              <w:t xml:space="preserve">or Indoor to Indoor case, additional 6dB should be added in </w:t>
            </w:r>
            <w:proofErr w:type="spellStart"/>
            <w:r w:rsidRPr="00ED0891">
              <w:rPr>
                <w:rFonts w:ascii="Arial" w:hAnsi="Arial" w:cs="Arial"/>
                <w:iCs/>
                <w:sz w:val="18"/>
                <w:szCs w:val="18"/>
              </w:rPr>
              <w:t>pathloss</w:t>
            </w:r>
            <w:proofErr w:type="spellEnd"/>
            <w:r w:rsidRPr="00ED0891">
              <w:rPr>
                <w:rFonts w:ascii="Arial" w:hAnsi="Arial" w:cs="Arial"/>
                <w:iCs/>
                <w:sz w:val="18"/>
                <w:szCs w:val="18"/>
              </w:rPr>
              <w:t xml:space="preserve"> to support 4GHz carrier frequency.</w:t>
            </w:r>
          </w:p>
        </w:tc>
      </w:tr>
    </w:tbl>
    <w:p w:rsidR="0037555F" w:rsidRPr="00ED0891" w:rsidRDefault="0037555F"/>
    <w:p w:rsidR="0037555F" w:rsidRPr="00ED0891" w:rsidRDefault="00FB007B">
      <w:pPr>
        <w:pStyle w:val="1"/>
      </w:pPr>
      <w:bookmarkStart w:id="1005" w:name="_Toc122614365"/>
      <w:bookmarkStart w:id="1006" w:name="_Ref117527057"/>
      <w:r w:rsidRPr="00ED0891">
        <w:rPr>
          <w:rFonts w:hint="eastAsia"/>
        </w:rPr>
        <w:t>A</w:t>
      </w:r>
      <w:r w:rsidRPr="00ED0891">
        <w:t>.4</w:t>
      </w:r>
      <w:r w:rsidRPr="00ED0891">
        <w:tab/>
        <w:t>Performance metrics</w:t>
      </w:r>
      <w:bookmarkEnd w:id="1005"/>
      <w:bookmarkEnd w:id="1006"/>
    </w:p>
    <w:p w:rsidR="0037555F" w:rsidRPr="00ED0891" w:rsidRDefault="00FB007B">
      <w:pPr>
        <w:pStyle w:val="Guidance"/>
      </w:pPr>
      <w:r w:rsidRPr="00ED0891">
        <w:t xml:space="preserve">Editor's note: This section captures the </w:t>
      </w:r>
      <w:r w:rsidRPr="00ED0891">
        <w:rPr>
          <w:lang w:eastAsia="zh-CN"/>
        </w:rPr>
        <w:t>definition of performance metrics</w:t>
      </w:r>
      <w:r w:rsidRPr="00ED0891">
        <w:t xml:space="preserve"> </w:t>
      </w:r>
      <w:r w:rsidRPr="00ED0891">
        <w:rPr>
          <w:lang w:eastAsia="zh-CN"/>
        </w:rPr>
        <w:t>for SBFD and dynamic/flexible TDD evaluation</w:t>
      </w:r>
      <w:r w:rsidRPr="00ED0891">
        <w:t>.</w:t>
      </w:r>
    </w:p>
    <w:p w:rsidR="0037555F" w:rsidRPr="00ED0891" w:rsidRDefault="00FB007B">
      <w:pPr>
        <w:pStyle w:val="21"/>
      </w:pPr>
      <w:bookmarkStart w:id="1007" w:name="_Toc122614366"/>
      <w:r w:rsidRPr="00ED0891">
        <w:t>A.4.1</w:t>
      </w:r>
      <w:r w:rsidRPr="00ED0891">
        <w:tab/>
        <w:t>UPT related performance metrics</w:t>
      </w:r>
      <w:bookmarkEnd w:id="1007"/>
    </w:p>
    <w:p w:rsidR="0037555F" w:rsidRPr="00ED0891" w:rsidRDefault="00FB007B">
      <w:pPr>
        <w:tabs>
          <w:tab w:val="left" w:pos="720"/>
        </w:tabs>
        <w:rPr>
          <w:rFonts w:cs="Times"/>
          <w:bCs/>
          <w:iCs/>
        </w:rPr>
      </w:pPr>
      <w:r w:rsidRPr="00ED0891">
        <w:rPr>
          <w:rFonts w:cs="Times"/>
          <w:bCs/>
          <w:iCs/>
        </w:rPr>
        <w:t xml:space="preserve">UPT is defined as the size of an FTP packet divided by the time which starts when the packet is received in the transmit buffer and ends when the last bit of the packet is correctly delivered to the receiver [Refer to </w:t>
      </w:r>
      <w:r w:rsidRPr="00ED0891">
        <w:rPr>
          <w:rFonts w:cs="Times"/>
          <w:bCs/>
        </w:rPr>
        <w:t>TR36.814</w:t>
      </w:r>
      <w:r w:rsidRPr="00ED0891">
        <w:rPr>
          <w:rFonts w:cs="Times"/>
          <w:bCs/>
          <w:iCs/>
        </w:rPr>
        <w:t xml:space="preserve">]. Unfinished FTP packets should be incorporated in the UPT calculation. The number of served bits (possibly zero) of an unfinished FTP packet by the end of the simulation is divided by the served time (simulation end time – file arrival time) [Refer to TR36.889]. Consider zero </w:t>
      </w:r>
      <w:proofErr w:type="gramStart"/>
      <w:r w:rsidRPr="00ED0891">
        <w:rPr>
          <w:rFonts w:cs="Times"/>
          <w:bCs/>
          <w:iCs/>
        </w:rPr>
        <w:t>bit</w:t>
      </w:r>
      <w:proofErr w:type="gramEnd"/>
      <w:r w:rsidRPr="00ED0891">
        <w:rPr>
          <w:rFonts w:cs="Times"/>
          <w:bCs/>
          <w:iCs/>
        </w:rPr>
        <w:t xml:space="preserve"> for dropped FTP packets.</w:t>
      </w:r>
    </w:p>
    <w:p w:rsidR="0037555F" w:rsidRPr="00ED0891" w:rsidRDefault="00FB007B">
      <w:pPr>
        <w:tabs>
          <w:tab w:val="left" w:pos="720"/>
        </w:tabs>
        <w:rPr>
          <w:rFonts w:cs="Times"/>
          <w:bCs/>
          <w:iCs/>
        </w:rPr>
      </w:pPr>
      <w:r w:rsidRPr="00ED0891">
        <w:rPr>
          <w:rFonts w:cs="Times"/>
          <w:b/>
          <w:iCs/>
          <w:u w:val="single"/>
        </w:rPr>
        <w:t>Mean/5%/50%/95% Average-UPT</w:t>
      </w:r>
      <w:r w:rsidRPr="00ED0891">
        <w:rPr>
          <w:rFonts w:cs="Times"/>
          <w:bCs/>
          <w:iCs/>
        </w:rPr>
        <w:t>:</w:t>
      </w:r>
    </w:p>
    <w:p w:rsidR="0037555F" w:rsidRPr="00ED0891" w:rsidRDefault="00FB007B">
      <w:pPr>
        <w:pStyle w:val="B1"/>
      </w:pPr>
      <w:r w:rsidRPr="00ED0891">
        <w:t>-</w:t>
      </w:r>
      <w:r w:rsidRPr="00ED0891">
        <w:tab/>
        <w:t>Average-UPT of a user: defined as the average from all UPTs for all FTP packets intended for this user [Refer to TR36.814].</w:t>
      </w:r>
    </w:p>
    <w:p w:rsidR="0037555F" w:rsidRPr="00ED0891" w:rsidRDefault="00FB007B">
      <w:pPr>
        <w:pStyle w:val="B1"/>
      </w:pPr>
      <w:r w:rsidRPr="00ED0891">
        <w:t>-</w:t>
      </w:r>
      <w:r w:rsidRPr="00ED0891">
        <w:tab/>
        <w:t>Average-UPT CDF: the CDF of the Average-UPTs for all users.</w:t>
      </w:r>
    </w:p>
    <w:p w:rsidR="0037555F" w:rsidRPr="00ED0891" w:rsidRDefault="00FB007B">
      <w:pPr>
        <w:pStyle w:val="B1"/>
      </w:pPr>
      <w:r w:rsidRPr="00ED0891">
        <w:t>-</w:t>
      </w:r>
      <w:r w:rsidRPr="00ED0891">
        <w:tab/>
        <w:t>Mean/5%/50%/95% Average-UPT: the mean/5%/50%/95% value of Average-UPTs for all users.</w:t>
      </w:r>
    </w:p>
    <w:p w:rsidR="0037555F" w:rsidRPr="00ED0891" w:rsidRDefault="00FB007B">
      <w:pPr>
        <w:tabs>
          <w:tab w:val="left" w:pos="720"/>
        </w:tabs>
        <w:rPr>
          <w:rFonts w:cs="Times"/>
          <w:bCs/>
          <w:iCs/>
        </w:rPr>
      </w:pPr>
      <w:r w:rsidRPr="00ED0891">
        <w:rPr>
          <w:rFonts w:cs="Times"/>
          <w:b/>
          <w:iCs/>
          <w:u w:val="single"/>
        </w:rPr>
        <w:t>Mean/5%/50%/95% Tail-UPT</w:t>
      </w:r>
      <w:r w:rsidRPr="00ED0891">
        <w:rPr>
          <w:rFonts w:cs="Times"/>
          <w:bCs/>
          <w:iCs/>
        </w:rPr>
        <w:t>:</w:t>
      </w:r>
    </w:p>
    <w:p w:rsidR="0037555F" w:rsidRPr="00ED0891" w:rsidRDefault="00FB007B">
      <w:pPr>
        <w:pStyle w:val="B1"/>
        <w:rPr>
          <w:rFonts w:cs="Times"/>
          <w:bCs/>
          <w:iCs/>
          <w:lang w:eastAsia="zh-CN"/>
        </w:rPr>
      </w:pPr>
      <w:r w:rsidRPr="00ED0891">
        <w:t>-</w:t>
      </w:r>
      <w:r w:rsidRPr="00ED0891">
        <w:tab/>
      </w:r>
      <w:r w:rsidRPr="00ED0891">
        <w:rPr>
          <w:rFonts w:cs="Times"/>
          <w:bCs/>
          <w:iCs/>
        </w:rPr>
        <w:t>Tail-UPT of a user: defined as the worst 5% UPT among all FTP packets intended for this user [Refer to TR36.814].</w:t>
      </w:r>
    </w:p>
    <w:p w:rsidR="0037555F" w:rsidRPr="00ED0891" w:rsidRDefault="00FB007B">
      <w:pPr>
        <w:pStyle w:val="B1"/>
        <w:rPr>
          <w:rFonts w:cs="Times"/>
          <w:bCs/>
          <w:iCs/>
          <w:lang w:eastAsia="zh-CN"/>
        </w:rPr>
      </w:pPr>
      <w:r w:rsidRPr="00ED0891">
        <w:lastRenderedPageBreak/>
        <w:t>-</w:t>
      </w:r>
      <w:r w:rsidRPr="00ED0891">
        <w:tab/>
      </w:r>
      <w:r w:rsidRPr="00ED0891">
        <w:rPr>
          <w:rFonts w:cs="Times"/>
          <w:bCs/>
          <w:iCs/>
        </w:rPr>
        <w:t>Tail-UPT CDF: the CDF of the Tail-UPTs for all users.</w:t>
      </w:r>
    </w:p>
    <w:p w:rsidR="0037555F" w:rsidRPr="00ED0891" w:rsidRDefault="00FB007B">
      <w:pPr>
        <w:pStyle w:val="B1"/>
        <w:rPr>
          <w:rFonts w:cs="Times"/>
          <w:bCs/>
          <w:iCs/>
          <w:lang w:eastAsia="zh-CN"/>
        </w:rPr>
      </w:pPr>
      <w:r w:rsidRPr="00ED0891">
        <w:t>-</w:t>
      </w:r>
      <w:r w:rsidRPr="00ED0891">
        <w:tab/>
      </w:r>
      <w:r w:rsidRPr="00ED0891">
        <w:rPr>
          <w:rFonts w:cs="Times"/>
          <w:bCs/>
          <w:iCs/>
        </w:rPr>
        <w:t>Mean/5%/50%/95% Tail-UPT: the mean/5%/50%/95% value of Tail-UPTs for all users.</w:t>
      </w:r>
    </w:p>
    <w:p w:rsidR="0037555F" w:rsidRPr="00ED0891" w:rsidRDefault="00FB007B">
      <w:pPr>
        <w:tabs>
          <w:tab w:val="left" w:pos="720"/>
        </w:tabs>
        <w:rPr>
          <w:rFonts w:cs="Times"/>
          <w:bCs/>
          <w:iCs/>
        </w:rPr>
      </w:pPr>
      <w:r w:rsidRPr="00ED0891">
        <w:rPr>
          <w:rFonts w:cs="Times"/>
          <w:b/>
          <w:iCs/>
          <w:u w:val="single"/>
        </w:rPr>
        <w:t>Mean/5%/50%/95% Median-UPT</w:t>
      </w:r>
      <w:r w:rsidRPr="00ED0891">
        <w:rPr>
          <w:rFonts w:cs="Times"/>
          <w:bCs/>
          <w:iCs/>
        </w:rPr>
        <w:t>:</w:t>
      </w:r>
    </w:p>
    <w:p w:rsidR="0037555F" w:rsidRPr="00ED0891" w:rsidRDefault="00FB007B">
      <w:pPr>
        <w:pStyle w:val="B1"/>
        <w:rPr>
          <w:rFonts w:cs="Times"/>
          <w:bCs/>
          <w:iCs/>
          <w:lang w:eastAsia="zh-CN"/>
        </w:rPr>
      </w:pPr>
      <w:r w:rsidRPr="00ED0891">
        <w:t>-</w:t>
      </w:r>
      <w:r w:rsidRPr="00ED0891">
        <w:tab/>
      </w:r>
      <w:r w:rsidRPr="00ED0891">
        <w:rPr>
          <w:rFonts w:cs="Times"/>
          <w:bCs/>
          <w:iCs/>
        </w:rPr>
        <w:t xml:space="preserve">Median-UPT of a user: defined as the 50% UPT among all </w:t>
      </w:r>
      <w:r w:rsidRPr="00ED0891">
        <w:rPr>
          <w:rFonts w:cs="Times"/>
          <w:bCs/>
          <w:iCs/>
          <w:lang w:eastAsia="zh-CN"/>
        </w:rPr>
        <w:t>FTP packets intended for this user.</w:t>
      </w:r>
    </w:p>
    <w:p w:rsidR="0037555F" w:rsidRPr="00ED0891" w:rsidRDefault="00FB007B">
      <w:pPr>
        <w:pStyle w:val="B1"/>
        <w:rPr>
          <w:rFonts w:cs="Times"/>
          <w:bCs/>
          <w:iCs/>
          <w:lang w:eastAsia="zh-CN"/>
        </w:rPr>
      </w:pPr>
      <w:r w:rsidRPr="00ED0891">
        <w:t>-</w:t>
      </w:r>
      <w:r w:rsidRPr="00ED0891">
        <w:tab/>
      </w:r>
      <w:r w:rsidRPr="00ED0891">
        <w:rPr>
          <w:rFonts w:cs="Times"/>
          <w:bCs/>
          <w:iCs/>
          <w:lang w:eastAsia="zh-CN"/>
        </w:rPr>
        <w:t>Median-UPT CDF: the CDF of the Median-UPTs for all users.</w:t>
      </w:r>
    </w:p>
    <w:p w:rsidR="0037555F" w:rsidRPr="00ED0891" w:rsidRDefault="00FB007B">
      <w:pPr>
        <w:pStyle w:val="B1"/>
        <w:rPr>
          <w:rFonts w:cs="Times"/>
          <w:bCs/>
          <w:iCs/>
          <w:lang w:eastAsia="zh-CN"/>
        </w:rPr>
      </w:pPr>
      <w:r w:rsidRPr="00ED0891">
        <w:t>-</w:t>
      </w:r>
      <w:r w:rsidRPr="00ED0891">
        <w:tab/>
      </w:r>
      <w:r w:rsidRPr="00ED0891">
        <w:rPr>
          <w:rFonts w:cs="Times"/>
          <w:bCs/>
          <w:iCs/>
          <w:lang w:eastAsia="zh-CN"/>
        </w:rPr>
        <w:t>Mean/5%/50%/95% Median-UPT: the mean/5%/50%/95% value of Median-UPTs for all users.</w:t>
      </w:r>
    </w:p>
    <w:p w:rsidR="0037555F" w:rsidRPr="00ED0891" w:rsidRDefault="00FB007B">
      <w:pPr>
        <w:pStyle w:val="21"/>
      </w:pPr>
      <w:bookmarkStart w:id="1008" w:name="_Toc122614367"/>
      <w:r w:rsidRPr="00ED0891">
        <w:t>A.4.2</w:t>
      </w:r>
      <w:r w:rsidRPr="00ED0891">
        <w:tab/>
        <w:t>Latency related performance metrics</w:t>
      </w:r>
      <w:bookmarkEnd w:id="1008"/>
    </w:p>
    <w:p w:rsidR="0037555F" w:rsidRPr="00ED0891" w:rsidRDefault="00FB007B">
      <w:pPr>
        <w:tabs>
          <w:tab w:val="left" w:pos="720"/>
        </w:tabs>
        <w:rPr>
          <w:rFonts w:cs="Times"/>
          <w:bCs/>
          <w:iCs/>
        </w:rPr>
      </w:pPr>
      <w:r w:rsidRPr="00ED0891">
        <w:rPr>
          <w:rFonts w:cs="Times"/>
          <w:bCs/>
          <w:iCs/>
        </w:rPr>
        <w:t>Packet latency is defined as the time which starts when the packet is received in the transmit buffer and ends when the last bit of the packet is correctly delivered to the receiver. HARQ re-transmission should be considered for latency evaluation. Unfinished/dropped FTP packets are not incorporated in the packet latency calculation.</w:t>
      </w:r>
    </w:p>
    <w:p w:rsidR="0037555F" w:rsidRPr="00ED0891" w:rsidRDefault="00FB007B">
      <w:pPr>
        <w:tabs>
          <w:tab w:val="left" w:pos="720"/>
        </w:tabs>
        <w:rPr>
          <w:rFonts w:cs="Times"/>
          <w:b/>
          <w:iCs/>
          <w:u w:val="single"/>
        </w:rPr>
      </w:pPr>
      <w:r w:rsidRPr="00ED0891">
        <w:rPr>
          <w:rFonts w:cs="Times"/>
          <w:b/>
          <w:iCs/>
          <w:u w:val="single"/>
        </w:rPr>
        <w:t>Mean/5%/50%/95% Packet-Latency:</w:t>
      </w:r>
    </w:p>
    <w:p w:rsidR="0037555F" w:rsidRPr="00ED0891" w:rsidRDefault="00FB007B">
      <w:pPr>
        <w:pStyle w:val="B1"/>
      </w:pPr>
      <w:r w:rsidRPr="00ED0891">
        <w:t>-</w:t>
      </w:r>
      <w:r w:rsidRPr="00ED0891">
        <w:tab/>
        <w:t>Calculate the latency for each packet for each UE, and then generate CDF of latency for all these packets from all the UEs.</w:t>
      </w:r>
    </w:p>
    <w:p w:rsidR="0037555F" w:rsidRPr="00ED0891" w:rsidRDefault="00FB007B">
      <w:pPr>
        <w:pStyle w:val="B1"/>
      </w:pPr>
      <w:r w:rsidRPr="00ED0891">
        <w:t>-</w:t>
      </w:r>
      <w:r w:rsidRPr="00ED0891">
        <w:tab/>
        <w:t>Packet-Latency CDF is the CDF of the packet latencies of all the packets from all the UEs.</w:t>
      </w:r>
    </w:p>
    <w:p w:rsidR="0037555F" w:rsidRPr="00ED0891" w:rsidRDefault="00FB007B">
      <w:pPr>
        <w:pStyle w:val="B1"/>
      </w:pPr>
      <w:r w:rsidRPr="00ED0891">
        <w:t>-</w:t>
      </w:r>
      <w:r w:rsidRPr="00ED0891">
        <w:tab/>
        <w:t>Mean/5%/50%/95% Packet-Latency is the mean/5%/50%/95% value of Packet-Latency of all the packets from all the UEs.</w:t>
      </w:r>
    </w:p>
    <w:p w:rsidR="0037555F" w:rsidRPr="00ED0891" w:rsidRDefault="00FB007B">
      <w:pPr>
        <w:tabs>
          <w:tab w:val="left" w:pos="720"/>
        </w:tabs>
        <w:rPr>
          <w:rFonts w:cs="Times"/>
          <w:b/>
          <w:iCs/>
          <w:u w:val="single"/>
        </w:rPr>
      </w:pPr>
      <w:r w:rsidRPr="00ED0891">
        <w:rPr>
          <w:rFonts w:cs="Times"/>
          <w:b/>
          <w:iCs/>
          <w:u w:val="single"/>
        </w:rPr>
        <w:t>Mean/5%/50%/95% UE-Average-Latency:</w:t>
      </w:r>
    </w:p>
    <w:p w:rsidR="0037555F" w:rsidRPr="00ED0891" w:rsidRDefault="00FB007B">
      <w:pPr>
        <w:pStyle w:val="B1"/>
      </w:pPr>
      <w:r w:rsidRPr="00ED0891">
        <w:t>-</w:t>
      </w:r>
      <w:r w:rsidRPr="00ED0891">
        <w:tab/>
        <w:t xml:space="preserve">Calculate the latency for each packet for each UE, and then calculate the average latency for each UE, then generate the CDF for </w:t>
      </w:r>
      <w:proofErr w:type="gramStart"/>
      <w:r w:rsidRPr="00ED0891">
        <w:t>these</w:t>
      </w:r>
      <w:proofErr w:type="gramEnd"/>
      <w:r w:rsidRPr="00ED0891">
        <w:t xml:space="preserve"> average latency for each UE</w:t>
      </w:r>
    </w:p>
    <w:p w:rsidR="0037555F" w:rsidRPr="00ED0891" w:rsidRDefault="00FB007B">
      <w:pPr>
        <w:pStyle w:val="B1"/>
      </w:pPr>
      <w:r w:rsidRPr="00ED0891">
        <w:t>-</w:t>
      </w:r>
      <w:r w:rsidRPr="00ED0891">
        <w:tab/>
        <w:t>UE-Average-Latency CDF is the CDF of the UE-Average-Latency for all users.</w:t>
      </w:r>
    </w:p>
    <w:p w:rsidR="0037555F" w:rsidRPr="00ED0891" w:rsidRDefault="00FB007B">
      <w:pPr>
        <w:pStyle w:val="B1"/>
      </w:pPr>
      <w:r w:rsidRPr="00ED0891">
        <w:t>-</w:t>
      </w:r>
      <w:r w:rsidRPr="00ED0891">
        <w:tab/>
        <w:t>Mean/5%/50%/95% UE-Average-Latency is the mean/5%/50%/95% value of UE-Average-Latency for all users.</w:t>
      </w:r>
    </w:p>
    <w:p w:rsidR="0037555F" w:rsidRPr="00ED0891" w:rsidRDefault="00FB007B">
      <w:pPr>
        <w:pStyle w:val="21"/>
      </w:pPr>
      <w:bookmarkStart w:id="1009" w:name="_Toc122614368"/>
      <w:r w:rsidRPr="00ED0891">
        <w:t>A.4.3</w:t>
      </w:r>
      <w:r w:rsidRPr="00ED0891">
        <w:tab/>
        <w:t xml:space="preserve">RU and Unfinished/dropped FTP packets </w:t>
      </w:r>
      <w:r w:rsidRPr="00ED0891">
        <w:rPr>
          <w:rFonts w:hint="eastAsia"/>
          <w:lang w:eastAsia="zh-CN"/>
        </w:rPr>
        <w:t>r</w:t>
      </w:r>
      <w:r w:rsidRPr="00ED0891">
        <w:t>ate</w:t>
      </w:r>
      <w:bookmarkEnd w:id="1009"/>
    </w:p>
    <w:p w:rsidR="0037555F" w:rsidRPr="00ED0891" w:rsidRDefault="00FB007B">
      <w:pPr>
        <w:tabs>
          <w:tab w:val="left" w:pos="720"/>
        </w:tabs>
        <w:rPr>
          <w:rFonts w:cs="Times"/>
          <w:b/>
          <w:iCs/>
          <w:u w:val="single"/>
        </w:rPr>
      </w:pPr>
      <w:bookmarkStart w:id="1010" w:name="_Hlk118194005"/>
      <w:r w:rsidRPr="00ED0891">
        <w:rPr>
          <w:rFonts w:cs="Times"/>
          <w:b/>
          <w:iCs/>
          <w:u w:val="single"/>
        </w:rPr>
        <w:t>Type-1 RU:</w:t>
      </w:r>
      <w:bookmarkEnd w:id="1010"/>
      <w:r w:rsidRPr="00ED0891">
        <w:rPr>
          <w:rFonts w:cs="Times"/>
          <w:b/>
          <w:iCs/>
          <w:u w:val="single"/>
        </w:rPr>
        <w:t xml:space="preserve"> </w:t>
      </w:r>
    </w:p>
    <w:p w:rsidR="0037555F" w:rsidRPr="00ED0891" w:rsidRDefault="00FB007B">
      <w:pPr>
        <w:pStyle w:val="B1"/>
        <w:rPr>
          <w:rFonts w:cs="Times"/>
          <w:bCs/>
          <w:iCs/>
        </w:rPr>
      </w:pPr>
      <w:r w:rsidRPr="00ED0891">
        <w:t>-</w:t>
      </w:r>
      <w:r w:rsidRPr="00ED0891">
        <w:tab/>
      </w:r>
      <w:r w:rsidRPr="00ED0891">
        <w:rPr>
          <w:rFonts w:cs="Times"/>
          <w:bCs/>
          <w:iCs/>
        </w:rPr>
        <w:t>DL/UL Type-1 RU = Number of RBs per cell used by traffic for the given link direction during observation time / Total number of all the RBs per cell including DL, UL and guard bands over observation time.</w:t>
      </w:r>
    </w:p>
    <w:p w:rsidR="0037555F" w:rsidRPr="00ED0891" w:rsidRDefault="00FB007B">
      <w:pPr>
        <w:tabs>
          <w:tab w:val="left" w:pos="720"/>
        </w:tabs>
        <w:rPr>
          <w:rFonts w:cs="Times"/>
          <w:b/>
          <w:iCs/>
          <w:u w:val="single"/>
        </w:rPr>
      </w:pPr>
      <w:r w:rsidRPr="00ED0891">
        <w:rPr>
          <w:rFonts w:cs="Times"/>
          <w:b/>
          <w:iCs/>
          <w:u w:val="single"/>
        </w:rPr>
        <w:t>Type-2 RU:</w:t>
      </w:r>
    </w:p>
    <w:p w:rsidR="0037555F" w:rsidRPr="00ED0891" w:rsidRDefault="00FB007B">
      <w:pPr>
        <w:pStyle w:val="B1"/>
        <w:rPr>
          <w:rFonts w:cs="Times"/>
          <w:bCs/>
          <w:iCs/>
        </w:rPr>
      </w:pPr>
      <w:r w:rsidRPr="00ED0891">
        <w:t>-</w:t>
      </w:r>
      <w:r w:rsidRPr="00ED0891">
        <w:tab/>
      </w:r>
      <w:r w:rsidRPr="00ED0891">
        <w:rPr>
          <w:rFonts w:cs="Times"/>
          <w:bCs/>
          <w:iCs/>
        </w:rPr>
        <w:t>DL/UL Type-2 RU = Number of RBs per cell used by traffic for the given link direction during observation time / Total number of RBs per cell available for traffic for the given link direction over observation time.</w:t>
      </w:r>
    </w:p>
    <w:p w:rsidR="0037555F" w:rsidRPr="00ED0891" w:rsidRDefault="00FB007B">
      <w:pPr>
        <w:rPr>
          <w:rFonts w:cs="Times"/>
          <w:bCs/>
          <w:iCs/>
        </w:rPr>
      </w:pPr>
      <w:r w:rsidRPr="00ED0891">
        <w:rPr>
          <w:rFonts w:cs="Times"/>
          <w:bCs/>
          <w:iCs/>
        </w:rPr>
        <w:t>For both type-1 RU and type-2 RU, in case of MU-MIMO, one RB allocated to N users within a cell is only counted as used once.</w:t>
      </w:r>
    </w:p>
    <w:p w:rsidR="0037555F" w:rsidRPr="00ED0891" w:rsidRDefault="00FB007B">
      <w:pPr>
        <w:tabs>
          <w:tab w:val="left" w:pos="720"/>
        </w:tabs>
        <w:rPr>
          <w:rFonts w:cs="Times"/>
          <w:b/>
          <w:iCs/>
          <w:u w:val="single"/>
        </w:rPr>
      </w:pPr>
      <w:r w:rsidRPr="00ED0891">
        <w:rPr>
          <w:rFonts w:cs="Times"/>
          <w:b/>
          <w:iCs/>
          <w:u w:val="single"/>
        </w:rPr>
        <w:t>Unfinished/dropped Packet Rate:</w:t>
      </w:r>
    </w:p>
    <w:p w:rsidR="0037555F" w:rsidRPr="00ED0891" w:rsidRDefault="00FB007B">
      <w:pPr>
        <w:pStyle w:val="B1"/>
        <w:rPr>
          <w:rFonts w:cs="Times"/>
          <w:iCs/>
        </w:rPr>
      </w:pPr>
      <w:r w:rsidRPr="00ED0891">
        <w:t>-</w:t>
      </w:r>
      <w:r w:rsidRPr="00ED0891">
        <w:tab/>
      </w:r>
      <w:r w:rsidRPr="00ED0891">
        <w:rPr>
          <w:rFonts w:cs="Times"/>
          <w:iCs/>
        </w:rPr>
        <w:t>Unfinished/dropped Packet Rate is defined as the number of the unfinished packets for all users divided by the total number of generated packets for all users</w:t>
      </w:r>
    </w:p>
    <w:p w:rsidR="0037555F" w:rsidRPr="00ED0891" w:rsidRDefault="00FB007B">
      <w:pPr>
        <w:pStyle w:val="1"/>
      </w:pPr>
      <w:bookmarkStart w:id="1011" w:name="_Toc122614369"/>
      <w:r w:rsidRPr="00ED0891">
        <w:rPr>
          <w:rFonts w:hint="eastAsia"/>
        </w:rPr>
        <w:t>A</w:t>
      </w:r>
      <w:r w:rsidRPr="00ED0891">
        <w:t>.5</w:t>
      </w:r>
      <w:r w:rsidRPr="00ED0891">
        <w:tab/>
      </w:r>
      <w:proofErr w:type="spellStart"/>
      <w:r w:rsidRPr="00ED0891">
        <w:t>gNB</w:t>
      </w:r>
      <w:proofErr w:type="spellEnd"/>
      <w:r w:rsidRPr="00ED0891">
        <w:t xml:space="preserve"> antenna configuration</w:t>
      </w:r>
      <w:bookmarkEnd w:id="1011"/>
    </w:p>
    <w:p w:rsidR="0037555F" w:rsidRPr="00ED0891" w:rsidRDefault="00FB007B">
      <w:pPr>
        <w:pStyle w:val="Guidance"/>
      </w:pPr>
      <w:r w:rsidRPr="00ED0891">
        <w:t xml:space="preserve">Editor's note: This section captures the </w:t>
      </w:r>
      <w:proofErr w:type="spellStart"/>
      <w:r w:rsidRPr="00ED0891">
        <w:rPr>
          <w:lang w:eastAsia="zh-CN"/>
        </w:rPr>
        <w:t>gNB</w:t>
      </w:r>
      <w:proofErr w:type="spellEnd"/>
      <w:r w:rsidRPr="00ED0891">
        <w:rPr>
          <w:lang w:eastAsia="zh-CN"/>
        </w:rPr>
        <w:t xml:space="preserve"> antenna configuration</w:t>
      </w:r>
      <w:r w:rsidRPr="00ED0891">
        <w:t xml:space="preserve"> </w:t>
      </w:r>
      <w:r w:rsidRPr="00ED0891">
        <w:rPr>
          <w:lang w:eastAsia="zh-CN"/>
        </w:rPr>
        <w:t>for SBFD evaluation</w:t>
      </w:r>
      <w:r w:rsidRPr="00ED0891">
        <w:t>.</w:t>
      </w:r>
    </w:p>
    <w:p w:rsidR="0037555F" w:rsidRPr="00ED0891" w:rsidRDefault="00FB007B">
      <w:pPr>
        <w:rPr>
          <w:lang w:eastAsia="zh-CN"/>
        </w:rPr>
      </w:pPr>
      <w:r w:rsidRPr="00ED0891">
        <w:rPr>
          <w:lang w:eastAsia="zh-CN"/>
        </w:rPr>
        <w:lastRenderedPageBreak/>
        <w:t xml:space="preserve">For evaluation of legacy TDD operation, BS uses the same antenna array for downlink transmission and uplink </w:t>
      </w:r>
      <w:proofErr w:type="gramStart"/>
      <w:r w:rsidRPr="00ED0891">
        <w:rPr>
          <w:lang w:eastAsia="zh-CN"/>
        </w:rPr>
        <w:t>reception,</w:t>
      </w:r>
      <w:proofErr w:type="gramEnd"/>
      <w:r w:rsidRPr="00ED0891">
        <w:rPr>
          <w:lang w:eastAsia="zh-CN"/>
        </w:rPr>
        <w:t xml:space="preserve"> we can call it shared-</w:t>
      </w:r>
      <w:proofErr w:type="spellStart"/>
      <w:r w:rsidRPr="00ED0891">
        <w:rPr>
          <w:lang w:eastAsia="zh-CN"/>
        </w:rPr>
        <w:t>Tx</w:t>
      </w:r>
      <w:proofErr w:type="spellEnd"/>
      <w:r w:rsidRPr="00ED0891">
        <w:rPr>
          <w:lang w:eastAsia="zh-CN"/>
        </w:rPr>
        <w:t xml:space="preserve">/Rx </w:t>
      </w:r>
      <w:r w:rsidRPr="00ED0891">
        <w:t>antenna</w:t>
      </w:r>
      <w:r w:rsidRPr="00ED0891">
        <w:rPr>
          <w:lang w:eastAsia="zh-CN"/>
        </w:rPr>
        <w:t xml:space="preserve"> array for description of evaluation assumption. For evaluation of SBFD operation, BS uses separate panels for simultaneous downlink transmission and uplink </w:t>
      </w:r>
      <w:proofErr w:type="gramStart"/>
      <w:r w:rsidRPr="00ED0891">
        <w:rPr>
          <w:lang w:eastAsia="zh-CN"/>
        </w:rPr>
        <w:t>reception,</w:t>
      </w:r>
      <w:proofErr w:type="gramEnd"/>
      <w:r w:rsidRPr="00ED0891">
        <w:rPr>
          <w:lang w:eastAsia="zh-CN"/>
        </w:rPr>
        <w:t xml:space="preserve"> we can call it separate-</w:t>
      </w:r>
      <w:proofErr w:type="spellStart"/>
      <w:r w:rsidRPr="00ED0891">
        <w:rPr>
          <w:lang w:eastAsia="zh-CN"/>
        </w:rPr>
        <w:t>Tx</w:t>
      </w:r>
      <w:proofErr w:type="spellEnd"/>
      <w:r w:rsidRPr="00ED0891">
        <w:rPr>
          <w:lang w:eastAsia="zh-CN"/>
        </w:rPr>
        <w:t xml:space="preserve">/Rx antenna array for description of evaluation assumption. </w:t>
      </w:r>
    </w:p>
    <w:p w:rsidR="0037555F" w:rsidRPr="00ED0891" w:rsidRDefault="00FB007B">
      <w:pPr>
        <w:rPr>
          <w:bCs/>
          <w:iCs/>
        </w:rPr>
      </w:pPr>
      <w:r w:rsidRPr="00ED0891">
        <w:rPr>
          <w:lang w:eastAsia="zh-CN"/>
        </w:rPr>
        <w:t>The separate-</w:t>
      </w:r>
      <w:proofErr w:type="spellStart"/>
      <w:r w:rsidRPr="00ED0891">
        <w:rPr>
          <w:lang w:eastAsia="zh-CN"/>
        </w:rPr>
        <w:t>Tx</w:t>
      </w:r>
      <w:proofErr w:type="spellEnd"/>
      <w:r w:rsidRPr="00ED0891">
        <w:rPr>
          <w:lang w:eastAsia="zh-CN"/>
        </w:rPr>
        <w:t xml:space="preserve">/Rx antenna array for description of evaluation assumption </w:t>
      </w:r>
      <w:r w:rsidRPr="00ED0891">
        <w:rPr>
          <w:bCs/>
          <w:iCs/>
        </w:rPr>
        <w:t>can be modelled by two panel groups as in Figure A.5-1.</w:t>
      </w:r>
    </w:p>
    <w:p w:rsidR="0037555F" w:rsidRPr="00ED0891" w:rsidRDefault="00FB007B">
      <w:pPr>
        <w:pStyle w:val="B1"/>
        <w:rPr>
          <w:bCs/>
          <w:iCs/>
        </w:rPr>
      </w:pPr>
      <w:r w:rsidRPr="00ED0891">
        <w:t>-</w:t>
      </w:r>
      <w:r w:rsidRPr="00ED0891">
        <w:tab/>
      </w:r>
      <w:r w:rsidRPr="00ED0891">
        <w:rPr>
          <w:bCs/>
          <w:iCs/>
        </w:rPr>
        <w:t xml:space="preserve">Legacy </w:t>
      </w:r>
      <w:proofErr w:type="gramStart"/>
      <w:r w:rsidRPr="00ED0891">
        <w:rPr>
          <w:bCs/>
          <w:iCs/>
        </w:rPr>
        <w:t xml:space="preserve">parameters </w:t>
      </w:r>
      <m:oMath>
        <w:proofErr w:type="gramEnd"/>
        <m:d>
          <m:dPr>
            <m:ctrlPr>
              <w:ins w:id="1012" w:author="cmcc" w:date="2023-03-03T02:04:00Z">
                <w:rPr>
                  <w:rFonts w:ascii="Cambria Math" w:hAnsi="Cambria Math"/>
                  <w:bCs/>
                  <w:iCs/>
                </w:rPr>
              </w:ins>
            </m:ctrlPr>
          </m:dPr>
          <m:e>
            <m:r>
              <m:rPr>
                <m:sty m:val="p"/>
              </m:rPr>
              <w:rPr>
                <w:rFonts w:ascii="Cambria Math" w:hAnsi="Cambria Math"/>
              </w:rPr>
              <m:t>M,N,P,</m:t>
            </m:r>
            <m:sSub>
              <m:sSubPr>
                <m:ctrlPr>
                  <w:ins w:id="1013" w:author="cmcc" w:date="2023-03-03T02:04:00Z">
                    <w:rPr>
                      <w:rFonts w:ascii="Cambria Math" w:hAnsi="Cambria Math"/>
                      <w:bCs/>
                      <w:iCs/>
                    </w:rPr>
                  </w:ins>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ins w:id="1014" w:author="cmcc" w:date="2023-03-03T02:04:00Z">
                    <w:rPr>
                      <w:rFonts w:ascii="Cambria Math" w:hAnsi="Cambria Math"/>
                      <w:bCs/>
                      <w:iCs/>
                    </w:rPr>
                  </w:ins>
                </m:ctrlPr>
              </m:sSubPr>
              <m:e>
                <m:r>
                  <m:rPr>
                    <m:sty m:val="p"/>
                  </m:rPr>
                  <w:rPr>
                    <w:rFonts w:ascii="Cambria Math" w:hAnsi="Cambria Math"/>
                  </w:rPr>
                  <m:t>N</m:t>
                </m:r>
              </m:e>
              <m:sub>
                <m:r>
                  <m:rPr>
                    <m:sty m:val="p"/>
                  </m:rPr>
                  <w:rPr>
                    <w:rFonts w:ascii="Cambria Math" w:hAnsi="Cambria Math"/>
                  </w:rPr>
                  <m:t>g</m:t>
                </m:r>
              </m:sub>
            </m:sSub>
          </m:e>
        </m:d>
      </m:oMath>
      <w:r w:rsidRPr="00ED0891">
        <w:rPr>
          <w:bCs/>
          <w:iCs/>
        </w:rPr>
        <w:t xml:space="preserve">, </w:t>
      </w:r>
      <m:oMath>
        <m:d>
          <m:dPr>
            <m:ctrlPr>
              <w:ins w:id="1015" w:author="cmcc" w:date="2023-03-03T02:04:00Z">
                <w:rPr>
                  <w:rFonts w:ascii="Cambria Math" w:hAnsi="Cambria Math"/>
                  <w:bCs/>
                  <w:iCs/>
                </w:rPr>
              </w:ins>
            </m:ctrlPr>
          </m:dPr>
          <m:e>
            <m:sSub>
              <m:sSubPr>
                <m:ctrlPr>
                  <w:ins w:id="1016" w:author="cmcc" w:date="2023-03-03T02:04:00Z">
                    <w:rPr>
                      <w:rFonts w:ascii="Cambria Math" w:hAnsi="Cambria Math"/>
                      <w:bCs/>
                      <w:iCs/>
                    </w:rPr>
                  </w:ins>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ins w:id="1017" w:author="cmcc" w:date="2023-03-03T02:04:00Z">
                    <w:rPr>
                      <w:rFonts w:ascii="Cambria Math" w:hAnsi="Cambria Math"/>
                      <w:bCs/>
                      <w:iCs/>
                    </w:rPr>
                  </w:ins>
                </m:ctrlPr>
              </m:sSubPr>
              <m:e>
                <m:r>
                  <m:rPr>
                    <m:sty m:val="p"/>
                  </m:rPr>
                  <w:rPr>
                    <w:rFonts w:ascii="Cambria Math" w:hAnsi="Cambria Math"/>
                  </w:rPr>
                  <m:t>d</m:t>
                </m:r>
              </m:e>
              <m:sub>
                <m:r>
                  <m:rPr>
                    <m:sty m:val="p"/>
                  </m:rPr>
                  <w:rPr>
                    <w:rFonts w:ascii="Cambria Math" w:hAnsi="Cambria Math"/>
                  </w:rPr>
                  <m:t>V</m:t>
                </m:r>
              </m:sub>
            </m:sSub>
          </m:e>
        </m:d>
      </m:oMath>
      <w:r w:rsidRPr="00ED0891">
        <w:rPr>
          <w:bCs/>
          <w:iCs/>
        </w:rPr>
        <w:t xml:space="preserve"> and </w:t>
      </w:r>
      <m:oMath>
        <m:d>
          <m:dPr>
            <m:ctrlPr>
              <w:ins w:id="1018" w:author="cmcc" w:date="2023-03-03T02:04:00Z">
                <w:rPr>
                  <w:rFonts w:ascii="Cambria Math" w:hAnsi="Cambria Math"/>
                  <w:bCs/>
                  <w:iCs/>
                </w:rPr>
              </w:ins>
            </m:ctrlPr>
          </m:dPr>
          <m:e>
            <m:sSub>
              <m:sSubPr>
                <m:ctrlPr>
                  <w:ins w:id="1019" w:author="cmcc" w:date="2023-03-03T02:04:00Z">
                    <w:rPr>
                      <w:rFonts w:ascii="Cambria Math" w:hAnsi="Cambria Math"/>
                      <w:bCs/>
                      <w:iCs/>
                    </w:rPr>
                  </w:ins>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ins w:id="1020" w:author="cmcc" w:date="2023-03-03T02:04:00Z">
                    <w:rPr>
                      <w:rFonts w:ascii="Cambria Math" w:hAnsi="Cambria Math"/>
                      <w:bCs/>
                      <w:iCs/>
                    </w:rPr>
                  </w:ins>
                </m:ctrlPr>
              </m:sSubPr>
              <m:e>
                <m:r>
                  <m:rPr>
                    <m:sty m:val="p"/>
                  </m:rPr>
                  <w:rPr>
                    <w:rFonts w:ascii="Cambria Math" w:hAnsi="Cambria Math"/>
                  </w:rPr>
                  <m:t>d</m:t>
                </m:r>
              </m:e>
              <m:sub>
                <m:r>
                  <m:rPr>
                    <m:sty m:val="p"/>
                  </m:rPr>
                  <w:rPr>
                    <w:rFonts w:ascii="Cambria Math" w:hAnsi="Cambria Math"/>
                  </w:rPr>
                  <m:t>g,V</m:t>
                </m:r>
              </m:sub>
            </m:sSub>
          </m:e>
        </m:d>
      </m:oMath>
      <w:r w:rsidRPr="00ED0891">
        <w:rPr>
          <w:bCs/>
          <w:iCs/>
        </w:rPr>
        <w:t xml:space="preserve"> are used for description of each panel group:</w:t>
      </w:r>
    </w:p>
    <w:p w:rsidR="0037555F" w:rsidRPr="00ED0891" w:rsidRDefault="00FB007B">
      <w:pPr>
        <w:pStyle w:val="B2"/>
        <w:rPr>
          <w:bCs/>
          <w:iCs/>
        </w:rPr>
      </w:pPr>
      <w:r w:rsidRPr="00ED0891">
        <w:t>-</w:t>
      </w:r>
      <w:r w:rsidRPr="00ED0891">
        <w:tab/>
      </w:r>
      <w:r w:rsidRPr="00ED0891">
        <w:rPr>
          <w:bCs/>
          <w:iCs/>
        </w:rPr>
        <w:t>M: Number of vertical antenna elements within a panel, on one polarization</w:t>
      </w:r>
    </w:p>
    <w:p w:rsidR="0037555F" w:rsidRPr="00ED0891" w:rsidRDefault="00FB007B">
      <w:pPr>
        <w:pStyle w:val="B2"/>
        <w:rPr>
          <w:bCs/>
          <w:iCs/>
        </w:rPr>
      </w:pPr>
      <w:r w:rsidRPr="00ED0891">
        <w:t>-</w:t>
      </w:r>
      <w:r w:rsidRPr="00ED0891">
        <w:tab/>
      </w:r>
      <w:r w:rsidRPr="00ED0891">
        <w:rPr>
          <w:bCs/>
          <w:iCs/>
        </w:rPr>
        <w:t>N: Number of horizontal antenna elements within a panel, on one polarization</w:t>
      </w:r>
    </w:p>
    <w:p w:rsidR="0037555F" w:rsidRPr="00ED0891" w:rsidRDefault="00FB007B">
      <w:pPr>
        <w:pStyle w:val="B2"/>
        <w:rPr>
          <w:bCs/>
          <w:iCs/>
        </w:rPr>
      </w:pPr>
      <w:r w:rsidRPr="00ED0891">
        <w:t>-</w:t>
      </w:r>
      <w:r w:rsidRPr="00ED0891">
        <w:tab/>
      </w:r>
      <w:r w:rsidRPr="00ED0891">
        <w:rPr>
          <w:bCs/>
          <w:iCs/>
        </w:rPr>
        <w:t>P: Number of polarizations</w:t>
      </w:r>
    </w:p>
    <w:p w:rsidR="0037555F" w:rsidRPr="00ED0891" w:rsidRDefault="00FB007B">
      <w:pPr>
        <w:pStyle w:val="B2"/>
        <w:rPr>
          <w:bCs/>
          <w:iCs/>
        </w:rPr>
      </w:pPr>
      <w:r w:rsidRPr="00ED0891">
        <w:t>-</w:t>
      </w:r>
      <w:r w:rsidRPr="00ED0891">
        <w:tab/>
      </w:r>
      <m:oMath>
        <m:sSub>
          <m:sSubPr>
            <m:ctrlPr>
              <w:ins w:id="1021" w:author="cmcc" w:date="2023-03-03T02:04:00Z">
                <w:rPr>
                  <w:rFonts w:ascii="Cambria Math" w:hAnsi="Cambria Math"/>
                  <w:bCs/>
                  <w:iCs/>
                </w:rPr>
              </w:ins>
            </m:ctrlPr>
          </m:sSubPr>
          <m:e>
            <m:r>
              <m:rPr>
                <m:sty m:val="p"/>
              </m:rPr>
              <w:rPr>
                <w:rFonts w:ascii="Cambria Math" w:hAnsi="Cambria Math"/>
              </w:rPr>
              <m:t>M</m:t>
            </m:r>
          </m:e>
          <m:sub>
            <m:r>
              <m:rPr>
                <m:sty m:val="p"/>
              </m:rPr>
              <w:rPr>
                <w:rFonts w:ascii="Cambria Math" w:hAnsi="Cambria Math"/>
              </w:rPr>
              <m:t>g</m:t>
            </m:r>
          </m:sub>
        </m:sSub>
      </m:oMath>
      <w:r w:rsidRPr="00ED0891">
        <w:rPr>
          <w:bCs/>
          <w:iCs/>
        </w:rPr>
        <w:t>: Number of panels in a column within a panel group.</w:t>
      </w:r>
    </w:p>
    <w:p w:rsidR="0037555F" w:rsidRPr="00ED0891" w:rsidRDefault="00FB007B">
      <w:pPr>
        <w:pStyle w:val="B2"/>
        <w:rPr>
          <w:bCs/>
          <w:iCs/>
        </w:rPr>
      </w:pPr>
      <w:r w:rsidRPr="00ED0891">
        <w:t>-</w:t>
      </w:r>
      <w:r w:rsidRPr="00ED0891">
        <w:tab/>
      </w:r>
      <m:oMath>
        <m:sSub>
          <m:sSubPr>
            <m:ctrlPr>
              <w:ins w:id="1022" w:author="cmcc" w:date="2023-03-03T02:04:00Z">
                <w:rPr>
                  <w:rFonts w:ascii="Cambria Math" w:hAnsi="Cambria Math"/>
                  <w:bCs/>
                  <w:iCs/>
                </w:rPr>
              </w:ins>
            </m:ctrlPr>
          </m:sSubPr>
          <m:e>
            <m:r>
              <m:rPr>
                <m:sty m:val="p"/>
              </m:rPr>
              <w:rPr>
                <w:rFonts w:ascii="Cambria Math" w:hAnsi="Cambria Math"/>
              </w:rPr>
              <m:t>N</m:t>
            </m:r>
          </m:e>
          <m:sub>
            <m:r>
              <m:rPr>
                <m:sty m:val="p"/>
              </m:rPr>
              <w:rPr>
                <w:rFonts w:ascii="Cambria Math" w:hAnsi="Cambria Math"/>
              </w:rPr>
              <m:t>g</m:t>
            </m:r>
          </m:sub>
        </m:sSub>
      </m:oMath>
      <w:r w:rsidRPr="00ED0891">
        <w:rPr>
          <w:bCs/>
          <w:iCs/>
        </w:rPr>
        <w:t>: Number of panels in a row within a panel group.</w:t>
      </w:r>
    </w:p>
    <w:p w:rsidR="0037555F" w:rsidRPr="00ED0891" w:rsidRDefault="00FB007B">
      <w:pPr>
        <w:pStyle w:val="B2"/>
        <w:rPr>
          <w:bCs/>
          <w:iCs/>
        </w:rPr>
      </w:pPr>
      <w:r w:rsidRPr="00ED0891">
        <w:t>-</w:t>
      </w:r>
      <w:r w:rsidRPr="00ED0891">
        <w:tab/>
      </w:r>
      <m:oMath>
        <m:sSub>
          <m:sSubPr>
            <m:ctrlPr>
              <w:ins w:id="1023" w:author="cmcc" w:date="2023-03-03T02:04:00Z">
                <w:rPr>
                  <w:rFonts w:ascii="Cambria Math" w:hAnsi="Cambria Math"/>
                  <w:bCs/>
                  <w:iCs/>
                </w:rPr>
              </w:ins>
            </m:ctrlPr>
          </m:sSubPr>
          <m:e>
            <m:r>
              <m:rPr>
                <m:sty m:val="p"/>
              </m:rPr>
              <w:rPr>
                <w:rFonts w:ascii="Cambria Math" w:hAnsi="Cambria Math"/>
              </w:rPr>
              <m:t>d</m:t>
            </m:r>
          </m:e>
          <m:sub>
            <m:r>
              <m:rPr>
                <m:sty m:val="p"/>
              </m:rPr>
              <w:rPr>
                <w:rFonts w:ascii="Cambria Math" w:hAnsi="Cambria Math"/>
              </w:rPr>
              <m:t>g,H</m:t>
            </m:r>
          </m:sub>
        </m:sSub>
      </m:oMath>
      <w:r w:rsidRPr="00ED0891">
        <w:rPr>
          <w:bCs/>
          <w:iCs/>
        </w:rPr>
        <w:t>: Antenna panel spacing in horizontal direction within a panel group.</w:t>
      </w:r>
    </w:p>
    <w:p w:rsidR="0037555F" w:rsidRPr="00ED0891" w:rsidRDefault="00FB007B">
      <w:pPr>
        <w:pStyle w:val="B2"/>
        <w:rPr>
          <w:bCs/>
          <w:iCs/>
        </w:rPr>
      </w:pPr>
      <w:r w:rsidRPr="00ED0891">
        <w:t>-</w:t>
      </w:r>
      <w:r w:rsidRPr="00ED0891">
        <w:tab/>
      </w:r>
      <m:oMath>
        <m:sSub>
          <m:sSubPr>
            <m:ctrlPr>
              <w:ins w:id="1024" w:author="cmcc" w:date="2023-03-03T02:04:00Z">
                <w:rPr>
                  <w:rFonts w:ascii="Cambria Math" w:hAnsi="Cambria Math"/>
                  <w:bCs/>
                  <w:iCs/>
                </w:rPr>
              </w:ins>
            </m:ctrlPr>
          </m:sSubPr>
          <m:e>
            <m:r>
              <m:rPr>
                <m:sty m:val="p"/>
              </m:rPr>
              <w:rPr>
                <w:rFonts w:ascii="Cambria Math" w:hAnsi="Cambria Math"/>
              </w:rPr>
              <m:t>d</m:t>
            </m:r>
          </m:e>
          <m:sub>
            <m:r>
              <m:rPr>
                <m:sty m:val="p"/>
              </m:rPr>
              <w:rPr>
                <w:rFonts w:ascii="Cambria Math" w:hAnsi="Cambria Math"/>
              </w:rPr>
              <m:t>g,V</m:t>
            </m:r>
          </m:sub>
        </m:sSub>
      </m:oMath>
      <w:r w:rsidRPr="00ED0891">
        <w:rPr>
          <w:bCs/>
          <w:iCs/>
        </w:rPr>
        <w:t>: Antenna panel spacing in vertical dire</w:t>
      </w:r>
      <w:proofErr w:type="spellStart"/>
      <w:r w:rsidRPr="00ED0891">
        <w:rPr>
          <w:bCs/>
          <w:iCs/>
        </w:rPr>
        <w:t>ction</w:t>
      </w:r>
      <w:proofErr w:type="spellEnd"/>
      <w:r w:rsidRPr="00ED0891">
        <w:rPr>
          <w:bCs/>
          <w:iCs/>
        </w:rPr>
        <w:t xml:space="preserve"> within a panel group.</w:t>
      </w:r>
    </w:p>
    <w:p w:rsidR="0037555F" w:rsidRPr="00ED0891" w:rsidRDefault="00FB007B">
      <w:pPr>
        <w:pStyle w:val="B1"/>
        <w:rPr>
          <w:bCs/>
          <w:iCs/>
        </w:rPr>
      </w:pPr>
      <w:r w:rsidRPr="00ED0891">
        <w:t>-</w:t>
      </w:r>
      <w:r w:rsidRPr="00ED0891">
        <w:tab/>
        <w:t xml:space="preserve">Companies are to report the separation of the two panel groups. Introduce new parameters </w:t>
      </w:r>
      <m:oMath>
        <m:d>
          <m:dPr>
            <m:ctrlPr>
              <w:ins w:id="1025" w:author="cmcc" w:date="2023-03-03T02:04:00Z">
                <w:rPr>
                  <w:rFonts w:ascii="Cambria Math" w:hAnsi="Cambria Math"/>
                  <w:bCs/>
                  <w:iCs/>
                </w:rPr>
              </w:ins>
            </m:ctrlPr>
          </m:dPr>
          <m:e>
            <m:sSub>
              <m:sSubPr>
                <m:ctrlPr>
                  <w:ins w:id="1026" w:author="cmcc" w:date="2023-03-03T02:04:00Z">
                    <w:rPr>
                      <w:rFonts w:ascii="Cambria Math" w:hAnsi="Cambria Math"/>
                      <w:bCs/>
                      <w:iCs/>
                    </w:rPr>
                  </w:ins>
                </m:ctrlPr>
              </m:sSubPr>
              <m:e>
                <m:r>
                  <m:rPr>
                    <m:sty m:val="p"/>
                  </m:rPr>
                  <w:rPr>
                    <w:rFonts w:ascii="Cambria Math" w:hAnsi="Cambria Math"/>
                  </w:rPr>
                  <m:t>d</m:t>
                </m:r>
              </m:e>
              <m:sub>
                <m:r>
                  <m:rPr>
                    <m:sty m:val="p"/>
                  </m:rPr>
                  <w:rPr>
                    <w:rFonts w:ascii="Cambria Math" w:hAnsi="Cambria Math"/>
                  </w:rPr>
                  <m:t>a,H</m:t>
                </m:r>
              </m:sub>
            </m:sSub>
            <m:r>
              <m:rPr>
                <m:sty m:val="p"/>
              </m:rPr>
              <w:rPr>
                <w:rFonts w:ascii="Cambria Math" w:hAnsi="Cambria Math"/>
              </w:rPr>
              <m:t>,</m:t>
            </m:r>
            <m:sSub>
              <m:sSubPr>
                <m:ctrlPr>
                  <w:ins w:id="1027" w:author="cmcc" w:date="2023-03-03T02:04:00Z">
                    <w:rPr>
                      <w:rFonts w:ascii="Cambria Math" w:hAnsi="Cambria Math"/>
                      <w:bCs/>
                      <w:iCs/>
                    </w:rPr>
                  </w:ins>
                </m:ctrlPr>
              </m:sSubPr>
              <m:e>
                <m:r>
                  <m:rPr>
                    <m:sty m:val="p"/>
                  </m:rPr>
                  <w:rPr>
                    <w:rFonts w:ascii="Cambria Math" w:hAnsi="Cambria Math"/>
                  </w:rPr>
                  <m:t>d</m:t>
                </m:r>
              </m:e>
              <m:sub>
                <m:r>
                  <m:rPr>
                    <m:sty m:val="p"/>
                  </m:rPr>
                  <w:rPr>
                    <w:rFonts w:ascii="Cambria Math" w:hAnsi="Cambria Math"/>
                  </w:rPr>
                  <m:t>a,V</m:t>
                </m:r>
              </m:sub>
            </m:sSub>
          </m:e>
        </m:d>
      </m:oMath>
      <w:r w:rsidRPr="00ED0891">
        <w:rPr>
          <w:bCs/>
          <w:iCs/>
        </w:rPr>
        <w:t xml:space="preserve"> as illustrated in the following Figure A.5-1.</w:t>
      </w:r>
    </w:p>
    <w:p w:rsidR="0037555F" w:rsidRPr="00ED0891" w:rsidRDefault="00FB007B">
      <w:pPr>
        <w:pStyle w:val="B2"/>
      </w:pPr>
      <w:r w:rsidRPr="00ED0891">
        <w:t>-</w:t>
      </w:r>
      <w:r w:rsidRPr="00ED0891">
        <w:tab/>
      </w:r>
      <m:oMath>
        <m:sSub>
          <m:sSubPr>
            <m:ctrlPr>
              <w:ins w:id="1028" w:author="cmcc" w:date="2023-03-03T02:04:00Z">
                <w:rPr>
                  <w:rFonts w:ascii="Cambria Math" w:hAnsi="Cambria Math"/>
                </w:rPr>
              </w:ins>
            </m:ctrlPr>
          </m:sSubPr>
          <m:e>
            <m:r>
              <m:rPr>
                <m:sty m:val="p"/>
              </m:rPr>
              <w:rPr>
                <w:rFonts w:ascii="Cambria Math" w:hAnsi="Cambria Math"/>
              </w:rPr>
              <m:t>d</m:t>
            </m:r>
          </m:e>
          <m:sub>
            <m:r>
              <m:rPr>
                <m:sty m:val="p"/>
              </m:rPr>
              <w:rPr>
                <w:rFonts w:ascii="Cambria Math" w:hAnsi="Cambria Math"/>
              </w:rPr>
              <m:t>a,H</m:t>
            </m:r>
          </m:sub>
        </m:sSub>
      </m:oMath>
      <w:r w:rsidRPr="00ED0891">
        <w:t xml:space="preserve">: Panel group spacing in the horizontal direction. Typically, </w:t>
      </w:r>
      <m:oMath>
        <m:sSub>
          <m:sSubPr>
            <m:ctrlPr>
              <w:ins w:id="1029" w:author="cmcc" w:date="2023-03-03T02:04:00Z">
                <w:rPr>
                  <w:rFonts w:ascii="Cambria Math" w:hAnsi="Cambria Math"/>
                </w:rPr>
              </w:ins>
            </m:ctrlPr>
          </m:sSubPr>
          <m:e>
            <m:r>
              <m:rPr>
                <m:sty m:val="p"/>
              </m:rPr>
              <w:rPr>
                <w:rFonts w:ascii="Cambria Math" w:hAnsi="Cambria Math"/>
              </w:rPr>
              <m:t>d</m:t>
            </m:r>
          </m:e>
          <m:sub>
            <m:r>
              <m:rPr>
                <m:sty m:val="p"/>
              </m:rPr>
              <w:rPr>
                <w:rFonts w:ascii="Cambria Math" w:hAnsi="Cambria Math"/>
              </w:rPr>
              <m:t>a,H</m:t>
            </m:r>
          </m:sub>
        </m:sSub>
      </m:oMath>
      <w:r w:rsidRPr="00ED0891">
        <w:t xml:space="preserve"> = 0.</w:t>
      </w:r>
    </w:p>
    <w:p w:rsidR="0037555F" w:rsidRPr="00ED0891" w:rsidRDefault="00FB007B">
      <w:pPr>
        <w:pStyle w:val="B2"/>
      </w:pPr>
      <w:r w:rsidRPr="00ED0891">
        <w:t>-</w:t>
      </w:r>
      <w:r w:rsidRPr="00ED0891">
        <w:tab/>
      </w:r>
      <m:oMath>
        <m:sSub>
          <m:sSubPr>
            <m:ctrlPr>
              <w:ins w:id="1030" w:author="cmcc" w:date="2023-03-03T02:04:00Z">
                <w:rPr>
                  <w:rFonts w:ascii="Cambria Math" w:hAnsi="Cambria Math"/>
                </w:rPr>
              </w:ins>
            </m:ctrlPr>
          </m:sSubPr>
          <m:e>
            <m:r>
              <m:rPr>
                <m:sty m:val="p"/>
              </m:rPr>
              <w:rPr>
                <w:rFonts w:ascii="Cambria Math" w:hAnsi="Cambria Math"/>
              </w:rPr>
              <m:t>d</m:t>
            </m:r>
          </m:e>
          <m:sub>
            <m:r>
              <m:rPr>
                <m:sty m:val="p"/>
              </m:rPr>
              <w:rPr>
                <w:rFonts w:ascii="Cambria Math" w:hAnsi="Cambria Math"/>
              </w:rPr>
              <m:t>a,V</m:t>
            </m:r>
          </m:sub>
        </m:sSub>
      </m:oMath>
      <w:r w:rsidRPr="00ED0891">
        <w:t>: Panel group spacing in the vertical direction.</w:t>
      </w:r>
    </w:p>
    <w:p w:rsidR="0037555F" w:rsidRPr="00ED0891" w:rsidRDefault="00FB007B">
      <w:pPr>
        <w:spacing w:after="120"/>
        <w:jc w:val="center"/>
      </w:pPr>
      <w:r w:rsidRPr="00ED0891">
        <w:rPr>
          <w:noProof/>
          <w:lang w:val="en-US" w:eastAsia="zh-CN"/>
        </w:rPr>
        <w:drawing>
          <wp:inline distT="0" distB="0" distL="0" distR="0">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46111"/>
                    <a:stretch>
                      <a:fillRect/>
                    </a:stretch>
                  </pic:blipFill>
                  <pic:spPr>
                    <a:xfrm>
                      <a:off x="0" y="0"/>
                      <a:ext cx="1786255" cy="2997200"/>
                    </a:xfrm>
                    <a:prstGeom prst="rect">
                      <a:avLst/>
                    </a:prstGeom>
                    <a:noFill/>
                    <a:ln>
                      <a:noFill/>
                    </a:ln>
                  </pic:spPr>
                </pic:pic>
              </a:graphicData>
            </a:graphic>
          </wp:inline>
        </w:drawing>
      </w:r>
    </w:p>
    <w:p w:rsidR="0037555F" w:rsidRPr="00ED0891" w:rsidRDefault="00FB007B">
      <w:pPr>
        <w:pStyle w:val="TH"/>
        <w:spacing w:before="0" w:after="240"/>
        <w:rPr>
          <w:lang w:eastAsia="zh-CN"/>
        </w:rPr>
      </w:pPr>
      <w:r w:rsidRPr="00ED0891">
        <w:t>Figure A.5-1: Separate-</w:t>
      </w:r>
      <w:proofErr w:type="spellStart"/>
      <w:r w:rsidRPr="00ED0891">
        <w:t>Tx</w:t>
      </w:r>
      <w:proofErr w:type="spellEnd"/>
      <w:r w:rsidRPr="00ED0891">
        <w:t>/Rx antenna array model</w:t>
      </w:r>
    </w:p>
    <w:p w:rsidR="0037555F" w:rsidRPr="00ED0891" w:rsidRDefault="00FB007B">
      <w:pPr>
        <w:rPr>
          <w:color w:val="000000"/>
          <w:lang w:eastAsia="zh-CN"/>
        </w:rPr>
      </w:pPr>
      <w:r w:rsidRPr="00ED0891">
        <w:rPr>
          <w:lang w:eastAsia="zh-CN"/>
        </w:rPr>
        <w:t xml:space="preserve">For evaluation and comparison between SBFD and legacy TDD, three options </w:t>
      </w:r>
      <w:r w:rsidRPr="00ED0891">
        <w:rPr>
          <w:color w:val="000000"/>
          <w:lang w:eastAsia="zh-CN"/>
        </w:rPr>
        <w:t>can be used.</w:t>
      </w:r>
    </w:p>
    <w:p w:rsidR="0037555F" w:rsidRPr="00ED0891" w:rsidRDefault="00FB007B">
      <w:pPr>
        <w:pStyle w:val="B1"/>
      </w:pPr>
      <w:r w:rsidRPr="00ED0891">
        <w:t>-</w:t>
      </w:r>
      <w:r w:rsidRPr="00ED0891">
        <w:tab/>
      </w:r>
      <w:r w:rsidRPr="00ED0891">
        <w:rPr>
          <w:b/>
          <w:bCs/>
        </w:rPr>
        <w:t>SBFD antenna configuration option-1</w:t>
      </w:r>
      <w:r w:rsidRPr="00ED0891">
        <w:t xml:space="preserve">: The total number of antenna elements of the antenna array for SBFD is the same as the total number of antenna elements of the antenna array for legacy TDD. The total number of </w:t>
      </w:r>
      <w:proofErr w:type="spellStart"/>
      <w:r w:rsidRPr="00ED0891">
        <w:t>TxRUs</w:t>
      </w:r>
      <w:proofErr w:type="spellEnd"/>
      <w:r w:rsidRPr="00ED0891">
        <w:t xml:space="preserve"> of the antenna array </w:t>
      </w:r>
      <w:r w:rsidRPr="00ED0891">
        <w:rPr>
          <w:color w:val="000000"/>
        </w:rPr>
        <w:t xml:space="preserve">for SBFD is the same as the total number of </w:t>
      </w:r>
      <w:proofErr w:type="spellStart"/>
      <w:r w:rsidRPr="00ED0891">
        <w:rPr>
          <w:color w:val="000000"/>
        </w:rPr>
        <w:t>TxRUs</w:t>
      </w:r>
      <w:proofErr w:type="spellEnd"/>
      <w:r w:rsidRPr="00ED0891">
        <w:rPr>
          <w:color w:val="000000"/>
        </w:rPr>
        <w:t xml:space="preserve"> of the antenna array for legacy TDD.</w:t>
      </w:r>
    </w:p>
    <w:p w:rsidR="0037555F" w:rsidRPr="00ED0891" w:rsidRDefault="00FB007B">
      <w:pPr>
        <w:pStyle w:val="B1"/>
      </w:pPr>
      <w:r w:rsidRPr="00ED0891">
        <w:t>-</w:t>
      </w:r>
      <w:r w:rsidRPr="00ED0891">
        <w:tab/>
      </w:r>
      <w:r w:rsidRPr="00ED0891">
        <w:rPr>
          <w:b/>
          <w:bCs/>
        </w:rPr>
        <w:t>SBFD antenna configuration option-2</w:t>
      </w:r>
      <w:r w:rsidRPr="00ED0891">
        <w:t xml:space="preserve">: The total number of antenna elements of the antenna array for SBFD is two times of the total number of antenna elements of the antenna array for legacy TDD. The total number of </w:t>
      </w:r>
      <w:proofErr w:type="spellStart"/>
      <w:r w:rsidRPr="00ED0891">
        <w:lastRenderedPageBreak/>
        <w:t>TxRUs</w:t>
      </w:r>
      <w:proofErr w:type="spellEnd"/>
      <w:r w:rsidRPr="00ED0891">
        <w:t xml:space="preserve"> of the antenna array </w:t>
      </w:r>
      <w:r w:rsidRPr="00ED0891">
        <w:rPr>
          <w:color w:val="000000"/>
        </w:rPr>
        <w:t xml:space="preserve">for SBFD is the same as the total number of </w:t>
      </w:r>
      <w:proofErr w:type="spellStart"/>
      <w:r w:rsidRPr="00ED0891">
        <w:rPr>
          <w:color w:val="000000"/>
        </w:rPr>
        <w:t>TxRUs</w:t>
      </w:r>
      <w:proofErr w:type="spellEnd"/>
      <w:r w:rsidRPr="00ED0891">
        <w:rPr>
          <w:color w:val="000000"/>
        </w:rPr>
        <w:t xml:space="preserve"> of the antenna array for legacy TDD.</w:t>
      </w:r>
    </w:p>
    <w:p w:rsidR="0037555F" w:rsidRPr="00ED0891" w:rsidRDefault="00FB007B">
      <w:pPr>
        <w:pStyle w:val="B1"/>
      </w:pPr>
      <w:r w:rsidRPr="00ED0891">
        <w:t>-</w:t>
      </w:r>
      <w:r w:rsidRPr="00ED0891">
        <w:tab/>
      </w:r>
      <w:r w:rsidRPr="00ED0891">
        <w:rPr>
          <w:b/>
          <w:bCs/>
        </w:rPr>
        <w:t>SBFD antenna configuration option-3</w:t>
      </w:r>
      <w:r w:rsidRPr="00ED0891">
        <w:t xml:space="preserve">: The total number of antenna elements of the antenna array for SBFD is the same as the total number of antenna elements of the antenna array for legacy TDD. The total number of </w:t>
      </w:r>
      <w:proofErr w:type="spellStart"/>
      <w:r w:rsidRPr="00ED0891">
        <w:t>TxRUs</w:t>
      </w:r>
      <w:proofErr w:type="spellEnd"/>
      <w:r w:rsidRPr="00ED0891">
        <w:t xml:space="preserve"> of the antenna array </w:t>
      </w:r>
      <w:r w:rsidRPr="00ED0891">
        <w:rPr>
          <w:color w:val="000000"/>
        </w:rPr>
        <w:t xml:space="preserve">for SBFD is half of the total number of </w:t>
      </w:r>
      <w:proofErr w:type="spellStart"/>
      <w:r w:rsidRPr="00ED0891">
        <w:rPr>
          <w:color w:val="000000"/>
        </w:rPr>
        <w:t>TxRUs</w:t>
      </w:r>
      <w:proofErr w:type="spellEnd"/>
      <w:r w:rsidRPr="00ED0891">
        <w:rPr>
          <w:color w:val="000000"/>
        </w:rPr>
        <w:t xml:space="preserve"> of the antenna array for legacy TDD.</w:t>
      </w:r>
    </w:p>
    <w:p w:rsidR="0037555F" w:rsidRPr="00ED0891" w:rsidRDefault="00FB007B">
      <w:r w:rsidRPr="00ED0891">
        <w:t>These options are further clarified with examples in the following:</w:t>
      </w:r>
    </w:p>
    <w:p w:rsidR="0037555F" w:rsidRPr="00ED0891" w:rsidRDefault="00FB007B">
      <w:r w:rsidRPr="00ED0891">
        <w:t>As shown in Figure A.5-2 (a), for legacy TDD with shared-</w:t>
      </w:r>
      <w:proofErr w:type="spellStart"/>
      <w:r w:rsidRPr="00ED0891">
        <w:t>Tx</w:t>
      </w:r>
      <w:proofErr w:type="spellEnd"/>
      <w:r w:rsidRPr="00ED0891">
        <w:t xml:space="preserve">/Rx antenna array, assume the antenna configuration </w:t>
      </w:r>
      <w:proofErr w:type="gramStart"/>
      <w:r w:rsidRPr="00ED0891">
        <w:t xml:space="preserve">is </w:t>
      </w:r>
      <m:oMath>
        <w:proofErr w:type="gramEnd"/>
        <m:d>
          <m:dPr>
            <m:ctrlPr>
              <w:ins w:id="1031" w:author="cmcc" w:date="2023-03-03T02:04:00Z">
                <w:rPr>
                  <w:rFonts w:ascii="Cambria Math" w:hAnsi="Cambria Math"/>
                  <w:iCs/>
                </w:rPr>
              </w:ins>
            </m:ctrlPr>
          </m:dPr>
          <m:e>
            <m:r>
              <m:rPr>
                <m:sty m:val="p"/>
              </m:rPr>
              <w:rPr>
                <w:rFonts w:ascii="Cambria Math" w:hAnsi="Cambria Math"/>
              </w:rPr>
              <m:t>M,N,P,</m:t>
            </m:r>
            <m:sSub>
              <m:sSubPr>
                <m:ctrlPr>
                  <w:ins w:id="1032" w:author="cmcc" w:date="2023-03-03T02:04:00Z">
                    <w:rPr>
                      <w:rFonts w:ascii="Cambria Math" w:hAnsi="Cambria Math"/>
                      <w:iCs/>
                    </w:rPr>
                  </w:ins>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ins w:id="1033"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ins w:id="1034" w:author="cmcc" w:date="2023-03-03T02:04:00Z">
                    <w:rPr>
                      <w:rFonts w:ascii="Cambria Math" w:hAnsi="Cambria Math"/>
                      <w:iCs/>
                    </w:rPr>
                  </w:ins>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ins w:id="1035"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p</m:t>
                </m:r>
              </m:sub>
            </m:sSub>
          </m:e>
        </m:d>
      </m:oMath>
      <w:r w:rsidRPr="00ED0891">
        <w:t xml:space="preserve">. The total number of TxRUs </w:t>
      </w:r>
      <w:proofErr w:type="gramStart"/>
      <w:r w:rsidRPr="00ED0891">
        <w:t xml:space="preserve">is </w:t>
      </w:r>
      <m:oMath>
        <w:proofErr w:type="gramEnd"/>
        <m:r>
          <m:rPr>
            <m:sty m:val="p"/>
          </m:rPr>
          <w:rPr>
            <w:rFonts w:ascii="Cambria Math" w:hAnsi="Cambria Math"/>
          </w:rPr>
          <m:t>K=</m:t>
        </m:r>
        <m:sSub>
          <m:sSubPr>
            <m:ctrlPr>
              <w:ins w:id="1036" w:author="cmcc" w:date="2023-03-03T02:04:00Z">
                <w:rPr>
                  <w:rFonts w:ascii="Cambria Math" w:hAnsi="Cambria Math"/>
                  <w:iCs/>
                </w:rPr>
              </w:ins>
            </m:ctrlPr>
          </m:sSubPr>
          <m:e>
            <m:r>
              <m:rPr>
                <m:sty m:val="p"/>
              </m:rPr>
              <w:rPr>
                <w:rFonts w:ascii="Cambria Math" w:hAnsi="Cambria Math"/>
              </w:rPr>
              <m:t>PM</m:t>
            </m:r>
          </m:e>
          <m:sub>
            <m:r>
              <m:rPr>
                <m:sty m:val="p"/>
              </m:rPr>
              <w:rPr>
                <w:rFonts w:ascii="Cambria Math" w:hAnsi="Cambria Math"/>
              </w:rPr>
              <m:t>p</m:t>
            </m:r>
          </m:sub>
        </m:sSub>
        <m:sSub>
          <m:sSubPr>
            <m:ctrlPr>
              <w:ins w:id="1037"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p</m:t>
            </m:r>
          </m:sub>
        </m:sSub>
        <m:sSub>
          <m:sSubPr>
            <m:ctrlPr>
              <w:ins w:id="1038" w:author="cmcc" w:date="2023-03-03T02:04:00Z">
                <w:rPr>
                  <w:rFonts w:ascii="Cambria Math" w:hAnsi="Cambria Math"/>
                  <w:iCs/>
                </w:rPr>
              </w:ins>
            </m:ctrlPr>
          </m:sSubPr>
          <m:e>
            <m:r>
              <m:rPr>
                <m:sty m:val="p"/>
              </m:rPr>
              <w:rPr>
                <w:rFonts w:ascii="Cambria Math" w:hAnsi="Cambria Math"/>
              </w:rPr>
              <m:t>M</m:t>
            </m:r>
          </m:e>
          <m:sub>
            <m:r>
              <m:rPr>
                <m:sty m:val="p"/>
              </m:rPr>
              <w:rPr>
                <w:rFonts w:ascii="Cambria Math" w:hAnsi="Cambria Math"/>
              </w:rPr>
              <m:t>g</m:t>
            </m:r>
          </m:sub>
        </m:sSub>
        <m:sSub>
          <m:sSubPr>
            <m:ctrlPr>
              <w:ins w:id="1039"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g</m:t>
            </m:r>
          </m:sub>
        </m:sSub>
      </m:oMath>
      <w:r w:rsidRPr="00ED0891">
        <w:t xml:space="preserve">, and the total number of antenna elements is </w:t>
      </w:r>
      <m:oMath>
        <m:r>
          <m:rPr>
            <m:sty m:val="p"/>
          </m:rPr>
          <w:rPr>
            <w:rFonts w:ascii="Cambria Math" w:hAnsi="Cambria Math"/>
          </w:rPr>
          <m:t>L=PMN</m:t>
        </m:r>
        <m:sSub>
          <m:sSubPr>
            <m:ctrlPr>
              <w:ins w:id="1040" w:author="cmcc" w:date="2023-03-03T02:04:00Z">
                <w:rPr>
                  <w:rFonts w:ascii="Cambria Math" w:hAnsi="Cambria Math"/>
                  <w:iCs/>
                </w:rPr>
              </w:ins>
            </m:ctrlPr>
          </m:sSubPr>
          <m:e>
            <m:r>
              <m:rPr>
                <m:sty m:val="p"/>
              </m:rPr>
              <w:rPr>
                <w:rFonts w:ascii="Cambria Math" w:hAnsi="Cambria Math"/>
              </w:rPr>
              <m:t>M</m:t>
            </m:r>
          </m:e>
          <m:sub>
            <m:r>
              <m:rPr>
                <m:sty m:val="p"/>
              </m:rPr>
              <w:rPr>
                <w:rFonts w:ascii="Cambria Math" w:hAnsi="Cambria Math"/>
              </w:rPr>
              <m:t>g</m:t>
            </m:r>
          </m:sub>
        </m:sSub>
        <m:sSub>
          <m:sSubPr>
            <m:ctrlPr>
              <w:ins w:id="1041"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g</m:t>
            </m:r>
          </m:sub>
        </m:sSub>
      </m:oMath>
      <w:r w:rsidRPr="00ED0891">
        <w:t>.</w:t>
      </w:r>
    </w:p>
    <w:p w:rsidR="0037555F" w:rsidRPr="00ED0891" w:rsidRDefault="00FB007B">
      <w:r w:rsidRPr="00ED0891">
        <w:t>For SBFD antenna configuration option-1, the separate-</w:t>
      </w:r>
      <w:proofErr w:type="spellStart"/>
      <w:r w:rsidRPr="00ED0891">
        <w:t>Tx</w:t>
      </w:r>
      <w:proofErr w:type="spellEnd"/>
      <w:r w:rsidRPr="00ED0891">
        <w:t xml:space="preserve">/Rx antenna array has two panel groups, and the antenna configuration for each panel group </w:t>
      </w:r>
      <w:proofErr w:type="gramStart"/>
      <w:r w:rsidRPr="00ED0891">
        <w:t xml:space="preserve">is </w:t>
      </w:r>
      <m:oMath>
        <w:proofErr w:type="gramEnd"/>
        <m:d>
          <m:dPr>
            <m:ctrlPr>
              <w:ins w:id="1042" w:author="cmcc" w:date="2023-03-03T02:04:00Z">
                <w:rPr>
                  <w:rFonts w:ascii="Cambria Math" w:hAnsi="Cambria Math" w:cs="SimSun"/>
                  <w:i/>
                  <w:iCs/>
                </w:rPr>
              </w:ins>
            </m:ctrlPr>
          </m:dPr>
          <m:e>
            <m:r>
              <m:rPr>
                <m:sty m:val="p"/>
              </m:rPr>
              <w:rPr>
                <w:rFonts w:ascii="Cambria Math" w:hAnsi="Cambria Math"/>
              </w:rPr>
              <m:t>M,N,P,</m:t>
            </m:r>
            <m:sSub>
              <m:sSubPr>
                <m:ctrlPr>
                  <w:ins w:id="1043" w:author="cmcc" w:date="2023-03-03T02:04:00Z">
                    <w:rPr>
                      <w:rFonts w:ascii="Cambria Math" w:hAnsi="Cambria Math"/>
                      <w:iCs/>
                    </w:rPr>
                  </w:ins>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ins w:id="1044"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g</m:t>
                </m:r>
              </m:sub>
            </m:sSub>
          </m:e>
        </m:d>
      </m:oMath>
      <w:r w:rsidRPr="00ED0891">
        <w:t xml:space="preserve">. The total number of TXRUs is </w:t>
      </w:r>
      <m:oMath>
        <m:r>
          <m:rPr>
            <m:sty m:val="p"/>
          </m:rPr>
          <w:rPr>
            <w:rFonts w:ascii="Cambria Math" w:hAnsi="Cambria Math"/>
          </w:rPr>
          <m:t>K=</m:t>
        </m:r>
        <m:sSub>
          <m:sSubPr>
            <m:ctrlPr>
              <w:ins w:id="1045" w:author="cmcc" w:date="2023-03-03T02:04:00Z">
                <w:rPr>
                  <w:rFonts w:ascii="Cambria Math" w:hAnsi="Cambria Math"/>
                  <w:iCs/>
                </w:rPr>
              </w:ins>
            </m:ctrlPr>
          </m:sSubPr>
          <m:e>
            <m:r>
              <m:rPr>
                <m:sty m:val="p"/>
              </m:rPr>
              <w:rPr>
                <w:rFonts w:ascii="Cambria Math" w:hAnsi="Cambria Math"/>
              </w:rPr>
              <m:t>PM</m:t>
            </m:r>
          </m:e>
          <m:sub>
            <m:r>
              <m:rPr>
                <m:sty m:val="p"/>
              </m:rPr>
              <w:rPr>
                <w:rFonts w:ascii="Cambria Math" w:hAnsi="Cambria Math"/>
              </w:rPr>
              <m:t>p</m:t>
            </m:r>
          </m:sub>
        </m:sSub>
        <m:sSub>
          <m:sSubPr>
            <m:ctrlPr>
              <w:ins w:id="1046"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p</m:t>
            </m:r>
          </m:sub>
        </m:sSub>
        <m:sSub>
          <m:sSubPr>
            <m:ctrlPr>
              <w:ins w:id="1047" w:author="cmcc" w:date="2023-03-03T02:04:00Z">
                <w:rPr>
                  <w:rFonts w:ascii="Cambria Math" w:hAnsi="Cambria Math"/>
                  <w:iCs/>
                </w:rPr>
              </w:ins>
            </m:ctrlPr>
          </m:sSubPr>
          <m:e>
            <m:r>
              <m:rPr>
                <m:sty m:val="p"/>
              </m:rPr>
              <w:rPr>
                <w:rFonts w:ascii="Cambria Math" w:hAnsi="Cambria Math"/>
              </w:rPr>
              <m:t>M</m:t>
            </m:r>
          </m:e>
          <m:sub>
            <m:r>
              <m:rPr>
                <m:sty m:val="p"/>
              </m:rPr>
              <w:rPr>
                <w:rFonts w:ascii="Cambria Math" w:hAnsi="Cambria Math"/>
              </w:rPr>
              <m:t>g</m:t>
            </m:r>
          </m:sub>
        </m:sSub>
        <m:sSub>
          <m:sSubPr>
            <m:ctrlPr>
              <w:ins w:id="1048"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g</m:t>
            </m:r>
          </m:sub>
        </m:sSub>
      </m:oMath>
      <w:r w:rsidRPr="00ED0891">
        <w:t xml:space="preserve"> (same as legacy TDD), and the total number of antenna elements is </w:t>
      </w:r>
      <m:oMath>
        <m:r>
          <m:rPr>
            <m:sty m:val="p"/>
          </m:rPr>
          <w:rPr>
            <w:rFonts w:ascii="Cambria Math" w:hAnsi="Cambria Math"/>
          </w:rPr>
          <m:t>L=PMN</m:t>
        </m:r>
        <m:sSub>
          <m:sSubPr>
            <m:ctrlPr>
              <w:ins w:id="1049" w:author="cmcc" w:date="2023-03-03T02:04:00Z">
                <w:rPr>
                  <w:rFonts w:ascii="Cambria Math" w:hAnsi="Cambria Math"/>
                  <w:iCs/>
                </w:rPr>
              </w:ins>
            </m:ctrlPr>
          </m:sSubPr>
          <m:e>
            <m:r>
              <m:rPr>
                <m:sty m:val="p"/>
              </m:rPr>
              <w:rPr>
                <w:rFonts w:ascii="Cambria Math" w:hAnsi="Cambria Math"/>
              </w:rPr>
              <m:t>M</m:t>
            </m:r>
          </m:e>
          <m:sub>
            <m:r>
              <m:rPr>
                <m:sty m:val="p"/>
              </m:rPr>
              <w:rPr>
                <w:rFonts w:ascii="Cambria Math" w:hAnsi="Cambria Math"/>
              </w:rPr>
              <m:t>g</m:t>
            </m:r>
          </m:sub>
        </m:sSub>
        <m:sSub>
          <m:sSubPr>
            <m:ctrlPr>
              <w:ins w:id="1050"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g</m:t>
            </m:r>
          </m:sub>
        </m:sSub>
      </m:oMath>
      <w:r w:rsidRPr="00ED0891">
        <w:t xml:space="preserve">(same as legacy TDD). One method on the usage of TXRUs and antenna elements in DL/UL/SBFD slots/symbols is illustrated as below. Other methods are not precluded and can be reported by companies. </w:t>
      </w:r>
    </w:p>
    <w:p w:rsidR="0037555F" w:rsidRPr="00ED0891" w:rsidRDefault="00FB007B">
      <w:pPr>
        <w:pStyle w:val="B1"/>
      </w:pPr>
      <w:r w:rsidRPr="00ED0891">
        <w:t>-</w:t>
      </w:r>
      <w:r w:rsidRPr="00ED0891">
        <w:tab/>
        <w:t xml:space="preserve">Method 1 (see Figure A.5-2 (b)): </w:t>
      </w:r>
    </w:p>
    <w:p w:rsidR="0037555F" w:rsidRPr="00ED0891" w:rsidRDefault="00FB007B">
      <w:pPr>
        <w:pStyle w:val="B2"/>
      </w:pPr>
      <w:r w:rsidRPr="00ED0891">
        <w:t>-</w:t>
      </w:r>
      <w:r w:rsidRPr="00ED0891">
        <w:tab/>
        <w:t xml:space="preserve">In DL slots, L⁄2 antenna elements on panel group#1 are connected to K⁄2 </w:t>
      </w:r>
      <w:proofErr w:type="spellStart"/>
      <w:r w:rsidRPr="00ED0891">
        <w:t>Tx</w:t>
      </w:r>
      <w:proofErr w:type="spellEnd"/>
      <w:r w:rsidRPr="00ED0891">
        <w:t xml:space="preserve"> chains in </w:t>
      </w:r>
      <w:proofErr w:type="spellStart"/>
      <w:r w:rsidRPr="00ED0891">
        <w:t>TxRU</w:t>
      </w:r>
      <w:proofErr w:type="spellEnd"/>
      <w:r w:rsidRPr="00ED0891">
        <w:t xml:space="preserve"> group#1, and L⁄2 antenna elements on panel group#2 are connected to K⁄2 </w:t>
      </w:r>
      <w:proofErr w:type="spellStart"/>
      <w:r w:rsidRPr="00ED0891">
        <w:t>Tx</w:t>
      </w:r>
      <w:proofErr w:type="spellEnd"/>
      <w:r w:rsidRPr="00ED0891">
        <w:t xml:space="preserve"> chains in </w:t>
      </w:r>
      <w:proofErr w:type="spellStart"/>
      <w:r w:rsidRPr="00ED0891">
        <w:t>TxRU</w:t>
      </w:r>
      <w:proofErr w:type="spellEnd"/>
      <w:r w:rsidRPr="00ED0891">
        <w:t xml:space="preserve"> group#2.</w:t>
      </w:r>
    </w:p>
    <w:p w:rsidR="0037555F" w:rsidRPr="00ED0891" w:rsidRDefault="00FB007B">
      <w:pPr>
        <w:pStyle w:val="B2"/>
      </w:pPr>
      <w:r w:rsidRPr="00ED0891">
        <w:t>-</w:t>
      </w:r>
      <w:r w:rsidRPr="00ED0891">
        <w:tab/>
        <w:t xml:space="preserve">In UL slots, L⁄2 antenna elements on panel group#1 are connected to K⁄2 Rx chains in </w:t>
      </w:r>
      <w:proofErr w:type="spellStart"/>
      <w:r w:rsidRPr="00ED0891">
        <w:t>TxRU</w:t>
      </w:r>
      <w:proofErr w:type="spellEnd"/>
      <w:r w:rsidRPr="00ED0891">
        <w:t xml:space="preserve"> group#1, and L⁄2 antenna elements on panel group#2 are connected to K⁄2 Rx chains in </w:t>
      </w:r>
      <w:proofErr w:type="spellStart"/>
      <w:r w:rsidRPr="00ED0891">
        <w:t>TxRU</w:t>
      </w:r>
      <w:proofErr w:type="spellEnd"/>
      <w:r w:rsidRPr="00ED0891">
        <w:t xml:space="preserve"> group#2.</w:t>
      </w:r>
    </w:p>
    <w:p w:rsidR="0037555F" w:rsidRPr="00ED0891" w:rsidRDefault="00FB007B">
      <w:pPr>
        <w:pStyle w:val="B2"/>
      </w:pPr>
      <w:r w:rsidRPr="00ED0891">
        <w:t>-</w:t>
      </w:r>
      <w:r w:rsidRPr="00ED0891">
        <w:tab/>
        <w:t xml:space="preserve">In SBFD slots, L⁄2 antenna elements on panel group#1 are connected to K⁄2 </w:t>
      </w:r>
      <w:proofErr w:type="spellStart"/>
      <w:r w:rsidRPr="00ED0891">
        <w:t>Tx</w:t>
      </w:r>
      <w:proofErr w:type="spellEnd"/>
      <w:r w:rsidRPr="00ED0891">
        <w:t xml:space="preserve"> chains in </w:t>
      </w:r>
      <w:proofErr w:type="spellStart"/>
      <w:r w:rsidRPr="00ED0891">
        <w:t>TxRU</w:t>
      </w:r>
      <w:proofErr w:type="spellEnd"/>
      <w:r w:rsidRPr="00ED0891">
        <w:t xml:space="preserve"> group#1, and L⁄2 antenna elements on panel group#2 are connected to K⁄2 Rx chains in </w:t>
      </w:r>
      <w:proofErr w:type="spellStart"/>
      <w:r w:rsidRPr="00ED0891">
        <w:t>TxRU</w:t>
      </w:r>
      <w:proofErr w:type="spellEnd"/>
      <w:r w:rsidRPr="00ED0891">
        <w:t xml:space="preserve"> group#2.</w:t>
      </w:r>
    </w:p>
    <w:p w:rsidR="0037555F" w:rsidRPr="00ED0891" w:rsidRDefault="00FB007B">
      <w:r w:rsidRPr="00ED0891">
        <w:rPr>
          <w:bCs/>
        </w:rPr>
        <w:t>For SBFD antenna configuration option-2, the separate-</w:t>
      </w:r>
      <w:proofErr w:type="spellStart"/>
      <w:r w:rsidRPr="00ED0891">
        <w:rPr>
          <w:bCs/>
        </w:rPr>
        <w:t>Tx</w:t>
      </w:r>
      <w:proofErr w:type="spellEnd"/>
      <w:r w:rsidRPr="00ED0891">
        <w:rPr>
          <w:bCs/>
        </w:rPr>
        <w:t xml:space="preserve">/Rx antenna array has two panel groups, and the antenna configuration for each panel group </w:t>
      </w:r>
      <w:proofErr w:type="gramStart"/>
      <w:r w:rsidRPr="00ED0891">
        <w:rPr>
          <w:bCs/>
        </w:rPr>
        <w:t xml:space="preserve">is </w:t>
      </w:r>
      <m:oMath>
        <w:proofErr w:type="gramEnd"/>
        <m:d>
          <m:dPr>
            <m:ctrlPr>
              <w:ins w:id="1051" w:author="cmcc" w:date="2023-03-03T02:04:00Z">
                <w:rPr>
                  <w:rFonts w:ascii="Cambria Math" w:hAnsi="Cambria Math" w:cs="SimSun"/>
                </w:rPr>
              </w:ins>
            </m:ctrlPr>
          </m:dPr>
          <m:e>
            <m:r>
              <m:rPr>
                <m:sty m:val="p"/>
              </m:rPr>
              <w:rPr>
                <w:rFonts w:ascii="Cambria Math" w:hAnsi="Cambria Math"/>
              </w:rPr>
              <m:t>M,N,P,</m:t>
            </m:r>
            <m:sSub>
              <m:sSubPr>
                <m:ctrlPr>
                  <w:ins w:id="1052" w:author="cmcc" w:date="2023-03-03T02:04:00Z">
                    <w:rPr>
                      <w:rFonts w:ascii="Cambria Math" w:hAnsi="Cambria Math"/>
                    </w:rPr>
                  </w:ins>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ins w:id="1053" w:author="cmcc" w:date="2023-03-03T02:04:00Z">
                    <w:rPr>
                      <w:rFonts w:ascii="Cambria Math" w:hAnsi="Cambria Math"/>
                    </w:rPr>
                  </w:ins>
                </m:ctrlPr>
              </m:sSubPr>
              <m:e>
                <m:r>
                  <m:rPr>
                    <m:sty m:val="p"/>
                  </m:rPr>
                  <w:rPr>
                    <w:rFonts w:ascii="Cambria Math" w:hAnsi="Cambria Math"/>
                  </w:rPr>
                  <m:t>N</m:t>
                </m:r>
              </m:e>
              <m:sub>
                <m:r>
                  <m:rPr>
                    <m:sty m:val="p"/>
                  </m:rPr>
                  <w:rPr>
                    <w:rFonts w:ascii="Cambria Math" w:hAnsi="Cambria Math"/>
                  </w:rPr>
                  <m:t>g</m:t>
                </m:r>
              </m:sub>
            </m:sSub>
          </m:e>
        </m:d>
      </m:oMath>
      <w:r w:rsidRPr="00ED0891">
        <w:rPr>
          <w:bCs/>
        </w:rPr>
        <w:t>. T</w:t>
      </w:r>
      <w:r w:rsidRPr="00ED0891">
        <w:t xml:space="preserve">he total number of TXRUs is </w:t>
      </w:r>
      <m:oMath>
        <m:r>
          <m:rPr>
            <m:sty m:val="p"/>
          </m:rPr>
          <w:rPr>
            <w:rFonts w:ascii="Cambria Math" w:hAnsi="Cambria Math"/>
          </w:rPr>
          <m:t>K=</m:t>
        </m:r>
        <m:sSub>
          <m:sSubPr>
            <m:ctrlPr>
              <w:ins w:id="1054" w:author="cmcc" w:date="2023-03-03T02:04:00Z">
                <w:rPr>
                  <w:rFonts w:ascii="Cambria Math" w:hAnsi="Cambria Math"/>
                  <w:iCs/>
                </w:rPr>
              </w:ins>
            </m:ctrlPr>
          </m:sSubPr>
          <m:e>
            <m:r>
              <m:rPr>
                <m:sty m:val="p"/>
              </m:rPr>
              <w:rPr>
                <w:rFonts w:ascii="Cambria Math" w:hAnsi="Cambria Math"/>
              </w:rPr>
              <m:t>PM</m:t>
            </m:r>
          </m:e>
          <m:sub>
            <m:r>
              <m:rPr>
                <m:sty m:val="p"/>
              </m:rPr>
              <w:rPr>
                <w:rFonts w:ascii="Cambria Math" w:hAnsi="Cambria Math"/>
              </w:rPr>
              <m:t>p</m:t>
            </m:r>
          </m:sub>
        </m:sSub>
        <m:sSub>
          <m:sSubPr>
            <m:ctrlPr>
              <w:ins w:id="1055"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p</m:t>
            </m:r>
          </m:sub>
        </m:sSub>
        <m:sSub>
          <m:sSubPr>
            <m:ctrlPr>
              <w:ins w:id="1056" w:author="cmcc" w:date="2023-03-03T02:04:00Z">
                <w:rPr>
                  <w:rFonts w:ascii="Cambria Math" w:hAnsi="Cambria Math"/>
                  <w:iCs/>
                </w:rPr>
              </w:ins>
            </m:ctrlPr>
          </m:sSubPr>
          <m:e>
            <m:r>
              <m:rPr>
                <m:sty m:val="p"/>
              </m:rPr>
              <w:rPr>
                <w:rFonts w:ascii="Cambria Math" w:hAnsi="Cambria Math"/>
              </w:rPr>
              <m:t>M</m:t>
            </m:r>
          </m:e>
          <m:sub>
            <m:r>
              <m:rPr>
                <m:sty m:val="p"/>
              </m:rPr>
              <w:rPr>
                <w:rFonts w:ascii="Cambria Math" w:hAnsi="Cambria Math"/>
              </w:rPr>
              <m:t>g</m:t>
            </m:r>
          </m:sub>
        </m:sSub>
        <m:sSub>
          <m:sSubPr>
            <m:ctrlPr>
              <w:ins w:id="1057"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g</m:t>
            </m:r>
          </m:sub>
        </m:sSub>
      </m:oMath>
      <w:r w:rsidRPr="00ED0891">
        <w:t xml:space="preserve"> (same as legacy TDD), and the total number of antenna elements is </w:t>
      </w:r>
      <m:oMath>
        <m:r>
          <m:rPr>
            <m:sty m:val="p"/>
          </m:rPr>
          <w:rPr>
            <w:rFonts w:ascii="Cambria Math" w:hAnsi="Cambria Math"/>
          </w:rPr>
          <m:t>2L=2PMN</m:t>
        </m:r>
        <m:sSub>
          <m:sSubPr>
            <m:ctrlPr>
              <w:ins w:id="1058" w:author="cmcc" w:date="2023-03-03T02:04:00Z">
                <w:rPr>
                  <w:rFonts w:ascii="Cambria Math" w:hAnsi="Cambria Math"/>
                  <w:iCs/>
                </w:rPr>
              </w:ins>
            </m:ctrlPr>
          </m:sSubPr>
          <m:e>
            <m:r>
              <m:rPr>
                <m:sty m:val="p"/>
              </m:rPr>
              <w:rPr>
                <w:rFonts w:ascii="Cambria Math" w:hAnsi="Cambria Math"/>
              </w:rPr>
              <m:t>M</m:t>
            </m:r>
          </m:e>
          <m:sub>
            <m:r>
              <m:rPr>
                <m:sty m:val="p"/>
              </m:rPr>
              <w:rPr>
                <w:rFonts w:ascii="Cambria Math" w:hAnsi="Cambria Math"/>
              </w:rPr>
              <m:t>g</m:t>
            </m:r>
          </m:sub>
        </m:sSub>
        <m:sSub>
          <m:sSubPr>
            <m:ctrlPr>
              <w:ins w:id="1059"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g</m:t>
            </m:r>
          </m:sub>
        </m:sSub>
      </m:oMath>
      <w:r w:rsidRPr="00ED0891">
        <w:t xml:space="preserve">(two times of that for legacy TDD). Two methods on the usage of TXRUs and antenna elements in DL/UL/SBFD slots/symbols are illustrated as below. Other methods are not precluded and can be reported by companies. </w:t>
      </w:r>
    </w:p>
    <w:p w:rsidR="0037555F" w:rsidRPr="00ED0891" w:rsidRDefault="00FB007B">
      <w:pPr>
        <w:pStyle w:val="B1"/>
      </w:pPr>
      <w:r w:rsidRPr="00ED0891">
        <w:t>-</w:t>
      </w:r>
      <w:r w:rsidRPr="00ED0891">
        <w:tab/>
        <w:t xml:space="preserve">Method 2-1 (see Figure A.5-2 (c)): </w:t>
      </w:r>
    </w:p>
    <w:p w:rsidR="0037555F" w:rsidRPr="00ED0891" w:rsidRDefault="00FB007B">
      <w:pPr>
        <w:pStyle w:val="B2"/>
      </w:pPr>
      <w:r w:rsidRPr="00ED0891">
        <w:t>-</w:t>
      </w:r>
      <w:r w:rsidRPr="00ED0891">
        <w:tab/>
        <w:t xml:space="preserve">In DL slots, L antenna elements on panel group#1 are connected to K </w:t>
      </w:r>
      <w:proofErr w:type="spellStart"/>
      <w:r w:rsidRPr="00ED0891">
        <w:t>Tx</w:t>
      </w:r>
      <w:proofErr w:type="spellEnd"/>
      <w:r w:rsidRPr="00ED0891">
        <w:t xml:space="preserve"> chains.</w:t>
      </w:r>
    </w:p>
    <w:p w:rsidR="0037555F" w:rsidRPr="00ED0891" w:rsidRDefault="00FB007B">
      <w:pPr>
        <w:pStyle w:val="B2"/>
      </w:pPr>
      <w:r w:rsidRPr="00ED0891">
        <w:t>-</w:t>
      </w:r>
      <w:r w:rsidRPr="00ED0891">
        <w:tab/>
        <w:t>In UL slots, L antenna elements on panel group#2 are connected to K Rx chains.</w:t>
      </w:r>
    </w:p>
    <w:p w:rsidR="0037555F" w:rsidRPr="00ED0891" w:rsidRDefault="00FB007B">
      <w:pPr>
        <w:pStyle w:val="B2"/>
      </w:pPr>
      <w:r w:rsidRPr="00ED0891">
        <w:t>-</w:t>
      </w:r>
      <w:r w:rsidRPr="00ED0891">
        <w:tab/>
        <w:t xml:space="preserve">In SBFD slots, L antenna elements on panel group#1 are connected to K </w:t>
      </w:r>
      <w:proofErr w:type="spellStart"/>
      <w:r w:rsidRPr="00ED0891">
        <w:t>Tx</w:t>
      </w:r>
      <w:proofErr w:type="spellEnd"/>
      <w:r w:rsidRPr="00ED0891">
        <w:t xml:space="preserve"> chains, and L antenna elements on panel group#2 are connected to K Rx chains.</w:t>
      </w:r>
    </w:p>
    <w:p w:rsidR="0037555F" w:rsidRPr="00ED0891" w:rsidRDefault="00FB007B">
      <w:pPr>
        <w:pStyle w:val="B1"/>
      </w:pPr>
      <w:r w:rsidRPr="00ED0891">
        <w:t>-</w:t>
      </w:r>
      <w:r w:rsidRPr="00ED0891">
        <w:tab/>
        <w:t xml:space="preserve">Method 2-2 (see Figure A.5-2 (d)): </w:t>
      </w:r>
    </w:p>
    <w:p w:rsidR="0037555F" w:rsidRPr="00ED0891" w:rsidRDefault="00FB007B">
      <w:pPr>
        <w:pStyle w:val="B2"/>
      </w:pPr>
      <w:r w:rsidRPr="00ED0891">
        <w:t>-</w:t>
      </w:r>
      <w:r w:rsidRPr="00ED0891">
        <w:tab/>
        <w:t xml:space="preserve">In DL slots, L antenna elements on panel group#1 are connected to K </w:t>
      </w:r>
      <w:proofErr w:type="spellStart"/>
      <w:r w:rsidRPr="00ED0891">
        <w:t>Tx</w:t>
      </w:r>
      <w:proofErr w:type="spellEnd"/>
      <w:r w:rsidRPr="00ED0891">
        <w:t xml:space="preserve"> chains.</w:t>
      </w:r>
    </w:p>
    <w:p w:rsidR="0037555F" w:rsidRPr="00ED0891" w:rsidRDefault="00FB007B">
      <w:pPr>
        <w:pStyle w:val="B2"/>
      </w:pPr>
      <w:r w:rsidRPr="00ED0891">
        <w:t>-</w:t>
      </w:r>
      <w:r w:rsidRPr="00ED0891">
        <w:tab/>
        <w:t>In UL slots, L antenna elements on panel group#1 are connected to K Rx chains.</w:t>
      </w:r>
    </w:p>
    <w:p w:rsidR="0037555F" w:rsidRPr="00ED0891" w:rsidRDefault="00FB007B">
      <w:pPr>
        <w:pStyle w:val="B2"/>
      </w:pPr>
      <w:r w:rsidRPr="00ED0891">
        <w:t>-</w:t>
      </w:r>
      <w:r w:rsidRPr="00ED0891">
        <w:tab/>
        <w:t xml:space="preserve">In SBFD slots, L antenna elements on panel group#1 are connected to K </w:t>
      </w:r>
      <w:proofErr w:type="spellStart"/>
      <w:r w:rsidRPr="00ED0891">
        <w:t>Tx</w:t>
      </w:r>
      <w:proofErr w:type="spellEnd"/>
      <w:r w:rsidRPr="00ED0891">
        <w:t xml:space="preserve"> chains, and L antenna elements on panel group#2 are connected to K Rx chains.</w:t>
      </w:r>
    </w:p>
    <w:p w:rsidR="0037555F" w:rsidRPr="00ED0891" w:rsidRDefault="00FB007B">
      <w:r w:rsidRPr="00ED0891">
        <w:rPr>
          <w:bCs/>
        </w:rPr>
        <w:t>For SBFD antenna configuration option-3</w:t>
      </w:r>
      <w:r w:rsidRPr="00ED0891">
        <w:t>, the separate-</w:t>
      </w:r>
      <w:proofErr w:type="spellStart"/>
      <w:r w:rsidRPr="00ED0891">
        <w:t>Tx</w:t>
      </w:r>
      <w:proofErr w:type="spellEnd"/>
      <w:r w:rsidRPr="00ED0891">
        <w:t xml:space="preserve">/Rx antenna array has two panel groups, and the antenna configuration for each panel group </w:t>
      </w:r>
      <w:proofErr w:type="gramStart"/>
      <w:r w:rsidRPr="00ED0891">
        <w:t xml:space="preserve">is </w:t>
      </w:r>
      <m:oMath>
        <w:proofErr w:type="gramEnd"/>
        <m:d>
          <m:dPr>
            <m:ctrlPr>
              <w:ins w:id="1060" w:author="cmcc" w:date="2023-03-03T02:04:00Z">
                <w:rPr>
                  <w:rFonts w:ascii="Cambria Math" w:hAnsi="Cambria Math" w:cs="SimSun"/>
                </w:rPr>
              </w:ins>
            </m:ctrlPr>
          </m:dPr>
          <m:e>
            <m:r>
              <m:rPr>
                <m:sty m:val="p"/>
              </m:rPr>
              <w:rPr>
                <w:rFonts w:ascii="Cambria Math" w:hAnsi="Cambria Math"/>
              </w:rPr>
              <m:t>M,N,P,</m:t>
            </m:r>
            <m:sSub>
              <m:sSubPr>
                <m:ctrlPr>
                  <w:ins w:id="1061" w:author="cmcc" w:date="2023-03-03T02:04:00Z">
                    <w:rPr>
                      <w:rFonts w:ascii="Cambria Math" w:hAnsi="Cambria Math"/>
                    </w:rPr>
                  </w:ins>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ins w:id="1062" w:author="cmcc" w:date="2023-03-03T02:04:00Z">
                    <w:rPr>
                      <w:rFonts w:ascii="Cambria Math" w:hAnsi="Cambria Math"/>
                    </w:rPr>
                  </w:ins>
                </m:ctrlPr>
              </m:sSubPr>
              <m:e>
                <m:r>
                  <m:rPr>
                    <m:sty m:val="p"/>
                  </m:rPr>
                  <w:rPr>
                    <w:rFonts w:ascii="Cambria Math" w:hAnsi="Cambria Math"/>
                  </w:rPr>
                  <m:t>N</m:t>
                </m:r>
              </m:e>
              <m:sub>
                <m:r>
                  <m:rPr>
                    <m:sty m:val="p"/>
                  </m:rPr>
                  <w:rPr>
                    <w:rFonts w:ascii="Cambria Math" w:hAnsi="Cambria Math"/>
                  </w:rPr>
                  <m:t>g</m:t>
                </m:r>
              </m:sub>
            </m:sSub>
          </m:e>
        </m:d>
      </m:oMath>
      <w:r w:rsidRPr="00ED0891">
        <w:t xml:space="preserve">. The total number of TXRUs is </w:t>
      </w:r>
      <m:oMath>
        <m:r>
          <m:rPr>
            <m:sty m:val="p"/>
          </m:rPr>
          <w:rPr>
            <w:rFonts w:ascii="Cambria Math" w:hAnsi="Cambria Math"/>
          </w:rPr>
          <m:t>K/2=</m:t>
        </m:r>
        <m:sSub>
          <m:sSubPr>
            <m:ctrlPr>
              <w:ins w:id="1063" w:author="cmcc" w:date="2023-03-03T02:04:00Z">
                <w:rPr>
                  <w:rFonts w:ascii="Cambria Math" w:hAnsi="Cambria Math"/>
                  <w:iCs/>
                </w:rPr>
              </w:ins>
            </m:ctrlPr>
          </m:sSubPr>
          <m:e>
            <m:r>
              <m:rPr>
                <m:sty m:val="p"/>
              </m:rPr>
              <w:rPr>
                <w:rFonts w:ascii="Cambria Math" w:hAnsi="Cambria Math"/>
              </w:rPr>
              <m:t>PM</m:t>
            </m:r>
          </m:e>
          <m:sub>
            <m:r>
              <m:rPr>
                <m:sty m:val="p"/>
              </m:rPr>
              <w:rPr>
                <w:rFonts w:ascii="Cambria Math" w:hAnsi="Cambria Math"/>
              </w:rPr>
              <m:t>p</m:t>
            </m:r>
          </m:sub>
        </m:sSub>
        <m:sSub>
          <m:sSubPr>
            <m:ctrlPr>
              <w:ins w:id="1064"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p</m:t>
            </m:r>
          </m:sub>
        </m:sSub>
        <m:sSub>
          <m:sSubPr>
            <m:ctrlPr>
              <w:ins w:id="1065" w:author="cmcc" w:date="2023-03-03T02:04:00Z">
                <w:rPr>
                  <w:rFonts w:ascii="Cambria Math" w:hAnsi="Cambria Math"/>
                  <w:iCs/>
                </w:rPr>
              </w:ins>
            </m:ctrlPr>
          </m:sSubPr>
          <m:e>
            <m:r>
              <m:rPr>
                <m:sty m:val="p"/>
              </m:rPr>
              <w:rPr>
                <w:rFonts w:ascii="Cambria Math" w:hAnsi="Cambria Math"/>
              </w:rPr>
              <m:t>M</m:t>
            </m:r>
          </m:e>
          <m:sub>
            <m:r>
              <m:rPr>
                <m:sty m:val="p"/>
              </m:rPr>
              <w:rPr>
                <w:rFonts w:ascii="Cambria Math" w:hAnsi="Cambria Math"/>
              </w:rPr>
              <m:t>g</m:t>
            </m:r>
          </m:sub>
        </m:sSub>
        <m:sSub>
          <m:sSubPr>
            <m:ctrlPr>
              <w:ins w:id="1066"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Pr="00ED0891">
        <w:t xml:space="preserve"> (half of that for legacy TDD), and the total number of antenna elements is </w:t>
      </w:r>
      <m:oMath>
        <m:r>
          <m:rPr>
            <m:sty m:val="p"/>
          </m:rPr>
          <w:rPr>
            <w:rFonts w:ascii="Cambria Math" w:hAnsi="Cambria Math"/>
          </w:rPr>
          <m:t>L=PMN</m:t>
        </m:r>
        <m:sSub>
          <m:sSubPr>
            <m:ctrlPr>
              <w:ins w:id="1067" w:author="cmcc" w:date="2023-03-03T02:04:00Z">
                <w:rPr>
                  <w:rFonts w:ascii="Cambria Math" w:hAnsi="Cambria Math"/>
                  <w:iCs/>
                </w:rPr>
              </w:ins>
            </m:ctrlPr>
          </m:sSubPr>
          <m:e>
            <m:r>
              <m:rPr>
                <m:sty m:val="p"/>
              </m:rPr>
              <w:rPr>
                <w:rFonts w:ascii="Cambria Math" w:hAnsi="Cambria Math"/>
              </w:rPr>
              <m:t>M</m:t>
            </m:r>
          </m:e>
          <m:sub>
            <m:r>
              <m:rPr>
                <m:sty m:val="p"/>
              </m:rPr>
              <w:rPr>
                <w:rFonts w:ascii="Cambria Math" w:hAnsi="Cambria Math"/>
              </w:rPr>
              <m:t>g</m:t>
            </m:r>
          </m:sub>
        </m:sSub>
        <m:sSub>
          <m:sSubPr>
            <m:ctrlPr>
              <w:ins w:id="1068" w:author="cmcc" w:date="2023-03-03T02:04:00Z">
                <w:rPr>
                  <w:rFonts w:ascii="Cambria Math" w:hAnsi="Cambria Math"/>
                  <w:iCs/>
                </w:rPr>
              </w:ins>
            </m:ctrlPr>
          </m:sSubPr>
          <m:e>
            <m:r>
              <m:rPr>
                <m:sty m:val="p"/>
              </m:rPr>
              <w:rPr>
                <w:rFonts w:ascii="Cambria Math" w:hAnsi="Cambria Math"/>
              </w:rPr>
              <m:t>N</m:t>
            </m:r>
          </m:e>
          <m:sub>
            <m:r>
              <m:rPr>
                <m:sty m:val="p"/>
              </m:rPr>
              <w:rPr>
                <w:rFonts w:ascii="Cambria Math" w:hAnsi="Cambria Math"/>
              </w:rPr>
              <m:t>g</m:t>
            </m:r>
          </m:sub>
        </m:sSub>
      </m:oMath>
      <w:r w:rsidRPr="00ED0891">
        <w:t xml:space="preserve">(same as legacy TDD). The method on the usage of TXRUs and antenna elements in DL/UL/SBFD slots/symbols are illustrated as below. Other methods are not precluded and can be reported by companies. </w:t>
      </w:r>
    </w:p>
    <w:p w:rsidR="0037555F" w:rsidRPr="00ED0891" w:rsidRDefault="00FB007B">
      <w:pPr>
        <w:pStyle w:val="B1"/>
      </w:pPr>
      <w:r w:rsidRPr="00ED0891">
        <w:t>-</w:t>
      </w:r>
      <w:r w:rsidRPr="00ED0891">
        <w:tab/>
        <w:t xml:space="preserve">Method 3-1 (see Figure A.5-2 (e)): </w:t>
      </w:r>
    </w:p>
    <w:p w:rsidR="0037555F" w:rsidRPr="00ED0891" w:rsidRDefault="00FB007B">
      <w:pPr>
        <w:pStyle w:val="B2"/>
      </w:pPr>
      <w:r w:rsidRPr="00ED0891">
        <w:t>-</w:t>
      </w:r>
      <w:r w:rsidRPr="00ED0891">
        <w:tab/>
        <w:t xml:space="preserve">In DL slots, L⁄2 antenna elements on panel group#1 are connected to K⁄2 </w:t>
      </w:r>
      <w:proofErr w:type="spellStart"/>
      <w:r w:rsidRPr="00ED0891">
        <w:t>Tx</w:t>
      </w:r>
      <w:proofErr w:type="spellEnd"/>
      <w:r w:rsidRPr="00ED0891">
        <w:t xml:space="preserve"> chains.</w:t>
      </w:r>
    </w:p>
    <w:p w:rsidR="0037555F" w:rsidRPr="00ED0891" w:rsidRDefault="00FB007B">
      <w:pPr>
        <w:pStyle w:val="B2"/>
      </w:pPr>
      <w:r w:rsidRPr="00ED0891">
        <w:t>-</w:t>
      </w:r>
      <w:r w:rsidRPr="00ED0891">
        <w:tab/>
        <w:t>In UL slots, L⁄2 antenna elements on panel group#2 are connected to K⁄2 Rx chains.</w:t>
      </w:r>
    </w:p>
    <w:p w:rsidR="0037555F" w:rsidRPr="00ED0891" w:rsidRDefault="00FB007B">
      <w:pPr>
        <w:pStyle w:val="B2"/>
      </w:pPr>
      <w:r w:rsidRPr="00ED0891">
        <w:lastRenderedPageBreak/>
        <w:t>-</w:t>
      </w:r>
      <w:r w:rsidRPr="00ED0891">
        <w:tab/>
        <w:t xml:space="preserve">In SBFD slots, L⁄2 antenna elements on panel group#1 are connected to K⁄2 </w:t>
      </w:r>
      <w:proofErr w:type="spellStart"/>
      <w:r w:rsidRPr="00ED0891">
        <w:t>Tx</w:t>
      </w:r>
      <w:proofErr w:type="spellEnd"/>
      <w:r w:rsidRPr="00ED0891">
        <w:t xml:space="preserve"> chains, and L⁄2 antenna elements on panel group#2 are connected to K⁄2 Rx chains.</w:t>
      </w:r>
    </w:p>
    <w:p w:rsidR="0037555F" w:rsidRPr="00ED0891" w:rsidRDefault="00FB007B">
      <w:pPr>
        <w:pStyle w:val="B1"/>
      </w:pPr>
      <w:r w:rsidRPr="00ED0891">
        <w:t>-</w:t>
      </w:r>
      <w:r w:rsidRPr="00ED0891">
        <w:tab/>
        <w:t xml:space="preserve">Method 3-2 (see Figure A.5-2 (f)): </w:t>
      </w:r>
    </w:p>
    <w:p w:rsidR="0037555F" w:rsidRPr="00ED0891" w:rsidRDefault="00FB007B">
      <w:pPr>
        <w:pStyle w:val="B2"/>
      </w:pPr>
      <w:r w:rsidRPr="00ED0891">
        <w:t>-</w:t>
      </w:r>
      <w:r w:rsidRPr="00ED0891">
        <w:tab/>
        <w:t xml:space="preserve">In DL slots, L⁄2 antenna elements on panel group#1 are connected to K⁄2 </w:t>
      </w:r>
      <w:proofErr w:type="spellStart"/>
      <w:r w:rsidRPr="00ED0891">
        <w:t>Tx</w:t>
      </w:r>
      <w:proofErr w:type="spellEnd"/>
      <w:r w:rsidRPr="00ED0891">
        <w:t xml:space="preserve"> chains in </w:t>
      </w:r>
      <w:proofErr w:type="spellStart"/>
      <w:r w:rsidRPr="00ED0891">
        <w:t>TxRU</w:t>
      </w:r>
      <w:proofErr w:type="spellEnd"/>
      <w:r w:rsidRPr="00ED0891">
        <w:t xml:space="preserve"> group#1.</w:t>
      </w:r>
    </w:p>
    <w:p w:rsidR="0037555F" w:rsidRPr="00ED0891" w:rsidRDefault="00FB007B">
      <w:pPr>
        <w:pStyle w:val="B2"/>
      </w:pPr>
      <w:r w:rsidRPr="00ED0891">
        <w:t>-</w:t>
      </w:r>
      <w:r w:rsidRPr="00ED0891">
        <w:tab/>
        <w:t xml:space="preserve">In UL slots, L⁄2 antenna elements on panel group#1 are connected to K⁄2 Rx chains in </w:t>
      </w:r>
      <w:proofErr w:type="spellStart"/>
      <w:r w:rsidRPr="00ED0891">
        <w:t>TxRU</w:t>
      </w:r>
      <w:proofErr w:type="spellEnd"/>
      <w:r w:rsidRPr="00ED0891">
        <w:t xml:space="preserve"> group#1.</w:t>
      </w:r>
    </w:p>
    <w:p w:rsidR="0037555F" w:rsidRPr="00ED0891" w:rsidRDefault="00FB007B">
      <w:pPr>
        <w:pStyle w:val="B2"/>
      </w:pPr>
      <w:r w:rsidRPr="00ED0891">
        <w:t>-</w:t>
      </w:r>
      <w:r w:rsidRPr="00ED0891">
        <w:tab/>
        <w:t xml:space="preserve">In SBFD slots, L⁄2 antenna elements on panel group#1 are connected to K⁄2 </w:t>
      </w:r>
      <w:proofErr w:type="spellStart"/>
      <w:r w:rsidRPr="00ED0891">
        <w:t>Tx</w:t>
      </w:r>
      <w:proofErr w:type="spellEnd"/>
      <w:r w:rsidRPr="00ED0891">
        <w:t xml:space="preserve"> chains in </w:t>
      </w:r>
      <w:proofErr w:type="spellStart"/>
      <w:r w:rsidRPr="00ED0891">
        <w:t>TxRU</w:t>
      </w:r>
      <w:proofErr w:type="spellEnd"/>
      <w:r w:rsidRPr="00ED0891">
        <w:t xml:space="preserve"> group#1, and L⁄2 antenna elements on panel group#2 are connected to K⁄2 Rx chains in </w:t>
      </w:r>
      <w:proofErr w:type="spellStart"/>
      <w:r w:rsidRPr="00ED0891">
        <w:t>TxRU</w:t>
      </w:r>
      <w:proofErr w:type="spellEnd"/>
      <w:r w:rsidRPr="00ED0891">
        <w:t xml:space="preserve"> group#1.</w:t>
      </w:r>
    </w:p>
    <w:p w:rsidR="0037555F" w:rsidRPr="00ED0891" w:rsidRDefault="00FB007B">
      <w:pPr>
        <w:spacing w:after="0"/>
        <w:jc w:val="center"/>
        <w:rPr>
          <w:rFonts w:eastAsia="Malgun Gothic" w:cs="Times"/>
          <w:b/>
          <w:bCs/>
          <w:lang w:eastAsia="ko-KR"/>
        </w:rPr>
      </w:pPr>
      <w:r w:rsidRPr="00ED0891">
        <w:rPr>
          <w:noProof/>
          <w:lang w:val="en-US" w:eastAsia="zh-CN"/>
        </w:rPr>
        <w:drawing>
          <wp:inline distT="0" distB="0" distL="0" distR="0">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3603"/>
                    <a:stretch>
                      <a:fillRect/>
                    </a:stretch>
                  </pic:blipFill>
                  <pic:spPr>
                    <a:xfrm>
                      <a:off x="0" y="0"/>
                      <a:ext cx="5692775" cy="1125855"/>
                    </a:xfrm>
                    <a:prstGeom prst="rect">
                      <a:avLst/>
                    </a:prstGeom>
                    <a:noFill/>
                    <a:ln>
                      <a:noFill/>
                    </a:ln>
                  </pic:spPr>
                </pic:pic>
              </a:graphicData>
            </a:graphic>
          </wp:inline>
        </w:drawing>
      </w:r>
    </w:p>
    <w:p w:rsidR="0037555F" w:rsidRPr="00ED0891" w:rsidRDefault="00FB007B">
      <w:pPr>
        <w:jc w:val="center"/>
        <w:rPr>
          <w:rFonts w:cs="Times"/>
          <w:bCs/>
          <w:lang w:eastAsia="zh-CN"/>
        </w:rPr>
      </w:pPr>
      <w:r w:rsidRPr="00ED0891">
        <w:rPr>
          <w:rFonts w:cs="Times" w:hint="eastAsia"/>
          <w:bCs/>
          <w:lang w:eastAsia="zh-CN"/>
        </w:rPr>
        <w:t>(</w:t>
      </w:r>
      <w:r w:rsidRPr="00ED0891">
        <w:rPr>
          <w:rFonts w:cs="Times"/>
          <w:bCs/>
          <w:lang w:eastAsia="zh-CN"/>
        </w:rPr>
        <w:t xml:space="preserve">a) </w:t>
      </w:r>
      <w:r w:rsidRPr="00ED0891">
        <w:t>Legacy TDD with shared-</w:t>
      </w:r>
      <w:proofErr w:type="spellStart"/>
      <w:r w:rsidRPr="00ED0891">
        <w:t>Tx</w:t>
      </w:r>
      <w:proofErr w:type="spellEnd"/>
      <w:r w:rsidRPr="00ED0891">
        <w:t>/Rx antenna array</w:t>
      </w:r>
    </w:p>
    <w:p w:rsidR="0037555F" w:rsidRPr="00ED0891" w:rsidRDefault="00FB007B">
      <w:pPr>
        <w:spacing w:after="0"/>
        <w:jc w:val="center"/>
        <w:rPr>
          <w:bCs/>
          <w:iCs/>
          <w:color w:val="0070C0"/>
          <w:lang w:eastAsia="zh-CN"/>
        </w:rPr>
      </w:pPr>
      <w:r w:rsidRPr="00ED0891">
        <w:rPr>
          <w:noProof/>
          <w:lang w:val="en-US" w:eastAsia="zh-CN"/>
        </w:rPr>
        <w:drawing>
          <wp:inline distT="0" distB="0" distL="0" distR="0">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5562"/>
                    <a:stretch>
                      <a:fillRect/>
                    </a:stretch>
                  </pic:blipFill>
                  <pic:spPr>
                    <a:xfrm>
                      <a:off x="0" y="0"/>
                      <a:ext cx="5766435" cy="1130935"/>
                    </a:xfrm>
                    <a:prstGeom prst="rect">
                      <a:avLst/>
                    </a:prstGeom>
                    <a:noFill/>
                    <a:ln>
                      <a:noFill/>
                    </a:ln>
                  </pic:spPr>
                </pic:pic>
              </a:graphicData>
            </a:graphic>
          </wp:inline>
        </w:drawing>
      </w:r>
    </w:p>
    <w:p w:rsidR="0037555F" w:rsidRPr="00ED0891" w:rsidRDefault="00FB007B">
      <w:pPr>
        <w:jc w:val="center"/>
        <w:rPr>
          <w:rFonts w:cs="Times"/>
          <w:bCs/>
          <w:lang w:eastAsia="zh-CN"/>
        </w:rPr>
      </w:pPr>
      <w:r w:rsidRPr="00ED0891">
        <w:rPr>
          <w:rFonts w:cs="Times" w:hint="eastAsia"/>
          <w:bCs/>
          <w:lang w:eastAsia="zh-CN"/>
        </w:rPr>
        <w:t>(</w:t>
      </w:r>
      <w:r w:rsidRPr="00ED0891">
        <w:rPr>
          <w:rFonts w:cs="Times"/>
          <w:bCs/>
          <w:lang w:eastAsia="zh-CN"/>
        </w:rPr>
        <w:t xml:space="preserve">b) </w:t>
      </w:r>
      <w:r w:rsidRPr="00ED0891">
        <w:t>SBFD antenna configuration</w:t>
      </w:r>
      <w:r w:rsidRPr="00ED0891">
        <w:rPr>
          <w:rFonts w:hint="eastAsia"/>
        </w:rPr>
        <w:t xml:space="preserve"> </w:t>
      </w:r>
      <w:r w:rsidRPr="00ED0891">
        <w:t>O</w:t>
      </w:r>
      <w:r w:rsidRPr="00ED0891">
        <w:rPr>
          <w:rFonts w:hint="eastAsia"/>
        </w:rPr>
        <w:t>pt</w:t>
      </w:r>
      <w:r w:rsidRPr="00ED0891">
        <w:t>ion-</w:t>
      </w:r>
      <w:r w:rsidRPr="00ED0891">
        <w:rPr>
          <w:rFonts w:hint="eastAsia"/>
        </w:rPr>
        <w:t>1</w:t>
      </w:r>
      <w:r w:rsidRPr="00ED0891">
        <w:t xml:space="preserve"> (Method 1)</w:t>
      </w:r>
    </w:p>
    <w:p w:rsidR="0037555F" w:rsidRPr="00ED0891" w:rsidRDefault="00FB007B">
      <w:pPr>
        <w:spacing w:after="0"/>
        <w:jc w:val="center"/>
        <w:rPr>
          <w:bCs/>
          <w:iCs/>
          <w:color w:val="0070C0"/>
          <w:lang w:eastAsia="zh-CN"/>
        </w:rPr>
      </w:pPr>
      <w:r w:rsidRPr="00ED0891">
        <w:rPr>
          <w:noProof/>
          <w:lang w:val="en-US" w:eastAsia="zh-CN"/>
        </w:rPr>
        <w:drawing>
          <wp:inline distT="0" distB="0" distL="0" distR="0">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3264"/>
                    <a:stretch>
                      <a:fillRect/>
                    </a:stretch>
                  </pic:blipFill>
                  <pic:spPr>
                    <a:xfrm>
                      <a:off x="0" y="0"/>
                      <a:ext cx="5756275" cy="1136650"/>
                    </a:xfrm>
                    <a:prstGeom prst="rect">
                      <a:avLst/>
                    </a:prstGeom>
                    <a:noFill/>
                    <a:ln>
                      <a:noFill/>
                    </a:ln>
                  </pic:spPr>
                </pic:pic>
              </a:graphicData>
            </a:graphic>
          </wp:inline>
        </w:drawing>
      </w:r>
    </w:p>
    <w:p w:rsidR="0037555F" w:rsidRPr="00ED0891" w:rsidRDefault="00FB007B">
      <w:pPr>
        <w:jc w:val="center"/>
        <w:rPr>
          <w:rFonts w:cs="Times"/>
          <w:bCs/>
          <w:lang w:eastAsia="zh-CN"/>
        </w:rPr>
      </w:pPr>
      <w:r w:rsidRPr="00ED0891">
        <w:rPr>
          <w:rFonts w:cs="Times" w:hint="eastAsia"/>
          <w:bCs/>
          <w:lang w:eastAsia="zh-CN"/>
        </w:rPr>
        <w:t>(</w:t>
      </w:r>
      <w:r w:rsidRPr="00ED0891">
        <w:rPr>
          <w:rFonts w:cs="Times"/>
          <w:bCs/>
          <w:lang w:eastAsia="zh-CN"/>
        </w:rPr>
        <w:t xml:space="preserve">c) </w:t>
      </w:r>
      <w:r w:rsidRPr="00ED0891">
        <w:t>SBFD antenna configuration</w:t>
      </w:r>
      <w:r w:rsidRPr="00ED0891">
        <w:rPr>
          <w:rFonts w:hint="eastAsia"/>
        </w:rPr>
        <w:t xml:space="preserve"> </w:t>
      </w:r>
      <w:r w:rsidRPr="00ED0891">
        <w:t>O</w:t>
      </w:r>
      <w:r w:rsidRPr="00ED0891">
        <w:rPr>
          <w:rFonts w:hint="eastAsia"/>
        </w:rPr>
        <w:t>pt</w:t>
      </w:r>
      <w:r w:rsidRPr="00ED0891">
        <w:t>ion-2 (Method 2-1)</w:t>
      </w:r>
    </w:p>
    <w:p w:rsidR="0037555F" w:rsidRPr="00ED0891" w:rsidRDefault="00FB007B">
      <w:pPr>
        <w:spacing w:after="0"/>
        <w:jc w:val="center"/>
        <w:rPr>
          <w:bCs/>
          <w:iCs/>
          <w:color w:val="0070C0"/>
          <w:lang w:eastAsia="zh-CN"/>
        </w:rPr>
      </w:pPr>
      <w:r w:rsidRPr="00ED0891">
        <w:rPr>
          <w:noProof/>
          <w:lang w:val="en-US" w:eastAsia="zh-CN"/>
        </w:rPr>
        <w:drawing>
          <wp:inline distT="0" distB="0" distL="0" distR="0">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7"/>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5266"/>
                    <a:stretch>
                      <a:fillRect/>
                    </a:stretch>
                  </pic:blipFill>
                  <pic:spPr>
                    <a:xfrm>
                      <a:off x="0" y="0"/>
                      <a:ext cx="5724525" cy="1152525"/>
                    </a:xfrm>
                    <a:prstGeom prst="rect">
                      <a:avLst/>
                    </a:prstGeom>
                    <a:noFill/>
                    <a:ln>
                      <a:noFill/>
                    </a:ln>
                  </pic:spPr>
                </pic:pic>
              </a:graphicData>
            </a:graphic>
          </wp:inline>
        </w:drawing>
      </w:r>
    </w:p>
    <w:p w:rsidR="0037555F" w:rsidRPr="00ED0891" w:rsidRDefault="00FB007B">
      <w:pPr>
        <w:jc w:val="center"/>
        <w:rPr>
          <w:rFonts w:cs="Times"/>
          <w:bCs/>
          <w:lang w:eastAsia="zh-CN"/>
        </w:rPr>
      </w:pPr>
      <w:r w:rsidRPr="00ED0891">
        <w:rPr>
          <w:rFonts w:cs="Times" w:hint="eastAsia"/>
          <w:bCs/>
          <w:lang w:eastAsia="zh-CN"/>
        </w:rPr>
        <w:t>(</w:t>
      </w:r>
      <w:r w:rsidRPr="00ED0891">
        <w:rPr>
          <w:rFonts w:cs="Times"/>
          <w:bCs/>
          <w:lang w:eastAsia="zh-CN"/>
        </w:rPr>
        <w:t>d) SBFD antenna configuration</w:t>
      </w:r>
      <w:r w:rsidRPr="00ED0891">
        <w:rPr>
          <w:rFonts w:cs="Times" w:hint="eastAsia"/>
          <w:bCs/>
          <w:lang w:eastAsia="zh-CN"/>
        </w:rPr>
        <w:t xml:space="preserve"> </w:t>
      </w:r>
      <w:r w:rsidRPr="00ED0891">
        <w:rPr>
          <w:rFonts w:cs="Times"/>
          <w:bCs/>
          <w:lang w:eastAsia="zh-CN"/>
        </w:rPr>
        <w:t>O</w:t>
      </w:r>
      <w:r w:rsidRPr="00ED0891">
        <w:rPr>
          <w:rFonts w:cs="Times" w:hint="eastAsia"/>
          <w:bCs/>
          <w:lang w:eastAsia="zh-CN"/>
        </w:rPr>
        <w:t>pt</w:t>
      </w:r>
      <w:r w:rsidRPr="00ED0891">
        <w:rPr>
          <w:rFonts w:cs="Times"/>
          <w:bCs/>
          <w:lang w:eastAsia="zh-CN"/>
        </w:rPr>
        <w:t>ion-2 (Method 2-2)</w:t>
      </w:r>
    </w:p>
    <w:p w:rsidR="0037555F" w:rsidRPr="00ED0891" w:rsidRDefault="00FB007B">
      <w:pPr>
        <w:spacing w:after="0"/>
        <w:jc w:val="center"/>
        <w:rPr>
          <w:bCs/>
          <w:iCs/>
          <w:color w:val="0070C0"/>
          <w:lang w:eastAsia="zh-CN"/>
        </w:rPr>
      </w:pPr>
      <w:r w:rsidRPr="00ED0891">
        <w:rPr>
          <w:noProof/>
          <w:lang w:val="en-US" w:eastAsia="zh-CN"/>
        </w:rPr>
        <w:drawing>
          <wp:inline distT="0" distB="0" distL="0" distR="0">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8"/>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5155"/>
                    <a:stretch>
                      <a:fillRect/>
                    </a:stretch>
                  </pic:blipFill>
                  <pic:spPr>
                    <a:xfrm>
                      <a:off x="0" y="0"/>
                      <a:ext cx="5745480" cy="1130935"/>
                    </a:xfrm>
                    <a:prstGeom prst="rect">
                      <a:avLst/>
                    </a:prstGeom>
                    <a:noFill/>
                    <a:ln>
                      <a:noFill/>
                    </a:ln>
                  </pic:spPr>
                </pic:pic>
              </a:graphicData>
            </a:graphic>
          </wp:inline>
        </w:drawing>
      </w:r>
    </w:p>
    <w:p w:rsidR="0037555F" w:rsidRPr="00ED0891" w:rsidRDefault="00FB007B">
      <w:pPr>
        <w:jc w:val="center"/>
        <w:rPr>
          <w:rFonts w:cs="Times"/>
          <w:bCs/>
          <w:lang w:eastAsia="zh-CN"/>
        </w:rPr>
      </w:pPr>
      <w:r w:rsidRPr="00ED0891">
        <w:rPr>
          <w:rFonts w:cs="Times" w:hint="eastAsia"/>
          <w:bCs/>
          <w:lang w:eastAsia="zh-CN"/>
        </w:rPr>
        <w:t>(</w:t>
      </w:r>
      <w:r w:rsidRPr="00ED0891">
        <w:rPr>
          <w:rFonts w:cs="Times"/>
          <w:bCs/>
          <w:lang w:eastAsia="zh-CN"/>
        </w:rPr>
        <w:t xml:space="preserve">e) </w:t>
      </w:r>
      <w:r w:rsidRPr="00ED0891">
        <w:t>SBFD antenna configuration</w:t>
      </w:r>
      <w:r w:rsidRPr="00ED0891">
        <w:rPr>
          <w:rFonts w:hint="eastAsia"/>
        </w:rPr>
        <w:t xml:space="preserve"> </w:t>
      </w:r>
      <w:r w:rsidRPr="00ED0891">
        <w:t>O</w:t>
      </w:r>
      <w:r w:rsidRPr="00ED0891">
        <w:rPr>
          <w:rFonts w:hint="eastAsia"/>
        </w:rPr>
        <w:t>pt</w:t>
      </w:r>
      <w:r w:rsidRPr="00ED0891">
        <w:t>ion-3 (Method 3-1)</w:t>
      </w:r>
    </w:p>
    <w:p w:rsidR="0037555F" w:rsidRPr="00ED0891" w:rsidRDefault="00FB007B">
      <w:pPr>
        <w:spacing w:after="0"/>
        <w:jc w:val="center"/>
        <w:rPr>
          <w:bCs/>
          <w:iCs/>
          <w:color w:val="0070C0"/>
          <w:lang w:eastAsia="zh-CN"/>
        </w:rPr>
      </w:pPr>
      <w:r w:rsidRPr="00ED0891">
        <w:rPr>
          <w:noProof/>
          <w:lang w:val="en-US" w:eastAsia="zh-CN"/>
        </w:rPr>
        <w:lastRenderedPageBreak/>
        <w:drawing>
          <wp:inline distT="0" distB="0" distL="0" distR="0">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9"/>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5503"/>
                    <a:stretch>
                      <a:fillRect/>
                    </a:stretch>
                  </pic:blipFill>
                  <pic:spPr>
                    <a:xfrm>
                      <a:off x="0" y="0"/>
                      <a:ext cx="5687060" cy="1115060"/>
                    </a:xfrm>
                    <a:prstGeom prst="rect">
                      <a:avLst/>
                    </a:prstGeom>
                    <a:noFill/>
                    <a:ln>
                      <a:noFill/>
                    </a:ln>
                  </pic:spPr>
                </pic:pic>
              </a:graphicData>
            </a:graphic>
          </wp:inline>
        </w:drawing>
      </w:r>
    </w:p>
    <w:p w:rsidR="0037555F" w:rsidRPr="00ED0891" w:rsidRDefault="00FB007B">
      <w:pPr>
        <w:jc w:val="center"/>
        <w:rPr>
          <w:rFonts w:cs="Times"/>
          <w:bCs/>
          <w:lang w:eastAsia="zh-CN"/>
        </w:rPr>
      </w:pPr>
      <w:r w:rsidRPr="00ED0891">
        <w:rPr>
          <w:rFonts w:cs="Times" w:hint="eastAsia"/>
          <w:bCs/>
          <w:lang w:eastAsia="zh-CN"/>
        </w:rPr>
        <w:t>(</w:t>
      </w:r>
      <w:r w:rsidRPr="00ED0891">
        <w:rPr>
          <w:rFonts w:cs="Times"/>
          <w:bCs/>
          <w:lang w:eastAsia="zh-CN"/>
        </w:rPr>
        <w:t xml:space="preserve">f) </w:t>
      </w:r>
      <w:r w:rsidRPr="00ED0891">
        <w:t>SBFD antenna configuration</w:t>
      </w:r>
      <w:r w:rsidRPr="00ED0891">
        <w:rPr>
          <w:rFonts w:hint="eastAsia"/>
        </w:rPr>
        <w:t xml:space="preserve"> </w:t>
      </w:r>
      <w:r w:rsidRPr="00ED0891">
        <w:t>O</w:t>
      </w:r>
      <w:r w:rsidRPr="00ED0891">
        <w:rPr>
          <w:rFonts w:hint="eastAsia"/>
        </w:rPr>
        <w:t>pt</w:t>
      </w:r>
      <w:r w:rsidRPr="00ED0891">
        <w:t>ion-3 (Method 3-2)</w:t>
      </w:r>
    </w:p>
    <w:p w:rsidR="0037555F" w:rsidRPr="00ED0891" w:rsidRDefault="00FB007B">
      <w:pPr>
        <w:pStyle w:val="TH"/>
        <w:spacing w:before="0" w:after="240"/>
        <w:rPr>
          <w:lang w:eastAsia="zh-CN"/>
        </w:rPr>
      </w:pPr>
      <w:bookmarkStart w:id="1069" w:name="_Ref117438244"/>
      <w:r w:rsidRPr="00ED0891">
        <w:t>Figure A</w:t>
      </w:r>
      <w:bookmarkEnd w:id="1069"/>
      <w:r w:rsidRPr="00ED0891">
        <w:t xml:space="preserve">.5-2: </w:t>
      </w:r>
      <w:r w:rsidRPr="00ED0891">
        <w:rPr>
          <w:lang w:eastAsia="zh-CN"/>
        </w:rPr>
        <w:t>Illustration of antenna configuration of legacy TDD and SBFD</w:t>
      </w:r>
    </w:p>
    <w:p w:rsidR="0037555F" w:rsidRPr="00ED0891" w:rsidRDefault="00FB007B">
      <w:pPr>
        <w:pStyle w:val="1"/>
      </w:pPr>
      <w:bookmarkStart w:id="1070" w:name="_Toc122614370"/>
      <w:r w:rsidRPr="00ED0891">
        <w:rPr>
          <w:rFonts w:hint="eastAsia"/>
        </w:rPr>
        <w:t>A</w:t>
      </w:r>
      <w:r w:rsidRPr="00ED0891">
        <w:t>.6</w:t>
      </w:r>
      <w:r w:rsidRPr="00ED0891">
        <w:tab/>
        <w:t>Traffic model</w:t>
      </w:r>
      <w:bookmarkEnd w:id="1070"/>
    </w:p>
    <w:p w:rsidR="0037555F" w:rsidRPr="00ED0891" w:rsidRDefault="00FB007B">
      <w:pPr>
        <w:pStyle w:val="Guidance"/>
      </w:pPr>
      <w:r w:rsidRPr="00ED0891">
        <w:t xml:space="preserve">Editor's note: This section captures the </w:t>
      </w:r>
      <w:r w:rsidRPr="00ED0891">
        <w:rPr>
          <w:lang w:eastAsia="zh-CN"/>
        </w:rPr>
        <w:t>traffic model</w:t>
      </w:r>
      <w:r w:rsidRPr="00ED0891">
        <w:t xml:space="preserve"> </w:t>
      </w:r>
      <w:r w:rsidRPr="00ED0891">
        <w:rPr>
          <w:lang w:eastAsia="zh-CN"/>
        </w:rPr>
        <w:t>for SBFD and dynamic/flexible TDD evaluation</w:t>
      </w:r>
      <w:r w:rsidRPr="00ED0891">
        <w:t>.</w:t>
      </w:r>
    </w:p>
    <w:p w:rsidR="0037555F" w:rsidRPr="00ED0891" w:rsidRDefault="0037555F"/>
    <w:p w:rsidR="0037555F" w:rsidRPr="00ED0891" w:rsidRDefault="00FB007B">
      <w:pPr>
        <w:pStyle w:val="TH"/>
        <w:rPr>
          <w:lang w:eastAsia="zh-CN"/>
        </w:rPr>
      </w:pPr>
      <w:bookmarkStart w:id="1071" w:name="_Ref117610714"/>
      <w:r w:rsidRPr="00ED0891">
        <w:t xml:space="preserve">Table </w:t>
      </w:r>
      <w:r w:rsidRPr="00ED0891">
        <w:rPr>
          <w:lang w:eastAsia="zh-CN"/>
        </w:rPr>
        <w:t>A</w:t>
      </w:r>
      <w:bookmarkEnd w:id="1071"/>
      <w:r w:rsidRPr="00ED0891">
        <w:t>.6-1: Traffic model of FTP model 3 for SBFD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1220"/>
        <w:gridCol w:w="2493"/>
        <w:gridCol w:w="3098"/>
        <w:gridCol w:w="3046"/>
      </w:tblGrid>
      <w:tr w:rsidR="0037555F" w:rsidRPr="00ED0891">
        <w:tc>
          <w:tcPr>
            <w:tcW w:w="0" w:type="auto"/>
            <w:tcBorders>
              <w:top w:val="single" w:sz="4" w:space="0" w:color="auto"/>
              <w:left w:val="single" w:sz="4" w:space="0" w:color="auto"/>
              <w:bottom w:val="single" w:sz="4" w:space="0" w:color="auto"/>
              <w:right w:val="single" w:sz="4" w:space="0" w:color="auto"/>
            </w:tcBorders>
            <w:shd w:val="clear" w:color="auto" w:fill="D9D9D9"/>
          </w:tcPr>
          <w:p w:rsidR="0037555F" w:rsidRPr="00ED0891" w:rsidRDefault="0037555F">
            <w:pPr>
              <w:spacing w:after="0"/>
              <w:jc w:val="both"/>
              <w:rPr>
                <w:rFonts w:ascii="Arial" w:eastAsia="SimSun" w:hAnsi="Arial" w:cs="Arial"/>
                <w:iCs/>
                <w:sz w:val="18"/>
                <w:szCs w:val="18"/>
              </w:rPr>
            </w:pPr>
          </w:p>
        </w:tc>
        <w:tc>
          <w:tcPr>
            <w:tcW w:w="2493" w:type="dxa"/>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t xml:space="preserve">1-layer scenario for SBFD Deployment Case 1 </w:t>
            </w:r>
          </w:p>
        </w:tc>
        <w:tc>
          <w:tcPr>
            <w:tcW w:w="3098" w:type="dxa"/>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t>2-layer scenario for SBFD Deployment Case 1 and Case 3-2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t>SBFD Deployment Case 4</w:t>
            </w:r>
          </w:p>
        </w:tc>
      </w:tr>
      <w:tr w:rsidR="0037555F" w:rsidRPr="00ED0891">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t>General</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UL and DL are simulated simultaneously. Companies to report which option is used (</w:t>
            </w: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eastAsia="SimSun" w:hAnsi="Arial" w:cs="Arial"/>
                <w:iCs/>
                <w:sz w:val="18"/>
                <w:szCs w:val="18"/>
              </w:rPr>
              <w:t>).</w:t>
            </w:r>
          </w:p>
          <w:p w:rsidR="0037555F" w:rsidRPr="00ED0891" w:rsidRDefault="00FB007B">
            <w:pPr>
              <w:numPr>
                <w:ilvl w:val="0"/>
                <w:numId w:val="40"/>
              </w:numPr>
              <w:spacing w:after="0"/>
              <w:jc w:val="both"/>
              <w:rPr>
                <w:rFonts w:ascii="Arial" w:eastAsia="SimSun" w:hAnsi="Arial" w:cs="Arial"/>
                <w:iCs/>
                <w:sz w:val="18"/>
                <w:szCs w:val="18"/>
              </w:rPr>
            </w:pPr>
            <w:r w:rsidRPr="00ED0891">
              <w:rPr>
                <w:rFonts w:ascii="Arial" w:eastAsia="SimSun" w:hAnsi="Arial" w:cs="Arial"/>
                <w:iCs/>
                <w:sz w:val="18"/>
                <w:szCs w:val="18"/>
              </w:rPr>
              <w:t>Option 1: Each UE is either assigned UL traffic or DL traffic.</w:t>
            </w:r>
          </w:p>
          <w:p w:rsidR="0037555F" w:rsidRPr="00ED0891" w:rsidRDefault="00FB007B">
            <w:pPr>
              <w:numPr>
                <w:ilvl w:val="1"/>
                <w:numId w:val="40"/>
              </w:numPr>
              <w:spacing w:after="0"/>
              <w:jc w:val="both"/>
              <w:rPr>
                <w:rFonts w:ascii="Arial" w:eastAsia="SimSun" w:hAnsi="Arial" w:cs="Arial"/>
                <w:iCs/>
                <w:sz w:val="18"/>
                <w:szCs w:val="18"/>
              </w:rPr>
            </w:pPr>
            <w:r w:rsidRPr="00ED0891">
              <w:rPr>
                <w:rFonts w:ascii="Arial" w:eastAsia="SimSun" w:hAnsi="Arial" w:cs="Arial"/>
                <w:iCs/>
                <w:sz w:val="18"/>
                <w:szCs w:val="18"/>
              </w:rPr>
              <w:t>assume the same number of UEs for UL and DL</w:t>
            </w:r>
          </w:p>
          <w:p w:rsidR="0037555F" w:rsidRPr="00ED0891" w:rsidRDefault="00FB007B">
            <w:pPr>
              <w:numPr>
                <w:ilvl w:val="0"/>
                <w:numId w:val="40"/>
              </w:numPr>
              <w:spacing w:after="0"/>
              <w:jc w:val="both"/>
              <w:rPr>
                <w:rFonts w:ascii="Arial" w:eastAsia="SimSun" w:hAnsi="Arial" w:cs="Arial"/>
                <w:iCs/>
                <w:sz w:val="18"/>
                <w:szCs w:val="18"/>
              </w:rPr>
            </w:pPr>
            <w:r w:rsidRPr="00ED0891">
              <w:rPr>
                <w:rFonts w:ascii="Arial" w:eastAsia="SimSun" w:hAnsi="Arial" w:cs="Arial"/>
                <w:iCs/>
                <w:sz w:val="18"/>
                <w:szCs w:val="18"/>
              </w:rPr>
              <w:t>Option 2: Each UE is assigned both UL traffic and DL traffic.</w:t>
            </w:r>
          </w:p>
        </w:tc>
      </w:tr>
      <w:tr w:rsidR="0037555F" w:rsidRPr="00ED0891">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t>FTP packet size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Both symmetric and asymmetric packet size for UL and DL can be considered. Companies to report which option is used.</w:t>
            </w:r>
          </w:p>
          <w:p w:rsidR="0037555F" w:rsidRPr="00ED0891" w:rsidRDefault="00FB007B">
            <w:pPr>
              <w:numPr>
                <w:ilvl w:val="0"/>
                <w:numId w:val="41"/>
              </w:numPr>
              <w:spacing w:after="0"/>
              <w:jc w:val="both"/>
              <w:rPr>
                <w:rFonts w:ascii="Arial" w:eastAsia="SimSun" w:hAnsi="Arial" w:cs="Arial"/>
                <w:iCs/>
                <w:sz w:val="18"/>
                <w:szCs w:val="18"/>
              </w:rPr>
            </w:pPr>
            <w:r w:rsidRPr="00ED0891">
              <w:rPr>
                <w:rFonts w:ascii="Arial" w:eastAsia="SimSun" w:hAnsi="Arial" w:cs="Arial"/>
                <w:iCs/>
                <w:sz w:val="18"/>
                <w:szCs w:val="18"/>
              </w:rPr>
              <w:t xml:space="preserve">Option 1: Symmetric packet size: </w:t>
            </w:r>
          </w:p>
          <w:p w:rsidR="0037555F" w:rsidRPr="00ED0891" w:rsidRDefault="00FB007B">
            <w:pPr>
              <w:numPr>
                <w:ilvl w:val="1"/>
                <w:numId w:val="41"/>
              </w:numPr>
              <w:spacing w:after="0"/>
              <w:jc w:val="both"/>
              <w:rPr>
                <w:rFonts w:ascii="Arial" w:eastAsia="SimSun" w:hAnsi="Arial" w:cs="Arial"/>
                <w:iCs/>
                <w:sz w:val="18"/>
                <w:szCs w:val="18"/>
              </w:rPr>
            </w:pPr>
            <w:r w:rsidRPr="00ED0891">
              <w:rPr>
                <w:rFonts w:ascii="Arial" w:eastAsia="SimSun" w:hAnsi="Arial" w:cs="Arial"/>
                <w:iCs/>
                <w:sz w:val="18"/>
                <w:szCs w:val="18"/>
              </w:rPr>
              <w:t>1Kbyte for DL/UL, 0.1Mbytes for DL/UL, 0.5Mbytes for DL/UL, 2Mbytes for DL/UL</w:t>
            </w:r>
          </w:p>
          <w:p w:rsidR="0037555F" w:rsidRPr="00ED0891" w:rsidRDefault="00FB007B">
            <w:pPr>
              <w:numPr>
                <w:ilvl w:val="0"/>
                <w:numId w:val="41"/>
              </w:numPr>
              <w:spacing w:after="0"/>
              <w:jc w:val="both"/>
              <w:rPr>
                <w:rFonts w:ascii="Arial" w:eastAsia="SimSun" w:hAnsi="Arial" w:cs="Arial"/>
                <w:iCs/>
                <w:sz w:val="18"/>
                <w:szCs w:val="18"/>
              </w:rPr>
            </w:pPr>
            <w:r w:rsidRPr="00ED0891">
              <w:rPr>
                <w:rFonts w:ascii="Arial" w:eastAsia="SimSun" w:hAnsi="Arial" w:cs="Arial"/>
                <w:iCs/>
                <w:sz w:val="18"/>
                <w:szCs w:val="18"/>
              </w:rPr>
              <w:t xml:space="preserve">Option 2: Asymmetric packet size: </w:t>
            </w:r>
          </w:p>
          <w:p w:rsidR="0037555F" w:rsidRPr="00ED0891" w:rsidRDefault="00FB007B">
            <w:pPr>
              <w:numPr>
                <w:ilvl w:val="1"/>
                <w:numId w:val="41"/>
              </w:numPr>
              <w:spacing w:after="0"/>
              <w:jc w:val="both"/>
              <w:rPr>
                <w:rFonts w:ascii="Arial" w:eastAsia="SimSun" w:hAnsi="Arial" w:cs="Arial"/>
                <w:iCs/>
                <w:sz w:val="18"/>
                <w:szCs w:val="18"/>
              </w:rPr>
            </w:pPr>
            <w:r w:rsidRPr="00ED0891">
              <w:rPr>
                <w:rFonts w:ascii="Arial" w:eastAsia="SimSun" w:hAnsi="Arial" w:cs="Arial"/>
                <w:iCs/>
                <w:sz w:val="18"/>
                <w:szCs w:val="18"/>
              </w:rPr>
              <w:t>4Kbytes for DL and 1Kbyte for UL, 0.5Mbyte for DL and 0.125 Mbytes for UL</w:t>
            </w:r>
          </w:p>
        </w:tc>
      </w:tr>
      <w:tr w:rsidR="0037555F" w:rsidRPr="00ED0891">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t>UL/DL arrival rate for baseline legacy TDD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 xml:space="preserve">The UL/DL packet arrival rates are selected so that baseline legacy TDD case achieves a certain level of Type-2 RU (i.e., &lt;10%, 20%-40% and </w:t>
            </w:r>
            <w:r w:rsidRPr="00ED0891">
              <w:rPr>
                <w:rFonts w:ascii="Arial" w:hAnsi="Arial" w:cs="Arial"/>
                <w:sz w:val="18"/>
                <w:szCs w:val="18"/>
              </w:rPr>
              <w:t>≥</w:t>
            </w:r>
            <w:r w:rsidRPr="00ED0891">
              <w:rPr>
                <w:rFonts w:ascii="Arial" w:eastAsia="SimSun" w:hAnsi="Arial" w:cs="Arial"/>
                <w:iCs/>
                <w:sz w:val="18"/>
                <w:szCs w:val="18"/>
              </w:rPr>
              <w:t>50% for low, medium and high load).</w:t>
            </w:r>
          </w:p>
        </w:tc>
        <w:tc>
          <w:tcPr>
            <w:tcW w:w="3098"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 xml:space="preserve">The UL/DL packet arrival rates are selected for each layer independently so that each layer of baseline legacy TDD case achieves a certain level of Type-2 RU (i.e., &lt;10%, 20%-40% and </w:t>
            </w:r>
            <w:r w:rsidRPr="00ED0891">
              <w:rPr>
                <w:rFonts w:ascii="Arial" w:hAnsi="Arial" w:cs="Arial"/>
                <w:sz w:val="18"/>
                <w:szCs w:val="18"/>
              </w:rPr>
              <w:t>≥</w:t>
            </w:r>
            <w:r w:rsidRPr="00ED0891">
              <w:rPr>
                <w:rFonts w:ascii="Arial" w:eastAsia="SimSun" w:hAnsi="Arial" w:cs="Arial"/>
                <w:iCs/>
                <w:sz w:val="18"/>
                <w:szCs w:val="18"/>
              </w:rPr>
              <w:t>50% for low, medium and high load).</w:t>
            </w:r>
          </w:p>
        </w:tc>
        <w:tc>
          <w:tcPr>
            <w:tcW w:w="0" w:type="auto"/>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 xml:space="preserve">The UL/DL packet arrival rates are selected for each </w:t>
            </w:r>
            <w:r w:rsidRPr="00ED0891">
              <w:rPr>
                <w:rFonts w:ascii="Arial" w:hAnsi="Arial" w:cs="Arial"/>
                <w:sz w:val="18"/>
                <w:szCs w:val="18"/>
              </w:rPr>
              <w:t xml:space="preserve">operator </w:t>
            </w:r>
            <w:r w:rsidRPr="00ED0891">
              <w:rPr>
                <w:rFonts w:ascii="Arial" w:eastAsia="SimSun" w:hAnsi="Arial" w:cs="Arial"/>
                <w:iCs/>
                <w:sz w:val="18"/>
                <w:szCs w:val="18"/>
              </w:rPr>
              <w:t xml:space="preserve">independently so that each </w:t>
            </w:r>
            <w:r w:rsidRPr="00ED0891">
              <w:rPr>
                <w:rFonts w:ascii="Arial" w:hAnsi="Arial" w:cs="Arial"/>
                <w:sz w:val="18"/>
                <w:szCs w:val="18"/>
              </w:rPr>
              <w:t xml:space="preserve">operator of </w:t>
            </w:r>
            <w:r w:rsidRPr="00ED0891">
              <w:rPr>
                <w:rFonts w:ascii="Arial" w:eastAsia="SimSun" w:hAnsi="Arial" w:cs="Arial"/>
                <w:iCs/>
                <w:sz w:val="18"/>
                <w:szCs w:val="18"/>
              </w:rPr>
              <w:t xml:space="preserve">baseline legacy TDD case achieves a certain level of Type-2 RU (i.e., &lt;10%, 20%-40% and </w:t>
            </w:r>
            <w:r w:rsidRPr="00ED0891">
              <w:rPr>
                <w:rFonts w:ascii="Arial" w:hAnsi="Arial" w:cs="Arial"/>
                <w:sz w:val="18"/>
                <w:szCs w:val="18"/>
              </w:rPr>
              <w:t>≥</w:t>
            </w:r>
            <w:r w:rsidRPr="00ED0891">
              <w:rPr>
                <w:rFonts w:ascii="Arial" w:eastAsia="SimSun" w:hAnsi="Arial" w:cs="Arial"/>
                <w:iCs/>
                <w:sz w:val="18"/>
                <w:szCs w:val="18"/>
              </w:rPr>
              <w:t>50% for low, medium and high load).</w:t>
            </w:r>
          </w:p>
        </w:tc>
      </w:tr>
      <w:tr w:rsidR="0037555F" w:rsidRPr="00ED0891">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t>UL/DL arrival rate for SBFD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The packet arrival rates for SBFD case are the same as that for baseline legacy TDD case.</w:t>
            </w:r>
          </w:p>
        </w:tc>
        <w:tc>
          <w:tcPr>
            <w:tcW w:w="3098"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p>
        </w:tc>
        <w:tc>
          <w:tcPr>
            <w:tcW w:w="0" w:type="auto"/>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The packet arrival rates are kept the same for each corresponding operator in baseline legacy TDD case (i.e., legacy TDD for both Operator#1 and Operator#2) and SBFD deployment case 4 (i.e., legacy TDD for Operator#1 and SBFD for Operator#2) respectively.</w:t>
            </w:r>
          </w:p>
        </w:tc>
      </w:tr>
      <w:tr w:rsidR="0037555F" w:rsidRPr="00ED0891">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ind w:left="851" w:hanging="851"/>
              <w:rPr>
                <w:rFonts w:ascii="Arial" w:hAnsi="Arial" w:cs="Arial"/>
                <w:sz w:val="18"/>
                <w:szCs w:val="18"/>
              </w:rPr>
            </w:pP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bCs/>
                <w:iCs/>
                <w:sz w:val="18"/>
                <w:szCs w:val="18"/>
              </w:rPr>
              <w:tab/>
            </w:r>
            <w:r w:rsidRPr="00ED0891">
              <w:rPr>
                <w:rFonts w:ascii="Arial" w:hAnsi="Arial" w:cs="Arial"/>
                <w:sz w:val="18"/>
                <w:szCs w:val="18"/>
              </w:rPr>
              <w:t xml:space="preserve">For </w:t>
            </w:r>
            <w:r w:rsidRPr="00ED0891">
              <w:rPr>
                <w:rFonts w:ascii="Arial" w:hAnsi="Arial" w:cs="Arial"/>
                <w:i/>
                <w:iCs/>
                <w:sz w:val="18"/>
                <w:szCs w:val="18"/>
              </w:rPr>
              <w:t xml:space="preserve">M </w:t>
            </w:r>
            <w:r w:rsidRPr="00ED0891">
              <w:rPr>
                <w:rFonts w:ascii="Arial" w:hAnsi="Arial" w:cs="Arial"/>
                <w:sz w:val="18"/>
                <w:szCs w:val="18"/>
              </w:rPr>
              <w:t>UEs distributed per direction,</w:t>
            </w:r>
          </w:p>
          <w:p w:rsidR="0037555F" w:rsidRPr="00ED0891" w:rsidRDefault="00FB007B">
            <w:pPr>
              <w:pStyle w:val="B3"/>
              <w:spacing w:after="0"/>
              <w:rPr>
                <w:rFonts w:ascii="Arial" w:hAnsi="Arial" w:cs="Arial"/>
                <w:bCs/>
                <w:sz w:val="18"/>
                <w:szCs w:val="18"/>
              </w:rPr>
            </w:pPr>
            <w:r w:rsidRPr="00ED0891">
              <w:rPr>
                <w:rFonts w:ascii="Arial" w:hAnsi="Arial" w:cs="Arial"/>
                <w:sz w:val="18"/>
                <w:szCs w:val="18"/>
              </w:rPr>
              <w:t>-</w:t>
            </w:r>
            <w:r w:rsidRPr="00ED0891">
              <w:rPr>
                <w:rFonts w:ascii="Arial" w:hAnsi="Arial" w:cs="Arial"/>
                <w:sz w:val="18"/>
                <w:szCs w:val="18"/>
              </w:rPr>
              <w:tab/>
            </w:r>
            <w:r w:rsidRPr="00ED0891">
              <w:rPr>
                <w:rFonts w:ascii="Arial" w:hAnsi="Arial" w:cs="Arial"/>
                <w:bCs/>
                <w:sz w:val="18"/>
                <w:szCs w:val="18"/>
              </w:rPr>
              <w:t>If each UE is either assigned UL traffic or DL traffic (i.e., option 1 of traffic model)</w:t>
            </w:r>
            <w:r w:rsidRPr="00ED0891">
              <w:rPr>
                <w:rFonts w:ascii="Arial" w:hAnsi="Arial" w:cs="Arial"/>
                <w:sz w:val="18"/>
                <w:szCs w:val="18"/>
              </w:rPr>
              <w:t>, there are 2</w:t>
            </w:r>
            <w:r w:rsidRPr="00ED0891">
              <w:rPr>
                <w:rFonts w:ascii="Arial" w:hAnsi="Arial" w:cs="Arial"/>
                <w:i/>
                <w:iCs/>
                <w:sz w:val="18"/>
                <w:szCs w:val="18"/>
              </w:rPr>
              <w:t>M</w:t>
            </w:r>
            <w:r w:rsidRPr="00ED0891">
              <w:rPr>
                <w:rFonts w:ascii="Arial" w:hAnsi="Arial" w:cs="Arial"/>
                <w:sz w:val="18"/>
                <w:szCs w:val="18"/>
              </w:rPr>
              <w:t xml:space="preserve"> UEs, wherein, </w:t>
            </w:r>
            <w:r w:rsidRPr="00ED0891">
              <w:rPr>
                <w:rFonts w:ascii="Arial" w:hAnsi="Arial" w:cs="Arial"/>
                <w:i/>
                <w:iCs/>
                <w:sz w:val="18"/>
                <w:szCs w:val="18"/>
              </w:rPr>
              <w:t>M</w:t>
            </w:r>
            <w:r w:rsidRPr="00ED0891">
              <w:rPr>
                <w:rFonts w:ascii="Arial" w:hAnsi="Arial" w:cs="Arial"/>
                <w:sz w:val="18"/>
                <w:szCs w:val="18"/>
              </w:rPr>
              <w:t xml:space="preserve"> UEs </w:t>
            </w:r>
            <w:r w:rsidRPr="00ED0891">
              <w:rPr>
                <w:rFonts w:ascii="Arial" w:hAnsi="Arial" w:cs="Arial"/>
                <w:bCs/>
                <w:sz w:val="18"/>
                <w:szCs w:val="18"/>
              </w:rPr>
              <w:t xml:space="preserve">are assigned with UL traffic, and the other </w:t>
            </w:r>
            <w:r w:rsidRPr="00ED0891">
              <w:rPr>
                <w:rFonts w:ascii="Arial" w:hAnsi="Arial" w:cs="Arial"/>
                <w:i/>
                <w:iCs/>
                <w:sz w:val="18"/>
                <w:szCs w:val="18"/>
              </w:rPr>
              <w:t>M</w:t>
            </w:r>
            <w:r w:rsidRPr="00ED0891">
              <w:rPr>
                <w:rFonts w:ascii="Arial" w:hAnsi="Arial" w:cs="Arial"/>
                <w:sz w:val="18"/>
                <w:szCs w:val="18"/>
              </w:rPr>
              <w:t xml:space="preserve"> UEs </w:t>
            </w:r>
            <w:r w:rsidRPr="00ED0891">
              <w:rPr>
                <w:rFonts w:ascii="Arial" w:hAnsi="Arial" w:cs="Arial"/>
                <w:bCs/>
                <w:sz w:val="18"/>
                <w:szCs w:val="18"/>
              </w:rPr>
              <w:t>are assigned with DL traffic.</w:t>
            </w:r>
          </w:p>
          <w:p w:rsidR="0037555F" w:rsidRPr="00ED0891" w:rsidRDefault="00FB007B">
            <w:pPr>
              <w:pStyle w:val="B3"/>
              <w:spacing w:after="0"/>
              <w:rPr>
                <w:rFonts w:ascii="Arial" w:hAnsi="Arial" w:cs="Arial"/>
                <w:sz w:val="18"/>
                <w:szCs w:val="18"/>
              </w:rPr>
            </w:pPr>
            <w:r w:rsidRPr="00ED0891">
              <w:rPr>
                <w:rFonts w:ascii="Arial" w:hAnsi="Arial" w:cs="Arial"/>
                <w:sz w:val="18"/>
                <w:szCs w:val="18"/>
              </w:rPr>
              <w:t>-</w:t>
            </w:r>
            <w:r w:rsidRPr="00ED0891">
              <w:rPr>
                <w:rFonts w:ascii="Arial" w:hAnsi="Arial" w:cs="Arial"/>
                <w:sz w:val="18"/>
                <w:szCs w:val="18"/>
              </w:rPr>
              <w:tab/>
            </w:r>
            <w:r w:rsidRPr="00ED0891">
              <w:rPr>
                <w:rFonts w:ascii="Arial" w:hAnsi="Arial" w:cs="Arial"/>
                <w:bCs/>
                <w:sz w:val="18"/>
                <w:szCs w:val="18"/>
              </w:rPr>
              <w:t>If each UE is assigned both UL traffic and DL traffic (i.e., option 2 of traffic model)</w:t>
            </w:r>
            <w:r w:rsidRPr="00ED0891">
              <w:rPr>
                <w:rFonts w:ascii="Arial" w:hAnsi="Arial" w:cs="Arial"/>
                <w:sz w:val="18"/>
                <w:szCs w:val="18"/>
              </w:rPr>
              <w:t xml:space="preserve">, there are </w:t>
            </w:r>
            <w:r w:rsidRPr="00ED0891">
              <w:rPr>
                <w:rFonts w:ascii="Arial" w:hAnsi="Arial" w:cs="Arial"/>
                <w:i/>
                <w:iCs/>
                <w:sz w:val="18"/>
                <w:szCs w:val="18"/>
              </w:rPr>
              <w:t>M</w:t>
            </w:r>
            <w:r w:rsidRPr="00ED0891">
              <w:rPr>
                <w:rFonts w:ascii="Arial" w:hAnsi="Arial" w:cs="Arial"/>
                <w:sz w:val="18"/>
                <w:szCs w:val="18"/>
              </w:rPr>
              <w:t xml:space="preserve"> UEs.</w:t>
            </w:r>
          </w:p>
        </w:tc>
      </w:tr>
    </w:tbl>
    <w:p w:rsidR="0037555F" w:rsidRPr="00ED0891" w:rsidRDefault="0037555F"/>
    <w:p w:rsidR="0037555F" w:rsidRPr="00ED0891" w:rsidRDefault="00FB007B">
      <w:pPr>
        <w:pStyle w:val="TH"/>
      </w:pPr>
      <w:r w:rsidRPr="00ED0891">
        <w:t xml:space="preserve">Table </w:t>
      </w:r>
      <w:r w:rsidRPr="00ED0891">
        <w:rPr>
          <w:lang w:eastAsia="zh-CN"/>
        </w:rPr>
        <w:t>A</w:t>
      </w:r>
      <w:r w:rsidRPr="00ED0891">
        <w:t>.6-2: Traffic model of FTP model 3 for dynamic/flexible TDD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1823"/>
        <w:gridCol w:w="3638"/>
        <w:gridCol w:w="4396"/>
      </w:tblGrid>
      <w:tr w:rsidR="0037555F" w:rsidRPr="00ED0891">
        <w:tc>
          <w:tcPr>
            <w:tcW w:w="0" w:type="auto"/>
            <w:tcBorders>
              <w:top w:val="single" w:sz="4" w:space="0" w:color="auto"/>
              <w:left w:val="single" w:sz="4" w:space="0" w:color="auto"/>
              <w:bottom w:val="single" w:sz="4" w:space="0" w:color="auto"/>
              <w:right w:val="single" w:sz="4" w:space="0" w:color="auto"/>
            </w:tcBorders>
            <w:shd w:val="clear" w:color="auto" w:fill="D9D9D9"/>
          </w:tcPr>
          <w:p w:rsidR="0037555F" w:rsidRPr="00ED0891" w:rsidRDefault="0037555F">
            <w:pPr>
              <w:spacing w:after="0"/>
              <w:jc w:val="both"/>
              <w:rPr>
                <w:rFonts w:ascii="Arial" w:eastAsia="SimSun" w:hAnsi="Arial" w:cs="Arial"/>
                <w:i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t xml:space="preserve">1-layer scenario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t xml:space="preserve">2-layer scenario </w:t>
            </w:r>
          </w:p>
        </w:tc>
      </w:tr>
      <w:tr w:rsidR="0037555F" w:rsidRPr="00ED0891">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t>General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UL and DL are simulated simultaneously. Companies to report which option is used (</w:t>
            </w: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eastAsia="SimSun" w:hAnsi="Arial" w:cs="Arial"/>
                <w:iCs/>
                <w:sz w:val="18"/>
                <w:szCs w:val="18"/>
              </w:rPr>
              <w:t>).</w:t>
            </w:r>
          </w:p>
          <w:p w:rsidR="0037555F" w:rsidRPr="00ED0891" w:rsidRDefault="00FB007B">
            <w:pPr>
              <w:numPr>
                <w:ilvl w:val="0"/>
                <w:numId w:val="40"/>
              </w:numPr>
              <w:spacing w:after="0"/>
              <w:jc w:val="both"/>
              <w:rPr>
                <w:rFonts w:ascii="Arial" w:eastAsia="SimSun" w:hAnsi="Arial" w:cs="Arial"/>
                <w:iCs/>
                <w:sz w:val="18"/>
                <w:szCs w:val="18"/>
              </w:rPr>
            </w:pPr>
            <w:r w:rsidRPr="00ED0891">
              <w:rPr>
                <w:rFonts w:ascii="Arial" w:eastAsia="SimSun" w:hAnsi="Arial" w:cs="Arial"/>
                <w:iCs/>
                <w:sz w:val="18"/>
                <w:szCs w:val="18"/>
              </w:rPr>
              <w:t>Option 1: Each UE is either assigned UL traffic or DL traffic.</w:t>
            </w:r>
          </w:p>
          <w:p w:rsidR="0037555F" w:rsidRPr="00ED0891" w:rsidRDefault="00FB007B">
            <w:pPr>
              <w:numPr>
                <w:ilvl w:val="1"/>
                <w:numId w:val="40"/>
              </w:numPr>
              <w:spacing w:after="0"/>
              <w:jc w:val="both"/>
              <w:rPr>
                <w:rFonts w:ascii="Arial" w:eastAsia="SimSun" w:hAnsi="Arial" w:cs="Arial"/>
                <w:iCs/>
                <w:sz w:val="18"/>
                <w:szCs w:val="18"/>
              </w:rPr>
            </w:pPr>
            <w:r w:rsidRPr="00ED0891">
              <w:rPr>
                <w:rFonts w:ascii="Arial" w:eastAsia="SimSun" w:hAnsi="Arial" w:cs="Arial"/>
                <w:iCs/>
                <w:sz w:val="18"/>
                <w:szCs w:val="18"/>
              </w:rPr>
              <w:t>assume the same number of UEs for UL and DL</w:t>
            </w:r>
          </w:p>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Option 2: Each UE is assigned both UL traffic and DL traffic.</w:t>
            </w:r>
          </w:p>
        </w:tc>
      </w:tr>
      <w:tr w:rsidR="0037555F" w:rsidRPr="00ED0891">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t>FTP packet size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 xml:space="preserve">Both symmetric and asymmetric packet size for UL and DL can be considered. Companies to </w:t>
            </w:r>
            <w:r w:rsidRPr="00ED0891">
              <w:rPr>
                <w:rFonts w:ascii="Arial" w:eastAsia="SimSun" w:hAnsi="Arial" w:cs="Arial"/>
                <w:iCs/>
                <w:sz w:val="18"/>
                <w:szCs w:val="18"/>
              </w:rPr>
              <w:lastRenderedPageBreak/>
              <w:t>report which option is used.</w:t>
            </w:r>
          </w:p>
          <w:p w:rsidR="0037555F" w:rsidRPr="00ED0891" w:rsidRDefault="00FB007B">
            <w:pPr>
              <w:numPr>
                <w:ilvl w:val="0"/>
                <w:numId w:val="41"/>
              </w:numPr>
              <w:spacing w:after="0"/>
              <w:jc w:val="both"/>
              <w:rPr>
                <w:rFonts w:ascii="Arial" w:eastAsia="SimSun" w:hAnsi="Arial" w:cs="Arial"/>
                <w:iCs/>
                <w:sz w:val="18"/>
                <w:szCs w:val="18"/>
              </w:rPr>
            </w:pPr>
            <w:r w:rsidRPr="00ED0891">
              <w:rPr>
                <w:rFonts w:ascii="Arial" w:eastAsia="SimSun" w:hAnsi="Arial" w:cs="Arial"/>
                <w:iCs/>
                <w:sz w:val="18"/>
                <w:szCs w:val="18"/>
              </w:rPr>
              <w:t xml:space="preserve">Option 1: Symmetric packet size: </w:t>
            </w:r>
          </w:p>
          <w:p w:rsidR="0037555F" w:rsidRPr="00ED0891" w:rsidRDefault="00FB007B">
            <w:pPr>
              <w:numPr>
                <w:ilvl w:val="1"/>
                <w:numId w:val="41"/>
              </w:numPr>
              <w:spacing w:after="0"/>
              <w:jc w:val="both"/>
              <w:rPr>
                <w:rFonts w:ascii="Arial" w:eastAsia="SimSun" w:hAnsi="Arial" w:cs="Arial"/>
                <w:iCs/>
                <w:sz w:val="18"/>
                <w:szCs w:val="18"/>
              </w:rPr>
            </w:pPr>
            <w:r w:rsidRPr="00ED0891">
              <w:rPr>
                <w:rFonts w:ascii="Arial" w:eastAsia="SimSun" w:hAnsi="Arial" w:cs="Arial"/>
                <w:iCs/>
                <w:sz w:val="18"/>
                <w:szCs w:val="18"/>
              </w:rPr>
              <w:t>1Kbyte for DL/UL, 0.1Mbytes for DL/UL, 0.5Mbytes for DL/UL, 2Mbytes for DL/UL</w:t>
            </w:r>
          </w:p>
          <w:p w:rsidR="0037555F" w:rsidRPr="00ED0891" w:rsidRDefault="00FB007B">
            <w:pPr>
              <w:numPr>
                <w:ilvl w:val="0"/>
                <w:numId w:val="41"/>
              </w:numPr>
              <w:spacing w:after="0"/>
              <w:jc w:val="both"/>
              <w:rPr>
                <w:rFonts w:ascii="Arial" w:eastAsia="SimSun" w:hAnsi="Arial" w:cs="Arial"/>
                <w:iCs/>
                <w:sz w:val="18"/>
                <w:szCs w:val="18"/>
              </w:rPr>
            </w:pPr>
            <w:r w:rsidRPr="00ED0891">
              <w:rPr>
                <w:rFonts w:ascii="Arial" w:eastAsia="SimSun" w:hAnsi="Arial" w:cs="Arial"/>
                <w:iCs/>
                <w:sz w:val="18"/>
                <w:szCs w:val="18"/>
              </w:rPr>
              <w:t xml:space="preserve">Option 2: Asymmetric packet size: </w:t>
            </w:r>
          </w:p>
          <w:p w:rsidR="0037555F" w:rsidRPr="00ED0891" w:rsidRDefault="00FB007B">
            <w:pPr>
              <w:numPr>
                <w:ilvl w:val="1"/>
                <w:numId w:val="41"/>
              </w:numPr>
              <w:spacing w:after="0"/>
              <w:jc w:val="both"/>
              <w:rPr>
                <w:rFonts w:ascii="Arial" w:eastAsia="SimSun" w:hAnsi="Arial" w:cs="Arial"/>
                <w:iCs/>
                <w:sz w:val="18"/>
                <w:szCs w:val="18"/>
              </w:rPr>
            </w:pPr>
            <w:r w:rsidRPr="00ED0891">
              <w:rPr>
                <w:rFonts w:ascii="Arial" w:eastAsia="SimSun" w:hAnsi="Arial" w:cs="Arial"/>
                <w:iCs/>
                <w:sz w:val="18"/>
                <w:szCs w:val="18"/>
              </w:rPr>
              <w:t>4Kbytes for DL and 1Kbyte for UL, 0.5Mbyte for DL and 0.125 Mbytes for UL</w:t>
            </w:r>
          </w:p>
        </w:tc>
      </w:tr>
      <w:tr w:rsidR="0037555F" w:rsidRPr="00ED0891">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b/>
                <w:iCs/>
                <w:sz w:val="18"/>
                <w:szCs w:val="18"/>
              </w:rPr>
            </w:pPr>
            <w:r w:rsidRPr="00ED0891">
              <w:rPr>
                <w:rFonts w:ascii="Arial" w:eastAsia="SimSun" w:hAnsi="Arial" w:cs="Arial"/>
                <w:b/>
                <w:iCs/>
                <w:sz w:val="18"/>
                <w:szCs w:val="18"/>
              </w:rPr>
              <w:lastRenderedPageBreak/>
              <w:t>UL/DL arrival rate determination method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 xml:space="preserve">The UL/DL arrival rates are selected so that network using legacy static TDD {DDDSU} achieves a certain level of Type-2 RU (i.e., &lt;10%, 20%-40% and </w:t>
            </w:r>
            <w:r w:rsidRPr="00ED0891">
              <w:rPr>
                <w:rFonts w:ascii="Arial" w:hAnsi="Arial" w:cs="Arial"/>
                <w:sz w:val="18"/>
                <w:szCs w:val="18"/>
              </w:rPr>
              <w:t>≥</w:t>
            </w:r>
            <w:r w:rsidRPr="00ED0891">
              <w:rPr>
                <w:rFonts w:ascii="Arial" w:eastAsia="SimSun" w:hAnsi="Arial" w:cs="Arial"/>
                <w:iCs/>
                <w:sz w:val="18"/>
                <w:szCs w:val="18"/>
              </w:rPr>
              <w:t>50% for low, medium and high load).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eastAsia="SimSun" w:hAnsi="Arial" w:cs="Arial"/>
                <w:iCs/>
                <w:sz w:val="18"/>
                <w:szCs w:val="18"/>
              </w:rPr>
            </w:pPr>
            <w:r w:rsidRPr="00ED0891">
              <w:rPr>
                <w:rFonts w:ascii="Arial" w:eastAsia="SimSun" w:hAnsi="Arial" w:cs="Arial"/>
                <w:iCs/>
                <w:sz w:val="18"/>
                <w:szCs w:val="18"/>
              </w:rPr>
              <w:t>The UL/DL arrival rates are</w:t>
            </w:r>
            <w:r w:rsidRPr="00ED0891">
              <w:rPr>
                <w:rFonts w:ascii="Arial" w:hAnsi="Arial" w:cs="Arial"/>
                <w:sz w:val="18"/>
                <w:szCs w:val="18"/>
              </w:rPr>
              <w:t xml:space="preserve"> selected for each layer independently so that each layer using </w:t>
            </w:r>
            <w:r w:rsidRPr="00ED0891">
              <w:rPr>
                <w:rFonts w:ascii="Arial" w:hAnsi="Arial" w:cs="Arial"/>
                <w:bCs/>
                <w:iCs/>
                <w:sz w:val="18"/>
                <w:szCs w:val="18"/>
              </w:rPr>
              <w:t xml:space="preserve">legacy </w:t>
            </w:r>
            <w:r w:rsidRPr="00ED0891">
              <w:rPr>
                <w:rFonts w:ascii="Arial" w:hAnsi="Arial" w:cs="Arial"/>
                <w:sz w:val="18"/>
                <w:szCs w:val="18"/>
              </w:rPr>
              <w:t>static</w:t>
            </w:r>
            <w:r w:rsidRPr="00ED0891">
              <w:rPr>
                <w:rFonts w:ascii="Arial" w:hAnsi="Arial" w:cs="Arial"/>
                <w:bCs/>
                <w:iCs/>
                <w:sz w:val="18"/>
                <w:szCs w:val="18"/>
              </w:rPr>
              <w:t xml:space="preserve"> TDD </w:t>
            </w:r>
            <w:r w:rsidRPr="00ED0891">
              <w:rPr>
                <w:rFonts w:ascii="Arial" w:hAnsi="Arial" w:cs="Arial"/>
                <w:sz w:val="18"/>
                <w:szCs w:val="18"/>
              </w:rPr>
              <w:t>{DDDSU} achieves a certain level of Type-2 RU (i.e., &lt;10%, 20%-40% and ≥50% for low, medium and high load).</w:t>
            </w:r>
          </w:p>
        </w:tc>
      </w:tr>
      <w:tr w:rsidR="0037555F" w:rsidRPr="00ED0891">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ind w:left="851" w:hanging="851"/>
              <w:rPr>
                <w:rFonts w:ascii="Arial" w:hAnsi="Arial" w:cs="Arial"/>
                <w:sz w:val="18"/>
                <w:szCs w:val="18"/>
              </w:rPr>
            </w:pPr>
            <w:r w:rsidRPr="00ED0891">
              <w:rPr>
                <w:rFonts w:ascii="Arial" w:hAnsi="Arial" w:cs="Arial"/>
                <w:bCs/>
                <w:iCs/>
                <w:sz w:val="18"/>
                <w:szCs w:val="18"/>
                <w:lang w:eastAsia="zh-CN"/>
              </w:rPr>
              <w:t>NO</w:t>
            </w:r>
            <w:r w:rsidRPr="00ED0891">
              <w:rPr>
                <w:rFonts w:ascii="Arial" w:hAnsi="Arial" w:cs="Arial"/>
                <w:bCs/>
                <w:iCs/>
                <w:sz w:val="18"/>
                <w:szCs w:val="18"/>
              </w:rPr>
              <w:t>TE 1:</w:t>
            </w:r>
            <w:r w:rsidRPr="00ED0891">
              <w:rPr>
                <w:rFonts w:ascii="Arial" w:hAnsi="Arial" w:cs="Arial"/>
                <w:bCs/>
                <w:iCs/>
                <w:sz w:val="18"/>
                <w:szCs w:val="18"/>
              </w:rPr>
              <w:tab/>
            </w:r>
            <w:r w:rsidRPr="00ED0891">
              <w:rPr>
                <w:rFonts w:ascii="Arial" w:hAnsi="Arial" w:cs="Arial"/>
                <w:sz w:val="18"/>
                <w:szCs w:val="18"/>
              </w:rPr>
              <w:t xml:space="preserve">For </w:t>
            </w:r>
            <w:r w:rsidRPr="00ED0891">
              <w:rPr>
                <w:rFonts w:ascii="Arial" w:hAnsi="Arial" w:cs="Arial"/>
                <w:i/>
                <w:iCs/>
                <w:sz w:val="18"/>
                <w:szCs w:val="18"/>
              </w:rPr>
              <w:t xml:space="preserve">M </w:t>
            </w:r>
            <w:r w:rsidRPr="00ED0891">
              <w:rPr>
                <w:rFonts w:ascii="Arial" w:hAnsi="Arial" w:cs="Arial"/>
                <w:sz w:val="18"/>
                <w:szCs w:val="18"/>
              </w:rPr>
              <w:t>UEs distributed per direction,</w:t>
            </w:r>
          </w:p>
          <w:p w:rsidR="0037555F" w:rsidRPr="00ED0891" w:rsidRDefault="00FB007B">
            <w:pPr>
              <w:pStyle w:val="B3"/>
              <w:spacing w:after="0"/>
              <w:rPr>
                <w:rFonts w:ascii="Arial" w:hAnsi="Arial" w:cs="Arial"/>
                <w:sz w:val="18"/>
                <w:szCs w:val="18"/>
              </w:rPr>
            </w:pPr>
            <w:r w:rsidRPr="00ED0891">
              <w:rPr>
                <w:rFonts w:ascii="Arial" w:hAnsi="Arial" w:cs="Arial"/>
                <w:sz w:val="18"/>
                <w:szCs w:val="18"/>
              </w:rPr>
              <w:t>-</w:t>
            </w:r>
            <w:r w:rsidRPr="00ED0891">
              <w:rPr>
                <w:rFonts w:ascii="Arial" w:hAnsi="Arial" w:cs="Arial"/>
                <w:sz w:val="18"/>
                <w:szCs w:val="18"/>
              </w:rPr>
              <w:tab/>
            </w:r>
            <w:r w:rsidRPr="00ED0891">
              <w:rPr>
                <w:rFonts w:ascii="Arial" w:hAnsi="Arial" w:cs="Arial"/>
                <w:bCs/>
                <w:sz w:val="18"/>
                <w:szCs w:val="18"/>
              </w:rPr>
              <w:t>If each UE is either assigned UL traffic or DL traffic (i.e., option 1 of traffic model)</w:t>
            </w:r>
            <w:r w:rsidRPr="00ED0891">
              <w:rPr>
                <w:rFonts w:ascii="Arial" w:hAnsi="Arial" w:cs="Arial"/>
                <w:sz w:val="18"/>
                <w:szCs w:val="18"/>
              </w:rPr>
              <w:t>, there are 2</w:t>
            </w:r>
            <w:r w:rsidRPr="00ED0891">
              <w:rPr>
                <w:rFonts w:ascii="Arial" w:hAnsi="Arial" w:cs="Arial"/>
                <w:i/>
                <w:iCs/>
                <w:sz w:val="18"/>
                <w:szCs w:val="18"/>
              </w:rPr>
              <w:t>M</w:t>
            </w:r>
            <w:r w:rsidRPr="00ED0891">
              <w:rPr>
                <w:rFonts w:ascii="Arial" w:hAnsi="Arial" w:cs="Arial"/>
                <w:sz w:val="18"/>
                <w:szCs w:val="18"/>
              </w:rPr>
              <w:t xml:space="preserve"> UEs, wherein, </w:t>
            </w:r>
            <w:r w:rsidRPr="00ED0891">
              <w:rPr>
                <w:rFonts w:ascii="Arial" w:hAnsi="Arial" w:cs="Arial"/>
                <w:i/>
                <w:iCs/>
                <w:sz w:val="18"/>
                <w:szCs w:val="18"/>
              </w:rPr>
              <w:t>M</w:t>
            </w:r>
            <w:r w:rsidRPr="00ED0891">
              <w:rPr>
                <w:rFonts w:ascii="Arial" w:hAnsi="Arial" w:cs="Arial"/>
                <w:sz w:val="18"/>
                <w:szCs w:val="18"/>
              </w:rPr>
              <w:t xml:space="preserve"> UEs </w:t>
            </w:r>
            <w:r w:rsidRPr="00ED0891">
              <w:rPr>
                <w:rFonts w:ascii="Arial" w:hAnsi="Arial" w:cs="Arial"/>
                <w:bCs/>
                <w:sz w:val="18"/>
                <w:szCs w:val="18"/>
              </w:rPr>
              <w:t xml:space="preserve">are assigned with UL traffic, and the other </w:t>
            </w:r>
            <w:r w:rsidRPr="00ED0891">
              <w:rPr>
                <w:rFonts w:ascii="Arial" w:hAnsi="Arial" w:cs="Arial"/>
                <w:i/>
                <w:iCs/>
                <w:sz w:val="18"/>
                <w:szCs w:val="18"/>
              </w:rPr>
              <w:t>M</w:t>
            </w:r>
            <w:r w:rsidRPr="00ED0891">
              <w:rPr>
                <w:rFonts w:ascii="Arial" w:hAnsi="Arial" w:cs="Arial"/>
                <w:sz w:val="18"/>
                <w:szCs w:val="18"/>
              </w:rPr>
              <w:t xml:space="preserve"> UEs </w:t>
            </w:r>
            <w:r w:rsidRPr="00ED0891">
              <w:rPr>
                <w:rFonts w:ascii="Arial" w:hAnsi="Arial" w:cs="Arial"/>
                <w:bCs/>
                <w:sz w:val="18"/>
                <w:szCs w:val="18"/>
              </w:rPr>
              <w:t>are assigned with DL traffic.</w:t>
            </w:r>
          </w:p>
          <w:p w:rsidR="0037555F" w:rsidRPr="00ED0891" w:rsidRDefault="00FB007B">
            <w:pPr>
              <w:pStyle w:val="B3"/>
              <w:spacing w:after="0"/>
              <w:rPr>
                <w:rFonts w:ascii="Arial" w:eastAsia="SimSun" w:hAnsi="Arial" w:cs="Arial"/>
                <w:iCs/>
                <w:sz w:val="18"/>
                <w:szCs w:val="18"/>
              </w:rPr>
            </w:pPr>
            <w:r w:rsidRPr="00ED0891">
              <w:rPr>
                <w:rFonts w:ascii="Arial" w:hAnsi="Arial" w:cs="Arial"/>
                <w:sz w:val="18"/>
                <w:szCs w:val="18"/>
              </w:rPr>
              <w:t>-</w:t>
            </w:r>
            <w:r w:rsidRPr="00ED0891">
              <w:rPr>
                <w:rFonts w:ascii="Arial" w:hAnsi="Arial" w:cs="Arial"/>
                <w:sz w:val="18"/>
                <w:szCs w:val="18"/>
              </w:rPr>
              <w:tab/>
              <w:t>If each UE is assigned both UL traffic and DL traffic (i.e., option 2 of traffic model), there are M UEs.</w:t>
            </w:r>
          </w:p>
        </w:tc>
      </w:tr>
    </w:tbl>
    <w:p w:rsidR="0037555F" w:rsidRPr="00ED0891" w:rsidRDefault="0037555F"/>
    <w:p w:rsidR="0037555F" w:rsidRPr="00ED0891" w:rsidRDefault="00FB007B">
      <w:pPr>
        <w:pStyle w:val="1"/>
      </w:pPr>
      <w:bookmarkStart w:id="1072" w:name="_Toc122614371"/>
      <w:r w:rsidRPr="00ED0891">
        <w:t>A.7</w:t>
      </w:r>
      <w:r w:rsidRPr="00ED0891">
        <w:tab/>
        <w:t xml:space="preserve">SBFD </w:t>
      </w:r>
      <w:proofErr w:type="spellStart"/>
      <w:r w:rsidRPr="00ED0891">
        <w:t>subband</w:t>
      </w:r>
      <w:proofErr w:type="spellEnd"/>
      <w:r w:rsidRPr="00ED0891">
        <w:t xml:space="preserve"> and slot configurations</w:t>
      </w:r>
      <w:bookmarkEnd w:id="1072"/>
    </w:p>
    <w:p w:rsidR="0037555F" w:rsidRPr="00ED0891" w:rsidRDefault="00FB007B">
      <w:pPr>
        <w:pStyle w:val="Guidance"/>
      </w:pPr>
      <w:r w:rsidRPr="00ED0891">
        <w:t xml:space="preserve">Editor's note: This section captures the </w:t>
      </w:r>
      <w:r w:rsidRPr="00ED0891">
        <w:rPr>
          <w:lang w:eastAsia="zh-CN"/>
        </w:rPr>
        <w:t xml:space="preserve">SBFD </w:t>
      </w:r>
      <w:proofErr w:type="spellStart"/>
      <w:r w:rsidRPr="00ED0891">
        <w:rPr>
          <w:lang w:eastAsia="zh-CN"/>
        </w:rPr>
        <w:t>subband</w:t>
      </w:r>
      <w:proofErr w:type="spellEnd"/>
      <w:r w:rsidRPr="00ED0891">
        <w:rPr>
          <w:lang w:eastAsia="zh-CN"/>
        </w:rPr>
        <w:t xml:space="preserve"> and slot configurations</w:t>
      </w:r>
      <w:r w:rsidRPr="00ED0891">
        <w:t xml:space="preserve"> </w:t>
      </w:r>
      <w:r w:rsidRPr="00ED0891">
        <w:rPr>
          <w:lang w:eastAsia="zh-CN"/>
        </w:rPr>
        <w:t>for SBFD evaluation</w:t>
      </w:r>
      <w:r w:rsidRPr="00ED0891">
        <w:t>.</w:t>
      </w:r>
    </w:p>
    <w:p w:rsidR="0037555F" w:rsidRPr="00ED0891" w:rsidRDefault="00FB007B">
      <w:pPr>
        <w:jc w:val="both"/>
      </w:pPr>
      <w:r w:rsidRPr="00ED0891">
        <w:t>For performance evaluation and comparison between baseline legacy TDD operation and SBFD operation, one or more of the following alternatives can be considered:</w:t>
      </w:r>
    </w:p>
    <w:p w:rsidR="0037555F" w:rsidRPr="00ED0891" w:rsidRDefault="00FB007B">
      <w:pPr>
        <w:pStyle w:val="B1"/>
      </w:pPr>
      <w:r w:rsidRPr="00ED0891">
        <w:t>-</w:t>
      </w:r>
      <w:r w:rsidRPr="00ED0891">
        <w:tab/>
        <w:t xml:space="preserve">Alt 1 (No SBFD DL </w:t>
      </w:r>
      <w:proofErr w:type="spellStart"/>
      <w:r w:rsidRPr="00ED0891">
        <w:t>subband</w:t>
      </w:r>
      <w:proofErr w:type="spellEnd"/>
      <w:r w:rsidRPr="00ED0891">
        <w:t xml:space="preserve"> in the slots/symbols that correspond to UL slots/symbols in legacy TDD): </w:t>
      </w:r>
    </w:p>
    <w:p w:rsidR="0037555F" w:rsidRPr="00ED0891" w:rsidRDefault="00FB007B">
      <w:pPr>
        <w:pStyle w:val="B2"/>
      </w:pPr>
      <w:r w:rsidRPr="00ED0891">
        <w:t>-</w:t>
      </w:r>
      <w:r w:rsidRPr="00ED0891">
        <w:tab/>
      </w:r>
      <w:r w:rsidRPr="00ED0891">
        <w:rPr>
          <w:rFonts w:hint="eastAsia"/>
        </w:rPr>
        <w:t>L</w:t>
      </w:r>
      <w:r w:rsidRPr="00ED0891">
        <w:t>egacy TDD: Static TDD UL/DL configuration with {DDDSU}, where S</w:t>
      </w:r>
      <w:proofErr w:type="gramStart"/>
      <w:r w:rsidRPr="00ED0891">
        <w:t>=[</w:t>
      </w:r>
      <w:proofErr w:type="gramEnd"/>
      <w:r w:rsidRPr="00ED0891">
        <w:t>12D:2G:0U]</w:t>
      </w:r>
    </w:p>
    <w:p w:rsidR="0037555F" w:rsidRPr="00ED0891" w:rsidRDefault="00FB007B">
      <w:pPr>
        <w:pStyle w:val="B2"/>
      </w:pPr>
      <w:r w:rsidRPr="00ED0891">
        <w:t>-</w:t>
      </w:r>
      <w:r w:rsidRPr="00ED0891">
        <w:tab/>
      </w:r>
      <w:r w:rsidRPr="00ED0891">
        <w:rPr>
          <w:rFonts w:hint="eastAsia"/>
        </w:rPr>
        <w:t>S</w:t>
      </w:r>
      <w:r w:rsidRPr="00ED0891">
        <w:t xml:space="preserve">BFD: Frame structure#1 (DXXXU), where X denotes a SBFD slot. In time domain, SBFD UL </w:t>
      </w:r>
      <w:proofErr w:type="spellStart"/>
      <w:r w:rsidRPr="00ED0891">
        <w:t>subband</w:t>
      </w:r>
      <w:proofErr w:type="spellEnd"/>
      <w:r w:rsidRPr="00ED0891">
        <w:t xml:space="preserve"> spans all the symbols in a SBFD slot. In frequency domain, SBFD UL </w:t>
      </w:r>
      <w:proofErr w:type="spellStart"/>
      <w:r w:rsidRPr="00ED0891">
        <w:t>subband</w:t>
      </w:r>
      <w:proofErr w:type="spellEnd"/>
      <w:r w:rsidRPr="00ED0891">
        <w:t xml:space="preserve"> is about 20% of the channel bandwidth.</w:t>
      </w:r>
    </w:p>
    <w:p w:rsidR="0037555F" w:rsidRPr="00ED0891" w:rsidRDefault="00FB007B">
      <w:pPr>
        <w:pStyle w:val="B1"/>
      </w:pPr>
      <w:r w:rsidRPr="00ED0891">
        <w:t>-</w:t>
      </w:r>
      <w:r w:rsidRPr="00ED0891">
        <w:tab/>
        <w:t xml:space="preserve">Alt 2 (No SBFD DL </w:t>
      </w:r>
      <w:proofErr w:type="spellStart"/>
      <w:r w:rsidRPr="00ED0891">
        <w:t>subband</w:t>
      </w:r>
      <w:proofErr w:type="spellEnd"/>
      <w:r w:rsidRPr="00ED0891">
        <w:t xml:space="preserve"> in the slots/symbols that correspond to UL slots/symbols in legacy TDD): </w:t>
      </w:r>
    </w:p>
    <w:p w:rsidR="0037555F" w:rsidRPr="00ED0891" w:rsidRDefault="00FB007B">
      <w:pPr>
        <w:pStyle w:val="B2"/>
      </w:pPr>
      <w:r w:rsidRPr="00ED0891">
        <w:t>-</w:t>
      </w:r>
      <w:r w:rsidRPr="00ED0891">
        <w:tab/>
      </w:r>
      <w:r w:rsidRPr="00ED0891">
        <w:rPr>
          <w:rFonts w:hint="eastAsia"/>
        </w:rPr>
        <w:t>L</w:t>
      </w:r>
      <w:r w:rsidRPr="00ED0891">
        <w:t>egacy TDD: Static TDD UL/DL configuration with {DDDSU}, where S</w:t>
      </w:r>
      <w:proofErr w:type="gramStart"/>
      <w:r w:rsidRPr="00ED0891">
        <w:t>=[</w:t>
      </w:r>
      <w:proofErr w:type="gramEnd"/>
      <w:r w:rsidRPr="00ED0891">
        <w:t>12D:2G:0U]</w:t>
      </w:r>
    </w:p>
    <w:p w:rsidR="0037555F" w:rsidRPr="00ED0891" w:rsidRDefault="00FB007B">
      <w:pPr>
        <w:pStyle w:val="B2"/>
      </w:pPr>
      <w:r w:rsidRPr="00ED0891">
        <w:t>-</w:t>
      </w:r>
      <w:r w:rsidRPr="00ED0891">
        <w:tab/>
      </w:r>
      <w:r w:rsidRPr="00ED0891">
        <w:rPr>
          <w:rFonts w:hint="eastAsia"/>
        </w:rPr>
        <w:t>S</w:t>
      </w:r>
      <w:r w:rsidRPr="00ED0891">
        <w:t xml:space="preserve">BFD: Frame structure#2 (XXXXU), where X denotes a SBFD slot. In time domain, SBFD UL </w:t>
      </w:r>
      <w:proofErr w:type="spellStart"/>
      <w:r w:rsidRPr="00ED0891">
        <w:t>subband</w:t>
      </w:r>
      <w:proofErr w:type="spellEnd"/>
      <w:r w:rsidRPr="00ED0891">
        <w:t xml:space="preserve"> spans all the symbols in a SBFD slot. In frequency domain, SBFD UL </w:t>
      </w:r>
      <w:proofErr w:type="spellStart"/>
      <w:r w:rsidRPr="00ED0891">
        <w:t>subband</w:t>
      </w:r>
      <w:proofErr w:type="spellEnd"/>
      <w:r w:rsidRPr="00ED0891">
        <w:t xml:space="preserve"> is about 20% of the channel bandwidth.</w:t>
      </w:r>
    </w:p>
    <w:p w:rsidR="0037555F" w:rsidRPr="00ED0891" w:rsidRDefault="00FB007B">
      <w:pPr>
        <w:pStyle w:val="B1"/>
      </w:pPr>
      <w:r w:rsidRPr="00ED0891">
        <w:t>-</w:t>
      </w:r>
      <w:r w:rsidRPr="00ED0891">
        <w:tab/>
        <w:t xml:space="preserve">Alt 3 (strive for the same UL/DL resource ratio between </w:t>
      </w:r>
      <w:r w:rsidRPr="00ED0891">
        <w:rPr>
          <w:rFonts w:hint="eastAsia"/>
        </w:rPr>
        <w:t>L</w:t>
      </w:r>
      <w:r w:rsidRPr="00ED0891">
        <w:t xml:space="preserve">egacy TDD and SBFD): </w:t>
      </w:r>
    </w:p>
    <w:p w:rsidR="0037555F" w:rsidRPr="00ED0891" w:rsidRDefault="00FB007B">
      <w:pPr>
        <w:pStyle w:val="B2"/>
      </w:pPr>
      <w:r w:rsidRPr="00ED0891">
        <w:t>-</w:t>
      </w:r>
      <w:r w:rsidRPr="00ED0891">
        <w:tab/>
      </w:r>
      <w:r w:rsidRPr="00ED0891">
        <w:rPr>
          <w:rFonts w:hint="eastAsia"/>
        </w:rPr>
        <w:t>L</w:t>
      </w:r>
      <w:r w:rsidRPr="00ED0891">
        <w:t>egacy TDD: Static TDD UL/DL configuration with {DDSUU}, where S</w:t>
      </w:r>
      <w:proofErr w:type="gramStart"/>
      <w:r w:rsidRPr="00ED0891">
        <w:t>=[</w:t>
      </w:r>
      <w:proofErr w:type="gramEnd"/>
      <w:r w:rsidRPr="00ED0891">
        <w:t>12D:2G:0U]</w:t>
      </w:r>
    </w:p>
    <w:p w:rsidR="0037555F" w:rsidRPr="00ED0891" w:rsidRDefault="00FB007B">
      <w:pPr>
        <w:pStyle w:val="B2"/>
      </w:pPr>
      <w:r w:rsidRPr="00ED0891">
        <w:t>-</w:t>
      </w:r>
      <w:r w:rsidRPr="00ED0891">
        <w:tab/>
      </w:r>
      <w:r w:rsidRPr="00ED0891">
        <w:rPr>
          <w:rFonts w:hint="eastAsia"/>
        </w:rPr>
        <w:t>S</w:t>
      </w:r>
      <w:r w:rsidRPr="00ED0891">
        <w:t xml:space="preserve">BFD: Frame structure#2 (XXXXU), where X denotes a SBFD slot. In time domain, SBFD UL </w:t>
      </w:r>
      <w:proofErr w:type="spellStart"/>
      <w:r w:rsidRPr="00ED0891">
        <w:t>subband</w:t>
      </w:r>
      <w:proofErr w:type="spellEnd"/>
      <w:r w:rsidRPr="00ED0891">
        <w:t xml:space="preserve"> spans all the symbols in a SBFD slot. In frequency domain, SBFD UL </w:t>
      </w:r>
      <w:proofErr w:type="spellStart"/>
      <w:r w:rsidRPr="00ED0891">
        <w:t>subband</w:t>
      </w:r>
      <w:proofErr w:type="spellEnd"/>
      <w:r w:rsidRPr="00ED0891">
        <w:t xml:space="preserve"> is about 25% of the channel bandwidth.</w:t>
      </w:r>
    </w:p>
    <w:p w:rsidR="0037555F" w:rsidRPr="00ED0891" w:rsidRDefault="00FB007B">
      <w:pPr>
        <w:pStyle w:val="B1"/>
      </w:pPr>
      <w:r w:rsidRPr="00ED0891">
        <w:t>-</w:t>
      </w:r>
      <w:r w:rsidRPr="00ED0891">
        <w:tab/>
        <w:t xml:space="preserve">Alt 4 (strive for the same UL/DL resource ratio between </w:t>
      </w:r>
      <w:r w:rsidRPr="00ED0891">
        <w:rPr>
          <w:rFonts w:hint="eastAsia"/>
        </w:rPr>
        <w:t>L</w:t>
      </w:r>
      <w:r w:rsidRPr="00ED0891">
        <w:t xml:space="preserve">egacy TDD and SBFD): </w:t>
      </w:r>
    </w:p>
    <w:p w:rsidR="0037555F" w:rsidRPr="00ED0891" w:rsidRDefault="00FB007B">
      <w:pPr>
        <w:pStyle w:val="B2"/>
      </w:pPr>
      <w:r w:rsidRPr="00ED0891">
        <w:t>-</w:t>
      </w:r>
      <w:r w:rsidRPr="00ED0891">
        <w:tab/>
      </w:r>
      <w:r w:rsidRPr="00ED0891">
        <w:rPr>
          <w:rFonts w:hint="eastAsia"/>
        </w:rPr>
        <w:t>L</w:t>
      </w:r>
      <w:r w:rsidRPr="00ED0891">
        <w:t>egacy TDD: Static TDD UL/DL configuration with {DDDSU}, where S</w:t>
      </w:r>
      <w:proofErr w:type="gramStart"/>
      <w:r w:rsidRPr="00ED0891">
        <w:t>=[</w:t>
      </w:r>
      <w:proofErr w:type="gramEnd"/>
      <w:r w:rsidRPr="00ED0891">
        <w:t>12D:2G:0U]</w:t>
      </w:r>
    </w:p>
    <w:p w:rsidR="0037555F" w:rsidRPr="00ED0891" w:rsidRDefault="00FB007B">
      <w:pPr>
        <w:pStyle w:val="B2"/>
      </w:pPr>
      <w:r w:rsidRPr="00ED0891">
        <w:t>-</w:t>
      </w:r>
      <w:r w:rsidRPr="00ED0891">
        <w:tab/>
      </w:r>
      <w:r w:rsidRPr="00ED0891">
        <w:rPr>
          <w:rFonts w:hint="eastAsia"/>
        </w:rPr>
        <w:t>S</w:t>
      </w:r>
      <w:r w:rsidRPr="00ED0891">
        <w:t xml:space="preserve">BFD: Frame structure#3 (XXXXX), where X denotes a SBFD slot. In time domain, SBFD UL </w:t>
      </w:r>
      <w:proofErr w:type="spellStart"/>
      <w:r w:rsidRPr="00ED0891">
        <w:t>subband</w:t>
      </w:r>
      <w:proofErr w:type="spellEnd"/>
      <w:r w:rsidRPr="00ED0891">
        <w:t xml:space="preserve"> spans all the symbols in a SBFD slot. In frequency domain, SBFD UL </w:t>
      </w:r>
      <w:proofErr w:type="spellStart"/>
      <w:r w:rsidRPr="00ED0891">
        <w:t>subband</w:t>
      </w:r>
      <w:proofErr w:type="spellEnd"/>
      <w:r w:rsidRPr="00ED0891">
        <w:t xml:space="preserve"> is about 20% of the channel bandwidth.</w:t>
      </w:r>
    </w:p>
    <w:p w:rsidR="0037555F" w:rsidRPr="00ED0891" w:rsidRDefault="00FB007B">
      <w:pPr>
        <w:jc w:val="both"/>
      </w:pPr>
      <w:r w:rsidRPr="00ED0891">
        <w:rPr>
          <w:rFonts w:hint="eastAsia"/>
          <w:lang w:eastAsia="zh-CN"/>
        </w:rPr>
        <w:t>R</w:t>
      </w:r>
      <w:r w:rsidRPr="00ED0891">
        <w:rPr>
          <w:lang w:eastAsia="zh-CN"/>
        </w:rPr>
        <w:t xml:space="preserve">egarding the </w:t>
      </w:r>
      <w:r w:rsidRPr="00ED0891">
        <w:rPr>
          <w:rFonts w:hint="eastAsia"/>
          <w:lang w:eastAsia="zh-CN"/>
        </w:rPr>
        <w:t xml:space="preserve">SBFD </w:t>
      </w:r>
      <w:proofErr w:type="spellStart"/>
      <w:r w:rsidRPr="00ED0891">
        <w:rPr>
          <w:lang w:eastAsia="zh-CN"/>
        </w:rPr>
        <w:t>s</w:t>
      </w:r>
      <w:r w:rsidRPr="00ED0891">
        <w:rPr>
          <w:rFonts w:hint="eastAsia"/>
          <w:lang w:eastAsia="zh-CN"/>
        </w:rPr>
        <w:t>ubband</w:t>
      </w:r>
      <w:proofErr w:type="spellEnd"/>
      <w:r w:rsidRPr="00ED0891">
        <w:rPr>
          <w:rFonts w:hint="eastAsia"/>
          <w:lang w:eastAsia="zh-CN"/>
        </w:rPr>
        <w:t xml:space="preserve"> configuration</w:t>
      </w:r>
      <w:r w:rsidRPr="00ED0891">
        <w:rPr>
          <w:lang w:eastAsia="zh-CN"/>
        </w:rPr>
        <w:t xml:space="preserve"> for </w:t>
      </w:r>
      <w:r w:rsidRPr="00ED0891">
        <w:rPr>
          <w:rFonts w:hint="eastAsia"/>
          <w:lang w:eastAsia="zh-CN"/>
        </w:rPr>
        <w:t>Alt 1/2/4</w:t>
      </w:r>
      <w:r w:rsidRPr="00ED0891">
        <w:rPr>
          <w:lang w:eastAsia="zh-CN"/>
        </w:rPr>
        <w:t xml:space="preserve">, </w:t>
      </w:r>
      <w:r w:rsidRPr="00ED0891">
        <w:rPr>
          <w:rFonts w:hint="eastAsia"/>
          <w:lang w:eastAsia="zh-CN"/>
        </w:rPr>
        <w:t xml:space="preserve">SBFD </w:t>
      </w:r>
      <w:proofErr w:type="spellStart"/>
      <w:r w:rsidRPr="00ED0891">
        <w:rPr>
          <w:rFonts w:hint="eastAsia"/>
          <w:lang w:eastAsia="zh-CN"/>
        </w:rPr>
        <w:t>Subband</w:t>
      </w:r>
      <w:proofErr w:type="spellEnd"/>
      <w:r w:rsidRPr="00ED0891">
        <w:rPr>
          <w:rFonts w:hint="eastAsia"/>
          <w:lang w:eastAsia="zh-CN"/>
        </w:rPr>
        <w:t xml:space="preserve"> configuration#1 with {DUD} pattern</w:t>
      </w:r>
      <w:r w:rsidRPr="00ED0891">
        <w:rPr>
          <w:lang w:eastAsia="zh-CN"/>
        </w:rPr>
        <w:t xml:space="preserve"> as following is assumed</w:t>
      </w:r>
      <w:r w:rsidRPr="00ED0891">
        <w:t>.</w:t>
      </w:r>
    </w:p>
    <w:p w:rsidR="0037555F" w:rsidRPr="00ED0891" w:rsidRDefault="00FB007B">
      <w:pPr>
        <w:pStyle w:val="B1"/>
      </w:pPr>
      <w:r w:rsidRPr="00ED0891">
        <w:t>-</w:t>
      </w:r>
      <w:r w:rsidRPr="00ED0891">
        <w:tab/>
        <w:t xml:space="preserve">For FR1 </w:t>
      </w:r>
    </w:p>
    <w:p w:rsidR="0037555F" w:rsidRPr="00ED0891" w:rsidRDefault="00FB007B">
      <w:pPr>
        <w:pStyle w:val="B2"/>
      </w:pPr>
      <w:r w:rsidRPr="00ED0891">
        <w:t>-</w:t>
      </w:r>
      <w:r w:rsidRPr="00ED0891">
        <w:tab/>
      </w:r>
      <w:r w:rsidRPr="00ED0891">
        <w:rPr>
          <w:lang w:eastAsia="zh-CN"/>
        </w:rPr>
        <w:t>Baseline: 100MHz channel bandwidth and 30kHz SCS (273 PRB</w:t>
      </w:r>
      <w:proofErr w:type="gramStart"/>
      <w:r w:rsidRPr="00ED0891">
        <w:rPr>
          <w:lang w:eastAsia="zh-CN"/>
        </w:rPr>
        <w:t>):</w:t>
      </w:r>
      <w:proofErr w:type="gramEnd"/>
      <w:r w:rsidRPr="00ED0891">
        <w:rPr>
          <w:lang w:eastAsia="zh-CN"/>
        </w:rPr>
        <w:t xml:space="preserve"> &lt; N</w:t>
      </w:r>
      <w:r w:rsidRPr="00ED0891">
        <w:rPr>
          <w:vertAlign w:val="subscript"/>
          <w:lang w:eastAsia="zh-CN"/>
        </w:rPr>
        <w:t>D</w:t>
      </w:r>
      <w:r w:rsidRPr="00ED0891">
        <w:rPr>
          <w:lang w:eastAsia="zh-CN"/>
        </w:rPr>
        <w:t>, N</w:t>
      </w:r>
      <w:r w:rsidRPr="00ED0891">
        <w:rPr>
          <w:vertAlign w:val="subscript"/>
          <w:lang w:eastAsia="zh-CN"/>
        </w:rPr>
        <w:t>U</w:t>
      </w:r>
      <w:r w:rsidRPr="00ED0891">
        <w:rPr>
          <w:lang w:eastAsia="zh-CN"/>
        </w:rPr>
        <w:t>,</w:t>
      </w:r>
      <w:r w:rsidRPr="00ED0891">
        <w:rPr>
          <w:vertAlign w:val="subscript"/>
          <w:lang w:eastAsia="zh-CN"/>
        </w:rPr>
        <w:t xml:space="preserve"> </w:t>
      </w:r>
      <w:r w:rsidRPr="00ED0891">
        <w:rPr>
          <w:lang w:eastAsia="zh-CN"/>
        </w:rPr>
        <w:t>N</w:t>
      </w:r>
      <w:r w:rsidRPr="00ED0891">
        <w:rPr>
          <w:vertAlign w:val="subscript"/>
          <w:lang w:eastAsia="zh-CN"/>
        </w:rPr>
        <w:t>G</w:t>
      </w:r>
      <w:r w:rsidRPr="00ED0891">
        <w:rPr>
          <w:lang w:eastAsia="zh-CN"/>
        </w:rPr>
        <w:t xml:space="preserve"> &gt; = &lt;104, 55, 5&gt;</w:t>
      </w:r>
    </w:p>
    <w:p w:rsidR="0037555F" w:rsidRPr="00ED0891" w:rsidRDefault="00FB007B">
      <w:pPr>
        <w:pStyle w:val="B2"/>
      </w:pPr>
      <w:r w:rsidRPr="00ED0891">
        <w:t>-</w:t>
      </w:r>
      <w:r w:rsidRPr="00ED0891">
        <w:tab/>
      </w:r>
      <w:r w:rsidRPr="00ED0891">
        <w:rPr>
          <w:lang w:eastAsia="zh-CN"/>
        </w:rPr>
        <w:t>Optional: 100MHz channel bandwidth and 30kHz SCS (273 PRB</w:t>
      </w:r>
      <w:proofErr w:type="gramStart"/>
      <w:r w:rsidRPr="00ED0891">
        <w:rPr>
          <w:lang w:eastAsia="zh-CN"/>
        </w:rPr>
        <w:t>):</w:t>
      </w:r>
      <w:proofErr w:type="gramEnd"/>
      <w:r w:rsidRPr="00ED0891">
        <w:rPr>
          <w:lang w:eastAsia="zh-CN"/>
        </w:rPr>
        <w:t xml:space="preserve"> &lt; N</w:t>
      </w:r>
      <w:r w:rsidRPr="00ED0891">
        <w:rPr>
          <w:vertAlign w:val="subscript"/>
          <w:lang w:eastAsia="zh-CN"/>
        </w:rPr>
        <w:t>D</w:t>
      </w:r>
      <w:r w:rsidRPr="00ED0891">
        <w:rPr>
          <w:lang w:eastAsia="zh-CN"/>
        </w:rPr>
        <w:t>, N</w:t>
      </w:r>
      <w:r w:rsidRPr="00ED0891">
        <w:rPr>
          <w:vertAlign w:val="subscript"/>
          <w:lang w:eastAsia="zh-CN"/>
        </w:rPr>
        <w:t>U</w:t>
      </w:r>
      <w:r w:rsidRPr="00ED0891">
        <w:rPr>
          <w:lang w:eastAsia="zh-CN"/>
        </w:rPr>
        <w:t>,</w:t>
      </w:r>
      <w:r w:rsidRPr="00ED0891">
        <w:rPr>
          <w:vertAlign w:val="subscript"/>
          <w:lang w:eastAsia="zh-CN"/>
        </w:rPr>
        <w:t xml:space="preserve"> </w:t>
      </w:r>
      <w:r w:rsidRPr="00ED0891">
        <w:rPr>
          <w:lang w:eastAsia="zh-CN"/>
        </w:rPr>
        <w:t>N</w:t>
      </w:r>
      <w:r w:rsidRPr="00ED0891">
        <w:rPr>
          <w:vertAlign w:val="subscript"/>
          <w:lang w:eastAsia="zh-CN"/>
        </w:rPr>
        <w:t>G</w:t>
      </w:r>
      <w:r w:rsidRPr="00ED0891">
        <w:rPr>
          <w:lang w:eastAsia="zh-CN"/>
        </w:rPr>
        <w:t xml:space="preserve"> &gt; = &lt;106, 51, 5&gt;</w:t>
      </w:r>
    </w:p>
    <w:p w:rsidR="0037555F" w:rsidRPr="00ED0891" w:rsidRDefault="00FB007B">
      <w:pPr>
        <w:pStyle w:val="B1"/>
      </w:pPr>
      <w:r w:rsidRPr="00ED0891">
        <w:t>-</w:t>
      </w:r>
      <w:r w:rsidRPr="00ED0891">
        <w:tab/>
        <w:t>For FR2-1</w:t>
      </w:r>
    </w:p>
    <w:p w:rsidR="0037555F" w:rsidRPr="00ED0891" w:rsidRDefault="00FB007B">
      <w:pPr>
        <w:pStyle w:val="B2"/>
      </w:pPr>
      <w:r w:rsidRPr="00ED0891">
        <w:lastRenderedPageBreak/>
        <w:t>-</w:t>
      </w:r>
      <w:r w:rsidRPr="00ED0891">
        <w:tab/>
      </w:r>
      <w:r w:rsidRPr="00ED0891">
        <w:rPr>
          <w:lang w:eastAsia="zh-CN"/>
        </w:rPr>
        <w:t xml:space="preserve">Baseline: 100MHz channel bandwidth and </w:t>
      </w:r>
      <w:proofErr w:type="gramStart"/>
      <w:r w:rsidRPr="00ED0891">
        <w:rPr>
          <w:lang w:eastAsia="zh-CN"/>
        </w:rPr>
        <w:t>120kHz</w:t>
      </w:r>
      <w:proofErr w:type="gramEnd"/>
      <w:r w:rsidRPr="00ED0891">
        <w:rPr>
          <w:lang w:eastAsia="zh-CN"/>
        </w:rPr>
        <w:t xml:space="preserve"> SCS (66 PRB) &lt; N</w:t>
      </w:r>
      <w:r w:rsidRPr="00ED0891">
        <w:rPr>
          <w:vertAlign w:val="subscript"/>
          <w:lang w:eastAsia="zh-CN"/>
        </w:rPr>
        <w:t>D</w:t>
      </w:r>
      <w:r w:rsidRPr="00ED0891">
        <w:rPr>
          <w:lang w:eastAsia="zh-CN"/>
        </w:rPr>
        <w:t>, N</w:t>
      </w:r>
      <w:r w:rsidRPr="00ED0891">
        <w:rPr>
          <w:vertAlign w:val="subscript"/>
          <w:lang w:eastAsia="zh-CN"/>
        </w:rPr>
        <w:t>U</w:t>
      </w:r>
      <w:r w:rsidRPr="00ED0891">
        <w:rPr>
          <w:lang w:eastAsia="zh-CN"/>
        </w:rPr>
        <w:t>,</w:t>
      </w:r>
      <w:r w:rsidRPr="00ED0891">
        <w:rPr>
          <w:vertAlign w:val="subscript"/>
          <w:lang w:eastAsia="zh-CN"/>
        </w:rPr>
        <w:t xml:space="preserve"> </w:t>
      </w:r>
      <w:r w:rsidRPr="00ED0891">
        <w:rPr>
          <w:lang w:eastAsia="zh-CN"/>
        </w:rPr>
        <w:t>N</w:t>
      </w:r>
      <w:r w:rsidRPr="00ED0891">
        <w:rPr>
          <w:vertAlign w:val="subscript"/>
          <w:lang w:eastAsia="zh-CN"/>
        </w:rPr>
        <w:t>G</w:t>
      </w:r>
      <w:r w:rsidRPr="00ED0891">
        <w:rPr>
          <w:lang w:eastAsia="zh-CN"/>
        </w:rPr>
        <w:t xml:space="preserve"> &gt; = &lt;25, 14, 1&gt;</w:t>
      </w:r>
    </w:p>
    <w:p w:rsidR="0037555F" w:rsidRPr="00ED0891" w:rsidRDefault="00FB007B">
      <w:pPr>
        <w:pStyle w:val="B2"/>
      </w:pPr>
      <w:r w:rsidRPr="00ED0891">
        <w:t>-</w:t>
      </w:r>
      <w:r w:rsidRPr="00ED0891">
        <w:tab/>
      </w:r>
      <w:r w:rsidRPr="00ED0891">
        <w:rPr>
          <w:lang w:eastAsia="zh-CN"/>
        </w:rPr>
        <w:t>Optional: 200MHz channel bandwidth and 120kHz SCS (132 PRB</w:t>
      </w:r>
      <w:proofErr w:type="gramStart"/>
      <w:r w:rsidRPr="00ED0891">
        <w:rPr>
          <w:lang w:eastAsia="zh-CN"/>
        </w:rPr>
        <w:t>):</w:t>
      </w:r>
      <w:proofErr w:type="gramEnd"/>
      <w:r w:rsidRPr="00ED0891">
        <w:rPr>
          <w:lang w:eastAsia="zh-CN"/>
        </w:rPr>
        <w:t xml:space="preserve"> &lt; N</w:t>
      </w:r>
      <w:r w:rsidRPr="00ED0891">
        <w:rPr>
          <w:vertAlign w:val="subscript"/>
          <w:lang w:eastAsia="zh-CN"/>
        </w:rPr>
        <w:t>D</w:t>
      </w:r>
      <w:r w:rsidRPr="00ED0891">
        <w:rPr>
          <w:lang w:eastAsia="zh-CN"/>
        </w:rPr>
        <w:t>, N</w:t>
      </w:r>
      <w:r w:rsidRPr="00ED0891">
        <w:rPr>
          <w:vertAlign w:val="subscript"/>
          <w:lang w:eastAsia="zh-CN"/>
        </w:rPr>
        <w:t>U</w:t>
      </w:r>
      <w:r w:rsidRPr="00ED0891">
        <w:rPr>
          <w:lang w:eastAsia="zh-CN"/>
        </w:rPr>
        <w:t>,</w:t>
      </w:r>
      <w:r w:rsidRPr="00ED0891">
        <w:rPr>
          <w:vertAlign w:val="subscript"/>
          <w:lang w:eastAsia="zh-CN"/>
        </w:rPr>
        <w:t xml:space="preserve"> </w:t>
      </w:r>
      <w:r w:rsidRPr="00ED0891">
        <w:rPr>
          <w:lang w:eastAsia="zh-CN"/>
        </w:rPr>
        <w:t>N</w:t>
      </w:r>
      <w:r w:rsidRPr="00ED0891">
        <w:rPr>
          <w:vertAlign w:val="subscript"/>
          <w:lang w:eastAsia="zh-CN"/>
        </w:rPr>
        <w:t>G</w:t>
      </w:r>
      <w:r w:rsidRPr="00ED0891">
        <w:rPr>
          <w:lang w:eastAsia="zh-CN"/>
        </w:rPr>
        <w:t xml:space="preserve"> &gt; = &lt;47, 32, 3&gt;</w:t>
      </w:r>
    </w:p>
    <w:p w:rsidR="0037555F" w:rsidRPr="00ED0891" w:rsidRDefault="00FB007B">
      <w:pPr>
        <w:jc w:val="both"/>
        <w:rPr>
          <w:lang w:eastAsia="zh-CN"/>
        </w:rPr>
      </w:pPr>
      <w:proofErr w:type="gramStart"/>
      <w:r w:rsidRPr="00ED0891">
        <w:rPr>
          <w:rFonts w:hint="eastAsia"/>
          <w:lang w:eastAsia="zh-CN"/>
        </w:rPr>
        <w:t>w</w:t>
      </w:r>
      <w:r w:rsidRPr="00ED0891">
        <w:rPr>
          <w:lang w:eastAsia="zh-CN"/>
        </w:rPr>
        <w:t>herein</w:t>
      </w:r>
      <w:proofErr w:type="gramEnd"/>
      <w:r w:rsidRPr="00ED0891">
        <w:rPr>
          <w:lang w:eastAsia="zh-CN"/>
        </w:rPr>
        <w:t xml:space="preserve">, </w:t>
      </w:r>
    </w:p>
    <w:p w:rsidR="0037555F" w:rsidRPr="00ED0891" w:rsidRDefault="00FB007B">
      <w:pPr>
        <w:pStyle w:val="B1"/>
        <w:rPr>
          <w:lang w:eastAsia="zh-CN"/>
        </w:rPr>
      </w:pPr>
      <w:r w:rsidRPr="00ED0891">
        <w:t>-</w:t>
      </w:r>
      <w:r w:rsidRPr="00ED0891">
        <w:tab/>
        <w:t>N</w:t>
      </w:r>
      <w:r w:rsidRPr="00ED0891">
        <w:rPr>
          <w:vertAlign w:val="subscript"/>
        </w:rPr>
        <w:t>D</w:t>
      </w:r>
      <w:r w:rsidRPr="00ED0891">
        <w:t xml:space="preserve"> is the number of RBs in one DL </w:t>
      </w:r>
      <w:proofErr w:type="spellStart"/>
      <w:r w:rsidRPr="00ED0891">
        <w:t>subband</w:t>
      </w:r>
      <w:proofErr w:type="spellEnd"/>
      <w:r w:rsidRPr="00ED0891">
        <w:t>.</w:t>
      </w:r>
    </w:p>
    <w:p w:rsidR="0037555F" w:rsidRPr="00ED0891" w:rsidRDefault="00FB007B">
      <w:pPr>
        <w:pStyle w:val="B1"/>
        <w:rPr>
          <w:lang w:eastAsia="zh-CN"/>
        </w:rPr>
      </w:pPr>
      <w:r w:rsidRPr="00ED0891">
        <w:t>-</w:t>
      </w:r>
      <w:r w:rsidRPr="00ED0891">
        <w:tab/>
        <w:t>N</w:t>
      </w:r>
      <w:r w:rsidRPr="00ED0891">
        <w:rPr>
          <w:vertAlign w:val="subscript"/>
        </w:rPr>
        <w:t>U</w:t>
      </w:r>
      <w:r w:rsidRPr="00ED0891">
        <w:t xml:space="preserve"> is the number of RBs in one UL </w:t>
      </w:r>
      <w:proofErr w:type="spellStart"/>
      <w:r w:rsidRPr="00ED0891">
        <w:t>subband</w:t>
      </w:r>
      <w:proofErr w:type="spellEnd"/>
      <w:r w:rsidRPr="00ED0891">
        <w:t>.</w:t>
      </w:r>
    </w:p>
    <w:p w:rsidR="0037555F" w:rsidRPr="00ED0891" w:rsidRDefault="00FB007B">
      <w:pPr>
        <w:pStyle w:val="B1"/>
        <w:rPr>
          <w:lang w:eastAsia="zh-CN"/>
        </w:rPr>
      </w:pPr>
      <w:r w:rsidRPr="00ED0891">
        <w:t>-</w:t>
      </w:r>
      <w:r w:rsidRPr="00ED0891">
        <w:tab/>
        <w:t>N</w:t>
      </w:r>
      <w:r w:rsidRPr="00ED0891">
        <w:rPr>
          <w:vertAlign w:val="subscript"/>
        </w:rPr>
        <w:t>G</w:t>
      </w:r>
      <w:r w:rsidRPr="00ED0891">
        <w:t xml:space="preserve"> is the number of RBs in one guard band between one UL </w:t>
      </w:r>
      <w:proofErr w:type="spellStart"/>
      <w:r w:rsidRPr="00ED0891">
        <w:t>subband</w:t>
      </w:r>
      <w:proofErr w:type="spellEnd"/>
      <w:r w:rsidRPr="00ED0891">
        <w:t xml:space="preserve"> and one DL </w:t>
      </w:r>
      <w:proofErr w:type="spellStart"/>
      <w:r w:rsidRPr="00ED0891">
        <w:t>subband</w:t>
      </w:r>
      <w:proofErr w:type="spellEnd"/>
      <w:r w:rsidRPr="00ED0891">
        <w:t>.</w:t>
      </w:r>
    </w:p>
    <w:p w:rsidR="0037555F" w:rsidRPr="00ED0891" w:rsidRDefault="00FB007B">
      <w:pPr>
        <w:pStyle w:val="B1"/>
        <w:rPr>
          <w:lang w:eastAsia="zh-CN"/>
        </w:rPr>
      </w:pPr>
      <w:r w:rsidRPr="00ED0891">
        <w:t>-</w:t>
      </w:r>
      <w:r w:rsidRPr="00ED0891">
        <w:tab/>
      </w:r>
      <w:r w:rsidRPr="00ED0891">
        <w:rPr>
          <w:lang w:eastAsia="zh-CN"/>
        </w:rPr>
        <w:t>Other values of &lt; N</w:t>
      </w:r>
      <w:r w:rsidRPr="00ED0891">
        <w:rPr>
          <w:vertAlign w:val="subscript"/>
          <w:lang w:eastAsia="zh-CN"/>
        </w:rPr>
        <w:t>D</w:t>
      </w:r>
      <w:r w:rsidRPr="00ED0891">
        <w:rPr>
          <w:lang w:eastAsia="zh-CN"/>
        </w:rPr>
        <w:t>, N</w:t>
      </w:r>
      <w:r w:rsidRPr="00ED0891">
        <w:rPr>
          <w:vertAlign w:val="subscript"/>
          <w:lang w:eastAsia="zh-CN"/>
        </w:rPr>
        <w:t>U</w:t>
      </w:r>
      <w:r w:rsidRPr="00ED0891">
        <w:rPr>
          <w:lang w:eastAsia="zh-CN"/>
        </w:rPr>
        <w:t>,</w:t>
      </w:r>
      <w:r w:rsidRPr="00ED0891">
        <w:rPr>
          <w:vertAlign w:val="subscript"/>
          <w:lang w:eastAsia="zh-CN"/>
        </w:rPr>
        <w:t xml:space="preserve"> </w:t>
      </w:r>
      <w:proofErr w:type="gramStart"/>
      <w:r w:rsidRPr="00ED0891">
        <w:rPr>
          <w:lang w:eastAsia="zh-CN"/>
        </w:rPr>
        <w:t>N</w:t>
      </w:r>
      <w:r w:rsidRPr="00ED0891">
        <w:rPr>
          <w:vertAlign w:val="subscript"/>
          <w:lang w:eastAsia="zh-CN"/>
        </w:rPr>
        <w:t>G</w:t>
      </w:r>
      <w:proofErr w:type="gramEnd"/>
      <w:r w:rsidRPr="00ED0891">
        <w:rPr>
          <w:lang w:eastAsia="zh-CN"/>
        </w:rPr>
        <w:t xml:space="preserve"> &gt; are not precluded and can be reported by companies.</w:t>
      </w:r>
    </w:p>
    <w:p w:rsidR="0037555F" w:rsidRPr="00ED0891" w:rsidRDefault="00FB007B">
      <w:pPr>
        <w:jc w:val="both"/>
        <w:rPr>
          <w:lang w:eastAsia="zh-CN"/>
        </w:rPr>
      </w:pPr>
      <w:r w:rsidRPr="00ED0891">
        <w:rPr>
          <w:lang w:eastAsia="zh-CN"/>
        </w:rPr>
        <w:t xml:space="preserve">Regarding the </w:t>
      </w:r>
      <w:r w:rsidRPr="00ED0891">
        <w:rPr>
          <w:rFonts w:hint="eastAsia"/>
          <w:lang w:eastAsia="zh-CN"/>
        </w:rPr>
        <w:t xml:space="preserve">SBFD </w:t>
      </w:r>
      <w:r w:rsidRPr="00ED0891">
        <w:rPr>
          <w:lang w:eastAsia="zh-CN"/>
        </w:rPr>
        <w:t>slot configurations</w:t>
      </w:r>
      <w:r w:rsidRPr="00ED0891">
        <w:rPr>
          <w:rFonts w:hint="eastAsia"/>
          <w:lang w:eastAsia="zh-CN"/>
        </w:rPr>
        <w:t>, companies should report the guard symbols assumed in the SBFD operation.</w:t>
      </w:r>
    </w:p>
    <w:p w:rsidR="0037555F" w:rsidRPr="00ED0891" w:rsidRDefault="00FB007B">
      <w:pPr>
        <w:pStyle w:val="1"/>
      </w:pPr>
      <w:bookmarkStart w:id="1073" w:name="_Toc120638200"/>
      <w:bookmarkStart w:id="1074" w:name="_Toc122614372"/>
      <w:r w:rsidRPr="00ED0891">
        <w:rPr>
          <w:rFonts w:hint="eastAsia"/>
        </w:rPr>
        <w:t>A</w:t>
      </w:r>
      <w:r w:rsidRPr="00ED0891">
        <w:t>.8</w:t>
      </w:r>
      <w:r w:rsidRPr="00ED0891">
        <w:tab/>
        <w:t>Coupling loss definition</w:t>
      </w:r>
      <w:bookmarkEnd w:id="1073"/>
      <w:bookmarkEnd w:id="1074"/>
    </w:p>
    <w:p w:rsidR="0037555F" w:rsidRPr="00ED0891" w:rsidRDefault="00FB007B">
      <w:pPr>
        <w:jc w:val="both"/>
        <w:rPr>
          <w:rFonts w:ascii="Malgun Gothic" w:eastAsia="Malgun Gothic" w:hAnsi="Malgun Gothic"/>
        </w:rPr>
      </w:pPr>
      <w:r w:rsidRPr="00ED0891">
        <w:rPr>
          <w:rFonts w:hint="eastAsia"/>
        </w:rPr>
        <w:t xml:space="preserve">Consider following for the definition of coupling loss </w:t>
      </w:r>
      <m:oMath>
        <m:sSubSup>
          <m:sSubSupPr>
            <m:ctrlPr>
              <w:ins w:id="1075" w:author="cmcc" w:date="2023-03-03T02:04:00Z">
                <w:rPr>
                  <w:rFonts w:ascii="Cambria Math" w:eastAsia="Malgun Gothic" w:hAnsi="Cambria Math" w:cs="SimSun"/>
                  <w:i/>
                  <w:iCs/>
                </w:rPr>
              </w:ins>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ins w:id="1076" w:author="cmcc" w:date="2023-03-03T02:04:00Z">
                <w:rPr>
                  <w:rFonts w:ascii="Cambria Math" w:eastAsia="Malgun Gothic" w:hAnsi="Cambria Math" w:cs="SimSun"/>
                  <w:i/>
                  <w:iCs/>
                </w:rPr>
              </w:ins>
            </m:ctrlPr>
          </m:dPr>
          <m:e>
            <m:sSub>
              <m:sSubPr>
                <m:ctrlPr>
                  <w:ins w:id="1077" w:author="cmcc" w:date="2023-03-03T02:04:00Z">
                    <w:rPr>
                      <w:rFonts w:ascii="Cambria Math" w:eastAsia="Malgun Gothic" w:hAnsi="Cambria Math" w:cs="SimSun"/>
                    </w:rPr>
                  </w:ins>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ins w:id="1078" w:author="cmcc" w:date="2023-03-03T02:04:00Z">
                    <w:rPr>
                      <w:rFonts w:ascii="Cambria Math" w:eastAsia="Malgun Gothic" w:hAnsi="Cambria Math" w:cs="SimSun"/>
                      <w:i/>
                      <w:iCs/>
                    </w:rPr>
                  </w:ins>
                </m:ctrlPr>
              </m:sSubPr>
              <m:e>
                <m:r>
                  <m:rPr>
                    <m:sty m:val="bi"/>
                  </m:rPr>
                  <w:rPr>
                    <w:rFonts w:ascii="Cambria Math" w:hAnsi="Cambria Math"/>
                  </w:rPr>
                  <m:t>g</m:t>
                </m:r>
              </m:e>
              <m:sub>
                <m:r>
                  <w:rPr>
                    <w:rFonts w:ascii="Cambria Math" w:hAnsi="Cambria Math"/>
                  </w:rPr>
                  <m:t>B</m:t>
                </m:r>
              </m:sub>
            </m:sSub>
          </m:e>
        </m:d>
      </m:oMath>
      <w:r w:rsidRPr="00ED0891">
        <w:t xml:space="preserve"> </w:t>
      </w:r>
      <w:r w:rsidRPr="00ED0891">
        <w:rPr>
          <w:rFonts w:hint="eastAsia"/>
        </w:rPr>
        <w:t xml:space="preserve">from </w:t>
      </w:r>
      <w:proofErr w:type="spellStart"/>
      <w:proofErr w:type="gramStart"/>
      <w:r w:rsidRPr="00ED0891">
        <w:rPr>
          <w:rFonts w:hint="eastAsia"/>
        </w:rPr>
        <w:t>Tx</w:t>
      </w:r>
      <w:proofErr w:type="spellEnd"/>
      <w:proofErr w:type="gramEnd"/>
      <w:r w:rsidRPr="00ED0891">
        <w:rPr>
          <w:rFonts w:hint="eastAsia"/>
        </w:rPr>
        <w:t xml:space="preserve"> antenna port </w:t>
      </w:r>
      <w:r w:rsidRPr="00ED0891">
        <w:rPr>
          <w:rFonts w:hint="eastAsia"/>
          <w:i/>
          <w:iCs/>
        </w:rPr>
        <w:t>p</w:t>
      </w:r>
      <w:r w:rsidRPr="00ED0891">
        <w:rPr>
          <w:rFonts w:hint="eastAsia"/>
        </w:rPr>
        <w:t xml:space="preserve"> of transmitter </w:t>
      </w:r>
      <w:r w:rsidRPr="00ED0891">
        <w:rPr>
          <w:rFonts w:hint="eastAsia"/>
          <w:i/>
          <w:iCs/>
        </w:rPr>
        <w:t>A</w:t>
      </w:r>
      <w:r w:rsidRPr="00ED0891">
        <w:rPr>
          <w:rFonts w:hint="eastAsia"/>
        </w:rPr>
        <w:t xml:space="preserve"> to Rx antenna port </w:t>
      </w:r>
      <w:r w:rsidRPr="00ED0891">
        <w:rPr>
          <w:rFonts w:hint="eastAsia"/>
          <w:i/>
          <w:iCs/>
        </w:rPr>
        <w:t>u</w:t>
      </w:r>
      <w:r w:rsidRPr="00ED0891">
        <w:rPr>
          <w:rFonts w:hint="eastAsia"/>
        </w:rPr>
        <w:t xml:space="preserve"> of receiver </w:t>
      </w:r>
      <w:r w:rsidRPr="00ED0891">
        <w:rPr>
          <w:rFonts w:hint="eastAsia"/>
          <w:i/>
          <w:iCs/>
        </w:rPr>
        <w:t>B:</w:t>
      </w:r>
    </w:p>
    <w:p w:rsidR="0037555F" w:rsidRPr="00ED0891" w:rsidRDefault="00FB007B">
      <w:pPr>
        <w:jc w:val="both"/>
        <w:rPr>
          <w:i/>
          <w:iCs/>
          <w:color w:val="0070C0"/>
        </w:rPr>
      </w:pPr>
      <w:r w:rsidRPr="00ED0891">
        <w:rPr>
          <w:rFonts w:hint="eastAsia"/>
        </w:rPr>
        <w:t xml:space="preserve">If both large scale fading and small scale fading are modelled, the coupling loss from </w:t>
      </w:r>
      <w:proofErr w:type="spellStart"/>
      <w:proofErr w:type="gramStart"/>
      <w:r w:rsidRPr="00ED0891">
        <w:rPr>
          <w:rFonts w:hint="eastAsia"/>
        </w:rPr>
        <w:t>Tx</w:t>
      </w:r>
      <w:proofErr w:type="spellEnd"/>
      <w:proofErr w:type="gramEnd"/>
      <w:r w:rsidRPr="00ED0891">
        <w:rPr>
          <w:rFonts w:hint="eastAsia"/>
        </w:rPr>
        <w:t xml:space="preserve"> antenna port p of transmitter </w:t>
      </w:r>
      <w:r w:rsidRPr="00ED0891">
        <w:rPr>
          <w:rFonts w:hint="eastAsia"/>
          <w:i/>
          <w:iCs/>
        </w:rPr>
        <w:t>A</w:t>
      </w:r>
      <w:r w:rsidRPr="00ED0891">
        <w:rPr>
          <w:rFonts w:hint="eastAsia"/>
        </w:rPr>
        <w:t xml:space="preserve"> to Rx antenna port u of receiver </w:t>
      </w:r>
      <w:r w:rsidRPr="00ED0891">
        <w:rPr>
          <w:rFonts w:hint="eastAsia"/>
          <w:i/>
          <w:iCs/>
        </w:rPr>
        <w:t>B</w:t>
      </w:r>
      <w:r w:rsidRPr="00ED0891">
        <w:rPr>
          <w:rFonts w:hint="eastAsia"/>
        </w:rPr>
        <w:t xml:space="preserve"> is defined in formula (1) which is based on formula (B.1-2) in TR 37.910</w:t>
      </w:r>
      <w:r w:rsidRPr="00ED0891">
        <w:rPr>
          <w:rFonts w:hint="eastAsia"/>
          <w:i/>
          <w:iCs/>
          <w:color w:val="0070C0"/>
        </w:rPr>
        <w:t>.</w:t>
      </w:r>
    </w:p>
    <w:p w:rsidR="0037555F" w:rsidRPr="00ED0891" w:rsidRDefault="007B1FE2">
      <w:pPr>
        <w:jc w:val="center"/>
      </w:pPr>
      <m:oMathPara>
        <m:oMath>
          <m:eqArr>
            <m:eqArrPr>
              <m:maxDist m:val="on"/>
              <m:ctrlPr>
                <w:ins w:id="1079" w:author="cmcc" w:date="2023-03-03T02:04:00Z">
                  <w:rPr>
                    <w:rFonts w:ascii="Cambria Math" w:hAnsi="Cambria Math" w:cs="SimSun"/>
                    <w:bCs/>
                    <w:i/>
                    <w:iCs/>
                  </w:rPr>
                </w:ins>
              </m:ctrlPr>
            </m:eqArrPr>
            <m:e>
              <m:sSubSup>
                <m:sSubSupPr>
                  <m:ctrlPr>
                    <w:ins w:id="1080" w:author="cmcc" w:date="2023-03-03T02:04:00Z">
                      <w:rPr>
                        <w:rFonts w:ascii="Cambria Math" w:hAnsi="Cambria Math" w:cs="SimSun"/>
                        <w:i/>
                        <w:iCs/>
                      </w:rPr>
                    </w:ins>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ins w:id="1081" w:author="cmcc" w:date="2023-03-03T02:04:00Z">
                      <w:rPr>
                        <w:rFonts w:ascii="Cambria Math" w:hAnsi="Cambria Math" w:cs="SimSun"/>
                        <w:i/>
                        <w:iCs/>
                      </w:rPr>
                    </w:ins>
                  </m:ctrlPr>
                </m:dPr>
                <m:e>
                  <m:sSub>
                    <m:sSubPr>
                      <m:ctrlPr>
                        <w:ins w:id="1082" w:author="cmcc" w:date="2023-03-03T02:04:00Z">
                          <w:rPr>
                            <w:rFonts w:ascii="Cambria Math" w:hAnsi="Cambria Math" w:cs="SimSun"/>
                          </w:rPr>
                        </w:ins>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ins w:id="1083" w:author="cmcc" w:date="2023-03-03T02:04:00Z">
                          <w:rPr>
                            <w:rFonts w:ascii="Cambria Math" w:hAnsi="Cambria Math" w:cs="SimSun"/>
                            <w:i/>
                            <w:iCs/>
                          </w:rPr>
                        </w:ins>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Microsoft YaHei" w:hAnsi="Cambria Math" w:cs="Microsoft YaHei"/>
                </w:rPr>
                <m:t>∙</m:t>
              </m:r>
              <m:r>
                <w:rPr>
                  <w:rFonts w:ascii="Cambria Math" w:hAnsi="Cambria Math"/>
                </w:rPr>
                <m:t>SF</m:t>
              </m:r>
              <m:r>
                <w:rPr>
                  <w:rFonts w:ascii="Cambria Math" w:eastAsia="Microsoft YaHei" w:hAnsi="Cambria Math" w:cs="Microsoft YaHei"/>
                </w:rPr>
                <m:t>∙</m:t>
              </m:r>
              <m:d>
                <m:dPr>
                  <m:ctrlPr>
                    <w:ins w:id="1084" w:author="cmcc" w:date="2023-03-03T02:04:00Z">
                      <w:rPr>
                        <w:rFonts w:ascii="Cambria Math" w:hAnsi="Cambria Math" w:cs="SimSun"/>
                        <w:i/>
                        <w:iCs/>
                      </w:rPr>
                    </w:ins>
                  </m:ctrlPr>
                </m:dPr>
                <m:e>
                  <m:sSup>
                    <m:sSupPr>
                      <m:ctrlPr>
                        <w:ins w:id="1085" w:author="cmcc" w:date="2023-03-03T02:04:00Z">
                          <w:rPr>
                            <w:rFonts w:ascii="Cambria Math" w:hAnsi="Cambria Math" w:cs="SimSun"/>
                            <w:i/>
                            <w:iCs/>
                          </w:rPr>
                        </w:ins>
                      </m:ctrlPr>
                    </m:sSupPr>
                    <m:e>
                      <m:d>
                        <m:dPr>
                          <m:begChr m:val="|"/>
                          <m:endChr m:val="|"/>
                          <m:ctrlPr>
                            <w:ins w:id="1086" w:author="cmcc" w:date="2023-03-03T02:04:00Z">
                              <w:rPr>
                                <w:rFonts w:ascii="Cambria Math" w:hAnsi="Cambria Math" w:cs="SimSun"/>
                                <w:i/>
                                <w:iCs/>
                              </w:rPr>
                            </w:ins>
                          </m:ctrlPr>
                        </m:dPr>
                        <m:e>
                          <m:sSub>
                            <m:sSubPr>
                              <m:ctrlPr>
                                <w:ins w:id="1087" w:author="cmcc" w:date="2023-03-03T02:04:00Z">
                                  <w:rPr>
                                    <w:rFonts w:ascii="Cambria Math" w:hAnsi="Cambria Math" w:cs="SimSun"/>
                                    <w:i/>
                                    <w:iCs/>
                                  </w:rPr>
                                </w:ins>
                              </m:ctrlPr>
                            </m:sSubPr>
                            <m:e>
                              <m:r>
                                <w:rPr>
                                  <w:rFonts w:ascii="Cambria Math" w:hAnsi="Cambria Math"/>
                                </w:rPr>
                                <m:t>α</m:t>
                              </m:r>
                            </m:e>
                            <m:sub>
                              <m:r>
                                <w:rPr>
                                  <w:rFonts w:ascii="Cambria Math" w:hAnsi="Cambria Math"/>
                                </w:rPr>
                                <m:t>0,u,p</m:t>
                              </m:r>
                            </m:sub>
                          </m:sSub>
                        </m:e>
                      </m:d>
                    </m:e>
                    <m:sup>
                      <m:r>
                        <w:rPr>
                          <w:rFonts w:ascii="Cambria Math" w:hAnsi="Cambria Math"/>
                        </w:rPr>
                        <m:t>2</m:t>
                      </m:r>
                    </m:sup>
                  </m:sSup>
                  <m:r>
                    <w:rPr>
                      <w:rFonts w:ascii="Cambria Math" w:hAnsi="Cambria Math"/>
                    </w:rPr>
                    <m:t>+</m:t>
                  </m:r>
                  <m:nary>
                    <m:naryPr>
                      <m:chr m:val="∑"/>
                      <m:limLoc m:val="undOvr"/>
                      <m:ctrlPr>
                        <w:ins w:id="1088" w:author="cmcc" w:date="2023-03-03T02:04:00Z">
                          <w:rPr>
                            <w:rFonts w:ascii="Cambria Math" w:hAnsi="Cambria Math" w:cs="SimSun"/>
                            <w:i/>
                            <w:iCs/>
                          </w:rPr>
                        </w:ins>
                      </m:ctrlPr>
                    </m:naryPr>
                    <m:sub>
                      <m:r>
                        <w:rPr>
                          <w:rFonts w:ascii="Cambria Math" w:hAnsi="Cambria Math"/>
                        </w:rPr>
                        <m:t>n=1</m:t>
                      </m:r>
                    </m:sub>
                    <m:sup>
                      <m:r>
                        <w:rPr>
                          <w:rFonts w:ascii="Cambria Math" w:hAnsi="Cambria Math"/>
                        </w:rPr>
                        <m:t>N</m:t>
                      </m:r>
                    </m:sup>
                    <m:e>
                      <m:nary>
                        <m:naryPr>
                          <m:chr m:val="∑"/>
                          <m:limLoc m:val="undOvr"/>
                          <m:ctrlPr>
                            <w:ins w:id="1089" w:author="cmcc" w:date="2023-03-03T02:04:00Z">
                              <w:rPr>
                                <w:rFonts w:ascii="Cambria Math" w:hAnsi="Cambria Math" w:cs="SimSun"/>
                                <w:i/>
                                <w:iCs/>
                              </w:rPr>
                            </w:ins>
                          </m:ctrlPr>
                        </m:naryPr>
                        <m:sub>
                          <m:r>
                            <w:rPr>
                              <w:rFonts w:ascii="Cambria Math" w:hAnsi="Cambria Math"/>
                            </w:rPr>
                            <m:t>m=1</m:t>
                          </m:r>
                        </m:sub>
                        <m:sup>
                          <m:r>
                            <w:rPr>
                              <w:rFonts w:ascii="Cambria Math" w:hAnsi="Cambria Math"/>
                            </w:rPr>
                            <m:t>M</m:t>
                          </m:r>
                        </m:sup>
                        <m:e>
                          <m:sSup>
                            <m:sSupPr>
                              <m:ctrlPr>
                                <w:ins w:id="1090" w:author="cmcc" w:date="2023-03-03T02:04:00Z">
                                  <w:rPr>
                                    <w:rFonts w:ascii="Cambria Math" w:hAnsi="Cambria Math" w:cs="SimSun"/>
                                    <w:i/>
                                    <w:iCs/>
                                  </w:rPr>
                                </w:ins>
                              </m:ctrlPr>
                            </m:sSupPr>
                            <m:e>
                              <m:d>
                                <m:dPr>
                                  <m:begChr m:val="|"/>
                                  <m:endChr m:val="|"/>
                                  <m:ctrlPr>
                                    <w:ins w:id="1091" w:author="cmcc" w:date="2023-03-03T02:04:00Z">
                                      <w:rPr>
                                        <w:rFonts w:ascii="Cambria Math" w:hAnsi="Cambria Math" w:cs="SimSun"/>
                                        <w:i/>
                                        <w:iCs/>
                                      </w:rPr>
                                    </w:ins>
                                  </m:ctrlPr>
                                </m:dPr>
                                <m:e>
                                  <m:sSub>
                                    <m:sSubPr>
                                      <m:ctrlPr>
                                        <w:ins w:id="1092" w:author="cmcc" w:date="2023-03-03T02:04:00Z">
                                          <w:rPr>
                                            <w:rFonts w:ascii="Cambria Math" w:hAnsi="Cambria Math" w:cs="SimSun"/>
                                            <w:i/>
                                            <w:iCs/>
                                          </w:rPr>
                                        </w:ins>
                                      </m:ctrlPr>
                                    </m:sSubPr>
                                    <m:e>
                                      <m:r>
                                        <w:rPr>
                                          <w:rFonts w:ascii="Cambria Math" w:hAnsi="Cambria Math"/>
                                        </w:rPr>
                                        <m:t>α</m:t>
                                      </m:r>
                                    </m:e>
                                    <m:sub>
                                      <m:r>
                                        <w:rPr>
                                          <w:rFonts w:ascii="Cambria Math" w:hAnsi="Cambria Math"/>
                                        </w:rPr>
                                        <m:t>n,m,u,p</m:t>
                                      </m:r>
                                    </m:sub>
                                  </m:sSub>
                                </m:e>
                              </m:d>
                            </m:e>
                            <m:sup>
                              <m:r>
                                <w:rPr>
                                  <w:rFonts w:ascii="Cambria Math" w:hAnsi="Cambria Math"/>
                                </w:rPr>
                                <m:t>2</m:t>
                              </m:r>
                            </m:sup>
                          </m:sSup>
                        </m:e>
                      </m:nary>
                    </m:e>
                  </m:nary>
                </m:e>
              </m:d>
              <m:r>
                <w:rPr>
                  <w:rFonts w:ascii="Cambria Math" w:hAnsi="Cambria Math"/>
                </w:rPr>
                <m:t>#</m:t>
              </m:r>
              <m:d>
                <m:dPr>
                  <m:ctrlPr>
                    <w:ins w:id="1093" w:author="cmcc" w:date="2023-03-03T02:04:00Z">
                      <w:rPr>
                        <w:rFonts w:ascii="Cambria Math" w:hAnsi="Cambria Math" w:cs="SimSun"/>
                        <w:bCs/>
                        <w:i/>
                        <w:iCs/>
                      </w:rPr>
                    </w:ins>
                  </m:ctrlPr>
                </m:dPr>
                <m:e>
                  <m:r>
                    <m:rPr>
                      <m:sty m:val="p"/>
                    </m:rPr>
                    <w:rPr>
                      <w:rFonts w:ascii="Cambria Math" w:hAnsi="Cambria Math"/>
                    </w:rPr>
                    <m:t>A-10</m:t>
                  </m:r>
                </m:e>
              </m:d>
            </m:e>
          </m:eqArr>
        </m:oMath>
      </m:oMathPara>
    </w:p>
    <w:p w:rsidR="0037555F" w:rsidRPr="00ED0891" w:rsidRDefault="00FB007B">
      <w:pPr>
        <w:jc w:val="both"/>
      </w:pPr>
      <w:r w:rsidRPr="00ED0891">
        <w:rPr>
          <w:rFonts w:hint="eastAsia"/>
        </w:rPr>
        <w:t xml:space="preserve">If only large scale fading is modelled, the coupling loss from </w:t>
      </w:r>
      <w:proofErr w:type="spellStart"/>
      <w:proofErr w:type="gramStart"/>
      <w:r w:rsidRPr="00ED0891">
        <w:rPr>
          <w:rFonts w:hint="eastAsia"/>
        </w:rPr>
        <w:t>Tx</w:t>
      </w:r>
      <w:proofErr w:type="spellEnd"/>
      <w:proofErr w:type="gramEnd"/>
      <w:r w:rsidRPr="00ED0891">
        <w:rPr>
          <w:rFonts w:hint="eastAsia"/>
        </w:rPr>
        <w:t xml:space="preserve"> antenna port </w:t>
      </w:r>
      <w:r w:rsidRPr="00ED0891">
        <w:rPr>
          <w:rFonts w:hint="eastAsia"/>
          <w:i/>
          <w:iCs/>
        </w:rPr>
        <w:t>p</w:t>
      </w:r>
      <w:r w:rsidRPr="00ED0891">
        <w:rPr>
          <w:rFonts w:hint="eastAsia"/>
        </w:rPr>
        <w:t xml:space="preserve"> of transmitter </w:t>
      </w:r>
      <w:r w:rsidRPr="00ED0891">
        <w:rPr>
          <w:rFonts w:hint="eastAsia"/>
          <w:i/>
          <w:iCs/>
        </w:rPr>
        <w:t>A</w:t>
      </w:r>
      <w:r w:rsidRPr="00ED0891">
        <w:rPr>
          <w:rFonts w:hint="eastAsia"/>
        </w:rPr>
        <w:t xml:space="preserve"> to Rx antenna port </w:t>
      </w:r>
      <w:r w:rsidRPr="00ED0891">
        <w:rPr>
          <w:rFonts w:hint="eastAsia"/>
          <w:i/>
          <w:iCs/>
        </w:rPr>
        <w:t>u</w:t>
      </w:r>
      <w:r w:rsidRPr="00ED0891">
        <w:rPr>
          <w:rFonts w:hint="eastAsia"/>
        </w:rPr>
        <w:t xml:space="preserve"> of receiver </w:t>
      </w:r>
      <w:r w:rsidRPr="00ED0891">
        <w:rPr>
          <w:rFonts w:hint="eastAsia"/>
          <w:i/>
          <w:iCs/>
        </w:rPr>
        <w:t>B</w:t>
      </w:r>
      <w:r w:rsidRPr="00ED0891">
        <w:rPr>
          <w:rFonts w:hint="eastAsia"/>
        </w:rPr>
        <w:t xml:space="preserve"> is defined in formula (2).</w:t>
      </w:r>
    </w:p>
    <w:p w:rsidR="0037555F" w:rsidRPr="00ED0891" w:rsidRDefault="007B1FE2">
      <w:pPr>
        <w:jc w:val="center"/>
      </w:pPr>
      <m:oMathPara>
        <m:oMath>
          <m:eqArr>
            <m:eqArrPr>
              <m:maxDist m:val="on"/>
              <m:ctrlPr>
                <w:ins w:id="1094" w:author="cmcc" w:date="2023-03-03T02:04:00Z">
                  <w:rPr>
                    <w:rFonts w:ascii="Cambria Math" w:hAnsi="Cambria Math" w:cs="SimSun"/>
                    <w:bCs/>
                    <w:i/>
                    <w:iCs/>
                  </w:rPr>
                </w:ins>
              </m:ctrlPr>
            </m:eqArrPr>
            <m:e>
              <m:sSubSup>
                <m:sSubSupPr>
                  <m:ctrlPr>
                    <w:ins w:id="1095" w:author="cmcc" w:date="2023-03-03T02:04:00Z">
                      <w:rPr>
                        <w:rFonts w:ascii="Cambria Math" w:hAnsi="Cambria Math" w:cs="SimSun"/>
                        <w:i/>
                        <w:iCs/>
                      </w:rPr>
                    </w:ins>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ins w:id="1096" w:author="cmcc" w:date="2023-03-03T02:04:00Z">
                      <w:rPr>
                        <w:rFonts w:ascii="Cambria Math" w:hAnsi="Cambria Math" w:cs="SimSun"/>
                        <w:i/>
                        <w:iCs/>
                      </w:rPr>
                    </w:ins>
                  </m:ctrlPr>
                </m:dPr>
                <m:e>
                  <m:sSub>
                    <m:sSubPr>
                      <m:ctrlPr>
                        <w:ins w:id="1097" w:author="cmcc" w:date="2023-03-03T02:04:00Z">
                          <w:rPr>
                            <w:rFonts w:ascii="Cambria Math" w:hAnsi="Cambria Math" w:cs="SimSun"/>
                          </w:rPr>
                        </w:ins>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ins w:id="1098" w:author="cmcc" w:date="2023-03-03T02:04:00Z">
                          <w:rPr>
                            <w:rFonts w:ascii="Cambria Math" w:hAnsi="Cambria Math" w:cs="SimSun"/>
                            <w:i/>
                            <w:iCs/>
                          </w:rPr>
                        </w:ins>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Microsoft YaHei" w:hAnsi="Cambria Math" w:cs="Microsoft YaHei"/>
                </w:rPr>
                <m:t>∙</m:t>
              </m:r>
              <m:r>
                <w:rPr>
                  <w:rFonts w:ascii="Cambria Math" w:hAnsi="Cambria Math"/>
                </w:rPr>
                <m:t>SF</m:t>
              </m:r>
              <m:r>
                <w:rPr>
                  <w:rFonts w:ascii="Cambria Math" w:eastAsia="Microsoft YaHei" w:hAnsi="Cambria Math" w:cs="Microsoft YaHei"/>
                </w:rPr>
                <m:t>∙</m:t>
              </m:r>
              <m:d>
                <m:dPr>
                  <m:ctrlPr>
                    <w:ins w:id="1099" w:author="cmcc" w:date="2023-03-03T02:04:00Z">
                      <w:rPr>
                        <w:rFonts w:ascii="Cambria Math" w:hAnsi="Cambria Math" w:cs="SimSun"/>
                        <w:i/>
                        <w:iCs/>
                      </w:rPr>
                    </w:ins>
                  </m:ctrlPr>
                </m:dPr>
                <m:e>
                  <m:sSup>
                    <m:sSupPr>
                      <m:ctrlPr>
                        <w:ins w:id="1100" w:author="cmcc" w:date="2023-03-03T02:04:00Z">
                          <w:rPr>
                            <w:rFonts w:ascii="Cambria Math" w:hAnsi="Cambria Math" w:cs="SimSun"/>
                            <w:i/>
                            <w:iCs/>
                          </w:rPr>
                        </w:ins>
                      </m:ctrlPr>
                    </m:sSupPr>
                    <m:e>
                      <m:d>
                        <m:dPr>
                          <m:begChr m:val="|"/>
                          <m:endChr m:val="|"/>
                          <m:ctrlPr>
                            <w:ins w:id="1101" w:author="cmcc" w:date="2023-03-03T02:04:00Z">
                              <w:rPr>
                                <w:rFonts w:ascii="Cambria Math" w:hAnsi="Cambria Math" w:cs="SimSun"/>
                                <w:i/>
                                <w:iCs/>
                              </w:rPr>
                            </w:ins>
                          </m:ctrlPr>
                        </m:dPr>
                        <m:e>
                          <m:sSub>
                            <m:sSubPr>
                              <m:ctrlPr>
                                <w:ins w:id="1102" w:author="cmcc" w:date="2023-03-03T02:04:00Z">
                                  <w:rPr>
                                    <w:rFonts w:ascii="Cambria Math" w:hAnsi="Cambria Math" w:cs="Times"/>
                                    <w:i/>
                                    <w:iCs/>
                                  </w:rPr>
                                </w:ins>
                              </m:ctrlPr>
                            </m:sSubPr>
                            <m:e>
                              <m:r>
                                <w:rPr>
                                  <w:rFonts w:ascii="Cambria Math" w:hAnsi="Cambria Math" w:hint="eastAsia"/>
                                </w:rPr>
                                <m:t>α</m:t>
                              </m:r>
                              <m:r>
                                <w:rPr>
                                  <w:rFonts w:ascii="Cambria Math" w:hAnsi="Cambria Math" w:hint="eastAsia"/>
                                </w:rPr>
                                <m:t>'</m:t>
                              </m:r>
                            </m:e>
                            <m:sub>
                              <m:r>
                                <w:rPr>
                                  <w:rFonts w:ascii="Cambria Math" w:hAnsi="Cambria Math"/>
                                </w:rPr>
                                <m:t>0,u,p</m:t>
                              </m:r>
                            </m:sub>
                          </m:sSub>
                        </m:e>
                      </m:d>
                    </m:e>
                    <m:sup>
                      <m:r>
                        <w:rPr>
                          <w:rFonts w:ascii="Cambria Math" w:hAnsi="Cambria Math"/>
                        </w:rPr>
                        <m:t>2</m:t>
                      </m:r>
                    </m:sup>
                  </m:sSup>
                </m:e>
              </m:d>
              <m:r>
                <w:rPr>
                  <w:rFonts w:ascii="Cambria Math" w:hAnsi="Cambria Math"/>
                </w:rPr>
                <m:t>#</m:t>
              </m:r>
              <m:d>
                <m:dPr>
                  <m:ctrlPr>
                    <w:ins w:id="1103" w:author="cmcc" w:date="2023-03-03T02:04:00Z">
                      <w:rPr>
                        <w:rFonts w:ascii="Cambria Math" w:hAnsi="Cambria Math" w:cs="SimSun"/>
                        <w:bCs/>
                        <w:i/>
                        <w:iCs/>
                      </w:rPr>
                    </w:ins>
                  </m:ctrlPr>
                </m:dPr>
                <m:e>
                  <m:r>
                    <m:rPr>
                      <m:sty m:val="p"/>
                    </m:rPr>
                    <w:rPr>
                      <w:rFonts w:ascii="Cambria Math" w:hAnsi="Cambria Math"/>
                    </w:rPr>
                    <m:t>A-11</m:t>
                  </m:r>
                </m:e>
              </m:d>
            </m:e>
          </m:eqArr>
        </m:oMath>
      </m:oMathPara>
    </w:p>
    <w:p w:rsidR="0037555F" w:rsidRPr="00ED0891" w:rsidRDefault="007B1FE2">
      <w:pPr>
        <w:jc w:val="center"/>
        <w:rPr>
          <w:iCs/>
        </w:rPr>
      </w:pPr>
      <m:oMathPara>
        <m:oMath>
          <m:eqArr>
            <m:eqArrPr>
              <m:maxDist m:val="on"/>
              <m:ctrlPr>
                <w:ins w:id="1104" w:author="cmcc" w:date="2023-03-03T02:04:00Z">
                  <w:rPr>
                    <w:rFonts w:ascii="Cambria Math" w:hAnsi="Cambria Math"/>
                  </w:rPr>
                </w:ins>
              </m:ctrlPr>
            </m:eqArrPr>
            <m:e>
              <m:sSub>
                <m:sSubPr>
                  <m:ctrlPr>
                    <w:ins w:id="1105" w:author="cmcc" w:date="2023-03-03T02:04:00Z">
                      <w:rPr>
                        <w:rFonts w:ascii="Cambria Math" w:hAnsi="Cambria Math" w:cs="Times"/>
                        <w:i/>
                        <w:iCs/>
                      </w:rPr>
                    </w:ins>
                  </m:ctrlPr>
                </m:sSubPr>
                <m:e>
                  <m:sSup>
                    <m:sSupPr>
                      <m:ctrlPr>
                        <w:ins w:id="1106" w:author="cmcc" w:date="2023-03-03T02:04:00Z">
                          <w:rPr>
                            <w:rFonts w:ascii="Cambria Math" w:hAnsi="Cambria Math"/>
                            <w:i/>
                          </w:rPr>
                        </w:ins>
                      </m:ctrlPr>
                    </m:sSupPr>
                    <m:e>
                      <m:r>
                        <w:rPr>
                          <w:rFonts w:ascii="Cambria Math" w:hAnsi="Cambria Math"/>
                        </w:rPr>
                        <m:t>α</m:t>
                      </m:r>
                    </m:e>
                    <m:sup>
                      <m:r>
                        <w:rPr>
                          <w:rFonts w:ascii="Cambria Math" w:hAnsi="Cambria Math"/>
                        </w:rPr>
                        <m:t>'</m:t>
                      </m:r>
                    </m:sup>
                  </m:sSup>
                </m:e>
                <m:sub>
                  <m:r>
                    <w:rPr>
                      <w:rFonts w:ascii="Cambria Math" w:hAnsi="Cambria Math"/>
                    </w:rPr>
                    <m:t>0,u,p</m:t>
                  </m:r>
                </m:sub>
              </m:sSub>
              <m:r>
                <w:rPr>
                  <w:rFonts w:ascii="Cambria Math" w:hAnsi="Cambria Math"/>
                </w:rPr>
                <m:t>=</m:t>
              </m:r>
              <m:sSup>
                <m:sSupPr>
                  <m:ctrlPr>
                    <w:ins w:id="1107" w:author="cmcc" w:date="2023-03-03T02:04:00Z">
                      <w:rPr>
                        <w:rFonts w:ascii="Cambria Math" w:hAnsi="Cambria Math" w:cs="Times"/>
                        <w:i/>
                        <w:iCs/>
                      </w:rPr>
                    </w:ins>
                  </m:ctrlPr>
                </m:sSupPr>
                <m:e>
                  <m:d>
                    <m:dPr>
                      <m:begChr m:val="["/>
                      <m:endChr m:val="]"/>
                      <m:ctrlPr>
                        <w:ins w:id="1108" w:author="cmcc" w:date="2023-03-03T02:04:00Z">
                          <w:rPr>
                            <w:rFonts w:ascii="Cambria Math" w:hAnsi="Cambria Math" w:cs="Times"/>
                            <w:i/>
                            <w:iCs/>
                          </w:rPr>
                        </w:ins>
                      </m:ctrlPr>
                    </m:dPr>
                    <m:e>
                      <m:m>
                        <m:mPr>
                          <m:mcs>
                            <m:mc>
                              <m:mcPr>
                                <m:count m:val="1"/>
                                <m:mcJc m:val="center"/>
                              </m:mcPr>
                            </m:mc>
                          </m:mcs>
                          <m:ctrlPr>
                            <w:ins w:id="1109" w:author="cmcc" w:date="2023-03-03T02:04:00Z">
                              <w:rPr>
                                <w:rFonts w:ascii="Cambria Math" w:hAnsi="Cambria Math" w:cs="Times"/>
                                <w:i/>
                                <w:iCs/>
                              </w:rPr>
                            </w:ins>
                          </m:ctrlPr>
                        </m:mPr>
                        <m:mr>
                          <m:e>
                            <m:sSub>
                              <m:sSubPr>
                                <m:ctrlPr>
                                  <w:ins w:id="1110" w:author="cmcc" w:date="2023-03-03T02:04:00Z">
                                    <w:rPr>
                                      <w:rFonts w:ascii="Cambria Math" w:hAnsi="Cambria Math" w:cs="Times"/>
                                      <w:i/>
                                      <w:iCs/>
                                    </w:rPr>
                                  </w:ins>
                                </m:ctrlPr>
                              </m:sSubPr>
                              <m:e>
                                <m:acc>
                                  <m:accPr>
                                    <m:chr m:val="̅"/>
                                    <m:ctrlPr>
                                      <w:ins w:id="1111" w:author="cmcc" w:date="2023-03-03T02:04:00Z">
                                        <w:rPr>
                                          <w:rFonts w:ascii="Cambria Math" w:hAnsi="Cambria Math" w:cs="Times"/>
                                          <w:i/>
                                          <w:iCs/>
                                        </w:rPr>
                                      </w:ins>
                                    </m:ctrlPr>
                                  </m:accPr>
                                  <m:e>
                                    <m:r>
                                      <w:rPr>
                                        <w:rFonts w:ascii="Cambria Math" w:hAnsi="Cambria Math"/>
                                      </w:rPr>
                                      <m:t>F</m:t>
                                    </m:r>
                                  </m:e>
                                </m:acc>
                              </m:e>
                              <m:sub>
                                <m:r>
                                  <w:rPr>
                                    <w:rFonts w:ascii="Cambria Math" w:hAnsi="Cambria Math"/>
                                  </w:rPr>
                                  <m:t>rx,u,θ</m:t>
                                </m:r>
                              </m:sub>
                            </m:sSub>
                            <m:d>
                              <m:dPr>
                                <m:ctrlPr>
                                  <w:ins w:id="1112" w:author="cmcc" w:date="2023-03-03T02:04:00Z">
                                    <w:rPr>
                                      <w:rFonts w:ascii="Cambria Math" w:hAnsi="Cambria Math" w:cs="Times"/>
                                      <w:i/>
                                      <w:iCs/>
                                    </w:rPr>
                                  </w:ins>
                                </m:ctrlPr>
                              </m:dPr>
                              <m:e>
                                <m:sSub>
                                  <m:sSubPr>
                                    <m:ctrlPr>
                                      <w:ins w:id="1113" w:author="cmcc" w:date="2023-03-03T02:04:00Z">
                                        <w:rPr>
                                          <w:rFonts w:ascii="Cambria Math" w:hAnsi="Cambria Math" w:cs="Times"/>
                                          <w:i/>
                                          <w:iCs/>
                                        </w:rPr>
                                      </w:ins>
                                    </m:ctrlPr>
                                  </m:sSubPr>
                                  <m:e>
                                    <m:r>
                                      <w:rPr>
                                        <w:rFonts w:ascii="Cambria Math" w:hAnsi="Cambria Math"/>
                                      </w:rPr>
                                      <m:t>θ</m:t>
                                    </m:r>
                                  </m:e>
                                  <m:sub>
                                    <m:r>
                                      <w:rPr>
                                        <w:rFonts w:ascii="Cambria Math" w:hAnsi="Cambria Math"/>
                                      </w:rPr>
                                      <m:t>LOS,ZOA</m:t>
                                    </m:r>
                                  </m:sub>
                                </m:sSub>
                                <m:r>
                                  <w:rPr>
                                    <w:rFonts w:ascii="Cambria Math" w:hAnsi="Cambria Math"/>
                                  </w:rPr>
                                  <m:t>,</m:t>
                                </m:r>
                                <m:sSub>
                                  <m:sSubPr>
                                    <m:ctrlPr>
                                      <w:ins w:id="1114" w:author="cmcc" w:date="2023-03-03T02:04:00Z">
                                        <w:rPr>
                                          <w:rFonts w:ascii="Cambria Math" w:hAnsi="Cambria Math" w:cs="Times"/>
                                          <w:i/>
                                          <w:iCs/>
                                        </w:rPr>
                                      </w:ins>
                                    </m:ctrlPr>
                                  </m:sSubPr>
                                  <m:e>
                                    <m:r>
                                      <w:rPr>
                                        <w:rFonts w:ascii="Cambria Math" w:hAnsi="Cambria Math"/>
                                      </w:rPr>
                                      <m:t>ϕ</m:t>
                                    </m:r>
                                  </m:e>
                                  <m:sub>
                                    <m:r>
                                      <w:rPr>
                                        <w:rFonts w:ascii="Cambria Math" w:hAnsi="Cambria Math"/>
                                      </w:rPr>
                                      <m:t>LOS,AOA</m:t>
                                    </m:r>
                                  </m:sub>
                                </m:sSub>
                              </m:e>
                            </m:d>
                          </m:e>
                        </m:mr>
                        <m:mr>
                          <m:e>
                            <m:sSub>
                              <m:sSubPr>
                                <m:ctrlPr>
                                  <w:ins w:id="1115" w:author="cmcc" w:date="2023-03-03T02:04:00Z">
                                    <w:rPr>
                                      <w:rFonts w:ascii="Cambria Math" w:hAnsi="Cambria Math" w:cs="Times"/>
                                      <w:i/>
                                      <w:iCs/>
                                    </w:rPr>
                                  </w:ins>
                                </m:ctrlPr>
                              </m:sSubPr>
                              <m:e>
                                <m:acc>
                                  <m:accPr>
                                    <m:chr m:val="̅"/>
                                    <m:ctrlPr>
                                      <w:ins w:id="1116" w:author="cmcc" w:date="2023-03-03T02:04:00Z">
                                        <w:rPr>
                                          <w:rFonts w:ascii="Cambria Math" w:hAnsi="Cambria Math" w:cs="Times"/>
                                          <w:i/>
                                          <w:iCs/>
                                        </w:rPr>
                                      </w:ins>
                                    </m:ctrlPr>
                                  </m:accPr>
                                  <m:e>
                                    <m:r>
                                      <w:rPr>
                                        <w:rFonts w:ascii="Cambria Math" w:hAnsi="Cambria Math"/>
                                      </w:rPr>
                                      <m:t>F</m:t>
                                    </m:r>
                                  </m:e>
                                </m:acc>
                              </m:e>
                              <m:sub>
                                <m:r>
                                  <w:rPr>
                                    <w:rFonts w:ascii="Cambria Math" w:hAnsi="Cambria Math"/>
                                  </w:rPr>
                                  <m:t>rx,u,ϕ</m:t>
                                </m:r>
                              </m:sub>
                            </m:sSub>
                            <m:d>
                              <m:dPr>
                                <m:ctrlPr>
                                  <w:ins w:id="1117" w:author="cmcc" w:date="2023-03-03T02:04:00Z">
                                    <w:rPr>
                                      <w:rFonts w:ascii="Cambria Math" w:hAnsi="Cambria Math" w:cs="Times"/>
                                      <w:i/>
                                      <w:iCs/>
                                    </w:rPr>
                                  </w:ins>
                                </m:ctrlPr>
                              </m:dPr>
                              <m:e>
                                <m:sSub>
                                  <m:sSubPr>
                                    <m:ctrlPr>
                                      <w:ins w:id="1118" w:author="cmcc" w:date="2023-03-03T02:04:00Z">
                                        <w:rPr>
                                          <w:rFonts w:ascii="Cambria Math" w:hAnsi="Cambria Math" w:cs="Times"/>
                                          <w:i/>
                                          <w:iCs/>
                                        </w:rPr>
                                      </w:ins>
                                    </m:ctrlPr>
                                  </m:sSubPr>
                                  <m:e>
                                    <m:r>
                                      <w:rPr>
                                        <w:rFonts w:ascii="Cambria Math" w:hAnsi="Cambria Math"/>
                                      </w:rPr>
                                      <m:t>θ</m:t>
                                    </m:r>
                                  </m:e>
                                  <m:sub>
                                    <m:r>
                                      <w:rPr>
                                        <w:rFonts w:ascii="Cambria Math" w:hAnsi="Cambria Math"/>
                                      </w:rPr>
                                      <m:t>LOS,ZOA</m:t>
                                    </m:r>
                                  </m:sub>
                                </m:sSub>
                                <m:r>
                                  <w:rPr>
                                    <w:rFonts w:ascii="Cambria Math" w:hAnsi="Cambria Math"/>
                                  </w:rPr>
                                  <m:t>,</m:t>
                                </m:r>
                                <m:sSub>
                                  <m:sSubPr>
                                    <m:ctrlPr>
                                      <w:ins w:id="1119" w:author="cmcc" w:date="2023-03-03T02:04:00Z">
                                        <w:rPr>
                                          <w:rFonts w:ascii="Cambria Math" w:hAnsi="Cambria Math" w:cs="Times"/>
                                          <w:i/>
                                          <w:iCs/>
                                        </w:rPr>
                                      </w:ins>
                                    </m:ctrlPr>
                                  </m:sSubPr>
                                  <m:e>
                                    <m:r>
                                      <w:rPr>
                                        <w:rFonts w:ascii="Cambria Math" w:hAnsi="Cambria Math"/>
                                      </w:rPr>
                                      <m:t>ϕ</m:t>
                                    </m:r>
                                  </m:e>
                                  <m:sub>
                                    <m:r>
                                      <w:rPr>
                                        <w:rFonts w:ascii="Cambria Math" w:hAnsi="Cambria Math"/>
                                      </w:rPr>
                                      <m:t>LOS,AOA</m:t>
                                    </m:r>
                                  </m:sub>
                                </m:sSub>
                              </m:e>
                            </m:d>
                          </m:e>
                        </m:mr>
                      </m:m>
                    </m:e>
                  </m:d>
                </m:e>
                <m:sup>
                  <m:r>
                    <m:rPr>
                      <m:nor/>
                    </m:rPr>
                    <w:rPr>
                      <w:rFonts w:ascii="Cambria Math" w:hAnsi="Cambria Math"/>
                    </w:rPr>
                    <m:t>T</m:t>
                  </m:r>
                </m:sup>
              </m:sSup>
              <m:r>
                <w:rPr>
                  <w:rFonts w:ascii="Cambria Math" w:hAnsi="Cambria Math"/>
                </w:rPr>
                <m:t>∙</m:t>
              </m:r>
              <m:d>
                <m:dPr>
                  <m:begChr m:val="["/>
                  <m:endChr m:val="]"/>
                  <m:ctrlPr>
                    <w:ins w:id="1120" w:author="cmcc" w:date="2023-03-03T02:04:00Z">
                      <w:rPr>
                        <w:rFonts w:ascii="Cambria Math" w:hAnsi="Cambria Math" w:cs="Times"/>
                        <w:i/>
                        <w:iCs/>
                      </w:rPr>
                    </w:ins>
                  </m:ctrlPr>
                </m:dPr>
                <m:e>
                  <m:m>
                    <m:mPr>
                      <m:mcs>
                        <m:mc>
                          <m:mcPr>
                            <m:count m:val="2"/>
                            <m:mcJc m:val="center"/>
                          </m:mcPr>
                        </m:mc>
                      </m:mcs>
                      <m:ctrlPr>
                        <w:ins w:id="1121" w:author="cmcc" w:date="2023-03-03T02:04:00Z">
                          <w:rPr>
                            <w:rFonts w:ascii="Cambria Math" w:hAnsi="Cambria Math" w:cs="Times"/>
                            <w:i/>
                            <w:iCs/>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d>
                <m:dPr>
                  <m:begChr m:val="["/>
                  <m:endChr m:val="]"/>
                  <m:ctrlPr>
                    <w:ins w:id="1122" w:author="cmcc" w:date="2023-03-03T02:04:00Z">
                      <w:rPr>
                        <w:rFonts w:ascii="Cambria Math" w:hAnsi="Cambria Math" w:cs="Times"/>
                        <w:i/>
                        <w:iCs/>
                      </w:rPr>
                    </w:ins>
                  </m:ctrlPr>
                </m:dPr>
                <m:e>
                  <m:m>
                    <m:mPr>
                      <m:mcs>
                        <m:mc>
                          <m:mcPr>
                            <m:count m:val="1"/>
                            <m:mcJc m:val="center"/>
                          </m:mcPr>
                        </m:mc>
                      </m:mcs>
                      <m:ctrlPr>
                        <w:ins w:id="1123" w:author="cmcc" w:date="2023-03-03T02:04:00Z">
                          <w:rPr>
                            <w:rFonts w:ascii="Cambria Math" w:hAnsi="Cambria Math" w:cs="Times"/>
                            <w:i/>
                            <w:iCs/>
                          </w:rPr>
                        </w:ins>
                      </m:ctrlPr>
                    </m:mPr>
                    <m:mr>
                      <m:e>
                        <m:sSub>
                          <m:sSubPr>
                            <m:ctrlPr>
                              <w:ins w:id="1124" w:author="cmcc" w:date="2023-03-03T02:04:00Z">
                                <w:rPr>
                                  <w:rFonts w:ascii="Cambria Math" w:hAnsi="Cambria Math" w:cs="Times"/>
                                  <w:i/>
                                  <w:iCs/>
                                </w:rPr>
                              </w:ins>
                            </m:ctrlPr>
                          </m:sSubPr>
                          <m:e>
                            <m:acc>
                              <m:accPr>
                                <m:chr m:val="̅"/>
                                <m:ctrlPr>
                                  <w:ins w:id="1125" w:author="cmcc" w:date="2023-03-03T02:04:00Z">
                                    <w:rPr>
                                      <w:rFonts w:ascii="Cambria Math" w:hAnsi="Cambria Math" w:cs="Times"/>
                                      <w:i/>
                                      <w:iCs/>
                                    </w:rPr>
                                  </w:ins>
                                </m:ctrlPr>
                              </m:accPr>
                              <m:e>
                                <m:r>
                                  <w:rPr>
                                    <w:rFonts w:ascii="Cambria Math" w:hAnsi="Cambria Math"/>
                                  </w:rPr>
                                  <m:t>F</m:t>
                                </m:r>
                              </m:e>
                            </m:acc>
                          </m:e>
                          <m:sub>
                            <m:r>
                              <w:rPr>
                                <w:rFonts w:ascii="Cambria Math" w:hAnsi="Cambria Math"/>
                              </w:rPr>
                              <m:t>tx,p,θ</m:t>
                            </m:r>
                          </m:sub>
                        </m:sSub>
                        <m:d>
                          <m:dPr>
                            <m:ctrlPr>
                              <w:ins w:id="1126" w:author="cmcc" w:date="2023-03-03T02:04:00Z">
                                <w:rPr>
                                  <w:rFonts w:ascii="Cambria Math" w:hAnsi="Cambria Math" w:cs="Times"/>
                                  <w:i/>
                                  <w:iCs/>
                                </w:rPr>
                              </w:ins>
                            </m:ctrlPr>
                          </m:dPr>
                          <m:e>
                            <m:sSub>
                              <m:sSubPr>
                                <m:ctrlPr>
                                  <w:ins w:id="1127" w:author="cmcc" w:date="2023-03-03T02:04:00Z">
                                    <w:rPr>
                                      <w:rFonts w:ascii="Cambria Math" w:hAnsi="Cambria Math" w:cs="Times"/>
                                      <w:i/>
                                      <w:iCs/>
                                    </w:rPr>
                                  </w:ins>
                                </m:ctrlPr>
                              </m:sSubPr>
                              <m:e>
                                <m:r>
                                  <w:rPr>
                                    <w:rFonts w:ascii="Cambria Math" w:hAnsi="Cambria Math"/>
                                  </w:rPr>
                                  <m:t>θ</m:t>
                                </m:r>
                              </m:e>
                              <m:sub>
                                <m:r>
                                  <w:rPr>
                                    <w:rFonts w:ascii="Cambria Math" w:hAnsi="Cambria Math"/>
                                  </w:rPr>
                                  <m:t>LOS,ZOD</m:t>
                                </m:r>
                              </m:sub>
                            </m:sSub>
                            <m:r>
                              <w:rPr>
                                <w:rFonts w:ascii="Cambria Math" w:hAnsi="Cambria Math"/>
                              </w:rPr>
                              <m:t>,</m:t>
                            </m:r>
                            <m:sSub>
                              <m:sSubPr>
                                <m:ctrlPr>
                                  <w:ins w:id="1128" w:author="cmcc" w:date="2023-03-03T02:04:00Z">
                                    <w:rPr>
                                      <w:rFonts w:ascii="Cambria Math" w:hAnsi="Cambria Math" w:cs="Times"/>
                                      <w:i/>
                                      <w:iCs/>
                                    </w:rPr>
                                  </w:ins>
                                </m:ctrlPr>
                              </m:sSubPr>
                              <m:e>
                                <m:r>
                                  <w:rPr>
                                    <w:rFonts w:ascii="Cambria Math" w:hAnsi="Cambria Math"/>
                                  </w:rPr>
                                  <m:t>ϕ</m:t>
                                </m:r>
                              </m:e>
                              <m:sub>
                                <m:r>
                                  <w:rPr>
                                    <w:rFonts w:ascii="Cambria Math" w:hAnsi="Cambria Math"/>
                                  </w:rPr>
                                  <m:t>LOS,AOD</m:t>
                                </m:r>
                              </m:sub>
                            </m:sSub>
                          </m:e>
                        </m:d>
                      </m:e>
                    </m:mr>
                    <m:mr>
                      <m:e>
                        <m:sSub>
                          <m:sSubPr>
                            <m:ctrlPr>
                              <w:ins w:id="1129" w:author="cmcc" w:date="2023-03-03T02:04:00Z">
                                <w:rPr>
                                  <w:rFonts w:ascii="Cambria Math" w:hAnsi="Cambria Math" w:cs="Times"/>
                                  <w:i/>
                                  <w:iCs/>
                                </w:rPr>
                              </w:ins>
                            </m:ctrlPr>
                          </m:sSubPr>
                          <m:e>
                            <m:acc>
                              <m:accPr>
                                <m:chr m:val="̅"/>
                                <m:ctrlPr>
                                  <w:ins w:id="1130" w:author="cmcc" w:date="2023-03-03T02:04:00Z">
                                    <w:rPr>
                                      <w:rFonts w:ascii="Cambria Math" w:hAnsi="Cambria Math" w:cs="Times"/>
                                      <w:i/>
                                      <w:iCs/>
                                    </w:rPr>
                                  </w:ins>
                                </m:ctrlPr>
                              </m:accPr>
                              <m:e>
                                <m:r>
                                  <w:rPr>
                                    <w:rFonts w:ascii="Cambria Math" w:hAnsi="Cambria Math"/>
                                  </w:rPr>
                                  <m:t>F</m:t>
                                </m:r>
                              </m:e>
                            </m:acc>
                          </m:e>
                          <m:sub>
                            <m:r>
                              <w:rPr>
                                <w:rFonts w:ascii="Cambria Math" w:hAnsi="Cambria Math"/>
                              </w:rPr>
                              <m:t>tx,p,ϕ</m:t>
                            </m:r>
                          </m:sub>
                        </m:sSub>
                        <m:d>
                          <m:dPr>
                            <m:ctrlPr>
                              <w:ins w:id="1131" w:author="cmcc" w:date="2023-03-03T02:04:00Z">
                                <w:rPr>
                                  <w:rFonts w:ascii="Cambria Math" w:hAnsi="Cambria Math" w:cs="Times"/>
                                  <w:i/>
                                  <w:iCs/>
                                </w:rPr>
                              </w:ins>
                            </m:ctrlPr>
                          </m:dPr>
                          <m:e>
                            <m:sSub>
                              <m:sSubPr>
                                <m:ctrlPr>
                                  <w:ins w:id="1132" w:author="cmcc" w:date="2023-03-03T02:04:00Z">
                                    <w:rPr>
                                      <w:rFonts w:ascii="Cambria Math" w:hAnsi="Cambria Math" w:cs="Times"/>
                                      <w:i/>
                                      <w:iCs/>
                                    </w:rPr>
                                  </w:ins>
                                </m:ctrlPr>
                              </m:sSubPr>
                              <m:e>
                                <m:r>
                                  <w:rPr>
                                    <w:rFonts w:ascii="Cambria Math" w:hAnsi="Cambria Math"/>
                                  </w:rPr>
                                  <m:t>θ</m:t>
                                </m:r>
                              </m:e>
                              <m:sub>
                                <m:r>
                                  <w:rPr>
                                    <w:rFonts w:ascii="Cambria Math" w:hAnsi="Cambria Math"/>
                                  </w:rPr>
                                  <m:t>LOS,ZOD</m:t>
                                </m:r>
                              </m:sub>
                            </m:sSub>
                            <m:r>
                              <w:rPr>
                                <w:rFonts w:ascii="Cambria Math" w:hAnsi="Cambria Math"/>
                              </w:rPr>
                              <m:t>,</m:t>
                            </m:r>
                            <m:sSub>
                              <m:sSubPr>
                                <m:ctrlPr>
                                  <w:ins w:id="1133" w:author="cmcc" w:date="2023-03-03T02:04:00Z">
                                    <w:rPr>
                                      <w:rFonts w:ascii="Cambria Math" w:hAnsi="Cambria Math" w:cs="Times"/>
                                      <w:i/>
                                      <w:iCs/>
                                    </w:rPr>
                                  </w:ins>
                                </m:ctrlPr>
                              </m:sSubPr>
                              <m:e>
                                <m:r>
                                  <w:rPr>
                                    <w:rFonts w:ascii="Cambria Math" w:hAnsi="Cambria Math"/>
                                  </w:rPr>
                                  <m:t>ϕ</m:t>
                                </m:r>
                              </m:e>
                              <m:sub>
                                <m:r>
                                  <w:rPr>
                                    <w:rFonts w:ascii="Cambria Math" w:hAnsi="Cambria Math"/>
                                  </w:rPr>
                                  <m:t>LOS,AOD</m:t>
                                </m:r>
                              </m:sub>
                            </m:sSub>
                          </m:e>
                        </m:d>
                      </m:e>
                    </m:mr>
                  </m:m>
                </m:e>
              </m:d>
              <m:r>
                <w:rPr>
                  <w:rFonts w:ascii="Cambria Math" w:hAnsi="Cambria Math" w:cs="Times"/>
                </w:rPr>
                <m:t>#</m:t>
              </m:r>
              <m:d>
                <m:dPr>
                  <m:ctrlPr>
                    <w:ins w:id="1134" w:author="cmcc" w:date="2023-03-03T02:04:00Z">
                      <w:rPr>
                        <w:rFonts w:ascii="Cambria Math" w:hAnsi="Cambria Math"/>
                      </w:rPr>
                    </w:ins>
                  </m:ctrlPr>
                </m:dPr>
                <m:e>
                  <m:r>
                    <m:rPr>
                      <m:sty m:val="p"/>
                    </m:rPr>
                    <w:rPr>
                      <w:rFonts w:ascii="Cambria Math" w:hAnsi="Cambria Math"/>
                    </w:rPr>
                    <m:t>A-12</m:t>
                  </m:r>
                </m:e>
              </m:d>
              <m:ctrlPr>
                <w:ins w:id="1135" w:author="cmcc" w:date="2023-03-03T02:04:00Z">
                  <w:rPr>
                    <w:rFonts w:ascii="Cambria Math" w:hAnsi="Cambria Math" w:cs="Times"/>
                    <w:i/>
                    <w:iCs/>
                  </w:rPr>
                </w:ins>
              </m:ctrlPr>
            </m:e>
          </m:eqArr>
        </m:oMath>
      </m:oMathPara>
    </w:p>
    <w:p w:rsidR="0037555F" w:rsidRPr="00ED0891" w:rsidRDefault="00FB007B">
      <w:pPr>
        <w:jc w:val="both"/>
      </w:pPr>
      <w:proofErr w:type="gramStart"/>
      <w:r w:rsidRPr="00ED0891">
        <w:t>w</w:t>
      </w:r>
      <w:r w:rsidRPr="00ED0891">
        <w:rPr>
          <w:rFonts w:hint="eastAsia"/>
        </w:rPr>
        <w:t>here</w:t>
      </w:r>
      <w:proofErr w:type="gramEnd"/>
    </w:p>
    <w:p w:rsidR="0037555F" w:rsidRPr="00ED0891" w:rsidRDefault="00FB007B">
      <w:pPr>
        <w:pStyle w:val="B1"/>
      </w:pPr>
      <w:r w:rsidRPr="00ED0891">
        <w:t>-</w:t>
      </w:r>
      <w:r w:rsidRPr="00ED0891">
        <w:tab/>
      </w:r>
      <m:oMath>
        <m:sSub>
          <m:sSubPr>
            <m:ctrlPr>
              <w:ins w:id="1136" w:author="cmcc" w:date="2023-03-03T02:04:00Z">
                <w:rPr>
                  <w:rFonts w:ascii="Cambria Math" w:hAnsi="Cambria Math" w:cs="Calibri"/>
                  <w:i/>
                  <w:iCs/>
                </w:rPr>
              </w:ins>
            </m:ctrlPr>
          </m:sSubPr>
          <m:e>
            <m:r>
              <m:rPr>
                <m:sty m:val="bi"/>
              </m:rPr>
              <w:rPr>
                <w:rFonts w:ascii="Cambria Math" w:hAnsi="Cambria Math"/>
              </w:rPr>
              <m:t>w</m:t>
            </m:r>
          </m:e>
          <m:sub>
            <m:r>
              <w:rPr>
                <w:rFonts w:ascii="Cambria Math" w:hAnsi="Cambria Math"/>
              </w:rPr>
              <m:t>A</m:t>
            </m:r>
          </m:sub>
        </m:sSub>
      </m:oMath>
      <w:r w:rsidRPr="00ED0891">
        <w:t xml:space="preserve"> (</w:t>
      </w:r>
      <m:oMath>
        <m:sSub>
          <m:sSubPr>
            <m:ctrlPr>
              <w:ins w:id="1137" w:author="cmcc" w:date="2023-03-03T02:04:00Z">
                <w:rPr>
                  <w:rFonts w:ascii="Cambria Math" w:hAnsi="Cambria Math" w:cs="Calibri"/>
                </w:rPr>
              </w:ins>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ins w:id="1138" w:author="cmcc" w:date="2023-03-03T02:04:00Z">
                <w:rPr>
                  <w:rFonts w:ascii="Cambria Math" w:hAnsi="Cambria Math" w:cs="Calibri"/>
                  <w:i/>
                  <w:iCs/>
                </w:rPr>
              </w:ins>
            </m:ctrlPr>
          </m:dPr>
          <m:e>
            <m:sSubSup>
              <m:sSubSupPr>
                <m:ctrlPr>
                  <w:ins w:id="1139" w:author="cmcc" w:date="2023-03-03T02:04:00Z">
                    <w:rPr>
                      <w:rFonts w:ascii="Cambria Math" w:hAnsi="Cambria Math" w:cs="Calibri"/>
                    </w:rPr>
                  </w:ins>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ins w:id="1140" w:author="cmcc" w:date="2023-03-03T02:04:00Z">
                    <w:rPr>
                      <w:rFonts w:ascii="Cambria Math" w:hAnsi="Cambria Math" w:cs="Calibri"/>
                    </w:rPr>
                  </w:ins>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ins w:id="1141" w:author="cmcc" w:date="2023-03-03T02:04:00Z">
                    <w:rPr>
                      <w:rFonts w:ascii="Cambria Math" w:hAnsi="Cambria Math" w:cs="Calibri"/>
                    </w:rPr>
                  </w:ins>
                </m:ctrlPr>
              </m:sSubSupPr>
              <m:e>
                <m:r>
                  <w:rPr>
                    <w:rFonts w:ascii="Cambria Math" w:hAnsi="Cambria Math"/>
                  </w:rPr>
                  <m:t>w</m:t>
                </m:r>
              </m:e>
              <m:sub>
                <m:sSub>
                  <m:sSubPr>
                    <m:ctrlPr>
                      <w:ins w:id="1142" w:author="cmcc" w:date="2023-03-03T02:04:00Z">
                        <w:rPr>
                          <w:rFonts w:ascii="Cambria Math" w:hAnsi="Cambria Math" w:cs="Calibri"/>
                          <w:i/>
                          <w:iCs/>
                        </w:rPr>
                      </w:ins>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Pr="00ED0891">
        <w:t>) represents a complex weight vector used for virtualization of Tx antenna port</w:t>
      </w:r>
      <w:r w:rsidRPr="00ED0891">
        <w:rPr>
          <w:i/>
          <w:iCs/>
        </w:rPr>
        <w:t xml:space="preserve"> p</w:t>
      </w:r>
      <w:r w:rsidRPr="00ED0891">
        <w:t xml:space="preserve"> of </w:t>
      </w:r>
      <w:proofErr w:type="gramStart"/>
      <w:r w:rsidRPr="00ED0891">
        <w:t xml:space="preserve">transmitter </w:t>
      </w:r>
      <m:oMath>
        <w:proofErr w:type="gramEnd"/>
        <m:r>
          <w:rPr>
            <w:rFonts w:ascii="Cambria Math" w:hAnsi="Cambria Math"/>
          </w:rPr>
          <m:t>A</m:t>
        </m:r>
      </m:oMath>
      <w:r w:rsidRPr="00ED0891">
        <w:t xml:space="preserve">, and </w:t>
      </w:r>
      <m:oMath>
        <m:sSub>
          <m:sSubPr>
            <m:ctrlPr>
              <w:ins w:id="1143" w:author="cmcc" w:date="2023-03-03T02:04:00Z">
                <w:rPr>
                  <w:rFonts w:ascii="Cambria Math" w:hAnsi="Cambria Math" w:cs="Calibri"/>
                  <w:i/>
                  <w:iCs/>
                </w:rPr>
              </w:ins>
            </m:ctrlPr>
          </m:sSubPr>
          <m:e>
            <m:r>
              <m:rPr>
                <m:sty m:val="bi"/>
              </m:rPr>
              <w:rPr>
                <w:rFonts w:ascii="Cambria Math" w:hAnsi="Cambria Math"/>
              </w:rPr>
              <m:t>g</m:t>
            </m:r>
          </m:e>
          <m:sub>
            <m:r>
              <w:rPr>
                <w:rFonts w:ascii="Cambria Math" w:hAnsi="Cambria Math"/>
              </w:rPr>
              <m:t>B</m:t>
            </m:r>
          </m:sub>
        </m:sSub>
      </m:oMath>
      <w:r w:rsidRPr="00ED0891">
        <w:t xml:space="preserve"> (</w:t>
      </w:r>
      <m:oMath>
        <m:sSub>
          <m:sSubPr>
            <m:ctrlPr>
              <w:ins w:id="1144" w:author="cmcc" w:date="2023-03-03T02:04:00Z">
                <w:rPr>
                  <w:rFonts w:ascii="Cambria Math" w:hAnsi="Cambria Math" w:cs="Calibri"/>
                  <w:i/>
                  <w:iCs/>
                </w:rPr>
              </w:ins>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ins w:id="1145" w:author="cmcc" w:date="2023-03-03T02:04:00Z">
                <w:rPr>
                  <w:rFonts w:ascii="Cambria Math" w:hAnsi="Cambria Math" w:cs="Calibri"/>
                  <w:i/>
                  <w:iCs/>
                </w:rPr>
              </w:ins>
            </m:ctrlPr>
          </m:dPr>
          <m:e>
            <m:sSubSup>
              <m:sSubSupPr>
                <m:ctrlPr>
                  <w:ins w:id="1146" w:author="cmcc" w:date="2023-03-03T02:04:00Z">
                    <w:rPr>
                      <w:rFonts w:ascii="Cambria Math" w:hAnsi="Cambria Math" w:cs="Calibri"/>
                    </w:rPr>
                  </w:ins>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ins w:id="1147" w:author="cmcc" w:date="2023-03-03T02:04:00Z">
                    <w:rPr>
                      <w:rFonts w:ascii="Cambria Math" w:hAnsi="Cambria Math" w:cs="Calibri"/>
                    </w:rPr>
                  </w:ins>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ins w:id="1148" w:author="cmcc" w:date="2023-03-03T02:04:00Z">
                    <w:rPr>
                      <w:rFonts w:ascii="Cambria Math" w:hAnsi="Cambria Math" w:cs="Calibri"/>
                    </w:rPr>
                  </w:ins>
                </m:ctrlPr>
              </m:sSubSupPr>
              <m:e>
                <m:r>
                  <w:rPr>
                    <w:rFonts w:ascii="Cambria Math" w:hAnsi="Cambria Math"/>
                  </w:rPr>
                  <m:t>g</m:t>
                </m:r>
              </m:e>
              <m:sub>
                <m:sSub>
                  <m:sSubPr>
                    <m:ctrlPr>
                      <w:ins w:id="1149" w:author="cmcc" w:date="2023-03-03T02:04:00Z">
                        <w:rPr>
                          <w:rFonts w:ascii="Cambria Math" w:hAnsi="Cambria Math" w:cs="Calibri"/>
                          <w:i/>
                          <w:iCs/>
                        </w:rPr>
                      </w:ins>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Pr="00ED0891">
        <w:t xml:space="preserve">) represents a complex weight vector used for virtualization of Rx antenna port </w:t>
      </w:r>
      <w:r w:rsidRPr="00ED0891">
        <w:rPr>
          <w:i/>
          <w:iCs/>
        </w:rPr>
        <w:t>u</w:t>
      </w:r>
      <w:r w:rsidRPr="00ED0891">
        <w:t xml:space="preserve"> of receiver </w:t>
      </w:r>
      <m:oMath>
        <m:r>
          <w:rPr>
            <w:rFonts w:ascii="Cambria Math" w:hAnsi="Cambria Math"/>
          </w:rPr>
          <m:t>B</m:t>
        </m:r>
      </m:oMath>
      <w:r w:rsidRPr="00ED0891">
        <w:t>.</w:t>
      </w:r>
    </w:p>
    <w:p w:rsidR="0037555F" w:rsidRPr="00ED0891" w:rsidRDefault="00FB007B">
      <w:pPr>
        <w:pStyle w:val="B1"/>
      </w:pPr>
      <w:r w:rsidRPr="00ED0891">
        <w:t>-</w:t>
      </w:r>
      <w:r w:rsidRPr="00ED0891">
        <w:tab/>
        <w:t>Formula (A-12) can be understood according to equation (7.5-29) in TR38.901.</w:t>
      </w:r>
    </w:p>
    <w:p w:rsidR="0037555F" w:rsidRPr="00ED0891" w:rsidRDefault="00FB007B">
      <w:pPr>
        <w:rPr>
          <w:lang w:eastAsia="zh-CN"/>
        </w:rPr>
      </w:pPr>
      <w:r w:rsidRPr="00ED0891">
        <w:br w:type="page"/>
      </w:r>
    </w:p>
    <w:p w:rsidR="0037555F" w:rsidRPr="00ED0891" w:rsidRDefault="00FB007B">
      <w:pPr>
        <w:pStyle w:val="9"/>
      </w:pPr>
      <w:bookmarkStart w:id="1150" w:name="_Toc122614373"/>
      <w:r w:rsidRPr="00ED0891">
        <w:lastRenderedPageBreak/>
        <w:t>Annex &lt;B&gt;</w:t>
      </w:r>
      <w:proofErr w:type="gramStart"/>
      <w:r w:rsidRPr="00ED0891">
        <w:t>:</w:t>
      </w:r>
      <w:proofErr w:type="gramEnd"/>
      <w:r w:rsidRPr="00ED0891">
        <w:br/>
        <w:t>System level simulation assumptions</w:t>
      </w:r>
      <w:bookmarkEnd w:id="1150"/>
    </w:p>
    <w:p w:rsidR="0037555F" w:rsidRPr="00ED0891" w:rsidRDefault="00FB007B">
      <w:pPr>
        <w:pStyle w:val="TH"/>
        <w:rPr>
          <w:bCs/>
          <w:iCs/>
        </w:rPr>
      </w:pPr>
      <w:bookmarkStart w:id="1151" w:name="_Ref117631956"/>
      <w:r w:rsidRPr="00ED0891">
        <w:t xml:space="preserve">Table </w:t>
      </w:r>
      <w:r w:rsidRPr="00ED0891">
        <w:rPr>
          <w:lang w:eastAsia="zh-CN"/>
        </w:rPr>
        <w:t>B</w:t>
      </w:r>
      <w:r w:rsidRPr="00ED0891">
        <w:noBreakHyphen/>
      </w:r>
      <w:bookmarkEnd w:id="1151"/>
      <w:r w:rsidRPr="00ED0891">
        <w:t>1: SLS assumptions common to SBFD and D</w:t>
      </w:r>
      <w:r w:rsidRPr="00ED0891">
        <w:rPr>
          <w:bCs/>
          <w:iCs/>
        </w:rPr>
        <w:t>ynamic/flexible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5"/>
        <w:gridCol w:w="4038"/>
        <w:gridCol w:w="4038"/>
      </w:tblGrid>
      <w:tr w:rsidR="0037555F" w:rsidRPr="00ED0891">
        <w:tc>
          <w:tcPr>
            <w:tcW w:w="1555" w:type="dxa"/>
            <w:shd w:val="clear" w:color="auto" w:fill="D9D9D9"/>
            <w:vAlign w:val="center"/>
          </w:tcPr>
          <w:p w:rsidR="0037555F" w:rsidRPr="00ED0891" w:rsidRDefault="00FB007B">
            <w:pPr>
              <w:spacing w:after="0"/>
              <w:jc w:val="center"/>
              <w:rPr>
                <w:rFonts w:ascii="Arial" w:hAnsi="Arial" w:cs="Arial"/>
                <w:b/>
                <w:sz w:val="18"/>
                <w:szCs w:val="18"/>
                <w:lang w:eastAsia="zh-CN"/>
              </w:rPr>
            </w:pPr>
            <w:r w:rsidRPr="00ED0891">
              <w:rPr>
                <w:rFonts w:ascii="Arial" w:hAnsi="Arial" w:cs="Arial"/>
                <w:b/>
                <w:bCs/>
                <w:sz w:val="18"/>
                <w:szCs w:val="18"/>
              </w:rPr>
              <w:t>Parameters</w:t>
            </w:r>
          </w:p>
        </w:tc>
        <w:tc>
          <w:tcPr>
            <w:tcW w:w="4038" w:type="dxa"/>
            <w:shd w:val="clear" w:color="auto" w:fill="D9D9D9"/>
            <w:vAlign w:val="center"/>
          </w:tcPr>
          <w:p w:rsidR="0037555F" w:rsidRPr="00ED0891" w:rsidRDefault="00FB007B">
            <w:pPr>
              <w:spacing w:after="0"/>
              <w:jc w:val="center"/>
              <w:rPr>
                <w:rFonts w:ascii="Arial" w:hAnsi="Arial" w:cs="Arial"/>
                <w:b/>
                <w:sz w:val="18"/>
                <w:szCs w:val="18"/>
                <w:lang w:eastAsia="zh-CN"/>
              </w:rPr>
            </w:pPr>
            <w:r w:rsidRPr="00ED0891">
              <w:rPr>
                <w:rFonts w:ascii="Arial" w:hAnsi="Arial" w:cs="Arial"/>
                <w:b/>
                <w:sz w:val="18"/>
                <w:szCs w:val="18"/>
                <w:lang w:eastAsia="zh-CN"/>
              </w:rPr>
              <w:t>FR1</w:t>
            </w:r>
          </w:p>
        </w:tc>
        <w:tc>
          <w:tcPr>
            <w:tcW w:w="4038" w:type="dxa"/>
            <w:shd w:val="clear" w:color="auto" w:fill="D9D9D9"/>
            <w:vAlign w:val="center"/>
          </w:tcPr>
          <w:p w:rsidR="0037555F" w:rsidRPr="00ED0891" w:rsidRDefault="00FB007B">
            <w:pPr>
              <w:spacing w:after="0"/>
              <w:jc w:val="center"/>
              <w:rPr>
                <w:rFonts w:ascii="Arial" w:hAnsi="Arial" w:cs="Arial"/>
                <w:b/>
                <w:sz w:val="18"/>
                <w:szCs w:val="18"/>
                <w:lang w:eastAsia="zh-CN"/>
              </w:rPr>
            </w:pPr>
            <w:r w:rsidRPr="00ED0891">
              <w:rPr>
                <w:rFonts w:ascii="Arial" w:hAnsi="Arial" w:cs="Arial"/>
                <w:b/>
                <w:sz w:val="18"/>
                <w:szCs w:val="18"/>
                <w:lang w:eastAsia="zh-CN"/>
              </w:rPr>
              <w:t>FR2-1</w:t>
            </w:r>
          </w:p>
        </w:tc>
      </w:tr>
      <w:tr w:rsidR="0037555F" w:rsidRPr="00ED0891">
        <w:tc>
          <w:tcPr>
            <w:tcW w:w="1555" w:type="dxa"/>
            <w:shd w:val="clear" w:color="auto" w:fill="auto"/>
          </w:tcPr>
          <w:p w:rsidR="0037555F" w:rsidRPr="00ED0891" w:rsidRDefault="00FB007B">
            <w:pPr>
              <w:spacing w:after="0"/>
              <w:rPr>
                <w:rFonts w:ascii="Arial" w:hAnsi="Arial" w:cs="Arial"/>
                <w:sz w:val="18"/>
                <w:szCs w:val="18"/>
                <w:lang w:eastAsia="zh-CN"/>
              </w:rPr>
            </w:pPr>
            <w:r w:rsidRPr="00ED0891">
              <w:rPr>
                <w:rFonts w:ascii="Arial" w:hAnsi="Arial" w:cs="Arial"/>
                <w:b/>
                <w:sz w:val="18"/>
                <w:szCs w:val="18"/>
              </w:rPr>
              <w:t>Carrier frequency</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lang w:eastAsia="zh-CN"/>
              </w:rPr>
              <w:t>4GHz</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lang w:eastAsia="zh-CN"/>
              </w:rPr>
              <w:t>30GHz</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BS antenna array configuration</w:t>
            </w:r>
          </w:p>
        </w:tc>
        <w:tc>
          <w:tcPr>
            <w:tcW w:w="8076" w:type="dxa"/>
            <w:gridSpan w:val="2"/>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Companies to report the BS antenna configurations</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UE antenna configuration</w:t>
            </w:r>
          </w:p>
        </w:tc>
        <w:tc>
          <w:tcPr>
            <w:tcW w:w="8076" w:type="dxa"/>
            <w:gridSpan w:val="2"/>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lang w:eastAsia="zh-CN"/>
              </w:rPr>
              <w:t>Companies to report the UE antenna configurations</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BS antenna radiation pattern</w:t>
            </w:r>
          </w:p>
        </w:tc>
        <w:tc>
          <w:tcPr>
            <w:tcW w:w="8076" w:type="dxa"/>
            <w:gridSpan w:val="2"/>
            <w:shd w:val="clear" w:color="auto" w:fill="auto"/>
          </w:tcPr>
          <w:p w:rsidR="0037555F" w:rsidRPr="00ED0891" w:rsidRDefault="00FB007B">
            <w:pPr>
              <w:pStyle w:val="afff2"/>
              <w:numPr>
                <w:ilvl w:val="0"/>
                <w:numId w:val="35"/>
              </w:numPr>
              <w:spacing w:after="0"/>
              <w:rPr>
                <w:rFonts w:ascii="Arial" w:hAnsi="Arial" w:cs="Arial"/>
                <w:bCs/>
                <w:iCs/>
                <w:sz w:val="18"/>
                <w:szCs w:val="18"/>
              </w:rPr>
            </w:pPr>
            <w:proofErr w:type="spellStart"/>
            <w:r w:rsidRPr="00ED0891">
              <w:rPr>
                <w:rFonts w:ascii="Arial" w:hAnsi="Arial" w:cs="Arial"/>
                <w:bCs/>
                <w:iCs/>
                <w:sz w:val="18"/>
                <w:szCs w:val="18"/>
              </w:rPr>
              <w:t>InH</w:t>
            </w:r>
            <w:proofErr w:type="spellEnd"/>
            <w:r w:rsidRPr="00ED0891">
              <w:rPr>
                <w:rFonts w:ascii="Arial" w:hAnsi="Arial" w:cs="Arial"/>
                <w:bCs/>
                <w:iCs/>
                <w:sz w:val="18"/>
                <w:szCs w:val="18"/>
              </w:rPr>
              <w:t>: reuse Table 10 in Report ITU-R M.2412</w:t>
            </w:r>
          </w:p>
          <w:p w:rsidR="0037555F" w:rsidRPr="00ED0891" w:rsidRDefault="00FB007B">
            <w:pPr>
              <w:pStyle w:val="afff2"/>
              <w:numPr>
                <w:ilvl w:val="0"/>
                <w:numId w:val="35"/>
              </w:numPr>
              <w:spacing w:after="0"/>
              <w:rPr>
                <w:rFonts w:ascii="Arial" w:hAnsi="Arial" w:cs="Arial"/>
                <w:sz w:val="18"/>
                <w:szCs w:val="18"/>
                <w:lang w:eastAsia="zh-CN"/>
              </w:rPr>
            </w:pPr>
            <w:r w:rsidRPr="00ED0891">
              <w:rPr>
                <w:rFonts w:ascii="Arial" w:hAnsi="Arial" w:cs="Arial"/>
                <w:bCs/>
                <w:iCs/>
                <w:sz w:val="18"/>
                <w:szCs w:val="18"/>
              </w:rPr>
              <w:t xml:space="preserve">Urban Macro/ Dense Urban Macro layer / Dense Urban Micro layer: reuse Table 9 in Report ITU-R M.2412 </w:t>
            </w:r>
          </w:p>
          <w:p w:rsidR="0037555F" w:rsidRPr="00ED0891" w:rsidRDefault="00FB007B">
            <w:pPr>
              <w:spacing w:after="0"/>
              <w:rPr>
                <w:rFonts w:ascii="Arial" w:hAnsi="Arial" w:cs="Arial"/>
                <w:sz w:val="18"/>
                <w:szCs w:val="18"/>
                <w:lang w:eastAsia="zh-CN"/>
              </w:rPr>
            </w:pPr>
            <w:r w:rsidRPr="00ED0891">
              <w:rPr>
                <w:rFonts w:ascii="Arial" w:hAnsi="Arial" w:cs="Arial"/>
                <w:bCs/>
                <w:iCs/>
                <w:sz w:val="18"/>
                <w:szCs w:val="18"/>
              </w:rPr>
              <w:t>Companies can also consider evaluation with other realistic BS antenna radiation pattern</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UE antenna radiation pattern</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 xml:space="preserve">Omni-directional with 0 </w:t>
            </w:r>
            <w:proofErr w:type="spellStart"/>
            <w:r w:rsidRPr="00ED0891">
              <w:rPr>
                <w:rFonts w:ascii="Arial" w:hAnsi="Arial" w:cs="Arial"/>
                <w:sz w:val="18"/>
                <w:szCs w:val="18"/>
              </w:rPr>
              <w:t>dBi</w:t>
            </w:r>
            <w:proofErr w:type="spellEnd"/>
            <w:r w:rsidRPr="00ED0891">
              <w:rPr>
                <w:rFonts w:ascii="Arial" w:hAnsi="Arial" w:cs="Arial"/>
                <w:sz w:val="18"/>
                <w:szCs w:val="18"/>
              </w:rPr>
              <w:t xml:space="preserve"> element gain</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Reuse Table 11 in Report ITU-R M.2412</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lang w:eastAsia="zh-CN"/>
              </w:rPr>
              <w:t>Channel</w:t>
            </w:r>
            <w:r w:rsidRPr="00ED0891">
              <w:rPr>
                <w:rFonts w:ascii="Arial" w:hAnsi="Arial" w:cs="Arial"/>
                <w:b/>
                <w:sz w:val="18"/>
                <w:szCs w:val="18"/>
              </w:rPr>
              <w:t xml:space="preserve"> Model</w:t>
            </w:r>
          </w:p>
        </w:tc>
        <w:tc>
          <w:tcPr>
            <w:tcW w:w="8076" w:type="dxa"/>
            <w:gridSpan w:val="2"/>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lang w:eastAsia="zh-CN"/>
              </w:rPr>
              <w:t>Refer to Annex A.3</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bCs/>
                <w:sz w:val="18"/>
                <w:szCs w:val="18"/>
                <w:lang w:eastAsia="zh-CN"/>
              </w:rPr>
              <w:t>Traffic model</w:t>
            </w:r>
          </w:p>
        </w:tc>
        <w:tc>
          <w:tcPr>
            <w:tcW w:w="8076" w:type="dxa"/>
            <w:gridSpan w:val="2"/>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lang w:eastAsia="zh-CN"/>
              </w:rPr>
              <w:t>Refer to Annex A.6</w:t>
            </w:r>
          </w:p>
        </w:tc>
      </w:tr>
      <w:tr w:rsidR="0037555F" w:rsidRPr="00ED0891">
        <w:tc>
          <w:tcPr>
            <w:tcW w:w="1555" w:type="dxa"/>
            <w:shd w:val="clear" w:color="auto" w:fill="auto"/>
          </w:tcPr>
          <w:p w:rsidR="0037555F" w:rsidRPr="00ED0891" w:rsidRDefault="00FB007B">
            <w:pPr>
              <w:spacing w:after="0"/>
              <w:rPr>
                <w:rFonts w:ascii="Arial" w:hAnsi="Arial" w:cs="Arial"/>
                <w:b/>
                <w:bCs/>
                <w:sz w:val="18"/>
                <w:szCs w:val="18"/>
                <w:lang w:eastAsia="zh-CN"/>
              </w:rPr>
            </w:pPr>
            <w:r w:rsidRPr="00ED0891">
              <w:rPr>
                <w:rFonts w:ascii="Arial" w:hAnsi="Arial" w:cs="Arial"/>
                <w:b/>
                <w:bCs/>
                <w:sz w:val="18"/>
                <w:szCs w:val="18"/>
              </w:rPr>
              <w:t>Layout</w:t>
            </w:r>
          </w:p>
        </w:tc>
        <w:tc>
          <w:tcPr>
            <w:tcW w:w="8076" w:type="dxa"/>
            <w:gridSpan w:val="2"/>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bCs/>
                <w:sz w:val="18"/>
                <w:szCs w:val="18"/>
              </w:rPr>
              <w:t>Refer to Annex A.1.1</w:t>
            </w:r>
          </w:p>
        </w:tc>
      </w:tr>
      <w:tr w:rsidR="0037555F" w:rsidRPr="00ED0891">
        <w:tc>
          <w:tcPr>
            <w:tcW w:w="1555" w:type="dxa"/>
            <w:shd w:val="clear" w:color="auto" w:fill="auto"/>
          </w:tcPr>
          <w:p w:rsidR="0037555F" w:rsidRPr="00ED0891" w:rsidRDefault="00FB007B">
            <w:pPr>
              <w:spacing w:after="0"/>
              <w:rPr>
                <w:rFonts w:ascii="Arial" w:hAnsi="Arial" w:cs="Arial"/>
                <w:b/>
                <w:bCs/>
                <w:sz w:val="18"/>
                <w:szCs w:val="18"/>
                <w:lang w:eastAsia="zh-CN"/>
              </w:rPr>
            </w:pPr>
            <w:r w:rsidRPr="00ED0891">
              <w:rPr>
                <w:rFonts w:ascii="Arial" w:hAnsi="Arial" w:cs="Arial"/>
                <w:b/>
                <w:sz w:val="18"/>
                <w:szCs w:val="18"/>
              </w:rPr>
              <w:t>UE distribution</w:t>
            </w:r>
          </w:p>
        </w:tc>
        <w:tc>
          <w:tcPr>
            <w:tcW w:w="8076" w:type="dxa"/>
            <w:gridSpan w:val="2"/>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Refer to Annex A.1.2</w:t>
            </w:r>
          </w:p>
        </w:tc>
      </w:tr>
      <w:tr w:rsidR="0037555F" w:rsidRPr="00ED0891">
        <w:tc>
          <w:tcPr>
            <w:tcW w:w="1555" w:type="dxa"/>
            <w:shd w:val="clear" w:color="auto" w:fill="auto"/>
          </w:tcPr>
          <w:p w:rsidR="0037555F" w:rsidRPr="00ED0891" w:rsidRDefault="00FB007B">
            <w:pPr>
              <w:spacing w:after="0"/>
              <w:rPr>
                <w:rFonts w:ascii="Arial" w:hAnsi="Arial" w:cs="Arial"/>
                <w:sz w:val="18"/>
                <w:szCs w:val="18"/>
                <w:lang w:eastAsia="zh-CN"/>
              </w:rPr>
            </w:pPr>
            <w:r w:rsidRPr="00ED0891">
              <w:rPr>
                <w:rFonts w:ascii="Arial" w:hAnsi="Arial" w:cs="Arial"/>
                <w:b/>
                <w:sz w:val="18"/>
                <w:szCs w:val="18"/>
              </w:rPr>
              <w:t>System bandwidth</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lang w:eastAsia="zh-CN"/>
              </w:rPr>
              <w:t>100MHz</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lang w:eastAsia="zh-CN"/>
              </w:rPr>
              <w:t>Baseline: 100MHz</w:t>
            </w:r>
          </w:p>
          <w:p w:rsidR="0037555F" w:rsidRPr="00ED0891" w:rsidRDefault="00FB007B">
            <w:pPr>
              <w:spacing w:after="0"/>
              <w:jc w:val="both"/>
              <w:rPr>
                <w:rFonts w:ascii="Arial" w:hAnsi="Arial" w:cs="Arial"/>
                <w:sz w:val="18"/>
                <w:szCs w:val="18"/>
                <w:lang w:eastAsia="zh-CN"/>
              </w:rPr>
            </w:pPr>
            <w:r w:rsidRPr="00ED0891">
              <w:rPr>
                <w:rFonts w:ascii="Arial" w:hAnsi="Arial" w:cs="Arial" w:hint="eastAsia"/>
                <w:sz w:val="18"/>
                <w:szCs w:val="18"/>
                <w:lang w:eastAsia="zh-CN"/>
              </w:rPr>
              <w:t>O</w:t>
            </w:r>
            <w:r w:rsidRPr="00ED0891">
              <w:rPr>
                <w:rFonts w:ascii="Arial" w:hAnsi="Arial" w:cs="Arial"/>
                <w:sz w:val="18"/>
                <w:szCs w:val="18"/>
                <w:lang w:eastAsia="zh-CN"/>
              </w:rPr>
              <w:t>ptional: 200MHz</w:t>
            </w:r>
          </w:p>
        </w:tc>
      </w:tr>
      <w:tr w:rsidR="0037555F" w:rsidRPr="00ED0891">
        <w:tc>
          <w:tcPr>
            <w:tcW w:w="1555" w:type="dxa"/>
            <w:shd w:val="clear" w:color="auto" w:fill="auto"/>
          </w:tcPr>
          <w:p w:rsidR="0037555F" w:rsidRPr="00ED0891" w:rsidRDefault="00FB007B">
            <w:pPr>
              <w:spacing w:after="0"/>
              <w:rPr>
                <w:rFonts w:ascii="Arial" w:hAnsi="Arial" w:cs="Arial"/>
                <w:sz w:val="18"/>
                <w:szCs w:val="18"/>
                <w:lang w:eastAsia="zh-CN"/>
              </w:rPr>
            </w:pPr>
            <w:r w:rsidRPr="00ED0891">
              <w:rPr>
                <w:rFonts w:ascii="Arial" w:hAnsi="Arial" w:cs="Arial"/>
                <w:b/>
                <w:sz w:val="18"/>
                <w:szCs w:val="18"/>
              </w:rPr>
              <w:t>Numerology</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14 OFDM symbol slot, SCS = 30kHz</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14 OFDM symbol slot, SCS = 120kHz</w:t>
            </w:r>
          </w:p>
        </w:tc>
      </w:tr>
      <w:tr w:rsidR="0037555F" w:rsidRPr="00ED0891">
        <w:tc>
          <w:tcPr>
            <w:tcW w:w="1555" w:type="dxa"/>
            <w:shd w:val="clear" w:color="auto" w:fill="auto"/>
          </w:tcPr>
          <w:p w:rsidR="0037555F" w:rsidRPr="00ED0891" w:rsidRDefault="00FB007B">
            <w:pPr>
              <w:spacing w:after="0"/>
              <w:rPr>
                <w:rFonts w:ascii="Arial" w:hAnsi="Arial" w:cs="Arial"/>
                <w:sz w:val="18"/>
                <w:szCs w:val="18"/>
                <w:lang w:eastAsia="zh-CN"/>
              </w:rPr>
            </w:pPr>
            <w:r w:rsidRPr="00ED0891">
              <w:rPr>
                <w:rFonts w:ascii="Arial" w:hAnsi="Arial" w:cs="Arial"/>
                <w:b/>
                <w:sz w:val="18"/>
                <w:szCs w:val="18"/>
              </w:rPr>
              <w:t xml:space="preserve">UE </w:t>
            </w:r>
            <w:proofErr w:type="spellStart"/>
            <w:r w:rsidRPr="00ED0891">
              <w:rPr>
                <w:rFonts w:ascii="Arial" w:hAnsi="Arial" w:cs="Arial"/>
                <w:b/>
                <w:sz w:val="18"/>
                <w:szCs w:val="18"/>
              </w:rPr>
              <w:t>Tx</w:t>
            </w:r>
            <w:proofErr w:type="spellEnd"/>
            <w:r w:rsidRPr="00ED0891">
              <w:rPr>
                <w:rFonts w:ascii="Arial" w:hAnsi="Arial" w:cs="Arial"/>
                <w:b/>
                <w:sz w:val="18"/>
                <w:szCs w:val="18"/>
              </w:rPr>
              <w:t xml:space="preserve"> power</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23dBm</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 xml:space="preserve">23 </w:t>
            </w:r>
            <w:proofErr w:type="spellStart"/>
            <w:r w:rsidRPr="00ED0891">
              <w:rPr>
                <w:rFonts w:ascii="Arial" w:hAnsi="Arial" w:cs="Arial"/>
                <w:sz w:val="18"/>
                <w:szCs w:val="18"/>
              </w:rPr>
              <w:t>dBm</w:t>
            </w:r>
            <w:proofErr w:type="spellEnd"/>
            <w:r w:rsidRPr="00ED0891">
              <w:rPr>
                <w:rFonts w:ascii="Arial" w:hAnsi="Arial" w:cs="Arial"/>
                <w:sz w:val="18"/>
                <w:szCs w:val="18"/>
              </w:rPr>
              <w:t xml:space="preserve">. EIRP should not exceed 43 </w:t>
            </w:r>
            <w:proofErr w:type="spellStart"/>
            <w:r w:rsidRPr="00ED0891">
              <w:rPr>
                <w:rFonts w:ascii="Arial" w:hAnsi="Arial" w:cs="Arial"/>
                <w:sz w:val="18"/>
                <w:szCs w:val="18"/>
              </w:rPr>
              <w:t>dBm</w:t>
            </w:r>
            <w:proofErr w:type="spellEnd"/>
            <w:r w:rsidRPr="00ED0891">
              <w:rPr>
                <w:rFonts w:ascii="Arial" w:hAnsi="Arial" w:cs="Arial"/>
                <w:sz w:val="18"/>
                <w:szCs w:val="18"/>
              </w:rPr>
              <w:t xml:space="preserve"> </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Open loop power control parameters</w:t>
            </w:r>
          </w:p>
        </w:tc>
        <w:tc>
          <w:tcPr>
            <w:tcW w:w="8076" w:type="dxa"/>
            <w:gridSpan w:val="2"/>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Companies to report power control parameters.</w:t>
            </w:r>
          </w:p>
        </w:tc>
      </w:tr>
      <w:tr w:rsidR="0037555F" w:rsidRPr="00ED0891">
        <w:tc>
          <w:tcPr>
            <w:tcW w:w="1555" w:type="dxa"/>
            <w:shd w:val="clear" w:color="auto" w:fill="auto"/>
          </w:tcPr>
          <w:p w:rsidR="0037555F" w:rsidRPr="00ED0891" w:rsidRDefault="00FB007B">
            <w:pPr>
              <w:spacing w:after="0"/>
              <w:rPr>
                <w:rFonts w:ascii="Arial" w:hAnsi="Arial" w:cs="Arial"/>
                <w:sz w:val="18"/>
                <w:szCs w:val="18"/>
                <w:lang w:eastAsia="zh-CN"/>
              </w:rPr>
            </w:pPr>
            <w:r w:rsidRPr="00ED0891">
              <w:rPr>
                <w:rFonts w:ascii="Arial" w:hAnsi="Arial" w:cs="Arial"/>
                <w:b/>
                <w:sz w:val="18"/>
                <w:szCs w:val="18"/>
              </w:rPr>
              <w:t>BS receiver noise figure</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5dB</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7dB</w:t>
            </w:r>
          </w:p>
        </w:tc>
      </w:tr>
      <w:tr w:rsidR="0037555F" w:rsidRPr="00ED0891">
        <w:tc>
          <w:tcPr>
            <w:tcW w:w="1555" w:type="dxa"/>
            <w:shd w:val="clear" w:color="auto" w:fill="auto"/>
          </w:tcPr>
          <w:p w:rsidR="0037555F" w:rsidRPr="00ED0891" w:rsidRDefault="00FB007B">
            <w:pPr>
              <w:spacing w:after="0"/>
              <w:rPr>
                <w:rFonts w:ascii="Arial" w:hAnsi="Arial" w:cs="Arial"/>
                <w:sz w:val="18"/>
                <w:szCs w:val="18"/>
                <w:lang w:eastAsia="zh-CN"/>
              </w:rPr>
            </w:pPr>
            <w:r w:rsidRPr="00ED0891">
              <w:rPr>
                <w:rFonts w:ascii="Arial" w:hAnsi="Arial" w:cs="Arial"/>
                <w:b/>
                <w:sz w:val="18"/>
                <w:szCs w:val="18"/>
              </w:rPr>
              <w:t>UE receiver noise figure</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9 dB</w:t>
            </w:r>
          </w:p>
        </w:tc>
        <w:tc>
          <w:tcPr>
            <w:tcW w:w="4038" w:type="dxa"/>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13 dB</w:t>
            </w:r>
          </w:p>
        </w:tc>
      </w:tr>
      <w:tr w:rsidR="0037555F" w:rsidRPr="00ED0891">
        <w:tc>
          <w:tcPr>
            <w:tcW w:w="1555" w:type="dxa"/>
            <w:shd w:val="clear" w:color="auto" w:fill="auto"/>
          </w:tcPr>
          <w:p w:rsidR="0037555F" w:rsidRPr="00ED0891" w:rsidRDefault="00FB007B">
            <w:pPr>
              <w:spacing w:after="0"/>
              <w:rPr>
                <w:rFonts w:ascii="Arial" w:hAnsi="Arial" w:cs="Arial"/>
                <w:sz w:val="18"/>
                <w:szCs w:val="18"/>
                <w:lang w:eastAsia="zh-CN"/>
              </w:rPr>
            </w:pPr>
            <w:r w:rsidRPr="00ED0891">
              <w:rPr>
                <w:rFonts w:ascii="Arial" w:hAnsi="Arial" w:cs="Arial"/>
                <w:b/>
                <w:sz w:val="18"/>
                <w:szCs w:val="18"/>
              </w:rPr>
              <w:t>UE receiver</w:t>
            </w:r>
          </w:p>
        </w:tc>
        <w:tc>
          <w:tcPr>
            <w:tcW w:w="8076" w:type="dxa"/>
            <w:gridSpan w:val="2"/>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 xml:space="preserve">MMSE-IRC as the baseline receiver. </w:t>
            </w:r>
          </w:p>
          <w:p w:rsidR="0037555F" w:rsidRPr="00ED0891" w:rsidRDefault="00FB007B">
            <w:pPr>
              <w:spacing w:after="0"/>
              <w:jc w:val="both"/>
              <w:rPr>
                <w:rFonts w:ascii="Arial" w:hAnsi="Arial" w:cs="Arial"/>
                <w:sz w:val="18"/>
                <w:szCs w:val="18"/>
              </w:rPr>
            </w:pPr>
            <w:r w:rsidRPr="00ED0891">
              <w:rPr>
                <w:rFonts w:ascii="Arial" w:hAnsi="Arial" w:cs="Arial"/>
                <w:bCs/>
                <w:iCs/>
                <w:sz w:val="18"/>
                <w:szCs w:val="18"/>
                <w:lang w:eastAsia="zh-CN"/>
              </w:rPr>
              <w:t>NO</w:t>
            </w:r>
            <w:r w:rsidRPr="00ED0891">
              <w:rPr>
                <w:rFonts w:ascii="Arial" w:hAnsi="Arial" w:cs="Arial"/>
                <w:bCs/>
                <w:iCs/>
                <w:sz w:val="18"/>
                <w:szCs w:val="18"/>
              </w:rPr>
              <w:t>TE</w:t>
            </w:r>
            <w:r w:rsidRPr="00ED0891">
              <w:rPr>
                <w:rFonts w:ascii="Arial" w:hAnsi="Arial" w:cs="Arial"/>
                <w:sz w:val="18"/>
                <w:szCs w:val="18"/>
              </w:rPr>
              <w:t>:</w:t>
            </w:r>
            <w:r w:rsidRPr="00ED0891">
              <w:rPr>
                <w:rFonts w:ascii="Arial" w:hAnsi="Arial" w:cs="Arial"/>
                <w:sz w:val="18"/>
                <w:szCs w:val="18"/>
              </w:rPr>
              <w:tab/>
              <w:t>Advanced receiver is not precluded.</w:t>
            </w:r>
          </w:p>
        </w:tc>
      </w:tr>
      <w:tr w:rsidR="0037555F" w:rsidRPr="00ED0891">
        <w:tc>
          <w:tcPr>
            <w:tcW w:w="1555" w:type="dxa"/>
            <w:shd w:val="clear" w:color="auto" w:fill="auto"/>
          </w:tcPr>
          <w:p w:rsidR="0037555F" w:rsidRPr="00ED0891" w:rsidRDefault="00FB007B">
            <w:pPr>
              <w:spacing w:after="0"/>
              <w:rPr>
                <w:rFonts w:ascii="Arial" w:hAnsi="Arial" w:cs="Arial"/>
                <w:sz w:val="18"/>
                <w:szCs w:val="18"/>
                <w:lang w:eastAsia="zh-CN"/>
              </w:rPr>
            </w:pPr>
            <w:r w:rsidRPr="00ED0891">
              <w:rPr>
                <w:rFonts w:ascii="Arial" w:hAnsi="Arial" w:cs="Arial"/>
                <w:b/>
                <w:sz w:val="18"/>
                <w:szCs w:val="18"/>
              </w:rPr>
              <w:t>Feedback assumption</w:t>
            </w:r>
          </w:p>
        </w:tc>
        <w:tc>
          <w:tcPr>
            <w:tcW w:w="8076" w:type="dxa"/>
            <w:gridSpan w:val="2"/>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 xml:space="preserve">Realistic </w:t>
            </w:r>
          </w:p>
        </w:tc>
      </w:tr>
      <w:tr w:rsidR="0037555F" w:rsidRPr="00ED0891">
        <w:tc>
          <w:tcPr>
            <w:tcW w:w="1555" w:type="dxa"/>
            <w:shd w:val="clear" w:color="auto" w:fill="auto"/>
          </w:tcPr>
          <w:p w:rsidR="0037555F" w:rsidRPr="00ED0891" w:rsidRDefault="00FB007B">
            <w:pPr>
              <w:spacing w:after="0"/>
              <w:rPr>
                <w:rFonts w:ascii="Arial" w:hAnsi="Arial" w:cs="Arial"/>
                <w:sz w:val="18"/>
                <w:szCs w:val="18"/>
                <w:lang w:eastAsia="zh-CN"/>
              </w:rPr>
            </w:pPr>
            <w:r w:rsidRPr="00ED0891">
              <w:rPr>
                <w:rFonts w:ascii="Arial" w:hAnsi="Arial" w:cs="Arial"/>
                <w:b/>
                <w:sz w:val="18"/>
                <w:szCs w:val="18"/>
              </w:rPr>
              <w:t>Channel estimation</w:t>
            </w:r>
          </w:p>
        </w:tc>
        <w:tc>
          <w:tcPr>
            <w:tcW w:w="8076" w:type="dxa"/>
            <w:gridSpan w:val="2"/>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Companies to report the option used.</w:t>
            </w:r>
          </w:p>
          <w:p w:rsidR="0037555F" w:rsidRPr="00ED0891" w:rsidRDefault="00FB007B">
            <w:pPr>
              <w:spacing w:after="0"/>
              <w:jc w:val="both"/>
              <w:rPr>
                <w:rFonts w:ascii="Arial" w:hAnsi="Arial" w:cs="Arial"/>
                <w:sz w:val="18"/>
                <w:szCs w:val="18"/>
              </w:rPr>
            </w:pPr>
            <w:r w:rsidRPr="00ED0891">
              <w:rPr>
                <w:rFonts w:ascii="Arial" w:hAnsi="Arial" w:cs="Arial"/>
                <w:sz w:val="18"/>
                <w:szCs w:val="18"/>
              </w:rPr>
              <w:t>Option 1: Ideal</w:t>
            </w:r>
          </w:p>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 xml:space="preserve">Option 2: Realistic </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UE processing capability</w:t>
            </w:r>
          </w:p>
        </w:tc>
        <w:tc>
          <w:tcPr>
            <w:tcW w:w="8076" w:type="dxa"/>
            <w:gridSpan w:val="2"/>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UE processing capability 1 as baseline</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Handover margin</w:t>
            </w:r>
          </w:p>
        </w:tc>
        <w:tc>
          <w:tcPr>
            <w:tcW w:w="8076" w:type="dxa"/>
            <w:gridSpan w:val="2"/>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 xml:space="preserve">3 dB </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UE attachment</w:t>
            </w:r>
          </w:p>
        </w:tc>
        <w:tc>
          <w:tcPr>
            <w:tcW w:w="4038" w:type="dxa"/>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Based on RSRP from port 0</w:t>
            </w:r>
          </w:p>
        </w:tc>
        <w:tc>
          <w:tcPr>
            <w:tcW w:w="4038" w:type="dxa"/>
            <w:shd w:val="clear" w:color="auto" w:fill="auto"/>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Based on RSRP from port 0. </w:t>
            </w:r>
          </w:p>
          <w:p w:rsidR="0037555F" w:rsidRPr="00ED0891" w:rsidRDefault="00FB007B">
            <w:pPr>
              <w:pStyle w:val="afff2"/>
              <w:widowControl w:val="0"/>
              <w:autoSpaceDE w:val="0"/>
              <w:autoSpaceDN w:val="0"/>
              <w:adjustRightInd w:val="0"/>
              <w:spacing w:after="0"/>
              <w:ind w:left="0"/>
              <w:jc w:val="both"/>
              <w:rPr>
                <w:rFonts w:ascii="Arial" w:hAnsi="Arial" w:cs="Arial"/>
                <w:sz w:val="18"/>
                <w:szCs w:val="18"/>
              </w:rPr>
            </w:pPr>
            <w:r w:rsidRPr="00ED0891">
              <w:rPr>
                <w:rFonts w:ascii="Arial" w:hAnsi="Arial" w:cs="Arial"/>
                <w:sz w:val="18"/>
                <w:szCs w:val="18"/>
              </w:rPr>
              <w:t xml:space="preserve">Out of the two UE panels, the UE panel with the best receive SNR is chosen. </w:t>
            </w:r>
            <w:proofErr w:type="gramStart"/>
            <w:r w:rsidRPr="00ED0891">
              <w:rPr>
                <w:rFonts w:ascii="Arial" w:hAnsi="Arial" w:cs="Arial"/>
                <w:sz w:val="18"/>
                <w:szCs w:val="18"/>
              </w:rPr>
              <w:t>i.e</w:t>
            </w:r>
            <w:proofErr w:type="gramEnd"/>
            <w:r w:rsidRPr="00ED0891">
              <w:rPr>
                <w:rFonts w:ascii="Arial" w:hAnsi="Arial" w:cs="Arial"/>
                <w:sz w:val="18"/>
                <w:szCs w:val="18"/>
              </w:rPr>
              <w:t>. no combining is done between panels.</w:t>
            </w:r>
          </w:p>
          <w:p w:rsidR="0037555F" w:rsidRPr="00ED0891" w:rsidRDefault="00FB007B">
            <w:pPr>
              <w:spacing w:after="0"/>
              <w:jc w:val="both"/>
              <w:rPr>
                <w:rFonts w:ascii="Arial" w:hAnsi="Arial" w:cs="Arial"/>
                <w:sz w:val="18"/>
                <w:szCs w:val="18"/>
              </w:rPr>
            </w:pPr>
            <w:r w:rsidRPr="00ED0891">
              <w:rPr>
                <w:rFonts w:ascii="Arial" w:hAnsi="Arial" w:cs="Arial"/>
                <w:sz w:val="18"/>
                <w:szCs w:val="18"/>
              </w:rPr>
              <w:t xml:space="preserve">Single </w:t>
            </w:r>
            <w:proofErr w:type="spellStart"/>
            <w:r w:rsidRPr="00ED0891">
              <w:rPr>
                <w:rFonts w:ascii="Arial" w:hAnsi="Arial" w:cs="Arial"/>
                <w:sz w:val="18"/>
                <w:szCs w:val="18"/>
              </w:rPr>
              <w:t>gNB</w:t>
            </w:r>
            <w:proofErr w:type="spellEnd"/>
            <w:r w:rsidRPr="00ED0891">
              <w:rPr>
                <w:rFonts w:ascii="Arial" w:hAnsi="Arial" w:cs="Arial"/>
                <w:sz w:val="18"/>
                <w:szCs w:val="18"/>
              </w:rPr>
              <w:t xml:space="preserve"> panel is used for UE attachment</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Polarized antenna model</w:t>
            </w:r>
          </w:p>
        </w:tc>
        <w:tc>
          <w:tcPr>
            <w:tcW w:w="8076" w:type="dxa"/>
            <w:gridSpan w:val="2"/>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Model-1 in clause 7.3.2 in TR 38.901</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DL/UL Modulation</w:t>
            </w:r>
          </w:p>
        </w:tc>
        <w:tc>
          <w:tcPr>
            <w:tcW w:w="8076" w:type="dxa"/>
            <w:gridSpan w:val="2"/>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Up to 256QAM</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Transmission scheme</w:t>
            </w:r>
          </w:p>
        </w:tc>
        <w:tc>
          <w:tcPr>
            <w:tcW w:w="8076" w:type="dxa"/>
            <w:gridSpan w:val="2"/>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 xml:space="preserve">Companies to report transmission schemes (e.g., SU-MIMO, MU-MIMO, maximum layers for SU-MIMO/MU-MIMO, etc) </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Scheduling</w:t>
            </w:r>
          </w:p>
        </w:tc>
        <w:tc>
          <w:tcPr>
            <w:tcW w:w="8076" w:type="dxa"/>
            <w:gridSpan w:val="2"/>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PF</w:t>
            </w:r>
          </w:p>
        </w:tc>
      </w:tr>
      <w:tr w:rsidR="0037555F" w:rsidRPr="00ED0891">
        <w:tc>
          <w:tcPr>
            <w:tcW w:w="1555" w:type="dxa"/>
            <w:shd w:val="clear" w:color="auto" w:fill="auto"/>
          </w:tcPr>
          <w:p w:rsidR="0037555F" w:rsidRPr="00ED0891" w:rsidRDefault="00FB007B">
            <w:pPr>
              <w:spacing w:after="0"/>
              <w:rPr>
                <w:rFonts w:ascii="Arial" w:hAnsi="Arial" w:cs="Arial"/>
                <w:b/>
                <w:sz w:val="18"/>
                <w:szCs w:val="18"/>
              </w:rPr>
            </w:pPr>
            <w:r w:rsidRPr="00ED0891">
              <w:rPr>
                <w:rFonts w:ascii="Arial" w:hAnsi="Arial" w:cs="Arial"/>
                <w:b/>
                <w:sz w:val="18"/>
                <w:szCs w:val="18"/>
              </w:rPr>
              <w:t>Overhead</w:t>
            </w:r>
          </w:p>
        </w:tc>
        <w:tc>
          <w:tcPr>
            <w:tcW w:w="8076" w:type="dxa"/>
            <w:gridSpan w:val="2"/>
            <w:shd w:val="clear" w:color="auto" w:fill="auto"/>
          </w:tcPr>
          <w:p w:rsidR="0037555F" w:rsidRPr="00ED0891" w:rsidRDefault="00FB007B">
            <w:pPr>
              <w:spacing w:after="0"/>
              <w:jc w:val="both"/>
              <w:rPr>
                <w:rFonts w:ascii="Arial" w:hAnsi="Arial" w:cs="Arial"/>
                <w:sz w:val="18"/>
                <w:szCs w:val="18"/>
                <w:lang w:eastAsia="zh-CN"/>
              </w:rPr>
            </w:pPr>
            <w:r w:rsidRPr="00ED0891">
              <w:rPr>
                <w:rFonts w:ascii="Arial" w:hAnsi="Arial" w:cs="Arial"/>
                <w:sz w:val="18"/>
                <w:szCs w:val="18"/>
              </w:rPr>
              <w:t>Companies to report the overhead assumption</w:t>
            </w:r>
          </w:p>
        </w:tc>
      </w:tr>
    </w:tbl>
    <w:p w:rsidR="0037555F" w:rsidRPr="00ED0891" w:rsidRDefault="0037555F">
      <w:pPr>
        <w:rPr>
          <w:lang w:eastAsia="zh-CN"/>
        </w:rPr>
      </w:pPr>
    </w:p>
    <w:p w:rsidR="0037555F" w:rsidRPr="00ED0891" w:rsidRDefault="00FB007B">
      <w:pPr>
        <w:pStyle w:val="TH"/>
        <w:rPr>
          <w:lang w:eastAsia="zh-CN"/>
        </w:rPr>
      </w:pPr>
      <w:bookmarkStart w:id="1152" w:name="_Ref117631976"/>
      <w:r w:rsidRPr="00ED0891">
        <w:t xml:space="preserve">Table </w:t>
      </w:r>
      <w:r w:rsidRPr="00ED0891">
        <w:rPr>
          <w:lang w:eastAsia="zh-CN"/>
        </w:rPr>
        <w:t>B</w:t>
      </w:r>
      <w:r w:rsidRPr="00ED0891">
        <w:noBreakHyphen/>
      </w:r>
      <w:bookmarkEnd w:id="1152"/>
      <w:r w:rsidRPr="00ED0891">
        <w:t>2: SLS assumptions specific to SBFD Deployment Case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1467"/>
        <w:gridCol w:w="1358"/>
        <w:gridCol w:w="1501"/>
        <w:gridCol w:w="1411"/>
        <w:gridCol w:w="1380"/>
        <w:gridCol w:w="1358"/>
        <w:gridCol w:w="1382"/>
      </w:tblGrid>
      <w:tr w:rsidR="0037555F" w:rsidRPr="00ED0891">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37555F">
            <w:pPr>
              <w:spacing w:after="0"/>
              <w:jc w:val="center"/>
              <w:rPr>
                <w:rFonts w:ascii="Arial" w:hAnsi="Arial" w:cs="Arial"/>
                <w:b/>
                <w:bCs/>
                <w:sz w:val="18"/>
                <w:szCs w:val="18"/>
              </w:rPr>
            </w:pPr>
          </w:p>
        </w:tc>
        <w:tc>
          <w:tcPr>
            <w:tcW w:w="408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hint="eastAsia"/>
                <w:b/>
                <w:bCs/>
                <w:sz w:val="18"/>
                <w:szCs w:val="18"/>
                <w:lang w:eastAsia="zh-CN"/>
              </w:rPr>
              <w:t>FR</w:t>
            </w:r>
            <w:r w:rsidRPr="00ED0891">
              <w:rPr>
                <w:rFonts w:ascii="Arial" w:hAnsi="Arial" w:cs="Arial"/>
                <w:b/>
                <w:bCs/>
                <w:sz w:val="18"/>
                <w:szCs w:val="18"/>
              </w:rPr>
              <w:t>1</w:t>
            </w:r>
          </w:p>
        </w:tc>
        <w:tc>
          <w:tcPr>
            <w:tcW w:w="408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lang w:eastAsia="zh-CN"/>
              </w:rPr>
            </w:pPr>
            <w:r w:rsidRPr="00ED0891">
              <w:rPr>
                <w:rFonts w:ascii="Arial" w:hAnsi="Arial" w:cs="Arial" w:hint="eastAsia"/>
                <w:b/>
                <w:bCs/>
                <w:sz w:val="18"/>
                <w:szCs w:val="18"/>
                <w:lang w:eastAsia="zh-CN"/>
              </w:rPr>
              <w:t>F</w:t>
            </w:r>
            <w:r w:rsidRPr="00ED0891">
              <w:rPr>
                <w:rFonts w:ascii="Arial" w:hAnsi="Arial" w:cs="Arial"/>
                <w:b/>
                <w:bCs/>
                <w:sz w:val="18"/>
                <w:szCs w:val="18"/>
                <w:lang w:eastAsia="zh-CN"/>
              </w:rPr>
              <w:t xml:space="preserve">R </w:t>
            </w:r>
            <w:r w:rsidRPr="00ED0891">
              <w:rPr>
                <w:rFonts w:ascii="Arial" w:hAnsi="Arial" w:cs="Arial" w:hint="eastAsia"/>
                <w:b/>
                <w:bCs/>
                <w:sz w:val="18"/>
                <w:szCs w:val="18"/>
                <w:lang w:eastAsia="zh-CN"/>
              </w:rPr>
              <w:t>2</w:t>
            </w:r>
            <w:r w:rsidRPr="00ED0891">
              <w:rPr>
                <w:rFonts w:ascii="Arial" w:hAnsi="Arial" w:cs="Arial"/>
                <w:b/>
                <w:bCs/>
                <w:sz w:val="18"/>
                <w:szCs w:val="18"/>
                <w:lang w:eastAsia="zh-CN"/>
              </w:rPr>
              <w:t>-1</w:t>
            </w:r>
          </w:p>
        </w:tc>
      </w:tr>
      <w:tr w:rsidR="0037555F" w:rsidRPr="00ED0891">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lastRenderedPageBreak/>
              <w:t>Parameters</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Indoor office</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Urban Macro / Dense Urban Macro layer</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Dense Urban with 2-layer</w:t>
            </w:r>
          </w:p>
        </w:tc>
        <w:tc>
          <w:tcPr>
            <w:tcW w:w="1363" w:type="dxa"/>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Indoor office</w:t>
            </w:r>
          </w:p>
        </w:tc>
        <w:tc>
          <w:tcPr>
            <w:tcW w:w="1355" w:type="dxa"/>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Dense Urban Macro layer</w:t>
            </w:r>
          </w:p>
        </w:tc>
        <w:tc>
          <w:tcPr>
            <w:tcW w:w="1364" w:type="dxa"/>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Dense Urban Micro layer</w:t>
            </w:r>
          </w:p>
        </w:tc>
      </w:tr>
      <w:tr w:rsidR="0037555F" w:rsidRPr="00ED0891">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bCs/>
                <w:sz w:val="18"/>
                <w:szCs w:val="18"/>
              </w:rPr>
            </w:pPr>
            <w:r w:rsidRPr="00ED0891">
              <w:rPr>
                <w:rFonts w:ascii="Arial" w:hAnsi="Arial" w:cs="Arial"/>
                <w:b/>
                <w:sz w:val="18"/>
                <w:szCs w:val="18"/>
              </w:rPr>
              <w:t>BS transmit power for legacy TDD</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bCs/>
                <w:sz w:val="18"/>
                <w:szCs w:val="18"/>
              </w:rPr>
            </w:pPr>
            <w:r w:rsidRPr="00ED0891">
              <w:rPr>
                <w:rFonts w:ascii="Arial" w:hAnsi="Arial" w:cs="Arial"/>
                <w:sz w:val="18"/>
                <w:szCs w:val="18"/>
              </w:rPr>
              <w:t xml:space="preserve">24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w:t>
            </w:r>
          </w:p>
        </w:tc>
        <w:tc>
          <w:tcPr>
            <w:tcW w:w="1421"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Urban Macro</w:t>
            </w:r>
          </w:p>
          <w:p w:rsidR="0037555F" w:rsidRPr="00ED0891" w:rsidRDefault="00FB007B">
            <w:pPr>
              <w:pStyle w:val="afff2"/>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1: 53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w:t>
            </w:r>
          </w:p>
          <w:p w:rsidR="0037555F" w:rsidRPr="00ED0891" w:rsidRDefault="00FB007B">
            <w:pPr>
              <w:pStyle w:val="afff2"/>
              <w:widowControl w:val="0"/>
              <w:numPr>
                <w:ilvl w:val="0"/>
                <w:numId w:val="36"/>
              </w:numPr>
              <w:spacing w:after="0"/>
              <w:jc w:val="both"/>
              <w:rPr>
                <w:rFonts w:ascii="Arial" w:hAnsi="Arial" w:cs="Arial"/>
                <w:b/>
                <w:sz w:val="18"/>
                <w:szCs w:val="18"/>
              </w:rPr>
            </w:pPr>
            <w:r w:rsidRPr="00ED0891">
              <w:rPr>
                <w:rFonts w:ascii="Arial" w:hAnsi="Arial" w:cs="Arial"/>
                <w:sz w:val="18"/>
                <w:szCs w:val="18"/>
              </w:rPr>
              <w:t xml:space="preserve">Option 2: 49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w:t>
            </w:r>
          </w:p>
          <w:p w:rsidR="0037555F" w:rsidRPr="00ED0891" w:rsidRDefault="00FB007B">
            <w:pPr>
              <w:spacing w:after="0"/>
              <w:jc w:val="both"/>
              <w:rPr>
                <w:rFonts w:ascii="Arial" w:hAnsi="Arial" w:cs="Arial"/>
                <w:b/>
                <w:sz w:val="18"/>
                <w:szCs w:val="18"/>
              </w:rPr>
            </w:pPr>
            <w:r w:rsidRPr="00ED0891">
              <w:rPr>
                <w:rFonts w:ascii="Arial" w:hAnsi="Arial" w:cs="Arial"/>
                <w:b/>
                <w:sz w:val="18"/>
                <w:szCs w:val="18"/>
              </w:rPr>
              <w:t>Dense Urban Macro layer</w:t>
            </w:r>
          </w:p>
          <w:p w:rsidR="0037555F" w:rsidRPr="00ED0891" w:rsidRDefault="00FB007B">
            <w:pPr>
              <w:pStyle w:val="afff2"/>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1: 53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w:t>
            </w:r>
          </w:p>
          <w:p w:rsidR="0037555F" w:rsidRPr="00ED0891" w:rsidRDefault="00FB007B">
            <w:pPr>
              <w:pStyle w:val="afff2"/>
              <w:widowControl w:val="0"/>
              <w:numPr>
                <w:ilvl w:val="0"/>
                <w:numId w:val="36"/>
              </w:numPr>
              <w:spacing w:after="0"/>
              <w:jc w:val="both"/>
              <w:rPr>
                <w:rFonts w:ascii="Arial" w:hAnsi="Arial" w:cs="Arial"/>
                <w:b/>
                <w:bCs/>
                <w:sz w:val="18"/>
                <w:szCs w:val="18"/>
              </w:rPr>
            </w:pPr>
            <w:r w:rsidRPr="00ED0891">
              <w:rPr>
                <w:rFonts w:ascii="Arial" w:hAnsi="Arial" w:cs="Arial"/>
                <w:sz w:val="18"/>
                <w:szCs w:val="18"/>
              </w:rPr>
              <w:t xml:space="preserve">Option 2: 44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w:t>
            </w:r>
          </w:p>
        </w:tc>
        <w:tc>
          <w:tcPr>
            <w:tcW w:w="1307"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Dense Urban Macro layer</w:t>
            </w:r>
          </w:p>
          <w:p w:rsidR="0037555F" w:rsidRPr="00ED0891" w:rsidRDefault="00FB007B">
            <w:pPr>
              <w:pStyle w:val="afff2"/>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1: 53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w:t>
            </w:r>
          </w:p>
          <w:p w:rsidR="0037555F" w:rsidRPr="00ED0891" w:rsidRDefault="00FB007B">
            <w:pPr>
              <w:pStyle w:val="afff2"/>
              <w:widowControl w:val="0"/>
              <w:numPr>
                <w:ilvl w:val="0"/>
                <w:numId w:val="36"/>
              </w:numPr>
              <w:spacing w:after="0"/>
              <w:jc w:val="both"/>
              <w:rPr>
                <w:rFonts w:ascii="Arial" w:hAnsi="Arial" w:cs="Arial"/>
                <w:b/>
                <w:bCs/>
                <w:sz w:val="18"/>
                <w:szCs w:val="18"/>
              </w:rPr>
            </w:pPr>
            <w:r w:rsidRPr="00ED0891">
              <w:rPr>
                <w:rFonts w:ascii="Arial" w:hAnsi="Arial" w:cs="Arial"/>
                <w:sz w:val="18"/>
                <w:szCs w:val="18"/>
              </w:rPr>
              <w:t xml:space="preserve">Option 2: 44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w:t>
            </w:r>
          </w:p>
          <w:p w:rsidR="0037555F" w:rsidRPr="00ED0891" w:rsidRDefault="00FB007B">
            <w:pPr>
              <w:spacing w:after="0"/>
              <w:jc w:val="both"/>
              <w:rPr>
                <w:rFonts w:ascii="Arial" w:hAnsi="Arial" w:cs="Arial"/>
                <w:b/>
                <w:sz w:val="18"/>
                <w:szCs w:val="18"/>
              </w:rPr>
            </w:pPr>
            <w:r w:rsidRPr="00ED0891">
              <w:rPr>
                <w:rFonts w:ascii="Arial" w:hAnsi="Arial" w:cs="Arial"/>
                <w:b/>
                <w:sz w:val="18"/>
                <w:szCs w:val="18"/>
              </w:rPr>
              <w:t>Dense Urban Micro layer</w:t>
            </w:r>
          </w:p>
          <w:p w:rsidR="0037555F" w:rsidRPr="00ED0891" w:rsidRDefault="00FB007B">
            <w:pPr>
              <w:pStyle w:val="afff2"/>
              <w:widowControl w:val="0"/>
              <w:numPr>
                <w:ilvl w:val="0"/>
                <w:numId w:val="36"/>
              </w:numPr>
              <w:spacing w:after="0"/>
              <w:jc w:val="both"/>
              <w:rPr>
                <w:rFonts w:ascii="Arial" w:hAnsi="Arial" w:cs="Arial"/>
                <w:b/>
                <w:bCs/>
                <w:sz w:val="18"/>
                <w:szCs w:val="18"/>
              </w:rPr>
            </w:pPr>
            <w:r w:rsidRPr="00ED0891">
              <w:rPr>
                <w:rFonts w:ascii="Arial" w:hAnsi="Arial" w:cs="Arial"/>
                <w:sz w:val="18"/>
                <w:szCs w:val="18"/>
              </w:rPr>
              <w:t xml:space="preserve">38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w:t>
            </w:r>
          </w:p>
        </w:tc>
        <w:tc>
          <w:tcPr>
            <w:tcW w:w="1363" w:type="dxa"/>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hAnsi="Arial" w:cs="Arial"/>
                <w:b/>
                <w:sz w:val="18"/>
                <w:szCs w:val="18"/>
              </w:rPr>
            </w:pPr>
            <w:r w:rsidRPr="00ED0891">
              <w:rPr>
                <w:rFonts w:ascii="Arial" w:hAnsi="Arial" w:cs="Arial"/>
                <w:sz w:val="18"/>
                <w:szCs w:val="18"/>
              </w:rPr>
              <w:t xml:space="preserve">23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both 100MHz and 200MHz. EIRP should not exceed 58 </w:t>
            </w:r>
            <w:proofErr w:type="spellStart"/>
            <w:r w:rsidRPr="00ED0891">
              <w:rPr>
                <w:rFonts w:ascii="Arial" w:hAnsi="Arial" w:cs="Arial"/>
                <w:sz w:val="18"/>
                <w:szCs w:val="18"/>
              </w:rPr>
              <w:t>dBm</w:t>
            </w:r>
            <w:proofErr w:type="spellEnd"/>
            <w:r w:rsidRPr="00ED0891">
              <w:rPr>
                <w:rFonts w:ascii="Arial" w:hAnsi="Arial" w:cs="Arial"/>
                <w:sz w:val="18"/>
                <w:szCs w:val="18"/>
              </w:rPr>
              <w:t>.</w:t>
            </w:r>
          </w:p>
        </w:tc>
        <w:tc>
          <w:tcPr>
            <w:tcW w:w="1355" w:type="dxa"/>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hAnsi="Arial" w:cs="Arial"/>
                <w:b/>
                <w:sz w:val="18"/>
                <w:szCs w:val="18"/>
              </w:rPr>
            </w:pPr>
            <w:r w:rsidRPr="00ED0891">
              <w:rPr>
                <w:rFonts w:ascii="Arial" w:hAnsi="Arial" w:cs="Arial"/>
                <w:sz w:val="18"/>
                <w:szCs w:val="18"/>
              </w:rPr>
              <w:t xml:space="preserve">40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or 43dBm for 200MHz</w:t>
            </w:r>
          </w:p>
        </w:tc>
        <w:tc>
          <w:tcPr>
            <w:tcW w:w="1364" w:type="dxa"/>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hAnsi="Arial" w:cs="Arial"/>
                <w:b/>
                <w:sz w:val="18"/>
                <w:szCs w:val="18"/>
              </w:rPr>
            </w:pPr>
            <w:r w:rsidRPr="00ED0891">
              <w:rPr>
                <w:rFonts w:ascii="Arial" w:hAnsi="Arial" w:cs="Arial"/>
                <w:sz w:val="18"/>
                <w:szCs w:val="18"/>
              </w:rPr>
              <w:t xml:space="preserve">30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or 33dBm for 200MHz. EIRP should not exceed 68 </w:t>
            </w:r>
            <w:proofErr w:type="spellStart"/>
            <w:r w:rsidRPr="00ED0891">
              <w:rPr>
                <w:rFonts w:ascii="Arial" w:hAnsi="Arial" w:cs="Arial"/>
                <w:sz w:val="18"/>
                <w:szCs w:val="18"/>
              </w:rPr>
              <w:t>dBm</w:t>
            </w:r>
            <w:proofErr w:type="spellEnd"/>
            <w:r w:rsidRPr="00ED0891">
              <w:rPr>
                <w:rFonts w:ascii="Arial" w:hAnsi="Arial" w:cs="Arial"/>
                <w:sz w:val="18"/>
                <w:szCs w:val="18"/>
              </w:rPr>
              <w:t>.</w:t>
            </w:r>
          </w:p>
        </w:tc>
      </w:tr>
      <w:tr w:rsidR="0037555F" w:rsidRPr="00ED0891">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lang w:eastAsia="zh-CN"/>
              </w:rPr>
            </w:pPr>
            <w:r w:rsidRPr="00ED0891">
              <w:rPr>
                <w:rFonts w:ascii="Arial" w:hAnsi="Arial" w:cs="Arial" w:hint="eastAsia"/>
                <w:b/>
                <w:sz w:val="18"/>
                <w:szCs w:val="18"/>
                <w:lang w:eastAsia="zh-CN"/>
              </w:rPr>
              <w:t>B</w:t>
            </w:r>
            <w:r w:rsidRPr="00ED0891">
              <w:rPr>
                <w:rFonts w:ascii="Arial" w:hAnsi="Arial" w:cs="Arial"/>
                <w:b/>
                <w:sz w:val="18"/>
                <w:szCs w:val="18"/>
                <w:lang w:eastAsia="zh-CN"/>
              </w:rPr>
              <w:t xml:space="preserve">S </w:t>
            </w:r>
            <w:r w:rsidRPr="00ED0891">
              <w:rPr>
                <w:rFonts w:ascii="Arial" w:hAnsi="Arial" w:cs="Arial"/>
                <w:b/>
                <w:sz w:val="18"/>
                <w:szCs w:val="18"/>
              </w:rPr>
              <w:t>transmit power for SBFD</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Companies to report the assumption of BS transmit power on DL slots and SBFD slots in SBFD operation.</w:t>
            </w:r>
          </w:p>
        </w:tc>
      </w:tr>
      <w:tr w:rsidR="0037555F" w:rsidRPr="00ED0891">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 xml:space="preserve">SBFD </w:t>
            </w:r>
            <w:proofErr w:type="spellStart"/>
            <w:r w:rsidRPr="00ED0891">
              <w:rPr>
                <w:rFonts w:ascii="Arial" w:hAnsi="Arial" w:cs="Arial"/>
                <w:b/>
                <w:sz w:val="18"/>
                <w:szCs w:val="18"/>
              </w:rPr>
              <w:t>subband</w:t>
            </w:r>
            <w:proofErr w:type="spellEnd"/>
            <w:r w:rsidRPr="00ED0891">
              <w:rPr>
                <w:rFonts w:ascii="Arial" w:hAnsi="Arial" w:cs="Arial"/>
                <w:b/>
                <w:sz w:val="18"/>
                <w:szCs w:val="18"/>
              </w:rPr>
              <w:t xml:space="preserve"> and slot configurations</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Cs/>
                <w:sz w:val="18"/>
                <w:szCs w:val="18"/>
                <w:lang w:eastAsia="zh-CN"/>
              </w:rPr>
            </w:pPr>
            <w:r w:rsidRPr="00ED0891">
              <w:rPr>
                <w:rFonts w:ascii="Arial" w:hAnsi="Arial" w:cs="Arial" w:hint="eastAsia"/>
                <w:bCs/>
                <w:sz w:val="18"/>
                <w:szCs w:val="18"/>
                <w:lang w:eastAsia="zh-CN"/>
              </w:rPr>
              <w:t>A</w:t>
            </w:r>
            <w:r w:rsidRPr="00ED0891">
              <w:rPr>
                <w:rFonts w:ascii="Arial" w:hAnsi="Arial" w:cs="Arial"/>
                <w:bCs/>
                <w:sz w:val="18"/>
                <w:szCs w:val="18"/>
                <w:lang w:eastAsia="zh-CN"/>
              </w:rPr>
              <w:t xml:space="preserve">lt 1/2/4 in Annex A.7 </w:t>
            </w:r>
            <w:proofErr w:type="gramStart"/>
            <w:r w:rsidRPr="00ED0891">
              <w:rPr>
                <w:rFonts w:ascii="Arial" w:hAnsi="Arial" w:cs="Arial"/>
                <w:bCs/>
                <w:sz w:val="18"/>
                <w:szCs w:val="18"/>
                <w:lang w:eastAsia="zh-CN"/>
              </w:rPr>
              <w:t>are</w:t>
            </w:r>
            <w:proofErr w:type="gramEnd"/>
            <w:r w:rsidRPr="00ED0891">
              <w:rPr>
                <w:rFonts w:ascii="Arial" w:hAnsi="Arial" w:cs="Arial"/>
                <w:bCs/>
                <w:sz w:val="18"/>
                <w:szCs w:val="18"/>
                <w:lang w:eastAsia="zh-CN"/>
              </w:rPr>
              <w:t xml:space="preserve"> used for comparison between baseline legacy TDD network and SBFD deployment case 1.</w:t>
            </w:r>
          </w:p>
        </w:tc>
      </w:tr>
    </w:tbl>
    <w:p w:rsidR="0037555F" w:rsidRPr="00ED0891" w:rsidRDefault="0037555F"/>
    <w:p w:rsidR="0037555F" w:rsidRPr="00ED0891" w:rsidRDefault="00FB007B">
      <w:pPr>
        <w:pStyle w:val="TH"/>
      </w:pPr>
      <w:bookmarkStart w:id="1153" w:name="_Ref117632023"/>
      <w:r w:rsidRPr="00ED0891">
        <w:t xml:space="preserve">Table </w:t>
      </w:r>
      <w:r w:rsidRPr="00ED0891">
        <w:rPr>
          <w:lang w:eastAsia="zh-CN"/>
        </w:rPr>
        <w:t>B</w:t>
      </w:r>
      <w:r w:rsidRPr="00ED0891">
        <w:noBreakHyphen/>
      </w:r>
      <w:bookmarkEnd w:id="1153"/>
      <w:r w:rsidRPr="00ED0891">
        <w:t>3: SLS assumptions specific to SBFD Deployment Case 3-2 (FR1)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1921"/>
        <w:gridCol w:w="7936"/>
      </w:tblGrid>
      <w:tr w:rsidR="0037555F" w:rsidRPr="00ED0891">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2-layer Scenario B</w:t>
            </w:r>
          </w:p>
        </w:tc>
      </w:tr>
      <w:tr w:rsidR="0037555F" w:rsidRPr="00ED0891">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BS transmit power for legacy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iCs/>
                <w:sz w:val="18"/>
                <w:szCs w:val="18"/>
              </w:rPr>
              <w:t xml:space="preserve">Layer 1: </w:t>
            </w:r>
            <w:r w:rsidRPr="00ED0891">
              <w:rPr>
                <w:rFonts w:ascii="Arial" w:hAnsi="Arial" w:cs="Arial"/>
                <w:b/>
                <w:sz w:val="18"/>
                <w:szCs w:val="18"/>
              </w:rPr>
              <w:t>Urban Macro</w:t>
            </w:r>
          </w:p>
          <w:p w:rsidR="0037555F" w:rsidRPr="00ED0891" w:rsidRDefault="00FB007B">
            <w:pPr>
              <w:pStyle w:val="afff2"/>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1: 53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w:t>
            </w:r>
          </w:p>
          <w:p w:rsidR="0037555F" w:rsidRPr="00ED0891" w:rsidRDefault="00FB007B">
            <w:pPr>
              <w:pStyle w:val="afff2"/>
              <w:widowControl w:val="0"/>
              <w:numPr>
                <w:ilvl w:val="0"/>
                <w:numId w:val="36"/>
              </w:numPr>
              <w:spacing w:after="0"/>
              <w:jc w:val="both"/>
              <w:rPr>
                <w:rFonts w:ascii="Arial" w:hAnsi="Arial" w:cs="Arial"/>
                <w:b/>
                <w:sz w:val="18"/>
                <w:szCs w:val="18"/>
              </w:rPr>
            </w:pPr>
            <w:r w:rsidRPr="00ED0891">
              <w:rPr>
                <w:rFonts w:ascii="Arial" w:hAnsi="Arial" w:cs="Arial"/>
                <w:sz w:val="18"/>
                <w:szCs w:val="18"/>
              </w:rPr>
              <w:t xml:space="preserve">Option 2: 49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w:t>
            </w:r>
          </w:p>
          <w:p w:rsidR="0037555F" w:rsidRPr="00ED0891" w:rsidRDefault="00FB007B">
            <w:pPr>
              <w:pStyle w:val="afff2"/>
              <w:widowControl w:val="0"/>
              <w:spacing w:after="0"/>
              <w:ind w:left="0"/>
              <w:jc w:val="both"/>
              <w:rPr>
                <w:rFonts w:ascii="Arial" w:hAnsi="Arial" w:cs="Arial"/>
                <w:b/>
                <w:iCs/>
                <w:sz w:val="18"/>
                <w:szCs w:val="18"/>
              </w:rPr>
            </w:pPr>
            <w:r w:rsidRPr="00ED0891">
              <w:rPr>
                <w:rFonts w:ascii="Arial" w:hAnsi="Arial" w:cs="Arial"/>
                <w:b/>
                <w:iCs/>
                <w:sz w:val="18"/>
                <w:szCs w:val="18"/>
              </w:rPr>
              <w:t>Layer 2: Indoor office</w:t>
            </w:r>
          </w:p>
          <w:p w:rsidR="0037555F" w:rsidRPr="00ED0891" w:rsidRDefault="00FB007B">
            <w:pPr>
              <w:pStyle w:val="afff2"/>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24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w:t>
            </w:r>
          </w:p>
        </w:tc>
      </w:tr>
      <w:tr w:rsidR="0037555F" w:rsidRPr="00ED0891">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lang w:eastAsia="zh-CN"/>
              </w:rPr>
              <w:t xml:space="preserve">BS </w:t>
            </w:r>
            <w:r w:rsidRPr="00ED0891">
              <w:rPr>
                <w:rFonts w:ascii="Arial" w:hAnsi="Arial" w:cs="Arial"/>
                <w:b/>
                <w:sz w:val="18"/>
                <w:szCs w:val="18"/>
              </w:rPr>
              <w:t>transmit power for SBFD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sz w:val="18"/>
                <w:szCs w:val="18"/>
              </w:rPr>
              <w:t>Companies to report the assumption of BS transmit power on DL slots and SBFD slots in SBFD operation.</w:t>
            </w:r>
          </w:p>
        </w:tc>
      </w:tr>
      <w:tr w:rsidR="0037555F" w:rsidRPr="00ED0891">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 xml:space="preserve">SBFD </w:t>
            </w:r>
            <w:proofErr w:type="spellStart"/>
            <w:r w:rsidRPr="00ED0891">
              <w:rPr>
                <w:rFonts w:ascii="Arial" w:hAnsi="Arial" w:cs="Arial"/>
                <w:b/>
                <w:sz w:val="18"/>
                <w:szCs w:val="18"/>
              </w:rPr>
              <w:t>subband</w:t>
            </w:r>
            <w:proofErr w:type="spellEnd"/>
            <w:r w:rsidRPr="00ED0891">
              <w:rPr>
                <w:rFonts w:ascii="Arial" w:hAnsi="Arial" w:cs="Arial"/>
                <w:b/>
                <w:sz w:val="18"/>
                <w:szCs w:val="18"/>
              </w:rPr>
              <w:t xml:space="preserve"> and slot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37555F">
            <w:pPr>
              <w:spacing w:after="0"/>
              <w:jc w:val="both"/>
              <w:rPr>
                <w:rFonts w:ascii="Arial" w:hAnsi="Arial" w:cs="Arial"/>
                <w:i/>
                <w:color w:val="0000FF"/>
                <w:sz w:val="18"/>
                <w:szCs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2229"/>
              <w:gridCol w:w="2155"/>
              <w:gridCol w:w="3170"/>
            </w:tblGrid>
            <w:tr w:rsidR="0037555F" w:rsidRPr="00ED0891">
              <w:tc>
                <w:tcPr>
                  <w:tcW w:w="2229" w:type="dxa"/>
                  <w:shd w:val="clear" w:color="auto" w:fill="auto"/>
                </w:tcPr>
                <w:p w:rsidR="0037555F" w:rsidRPr="00ED0891" w:rsidRDefault="0037555F">
                  <w:pPr>
                    <w:spacing w:after="0"/>
                    <w:rPr>
                      <w:rFonts w:ascii="Arial" w:hAnsi="Arial" w:cs="Arial"/>
                      <w:sz w:val="18"/>
                      <w:szCs w:val="18"/>
                    </w:rPr>
                  </w:pPr>
                </w:p>
              </w:tc>
              <w:tc>
                <w:tcPr>
                  <w:tcW w:w="2155" w:type="dxa"/>
                  <w:shd w:val="clear" w:color="auto" w:fill="auto"/>
                </w:tcPr>
                <w:p w:rsidR="0037555F" w:rsidRPr="00ED0891" w:rsidRDefault="00FB007B">
                  <w:pPr>
                    <w:spacing w:after="0"/>
                    <w:jc w:val="center"/>
                    <w:rPr>
                      <w:rFonts w:ascii="Arial" w:hAnsi="Arial" w:cs="Arial"/>
                      <w:b/>
                      <w:sz w:val="18"/>
                      <w:szCs w:val="18"/>
                    </w:rPr>
                  </w:pPr>
                  <w:r w:rsidRPr="00ED0891">
                    <w:rPr>
                      <w:rFonts w:ascii="Arial" w:hAnsi="Arial" w:cs="Arial"/>
                      <w:b/>
                      <w:bCs/>
                      <w:iCs/>
                      <w:sz w:val="18"/>
                      <w:szCs w:val="18"/>
                    </w:rPr>
                    <w:t>Layer 1</w:t>
                  </w:r>
                </w:p>
              </w:tc>
              <w:tc>
                <w:tcPr>
                  <w:tcW w:w="3170" w:type="dxa"/>
                  <w:shd w:val="clear" w:color="auto" w:fill="auto"/>
                </w:tcPr>
                <w:p w:rsidR="0037555F" w:rsidRPr="00ED0891" w:rsidRDefault="00FB007B">
                  <w:pPr>
                    <w:spacing w:after="0"/>
                    <w:jc w:val="center"/>
                    <w:rPr>
                      <w:rFonts w:ascii="Arial" w:hAnsi="Arial" w:cs="Arial"/>
                      <w:b/>
                      <w:sz w:val="18"/>
                      <w:szCs w:val="18"/>
                    </w:rPr>
                  </w:pPr>
                  <w:r w:rsidRPr="00ED0891">
                    <w:rPr>
                      <w:rFonts w:ascii="Arial" w:hAnsi="Arial" w:cs="Arial"/>
                      <w:b/>
                      <w:bCs/>
                      <w:iCs/>
                      <w:sz w:val="18"/>
                      <w:szCs w:val="18"/>
                    </w:rPr>
                    <w:t>Layer 2</w:t>
                  </w:r>
                </w:p>
              </w:tc>
            </w:tr>
            <w:tr w:rsidR="0037555F" w:rsidRPr="00ED0891">
              <w:tc>
                <w:tcPr>
                  <w:tcW w:w="2229" w:type="dxa"/>
                  <w:shd w:val="clear" w:color="auto" w:fill="auto"/>
                  <w:vAlign w:val="center"/>
                </w:tcPr>
                <w:p w:rsidR="0037555F" w:rsidRPr="00ED0891" w:rsidRDefault="00FB007B">
                  <w:pPr>
                    <w:spacing w:after="0"/>
                    <w:rPr>
                      <w:rFonts w:ascii="Arial" w:hAnsi="Arial" w:cs="Arial"/>
                      <w:b/>
                      <w:sz w:val="18"/>
                      <w:szCs w:val="18"/>
                    </w:rPr>
                  </w:pPr>
                  <w:r w:rsidRPr="00ED0891">
                    <w:rPr>
                      <w:rFonts w:ascii="Arial" w:hAnsi="Arial" w:cs="Arial"/>
                      <w:b/>
                      <w:iCs/>
                      <w:sz w:val="18"/>
                      <w:szCs w:val="18"/>
                    </w:rPr>
                    <w:t>baseline legacy TDD network (Baseline for comparison with SBF</w:t>
                  </w:r>
                  <w:r w:rsidRPr="00ED0891">
                    <w:rPr>
                      <w:rFonts w:ascii="Arial" w:eastAsia="MS Mincho" w:hAnsi="Arial" w:cs="Arial"/>
                      <w:b/>
                      <w:iCs/>
                      <w:sz w:val="18"/>
                      <w:szCs w:val="18"/>
                    </w:rPr>
                    <w:t xml:space="preserve">D </w:t>
                  </w:r>
                  <w:r w:rsidRPr="00ED0891">
                    <w:rPr>
                      <w:rFonts w:ascii="Arial" w:hAnsi="Arial" w:cs="Arial"/>
                      <w:b/>
                      <w:sz w:val="18"/>
                      <w:szCs w:val="18"/>
                    </w:rPr>
                    <w:t xml:space="preserve">Deployment </w:t>
                  </w:r>
                  <w:r w:rsidRPr="00ED0891">
                    <w:rPr>
                      <w:rFonts w:ascii="Arial" w:eastAsia="MS Mincho" w:hAnsi="Arial" w:cs="Arial"/>
                      <w:b/>
                      <w:iCs/>
                      <w:sz w:val="18"/>
                      <w:szCs w:val="18"/>
                    </w:rPr>
                    <w:t>Case 3-2)</w:t>
                  </w:r>
                </w:p>
              </w:tc>
              <w:tc>
                <w:tcPr>
                  <w:tcW w:w="5325" w:type="dxa"/>
                  <w:gridSpan w:val="2"/>
                  <w:shd w:val="clear" w:color="auto" w:fill="auto"/>
                  <w:vAlign w:val="center"/>
                </w:tcPr>
                <w:p w:rsidR="0037555F" w:rsidRPr="00ED0891" w:rsidRDefault="00FB007B">
                  <w:pPr>
                    <w:spacing w:after="0"/>
                    <w:rPr>
                      <w:rFonts w:ascii="Arial" w:hAnsi="Arial" w:cs="Arial"/>
                      <w:sz w:val="18"/>
                      <w:szCs w:val="18"/>
                    </w:rPr>
                  </w:pPr>
                  <w:r w:rsidRPr="00ED0891">
                    <w:rPr>
                      <w:rFonts w:ascii="Arial" w:hAnsi="Arial" w:cs="Arial"/>
                      <w:sz w:val="18"/>
                      <w:szCs w:val="18"/>
                    </w:rPr>
                    <w:t>Static TDD UL/DL configuration with {DDDSU}, where S=[12D:2G:0U]</w:t>
                  </w:r>
                </w:p>
              </w:tc>
            </w:tr>
            <w:tr w:rsidR="0037555F" w:rsidRPr="00ED0891">
              <w:tc>
                <w:tcPr>
                  <w:tcW w:w="2229" w:type="dxa"/>
                  <w:shd w:val="clear" w:color="auto" w:fill="auto"/>
                  <w:vAlign w:val="center"/>
                </w:tcPr>
                <w:p w:rsidR="0037555F" w:rsidRPr="00ED0891" w:rsidRDefault="00FB007B">
                  <w:pPr>
                    <w:spacing w:after="0"/>
                    <w:rPr>
                      <w:rFonts w:ascii="Arial" w:hAnsi="Arial" w:cs="Arial"/>
                      <w:b/>
                      <w:sz w:val="18"/>
                      <w:szCs w:val="18"/>
                    </w:rPr>
                  </w:pPr>
                  <w:r w:rsidRPr="00ED0891">
                    <w:rPr>
                      <w:rFonts w:ascii="Arial" w:hAnsi="Arial" w:cs="Arial"/>
                      <w:b/>
                      <w:iCs/>
                      <w:sz w:val="18"/>
                      <w:szCs w:val="18"/>
                    </w:rPr>
                    <w:t>SBF</w:t>
                  </w:r>
                  <w:r w:rsidRPr="00ED0891">
                    <w:rPr>
                      <w:rFonts w:ascii="Arial" w:eastAsia="MS Mincho" w:hAnsi="Arial" w:cs="Arial"/>
                      <w:b/>
                      <w:iCs/>
                      <w:sz w:val="18"/>
                      <w:szCs w:val="18"/>
                    </w:rPr>
                    <w:t xml:space="preserve">D </w:t>
                  </w:r>
                  <w:r w:rsidRPr="00ED0891">
                    <w:rPr>
                      <w:rFonts w:ascii="Arial" w:hAnsi="Arial" w:cs="Arial"/>
                      <w:b/>
                      <w:sz w:val="18"/>
                      <w:szCs w:val="18"/>
                    </w:rPr>
                    <w:t xml:space="preserve">Deployment </w:t>
                  </w:r>
                  <w:r w:rsidRPr="00ED0891">
                    <w:rPr>
                      <w:rFonts w:ascii="Arial" w:eastAsia="MS Mincho" w:hAnsi="Arial" w:cs="Arial"/>
                      <w:b/>
                      <w:iCs/>
                      <w:sz w:val="18"/>
                      <w:szCs w:val="18"/>
                    </w:rPr>
                    <w:t>Case 3-2</w:t>
                  </w:r>
                </w:p>
              </w:tc>
              <w:tc>
                <w:tcPr>
                  <w:tcW w:w="2155" w:type="dxa"/>
                  <w:shd w:val="clear" w:color="auto" w:fill="auto"/>
                  <w:vAlign w:val="center"/>
                </w:tcPr>
                <w:p w:rsidR="0037555F" w:rsidRPr="00ED0891" w:rsidRDefault="00FB007B">
                  <w:pPr>
                    <w:spacing w:after="0"/>
                    <w:rPr>
                      <w:rFonts w:ascii="Arial" w:hAnsi="Arial" w:cs="Arial"/>
                      <w:sz w:val="18"/>
                      <w:szCs w:val="18"/>
                    </w:rPr>
                  </w:pPr>
                  <w:r w:rsidRPr="00ED0891">
                    <w:rPr>
                      <w:rFonts w:ascii="Arial" w:hAnsi="Arial" w:cs="Arial"/>
                      <w:sz w:val="18"/>
                      <w:szCs w:val="18"/>
                    </w:rPr>
                    <w:t>Static TDD UL/DL configuration with {DDDSU}, where S=[12D:2G:0U]</w:t>
                  </w:r>
                </w:p>
              </w:tc>
              <w:tc>
                <w:tcPr>
                  <w:tcW w:w="3170" w:type="dxa"/>
                  <w:shd w:val="clear" w:color="auto" w:fill="auto"/>
                  <w:vAlign w:val="center"/>
                </w:tcPr>
                <w:p w:rsidR="0037555F" w:rsidRPr="00ED0891" w:rsidRDefault="00FB007B">
                  <w:pPr>
                    <w:spacing w:after="0"/>
                    <w:rPr>
                      <w:rFonts w:ascii="Arial" w:hAnsi="Arial" w:cs="Arial"/>
                      <w:sz w:val="18"/>
                      <w:szCs w:val="18"/>
                    </w:rPr>
                  </w:pPr>
                  <w:r w:rsidRPr="00ED0891">
                    <w:rPr>
                      <w:rFonts w:ascii="Arial" w:hAnsi="Arial" w:cs="Arial"/>
                      <w:sz w:val="18"/>
                      <w:szCs w:val="18"/>
                    </w:rPr>
                    <w:t>Companies to report which option is used:</w:t>
                  </w:r>
                </w:p>
                <w:p w:rsidR="0037555F" w:rsidRPr="00ED0891" w:rsidRDefault="00FB007B">
                  <w:pPr>
                    <w:pStyle w:val="afff2"/>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1: SBFD Frame structures in Alt2(XXXXU) in </w:t>
                  </w:r>
                  <w:r w:rsidRPr="00ED0891">
                    <w:rPr>
                      <w:rFonts w:ascii="Arial" w:hAnsi="Arial" w:cs="Arial"/>
                      <w:bCs/>
                      <w:sz w:val="18"/>
                      <w:szCs w:val="18"/>
                      <w:lang w:eastAsia="zh-CN"/>
                    </w:rPr>
                    <w:t>Annex A.7</w:t>
                  </w:r>
                </w:p>
                <w:p w:rsidR="0037555F" w:rsidRPr="00ED0891" w:rsidRDefault="00FB007B">
                  <w:pPr>
                    <w:pStyle w:val="afff2"/>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2: SBFD Frame structures in Alt4(XXXXX) in </w:t>
                  </w:r>
                  <w:r w:rsidRPr="00ED0891">
                    <w:rPr>
                      <w:rFonts w:ascii="Arial" w:hAnsi="Arial" w:cs="Arial"/>
                      <w:bCs/>
                      <w:sz w:val="18"/>
                      <w:szCs w:val="18"/>
                      <w:lang w:eastAsia="zh-CN"/>
                    </w:rPr>
                    <w:t>Annex A.7</w:t>
                  </w:r>
                </w:p>
              </w:tc>
            </w:tr>
          </w:tbl>
          <w:p w:rsidR="0037555F" w:rsidRPr="00ED0891" w:rsidRDefault="0037555F">
            <w:pPr>
              <w:spacing w:after="0"/>
              <w:jc w:val="both"/>
              <w:rPr>
                <w:rFonts w:ascii="Arial" w:hAnsi="Arial" w:cs="Arial"/>
                <w:bCs/>
                <w:iCs/>
                <w:sz w:val="18"/>
                <w:szCs w:val="18"/>
                <w:lang w:eastAsia="zh-CN"/>
              </w:rPr>
            </w:pPr>
          </w:p>
        </w:tc>
      </w:tr>
      <w:tr w:rsidR="0037555F" w:rsidRPr="00ED0891">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bCs/>
                <w:sz w:val="18"/>
                <w:szCs w:val="18"/>
              </w:rPr>
            </w:pPr>
            <w:r w:rsidRPr="00ED0891">
              <w:rPr>
                <w:rFonts w:ascii="Arial" w:hAnsi="Arial" w:cs="Arial"/>
                <w:b/>
                <w:sz w:val="18"/>
                <w:szCs w:val="18"/>
              </w:rPr>
              <w:t>UE attachment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sz w:val="18"/>
                <w:szCs w:val="18"/>
              </w:rPr>
            </w:pPr>
            <w:r w:rsidRPr="00ED0891">
              <w:rPr>
                <w:rFonts w:ascii="Arial" w:hAnsi="Arial" w:cs="Arial"/>
                <w:sz w:val="18"/>
                <w:szCs w:val="18"/>
              </w:rPr>
              <w:t>UE selected macro TRP or indoor TRP is determined based on the RSRP from port 0</w:t>
            </w:r>
            <w:r w:rsidRPr="00ED0891">
              <w:rPr>
                <w:rFonts w:ascii="Arial" w:eastAsia="Arial" w:hAnsi="Arial" w:cs="Arial"/>
                <w:sz w:val="18"/>
                <w:szCs w:val="18"/>
              </w:rPr>
              <w:t>,</w:t>
            </w:r>
            <w:r w:rsidRPr="00ED0891">
              <w:rPr>
                <w:rFonts w:ascii="Arial" w:hAnsi="Arial" w:cs="Arial"/>
                <w:sz w:val="18"/>
                <w:szCs w:val="18"/>
              </w:rPr>
              <w:t xml:space="preserve"> i.e., the UE in the indoor office/indoor factory can select the Macro cell as serving cell, and the UE outside the indoor office/indoor factory can select the indoor TRP as serving cell</w:t>
            </w:r>
          </w:p>
        </w:tc>
      </w:tr>
    </w:tbl>
    <w:p w:rsidR="0037555F" w:rsidRPr="00ED0891" w:rsidRDefault="0037555F"/>
    <w:p w:rsidR="0037555F" w:rsidRPr="00ED0891" w:rsidRDefault="00FB007B">
      <w:pPr>
        <w:pStyle w:val="TH"/>
      </w:pPr>
      <w:bookmarkStart w:id="1154" w:name="_Ref117632031"/>
      <w:r w:rsidRPr="00ED0891">
        <w:t xml:space="preserve">Table </w:t>
      </w:r>
      <w:r w:rsidRPr="00ED0891">
        <w:rPr>
          <w:lang w:eastAsia="zh-CN"/>
        </w:rPr>
        <w:t>B</w:t>
      </w:r>
      <w:r w:rsidRPr="00ED0891">
        <w:noBreakHyphen/>
      </w:r>
      <w:bookmarkEnd w:id="1154"/>
      <w:r w:rsidRPr="00ED0891">
        <w:t xml:space="preserve">4: SLS assumptions specific to SBFD Deployment Case 4 (FR1 &amp; </w:t>
      </w:r>
      <w:r w:rsidRPr="00ED0891">
        <w:rPr>
          <w:rFonts w:hint="eastAsia"/>
          <w:lang w:eastAsia="zh-CN"/>
        </w:rPr>
        <w:t>FR2</w:t>
      </w:r>
      <w:r w:rsidRPr="00ED0891">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1838"/>
        <w:gridCol w:w="3616"/>
        <w:gridCol w:w="4177"/>
      </w:tblGrid>
      <w:tr w:rsidR="0037555F" w:rsidRPr="00ED0891">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Parameters</w:t>
            </w:r>
          </w:p>
        </w:tc>
        <w:tc>
          <w:tcPr>
            <w:tcW w:w="3616" w:type="dxa"/>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Urban Macro (FR1)</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sz w:val="18"/>
                <w:szCs w:val="18"/>
              </w:rPr>
              <w:t>Dense Urban Macro layer (FR2-1)</w:t>
            </w:r>
          </w:p>
        </w:tc>
      </w:tr>
      <w:tr w:rsidR="0037555F" w:rsidRPr="00ED0891">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bCs/>
                <w:sz w:val="18"/>
                <w:szCs w:val="18"/>
              </w:rPr>
            </w:pPr>
            <w:r w:rsidRPr="00ED0891">
              <w:rPr>
                <w:rFonts w:ascii="Arial" w:hAnsi="Arial" w:cs="Arial"/>
                <w:b/>
                <w:sz w:val="18"/>
                <w:szCs w:val="18"/>
              </w:rPr>
              <w:t>BS transmit power</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pStyle w:val="afff2"/>
              <w:widowControl w:val="0"/>
              <w:numPr>
                <w:ilvl w:val="0"/>
                <w:numId w:val="36"/>
              </w:numPr>
              <w:spacing w:after="0"/>
              <w:jc w:val="both"/>
              <w:rPr>
                <w:rFonts w:ascii="Arial" w:hAnsi="Arial" w:cs="Arial"/>
                <w:bCs/>
                <w:sz w:val="18"/>
                <w:szCs w:val="18"/>
              </w:rPr>
            </w:pPr>
            <w:r w:rsidRPr="00ED0891">
              <w:rPr>
                <w:rFonts w:ascii="Arial" w:hAnsi="Arial" w:cs="Arial"/>
                <w:sz w:val="18"/>
                <w:szCs w:val="18"/>
              </w:rPr>
              <w:t>Different power levels in adjacent carriers can be simulated, and it is up to company to report the power levels.</w:t>
            </w:r>
          </w:p>
          <w:p w:rsidR="0037555F" w:rsidRPr="00ED0891" w:rsidRDefault="00FB007B">
            <w:pPr>
              <w:pStyle w:val="afff2"/>
              <w:widowControl w:val="0"/>
              <w:numPr>
                <w:ilvl w:val="0"/>
                <w:numId w:val="36"/>
              </w:numPr>
              <w:spacing w:after="0"/>
              <w:jc w:val="both"/>
              <w:rPr>
                <w:rFonts w:ascii="Arial" w:hAnsi="Arial" w:cs="Arial"/>
                <w:bCs/>
                <w:sz w:val="18"/>
                <w:szCs w:val="18"/>
              </w:rPr>
            </w:pPr>
            <w:r w:rsidRPr="00ED0891">
              <w:rPr>
                <w:rFonts w:ascii="Arial" w:hAnsi="Arial" w:cs="Arial"/>
                <w:sz w:val="18"/>
                <w:szCs w:val="18"/>
              </w:rPr>
              <w:t>Company to report the power levels on DL slots and SBFD slots in SBFD operation.</w:t>
            </w:r>
          </w:p>
        </w:tc>
      </w:tr>
      <w:tr w:rsidR="0037555F" w:rsidRPr="00ED0891">
        <w:trPr>
          <w:trHeight w:val="42"/>
        </w:trPr>
        <w:tc>
          <w:tcPr>
            <w:tcW w:w="1838"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lastRenderedPageBreak/>
              <w:t xml:space="preserve">SBFD </w:t>
            </w:r>
            <w:proofErr w:type="spellStart"/>
            <w:r w:rsidRPr="00ED0891">
              <w:rPr>
                <w:rFonts w:ascii="Arial" w:hAnsi="Arial" w:cs="Arial"/>
                <w:b/>
                <w:sz w:val="18"/>
                <w:szCs w:val="18"/>
              </w:rPr>
              <w:t>subband</w:t>
            </w:r>
            <w:proofErr w:type="spellEnd"/>
            <w:r w:rsidRPr="00ED0891">
              <w:rPr>
                <w:rFonts w:ascii="Arial" w:hAnsi="Arial" w:cs="Arial"/>
                <w:b/>
                <w:sz w:val="18"/>
                <w:szCs w:val="18"/>
              </w:rPr>
              <w:t xml:space="preserve"> and slot configurations</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37555F">
            <w:pPr>
              <w:spacing w:after="0"/>
              <w:jc w:val="both"/>
              <w:rPr>
                <w:rFonts w:ascii="Arial" w:hAnsi="Arial" w:cs="Arial"/>
                <w:i/>
                <w:color w:val="0000FF"/>
                <w:sz w:val="18"/>
                <w:szCs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1892"/>
              <w:gridCol w:w="2235"/>
              <w:gridCol w:w="3260"/>
            </w:tblGrid>
            <w:tr w:rsidR="0037555F" w:rsidRPr="00ED0891">
              <w:tc>
                <w:tcPr>
                  <w:tcW w:w="1892" w:type="dxa"/>
                  <w:shd w:val="clear" w:color="auto" w:fill="auto"/>
                </w:tcPr>
                <w:p w:rsidR="0037555F" w:rsidRPr="00ED0891" w:rsidRDefault="0037555F">
                  <w:pPr>
                    <w:spacing w:after="0"/>
                    <w:rPr>
                      <w:rFonts w:ascii="Arial" w:hAnsi="Arial" w:cs="Arial"/>
                      <w:sz w:val="18"/>
                      <w:szCs w:val="18"/>
                    </w:rPr>
                  </w:pPr>
                </w:p>
              </w:tc>
              <w:tc>
                <w:tcPr>
                  <w:tcW w:w="2235" w:type="dxa"/>
                  <w:shd w:val="clear" w:color="auto" w:fill="auto"/>
                </w:tcPr>
                <w:p w:rsidR="0037555F" w:rsidRPr="00ED0891" w:rsidRDefault="00FB007B">
                  <w:pPr>
                    <w:spacing w:after="0"/>
                    <w:jc w:val="center"/>
                    <w:rPr>
                      <w:rFonts w:ascii="Arial" w:hAnsi="Arial" w:cs="Arial"/>
                      <w:b/>
                      <w:sz w:val="18"/>
                      <w:szCs w:val="18"/>
                    </w:rPr>
                  </w:pPr>
                  <w:r w:rsidRPr="00ED0891">
                    <w:rPr>
                      <w:rFonts w:ascii="Arial" w:hAnsi="Arial" w:cs="Arial"/>
                      <w:b/>
                      <w:bCs/>
                      <w:iCs/>
                      <w:sz w:val="18"/>
                      <w:szCs w:val="18"/>
                    </w:rPr>
                    <w:t>Operator#1</w:t>
                  </w:r>
                </w:p>
              </w:tc>
              <w:tc>
                <w:tcPr>
                  <w:tcW w:w="3260" w:type="dxa"/>
                  <w:shd w:val="clear" w:color="auto" w:fill="auto"/>
                </w:tcPr>
                <w:p w:rsidR="0037555F" w:rsidRPr="00ED0891" w:rsidRDefault="00FB007B">
                  <w:pPr>
                    <w:spacing w:after="0"/>
                    <w:jc w:val="center"/>
                    <w:rPr>
                      <w:rFonts w:ascii="Arial" w:hAnsi="Arial" w:cs="Arial"/>
                      <w:b/>
                      <w:sz w:val="18"/>
                      <w:szCs w:val="18"/>
                    </w:rPr>
                  </w:pPr>
                  <w:r w:rsidRPr="00ED0891">
                    <w:rPr>
                      <w:rFonts w:ascii="Arial" w:hAnsi="Arial" w:cs="Arial"/>
                      <w:b/>
                      <w:bCs/>
                      <w:iCs/>
                      <w:sz w:val="18"/>
                      <w:szCs w:val="18"/>
                    </w:rPr>
                    <w:t>Operator#2</w:t>
                  </w:r>
                </w:p>
              </w:tc>
            </w:tr>
            <w:tr w:rsidR="0037555F" w:rsidRPr="00ED0891">
              <w:tc>
                <w:tcPr>
                  <w:tcW w:w="1892" w:type="dxa"/>
                  <w:shd w:val="clear" w:color="auto" w:fill="auto"/>
                  <w:vAlign w:val="center"/>
                </w:tcPr>
                <w:p w:rsidR="0037555F" w:rsidRPr="00ED0891" w:rsidRDefault="00FB007B">
                  <w:pPr>
                    <w:spacing w:after="0"/>
                    <w:rPr>
                      <w:rFonts w:ascii="Arial" w:hAnsi="Arial" w:cs="Arial"/>
                      <w:b/>
                      <w:sz w:val="18"/>
                      <w:szCs w:val="18"/>
                    </w:rPr>
                  </w:pPr>
                  <w:r w:rsidRPr="00ED0891">
                    <w:rPr>
                      <w:rFonts w:ascii="Arial" w:hAnsi="Arial" w:cs="Arial"/>
                      <w:b/>
                      <w:iCs/>
                      <w:sz w:val="18"/>
                      <w:szCs w:val="18"/>
                    </w:rPr>
                    <w:t>baseline legacy TDD network (Baseline for comparison with SBF</w:t>
                  </w:r>
                  <w:r w:rsidRPr="00ED0891">
                    <w:rPr>
                      <w:rFonts w:ascii="Arial" w:eastAsia="MS Mincho" w:hAnsi="Arial" w:cs="Arial"/>
                      <w:b/>
                      <w:iCs/>
                      <w:sz w:val="18"/>
                      <w:szCs w:val="18"/>
                    </w:rPr>
                    <w:t xml:space="preserve">D </w:t>
                  </w:r>
                  <w:r w:rsidRPr="00ED0891">
                    <w:rPr>
                      <w:rFonts w:ascii="Arial" w:hAnsi="Arial" w:cs="Arial"/>
                      <w:b/>
                      <w:sz w:val="18"/>
                      <w:szCs w:val="18"/>
                    </w:rPr>
                    <w:t xml:space="preserve">Deployment </w:t>
                  </w:r>
                  <w:r w:rsidRPr="00ED0891">
                    <w:rPr>
                      <w:rFonts w:ascii="Arial" w:eastAsia="MS Mincho" w:hAnsi="Arial" w:cs="Arial"/>
                      <w:b/>
                      <w:iCs/>
                      <w:sz w:val="18"/>
                      <w:szCs w:val="18"/>
                    </w:rPr>
                    <w:t>Case 4)</w:t>
                  </w:r>
                </w:p>
              </w:tc>
              <w:tc>
                <w:tcPr>
                  <w:tcW w:w="5495" w:type="dxa"/>
                  <w:gridSpan w:val="2"/>
                  <w:shd w:val="clear" w:color="auto" w:fill="auto"/>
                  <w:vAlign w:val="center"/>
                </w:tcPr>
                <w:p w:rsidR="0037555F" w:rsidRPr="00ED0891" w:rsidRDefault="00FB007B">
                  <w:pPr>
                    <w:spacing w:after="0"/>
                    <w:rPr>
                      <w:rFonts w:ascii="Arial" w:hAnsi="Arial" w:cs="Arial"/>
                      <w:sz w:val="18"/>
                      <w:szCs w:val="18"/>
                    </w:rPr>
                  </w:pPr>
                  <w:r w:rsidRPr="00ED0891">
                    <w:rPr>
                      <w:rFonts w:ascii="Arial" w:hAnsi="Arial" w:cs="Arial"/>
                      <w:sz w:val="18"/>
                      <w:szCs w:val="18"/>
                    </w:rPr>
                    <w:t>Static TDD UL/DL configuration with {DDDSU}, where S=[12D:2G:0U]</w:t>
                  </w:r>
                </w:p>
              </w:tc>
            </w:tr>
            <w:tr w:rsidR="0037555F" w:rsidRPr="00ED0891">
              <w:tc>
                <w:tcPr>
                  <w:tcW w:w="1892" w:type="dxa"/>
                  <w:shd w:val="clear" w:color="auto" w:fill="auto"/>
                  <w:vAlign w:val="center"/>
                </w:tcPr>
                <w:p w:rsidR="0037555F" w:rsidRPr="00ED0891" w:rsidRDefault="00FB007B">
                  <w:pPr>
                    <w:spacing w:after="0"/>
                    <w:rPr>
                      <w:rFonts w:ascii="Arial" w:hAnsi="Arial" w:cs="Arial"/>
                      <w:b/>
                      <w:sz w:val="18"/>
                      <w:szCs w:val="18"/>
                    </w:rPr>
                  </w:pPr>
                  <w:r w:rsidRPr="00ED0891">
                    <w:rPr>
                      <w:rFonts w:ascii="Arial" w:hAnsi="Arial" w:cs="Arial"/>
                      <w:b/>
                      <w:iCs/>
                      <w:sz w:val="18"/>
                      <w:szCs w:val="18"/>
                    </w:rPr>
                    <w:t>SBF</w:t>
                  </w:r>
                  <w:r w:rsidRPr="00ED0891">
                    <w:rPr>
                      <w:rFonts w:ascii="Arial" w:eastAsia="MS Mincho" w:hAnsi="Arial" w:cs="Arial"/>
                      <w:b/>
                      <w:iCs/>
                      <w:sz w:val="18"/>
                      <w:szCs w:val="18"/>
                    </w:rPr>
                    <w:t xml:space="preserve">D </w:t>
                  </w:r>
                  <w:r w:rsidRPr="00ED0891">
                    <w:rPr>
                      <w:rFonts w:ascii="Arial" w:hAnsi="Arial" w:cs="Arial"/>
                      <w:b/>
                      <w:sz w:val="18"/>
                      <w:szCs w:val="18"/>
                    </w:rPr>
                    <w:t xml:space="preserve">Deployment </w:t>
                  </w:r>
                  <w:r w:rsidRPr="00ED0891">
                    <w:rPr>
                      <w:rFonts w:ascii="Arial" w:eastAsia="MS Mincho" w:hAnsi="Arial" w:cs="Arial"/>
                      <w:b/>
                      <w:iCs/>
                      <w:sz w:val="18"/>
                      <w:szCs w:val="18"/>
                    </w:rPr>
                    <w:t>Case 4</w:t>
                  </w:r>
                </w:p>
              </w:tc>
              <w:tc>
                <w:tcPr>
                  <w:tcW w:w="2235" w:type="dxa"/>
                  <w:shd w:val="clear" w:color="auto" w:fill="auto"/>
                  <w:vAlign w:val="center"/>
                </w:tcPr>
                <w:p w:rsidR="0037555F" w:rsidRPr="00ED0891" w:rsidRDefault="00FB007B">
                  <w:pPr>
                    <w:spacing w:after="0"/>
                    <w:rPr>
                      <w:rFonts w:ascii="Arial" w:hAnsi="Arial" w:cs="Arial"/>
                      <w:sz w:val="18"/>
                      <w:szCs w:val="18"/>
                    </w:rPr>
                  </w:pPr>
                  <w:r w:rsidRPr="00ED0891">
                    <w:rPr>
                      <w:rFonts w:ascii="Arial" w:hAnsi="Arial" w:cs="Arial"/>
                      <w:sz w:val="18"/>
                      <w:szCs w:val="18"/>
                    </w:rPr>
                    <w:t>Static TDD UL/DL configuration with {DDDSU}, where S=[12D:2G:0U]</w:t>
                  </w:r>
                </w:p>
              </w:tc>
              <w:tc>
                <w:tcPr>
                  <w:tcW w:w="3260" w:type="dxa"/>
                  <w:shd w:val="clear" w:color="auto" w:fill="auto"/>
                  <w:vAlign w:val="center"/>
                </w:tcPr>
                <w:p w:rsidR="0037555F" w:rsidRPr="00ED0891" w:rsidRDefault="00FB007B">
                  <w:pPr>
                    <w:spacing w:after="0"/>
                    <w:rPr>
                      <w:rFonts w:ascii="Arial" w:hAnsi="Arial" w:cs="Arial"/>
                      <w:sz w:val="18"/>
                      <w:szCs w:val="18"/>
                    </w:rPr>
                  </w:pPr>
                  <w:r w:rsidRPr="00ED0891">
                    <w:rPr>
                      <w:rFonts w:ascii="Arial" w:hAnsi="Arial" w:cs="Arial"/>
                      <w:sz w:val="18"/>
                      <w:szCs w:val="18"/>
                    </w:rPr>
                    <w:t>Companies to report which option is used:</w:t>
                  </w:r>
                </w:p>
                <w:p w:rsidR="0037555F" w:rsidRPr="00ED0891" w:rsidRDefault="00FB007B">
                  <w:pPr>
                    <w:pStyle w:val="afff2"/>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1: SBFD Frame structures in Alt2(XXXXU) in </w:t>
                  </w:r>
                  <w:r w:rsidRPr="00ED0891">
                    <w:rPr>
                      <w:rFonts w:ascii="Arial" w:hAnsi="Arial" w:cs="Arial"/>
                      <w:bCs/>
                      <w:sz w:val="18"/>
                      <w:szCs w:val="18"/>
                      <w:lang w:eastAsia="zh-CN"/>
                    </w:rPr>
                    <w:t>Annex A.7</w:t>
                  </w:r>
                </w:p>
                <w:p w:rsidR="0037555F" w:rsidRPr="00ED0891" w:rsidRDefault="00FB007B">
                  <w:pPr>
                    <w:pStyle w:val="afff2"/>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2: SBFD Frame structures in Alt4(XXXXX) in </w:t>
                  </w:r>
                  <w:r w:rsidRPr="00ED0891">
                    <w:rPr>
                      <w:rFonts w:ascii="Arial" w:hAnsi="Arial" w:cs="Arial"/>
                      <w:bCs/>
                      <w:sz w:val="18"/>
                      <w:szCs w:val="18"/>
                      <w:lang w:eastAsia="zh-CN"/>
                    </w:rPr>
                    <w:t>Annex A.7</w:t>
                  </w:r>
                </w:p>
              </w:tc>
            </w:tr>
          </w:tbl>
          <w:p w:rsidR="0037555F" w:rsidRPr="00ED0891" w:rsidRDefault="0037555F">
            <w:pPr>
              <w:spacing w:after="0"/>
              <w:jc w:val="both"/>
              <w:rPr>
                <w:rFonts w:ascii="Arial" w:hAnsi="Arial" w:cs="Arial"/>
                <w:sz w:val="18"/>
                <w:szCs w:val="18"/>
              </w:rPr>
            </w:pPr>
          </w:p>
        </w:tc>
      </w:tr>
    </w:tbl>
    <w:p w:rsidR="0037555F" w:rsidRPr="00ED0891" w:rsidRDefault="0037555F">
      <w:pPr>
        <w:rPr>
          <w:bCs/>
          <w:iCs/>
        </w:rPr>
      </w:pPr>
    </w:p>
    <w:p w:rsidR="0037555F" w:rsidRPr="00ED0891" w:rsidRDefault="00FB007B">
      <w:pPr>
        <w:pStyle w:val="TH"/>
        <w:rPr>
          <w:lang w:eastAsia="zh-CN"/>
        </w:rPr>
      </w:pPr>
      <w:bookmarkStart w:id="1155" w:name="_Ref117670292"/>
      <w:r w:rsidRPr="00ED0891">
        <w:t xml:space="preserve">Table </w:t>
      </w:r>
      <w:r w:rsidRPr="00ED0891">
        <w:rPr>
          <w:lang w:eastAsia="zh-CN"/>
        </w:rPr>
        <w:t>B</w:t>
      </w:r>
      <w:r w:rsidRPr="00ED0891">
        <w:noBreakHyphen/>
      </w:r>
      <w:bookmarkEnd w:id="1155"/>
      <w:r w:rsidRPr="00ED0891">
        <w:t>5: SLS assumptions specific to d</w:t>
      </w:r>
      <w:r w:rsidRPr="00ED0891">
        <w:rPr>
          <w:bCs/>
          <w:iCs/>
        </w:rPr>
        <w:t>ynamic/flexible TDD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1807"/>
        <w:gridCol w:w="1152"/>
        <w:gridCol w:w="1508"/>
        <w:gridCol w:w="1919"/>
        <w:gridCol w:w="1882"/>
        <w:gridCol w:w="1489"/>
      </w:tblGrid>
      <w:tr w:rsidR="0037555F" w:rsidRPr="00ED0891">
        <w:trPr>
          <w:trHeight w:val="276"/>
        </w:trPr>
        <w:tc>
          <w:tcPr>
            <w:tcW w:w="0" w:type="auto"/>
            <w:vMerge w:val="restart"/>
            <w:tcBorders>
              <w:top w:val="single" w:sz="4" w:space="0" w:color="auto"/>
              <w:left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Parameters</w:t>
            </w:r>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hint="eastAsia"/>
                <w:b/>
                <w:bCs/>
                <w:sz w:val="18"/>
                <w:szCs w:val="18"/>
                <w:lang w:eastAsia="zh-CN"/>
              </w:rPr>
              <w:t>FR1</w:t>
            </w:r>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rsidR="0037555F" w:rsidRPr="00ED0891" w:rsidRDefault="00FB007B">
            <w:pPr>
              <w:spacing w:after="0"/>
              <w:jc w:val="center"/>
              <w:rPr>
                <w:rFonts w:ascii="Arial" w:hAnsi="Arial" w:cs="Arial"/>
                <w:b/>
                <w:bCs/>
                <w:sz w:val="18"/>
                <w:szCs w:val="18"/>
                <w:lang w:val="en-US"/>
              </w:rPr>
            </w:pPr>
            <w:r w:rsidRPr="00ED0891">
              <w:rPr>
                <w:rFonts w:ascii="Arial" w:hAnsi="Arial" w:cs="Arial" w:hint="eastAsia"/>
                <w:b/>
                <w:bCs/>
                <w:sz w:val="18"/>
                <w:szCs w:val="18"/>
                <w:lang w:eastAsia="zh-CN"/>
              </w:rPr>
              <w:t>FR</w:t>
            </w:r>
            <w:r w:rsidRPr="00ED0891">
              <w:rPr>
                <w:rFonts w:ascii="Arial" w:hAnsi="Arial" w:cs="Arial"/>
                <w:b/>
                <w:bCs/>
                <w:sz w:val="18"/>
                <w:szCs w:val="18"/>
              </w:rPr>
              <w:t>2-1</w:t>
            </w:r>
          </w:p>
        </w:tc>
      </w:tr>
      <w:tr w:rsidR="0037555F" w:rsidRPr="00ED0891">
        <w:trPr>
          <w:trHeight w:val="276"/>
        </w:trPr>
        <w:tc>
          <w:tcPr>
            <w:tcW w:w="0" w:type="auto"/>
            <w:vMerge/>
            <w:tcBorders>
              <w:left w:val="single" w:sz="4" w:space="0" w:color="auto"/>
              <w:bottom w:val="single" w:sz="4" w:space="0" w:color="auto"/>
              <w:right w:val="single" w:sz="4" w:space="0" w:color="auto"/>
            </w:tcBorders>
            <w:shd w:val="clear" w:color="auto" w:fill="D9D9D9"/>
            <w:vAlign w:val="center"/>
          </w:tcPr>
          <w:p w:rsidR="0037555F" w:rsidRPr="00ED0891" w:rsidRDefault="0037555F">
            <w:pPr>
              <w:spacing w:after="0"/>
              <w:jc w:val="center"/>
              <w:rPr>
                <w:rFonts w:ascii="Arial" w:hAnsi="Arial" w:cs="Arial"/>
                <w:b/>
                <w:bCs/>
                <w:sz w:val="18"/>
                <w:szCs w:val="18"/>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Indoor office</w:t>
            </w:r>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Urban Macro</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2-layer Scenario B</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Indoor office</w:t>
            </w:r>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Dense Urban Macro layer</w:t>
            </w:r>
          </w:p>
        </w:tc>
      </w:tr>
      <w:tr w:rsidR="0037555F" w:rsidRPr="00ED0891">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bCs/>
                <w:sz w:val="18"/>
                <w:szCs w:val="18"/>
              </w:rPr>
            </w:pPr>
            <w:r w:rsidRPr="00ED0891">
              <w:rPr>
                <w:rFonts w:ascii="Arial" w:hAnsi="Arial" w:cs="Arial"/>
                <w:b/>
                <w:sz w:val="18"/>
                <w:szCs w:val="18"/>
              </w:rPr>
              <w:t xml:space="preserve">BS transmit power </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bCs/>
                <w:sz w:val="18"/>
                <w:szCs w:val="18"/>
              </w:rPr>
            </w:pPr>
            <w:r w:rsidRPr="00ED0891">
              <w:rPr>
                <w:rFonts w:ascii="Arial" w:hAnsi="Arial" w:cs="Arial"/>
                <w:sz w:val="18"/>
                <w:szCs w:val="18"/>
              </w:rPr>
              <w:t xml:space="preserve">24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pStyle w:val="afff2"/>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1: 53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w:t>
            </w:r>
          </w:p>
          <w:p w:rsidR="0037555F" w:rsidRPr="00ED0891" w:rsidRDefault="00FB007B">
            <w:pPr>
              <w:pStyle w:val="afff2"/>
              <w:widowControl w:val="0"/>
              <w:numPr>
                <w:ilvl w:val="0"/>
                <w:numId w:val="36"/>
              </w:numPr>
              <w:spacing w:after="0"/>
              <w:jc w:val="both"/>
              <w:rPr>
                <w:rFonts w:ascii="Arial" w:hAnsi="Arial" w:cs="Arial"/>
                <w:b/>
                <w:sz w:val="18"/>
                <w:szCs w:val="18"/>
              </w:rPr>
            </w:pPr>
            <w:r w:rsidRPr="00ED0891">
              <w:rPr>
                <w:rFonts w:ascii="Arial" w:hAnsi="Arial" w:cs="Arial"/>
                <w:sz w:val="18"/>
                <w:szCs w:val="18"/>
              </w:rPr>
              <w:t xml:space="preserve">Option 2: 49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37555F" w:rsidRPr="00ED0891" w:rsidRDefault="00FB007B">
            <w:pPr>
              <w:spacing w:after="0"/>
              <w:jc w:val="both"/>
              <w:rPr>
                <w:rFonts w:ascii="Arial" w:hAnsi="Arial" w:cs="Arial"/>
                <w:b/>
                <w:sz w:val="18"/>
                <w:szCs w:val="18"/>
              </w:rPr>
            </w:pPr>
            <w:r w:rsidRPr="00ED0891">
              <w:rPr>
                <w:rFonts w:ascii="Arial" w:hAnsi="Arial" w:cs="Arial"/>
                <w:b/>
                <w:sz w:val="18"/>
                <w:szCs w:val="18"/>
              </w:rPr>
              <w:t>Urban Macro</w:t>
            </w:r>
          </w:p>
          <w:p w:rsidR="0037555F" w:rsidRPr="00ED0891" w:rsidRDefault="00FB007B">
            <w:pPr>
              <w:pStyle w:val="afff2"/>
              <w:widowControl w:val="0"/>
              <w:numPr>
                <w:ilvl w:val="0"/>
                <w:numId w:val="36"/>
              </w:numPr>
              <w:spacing w:after="0"/>
              <w:jc w:val="both"/>
              <w:rPr>
                <w:rFonts w:ascii="Arial" w:hAnsi="Arial" w:cs="Arial"/>
                <w:sz w:val="18"/>
                <w:szCs w:val="18"/>
              </w:rPr>
            </w:pPr>
            <w:r w:rsidRPr="00ED0891">
              <w:rPr>
                <w:rFonts w:ascii="Arial" w:hAnsi="Arial" w:cs="Arial"/>
                <w:sz w:val="18"/>
                <w:szCs w:val="18"/>
              </w:rPr>
              <w:t xml:space="preserve">Option 1: 53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w:t>
            </w:r>
          </w:p>
          <w:p w:rsidR="0037555F" w:rsidRPr="00ED0891" w:rsidRDefault="00FB007B">
            <w:pPr>
              <w:pStyle w:val="afff2"/>
              <w:widowControl w:val="0"/>
              <w:numPr>
                <w:ilvl w:val="0"/>
                <w:numId w:val="36"/>
              </w:numPr>
              <w:spacing w:after="0"/>
              <w:jc w:val="both"/>
              <w:rPr>
                <w:rFonts w:ascii="Arial" w:hAnsi="Arial" w:cs="Arial"/>
                <w:b/>
                <w:sz w:val="18"/>
                <w:szCs w:val="18"/>
              </w:rPr>
            </w:pPr>
            <w:r w:rsidRPr="00ED0891">
              <w:rPr>
                <w:rFonts w:ascii="Arial" w:hAnsi="Arial" w:cs="Arial"/>
                <w:sz w:val="18"/>
                <w:szCs w:val="18"/>
              </w:rPr>
              <w:t xml:space="preserve">Option 2: 49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w:t>
            </w:r>
          </w:p>
          <w:p w:rsidR="0037555F" w:rsidRPr="00ED0891" w:rsidRDefault="0037555F">
            <w:pPr>
              <w:spacing w:after="0"/>
              <w:jc w:val="both"/>
              <w:rPr>
                <w:rFonts w:ascii="Arial" w:hAnsi="Arial" w:cs="Arial"/>
                <w:sz w:val="18"/>
                <w:szCs w:val="18"/>
              </w:rPr>
            </w:pPr>
          </w:p>
          <w:p w:rsidR="0037555F" w:rsidRPr="00ED0891" w:rsidRDefault="00FB007B">
            <w:pPr>
              <w:spacing w:after="0"/>
              <w:jc w:val="both"/>
              <w:rPr>
                <w:rFonts w:ascii="Arial" w:hAnsi="Arial" w:cs="Arial"/>
                <w:b/>
                <w:sz w:val="18"/>
                <w:szCs w:val="18"/>
              </w:rPr>
            </w:pPr>
            <w:r w:rsidRPr="00ED0891">
              <w:rPr>
                <w:rFonts w:ascii="Arial" w:hAnsi="Arial" w:cs="Arial"/>
                <w:b/>
                <w:sz w:val="18"/>
                <w:szCs w:val="18"/>
              </w:rPr>
              <w:t>Indoor office/indoor factory</w:t>
            </w:r>
          </w:p>
          <w:p w:rsidR="0037555F" w:rsidRPr="00ED0891" w:rsidRDefault="00FB007B">
            <w:pPr>
              <w:pStyle w:val="afff2"/>
              <w:widowControl w:val="0"/>
              <w:numPr>
                <w:ilvl w:val="0"/>
                <w:numId w:val="36"/>
              </w:numPr>
              <w:spacing w:after="0"/>
              <w:jc w:val="both"/>
              <w:rPr>
                <w:rFonts w:ascii="Arial" w:hAnsi="Arial" w:cs="Arial"/>
                <w:b/>
                <w:bCs/>
                <w:sz w:val="18"/>
                <w:szCs w:val="18"/>
              </w:rPr>
            </w:pPr>
            <w:r w:rsidRPr="00ED0891">
              <w:rPr>
                <w:rFonts w:ascii="Arial" w:hAnsi="Arial" w:cs="Arial"/>
                <w:sz w:val="18"/>
                <w:szCs w:val="18"/>
              </w:rPr>
              <w:t xml:space="preserve">24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w:t>
            </w:r>
          </w:p>
        </w:tc>
        <w:tc>
          <w:tcPr>
            <w:tcW w:w="1882" w:type="dxa"/>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hAnsi="Arial" w:cs="Arial"/>
                <w:b/>
                <w:sz w:val="18"/>
                <w:szCs w:val="18"/>
              </w:rPr>
            </w:pPr>
            <w:r w:rsidRPr="00ED0891">
              <w:rPr>
                <w:rFonts w:ascii="Arial" w:hAnsi="Arial" w:cs="Arial"/>
                <w:sz w:val="18"/>
                <w:szCs w:val="18"/>
              </w:rPr>
              <w:t xml:space="preserve">23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both 100MHz and 200MHz. EIRP should not exceed 58 </w:t>
            </w:r>
            <w:proofErr w:type="spellStart"/>
            <w:r w:rsidRPr="00ED0891">
              <w:rPr>
                <w:rFonts w:ascii="Arial" w:hAnsi="Arial" w:cs="Arial"/>
                <w:sz w:val="18"/>
                <w:szCs w:val="18"/>
              </w:rPr>
              <w:t>dBm</w:t>
            </w:r>
            <w:proofErr w:type="spellEnd"/>
            <w:r w:rsidRPr="00ED0891">
              <w:rPr>
                <w:rFonts w:ascii="Arial"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tcPr>
          <w:p w:rsidR="0037555F" w:rsidRPr="00ED0891" w:rsidRDefault="00FB007B">
            <w:pPr>
              <w:spacing w:after="0"/>
              <w:jc w:val="both"/>
              <w:rPr>
                <w:rFonts w:ascii="Arial" w:hAnsi="Arial" w:cs="Arial"/>
                <w:b/>
                <w:sz w:val="18"/>
                <w:szCs w:val="18"/>
              </w:rPr>
            </w:pPr>
            <w:r w:rsidRPr="00ED0891">
              <w:rPr>
                <w:rFonts w:ascii="Arial" w:hAnsi="Arial" w:cs="Arial"/>
                <w:sz w:val="18"/>
                <w:szCs w:val="18"/>
              </w:rPr>
              <w:t xml:space="preserve">40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or 43dBm for 200MHz</w:t>
            </w:r>
          </w:p>
        </w:tc>
      </w:tr>
    </w:tbl>
    <w:p w:rsidR="0037555F" w:rsidRPr="00ED0891" w:rsidRDefault="0037555F"/>
    <w:p w:rsidR="0037555F" w:rsidRPr="00ED0891" w:rsidRDefault="00FB007B">
      <w:pPr>
        <w:pStyle w:val="9"/>
      </w:pPr>
      <w:bookmarkStart w:id="1156" w:name="_Toc120638202"/>
      <w:bookmarkStart w:id="1157" w:name="_Toc122614374"/>
      <w:r w:rsidRPr="00ED0891">
        <w:t>Annex &lt;C&gt;</w:t>
      </w:r>
      <w:proofErr w:type="gramStart"/>
      <w:r w:rsidRPr="00ED0891">
        <w:t>:</w:t>
      </w:r>
      <w:proofErr w:type="gramEnd"/>
      <w:r w:rsidRPr="00ED0891">
        <w:br/>
        <w:t>System level simulation calibration</w:t>
      </w:r>
      <w:bookmarkEnd w:id="1156"/>
      <w:bookmarkEnd w:id="1157"/>
    </w:p>
    <w:p w:rsidR="0037555F" w:rsidRPr="00ED0891" w:rsidRDefault="00FB007B">
      <w:pPr>
        <w:pStyle w:val="1"/>
      </w:pPr>
      <w:bookmarkStart w:id="1158" w:name="_Toc122614375"/>
      <w:bookmarkStart w:id="1159" w:name="_Toc120638203"/>
      <w:r w:rsidRPr="00ED0891">
        <w:t>C.1</w:t>
      </w:r>
      <w:r w:rsidRPr="00ED0891">
        <w:tab/>
        <w:t>SLS calibration methodology</w:t>
      </w:r>
      <w:bookmarkEnd w:id="1158"/>
      <w:bookmarkEnd w:id="1159"/>
    </w:p>
    <w:p w:rsidR="0037555F" w:rsidRPr="00ED0891" w:rsidRDefault="00FB007B">
      <w:pPr>
        <w:rPr>
          <w:b/>
          <w:u w:val="single"/>
        </w:rPr>
      </w:pPr>
      <w:r w:rsidRPr="00ED0891">
        <w:rPr>
          <w:b/>
          <w:u w:val="single"/>
          <w:lang w:eastAsia="zh-CN"/>
        </w:rPr>
        <w:t xml:space="preserve">Calibration </w:t>
      </w:r>
      <w:r w:rsidRPr="00ED0891">
        <w:rPr>
          <w:b/>
          <w:u w:val="single"/>
        </w:rPr>
        <w:t>scenarios</w:t>
      </w:r>
    </w:p>
    <w:p w:rsidR="0037555F" w:rsidRPr="00ED0891" w:rsidRDefault="00FB007B">
      <w:pPr>
        <w:jc w:val="both"/>
        <w:rPr>
          <w:rFonts w:cs="Times"/>
          <w:bCs/>
          <w:iCs/>
        </w:rPr>
      </w:pPr>
      <w:r w:rsidRPr="00ED0891">
        <w:t>The SLS calibration focuses on the following scenarios of SBFD Deployment Case 1:</w:t>
      </w:r>
    </w:p>
    <w:p w:rsidR="0037555F" w:rsidRPr="00ED0891" w:rsidRDefault="00FB007B">
      <w:pPr>
        <w:pStyle w:val="B1"/>
      </w:pPr>
      <w:r w:rsidRPr="00ED0891">
        <w:t>-</w:t>
      </w:r>
      <w:r w:rsidRPr="00ED0891">
        <w:tab/>
        <w:t>FR1</w:t>
      </w:r>
    </w:p>
    <w:p w:rsidR="0037555F" w:rsidRPr="00ED0891" w:rsidRDefault="00FB007B">
      <w:pPr>
        <w:pStyle w:val="B2"/>
      </w:pPr>
      <w:r w:rsidRPr="00ED0891">
        <w:t>-</w:t>
      </w:r>
      <w:r w:rsidRPr="00ED0891">
        <w:tab/>
        <w:t>Urban Macro</w:t>
      </w:r>
    </w:p>
    <w:p w:rsidR="0037555F" w:rsidRPr="00ED0891" w:rsidRDefault="00FB007B">
      <w:pPr>
        <w:pStyle w:val="B2"/>
      </w:pPr>
      <w:r w:rsidRPr="00ED0891">
        <w:t>-</w:t>
      </w:r>
      <w:r w:rsidRPr="00ED0891">
        <w:tab/>
        <w:t>Indoor office</w:t>
      </w:r>
    </w:p>
    <w:p w:rsidR="0037555F" w:rsidRPr="00ED0891" w:rsidRDefault="00FB007B">
      <w:pPr>
        <w:pStyle w:val="B1"/>
      </w:pPr>
      <w:r w:rsidRPr="00ED0891">
        <w:t>-</w:t>
      </w:r>
      <w:r w:rsidRPr="00ED0891">
        <w:tab/>
        <w:t>FR2-1</w:t>
      </w:r>
    </w:p>
    <w:p w:rsidR="0037555F" w:rsidRPr="00ED0891" w:rsidRDefault="00FB007B">
      <w:pPr>
        <w:pStyle w:val="B2"/>
      </w:pPr>
      <w:r w:rsidRPr="00ED0891">
        <w:t>-</w:t>
      </w:r>
      <w:r w:rsidRPr="00ED0891">
        <w:tab/>
        <w:t>Dense Urban Macro layer</w:t>
      </w:r>
    </w:p>
    <w:p w:rsidR="0037555F" w:rsidRPr="00ED0891" w:rsidRDefault="00FB007B">
      <w:pPr>
        <w:pStyle w:val="B2"/>
      </w:pPr>
      <w:r w:rsidRPr="00ED0891">
        <w:t>-</w:t>
      </w:r>
      <w:r w:rsidRPr="00ED0891">
        <w:tab/>
        <w:t>Indoor office</w:t>
      </w:r>
    </w:p>
    <w:p w:rsidR="0037555F" w:rsidRPr="00ED0891" w:rsidRDefault="0037555F">
      <w:pPr>
        <w:tabs>
          <w:tab w:val="left" w:pos="720"/>
        </w:tabs>
      </w:pPr>
    </w:p>
    <w:p w:rsidR="0037555F" w:rsidRPr="00ED0891" w:rsidRDefault="00FB007B">
      <w:pPr>
        <w:rPr>
          <w:b/>
          <w:u w:val="single"/>
        </w:rPr>
      </w:pPr>
      <w:r w:rsidRPr="00ED0891">
        <w:rPr>
          <w:b/>
          <w:u w:val="single"/>
          <w:lang w:eastAsia="zh-CN"/>
        </w:rPr>
        <w:t xml:space="preserve">Calibration </w:t>
      </w:r>
      <w:r w:rsidRPr="00ED0891">
        <w:rPr>
          <w:b/>
          <w:u w:val="single"/>
        </w:rPr>
        <w:t>metrics</w:t>
      </w:r>
    </w:p>
    <w:p w:rsidR="0037555F" w:rsidRPr="00ED0891" w:rsidRDefault="00FB007B">
      <w:pPr>
        <w:tabs>
          <w:tab w:val="left" w:pos="720"/>
        </w:tabs>
        <w:rPr>
          <w:iCs/>
        </w:rPr>
      </w:pPr>
      <w:r w:rsidRPr="00ED0891">
        <w:rPr>
          <w:iCs/>
        </w:rPr>
        <w:lastRenderedPageBreak/>
        <w:t xml:space="preserve">The following metrics are considered for </w:t>
      </w:r>
      <w:r w:rsidRPr="00ED0891">
        <w:rPr>
          <w:rFonts w:cs="Times"/>
          <w:bCs/>
          <w:iCs/>
        </w:rPr>
        <w:t>SLS calibration:</w:t>
      </w:r>
    </w:p>
    <w:p w:rsidR="0037555F" w:rsidRPr="00ED0891" w:rsidRDefault="00FB007B">
      <w:pPr>
        <w:pStyle w:val="B1"/>
      </w:pPr>
      <w:r w:rsidRPr="00ED0891">
        <w:t>-</w:t>
      </w:r>
      <w:r w:rsidRPr="00ED0891">
        <w:tab/>
        <w:t xml:space="preserve">CDF of </w:t>
      </w:r>
      <w:proofErr w:type="spellStart"/>
      <w:r w:rsidRPr="00ED0891">
        <w:t>gNB</w:t>
      </w:r>
      <w:proofErr w:type="spellEnd"/>
      <w:r w:rsidRPr="00ED0891">
        <w:t>-UE coupling loss</w:t>
      </w:r>
    </w:p>
    <w:p w:rsidR="0037555F" w:rsidRPr="00ED0891" w:rsidRDefault="00FB007B">
      <w:pPr>
        <w:pStyle w:val="B1"/>
      </w:pPr>
      <w:r w:rsidRPr="00ED0891">
        <w:t>-</w:t>
      </w:r>
      <w:r w:rsidRPr="00ED0891">
        <w:tab/>
        <w:t>CDF of Inter-</w:t>
      </w:r>
      <w:proofErr w:type="spellStart"/>
      <w:r w:rsidRPr="00ED0891">
        <w:t>gNB</w:t>
      </w:r>
      <w:proofErr w:type="spellEnd"/>
      <w:r w:rsidRPr="00ED0891">
        <w:t xml:space="preserve"> coupling loss</w:t>
      </w:r>
    </w:p>
    <w:p w:rsidR="0037555F" w:rsidRPr="00ED0891" w:rsidRDefault="00FB007B">
      <w:pPr>
        <w:pStyle w:val="B1"/>
      </w:pPr>
      <w:r w:rsidRPr="00ED0891">
        <w:t>-</w:t>
      </w:r>
      <w:r w:rsidRPr="00ED0891">
        <w:tab/>
        <w:t>CDF of Inter-UE coupling loss</w:t>
      </w:r>
    </w:p>
    <w:p w:rsidR="0037555F" w:rsidRPr="00ED0891" w:rsidRDefault="00FB007B">
      <w:pPr>
        <w:pStyle w:val="B1"/>
      </w:pPr>
      <w:r w:rsidRPr="00ED0891">
        <w:t>-</w:t>
      </w:r>
      <w:r w:rsidRPr="00ED0891">
        <w:tab/>
        <w:t>Optional: CDF of DL SINR for legacy TDD/ DL SINR in DL-only slots for SBFD</w:t>
      </w:r>
    </w:p>
    <w:p w:rsidR="0037555F" w:rsidRPr="00ED0891" w:rsidRDefault="00FB007B">
      <w:pPr>
        <w:pStyle w:val="B1"/>
      </w:pPr>
      <w:r w:rsidRPr="00ED0891">
        <w:t>-</w:t>
      </w:r>
      <w:r w:rsidRPr="00ED0891">
        <w:tab/>
        <w:t>Optional: CDF of DL SINR in SBFD slots</w:t>
      </w:r>
    </w:p>
    <w:p w:rsidR="0037555F" w:rsidRPr="00ED0891" w:rsidRDefault="00FB007B">
      <w:pPr>
        <w:pStyle w:val="B1"/>
      </w:pPr>
      <w:r w:rsidRPr="00ED0891">
        <w:t>-</w:t>
      </w:r>
      <w:r w:rsidRPr="00ED0891">
        <w:tab/>
        <w:t>Optional: CDF of UL SINR for legacy TDD/ UL SINR in UL-only slots for SBFD</w:t>
      </w:r>
    </w:p>
    <w:p w:rsidR="0037555F" w:rsidRPr="00ED0891" w:rsidRDefault="00FB007B">
      <w:pPr>
        <w:pStyle w:val="B1"/>
      </w:pPr>
      <w:r w:rsidRPr="00ED0891">
        <w:t>-</w:t>
      </w:r>
      <w:r w:rsidRPr="00ED0891">
        <w:tab/>
        <w:t>Optional: CDF of UL SINR in SBFD slots</w:t>
      </w:r>
    </w:p>
    <w:p w:rsidR="0037555F" w:rsidRPr="00ED0891" w:rsidRDefault="0037555F">
      <w:pPr>
        <w:tabs>
          <w:tab w:val="left" w:pos="720"/>
        </w:tabs>
        <w:rPr>
          <w:iCs/>
        </w:rPr>
      </w:pPr>
    </w:p>
    <w:p w:rsidR="0037555F" w:rsidRPr="00ED0891" w:rsidRDefault="00FB007B">
      <w:pPr>
        <w:pStyle w:val="TH"/>
        <w:rPr>
          <w:lang w:eastAsia="zh-CN"/>
        </w:rPr>
      </w:pPr>
      <w:r w:rsidRPr="00ED0891">
        <w:t xml:space="preserve">Table </w:t>
      </w:r>
      <w:r w:rsidRPr="00ED0891">
        <w:rPr>
          <w:lang w:eastAsia="zh-CN"/>
        </w:rPr>
        <w:t>C.1</w:t>
      </w:r>
      <w:r w:rsidRPr="00ED0891">
        <w:t>-1: Statistic method for SLS calibration</w:t>
      </w:r>
    </w:p>
    <w:tbl>
      <w:tblPr>
        <w:tblStyle w:val="aff9"/>
        <w:tblW w:w="0" w:type="auto"/>
        <w:tblLook w:val="04A0"/>
      </w:tblPr>
      <w:tblGrid>
        <w:gridCol w:w="1696"/>
        <w:gridCol w:w="7935"/>
      </w:tblGrid>
      <w:tr w:rsidR="0037555F" w:rsidRPr="00ED0891">
        <w:tc>
          <w:tcPr>
            <w:tcW w:w="1696" w:type="dxa"/>
            <w:shd w:val="clear" w:color="auto" w:fill="D9D9D9" w:themeFill="background1" w:themeFillShade="D9"/>
          </w:tcPr>
          <w:p w:rsidR="0037555F" w:rsidRPr="00ED0891" w:rsidRDefault="00FB007B">
            <w:pPr>
              <w:spacing w:after="0"/>
              <w:jc w:val="center"/>
              <w:rPr>
                <w:rFonts w:ascii="Arial" w:hAnsi="Arial" w:cs="Arial"/>
                <w:b/>
                <w:sz w:val="18"/>
                <w:szCs w:val="18"/>
              </w:rPr>
            </w:pPr>
            <w:r w:rsidRPr="00ED0891">
              <w:rPr>
                <w:rFonts w:ascii="Arial" w:hAnsi="Arial" w:cs="Arial"/>
                <w:b/>
                <w:sz w:val="18"/>
                <w:szCs w:val="18"/>
              </w:rPr>
              <w:t>SLS calibration metrics</w:t>
            </w:r>
          </w:p>
        </w:tc>
        <w:tc>
          <w:tcPr>
            <w:tcW w:w="7935" w:type="dxa"/>
            <w:shd w:val="clear" w:color="auto" w:fill="D9D9D9" w:themeFill="background1" w:themeFillShade="D9"/>
          </w:tcPr>
          <w:p w:rsidR="0037555F" w:rsidRPr="00ED0891" w:rsidRDefault="00FB007B">
            <w:pPr>
              <w:spacing w:after="0"/>
              <w:jc w:val="center"/>
              <w:rPr>
                <w:rFonts w:ascii="Arial" w:hAnsi="Arial" w:cs="Arial"/>
                <w:b/>
                <w:sz w:val="18"/>
                <w:szCs w:val="18"/>
              </w:rPr>
            </w:pPr>
            <w:r w:rsidRPr="00ED0891">
              <w:rPr>
                <w:rFonts w:ascii="Arial" w:hAnsi="Arial" w:cs="Arial"/>
                <w:b/>
                <w:sz w:val="18"/>
                <w:szCs w:val="18"/>
              </w:rPr>
              <w:t>Statistic method</w:t>
            </w:r>
          </w:p>
        </w:tc>
      </w:tr>
      <w:tr w:rsidR="0037555F" w:rsidRPr="00ED0891">
        <w:tc>
          <w:tcPr>
            <w:tcW w:w="1696" w:type="dxa"/>
          </w:tcPr>
          <w:p w:rsidR="0037555F" w:rsidRPr="00ED0891" w:rsidRDefault="00FB007B">
            <w:pPr>
              <w:tabs>
                <w:tab w:val="left" w:pos="720"/>
              </w:tabs>
              <w:spacing w:after="0"/>
              <w:rPr>
                <w:rFonts w:ascii="Arial" w:hAnsi="Arial" w:cs="Arial"/>
                <w:b/>
                <w:iCs/>
                <w:sz w:val="18"/>
                <w:szCs w:val="18"/>
              </w:rPr>
            </w:pPr>
            <w:proofErr w:type="spellStart"/>
            <w:r w:rsidRPr="00ED0891">
              <w:rPr>
                <w:rFonts w:ascii="Arial" w:hAnsi="Arial" w:cs="Arial"/>
                <w:b/>
                <w:sz w:val="18"/>
                <w:szCs w:val="18"/>
              </w:rPr>
              <w:t>gNB</w:t>
            </w:r>
            <w:proofErr w:type="spellEnd"/>
            <w:r w:rsidRPr="00ED0891">
              <w:rPr>
                <w:rFonts w:ascii="Arial" w:hAnsi="Arial" w:cs="Arial"/>
                <w:b/>
                <w:sz w:val="18"/>
                <w:szCs w:val="18"/>
              </w:rPr>
              <w:t>-UE coupling loss</w:t>
            </w:r>
          </w:p>
        </w:tc>
        <w:tc>
          <w:tcPr>
            <w:tcW w:w="7935" w:type="dxa"/>
          </w:tcPr>
          <w:p w:rsidR="0037555F" w:rsidRPr="00ED0891" w:rsidRDefault="00FB007B">
            <w:pPr>
              <w:spacing w:after="0"/>
              <w:rPr>
                <w:rFonts w:ascii="Arial" w:hAnsi="Arial" w:cs="Arial"/>
                <w:sz w:val="18"/>
                <w:szCs w:val="18"/>
              </w:rPr>
            </w:pPr>
            <w:r w:rsidRPr="00ED0891">
              <w:rPr>
                <w:rFonts w:ascii="Arial" w:hAnsi="Arial" w:cs="Arial"/>
                <w:sz w:val="18"/>
                <w:szCs w:val="18"/>
              </w:rPr>
              <w:t>Only the coupling losses between each UE and its serving cell are collected for CDF statistic.</w:t>
            </w:r>
          </w:p>
          <w:p w:rsidR="0037555F" w:rsidRPr="00ED0891" w:rsidRDefault="007B1FE2">
            <w:pPr>
              <w:pStyle w:val="afff2"/>
              <w:numPr>
                <w:ilvl w:val="0"/>
                <w:numId w:val="35"/>
              </w:numPr>
              <w:spacing w:after="0"/>
              <w:rPr>
                <w:rFonts w:ascii="Arial" w:hAnsi="Arial" w:cs="Arial"/>
                <w:iCs/>
                <w:sz w:val="18"/>
                <w:szCs w:val="18"/>
              </w:rPr>
            </w:pPr>
            <m:oMath>
              <m:sSub>
                <m:sSubPr>
                  <m:ctrlPr>
                    <w:ins w:id="1160" w:author="cmcc" w:date="2023-03-03T02:04:00Z">
                      <w:rPr>
                        <w:rFonts w:ascii="Cambria Math" w:hAnsi="Cambria Math" w:cs="Arial"/>
                        <w:sz w:val="18"/>
                        <w:szCs w:val="18"/>
                      </w:rPr>
                    </w:ins>
                  </m:ctrlPr>
                </m:sSubPr>
                <m:e>
                  <m:r>
                    <m:rPr>
                      <m:sty m:val="bi"/>
                    </m:rPr>
                    <w:rPr>
                      <w:rFonts w:ascii="Cambria Math" w:hAnsi="Cambria Math" w:cs="Arial"/>
                      <w:sz w:val="18"/>
                      <w:szCs w:val="18"/>
                    </w:rPr>
                    <m:t>w</m:t>
                  </m:r>
                </m:e>
                <m:sub>
                  <m:r>
                    <w:rPr>
                      <w:rFonts w:ascii="Cambria Math" w:hAnsi="Cambria Math" w:cs="Arial"/>
                      <w:sz w:val="18"/>
                      <w:szCs w:val="18"/>
                    </w:rPr>
                    <m:t>A</m:t>
                  </m:r>
                </m:sub>
              </m:sSub>
            </m:oMath>
            <w:r w:rsidR="00FB007B" w:rsidRPr="00ED0891">
              <w:rPr>
                <w:rFonts w:ascii="Arial" w:hAnsi="Arial" w:cs="Arial"/>
                <w:sz w:val="18"/>
                <w:szCs w:val="18"/>
              </w:rPr>
              <w:t xml:space="preserve"> </w:t>
            </w:r>
            <w:proofErr w:type="gramStart"/>
            <w:r w:rsidR="00FB007B" w:rsidRPr="00ED0891">
              <w:rPr>
                <w:rFonts w:ascii="Arial" w:hAnsi="Arial" w:cs="Arial"/>
                <w:sz w:val="18"/>
                <w:szCs w:val="18"/>
              </w:rPr>
              <w:t>and</w:t>
            </w:r>
            <w:proofErr w:type="gramEnd"/>
            <w:r w:rsidR="00FB007B" w:rsidRPr="00ED0891">
              <w:rPr>
                <w:rFonts w:ascii="Arial" w:hAnsi="Arial" w:cs="Arial"/>
                <w:sz w:val="18"/>
                <w:szCs w:val="18"/>
              </w:rPr>
              <w:t xml:space="preserve"> </w:t>
            </w:r>
            <m:oMath>
              <m:sSub>
                <m:sSubPr>
                  <m:ctrlPr>
                    <w:ins w:id="1161" w:author="cmcc" w:date="2023-03-03T02:04:00Z">
                      <w:rPr>
                        <w:rFonts w:ascii="Cambria Math" w:hAnsi="Cambria Math" w:cs="Arial"/>
                        <w:sz w:val="18"/>
                        <w:szCs w:val="18"/>
                      </w:rPr>
                    </w:ins>
                  </m:ctrlPr>
                </m:sSubPr>
                <m:e>
                  <m:r>
                    <m:rPr>
                      <m:sty m:val="bi"/>
                    </m:rPr>
                    <w:rPr>
                      <w:rFonts w:ascii="Cambria Math" w:hAnsi="Cambria Math" w:cs="Arial"/>
                      <w:sz w:val="18"/>
                      <w:szCs w:val="18"/>
                    </w:rPr>
                    <m:t>g</m:t>
                  </m:r>
                </m:e>
                <m:sub>
                  <m:r>
                    <w:rPr>
                      <w:rFonts w:ascii="Cambria Math" w:hAnsi="Cambria Math" w:cs="Arial"/>
                      <w:sz w:val="18"/>
                      <w:szCs w:val="18"/>
                    </w:rPr>
                    <m:t>B</m:t>
                  </m:r>
                </m:sub>
              </m:sSub>
            </m:oMath>
            <w:r w:rsidR="00FB007B" w:rsidRPr="00ED0891">
              <w:rPr>
                <w:rFonts w:ascii="Arial" w:hAnsi="Arial" w:cs="Arial"/>
                <w:sz w:val="18"/>
                <w:szCs w:val="18"/>
              </w:rPr>
              <w:t xml:space="preserve"> are determined by selecting the best beam pair of the UE and its serving cell with the criteria of maximizing recei</w:t>
            </w:r>
            <w:proofErr w:type="spellStart"/>
            <w:r w:rsidR="00FB007B" w:rsidRPr="00ED0891">
              <w:rPr>
                <w:rFonts w:ascii="Arial" w:hAnsi="Arial" w:cs="Arial"/>
                <w:sz w:val="18"/>
                <w:szCs w:val="18"/>
              </w:rPr>
              <w:t>ve</w:t>
            </w:r>
            <w:proofErr w:type="spellEnd"/>
            <w:r w:rsidR="00FB007B" w:rsidRPr="00ED0891">
              <w:rPr>
                <w:rFonts w:ascii="Arial" w:hAnsi="Arial" w:cs="Arial"/>
                <w:sz w:val="18"/>
                <w:szCs w:val="18"/>
              </w:rPr>
              <w:t xml:space="preserve"> power of the UE.</w:t>
            </w:r>
          </w:p>
        </w:tc>
      </w:tr>
      <w:tr w:rsidR="0037555F" w:rsidRPr="00ED0891">
        <w:tc>
          <w:tcPr>
            <w:tcW w:w="1696" w:type="dxa"/>
          </w:tcPr>
          <w:p w:rsidR="0037555F" w:rsidRPr="00ED0891" w:rsidRDefault="00FB007B">
            <w:pPr>
              <w:tabs>
                <w:tab w:val="left" w:pos="720"/>
              </w:tabs>
              <w:spacing w:after="0"/>
              <w:rPr>
                <w:rFonts w:ascii="Arial" w:hAnsi="Arial" w:cs="Arial"/>
                <w:b/>
                <w:iCs/>
                <w:sz w:val="18"/>
                <w:szCs w:val="18"/>
              </w:rPr>
            </w:pPr>
            <w:r w:rsidRPr="00ED0891">
              <w:rPr>
                <w:rFonts w:ascii="Arial" w:hAnsi="Arial" w:cs="Arial"/>
                <w:b/>
                <w:sz w:val="18"/>
                <w:szCs w:val="18"/>
              </w:rPr>
              <w:t>Inter-</w:t>
            </w:r>
            <w:proofErr w:type="spellStart"/>
            <w:r w:rsidRPr="00ED0891">
              <w:rPr>
                <w:rFonts w:ascii="Arial" w:hAnsi="Arial" w:cs="Arial"/>
                <w:b/>
                <w:sz w:val="18"/>
                <w:szCs w:val="18"/>
              </w:rPr>
              <w:t>gNB</w:t>
            </w:r>
            <w:proofErr w:type="spellEnd"/>
            <w:r w:rsidRPr="00ED0891">
              <w:rPr>
                <w:rFonts w:ascii="Arial" w:hAnsi="Arial" w:cs="Arial"/>
                <w:b/>
                <w:sz w:val="18"/>
                <w:szCs w:val="18"/>
              </w:rPr>
              <w:t xml:space="preserve"> coupling loss</w:t>
            </w:r>
          </w:p>
        </w:tc>
        <w:tc>
          <w:tcPr>
            <w:tcW w:w="7935"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For one SLS drop, generate channels among </w:t>
            </w:r>
            <w:proofErr w:type="spellStart"/>
            <w:r w:rsidRPr="00ED0891">
              <w:rPr>
                <w:rFonts w:ascii="Arial" w:hAnsi="Arial" w:cs="Arial"/>
                <w:sz w:val="18"/>
                <w:szCs w:val="18"/>
              </w:rPr>
              <w:t>gNBs</w:t>
            </w:r>
            <w:proofErr w:type="spellEnd"/>
            <w:r w:rsidRPr="00ED0891">
              <w:rPr>
                <w:rFonts w:ascii="Arial" w:hAnsi="Arial" w:cs="Arial"/>
                <w:sz w:val="18"/>
                <w:szCs w:val="18"/>
              </w:rPr>
              <w:t xml:space="preserve">, calculate and collect the coupling loss for each </w:t>
            </w:r>
            <w:proofErr w:type="spellStart"/>
            <w:r w:rsidRPr="00ED0891">
              <w:rPr>
                <w:rFonts w:ascii="Arial" w:hAnsi="Arial" w:cs="Arial"/>
                <w:sz w:val="18"/>
                <w:szCs w:val="18"/>
              </w:rPr>
              <w:t>gNB</w:t>
            </w:r>
            <w:proofErr w:type="spellEnd"/>
            <w:r w:rsidRPr="00ED0891">
              <w:rPr>
                <w:rFonts w:ascii="Arial" w:hAnsi="Arial" w:cs="Arial"/>
                <w:sz w:val="18"/>
                <w:szCs w:val="18"/>
              </w:rPr>
              <w:t xml:space="preserve"> pair</w:t>
            </w:r>
          </w:p>
          <w:p w:rsidR="0037555F" w:rsidRPr="00ED0891" w:rsidRDefault="00FB007B">
            <w:pPr>
              <w:pStyle w:val="afff2"/>
              <w:numPr>
                <w:ilvl w:val="0"/>
                <w:numId w:val="35"/>
              </w:numPr>
              <w:spacing w:after="0"/>
              <w:rPr>
                <w:rFonts w:ascii="Arial" w:eastAsia="Times New Roman" w:hAnsi="Arial" w:cs="Arial"/>
                <w:sz w:val="18"/>
                <w:szCs w:val="18"/>
              </w:rPr>
            </w:pPr>
            <w:r w:rsidRPr="00ED0891">
              <w:rPr>
                <w:rFonts w:ascii="Arial" w:hAnsi="Arial" w:cs="Arial"/>
                <w:sz w:val="18"/>
                <w:szCs w:val="18"/>
              </w:rPr>
              <w:t xml:space="preserve">The two </w:t>
            </w:r>
            <w:proofErr w:type="spellStart"/>
            <w:r w:rsidRPr="00ED0891">
              <w:rPr>
                <w:rFonts w:ascii="Arial" w:hAnsi="Arial" w:cs="Arial"/>
                <w:sz w:val="18"/>
                <w:szCs w:val="18"/>
              </w:rPr>
              <w:t>gNBs</w:t>
            </w:r>
            <w:proofErr w:type="spellEnd"/>
            <w:r w:rsidRPr="00ED0891">
              <w:rPr>
                <w:rFonts w:ascii="Arial" w:hAnsi="Arial" w:cs="Arial"/>
                <w:sz w:val="18"/>
                <w:szCs w:val="18"/>
              </w:rPr>
              <w:t xml:space="preserve"> in each </w:t>
            </w:r>
            <w:proofErr w:type="spellStart"/>
            <w:r w:rsidRPr="00ED0891">
              <w:rPr>
                <w:rFonts w:ascii="Arial" w:hAnsi="Arial" w:cs="Arial"/>
                <w:sz w:val="18"/>
                <w:szCs w:val="18"/>
              </w:rPr>
              <w:t>gNB</w:t>
            </w:r>
            <w:proofErr w:type="spellEnd"/>
            <w:r w:rsidRPr="00ED0891">
              <w:rPr>
                <w:rFonts w:ascii="Arial" w:hAnsi="Arial" w:cs="Arial"/>
                <w:sz w:val="18"/>
                <w:szCs w:val="18"/>
              </w:rPr>
              <w:t xml:space="preserve"> pair should be from different sites.</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 xml:space="preserve">Both </w:t>
            </w:r>
            <m:oMath>
              <m:sSub>
                <m:sSubPr>
                  <m:ctrlPr>
                    <w:ins w:id="1162" w:author="cmcc" w:date="2023-03-03T02:04:00Z">
                      <w:rPr>
                        <w:rFonts w:ascii="Cambria Math" w:hAnsi="Cambria Math" w:cs="Arial"/>
                        <w:sz w:val="18"/>
                        <w:szCs w:val="18"/>
                      </w:rPr>
                    </w:ins>
                  </m:ctrlPr>
                </m:sSubPr>
                <m:e>
                  <m:r>
                    <m:rPr>
                      <m:sty m:val="bi"/>
                    </m:rPr>
                    <w:rPr>
                      <w:rFonts w:ascii="Cambria Math" w:hAnsi="Cambria Math" w:cs="Arial"/>
                      <w:sz w:val="18"/>
                      <w:szCs w:val="18"/>
                    </w:rPr>
                    <m:t>w</m:t>
                  </m:r>
                </m:e>
                <m:sub>
                  <m:r>
                    <w:rPr>
                      <w:rFonts w:ascii="Cambria Math" w:hAnsi="Cambria Math" w:cs="Arial"/>
                      <w:sz w:val="18"/>
                      <w:szCs w:val="18"/>
                    </w:rPr>
                    <m:t>A</m:t>
                  </m:r>
                </m:sub>
              </m:sSub>
            </m:oMath>
            <w:r w:rsidRPr="00ED0891">
              <w:rPr>
                <w:rFonts w:ascii="Arial" w:hAnsi="Arial" w:cs="Arial"/>
                <w:sz w:val="18"/>
                <w:szCs w:val="18"/>
              </w:rPr>
              <w:t xml:space="preserve"> and </w:t>
            </w:r>
            <m:oMath>
              <m:sSub>
                <m:sSubPr>
                  <m:ctrlPr>
                    <w:ins w:id="1163" w:author="cmcc" w:date="2023-03-03T02:04:00Z">
                      <w:rPr>
                        <w:rFonts w:ascii="Cambria Math" w:hAnsi="Cambria Math" w:cs="Arial"/>
                        <w:sz w:val="18"/>
                        <w:szCs w:val="18"/>
                      </w:rPr>
                    </w:ins>
                  </m:ctrlPr>
                </m:sSubPr>
                <m:e>
                  <m:r>
                    <m:rPr>
                      <m:sty m:val="bi"/>
                    </m:rPr>
                    <w:rPr>
                      <w:rFonts w:ascii="Cambria Math" w:hAnsi="Cambria Math" w:cs="Arial"/>
                      <w:sz w:val="18"/>
                      <w:szCs w:val="18"/>
                    </w:rPr>
                    <m:t>g</m:t>
                  </m:r>
                </m:e>
                <m:sub>
                  <m:r>
                    <w:rPr>
                      <w:rFonts w:ascii="Cambria Math" w:hAnsi="Cambria Math" w:cs="Arial"/>
                      <w:sz w:val="18"/>
                      <w:szCs w:val="18"/>
                    </w:rPr>
                    <m:t>B</m:t>
                  </m:r>
                </m:sub>
              </m:sSub>
            </m:oMath>
            <w:r w:rsidRPr="00ED0891">
              <w:rPr>
                <w:rFonts w:ascii="Arial" w:hAnsi="Arial" w:cs="Arial"/>
                <w:sz w:val="18"/>
                <w:szCs w:val="18"/>
              </w:rPr>
              <w:t xml:space="preserve"> are randomly selected for calculating the coupling loss for each </w:t>
            </w:r>
            <w:proofErr w:type="spellStart"/>
            <w:r w:rsidRPr="00ED0891">
              <w:rPr>
                <w:rFonts w:ascii="Arial" w:hAnsi="Arial" w:cs="Arial"/>
                <w:sz w:val="18"/>
                <w:szCs w:val="18"/>
              </w:rPr>
              <w:t>gNB</w:t>
            </w:r>
            <w:proofErr w:type="spellEnd"/>
            <w:r w:rsidRPr="00ED0891">
              <w:rPr>
                <w:rFonts w:ascii="Arial" w:hAnsi="Arial" w:cs="Arial"/>
                <w:sz w:val="18"/>
                <w:szCs w:val="18"/>
              </w:rPr>
              <w:t xml:space="preserve"> pair.</w:t>
            </w:r>
          </w:p>
          <w:p w:rsidR="0037555F" w:rsidRPr="00ED0891" w:rsidRDefault="00FB007B">
            <w:pPr>
              <w:tabs>
                <w:tab w:val="left" w:pos="720"/>
              </w:tabs>
              <w:spacing w:after="0"/>
              <w:rPr>
                <w:rFonts w:ascii="Arial" w:hAnsi="Arial" w:cs="Arial"/>
                <w:iCs/>
                <w:sz w:val="18"/>
                <w:szCs w:val="18"/>
              </w:rPr>
            </w:pPr>
            <w:r w:rsidRPr="00ED0891">
              <w:rPr>
                <w:rFonts w:ascii="Arial" w:hAnsi="Arial" w:cs="Arial"/>
                <w:sz w:val="18"/>
                <w:szCs w:val="18"/>
              </w:rPr>
              <w:t>Companies to run enough SLS drops and report the number of SLS drops when plotting the CDF using the collected coupling losses.</w:t>
            </w:r>
          </w:p>
        </w:tc>
      </w:tr>
      <w:tr w:rsidR="0037555F" w:rsidRPr="00ED0891">
        <w:tc>
          <w:tcPr>
            <w:tcW w:w="1696" w:type="dxa"/>
          </w:tcPr>
          <w:p w:rsidR="0037555F" w:rsidRPr="00ED0891" w:rsidRDefault="00FB007B">
            <w:pPr>
              <w:tabs>
                <w:tab w:val="left" w:pos="720"/>
              </w:tabs>
              <w:spacing w:after="0"/>
              <w:rPr>
                <w:rFonts w:ascii="Arial" w:hAnsi="Arial" w:cs="Arial"/>
                <w:b/>
                <w:iCs/>
                <w:sz w:val="18"/>
                <w:szCs w:val="18"/>
              </w:rPr>
            </w:pPr>
            <w:r w:rsidRPr="00ED0891">
              <w:rPr>
                <w:rFonts w:ascii="Arial" w:hAnsi="Arial" w:cs="Arial"/>
                <w:b/>
                <w:sz w:val="18"/>
                <w:szCs w:val="18"/>
              </w:rPr>
              <w:t>Inter-UE coupling loss</w:t>
            </w:r>
          </w:p>
        </w:tc>
        <w:tc>
          <w:tcPr>
            <w:tcW w:w="7935" w:type="dxa"/>
          </w:tcPr>
          <w:p w:rsidR="0037555F" w:rsidRPr="00ED0891" w:rsidRDefault="00FB007B">
            <w:pPr>
              <w:spacing w:after="0"/>
              <w:rPr>
                <w:rFonts w:ascii="Arial" w:hAnsi="Arial" w:cs="Arial"/>
                <w:sz w:val="18"/>
                <w:szCs w:val="18"/>
              </w:rPr>
            </w:pPr>
            <w:r w:rsidRPr="00ED0891">
              <w:rPr>
                <w:rFonts w:ascii="Arial" w:hAnsi="Arial" w:cs="Arial"/>
                <w:sz w:val="18"/>
                <w:szCs w:val="18"/>
              </w:rPr>
              <w:t>For one SLS drop, drop UEs in the network and generate channels among UEs, calculate and collect the coupling loss for each UE pair</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If the 2D distance between two UEs in a UE pair is larger than 50m, the UE pair is not considered for statistic.</w:t>
            </w:r>
          </w:p>
          <w:p w:rsidR="0037555F" w:rsidRPr="00ED0891" w:rsidRDefault="00FB007B">
            <w:pPr>
              <w:pStyle w:val="afff2"/>
              <w:numPr>
                <w:ilvl w:val="0"/>
                <w:numId w:val="35"/>
              </w:numPr>
              <w:spacing w:after="0"/>
              <w:rPr>
                <w:rFonts w:ascii="Arial" w:hAnsi="Arial" w:cs="Arial"/>
                <w:sz w:val="18"/>
                <w:szCs w:val="18"/>
              </w:rPr>
            </w:pPr>
            <w:r w:rsidRPr="00ED0891">
              <w:rPr>
                <w:rFonts w:ascii="Arial" w:hAnsi="Arial" w:cs="Arial"/>
                <w:sz w:val="18"/>
                <w:szCs w:val="18"/>
              </w:rPr>
              <w:t xml:space="preserve">For each UE, </w:t>
            </w:r>
            <m:oMath>
              <m:sSub>
                <m:sSubPr>
                  <m:ctrlPr>
                    <w:ins w:id="1164" w:author="cmcc" w:date="2023-03-03T02:04:00Z">
                      <w:rPr>
                        <w:rFonts w:ascii="Cambria Math" w:hAnsi="Cambria Math" w:cs="Arial"/>
                        <w:sz w:val="18"/>
                        <w:szCs w:val="18"/>
                      </w:rPr>
                    </w:ins>
                  </m:ctrlPr>
                </m:sSubPr>
                <m:e>
                  <m:r>
                    <m:rPr>
                      <m:sty m:val="bi"/>
                    </m:rPr>
                    <w:rPr>
                      <w:rFonts w:ascii="Cambria Math" w:hAnsi="Cambria Math" w:cs="Arial"/>
                      <w:sz w:val="18"/>
                      <w:szCs w:val="18"/>
                    </w:rPr>
                    <m:t>w</m:t>
                  </m:r>
                </m:e>
                <m:sub>
                  <m:r>
                    <w:rPr>
                      <w:rFonts w:ascii="Cambria Math" w:hAnsi="Cambria Math" w:cs="Arial"/>
                      <w:sz w:val="18"/>
                      <w:szCs w:val="18"/>
                    </w:rPr>
                    <m:t>A</m:t>
                  </m:r>
                </m:sub>
              </m:sSub>
            </m:oMath>
            <w:r w:rsidRPr="00ED0891">
              <w:rPr>
                <w:rFonts w:ascii="Arial" w:hAnsi="Arial" w:cs="Arial"/>
                <w:sz w:val="18"/>
                <w:szCs w:val="18"/>
              </w:rPr>
              <w:t xml:space="preserve"> and </w:t>
            </w:r>
            <m:oMath>
              <m:sSub>
                <m:sSubPr>
                  <m:ctrlPr>
                    <w:ins w:id="1165" w:author="cmcc" w:date="2023-03-03T02:04:00Z">
                      <w:rPr>
                        <w:rFonts w:ascii="Cambria Math" w:hAnsi="Cambria Math" w:cs="Arial"/>
                        <w:sz w:val="18"/>
                        <w:szCs w:val="18"/>
                      </w:rPr>
                    </w:ins>
                  </m:ctrlPr>
                </m:sSubPr>
                <m:e>
                  <m:r>
                    <m:rPr>
                      <m:sty m:val="bi"/>
                    </m:rPr>
                    <w:rPr>
                      <w:rFonts w:ascii="Cambria Math" w:hAnsi="Cambria Math" w:cs="Arial"/>
                      <w:sz w:val="18"/>
                      <w:szCs w:val="18"/>
                    </w:rPr>
                    <m:t>g</m:t>
                  </m:r>
                </m:e>
                <m:sub>
                  <m:r>
                    <w:rPr>
                      <w:rFonts w:ascii="Cambria Math" w:hAnsi="Cambria Math" w:cs="Arial"/>
                      <w:sz w:val="18"/>
                      <w:szCs w:val="18"/>
                    </w:rPr>
                    <m:t>B</m:t>
                  </m:r>
                </m:sub>
              </m:sSub>
            </m:oMath>
            <w:r w:rsidRPr="00ED0891">
              <w:rPr>
                <w:rFonts w:ascii="Arial" w:hAnsi="Arial" w:cs="Arial"/>
                <w:sz w:val="18"/>
                <w:szCs w:val="18"/>
              </w:rPr>
              <w:t xml:space="preserve"> is determined based on the best beam pair of the UE and its serving cell.</w:t>
            </w:r>
          </w:p>
          <w:p w:rsidR="0037555F" w:rsidRPr="00ED0891" w:rsidRDefault="00FB007B">
            <w:pPr>
              <w:tabs>
                <w:tab w:val="left" w:pos="720"/>
              </w:tabs>
              <w:spacing w:after="0"/>
              <w:rPr>
                <w:rFonts w:ascii="Arial" w:hAnsi="Arial" w:cs="Arial"/>
                <w:iCs/>
                <w:sz w:val="18"/>
                <w:szCs w:val="18"/>
              </w:rPr>
            </w:pPr>
            <w:r w:rsidRPr="00ED0891">
              <w:rPr>
                <w:rFonts w:ascii="Arial" w:hAnsi="Arial" w:cs="Arial"/>
                <w:sz w:val="18"/>
                <w:szCs w:val="18"/>
              </w:rPr>
              <w:t>Companies to run enough SLS drops and report the number of SLS drops when plotting the CDF using the collected coupling losses.</w:t>
            </w:r>
          </w:p>
        </w:tc>
      </w:tr>
      <w:tr w:rsidR="0037555F" w:rsidRPr="00ED0891">
        <w:tc>
          <w:tcPr>
            <w:tcW w:w="9631" w:type="dxa"/>
            <w:gridSpan w:val="2"/>
          </w:tcPr>
          <w:p w:rsidR="0037555F" w:rsidRPr="00ED0891" w:rsidRDefault="00FB007B">
            <w:pPr>
              <w:spacing w:after="0"/>
              <w:ind w:left="851" w:hanging="851"/>
              <w:rPr>
                <w:rFonts w:ascii="Arial" w:hAnsi="Arial" w:cs="Arial"/>
                <w:sz w:val="18"/>
                <w:szCs w:val="18"/>
              </w:rPr>
            </w:pPr>
            <w:r w:rsidRPr="00ED0891">
              <w:rPr>
                <w:rFonts w:ascii="Arial" w:hAnsi="Arial" w:cs="Arial"/>
                <w:sz w:val="18"/>
                <w:szCs w:val="18"/>
              </w:rPr>
              <w:t>NOTE 1:</w:t>
            </w:r>
            <w:r w:rsidRPr="00ED0891">
              <w:rPr>
                <w:rFonts w:ascii="Arial" w:hAnsi="Arial" w:cs="Arial"/>
                <w:bCs/>
                <w:iCs/>
                <w:sz w:val="18"/>
                <w:szCs w:val="18"/>
              </w:rPr>
              <w:t xml:space="preserve"> </w:t>
            </w:r>
            <w:r w:rsidRPr="00ED0891">
              <w:rPr>
                <w:rFonts w:ascii="Arial" w:hAnsi="Arial" w:cs="Arial"/>
                <w:bCs/>
                <w:iCs/>
                <w:sz w:val="18"/>
                <w:szCs w:val="18"/>
              </w:rPr>
              <w:tab/>
            </w:r>
            <w:r w:rsidRPr="00ED0891">
              <w:rPr>
                <w:rFonts w:ascii="Arial" w:hAnsi="Arial" w:cs="Arial"/>
                <w:sz w:val="18"/>
                <w:szCs w:val="18"/>
              </w:rPr>
              <w:t xml:space="preserve">Formula (2) in Annex A.8 for CL with averaging across all the </w:t>
            </w:r>
            <w:proofErr w:type="spellStart"/>
            <w:r w:rsidRPr="00ED0891">
              <w:rPr>
                <w:rFonts w:ascii="Arial" w:hAnsi="Arial" w:cs="Arial"/>
                <w:sz w:val="18"/>
                <w:szCs w:val="18"/>
              </w:rPr>
              <w:t>Tx</w:t>
            </w:r>
            <w:proofErr w:type="spellEnd"/>
            <w:r w:rsidRPr="00ED0891">
              <w:rPr>
                <w:rFonts w:ascii="Arial" w:hAnsi="Arial" w:cs="Arial"/>
                <w:sz w:val="18"/>
                <w:szCs w:val="18"/>
              </w:rPr>
              <w:t>/Rx ports is used for coupling loss calculation above, i.e.,</w:t>
            </w:r>
          </w:p>
          <w:p w:rsidR="0037555F" w:rsidRPr="00ED0891" w:rsidRDefault="007B1FE2">
            <w:pPr>
              <w:pStyle w:val="B3"/>
              <w:spacing w:after="0"/>
              <w:ind w:left="0" w:firstLine="0"/>
              <w:rPr>
                <w:rFonts w:ascii="Arial" w:hAnsi="Arial" w:cs="Arial"/>
                <w:sz w:val="18"/>
                <w:szCs w:val="18"/>
              </w:rPr>
            </w:pPr>
            <m:oMathPara>
              <m:oMath>
                <m:sSup>
                  <m:sSupPr>
                    <m:ctrlPr>
                      <w:ins w:id="1166" w:author="cmcc" w:date="2023-03-03T02:04:00Z">
                        <w:rPr>
                          <w:rFonts w:ascii="Cambria Math" w:hAnsi="Cambria Math" w:cs="Arial"/>
                          <w:i/>
                          <w:iCs/>
                          <w:sz w:val="18"/>
                          <w:szCs w:val="18"/>
                        </w:rPr>
                      </w:ins>
                    </m:ctrlPr>
                  </m:sSupPr>
                  <m:e>
                    <m:r>
                      <m:rPr>
                        <m:sty m:val="p"/>
                      </m:rPr>
                      <w:rPr>
                        <w:rFonts w:ascii="Cambria Math" w:hAnsi="Cambria Math" w:cs="Arial"/>
                        <w:sz w:val="18"/>
                        <w:szCs w:val="18"/>
                      </w:rPr>
                      <m:t>CL</m:t>
                    </m:r>
                  </m:e>
                  <m:sup>
                    <m:r>
                      <w:rPr>
                        <w:rFonts w:ascii="Cambria Math" w:hAnsi="Cambria Math" w:cs="Arial"/>
                        <w:sz w:val="18"/>
                        <w:szCs w:val="18"/>
                      </w:rPr>
                      <m:t>A,B</m:t>
                    </m:r>
                  </m:sup>
                </m:sSup>
                <m:d>
                  <m:dPr>
                    <m:ctrlPr>
                      <w:ins w:id="1167" w:author="cmcc" w:date="2023-03-03T02:04:00Z">
                        <w:rPr>
                          <w:rFonts w:ascii="Cambria Math" w:hAnsi="Cambria Math" w:cs="Arial"/>
                          <w:i/>
                          <w:iCs/>
                          <w:sz w:val="18"/>
                          <w:szCs w:val="18"/>
                        </w:rPr>
                      </w:ins>
                    </m:ctrlPr>
                  </m:dPr>
                  <m:e>
                    <m:sSub>
                      <m:sSubPr>
                        <m:ctrlPr>
                          <w:ins w:id="1168" w:author="cmcc" w:date="2023-03-03T02:04:00Z">
                            <w:rPr>
                              <w:rFonts w:ascii="Cambria Math" w:hAnsi="Cambria Math" w:cs="Arial"/>
                              <w:sz w:val="18"/>
                              <w:szCs w:val="18"/>
                            </w:rPr>
                          </w:ins>
                        </m:ctrlPr>
                      </m:sSubPr>
                      <m:e>
                        <m:r>
                          <m:rPr>
                            <m:sty m:val="bi"/>
                          </m:rPr>
                          <w:rPr>
                            <w:rFonts w:ascii="Cambria Math" w:hAnsi="Cambria Math" w:cs="Arial"/>
                            <w:sz w:val="18"/>
                            <w:szCs w:val="18"/>
                          </w:rPr>
                          <m:t>w</m:t>
                        </m:r>
                      </m:e>
                      <m:sub>
                        <m:r>
                          <w:rPr>
                            <w:rFonts w:ascii="Cambria Math" w:hAnsi="Cambria Math" w:cs="Arial"/>
                            <w:sz w:val="18"/>
                            <w:szCs w:val="18"/>
                          </w:rPr>
                          <m:t>A</m:t>
                        </m:r>
                      </m:sub>
                    </m:sSub>
                    <m:r>
                      <w:rPr>
                        <w:rFonts w:ascii="Cambria Math" w:hAnsi="Cambria Math" w:cs="Arial"/>
                        <w:sz w:val="18"/>
                        <w:szCs w:val="18"/>
                      </w:rPr>
                      <m:t>,</m:t>
                    </m:r>
                    <m:sSub>
                      <m:sSubPr>
                        <m:ctrlPr>
                          <w:ins w:id="1169" w:author="cmcc" w:date="2023-03-03T02:04:00Z">
                            <w:rPr>
                              <w:rFonts w:ascii="Cambria Math" w:hAnsi="Cambria Math" w:cs="Arial"/>
                              <w:sz w:val="18"/>
                              <w:szCs w:val="18"/>
                            </w:rPr>
                          </w:ins>
                        </m:ctrlPr>
                      </m:sSubPr>
                      <m:e>
                        <m:r>
                          <m:rPr>
                            <m:sty m:val="bi"/>
                          </m:rPr>
                          <w:rPr>
                            <w:rFonts w:ascii="Cambria Math" w:hAnsi="Cambria Math" w:cs="Arial"/>
                            <w:sz w:val="18"/>
                            <w:szCs w:val="18"/>
                          </w:rPr>
                          <m:t>g</m:t>
                        </m:r>
                      </m:e>
                      <m:sub>
                        <m:r>
                          <w:rPr>
                            <w:rFonts w:ascii="Cambria Math" w:hAnsi="Cambria Math" w:cs="Arial"/>
                            <w:sz w:val="18"/>
                            <w:szCs w:val="18"/>
                          </w:rPr>
                          <m:t>B</m:t>
                        </m:r>
                      </m:sub>
                    </m:sSub>
                  </m:e>
                </m:d>
                <m:r>
                  <w:rPr>
                    <w:rFonts w:ascii="Cambria Math" w:hAnsi="Cambria Math" w:cs="Arial"/>
                    <w:sz w:val="18"/>
                    <w:szCs w:val="18"/>
                  </w:rPr>
                  <m:t>=</m:t>
                </m:r>
                <m:f>
                  <m:fPr>
                    <m:ctrlPr>
                      <w:ins w:id="1170" w:author="cmcc" w:date="2023-03-03T02:04:00Z">
                        <w:rPr>
                          <w:rFonts w:ascii="Cambria Math" w:hAnsi="Cambria Math" w:cs="Arial"/>
                          <w:i/>
                          <w:iCs/>
                          <w:sz w:val="18"/>
                          <w:szCs w:val="18"/>
                        </w:rPr>
                      </w:ins>
                    </m:ctrlPr>
                  </m:fPr>
                  <m:num>
                    <m:r>
                      <m:rPr>
                        <m:sty m:val="p"/>
                      </m:rPr>
                      <w:rPr>
                        <w:rFonts w:ascii="Cambria Math" w:hAnsi="Cambria Math" w:cs="Arial"/>
                        <w:sz w:val="18"/>
                        <w:szCs w:val="18"/>
                      </w:rPr>
                      <m:t>1</m:t>
                    </m:r>
                  </m:num>
                  <m:den>
                    <m:r>
                      <w:rPr>
                        <w:rFonts w:ascii="Cambria Math" w:hAnsi="Cambria Math" w:cs="Arial"/>
                        <w:sz w:val="18"/>
                        <w:szCs w:val="18"/>
                      </w:rPr>
                      <m:t>S</m:t>
                    </m:r>
                  </m:den>
                </m:f>
                <m:nary>
                  <m:naryPr>
                    <m:chr m:val="∑"/>
                    <m:limLoc m:val="undOvr"/>
                    <m:ctrlPr>
                      <w:ins w:id="1171" w:author="cmcc" w:date="2023-03-03T02:04:00Z">
                        <w:rPr>
                          <w:rFonts w:ascii="Cambria Math" w:hAnsi="Cambria Math" w:cs="Arial"/>
                          <w:i/>
                          <w:iCs/>
                          <w:sz w:val="18"/>
                          <w:szCs w:val="18"/>
                        </w:rPr>
                      </w:ins>
                    </m:ctrlPr>
                  </m:naryPr>
                  <m:sub>
                    <m:r>
                      <w:rPr>
                        <w:rFonts w:ascii="Cambria Math" w:hAnsi="Cambria Math" w:cs="Arial"/>
                        <w:sz w:val="18"/>
                        <w:szCs w:val="18"/>
                      </w:rPr>
                      <m:t>p</m:t>
                    </m:r>
                    <m:r>
                      <m:rPr>
                        <m:sty m:val="p"/>
                      </m:rPr>
                      <w:rPr>
                        <w:rFonts w:ascii="Cambria Math" w:hAnsi="Cambria Math" w:cs="Arial"/>
                        <w:sz w:val="18"/>
                        <w:szCs w:val="18"/>
                      </w:rPr>
                      <m:t>=0</m:t>
                    </m:r>
                  </m:sub>
                  <m:sup>
                    <m:r>
                      <w:rPr>
                        <w:rFonts w:ascii="Cambria Math" w:hAnsi="Cambria Math" w:cs="Arial"/>
                        <w:sz w:val="18"/>
                        <w:szCs w:val="18"/>
                      </w:rPr>
                      <m:t>S-1</m:t>
                    </m:r>
                  </m:sup>
                  <m:e>
                    <m:d>
                      <m:dPr>
                        <m:ctrlPr>
                          <w:ins w:id="1172" w:author="cmcc" w:date="2023-03-03T02:04:00Z">
                            <w:rPr>
                              <w:rFonts w:ascii="Cambria Math" w:hAnsi="Cambria Math" w:cs="Arial"/>
                              <w:i/>
                              <w:iCs/>
                              <w:sz w:val="18"/>
                              <w:szCs w:val="18"/>
                            </w:rPr>
                          </w:ins>
                        </m:ctrlPr>
                      </m:dPr>
                      <m:e>
                        <m:f>
                          <m:fPr>
                            <m:ctrlPr>
                              <w:ins w:id="1173" w:author="cmcc" w:date="2023-03-03T02:04:00Z">
                                <w:rPr>
                                  <w:rFonts w:ascii="Cambria Math" w:hAnsi="Cambria Math" w:cs="Arial"/>
                                  <w:i/>
                                  <w:iCs/>
                                  <w:sz w:val="18"/>
                                  <w:szCs w:val="18"/>
                                </w:rPr>
                              </w:ins>
                            </m:ctrlPr>
                          </m:fPr>
                          <m:num>
                            <m:r>
                              <m:rPr>
                                <m:sty m:val="p"/>
                              </m:rPr>
                              <w:rPr>
                                <w:rFonts w:ascii="Cambria Math" w:hAnsi="Cambria Math" w:cs="Arial"/>
                                <w:sz w:val="18"/>
                                <w:szCs w:val="18"/>
                              </w:rPr>
                              <m:t>1</m:t>
                            </m:r>
                          </m:num>
                          <m:den>
                            <m:r>
                              <w:rPr>
                                <w:rFonts w:ascii="Cambria Math" w:hAnsi="Cambria Math" w:cs="Arial"/>
                                <w:sz w:val="18"/>
                                <w:szCs w:val="18"/>
                              </w:rPr>
                              <m:t>U</m:t>
                            </m:r>
                          </m:den>
                        </m:f>
                        <m:nary>
                          <m:naryPr>
                            <m:chr m:val="∑"/>
                            <m:limLoc m:val="undOvr"/>
                            <m:ctrlPr>
                              <w:ins w:id="1174" w:author="cmcc" w:date="2023-03-03T02:04:00Z">
                                <w:rPr>
                                  <w:rFonts w:ascii="Cambria Math" w:hAnsi="Cambria Math" w:cs="Arial"/>
                                  <w:i/>
                                  <w:iCs/>
                                  <w:sz w:val="18"/>
                                  <w:szCs w:val="18"/>
                                </w:rPr>
                              </w:ins>
                            </m:ctrlPr>
                          </m:naryPr>
                          <m:sub>
                            <m:r>
                              <w:rPr>
                                <w:rFonts w:ascii="Cambria Math" w:hAnsi="Cambria Math" w:cs="Arial"/>
                                <w:sz w:val="18"/>
                                <w:szCs w:val="18"/>
                              </w:rPr>
                              <m:t>u</m:t>
                            </m:r>
                            <m:r>
                              <m:rPr>
                                <m:sty m:val="p"/>
                              </m:rPr>
                              <w:rPr>
                                <w:rFonts w:ascii="Cambria Math" w:hAnsi="Cambria Math" w:cs="Arial"/>
                                <w:sz w:val="18"/>
                                <w:szCs w:val="18"/>
                              </w:rPr>
                              <m:t>=0</m:t>
                            </m:r>
                          </m:sub>
                          <m:sup>
                            <m:r>
                              <w:rPr>
                                <w:rFonts w:ascii="Cambria Math" w:hAnsi="Cambria Math" w:cs="Arial"/>
                                <w:sz w:val="18"/>
                                <w:szCs w:val="18"/>
                              </w:rPr>
                              <m:t>U-1</m:t>
                            </m:r>
                          </m:sup>
                          <m:e>
                            <m:sSubSup>
                              <m:sSubSupPr>
                                <m:ctrlPr>
                                  <w:ins w:id="1175" w:author="cmcc" w:date="2023-03-03T02:04:00Z">
                                    <w:rPr>
                                      <w:rFonts w:ascii="Cambria Math" w:hAnsi="Cambria Math" w:cs="Arial"/>
                                      <w:i/>
                                      <w:iCs/>
                                      <w:sz w:val="18"/>
                                      <w:szCs w:val="18"/>
                                    </w:rPr>
                                  </w:ins>
                                </m:ctrlPr>
                              </m:sSubSupPr>
                              <m:e>
                                <m:r>
                                  <m:rPr>
                                    <m:sty m:val="p"/>
                                  </m:rPr>
                                  <w:rPr>
                                    <w:rFonts w:ascii="Cambria Math" w:hAnsi="Cambria Math" w:cs="Arial"/>
                                    <w:sz w:val="18"/>
                                    <w:szCs w:val="18"/>
                                  </w:rPr>
                                  <m:t>CL</m:t>
                                </m:r>
                              </m:e>
                              <m:sub>
                                <m:r>
                                  <w:rPr>
                                    <w:rFonts w:ascii="Cambria Math" w:hAnsi="Cambria Math" w:cs="Arial"/>
                                    <w:sz w:val="18"/>
                                    <w:szCs w:val="18"/>
                                  </w:rPr>
                                  <m:t>p,u</m:t>
                                </m:r>
                              </m:sub>
                              <m:sup>
                                <m:r>
                                  <w:rPr>
                                    <w:rFonts w:ascii="Cambria Math" w:hAnsi="Cambria Math" w:cs="Arial"/>
                                    <w:sz w:val="18"/>
                                    <w:szCs w:val="18"/>
                                  </w:rPr>
                                  <m:t>A,B</m:t>
                                </m:r>
                              </m:sup>
                            </m:sSubSup>
                            <m:d>
                              <m:dPr>
                                <m:ctrlPr>
                                  <w:ins w:id="1176" w:author="cmcc" w:date="2023-03-03T02:04:00Z">
                                    <w:rPr>
                                      <w:rFonts w:ascii="Cambria Math" w:hAnsi="Cambria Math" w:cs="Arial"/>
                                      <w:i/>
                                      <w:iCs/>
                                      <w:sz w:val="18"/>
                                      <w:szCs w:val="18"/>
                                    </w:rPr>
                                  </w:ins>
                                </m:ctrlPr>
                              </m:dPr>
                              <m:e>
                                <m:sSub>
                                  <m:sSubPr>
                                    <m:ctrlPr>
                                      <w:ins w:id="1177" w:author="cmcc" w:date="2023-03-03T02:04:00Z">
                                        <w:rPr>
                                          <w:rFonts w:ascii="Cambria Math" w:hAnsi="Cambria Math" w:cs="Arial"/>
                                          <w:sz w:val="18"/>
                                          <w:szCs w:val="18"/>
                                        </w:rPr>
                                      </w:ins>
                                    </m:ctrlPr>
                                  </m:sSubPr>
                                  <m:e>
                                    <m:r>
                                      <m:rPr>
                                        <m:sty m:val="bi"/>
                                      </m:rPr>
                                      <w:rPr>
                                        <w:rFonts w:ascii="Cambria Math" w:hAnsi="Cambria Math" w:cs="Arial"/>
                                        <w:sz w:val="18"/>
                                        <w:szCs w:val="18"/>
                                      </w:rPr>
                                      <m:t>w</m:t>
                                    </m:r>
                                  </m:e>
                                  <m:sub>
                                    <m:r>
                                      <w:rPr>
                                        <w:rFonts w:ascii="Cambria Math" w:hAnsi="Cambria Math" w:cs="Arial"/>
                                        <w:sz w:val="18"/>
                                        <w:szCs w:val="18"/>
                                      </w:rPr>
                                      <m:t>A</m:t>
                                    </m:r>
                                  </m:sub>
                                </m:sSub>
                                <m:r>
                                  <w:rPr>
                                    <w:rFonts w:ascii="Cambria Math" w:hAnsi="Cambria Math" w:cs="Arial"/>
                                    <w:sz w:val="18"/>
                                    <w:szCs w:val="18"/>
                                  </w:rPr>
                                  <m:t>,</m:t>
                                </m:r>
                                <m:sSub>
                                  <m:sSubPr>
                                    <m:ctrlPr>
                                      <w:ins w:id="1178" w:author="cmcc" w:date="2023-03-03T02:04:00Z">
                                        <w:rPr>
                                          <w:rFonts w:ascii="Cambria Math" w:hAnsi="Cambria Math" w:cs="Arial"/>
                                          <w:sz w:val="18"/>
                                          <w:szCs w:val="18"/>
                                        </w:rPr>
                                      </w:ins>
                                    </m:ctrlPr>
                                  </m:sSubPr>
                                  <m:e>
                                    <m:r>
                                      <m:rPr>
                                        <m:sty m:val="bi"/>
                                      </m:rPr>
                                      <w:rPr>
                                        <w:rFonts w:ascii="Cambria Math" w:hAnsi="Cambria Math" w:cs="Arial"/>
                                        <w:sz w:val="18"/>
                                        <w:szCs w:val="18"/>
                                      </w:rPr>
                                      <m:t>g</m:t>
                                    </m:r>
                                  </m:e>
                                  <m:sub>
                                    <m:r>
                                      <w:rPr>
                                        <w:rFonts w:ascii="Cambria Math" w:hAnsi="Cambria Math" w:cs="Arial"/>
                                        <w:sz w:val="18"/>
                                        <w:szCs w:val="18"/>
                                      </w:rPr>
                                      <m:t>B</m:t>
                                    </m:r>
                                  </m:sub>
                                </m:sSub>
                              </m:e>
                            </m:d>
                          </m:e>
                        </m:nary>
                      </m:e>
                    </m:d>
                  </m:e>
                </m:nary>
                <m:r>
                  <w:rPr>
                    <w:rFonts w:ascii="Cambria Math" w:hAnsi="Cambria Math" w:cs="Arial"/>
                    <w:sz w:val="18"/>
                    <w:szCs w:val="18"/>
                  </w:rPr>
                  <m:t>=</m:t>
                </m:r>
                <m:f>
                  <m:fPr>
                    <m:ctrlPr>
                      <w:ins w:id="1179" w:author="cmcc" w:date="2023-03-03T02:04:00Z">
                        <w:rPr>
                          <w:rFonts w:ascii="Cambria Math" w:hAnsi="Cambria Math" w:cs="Arial"/>
                          <w:i/>
                          <w:iCs/>
                          <w:sz w:val="18"/>
                          <w:szCs w:val="18"/>
                        </w:rPr>
                      </w:ins>
                    </m:ctrlPr>
                  </m:fPr>
                  <m:num>
                    <m:r>
                      <m:rPr>
                        <m:sty m:val="p"/>
                      </m:rPr>
                      <w:rPr>
                        <w:rFonts w:ascii="Cambria Math" w:hAnsi="Cambria Math" w:cs="Arial"/>
                        <w:sz w:val="18"/>
                        <w:szCs w:val="18"/>
                      </w:rPr>
                      <m:t>1</m:t>
                    </m:r>
                  </m:num>
                  <m:den>
                    <m:r>
                      <w:rPr>
                        <w:rFonts w:ascii="Cambria Math" w:hAnsi="Cambria Math" w:cs="Arial"/>
                        <w:sz w:val="18"/>
                        <w:szCs w:val="18"/>
                      </w:rPr>
                      <m:t>S</m:t>
                    </m:r>
                  </m:den>
                </m:f>
                <m:nary>
                  <m:naryPr>
                    <m:chr m:val="∑"/>
                    <m:limLoc m:val="undOvr"/>
                    <m:ctrlPr>
                      <w:ins w:id="1180" w:author="cmcc" w:date="2023-03-03T02:04:00Z">
                        <w:rPr>
                          <w:rFonts w:ascii="Cambria Math" w:hAnsi="Cambria Math" w:cs="Arial"/>
                          <w:i/>
                          <w:iCs/>
                          <w:sz w:val="18"/>
                          <w:szCs w:val="18"/>
                        </w:rPr>
                      </w:ins>
                    </m:ctrlPr>
                  </m:naryPr>
                  <m:sub>
                    <m:r>
                      <w:rPr>
                        <w:rFonts w:ascii="Cambria Math" w:hAnsi="Cambria Math" w:cs="Arial"/>
                        <w:sz w:val="18"/>
                        <w:szCs w:val="18"/>
                      </w:rPr>
                      <m:t>p</m:t>
                    </m:r>
                    <m:r>
                      <m:rPr>
                        <m:sty m:val="p"/>
                      </m:rPr>
                      <w:rPr>
                        <w:rFonts w:ascii="Cambria Math" w:hAnsi="Cambria Math" w:cs="Arial"/>
                        <w:sz w:val="18"/>
                        <w:szCs w:val="18"/>
                      </w:rPr>
                      <m:t>=0</m:t>
                    </m:r>
                  </m:sub>
                  <m:sup>
                    <m:r>
                      <w:rPr>
                        <w:rFonts w:ascii="Cambria Math" w:hAnsi="Cambria Math" w:cs="Arial"/>
                        <w:sz w:val="18"/>
                        <w:szCs w:val="18"/>
                      </w:rPr>
                      <m:t>S-1</m:t>
                    </m:r>
                  </m:sup>
                  <m:e>
                    <m:d>
                      <m:dPr>
                        <m:ctrlPr>
                          <w:ins w:id="1181" w:author="cmcc" w:date="2023-03-03T02:04:00Z">
                            <w:rPr>
                              <w:rFonts w:ascii="Cambria Math" w:hAnsi="Cambria Math" w:cs="Arial"/>
                              <w:i/>
                              <w:iCs/>
                              <w:sz w:val="18"/>
                              <w:szCs w:val="18"/>
                            </w:rPr>
                          </w:ins>
                        </m:ctrlPr>
                      </m:dPr>
                      <m:e>
                        <m:r>
                          <w:rPr>
                            <w:rFonts w:ascii="Cambria Math" w:hAnsi="Cambria Math" w:cs="Arial"/>
                            <w:sz w:val="18"/>
                            <w:szCs w:val="18"/>
                          </w:rPr>
                          <m:t>PL</m:t>
                        </m:r>
                        <m:r>
                          <w:rPr>
                            <w:rFonts w:ascii="Cambria Math" w:eastAsia="Microsoft YaHei" w:hAnsi="Cambria Math" w:cs="Arial"/>
                            <w:sz w:val="18"/>
                            <w:szCs w:val="18"/>
                          </w:rPr>
                          <m:t>∙</m:t>
                        </m:r>
                        <m:r>
                          <w:rPr>
                            <w:rFonts w:ascii="Cambria Math" w:hAnsi="Cambria Math" w:cs="Arial"/>
                            <w:sz w:val="18"/>
                            <w:szCs w:val="18"/>
                          </w:rPr>
                          <m:t>SF</m:t>
                        </m:r>
                        <m:r>
                          <w:rPr>
                            <w:rFonts w:ascii="Cambria Math" w:eastAsia="Microsoft YaHei" w:hAnsi="Cambria Math" w:cs="Arial"/>
                            <w:sz w:val="18"/>
                            <w:szCs w:val="18"/>
                          </w:rPr>
                          <m:t>∙</m:t>
                        </m:r>
                        <m:f>
                          <m:fPr>
                            <m:ctrlPr>
                              <w:ins w:id="1182" w:author="cmcc" w:date="2023-03-03T02:04:00Z">
                                <w:rPr>
                                  <w:rFonts w:ascii="Cambria Math" w:hAnsi="Cambria Math" w:cs="Arial"/>
                                  <w:i/>
                                  <w:iCs/>
                                  <w:sz w:val="18"/>
                                  <w:szCs w:val="18"/>
                                </w:rPr>
                              </w:ins>
                            </m:ctrlPr>
                          </m:fPr>
                          <m:num>
                            <m:r>
                              <m:rPr>
                                <m:sty m:val="p"/>
                              </m:rPr>
                              <w:rPr>
                                <w:rFonts w:ascii="Cambria Math" w:hAnsi="Cambria Math" w:cs="Arial"/>
                                <w:sz w:val="18"/>
                                <w:szCs w:val="18"/>
                              </w:rPr>
                              <m:t>1</m:t>
                            </m:r>
                          </m:num>
                          <m:den>
                            <m:r>
                              <w:rPr>
                                <w:rFonts w:ascii="Cambria Math" w:hAnsi="Cambria Math" w:cs="Arial"/>
                                <w:sz w:val="18"/>
                                <w:szCs w:val="18"/>
                              </w:rPr>
                              <m:t>U</m:t>
                            </m:r>
                          </m:den>
                        </m:f>
                        <m:nary>
                          <m:naryPr>
                            <m:chr m:val="∑"/>
                            <m:limLoc m:val="undOvr"/>
                            <m:ctrlPr>
                              <w:ins w:id="1183" w:author="cmcc" w:date="2023-03-03T02:04:00Z">
                                <w:rPr>
                                  <w:rFonts w:ascii="Cambria Math" w:hAnsi="Cambria Math" w:cs="Arial"/>
                                  <w:i/>
                                  <w:iCs/>
                                  <w:sz w:val="18"/>
                                  <w:szCs w:val="18"/>
                                </w:rPr>
                              </w:ins>
                            </m:ctrlPr>
                          </m:naryPr>
                          <m:sub>
                            <m:r>
                              <w:rPr>
                                <w:rFonts w:ascii="Cambria Math" w:hAnsi="Cambria Math" w:cs="Arial"/>
                                <w:sz w:val="18"/>
                                <w:szCs w:val="18"/>
                              </w:rPr>
                              <m:t>u</m:t>
                            </m:r>
                            <m:r>
                              <m:rPr>
                                <m:sty m:val="p"/>
                              </m:rPr>
                              <w:rPr>
                                <w:rFonts w:ascii="Cambria Math" w:hAnsi="Cambria Math" w:cs="Arial"/>
                                <w:sz w:val="18"/>
                                <w:szCs w:val="18"/>
                              </w:rPr>
                              <m:t>=0</m:t>
                            </m:r>
                          </m:sub>
                          <m:sup>
                            <m:r>
                              <w:rPr>
                                <w:rFonts w:ascii="Cambria Math" w:hAnsi="Cambria Math" w:cs="Arial"/>
                                <w:sz w:val="18"/>
                                <w:szCs w:val="18"/>
                              </w:rPr>
                              <m:t>U-1</m:t>
                            </m:r>
                          </m:sup>
                          <m:e>
                            <m:sSup>
                              <m:sSupPr>
                                <m:ctrlPr>
                                  <w:ins w:id="1184" w:author="cmcc" w:date="2023-03-03T02:04:00Z">
                                    <w:rPr>
                                      <w:rFonts w:ascii="Cambria Math" w:hAnsi="Cambria Math" w:cs="Arial"/>
                                      <w:i/>
                                      <w:iCs/>
                                      <w:sz w:val="18"/>
                                      <w:szCs w:val="18"/>
                                    </w:rPr>
                                  </w:ins>
                                </m:ctrlPr>
                              </m:sSupPr>
                              <m:e>
                                <m:d>
                                  <m:dPr>
                                    <m:begChr m:val="|"/>
                                    <m:endChr m:val="|"/>
                                    <m:ctrlPr>
                                      <w:ins w:id="1185" w:author="cmcc" w:date="2023-03-03T02:04:00Z">
                                        <w:rPr>
                                          <w:rFonts w:ascii="Cambria Math" w:hAnsi="Cambria Math" w:cs="Arial"/>
                                          <w:i/>
                                          <w:iCs/>
                                          <w:sz w:val="18"/>
                                          <w:szCs w:val="18"/>
                                        </w:rPr>
                                      </w:ins>
                                    </m:ctrlPr>
                                  </m:dPr>
                                  <m:e>
                                    <m:sSub>
                                      <m:sSubPr>
                                        <m:ctrlPr>
                                          <w:ins w:id="1186" w:author="cmcc" w:date="2023-03-03T02:04:00Z">
                                            <w:rPr>
                                              <w:rFonts w:ascii="Cambria Math" w:hAnsi="Cambria Math" w:cs="Arial"/>
                                              <w:i/>
                                              <w:iCs/>
                                              <w:sz w:val="18"/>
                                              <w:szCs w:val="18"/>
                                            </w:rPr>
                                          </w:ins>
                                        </m:ctrlPr>
                                      </m:sSubPr>
                                      <m:e>
                                        <m:r>
                                          <w:rPr>
                                            <w:rFonts w:ascii="Cambria Math" w:hAnsi="Cambria Math" w:cs="Arial"/>
                                            <w:sz w:val="18"/>
                                            <w:szCs w:val="18"/>
                                          </w:rPr>
                                          <m:t>α</m:t>
                                        </m:r>
                                        <m:r>
                                          <w:rPr>
                                            <w:rFonts w:ascii="Cambria Math" w:hAnsi="Cambria Math" w:cs="Arial" w:hint="eastAsia"/>
                                            <w:sz w:val="18"/>
                                            <w:szCs w:val="18"/>
                                          </w:rPr>
                                          <m:t>'</m:t>
                                        </m:r>
                                      </m:e>
                                      <m:sub>
                                        <m:r>
                                          <w:rPr>
                                            <w:rFonts w:ascii="Cambria Math" w:hAnsi="Cambria Math" w:cs="Arial"/>
                                            <w:sz w:val="18"/>
                                            <w:szCs w:val="18"/>
                                          </w:rPr>
                                          <m:t>0,u,p</m:t>
                                        </m:r>
                                      </m:sub>
                                    </m:sSub>
                                  </m:e>
                                </m:d>
                              </m:e>
                              <m:sup>
                                <m:r>
                                  <w:rPr>
                                    <w:rFonts w:ascii="Cambria Math" w:hAnsi="Cambria Math" w:cs="Arial"/>
                                    <w:sz w:val="18"/>
                                    <w:szCs w:val="18"/>
                                  </w:rPr>
                                  <m:t>2</m:t>
                                </m:r>
                              </m:sup>
                            </m:sSup>
                          </m:e>
                        </m:nary>
                      </m:e>
                    </m:d>
                  </m:e>
                </m:nary>
              </m:oMath>
            </m:oMathPara>
          </w:p>
          <w:p w:rsidR="0037555F" w:rsidRPr="00ED0891" w:rsidRDefault="00FB007B">
            <w:pPr>
              <w:spacing w:after="0"/>
              <w:ind w:left="851" w:hanging="851"/>
              <w:rPr>
                <w:rFonts w:ascii="Arial" w:hAnsi="Arial" w:cs="Arial"/>
                <w:iCs/>
                <w:sz w:val="18"/>
                <w:szCs w:val="18"/>
              </w:rPr>
            </w:pPr>
            <w:r w:rsidRPr="00ED0891">
              <w:rPr>
                <w:rFonts w:ascii="Arial" w:hAnsi="Arial" w:cs="Arial"/>
                <w:sz w:val="18"/>
                <w:szCs w:val="18"/>
              </w:rPr>
              <w:t>NOTE 2:</w:t>
            </w:r>
            <w:r w:rsidRPr="00ED0891">
              <w:rPr>
                <w:rFonts w:ascii="Arial" w:hAnsi="Arial" w:cs="Arial"/>
                <w:bCs/>
                <w:iCs/>
                <w:sz w:val="18"/>
                <w:szCs w:val="18"/>
              </w:rPr>
              <w:t xml:space="preserve"> </w:t>
            </w:r>
            <w:r w:rsidRPr="00ED0891">
              <w:rPr>
                <w:rFonts w:ascii="Arial" w:hAnsi="Arial" w:cs="Arial"/>
                <w:bCs/>
                <w:iCs/>
                <w:sz w:val="18"/>
                <w:szCs w:val="18"/>
              </w:rPr>
              <w:tab/>
            </w:r>
            <w:r w:rsidRPr="00ED0891">
              <w:rPr>
                <w:rFonts w:ascii="Arial" w:hAnsi="Arial" w:cs="Arial"/>
                <w:sz w:val="18"/>
                <w:szCs w:val="18"/>
              </w:rPr>
              <w:t>The beams for above cases are selected based on a defined set of beams for FR1 and FR2 in the table for calibration assumptions.</w:t>
            </w:r>
          </w:p>
        </w:tc>
      </w:tr>
    </w:tbl>
    <w:p w:rsidR="0037555F" w:rsidRPr="00ED0891" w:rsidRDefault="0037555F">
      <w:pPr>
        <w:tabs>
          <w:tab w:val="left" w:pos="720"/>
        </w:tabs>
        <w:rPr>
          <w:iCs/>
        </w:rPr>
      </w:pPr>
    </w:p>
    <w:p w:rsidR="0037555F" w:rsidRPr="00ED0891" w:rsidRDefault="00FB007B">
      <w:pPr>
        <w:pStyle w:val="1"/>
      </w:pPr>
      <w:bookmarkStart w:id="1187" w:name="_Toc122614376"/>
      <w:bookmarkStart w:id="1188" w:name="_Toc120638204"/>
      <w:r w:rsidRPr="00ED0891">
        <w:t>C.2</w:t>
      </w:r>
      <w:r w:rsidRPr="00ED0891">
        <w:tab/>
        <w:t>SLS calibration assumptions</w:t>
      </w:r>
      <w:bookmarkEnd w:id="1187"/>
      <w:bookmarkEnd w:id="1188"/>
    </w:p>
    <w:p w:rsidR="0037555F" w:rsidRPr="00ED0891" w:rsidRDefault="00FB007B">
      <w:pPr>
        <w:pStyle w:val="TH"/>
        <w:rPr>
          <w:lang w:eastAsia="zh-CN"/>
        </w:rPr>
      </w:pPr>
      <w:r w:rsidRPr="00ED0891">
        <w:t xml:space="preserve">Table </w:t>
      </w:r>
      <w:r w:rsidRPr="00ED0891">
        <w:rPr>
          <w:lang w:eastAsia="zh-CN"/>
        </w:rPr>
        <w:t>C.2</w:t>
      </w:r>
      <w:r w:rsidRPr="00ED0891">
        <w:t>-1: SLS calibration assumptions</w:t>
      </w:r>
    </w:p>
    <w:tbl>
      <w:tblPr>
        <w:tblStyle w:val="aff9"/>
        <w:tblW w:w="9633" w:type="dxa"/>
        <w:jc w:val="center"/>
        <w:tblLayout w:type="fixed"/>
        <w:tblLook w:val="04A0"/>
      </w:tblPr>
      <w:tblGrid>
        <w:gridCol w:w="1411"/>
        <w:gridCol w:w="2056"/>
        <w:gridCol w:w="2057"/>
        <w:gridCol w:w="2054"/>
        <w:gridCol w:w="2055"/>
      </w:tblGrid>
      <w:tr w:rsidR="0037555F" w:rsidRPr="00ED0891">
        <w:trPr>
          <w:jc w:val="center"/>
        </w:trPr>
        <w:tc>
          <w:tcPr>
            <w:tcW w:w="1411" w:type="dxa"/>
            <w:shd w:val="clear" w:color="auto" w:fill="D9D9D9" w:themeFill="background1" w:themeFillShade="D9"/>
            <w:vAlign w:val="center"/>
          </w:tcPr>
          <w:p w:rsidR="0037555F" w:rsidRPr="00ED0891" w:rsidRDefault="0037555F">
            <w:pPr>
              <w:spacing w:after="0"/>
              <w:rPr>
                <w:rFonts w:ascii="Arial" w:hAnsi="Arial" w:cs="Arial"/>
                <w:b/>
                <w:sz w:val="18"/>
                <w:szCs w:val="18"/>
              </w:rPr>
            </w:pPr>
          </w:p>
        </w:tc>
        <w:tc>
          <w:tcPr>
            <w:tcW w:w="2056" w:type="dxa"/>
            <w:shd w:val="clear" w:color="auto" w:fill="D9D9D9" w:themeFill="background1" w:themeFillShade="D9"/>
            <w:vAlign w:val="center"/>
          </w:tcPr>
          <w:p w:rsidR="0037555F" w:rsidRPr="00ED0891" w:rsidRDefault="00FB007B">
            <w:pPr>
              <w:spacing w:after="0"/>
              <w:jc w:val="center"/>
              <w:rPr>
                <w:rFonts w:ascii="Arial" w:hAnsi="Arial" w:cs="Arial"/>
                <w:b/>
                <w:sz w:val="18"/>
                <w:szCs w:val="18"/>
              </w:rPr>
            </w:pPr>
            <w:r w:rsidRPr="00ED0891">
              <w:rPr>
                <w:rFonts w:ascii="Arial" w:hAnsi="Arial" w:cs="Arial"/>
                <w:b/>
                <w:sz w:val="18"/>
                <w:szCs w:val="18"/>
              </w:rPr>
              <w:t xml:space="preserve">Urban Macro (FR1) </w:t>
            </w:r>
          </w:p>
        </w:tc>
        <w:tc>
          <w:tcPr>
            <w:tcW w:w="2057" w:type="dxa"/>
            <w:shd w:val="clear" w:color="auto" w:fill="D9D9D9" w:themeFill="background1" w:themeFillShade="D9"/>
            <w:vAlign w:val="center"/>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Dense Urban Macro Layer (FR2-1)</w:t>
            </w:r>
          </w:p>
        </w:tc>
        <w:tc>
          <w:tcPr>
            <w:tcW w:w="2054" w:type="dxa"/>
            <w:shd w:val="clear" w:color="auto" w:fill="D9D9D9" w:themeFill="background1" w:themeFillShade="D9"/>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Indoor office (FR1)</w:t>
            </w:r>
          </w:p>
        </w:tc>
        <w:tc>
          <w:tcPr>
            <w:tcW w:w="2055" w:type="dxa"/>
            <w:shd w:val="clear" w:color="auto" w:fill="D9D9D9" w:themeFill="background1" w:themeFillShade="D9"/>
          </w:tcPr>
          <w:p w:rsidR="0037555F" w:rsidRPr="00ED0891" w:rsidRDefault="00FB007B">
            <w:pPr>
              <w:spacing w:after="0"/>
              <w:jc w:val="center"/>
              <w:rPr>
                <w:rFonts w:ascii="Arial" w:hAnsi="Arial" w:cs="Arial"/>
                <w:b/>
                <w:bCs/>
                <w:sz w:val="18"/>
                <w:szCs w:val="18"/>
              </w:rPr>
            </w:pPr>
            <w:r w:rsidRPr="00ED0891">
              <w:rPr>
                <w:rFonts w:ascii="Arial" w:hAnsi="Arial" w:cs="Arial"/>
                <w:b/>
                <w:bCs/>
                <w:sz w:val="18"/>
                <w:szCs w:val="18"/>
              </w:rPr>
              <w:t>Indoor office (FR2-1)</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Carrier frequency</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4 GHz</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30GHz</w:t>
            </w:r>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t>4 GHz</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30GHz</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System bandwidth</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100MHz</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100MHz</w:t>
            </w:r>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t>100MHz</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100MHz</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Numerology</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14 OFDM symbol slot</w:t>
            </w:r>
          </w:p>
          <w:p w:rsidR="0037555F" w:rsidRPr="00ED0891" w:rsidRDefault="00FB007B">
            <w:pPr>
              <w:spacing w:after="0"/>
              <w:rPr>
                <w:rFonts w:ascii="Arial" w:hAnsi="Arial" w:cs="Arial"/>
                <w:sz w:val="18"/>
                <w:szCs w:val="18"/>
              </w:rPr>
            </w:pPr>
            <w:r w:rsidRPr="00ED0891">
              <w:rPr>
                <w:rFonts w:ascii="Arial" w:hAnsi="Arial" w:cs="Arial"/>
                <w:sz w:val="18"/>
                <w:szCs w:val="18"/>
              </w:rPr>
              <w:t>SCS = 30kHz</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14 OFDM symbol slot</w:t>
            </w:r>
          </w:p>
          <w:p w:rsidR="0037555F" w:rsidRPr="00ED0891" w:rsidRDefault="00FB007B">
            <w:pPr>
              <w:spacing w:after="0"/>
              <w:rPr>
                <w:rFonts w:ascii="Arial" w:hAnsi="Arial" w:cs="Arial"/>
                <w:sz w:val="18"/>
                <w:szCs w:val="18"/>
              </w:rPr>
            </w:pPr>
            <w:r w:rsidRPr="00ED0891">
              <w:rPr>
                <w:rFonts w:ascii="Arial" w:hAnsi="Arial" w:cs="Arial"/>
                <w:sz w:val="18"/>
                <w:szCs w:val="18"/>
              </w:rPr>
              <w:t>SCS = 120kHz</w:t>
            </w:r>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t>14 OFDM symbol slot</w:t>
            </w:r>
          </w:p>
          <w:p w:rsidR="0037555F" w:rsidRPr="00ED0891" w:rsidRDefault="00FB007B">
            <w:pPr>
              <w:spacing w:after="0"/>
              <w:rPr>
                <w:rFonts w:ascii="Arial" w:hAnsi="Arial" w:cs="Arial"/>
                <w:sz w:val="18"/>
                <w:szCs w:val="18"/>
              </w:rPr>
            </w:pPr>
            <w:r w:rsidRPr="00ED0891">
              <w:rPr>
                <w:rFonts w:ascii="Arial" w:hAnsi="Arial" w:cs="Arial"/>
                <w:sz w:val="18"/>
                <w:szCs w:val="18"/>
              </w:rPr>
              <w:t>SCS = 30kHz</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14 OFDM symbol slot</w:t>
            </w:r>
          </w:p>
          <w:p w:rsidR="0037555F" w:rsidRPr="00ED0891" w:rsidRDefault="00FB007B">
            <w:pPr>
              <w:spacing w:after="0"/>
              <w:rPr>
                <w:rFonts w:ascii="Arial" w:hAnsi="Arial" w:cs="Arial"/>
                <w:sz w:val="18"/>
                <w:szCs w:val="18"/>
              </w:rPr>
            </w:pPr>
            <w:r w:rsidRPr="00ED0891">
              <w:rPr>
                <w:rFonts w:ascii="Arial" w:hAnsi="Arial" w:cs="Arial"/>
                <w:sz w:val="18"/>
                <w:szCs w:val="18"/>
              </w:rPr>
              <w:t>SCS = 120kHz</w:t>
            </w:r>
          </w:p>
        </w:tc>
      </w:tr>
      <w:tr w:rsidR="0037555F" w:rsidRPr="00ED0891">
        <w:trPr>
          <w:jc w:val="center"/>
        </w:trPr>
        <w:tc>
          <w:tcPr>
            <w:tcW w:w="1411" w:type="dxa"/>
            <w:vMerge w:val="restart"/>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BS transmit power for SBFD</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53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is assume for maximum BS transmit power for legacy TDD</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40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is assume for maximum BS transmit power for legacy TDD</w:t>
            </w:r>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24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is assume for maximum BS transmit power for legacy TDD</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23 </w:t>
            </w:r>
            <w:proofErr w:type="spellStart"/>
            <w:r w:rsidRPr="00ED0891">
              <w:rPr>
                <w:rFonts w:ascii="Arial" w:hAnsi="Arial" w:cs="Arial"/>
                <w:sz w:val="18"/>
                <w:szCs w:val="18"/>
              </w:rPr>
              <w:t>dBm</w:t>
            </w:r>
            <w:proofErr w:type="spellEnd"/>
            <w:r w:rsidRPr="00ED0891">
              <w:rPr>
                <w:rFonts w:ascii="Arial" w:hAnsi="Arial" w:cs="Arial"/>
                <w:sz w:val="18"/>
                <w:szCs w:val="18"/>
              </w:rPr>
              <w:t xml:space="preserve"> for 100MHz is assume for maximum BS transmit power for legacy TDD</w:t>
            </w:r>
          </w:p>
        </w:tc>
      </w:tr>
      <w:tr w:rsidR="0037555F" w:rsidRPr="00ED0891">
        <w:trPr>
          <w:jc w:val="center"/>
        </w:trPr>
        <w:tc>
          <w:tcPr>
            <w:tcW w:w="1411" w:type="dxa"/>
            <w:vMerge/>
            <w:vAlign w:val="center"/>
          </w:tcPr>
          <w:p w:rsidR="0037555F" w:rsidRPr="00ED0891" w:rsidRDefault="0037555F">
            <w:pPr>
              <w:spacing w:after="0"/>
              <w:rPr>
                <w:rFonts w:ascii="Arial" w:hAnsi="Arial" w:cs="Arial"/>
                <w:b/>
                <w:sz w:val="18"/>
                <w:szCs w:val="18"/>
              </w:rPr>
            </w:pPr>
          </w:p>
        </w:tc>
        <w:tc>
          <w:tcPr>
            <w:tcW w:w="8222" w:type="dxa"/>
            <w:gridSpan w:val="4"/>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Assume the BS transmit power spectrum density is kept the same for SBFD operation and legacy </w:t>
            </w:r>
            <w:r w:rsidRPr="00ED0891">
              <w:rPr>
                <w:rFonts w:ascii="Arial" w:hAnsi="Arial" w:cs="Arial"/>
                <w:sz w:val="18"/>
                <w:szCs w:val="18"/>
              </w:rPr>
              <w:lastRenderedPageBreak/>
              <w:t>TDD operation. BS transmit power is proportional to the RBs used for DL transmission.</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lastRenderedPageBreak/>
              <w:t xml:space="preserve">UE </w:t>
            </w:r>
            <w:proofErr w:type="spellStart"/>
            <w:r w:rsidRPr="00ED0891">
              <w:rPr>
                <w:rFonts w:ascii="Arial" w:hAnsi="Arial" w:cs="Arial"/>
                <w:b/>
                <w:sz w:val="18"/>
                <w:szCs w:val="18"/>
              </w:rPr>
              <w:t>Tx</w:t>
            </w:r>
            <w:proofErr w:type="spellEnd"/>
            <w:r w:rsidRPr="00ED0891">
              <w:rPr>
                <w:rFonts w:ascii="Arial" w:hAnsi="Arial" w:cs="Arial"/>
                <w:b/>
                <w:sz w:val="18"/>
                <w:szCs w:val="18"/>
              </w:rPr>
              <w:t xml:space="preserve"> power</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23dBm</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23 </w:t>
            </w:r>
            <w:proofErr w:type="spellStart"/>
            <w:r w:rsidRPr="00ED0891">
              <w:rPr>
                <w:rFonts w:ascii="Arial" w:hAnsi="Arial" w:cs="Arial"/>
                <w:sz w:val="18"/>
                <w:szCs w:val="18"/>
              </w:rPr>
              <w:t>dBm</w:t>
            </w:r>
            <w:proofErr w:type="spellEnd"/>
            <w:r w:rsidRPr="00ED0891">
              <w:rPr>
                <w:rFonts w:ascii="Arial" w:hAnsi="Arial" w:cs="Arial"/>
                <w:sz w:val="18"/>
                <w:szCs w:val="18"/>
              </w:rPr>
              <w:t xml:space="preserve">. EIRP should not exceed 43 </w:t>
            </w:r>
            <w:proofErr w:type="spellStart"/>
            <w:r w:rsidRPr="00ED0891">
              <w:rPr>
                <w:rFonts w:ascii="Arial" w:hAnsi="Arial" w:cs="Arial"/>
                <w:sz w:val="18"/>
                <w:szCs w:val="18"/>
              </w:rPr>
              <w:t>dBm</w:t>
            </w:r>
            <w:proofErr w:type="spellEnd"/>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t>23dBm</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23 </w:t>
            </w:r>
            <w:proofErr w:type="spellStart"/>
            <w:r w:rsidRPr="00ED0891">
              <w:rPr>
                <w:rFonts w:ascii="Arial" w:hAnsi="Arial" w:cs="Arial"/>
                <w:sz w:val="18"/>
                <w:szCs w:val="18"/>
              </w:rPr>
              <w:t>dBm</w:t>
            </w:r>
            <w:proofErr w:type="spellEnd"/>
            <w:r w:rsidRPr="00ED0891">
              <w:rPr>
                <w:rFonts w:ascii="Arial" w:hAnsi="Arial" w:cs="Arial"/>
                <w:sz w:val="18"/>
                <w:szCs w:val="18"/>
              </w:rPr>
              <w:t xml:space="preserve">. EIRP should not exceed 43 </w:t>
            </w:r>
            <w:proofErr w:type="spellStart"/>
            <w:r w:rsidRPr="00ED0891">
              <w:rPr>
                <w:rFonts w:ascii="Arial" w:hAnsi="Arial" w:cs="Arial"/>
                <w:sz w:val="18"/>
                <w:szCs w:val="18"/>
              </w:rPr>
              <w:t>dBm</w:t>
            </w:r>
            <w:proofErr w:type="spellEnd"/>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Layout</w:t>
            </w:r>
          </w:p>
        </w:tc>
        <w:tc>
          <w:tcPr>
            <w:tcW w:w="4113"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Hexagonal grid with 7 macro sites and 3 sectors per site with wrap around</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12 TRPs per 120m x 50m x 3m</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Inter-BS (2D) distance</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500m</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200m</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20m</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Minimum BS-UE (2D) distance</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35m</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35m</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0m</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Minimum UE-UE (2D) distance</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1m</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1m</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1m</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BS antenna height</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25m</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25m</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3m</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UE distribution</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UE Clustering</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UE Clustering</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Uniform</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 xml:space="preserve">UE number per macro/indoor TRP (per direction) (M) </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20</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10</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10</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UE cluster number per macro cell (X)</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2</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1</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UE outdoor/indoor proportion</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20% outdoor in cars: 30km/h; 80% indoor in houses: 3km/h</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100% outdoor without car penetration loss: 3km/h</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100% indoor in houses: 3km/h</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Indoor UE height (m)</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1.5m</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1.5m</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1.5m</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Outdoor UE height (m)</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1.5m</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1.5m</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Radius of cluster (R)</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25m</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20m</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 xml:space="preserve">Minimum distance between macro TRP to UE cluster </w:t>
            </w:r>
            <w:proofErr w:type="spellStart"/>
            <w:r w:rsidRPr="00ED0891">
              <w:rPr>
                <w:rFonts w:ascii="Arial" w:hAnsi="Arial" w:cs="Arial"/>
                <w:b/>
                <w:sz w:val="18"/>
                <w:szCs w:val="18"/>
              </w:rPr>
              <w:t>center</w:t>
            </w:r>
            <w:proofErr w:type="spellEnd"/>
            <w:r w:rsidRPr="00ED0891">
              <w:rPr>
                <w:rFonts w:ascii="Arial" w:hAnsi="Arial" w:cs="Arial"/>
                <w:b/>
                <w:sz w:val="18"/>
                <w:szCs w:val="18"/>
              </w:rPr>
              <w:t xml:space="preserve"> (</w:t>
            </w:r>
            <w:proofErr w:type="spellStart"/>
            <w:r w:rsidRPr="00ED0891">
              <w:rPr>
                <w:rFonts w:ascii="Arial" w:hAnsi="Arial" w:cs="Arial"/>
                <w:b/>
                <w:sz w:val="18"/>
                <w:szCs w:val="18"/>
              </w:rPr>
              <w:t>D</w:t>
            </w:r>
            <w:r w:rsidRPr="00ED0891">
              <w:rPr>
                <w:rFonts w:ascii="Arial" w:hAnsi="Arial" w:cs="Arial"/>
                <w:b/>
                <w:sz w:val="18"/>
                <w:szCs w:val="18"/>
                <w:vertAlign w:val="subscript"/>
              </w:rPr>
              <w:t>macro</w:t>
            </w:r>
            <w:proofErr w:type="spellEnd"/>
            <w:r w:rsidRPr="00ED0891">
              <w:rPr>
                <w:rFonts w:ascii="Arial" w:hAnsi="Arial" w:cs="Arial"/>
                <w:b/>
                <w:sz w:val="18"/>
                <w:szCs w:val="18"/>
                <w:vertAlign w:val="subscript"/>
              </w:rPr>
              <w:t>-to-cluster</w:t>
            </w:r>
            <w:r w:rsidRPr="00ED0891">
              <w:rPr>
                <w:rFonts w:ascii="Arial" w:hAnsi="Arial" w:cs="Arial"/>
                <w:b/>
                <w:sz w:val="18"/>
                <w:szCs w:val="18"/>
              </w:rPr>
              <w:t>)</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60m</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55m</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 xml:space="preserve">Minimum distance between two UE cluster </w:t>
            </w:r>
            <w:proofErr w:type="spellStart"/>
            <w:r w:rsidRPr="00ED0891">
              <w:rPr>
                <w:rFonts w:ascii="Arial" w:hAnsi="Arial" w:cs="Arial"/>
                <w:b/>
                <w:sz w:val="18"/>
                <w:szCs w:val="18"/>
              </w:rPr>
              <w:t>centers</w:t>
            </w:r>
            <w:proofErr w:type="spellEnd"/>
            <w:r w:rsidRPr="00ED0891">
              <w:rPr>
                <w:rFonts w:ascii="Arial" w:hAnsi="Arial" w:cs="Arial"/>
                <w:b/>
                <w:sz w:val="18"/>
                <w:szCs w:val="18"/>
              </w:rPr>
              <w:t xml:space="preserve"> (</w:t>
            </w:r>
            <w:proofErr w:type="spellStart"/>
            <w:r w:rsidRPr="00ED0891">
              <w:rPr>
                <w:rFonts w:ascii="Arial" w:hAnsi="Arial" w:cs="Arial"/>
                <w:b/>
                <w:sz w:val="18"/>
                <w:szCs w:val="18"/>
              </w:rPr>
              <w:t>D</w:t>
            </w:r>
            <w:r w:rsidRPr="00ED0891">
              <w:rPr>
                <w:rFonts w:ascii="Arial" w:hAnsi="Arial" w:cs="Arial"/>
                <w:b/>
                <w:sz w:val="18"/>
                <w:szCs w:val="18"/>
                <w:vertAlign w:val="subscript"/>
              </w:rPr>
              <w:t>inter</w:t>
            </w:r>
            <w:proofErr w:type="spellEnd"/>
            <w:r w:rsidRPr="00ED0891">
              <w:rPr>
                <w:rFonts w:ascii="Arial" w:hAnsi="Arial" w:cs="Arial"/>
                <w:b/>
                <w:sz w:val="18"/>
                <w:szCs w:val="18"/>
                <w:vertAlign w:val="subscript"/>
              </w:rPr>
              <w:t>-cluster</w:t>
            </w:r>
            <w:r w:rsidRPr="00ED0891">
              <w:rPr>
                <w:rFonts w:ascii="Arial" w:hAnsi="Arial" w:cs="Arial"/>
                <w:b/>
                <w:sz w:val="18"/>
                <w:szCs w:val="18"/>
              </w:rPr>
              <w:t>)</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50m</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proofErr w:type="spellStart"/>
            <w:r w:rsidRPr="00ED0891">
              <w:rPr>
                <w:rFonts w:ascii="Arial" w:hAnsi="Arial" w:cs="Arial"/>
                <w:b/>
                <w:sz w:val="18"/>
                <w:szCs w:val="18"/>
              </w:rPr>
              <w:t>gNB</w:t>
            </w:r>
            <w:proofErr w:type="spellEnd"/>
            <w:r w:rsidRPr="00ED0891">
              <w:rPr>
                <w:rFonts w:ascii="Arial" w:hAnsi="Arial" w:cs="Arial"/>
                <w:b/>
                <w:sz w:val="18"/>
                <w:szCs w:val="18"/>
              </w:rPr>
              <w:t xml:space="preserve">-UE Channel model </w:t>
            </w:r>
          </w:p>
        </w:tc>
        <w:tc>
          <w:tcPr>
            <w:tcW w:w="4113"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Macro-to-UE: </w:t>
            </w:r>
            <w:proofErr w:type="spellStart"/>
            <w:r w:rsidRPr="00ED0891">
              <w:rPr>
                <w:rFonts w:ascii="Arial" w:hAnsi="Arial" w:cs="Arial"/>
                <w:sz w:val="18"/>
                <w:szCs w:val="18"/>
              </w:rPr>
              <w:t>UMa</w:t>
            </w:r>
            <w:proofErr w:type="spellEnd"/>
            <w:r w:rsidRPr="00ED0891">
              <w:rPr>
                <w:rFonts w:ascii="Arial" w:hAnsi="Arial" w:cs="Arial"/>
                <w:sz w:val="18"/>
                <w:szCs w:val="18"/>
              </w:rPr>
              <w:t xml:space="preserve"> in TR 38.901</w:t>
            </w:r>
          </w:p>
          <w:p w:rsidR="0037555F" w:rsidRPr="00ED0891" w:rsidRDefault="00FB007B">
            <w:pPr>
              <w:spacing w:after="0"/>
              <w:rPr>
                <w:rFonts w:ascii="Arial" w:hAnsi="Arial" w:cs="Arial"/>
                <w:sz w:val="18"/>
                <w:szCs w:val="18"/>
              </w:rPr>
            </w:pPr>
            <w:r w:rsidRPr="00ED0891">
              <w:rPr>
                <w:rFonts w:ascii="Arial" w:hAnsi="Arial" w:cs="Arial"/>
                <w:bCs/>
                <w:sz w:val="18"/>
                <w:szCs w:val="18"/>
              </w:rPr>
              <w:t xml:space="preserve">For FR1, </w:t>
            </w:r>
            <w:proofErr w:type="spellStart"/>
            <w:r w:rsidRPr="00ED0891">
              <w:rPr>
                <w:rFonts w:ascii="Arial" w:hAnsi="Arial" w:cs="Arial"/>
                <w:bCs/>
                <w:sz w:val="18"/>
                <w:szCs w:val="18"/>
              </w:rPr>
              <w:t>gNB</w:t>
            </w:r>
            <w:proofErr w:type="spellEnd"/>
            <w:r w:rsidRPr="00ED0891">
              <w:rPr>
                <w:rFonts w:ascii="Arial" w:hAnsi="Arial" w:cs="Arial"/>
                <w:bCs/>
                <w:sz w:val="18"/>
                <w:szCs w:val="18"/>
              </w:rPr>
              <w:t>-UE O2I penetration loss: 8</w:t>
            </w:r>
            <w:r w:rsidRPr="00ED0891">
              <w:rPr>
                <w:rFonts w:ascii="Arial" w:hAnsi="Arial" w:cs="Arial"/>
                <w:sz w:val="18"/>
                <w:szCs w:val="18"/>
              </w:rPr>
              <w:t>0% low-loss model, 20% high-loss model</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TRP-to-UE: </w:t>
            </w:r>
            <w:proofErr w:type="spellStart"/>
            <w:r w:rsidRPr="00ED0891">
              <w:rPr>
                <w:rFonts w:ascii="Arial" w:hAnsi="Arial" w:cs="Arial"/>
                <w:sz w:val="18"/>
                <w:szCs w:val="18"/>
              </w:rPr>
              <w:t>InH</w:t>
            </w:r>
            <w:proofErr w:type="spellEnd"/>
            <w:r w:rsidRPr="00ED0891">
              <w:rPr>
                <w:rFonts w:ascii="Arial" w:hAnsi="Arial" w:cs="Arial"/>
                <w:sz w:val="18"/>
                <w:szCs w:val="18"/>
              </w:rPr>
              <w:t>-Office in TR 38.901</w:t>
            </w:r>
          </w:p>
          <w:p w:rsidR="0037555F" w:rsidRPr="00ED0891" w:rsidRDefault="00FB007B">
            <w:pPr>
              <w:spacing w:after="0"/>
              <w:rPr>
                <w:rFonts w:ascii="Arial" w:hAnsi="Arial" w:cs="Arial"/>
                <w:sz w:val="18"/>
                <w:szCs w:val="18"/>
              </w:rPr>
            </w:pPr>
            <w:r w:rsidRPr="00ED0891">
              <w:rPr>
                <w:rFonts w:ascii="Arial" w:hAnsi="Arial" w:cs="Arial"/>
                <w:sz w:val="18"/>
                <w:szCs w:val="18"/>
              </w:rPr>
              <w:t>Penetration loss is not modelled.</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proofErr w:type="spellStart"/>
            <w:r w:rsidRPr="00ED0891">
              <w:rPr>
                <w:rFonts w:ascii="Arial" w:hAnsi="Arial" w:cs="Arial"/>
                <w:b/>
                <w:sz w:val="18"/>
                <w:szCs w:val="18"/>
              </w:rPr>
              <w:t>gNB-gNB</w:t>
            </w:r>
            <w:proofErr w:type="spellEnd"/>
            <w:r w:rsidRPr="00ED0891">
              <w:rPr>
                <w:rFonts w:ascii="Arial" w:hAnsi="Arial" w:cs="Arial"/>
                <w:b/>
                <w:sz w:val="18"/>
                <w:szCs w:val="18"/>
              </w:rPr>
              <w:t xml:space="preserve"> Channel model (large-scale)</w:t>
            </w:r>
          </w:p>
        </w:tc>
        <w:tc>
          <w:tcPr>
            <w:tcW w:w="4113"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Macro-to-Macro: </w:t>
            </w:r>
            <w:r w:rsidRPr="00ED0891">
              <w:rPr>
                <w:rFonts w:ascii="Arial" w:hAnsi="Arial" w:cs="Arial"/>
                <w:sz w:val="18"/>
                <w:szCs w:val="18"/>
                <w:lang w:val="it-IT"/>
              </w:rPr>
              <w:t xml:space="preserve">UMa in TR 38.901 </w:t>
            </w:r>
            <w:r w:rsidRPr="00ED0891">
              <w:rPr>
                <w:rFonts w:ascii="Arial" w:hAnsi="Arial" w:cs="Arial"/>
                <w:sz w:val="18"/>
                <w:szCs w:val="18"/>
              </w:rPr>
              <w:t>(</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=25m)</w:t>
            </w:r>
          </w:p>
          <w:p w:rsidR="0037555F" w:rsidRPr="00ED0891" w:rsidRDefault="00FB007B">
            <w:pPr>
              <w:spacing w:after="0"/>
              <w:rPr>
                <w:rFonts w:ascii="Arial" w:hAnsi="Arial" w:cs="Arial"/>
                <w:sz w:val="18"/>
                <w:szCs w:val="18"/>
              </w:rPr>
            </w:pPr>
            <w:r w:rsidRPr="00ED0891">
              <w:rPr>
                <w:rFonts w:ascii="Arial" w:hAnsi="Arial" w:cs="Arial"/>
                <w:sz w:val="18"/>
                <w:szCs w:val="18"/>
              </w:rPr>
              <w:t xml:space="preserve">LOS probability: If the 2D distance between two Macro </w:t>
            </w:r>
            <w:proofErr w:type="spellStart"/>
            <w:r w:rsidRPr="00ED0891">
              <w:rPr>
                <w:rFonts w:ascii="Arial" w:hAnsi="Arial" w:cs="Arial"/>
                <w:sz w:val="18"/>
                <w:szCs w:val="18"/>
              </w:rPr>
              <w:t>gNBs</w:t>
            </w:r>
            <w:proofErr w:type="spellEnd"/>
            <w:r w:rsidRPr="00ED0891">
              <w:rPr>
                <w:rFonts w:ascii="Arial" w:hAnsi="Arial" w:cs="Arial"/>
                <w:sz w:val="18"/>
                <w:szCs w:val="18"/>
              </w:rPr>
              <w:t xml:space="preserve"> are less than or equal to the ISD, set the LOS probability to 0.75; Otherwise, reuse </w:t>
            </w:r>
            <w:proofErr w:type="spellStart"/>
            <w:r w:rsidRPr="00ED0891">
              <w:rPr>
                <w:rFonts w:ascii="Arial" w:hAnsi="Arial" w:cs="Arial"/>
                <w:sz w:val="18"/>
                <w:szCs w:val="18"/>
              </w:rPr>
              <w:t>gNB</w:t>
            </w:r>
            <w:proofErr w:type="spellEnd"/>
            <w:r w:rsidRPr="00ED0891">
              <w:rPr>
                <w:rFonts w:ascii="Arial" w:hAnsi="Arial" w:cs="Arial"/>
                <w:sz w:val="18"/>
                <w:szCs w:val="18"/>
              </w:rPr>
              <w:t>-to-UE LOS probability equation in TR 38.901.</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TRP-to-TRP: </w:t>
            </w:r>
            <w:proofErr w:type="spellStart"/>
            <w:r w:rsidRPr="00ED0891">
              <w:rPr>
                <w:rFonts w:ascii="Arial" w:hAnsi="Arial" w:cs="Arial"/>
                <w:sz w:val="18"/>
                <w:szCs w:val="18"/>
              </w:rPr>
              <w:t>InH</w:t>
            </w:r>
            <w:proofErr w:type="spellEnd"/>
            <w:r w:rsidRPr="00ED0891">
              <w:rPr>
                <w:rFonts w:ascii="Arial" w:hAnsi="Arial" w:cs="Arial"/>
                <w:sz w:val="18"/>
                <w:szCs w:val="18"/>
              </w:rPr>
              <w:t>-Office in TR 38.901 (</w:t>
            </w:r>
            <w:proofErr w:type="spellStart"/>
            <w:r w:rsidRPr="00ED0891">
              <w:rPr>
                <w:rFonts w:ascii="Arial" w:hAnsi="Arial" w:cs="Arial"/>
                <w:sz w:val="18"/>
                <w:szCs w:val="18"/>
              </w:rPr>
              <w:t>h</w:t>
            </w:r>
            <w:r w:rsidRPr="00ED0891">
              <w:rPr>
                <w:rFonts w:ascii="Arial" w:hAnsi="Arial" w:cs="Arial"/>
                <w:sz w:val="18"/>
                <w:szCs w:val="18"/>
                <w:vertAlign w:val="subscript"/>
              </w:rPr>
              <w:t>UE</w:t>
            </w:r>
            <w:proofErr w:type="spellEnd"/>
            <w:r w:rsidRPr="00ED0891">
              <w:rPr>
                <w:rFonts w:ascii="Arial" w:hAnsi="Arial" w:cs="Arial"/>
                <w:sz w:val="18"/>
                <w:szCs w:val="18"/>
              </w:rPr>
              <w:t xml:space="preserve"> =3m)</w:t>
            </w:r>
          </w:p>
          <w:p w:rsidR="0037555F" w:rsidRPr="00ED0891" w:rsidRDefault="00FB007B">
            <w:pPr>
              <w:spacing w:after="0"/>
              <w:rPr>
                <w:rFonts w:ascii="Arial" w:hAnsi="Arial" w:cs="Arial"/>
                <w:sz w:val="18"/>
                <w:szCs w:val="18"/>
              </w:rPr>
            </w:pPr>
            <w:r w:rsidRPr="00ED0891">
              <w:rPr>
                <w:rFonts w:ascii="Arial" w:hAnsi="Arial" w:cs="Arial"/>
                <w:sz w:val="18"/>
                <w:szCs w:val="18"/>
              </w:rPr>
              <w:t>Penetration loss is not modelled.</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UE-UE Channel model (large-scale)</w:t>
            </w:r>
          </w:p>
        </w:tc>
        <w:tc>
          <w:tcPr>
            <w:tcW w:w="4113"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UE-to-UE: </w:t>
            </w:r>
            <w:proofErr w:type="spellStart"/>
            <w:r w:rsidRPr="00ED0891">
              <w:rPr>
                <w:rFonts w:ascii="Arial" w:hAnsi="Arial" w:cs="Arial"/>
                <w:sz w:val="18"/>
                <w:szCs w:val="18"/>
              </w:rPr>
              <w:t>UMi</w:t>
            </w:r>
            <w:proofErr w:type="spellEnd"/>
            <w:r w:rsidRPr="00ED0891">
              <w:rPr>
                <w:rFonts w:ascii="Arial" w:hAnsi="Arial" w:cs="Arial"/>
                <w:sz w:val="18"/>
                <w:szCs w:val="18"/>
              </w:rPr>
              <w:t>-Street canyon in TR 38.901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 ~ 22.5m).</w:t>
            </w:r>
          </w:p>
          <w:p w:rsidR="0037555F" w:rsidRPr="00ED0891" w:rsidRDefault="00FB007B">
            <w:pPr>
              <w:spacing w:after="0"/>
              <w:rPr>
                <w:rFonts w:ascii="Arial" w:hAnsi="Arial" w:cs="Arial"/>
                <w:sz w:val="18"/>
                <w:szCs w:val="18"/>
              </w:rPr>
            </w:pPr>
            <w:r w:rsidRPr="00ED0891">
              <w:rPr>
                <w:rFonts w:ascii="Arial" w:hAnsi="Arial" w:cs="Arial"/>
                <w:sz w:val="18"/>
                <w:szCs w:val="18"/>
              </w:rPr>
              <w:t>For FR1, penetration loss between UEs follows Table A.2.1-12 in TR38.802</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UE-to-UE: </w:t>
            </w:r>
            <w:proofErr w:type="spellStart"/>
            <w:r w:rsidRPr="00ED0891">
              <w:rPr>
                <w:rFonts w:ascii="Arial" w:hAnsi="Arial" w:cs="Arial"/>
                <w:sz w:val="18"/>
                <w:szCs w:val="18"/>
              </w:rPr>
              <w:t>InH</w:t>
            </w:r>
            <w:proofErr w:type="spellEnd"/>
            <w:r w:rsidRPr="00ED0891">
              <w:rPr>
                <w:rFonts w:ascii="Arial" w:hAnsi="Arial" w:cs="Arial"/>
                <w:sz w:val="18"/>
                <w:szCs w:val="18"/>
              </w:rPr>
              <w:t>-Office in TR 38.901 (</w:t>
            </w:r>
            <w:proofErr w:type="spellStart"/>
            <w:r w:rsidRPr="00ED0891">
              <w:rPr>
                <w:rFonts w:ascii="Arial" w:hAnsi="Arial" w:cs="Arial"/>
                <w:sz w:val="18"/>
                <w:szCs w:val="18"/>
              </w:rPr>
              <w:t>h</w:t>
            </w:r>
            <w:r w:rsidRPr="00ED0891">
              <w:rPr>
                <w:rFonts w:ascii="Arial" w:hAnsi="Arial" w:cs="Arial"/>
                <w:sz w:val="18"/>
                <w:szCs w:val="18"/>
                <w:vertAlign w:val="subscript"/>
              </w:rPr>
              <w:t>BS</w:t>
            </w:r>
            <w:proofErr w:type="spellEnd"/>
            <w:r w:rsidRPr="00ED0891">
              <w:rPr>
                <w:rFonts w:ascii="Arial" w:hAnsi="Arial" w:cs="Arial"/>
                <w:sz w:val="18"/>
                <w:szCs w:val="18"/>
              </w:rPr>
              <w:t xml:space="preserve"> =1.5m)</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BS antenna array configuration for Legacy TDD</w:t>
            </w:r>
          </w:p>
        </w:tc>
        <w:tc>
          <w:tcPr>
            <w:tcW w:w="2056" w:type="dxa"/>
          </w:tcPr>
          <w:p w:rsidR="0037555F" w:rsidRPr="00ED0891" w:rsidRDefault="00FB007B">
            <w:pPr>
              <w:spacing w:after="0"/>
              <w:rPr>
                <w:rFonts w:ascii="Arial" w:hAnsi="Arial" w:cs="Arial"/>
                <w:sz w:val="18"/>
                <w:szCs w:val="18"/>
              </w:rPr>
            </w:pPr>
            <w:r w:rsidRPr="00ED0891">
              <w:rPr>
                <w:rFonts w:ascii="Arial" w:hAnsi="Arial" w:cs="Arial"/>
                <w:bCs/>
                <w:iCs/>
                <w:sz w:val="18"/>
                <w:szCs w:val="18"/>
              </w:rPr>
              <w:t>(</w:t>
            </w:r>
            <w:proofErr w:type="spellStart"/>
            <w:r w:rsidRPr="00ED0891">
              <w:rPr>
                <w:rFonts w:ascii="Arial" w:hAnsi="Arial" w:cs="Arial"/>
                <w:bCs/>
                <w:iCs/>
                <w:sz w:val="18"/>
                <w:szCs w:val="18"/>
              </w:rPr>
              <w:t>M,N,P,Mg,Ng;Mp,Np</w:t>
            </w:r>
            <w:proofErr w:type="spellEnd"/>
            <w:r w:rsidRPr="00ED0891">
              <w:rPr>
                <w:rFonts w:ascii="Arial" w:hAnsi="Arial" w:cs="Arial"/>
                <w:sz w:val="18"/>
                <w:szCs w:val="18"/>
                <w:lang w:val="fr-FR" w:eastAsia="zh-CN"/>
              </w:rPr>
              <w:t xml:space="preserve">) </w:t>
            </w:r>
            <w:r w:rsidRPr="00ED0891">
              <w:rPr>
                <w:rFonts w:ascii="Arial" w:hAnsi="Arial" w:cs="Arial"/>
                <w:sz w:val="18"/>
                <w:szCs w:val="18"/>
              </w:rPr>
              <w:t xml:space="preserve"> = (8,8,2,1,1;2,8) </w:t>
            </w:r>
          </w:p>
          <w:p w:rsidR="0037555F" w:rsidRPr="00ED0891" w:rsidRDefault="007B1FE2">
            <w:pPr>
              <w:spacing w:after="0"/>
              <w:rPr>
                <w:rFonts w:ascii="Arial" w:hAnsi="Arial" w:cs="Arial"/>
                <w:sz w:val="18"/>
                <w:szCs w:val="18"/>
              </w:rPr>
            </w:pPr>
            <m:oMath>
              <m:d>
                <m:dPr>
                  <m:ctrlPr>
                    <w:ins w:id="1189" w:author="cmcc" w:date="2023-03-03T02:04:00Z">
                      <w:rPr>
                        <w:rFonts w:ascii="Cambria Math" w:hAnsi="Cambria Math" w:cs="Arial"/>
                        <w:i/>
                        <w:iCs/>
                        <w:sz w:val="18"/>
                        <w:szCs w:val="18"/>
                      </w:rPr>
                    </w:ins>
                  </m:ctrlPr>
                </m:dPr>
                <m:e>
                  <m:sSub>
                    <m:sSubPr>
                      <m:ctrlPr>
                        <w:ins w:id="1190"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ins w:id="1191"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FB007B" w:rsidRPr="00ED0891">
              <w:rPr>
                <w:rFonts w:ascii="Arial" w:hAnsi="Arial" w:cs="Arial"/>
                <w:sz w:val="18"/>
                <w:szCs w:val="18"/>
                <w:lang w:val="pt-BR"/>
              </w:rPr>
              <w:t xml:space="preserve"> = (0.5, 0.8)λ,  +45°/-45° polarization</w:t>
            </w:r>
          </w:p>
        </w:tc>
        <w:tc>
          <w:tcPr>
            <w:tcW w:w="2057" w:type="dxa"/>
          </w:tcPr>
          <w:p w:rsidR="0037555F" w:rsidRPr="00ED0891" w:rsidRDefault="00FB007B">
            <w:pPr>
              <w:spacing w:after="0"/>
              <w:rPr>
                <w:rFonts w:ascii="Arial" w:hAnsi="Arial" w:cs="Arial"/>
                <w:sz w:val="18"/>
                <w:szCs w:val="18"/>
              </w:rPr>
            </w:pPr>
            <w:r w:rsidRPr="00ED0891">
              <w:rPr>
                <w:rFonts w:ascii="Arial" w:hAnsi="Arial" w:cs="Arial"/>
                <w:bCs/>
                <w:iCs/>
                <w:sz w:val="18"/>
                <w:szCs w:val="18"/>
              </w:rPr>
              <w:t>(</w:t>
            </w:r>
            <w:proofErr w:type="spellStart"/>
            <w:r w:rsidRPr="00ED0891">
              <w:rPr>
                <w:rFonts w:ascii="Arial" w:hAnsi="Arial" w:cs="Arial"/>
                <w:bCs/>
                <w:iCs/>
                <w:sz w:val="18"/>
                <w:szCs w:val="18"/>
              </w:rPr>
              <w:t>M,N,P,Mg,Ng;Mp,Np</w:t>
            </w:r>
            <w:proofErr w:type="spellEnd"/>
            <w:r w:rsidRPr="00ED0891">
              <w:rPr>
                <w:rFonts w:ascii="Arial" w:hAnsi="Arial" w:cs="Arial"/>
                <w:sz w:val="18"/>
                <w:szCs w:val="18"/>
                <w:lang w:val="fr-FR" w:eastAsia="zh-CN"/>
              </w:rPr>
              <w:t xml:space="preserve">) </w:t>
            </w:r>
            <w:r w:rsidRPr="00ED0891">
              <w:rPr>
                <w:rFonts w:ascii="Arial" w:hAnsi="Arial" w:cs="Arial"/>
                <w:sz w:val="18"/>
                <w:szCs w:val="18"/>
              </w:rPr>
              <w:t xml:space="preserve"> = (4,16,2,2,2; 1,1)</w:t>
            </w:r>
          </w:p>
          <w:p w:rsidR="0037555F" w:rsidRPr="00ED0891" w:rsidRDefault="007B1FE2">
            <w:pPr>
              <w:spacing w:after="0"/>
              <w:rPr>
                <w:rFonts w:ascii="Arial" w:hAnsi="Arial" w:cs="Arial"/>
                <w:sz w:val="18"/>
                <w:szCs w:val="18"/>
              </w:rPr>
            </w:pPr>
            <m:oMath>
              <m:d>
                <m:dPr>
                  <m:ctrlPr>
                    <w:ins w:id="1192" w:author="cmcc" w:date="2023-03-03T02:04:00Z">
                      <w:rPr>
                        <w:rFonts w:ascii="Cambria Math" w:hAnsi="Cambria Math" w:cs="Arial"/>
                        <w:i/>
                        <w:iCs/>
                        <w:sz w:val="18"/>
                        <w:szCs w:val="18"/>
                      </w:rPr>
                    </w:ins>
                  </m:ctrlPr>
                </m:dPr>
                <m:e>
                  <m:sSub>
                    <m:sSubPr>
                      <m:ctrlPr>
                        <w:ins w:id="1193"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ins w:id="1194"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FB007B" w:rsidRPr="00ED0891">
              <w:rPr>
                <w:rFonts w:ascii="Arial" w:hAnsi="Arial" w:cs="Arial"/>
                <w:sz w:val="18"/>
                <w:szCs w:val="18"/>
                <w:lang w:val="pt-BR"/>
              </w:rPr>
              <w:t>= (0.5, 0.5)λ, +45°/-45° polarization</w:t>
            </w:r>
          </w:p>
        </w:tc>
        <w:tc>
          <w:tcPr>
            <w:tcW w:w="2054" w:type="dxa"/>
          </w:tcPr>
          <w:p w:rsidR="0037555F" w:rsidRPr="00ED0891" w:rsidRDefault="00FB007B">
            <w:pPr>
              <w:spacing w:after="0"/>
              <w:rPr>
                <w:rFonts w:ascii="Arial" w:hAnsi="Arial" w:cs="Arial"/>
                <w:sz w:val="18"/>
                <w:szCs w:val="18"/>
                <w:lang w:val="fr-FR"/>
              </w:rPr>
            </w:pPr>
            <w:r w:rsidRPr="00ED0891">
              <w:rPr>
                <w:rFonts w:ascii="Arial" w:hAnsi="Arial" w:cs="Arial"/>
                <w:bCs/>
                <w:iCs/>
                <w:sz w:val="18"/>
                <w:szCs w:val="18"/>
              </w:rPr>
              <w:t>(</w:t>
            </w:r>
            <w:proofErr w:type="spellStart"/>
            <w:r w:rsidRPr="00ED0891">
              <w:rPr>
                <w:rFonts w:ascii="Arial" w:hAnsi="Arial" w:cs="Arial"/>
                <w:bCs/>
                <w:iCs/>
                <w:sz w:val="18"/>
                <w:szCs w:val="18"/>
              </w:rPr>
              <w:t>M,N,P,Mg,Ng;Mp,Np</w:t>
            </w:r>
            <w:proofErr w:type="spellEnd"/>
            <w:r w:rsidRPr="00ED0891">
              <w:rPr>
                <w:rFonts w:ascii="Arial" w:hAnsi="Arial" w:cs="Arial"/>
                <w:sz w:val="18"/>
                <w:szCs w:val="18"/>
                <w:lang w:val="fr-FR" w:eastAsia="zh-CN"/>
              </w:rPr>
              <w:t xml:space="preserve">) </w:t>
            </w:r>
            <w:r w:rsidRPr="00ED0891">
              <w:rPr>
                <w:rFonts w:ascii="Arial" w:hAnsi="Arial" w:cs="Arial"/>
                <w:sz w:val="18"/>
                <w:szCs w:val="18"/>
              </w:rPr>
              <w:t xml:space="preserve"> </w:t>
            </w:r>
            <w:r w:rsidRPr="00ED0891">
              <w:rPr>
                <w:rFonts w:ascii="Arial" w:hAnsi="Arial" w:cs="Arial"/>
                <w:sz w:val="18"/>
                <w:szCs w:val="18"/>
                <w:lang w:val="fr-FR"/>
              </w:rPr>
              <w:t xml:space="preserve">= (4,4,2,1,1; 4,4) </w:t>
            </w:r>
          </w:p>
          <w:p w:rsidR="0037555F" w:rsidRPr="00ED0891" w:rsidRDefault="007B1FE2">
            <w:pPr>
              <w:spacing w:after="0"/>
              <w:rPr>
                <w:rFonts w:ascii="Arial" w:hAnsi="Arial" w:cs="Arial"/>
                <w:sz w:val="18"/>
                <w:szCs w:val="18"/>
              </w:rPr>
            </w:pPr>
            <m:oMath>
              <m:d>
                <m:dPr>
                  <m:ctrlPr>
                    <w:ins w:id="1195" w:author="cmcc" w:date="2023-03-03T02:04:00Z">
                      <w:rPr>
                        <w:rFonts w:ascii="Cambria Math" w:hAnsi="Cambria Math" w:cs="Arial"/>
                        <w:i/>
                        <w:iCs/>
                        <w:sz w:val="18"/>
                        <w:szCs w:val="18"/>
                      </w:rPr>
                    </w:ins>
                  </m:ctrlPr>
                </m:dPr>
                <m:e>
                  <m:sSub>
                    <m:sSubPr>
                      <m:ctrlPr>
                        <w:ins w:id="1196"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ins w:id="1197"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FB007B" w:rsidRPr="00ED0891">
              <w:rPr>
                <w:rFonts w:ascii="Arial" w:hAnsi="Arial" w:cs="Arial"/>
                <w:sz w:val="18"/>
                <w:szCs w:val="18"/>
              </w:rPr>
              <w:t>= (0.5, 0.5)λ,  +45°/-45° polarization</w:t>
            </w:r>
          </w:p>
        </w:tc>
        <w:tc>
          <w:tcPr>
            <w:tcW w:w="2055" w:type="dxa"/>
          </w:tcPr>
          <w:p w:rsidR="0037555F" w:rsidRPr="00ED0891" w:rsidRDefault="00FB007B">
            <w:pPr>
              <w:spacing w:after="0"/>
              <w:rPr>
                <w:rFonts w:ascii="Arial" w:hAnsi="Arial" w:cs="Arial"/>
                <w:sz w:val="18"/>
                <w:szCs w:val="18"/>
                <w:lang w:val="fr-FR"/>
              </w:rPr>
            </w:pPr>
            <w:r w:rsidRPr="00ED0891">
              <w:rPr>
                <w:rFonts w:ascii="Arial" w:hAnsi="Arial" w:cs="Arial"/>
                <w:bCs/>
                <w:iCs/>
                <w:sz w:val="18"/>
                <w:szCs w:val="18"/>
              </w:rPr>
              <w:t>(</w:t>
            </w:r>
            <w:proofErr w:type="spellStart"/>
            <w:r w:rsidRPr="00ED0891">
              <w:rPr>
                <w:rFonts w:ascii="Arial" w:hAnsi="Arial" w:cs="Arial"/>
                <w:bCs/>
                <w:iCs/>
                <w:sz w:val="18"/>
                <w:szCs w:val="18"/>
              </w:rPr>
              <w:t>M,N,P,Mg,Ng;Mp,Np</w:t>
            </w:r>
            <w:proofErr w:type="spellEnd"/>
            <w:r w:rsidRPr="00ED0891">
              <w:rPr>
                <w:rFonts w:ascii="Arial" w:hAnsi="Arial" w:cs="Arial"/>
                <w:sz w:val="18"/>
                <w:szCs w:val="18"/>
                <w:lang w:val="fr-FR" w:eastAsia="zh-CN"/>
              </w:rPr>
              <w:t xml:space="preserve">) </w:t>
            </w:r>
            <w:r w:rsidRPr="00ED0891">
              <w:rPr>
                <w:rFonts w:ascii="Arial" w:hAnsi="Arial" w:cs="Arial"/>
                <w:sz w:val="18"/>
                <w:szCs w:val="18"/>
              </w:rPr>
              <w:t xml:space="preserve"> </w:t>
            </w:r>
            <w:r w:rsidRPr="00ED0891">
              <w:rPr>
                <w:rFonts w:ascii="Arial" w:hAnsi="Arial" w:cs="Arial"/>
                <w:sz w:val="18"/>
                <w:szCs w:val="18"/>
                <w:lang w:val="fr-FR"/>
              </w:rPr>
              <w:t>=(16,8,2,1,1; 1,1)</w:t>
            </w:r>
          </w:p>
          <w:p w:rsidR="0037555F" w:rsidRPr="00ED0891" w:rsidRDefault="007B1FE2">
            <w:pPr>
              <w:spacing w:after="0"/>
              <w:rPr>
                <w:rFonts w:ascii="Arial" w:hAnsi="Arial" w:cs="Arial"/>
                <w:sz w:val="18"/>
                <w:szCs w:val="18"/>
              </w:rPr>
            </w:pPr>
            <m:oMath>
              <m:d>
                <m:dPr>
                  <m:ctrlPr>
                    <w:ins w:id="1198" w:author="cmcc" w:date="2023-03-03T02:04:00Z">
                      <w:rPr>
                        <w:rFonts w:ascii="Cambria Math" w:hAnsi="Cambria Math" w:cs="Arial"/>
                        <w:i/>
                        <w:iCs/>
                        <w:sz w:val="18"/>
                        <w:szCs w:val="18"/>
                      </w:rPr>
                    </w:ins>
                  </m:ctrlPr>
                </m:dPr>
                <m:e>
                  <m:sSub>
                    <m:sSubPr>
                      <m:ctrlPr>
                        <w:ins w:id="1199"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ins w:id="1200"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FB007B" w:rsidRPr="00ED0891">
              <w:rPr>
                <w:rFonts w:ascii="Arial" w:hAnsi="Arial" w:cs="Arial"/>
                <w:sz w:val="18"/>
                <w:szCs w:val="18"/>
              </w:rPr>
              <w:t>= (0.5, 0.5)λ,  +45°/-45° polarization</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 xml:space="preserve">BS antenna array </w:t>
            </w:r>
            <w:r w:rsidRPr="00ED0891">
              <w:rPr>
                <w:rFonts w:ascii="Arial" w:hAnsi="Arial" w:cs="Arial"/>
                <w:b/>
                <w:sz w:val="18"/>
                <w:szCs w:val="18"/>
              </w:rPr>
              <w:lastRenderedPageBreak/>
              <w:t>configuration for SBFD</w:t>
            </w:r>
          </w:p>
        </w:tc>
        <w:tc>
          <w:tcPr>
            <w:tcW w:w="2056" w:type="dxa"/>
          </w:tcPr>
          <w:p w:rsidR="0037555F" w:rsidRPr="00ED0891" w:rsidRDefault="00FB007B">
            <w:pPr>
              <w:pStyle w:val="afff2"/>
              <w:widowControl w:val="0"/>
              <w:autoSpaceDE w:val="0"/>
              <w:autoSpaceDN w:val="0"/>
              <w:adjustRightInd w:val="0"/>
              <w:spacing w:after="0"/>
              <w:ind w:left="0"/>
              <w:textAlignment w:val="baseline"/>
              <w:rPr>
                <w:rFonts w:ascii="Arial" w:hAnsi="Arial" w:cs="Arial"/>
                <w:sz w:val="18"/>
                <w:szCs w:val="18"/>
              </w:rPr>
            </w:pPr>
            <w:r w:rsidRPr="00ED0891">
              <w:rPr>
                <w:rFonts w:ascii="Arial" w:hAnsi="Arial" w:cs="Arial"/>
                <w:sz w:val="18"/>
                <w:szCs w:val="18"/>
              </w:rPr>
              <w:lastRenderedPageBreak/>
              <w:t xml:space="preserve">SBFD antenna configuration </w:t>
            </w:r>
            <w:r w:rsidRPr="00ED0891">
              <w:rPr>
                <w:rFonts w:ascii="Arial" w:hAnsi="Arial" w:cs="Arial"/>
                <w:bCs/>
                <w:sz w:val="18"/>
                <w:szCs w:val="18"/>
              </w:rPr>
              <w:t xml:space="preserve">Option 2 </w:t>
            </w:r>
            <w:r w:rsidRPr="00ED0891">
              <w:rPr>
                <w:rFonts w:ascii="Arial" w:hAnsi="Arial" w:cs="Arial"/>
                <w:bCs/>
                <w:sz w:val="18"/>
                <w:szCs w:val="18"/>
              </w:rPr>
              <w:lastRenderedPageBreak/>
              <w:t>(Method 2-1)</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Two panel groups</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For each panel group</w:t>
            </w:r>
            <w:r w:rsidRPr="00ED0891">
              <w:rPr>
                <w:rFonts w:ascii="Arial" w:hAnsi="Arial" w:cs="Arial"/>
                <w:sz w:val="18"/>
                <w:szCs w:val="18"/>
              </w:rPr>
              <w:t>: (</w:t>
            </w:r>
            <w:proofErr w:type="spellStart"/>
            <w:r w:rsidRPr="00ED0891">
              <w:rPr>
                <w:rFonts w:ascii="Arial" w:hAnsi="Arial" w:cs="Arial"/>
                <w:bCs/>
                <w:iCs/>
                <w:sz w:val="18"/>
                <w:szCs w:val="18"/>
              </w:rPr>
              <w:t>M,N,P,Mg,Ng</w:t>
            </w:r>
            <w:proofErr w:type="spellEnd"/>
            <w:r w:rsidRPr="00ED0891">
              <w:rPr>
                <w:rFonts w:ascii="Arial" w:hAnsi="Arial" w:cs="Arial"/>
                <w:sz w:val="18"/>
                <w:szCs w:val="18"/>
                <w:lang w:val="fr-FR" w:eastAsia="zh-CN"/>
              </w:rPr>
              <w:t xml:space="preserve">) </w:t>
            </w:r>
            <w:r w:rsidRPr="00ED0891">
              <w:rPr>
                <w:rFonts w:ascii="Arial" w:hAnsi="Arial" w:cs="Arial"/>
                <w:sz w:val="18"/>
                <w:szCs w:val="18"/>
                <w:lang w:val="fr-FR"/>
              </w:rPr>
              <w:t>= (8,8,2,1,1).</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Number of TxRUs: same as legacy TDD</w:t>
            </w:r>
          </w:p>
          <w:p w:rsidR="0037555F" w:rsidRPr="00ED0891" w:rsidRDefault="007B1FE2">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m:oMath>
              <m:d>
                <m:dPr>
                  <m:ctrlPr>
                    <w:ins w:id="1201" w:author="cmcc" w:date="2023-03-03T02:04:00Z">
                      <w:rPr>
                        <w:rFonts w:ascii="Cambria Math" w:hAnsi="Cambria Math" w:cs="Arial"/>
                        <w:i/>
                        <w:iCs/>
                        <w:sz w:val="18"/>
                        <w:szCs w:val="18"/>
                      </w:rPr>
                    </w:ins>
                  </m:ctrlPr>
                </m:dPr>
                <m:e>
                  <m:sSub>
                    <m:sSubPr>
                      <m:ctrlPr>
                        <w:ins w:id="1202"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ins w:id="1203"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FB007B" w:rsidRPr="00ED0891">
              <w:rPr>
                <w:rFonts w:ascii="Arial" w:hAnsi="Arial" w:cs="Arial"/>
                <w:sz w:val="18"/>
                <w:szCs w:val="18"/>
                <w:lang w:val="pt-BR"/>
              </w:rPr>
              <w:t xml:space="preserve"> = (0.5, 0.8)λ,  +45°/-45° polarization, </w:t>
            </w:r>
            <w:r w:rsidR="00FB007B" w:rsidRPr="00ED0891">
              <w:rPr>
                <w:rFonts w:ascii="Arial" w:hAnsi="Arial" w:cs="Arial"/>
                <w:sz w:val="18"/>
                <w:szCs w:val="18"/>
              </w:rPr>
              <w:t>(</w:t>
            </w:r>
            <w:proofErr w:type="spellStart"/>
            <w:r w:rsidR="00FB007B" w:rsidRPr="00ED0891">
              <w:rPr>
                <w:rFonts w:ascii="Arial" w:hAnsi="Arial" w:cs="Arial"/>
                <w:sz w:val="18"/>
                <w:szCs w:val="18"/>
              </w:rPr>
              <w:t>d</w:t>
            </w:r>
            <w:r w:rsidR="00FB007B" w:rsidRPr="00ED0891">
              <w:rPr>
                <w:rFonts w:ascii="Arial" w:hAnsi="Arial" w:cs="Arial"/>
                <w:sz w:val="18"/>
                <w:szCs w:val="18"/>
                <w:vertAlign w:val="subscript"/>
              </w:rPr>
              <w:t>a,H</w:t>
            </w:r>
            <w:r w:rsidR="00FB007B" w:rsidRPr="00ED0891">
              <w:rPr>
                <w:rFonts w:ascii="Arial" w:hAnsi="Arial" w:cs="Arial"/>
                <w:sz w:val="18"/>
                <w:szCs w:val="18"/>
              </w:rPr>
              <w:t>,d</w:t>
            </w:r>
            <w:r w:rsidR="00FB007B" w:rsidRPr="00ED0891">
              <w:rPr>
                <w:rFonts w:ascii="Arial" w:hAnsi="Arial" w:cs="Arial"/>
                <w:sz w:val="18"/>
                <w:szCs w:val="18"/>
                <w:vertAlign w:val="subscript"/>
              </w:rPr>
              <w:t>a,V</w:t>
            </w:r>
            <w:proofErr w:type="spellEnd"/>
            <w:r w:rsidR="00FB007B" w:rsidRPr="00ED0891">
              <w:rPr>
                <w:rFonts w:ascii="Arial" w:hAnsi="Arial" w:cs="Arial"/>
                <w:sz w:val="18"/>
                <w:szCs w:val="18"/>
              </w:rPr>
              <w:t>) = (0, 4)λ</w:t>
            </w:r>
          </w:p>
        </w:tc>
        <w:tc>
          <w:tcPr>
            <w:tcW w:w="2057" w:type="dxa"/>
          </w:tcPr>
          <w:p w:rsidR="0037555F" w:rsidRPr="00ED0891" w:rsidRDefault="00FB007B">
            <w:pPr>
              <w:pStyle w:val="afff2"/>
              <w:widowControl w:val="0"/>
              <w:autoSpaceDE w:val="0"/>
              <w:autoSpaceDN w:val="0"/>
              <w:adjustRightInd w:val="0"/>
              <w:spacing w:after="0"/>
              <w:ind w:left="0"/>
              <w:textAlignment w:val="baseline"/>
              <w:rPr>
                <w:rFonts w:ascii="Arial" w:hAnsi="Arial" w:cs="Arial"/>
                <w:sz w:val="18"/>
                <w:szCs w:val="18"/>
              </w:rPr>
            </w:pPr>
            <w:r w:rsidRPr="00ED0891">
              <w:rPr>
                <w:rFonts w:ascii="Arial" w:hAnsi="Arial" w:cs="Arial"/>
                <w:sz w:val="18"/>
                <w:szCs w:val="18"/>
              </w:rPr>
              <w:lastRenderedPageBreak/>
              <w:t xml:space="preserve">SBFD antenna configuration </w:t>
            </w:r>
            <w:r w:rsidRPr="00ED0891">
              <w:rPr>
                <w:rFonts w:ascii="Arial" w:hAnsi="Arial" w:cs="Arial"/>
                <w:bCs/>
                <w:sz w:val="18"/>
                <w:szCs w:val="18"/>
              </w:rPr>
              <w:t xml:space="preserve">Option 2 </w:t>
            </w:r>
            <w:r w:rsidRPr="00ED0891">
              <w:rPr>
                <w:rFonts w:ascii="Arial" w:hAnsi="Arial" w:cs="Arial"/>
                <w:bCs/>
                <w:sz w:val="18"/>
                <w:szCs w:val="18"/>
              </w:rPr>
              <w:lastRenderedPageBreak/>
              <w:t>(Method 2-1)</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Two panel groups</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For each panel group</w:t>
            </w:r>
            <w:r w:rsidRPr="00ED0891">
              <w:rPr>
                <w:rFonts w:ascii="Arial" w:hAnsi="Arial" w:cs="Arial"/>
                <w:sz w:val="18"/>
                <w:szCs w:val="18"/>
              </w:rPr>
              <w:t>: (</w:t>
            </w:r>
            <w:proofErr w:type="spellStart"/>
            <w:r w:rsidRPr="00ED0891">
              <w:rPr>
                <w:rFonts w:ascii="Arial" w:hAnsi="Arial" w:cs="Arial"/>
                <w:bCs/>
                <w:iCs/>
                <w:sz w:val="18"/>
                <w:szCs w:val="18"/>
              </w:rPr>
              <w:t>M,N,P,Mg,Ng</w:t>
            </w:r>
            <w:proofErr w:type="spellEnd"/>
            <w:r w:rsidRPr="00ED0891">
              <w:rPr>
                <w:rFonts w:ascii="Arial" w:hAnsi="Arial" w:cs="Arial"/>
                <w:sz w:val="18"/>
                <w:szCs w:val="18"/>
                <w:lang w:val="fr-FR" w:eastAsia="zh-CN"/>
              </w:rPr>
              <w:t xml:space="preserve">) </w:t>
            </w:r>
            <w:r w:rsidRPr="00ED0891">
              <w:rPr>
                <w:rFonts w:ascii="Arial" w:hAnsi="Arial" w:cs="Arial"/>
                <w:sz w:val="18"/>
                <w:szCs w:val="18"/>
              </w:rPr>
              <w:t xml:space="preserve"> </w:t>
            </w:r>
            <w:r w:rsidRPr="00ED0891">
              <w:rPr>
                <w:rFonts w:ascii="Arial" w:hAnsi="Arial" w:cs="Arial"/>
                <w:sz w:val="18"/>
                <w:szCs w:val="18"/>
                <w:lang w:val="fr-FR"/>
              </w:rPr>
              <w:t xml:space="preserve">= </w:t>
            </w:r>
            <w:r w:rsidRPr="00ED0891">
              <w:rPr>
                <w:rFonts w:ascii="Arial" w:hAnsi="Arial" w:cs="Arial"/>
                <w:sz w:val="18"/>
                <w:szCs w:val="18"/>
              </w:rPr>
              <w:t>(4,16,2,2,2)</w:t>
            </w:r>
            <w:r w:rsidRPr="00ED0891">
              <w:rPr>
                <w:rFonts w:ascii="Arial" w:hAnsi="Arial" w:cs="Arial"/>
                <w:sz w:val="18"/>
                <w:szCs w:val="18"/>
                <w:lang w:val="fr-FR"/>
              </w:rPr>
              <w:t>.</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Number of TxRUs: same as legacy TDD</w:t>
            </w:r>
          </w:p>
          <w:p w:rsidR="0037555F" w:rsidRPr="00ED0891" w:rsidRDefault="007B1FE2">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m:oMath>
              <m:d>
                <m:dPr>
                  <m:ctrlPr>
                    <w:ins w:id="1204" w:author="cmcc" w:date="2023-03-03T02:04:00Z">
                      <w:rPr>
                        <w:rFonts w:ascii="Cambria Math" w:hAnsi="Cambria Math" w:cs="Arial"/>
                        <w:i/>
                        <w:iCs/>
                        <w:sz w:val="18"/>
                        <w:szCs w:val="18"/>
                      </w:rPr>
                    </w:ins>
                  </m:ctrlPr>
                </m:dPr>
                <m:e>
                  <m:sSub>
                    <m:sSubPr>
                      <m:ctrlPr>
                        <w:ins w:id="1205"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ins w:id="1206"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FB007B" w:rsidRPr="00ED0891">
              <w:rPr>
                <w:rFonts w:ascii="Arial" w:hAnsi="Arial" w:cs="Arial"/>
                <w:sz w:val="18"/>
                <w:szCs w:val="18"/>
                <w:lang w:val="pt-BR"/>
              </w:rPr>
              <w:t xml:space="preserve"> = (0.5, 0.5)λ,  +45°/-45° polarization, </w:t>
            </w:r>
            <w:r w:rsidR="00FB007B" w:rsidRPr="00ED0891">
              <w:rPr>
                <w:rFonts w:ascii="Arial" w:hAnsi="Arial" w:cs="Arial"/>
                <w:sz w:val="18"/>
                <w:szCs w:val="18"/>
              </w:rPr>
              <w:t>(</w:t>
            </w:r>
            <w:proofErr w:type="spellStart"/>
            <w:r w:rsidR="00FB007B" w:rsidRPr="00ED0891">
              <w:rPr>
                <w:rFonts w:ascii="Arial" w:hAnsi="Arial" w:cs="Arial"/>
                <w:sz w:val="18"/>
                <w:szCs w:val="18"/>
              </w:rPr>
              <w:t>d</w:t>
            </w:r>
            <w:r w:rsidR="00FB007B" w:rsidRPr="00ED0891">
              <w:rPr>
                <w:rFonts w:ascii="Arial" w:hAnsi="Arial" w:cs="Arial"/>
                <w:sz w:val="18"/>
                <w:szCs w:val="18"/>
                <w:vertAlign w:val="subscript"/>
              </w:rPr>
              <w:t>a,H</w:t>
            </w:r>
            <w:r w:rsidR="00FB007B" w:rsidRPr="00ED0891">
              <w:rPr>
                <w:rFonts w:ascii="Arial" w:hAnsi="Arial" w:cs="Arial"/>
                <w:sz w:val="18"/>
                <w:szCs w:val="18"/>
              </w:rPr>
              <w:t>,d</w:t>
            </w:r>
            <w:r w:rsidR="00FB007B" w:rsidRPr="00ED0891">
              <w:rPr>
                <w:rFonts w:ascii="Arial" w:hAnsi="Arial" w:cs="Arial"/>
                <w:sz w:val="18"/>
                <w:szCs w:val="18"/>
                <w:vertAlign w:val="subscript"/>
              </w:rPr>
              <w:t>a,V</w:t>
            </w:r>
            <w:proofErr w:type="spellEnd"/>
            <w:r w:rsidR="00FB007B" w:rsidRPr="00ED0891">
              <w:rPr>
                <w:rFonts w:ascii="Arial" w:hAnsi="Arial" w:cs="Arial"/>
                <w:sz w:val="18"/>
                <w:szCs w:val="18"/>
              </w:rPr>
              <w:t>) = (0, 30)λ</w:t>
            </w:r>
          </w:p>
        </w:tc>
        <w:tc>
          <w:tcPr>
            <w:tcW w:w="2054" w:type="dxa"/>
          </w:tcPr>
          <w:p w:rsidR="0037555F" w:rsidRPr="00ED0891" w:rsidRDefault="00FB007B">
            <w:pPr>
              <w:pStyle w:val="afff2"/>
              <w:widowControl w:val="0"/>
              <w:autoSpaceDE w:val="0"/>
              <w:autoSpaceDN w:val="0"/>
              <w:adjustRightInd w:val="0"/>
              <w:spacing w:after="0"/>
              <w:ind w:left="0"/>
              <w:textAlignment w:val="baseline"/>
              <w:rPr>
                <w:rFonts w:ascii="Arial" w:hAnsi="Arial" w:cs="Arial"/>
                <w:sz w:val="18"/>
                <w:szCs w:val="18"/>
              </w:rPr>
            </w:pPr>
            <w:r w:rsidRPr="00ED0891">
              <w:rPr>
                <w:rFonts w:ascii="Arial" w:hAnsi="Arial" w:cs="Arial"/>
                <w:sz w:val="18"/>
                <w:szCs w:val="18"/>
              </w:rPr>
              <w:lastRenderedPageBreak/>
              <w:t xml:space="preserve">SBFD antenna configuration </w:t>
            </w:r>
            <w:r w:rsidRPr="00ED0891">
              <w:rPr>
                <w:rFonts w:ascii="Arial" w:hAnsi="Arial" w:cs="Arial"/>
                <w:bCs/>
                <w:sz w:val="18"/>
                <w:szCs w:val="18"/>
              </w:rPr>
              <w:t xml:space="preserve">Option 2 </w:t>
            </w:r>
            <w:r w:rsidRPr="00ED0891">
              <w:rPr>
                <w:rFonts w:ascii="Arial" w:hAnsi="Arial" w:cs="Arial"/>
                <w:bCs/>
                <w:sz w:val="18"/>
                <w:szCs w:val="18"/>
              </w:rPr>
              <w:lastRenderedPageBreak/>
              <w:t>(Method 2-1)</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Two panel groups</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For each panel group</w:t>
            </w:r>
            <w:r w:rsidRPr="00ED0891">
              <w:rPr>
                <w:rFonts w:ascii="Arial" w:hAnsi="Arial" w:cs="Arial"/>
                <w:sz w:val="18"/>
                <w:szCs w:val="18"/>
              </w:rPr>
              <w:t>: (</w:t>
            </w:r>
            <w:proofErr w:type="spellStart"/>
            <w:r w:rsidRPr="00ED0891">
              <w:rPr>
                <w:rFonts w:ascii="Arial" w:hAnsi="Arial" w:cs="Arial"/>
                <w:bCs/>
                <w:iCs/>
                <w:sz w:val="18"/>
                <w:szCs w:val="18"/>
              </w:rPr>
              <w:t>M,N,P,Mg,Ng</w:t>
            </w:r>
            <w:proofErr w:type="spellEnd"/>
            <w:r w:rsidRPr="00ED0891">
              <w:rPr>
                <w:rFonts w:ascii="Arial" w:hAnsi="Arial" w:cs="Arial"/>
                <w:sz w:val="18"/>
                <w:szCs w:val="18"/>
                <w:lang w:val="fr-FR" w:eastAsia="zh-CN"/>
              </w:rPr>
              <w:t xml:space="preserve">) </w:t>
            </w:r>
            <w:r w:rsidRPr="00ED0891">
              <w:rPr>
                <w:rFonts w:ascii="Arial" w:hAnsi="Arial" w:cs="Arial"/>
                <w:sz w:val="18"/>
                <w:szCs w:val="18"/>
                <w:lang w:val="fr-FR"/>
              </w:rPr>
              <w:t>= (4,4,2,1,1).</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lang w:val="fr-FR"/>
              </w:rPr>
              <w:t>Number of TxRUs: same as legacy TDD</w:t>
            </w:r>
          </w:p>
          <w:p w:rsidR="0037555F" w:rsidRPr="00ED0891" w:rsidRDefault="007B1FE2">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m:oMath>
              <m:d>
                <m:dPr>
                  <m:ctrlPr>
                    <w:ins w:id="1207" w:author="cmcc" w:date="2023-03-03T02:04:00Z">
                      <w:rPr>
                        <w:rFonts w:ascii="Cambria Math" w:hAnsi="Cambria Math" w:cs="Arial"/>
                        <w:i/>
                        <w:iCs/>
                        <w:sz w:val="18"/>
                        <w:szCs w:val="18"/>
                      </w:rPr>
                    </w:ins>
                  </m:ctrlPr>
                </m:dPr>
                <m:e>
                  <m:sSub>
                    <m:sSubPr>
                      <m:ctrlPr>
                        <w:ins w:id="1208"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ins w:id="1209" w:author="cmcc" w:date="2023-03-03T02:04:00Z">
                          <w:rPr>
                            <w:rFonts w:ascii="Cambria Math" w:hAnsi="Cambria Math" w:cs="Arial"/>
                            <w:i/>
                            <w:iCs/>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FB007B" w:rsidRPr="00ED0891">
              <w:rPr>
                <w:rFonts w:ascii="Arial" w:hAnsi="Arial" w:cs="Arial"/>
                <w:sz w:val="18"/>
                <w:szCs w:val="18"/>
              </w:rPr>
              <w:t>= (0.5, 0.5)λ,  +45°/-45° polarization, (d</w:t>
            </w:r>
            <w:proofErr w:type="spellStart"/>
            <w:r w:rsidR="00FB007B" w:rsidRPr="00ED0891">
              <w:rPr>
                <w:rFonts w:ascii="Arial" w:hAnsi="Arial" w:cs="Arial"/>
                <w:sz w:val="18"/>
                <w:szCs w:val="18"/>
                <w:vertAlign w:val="subscript"/>
              </w:rPr>
              <w:t>a,H</w:t>
            </w:r>
            <w:r w:rsidR="00FB007B" w:rsidRPr="00ED0891">
              <w:rPr>
                <w:rFonts w:ascii="Arial" w:hAnsi="Arial" w:cs="Arial"/>
                <w:sz w:val="18"/>
                <w:szCs w:val="18"/>
              </w:rPr>
              <w:t>,d</w:t>
            </w:r>
            <w:r w:rsidR="00FB007B" w:rsidRPr="00ED0891">
              <w:rPr>
                <w:rFonts w:ascii="Arial" w:hAnsi="Arial" w:cs="Arial"/>
                <w:sz w:val="18"/>
                <w:szCs w:val="18"/>
                <w:vertAlign w:val="subscript"/>
              </w:rPr>
              <w:t>a,V</w:t>
            </w:r>
            <w:proofErr w:type="spellEnd"/>
            <w:r w:rsidR="00FB007B" w:rsidRPr="00ED0891">
              <w:rPr>
                <w:rFonts w:ascii="Arial" w:hAnsi="Arial" w:cs="Arial"/>
                <w:sz w:val="18"/>
                <w:szCs w:val="18"/>
              </w:rPr>
              <w:t>) = (0, 4)λ</w:t>
            </w:r>
          </w:p>
        </w:tc>
        <w:tc>
          <w:tcPr>
            <w:tcW w:w="2055" w:type="dxa"/>
          </w:tcPr>
          <w:p w:rsidR="0037555F" w:rsidRPr="00ED0891" w:rsidRDefault="00FB007B">
            <w:pPr>
              <w:pStyle w:val="afff2"/>
              <w:widowControl w:val="0"/>
              <w:autoSpaceDE w:val="0"/>
              <w:autoSpaceDN w:val="0"/>
              <w:adjustRightInd w:val="0"/>
              <w:spacing w:after="0"/>
              <w:ind w:left="0"/>
              <w:textAlignment w:val="baseline"/>
              <w:rPr>
                <w:rFonts w:ascii="Arial" w:hAnsi="Arial" w:cs="Arial"/>
                <w:sz w:val="18"/>
                <w:szCs w:val="18"/>
              </w:rPr>
            </w:pPr>
            <w:r w:rsidRPr="00ED0891">
              <w:rPr>
                <w:rFonts w:ascii="Arial" w:hAnsi="Arial" w:cs="Arial"/>
                <w:sz w:val="18"/>
                <w:szCs w:val="18"/>
              </w:rPr>
              <w:lastRenderedPageBreak/>
              <w:t xml:space="preserve">SBFD antenna configuration Option 2 </w:t>
            </w:r>
            <w:r w:rsidRPr="00ED0891">
              <w:rPr>
                <w:rFonts w:ascii="Arial" w:hAnsi="Arial" w:cs="Arial"/>
                <w:sz w:val="18"/>
                <w:szCs w:val="18"/>
              </w:rPr>
              <w:lastRenderedPageBreak/>
              <w:t>(Method 2-1)</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Two panel groups</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For each panel group: (</w:t>
            </w:r>
            <w:proofErr w:type="spellStart"/>
            <w:r w:rsidRPr="00ED0891">
              <w:rPr>
                <w:rFonts w:ascii="Arial" w:hAnsi="Arial" w:cs="Arial"/>
                <w:bCs/>
                <w:iCs/>
                <w:sz w:val="18"/>
                <w:szCs w:val="18"/>
              </w:rPr>
              <w:t>M</w:t>
            </w:r>
            <w:proofErr w:type="gramStart"/>
            <w:r w:rsidRPr="00ED0891">
              <w:rPr>
                <w:rFonts w:ascii="Arial" w:hAnsi="Arial" w:cs="Arial"/>
                <w:bCs/>
                <w:iCs/>
                <w:sz w:val="18"/>
                <w:szCs w:val="18"/>
              </w:rPr>
              <w:t>,N,P,Mg,Ng</w:t>
            </w:r>
            <w:proofErr w:type="spellEnd"/>
            <w:proofErr w:type="gramEnd"/>
            <w:r w:rsidRPr="00ED0891">
              <w:rPr>
                <w:rFonts w:ascii="Arial" w:hAnsi="Arial" w:cs="Arial"/>
                <w:sz w:val="18"/>
                <w:szCs w:val="18"/>
                <w:lang w:val="fr-FR" w:eastAsia="zh-CN"/>
              </w:rPr>
              <w:t xml:space="preserve">) = </w:t>
            </w:r>
            <w:r w:rsidRPr="00ED0891">
              <w:rPr>
                <w:rFonts w:ascii="Arial" w:hAnsi="Arial" w:cs="Arial"/>
                <w:sz w:val="18"/>
                <w:szCs w:val="18"/>
              </w:rPr>
              <w:t>(16,8,2,1,1).</w:t>
            </w:r>
          </w:p>
          <w:p w:rsidR="0037555F" w:rsidRPr="00ED0891" w:rsidRDefault="00FB007B">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w:r w:rsidRPr="00ED0891">
              <w:rPr>
                <w:rFonts w:ascii="Arial" w:hAnsi="Arial" w:cs="Arial"/>
                <w:sz w:val="18"/>
                <w:szCs w:val="18"/>
              </w:rPr>
              <w:t xml:space="preserve">Number of </w:t>
            </w:r>
            <w:proofErr w:type="spellStart"/>
            <w:r w:rsidRPr="00ED0891">
              <w:rPr>
                <w:rFonts w:ascii="Arial" w:hAnsi="Arial" w:cs="Arial"/>
                <w:sz w:val="18"/>
                <w:szCs w:val="18"/>
              </w:rPr>
              <w:t>TxRUs</w:t>
            </w:r>
            <w:proofErr w:type="spellEnd"/>
            <w:r w:rsidRPr="00ED0891">
              <w:rPr>
                <w:rFonts w:ascii="Arial" w:hAnsi="Arial" w:cs="Arial"/>
                <w:sz w:val="18"/>
                <w:szCs w:val="18"/>
              </w:rPr>
              <w:t>: same as legacy TDD</w:t>
            </w:r>
          </w:p>
          <w:p w:rsidR="0037555F" w:rsidRPr="00ED0891" w:rsidRDefault="007B1FE2">
            <w:pPr>
              <w:pStyle w:val="afff2"/>
              <w:widowControl w:val="0"/>
              <w:numPr>
                <w:ilvl w:val="1"/>
                <w:numId w:val="42"/>
              </w:numPr>
              <w:autoSpaceDE w:val="0"/>
              <w:autoSpaceDN w:val="0"/>
              <w:adjustRightInd w:val="0"/>
              <w:spacing w:after="0"/>
              <w:ind w:left="0" w:firstLine="0"/>
              <w:textAlignment w:val="baseline"/>
              <w:rPr>
                <w:rFonts w:ascii="Arial" w:hAnsi="Arial" w:cs="Arial"/>
                <w:sz w:val="18"/>
                <w:szCs w:val="18"/>
              </w:rPr>
            </w:pPr>
            <m:oMath>
              <m:d>
                <m:dPr>
                  <m:ctrlPr>
                    <w:ins w:id="1210" w:author="cmcc" w:date="2023-03-03T02:04:00Z">
                      <w:rPr>
                        <w:rFonts w:ascii="Cambria Math" w:hAnsi="Cambria Math" w:cs="Arial"/>
                        <w:sz w:val="18"/>
                        <w:szCs w:val="18"/>
                      </w:rPr>
                    </w:ins>
                  </m:ctrlPr>
                </m:dPr>
                <m:e>
                  <m:sSub>
                    <m:sSubPr>
                      <m:ctrlPr>
                        <w:ins w:id="1211" w:author="cmcc" w:date="2023-03-03T02:04:00Z">
                          <w:rPr>
                            <w:rFonts w:ascii="Cambria Math" w:hAnsi="Cambria Math" w:cs="Arial"/>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ins w:id="1212" w:author="cmcc" w:date="2023-03-03T02:04:00Z">
                          <w:rPr>
                            <w:rFonts w:ascii="Cambria Math" w:hAnsi="Cambria Math" w:cs="Arial"/>
                            <w:sz w:val="18"/>
                            <w:szCs w:val="18"/>
                          </w:rPr>
                        </w:ins>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FB007B" w:rsidRPr="00ED0891">
              <w:rPr>
                <w:rFonts w:ascii="Arial" w:hAnsi="Arial" w:cs="Arial"/>
                <w:sz w:val="18"/>
                <w:szCs w:val="18"/>
              </w:rPr>
              <w:t>= (0.5, 0.5)λ,  +45°/-45° polarization, (</w:t>
            </w:r>
            <w:proofErr w:type="spellStart"/>
            <w:r w:rsidR="00FB007B" w:rsidRPr="00ED0891">
              <w:rPr>
                <w:rFonts w:ascii="Arial" w:hAnsi="Arial" w:cs="Arial"/>
                <w:sz w:val="18"/>
                <w:szCs w:val="18"/>
              </w:rPr>
              <w:t>da,H,da,V</w:t>
            </w:r>
            <w:proofErr w:type="spellEnd"/>
            <w:r w:rsidR="00FB007B" w:rsidRPr="00ED0891">
              <w:rPr>
                <w:rFonts w:ascii="Arial" w:hAnsi="Arial" w:cs="Arial"/>
                <w:sz w:val="18"/>
                <w:szCs w:val="18"/>
              </w:rPr>
              <w:t>) = (0, 30)λ</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lastRenderedPageBreak/>
              <w:t>BS antenna radiation pattern</w:t>
            </w:r>
          </w:p>
        </w:tc>
        <w:tc>
          <w:tcPr>
            <w:tcW w:w="4113" w:type="dxa"/>
            <w:gridSpan w:val="2"/>
          </w:tcPr>
          <w:p w:rsidR="0037555F" w:rsidRPr="00ED0891" w:rsidRDefault="00FB007B">
            <w:pPr>
              <w:spacing w:after="0"/>
              <w:rPr>
                <w:rFonts w:ascii="Arial" w:hAnsi="Arial" w:cs="Arial"/>
                <w:b/>
                <w:i/>
                <w:sz w:val="18"/>
                <w:szCs w:val="18"/>
              </w:rPr>
            </w:pPr>
            <w:r w:rsidRPr="00ED0891">
              <w:rPr>
                <w:rFonts w:ascii="Arial" w:hAnsi="Arial" w:cs="Arial"/>
                <w:bCs/>
                <w:iCs/>
                <w:sz w:val="18"/>
                <w:szCs w:val="18"/>
              </w:rPr>
              <w:t>reuse Table 9 in Report ITU-R M.2412</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bCs/>
                <w:iCs/>
                <w:sz w:val="18"/>
                <w:szCs w:val="18"/>
              </w:rPr>
              <w:t>reuse Table 10 in Report ITU-R M.2412</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UE antenna configuration</w:t>
            </w:r>
          </w:p>
        </w:tc>
        <w:tc>
          <w:tcPr>
            <w:tcW w:w="2056" w:type="dxa"/>
          </w:tcPr>
          <w:p w:rsidR="0037555F" w:rsidRPr="00ED0891" w:rsidRDefault="00FB007B">
            <w:pPr>
              <w:pStyle w:val="afff2"/>
              <w:widowControl w:val="0"/>
              <w:numPr>
                <w:ilvl w:val="0"/>
                <w:numId w:val="43"/>
              </w:numPr>
              <w:autoSpaceDE w:val="0"/>
              <w:autoSpaceDN w:val="0"/>
              <w:adjustRightInd w:val="0"/>
              <w:spacing w:after="0"/>
              <w:ind w:left="0" w:firstLine="0"/>
              <w:rPr>
                <w:rFonts w:ascii="Arial" w:hAnsi="Arial" w:cs="Arial"/>
                <w:bCs/>
                <w:iCs/>
                <w:sz w:val="18"/>
                <w:szCs w:val="18"/>
              </w:rPr>
            </w:pPr>
            <w:r w:rsidRPr="00ED0891">
              <w:rPr>
                <w:rFonts w:ascii="Arial" w:hAnsi="Arial" w:cs="Arial"/>
                <w:bCs/>
                <w:iCs/>
                <w:sz w:val="18"/>
                <w:szCs w:val="18"/>
              </w:rPr>
              <w:t>2Tx: (</w:t>
            </w:r>
            <w:proofErr w:type="spellStart"/>
            <w:r w:rsidRPr="00ED0891">
              <w:rPr>
                <w:rFonts w:ascii="Arial" w:hAnsi="Arial" w:cs="Arial"/>
                <w:bCs/>
                <w:iCs/>
                <w:sz w:val="18"/>
                <w:szCs w:val="18"/>
              </w:rPr>
              <w:t>M,N,P,Mg,Ng;Mp,Np</w:t>
            </w:r>
            <w:proofErr w:type="spellEnd"/>
            <w:r w:rsidRPr="00ED0891">
              <w:rPr>
                <w:rFonts w:ascii="Arial" w:hAnsi="Arial" w:cs="Arial"/>
                <w:bCs/>
                <w:iCs/>
                <w:sz w:val="18"/>
                <w:szCs w:val="18"/>
              </w:rPr>
              <w:t>) = (1,1,2,1,1;1,1), (</w:t>
            </w:r>
            <w:proofErr w:type="spellStart"/>
            <w:r w:rsidRPr="00ED0891">
              <w:rPr>
                <w:rFonts w:ascii="Arial" w:hAnsi="Arial" w:cs="Arial"/>
                <w:bCs/>
                <w:iCs/>
                <w:sz w:val="18"/>
                <w:szCs w:val="18"/>
              </w:rPr>
              <w:t>dH,dV</w:t>
            </w:r>
            <w:proofErr w:type="spellEnd"/>
            <w:r w:rsidRPr="00ED0891">
              <w:rPr>
                <w:rFonts w:ascii="Arial" w:hAnsi="Arial" w:cs="Arial"/>
                <w:bCs/>
                <w:iCs/>
                <w:sz w:val="18"/>
                <w:szCs w:val="18"/>
              </w:rPr>
              <w:t>) = (N/A, N/A)λ, 0°,90° polarization</w:t>
            </w:r>
          </w:p>
          <w:p w:rsidR="0037555F" w:rsidRPr="00ED0891" w:rsidRDefault="00FB007B">
            <w:pPr>
              <w:pStyle w:val="afff2"/>
              <w:widowControl w:val="0"/>
              <w:numPr>
                <w:ilvl w:val="0"/>
                <w:numId w:val="43"/>
              </w:numPr>
              <w:autoSpaceDE w:val="0"/>
              <w:autoSpaceDN w:val="0"/>
              <w:adjustRightInd w:val="0"/>
              <w:spacing w:after="0"/>
              <w:ind w:left="0" w:firstLine="0"/>
              <w:rPr>
                <w:rFonts w:ascii="Arial" w:hAnsi="Arial" w:cs="Arial"/>
                <w:sz w:val="18"/>
                <w:szCs w:val="18"/>
              </w:rPr>
            </w:pPr>
            <w:r w:rsidRPr="00ED0891">
              <w:rPr>
                <w:rFonts w:ascii="Arial" w:hAnsi="Arial" w:cs="Arial"/>
                <w:bCs/>
                <w:iCs/>
                <w:sz w:val="18"/>
                <w:szCs w:val="18"/>
              </w:rPr>
              <w:t>4Rx: (</w:t>
            </w:r>
            <w:proofErr w:type="spellStart"/>
            <w:r w:rsidRPr="00ED0891">
              <w:rPr>
                <w:rFonts w:ascii="Arial" w:hAnsi="Arial" w:cs="Arial"/>
                <w:bCs/>
                <w:iCs/>
                <w:sz w:val="18"/>
                <w:szCs w:val="18"/>
              </w:rPr>
              <w:t>M,N,P,Mg,Ng;Mp,Np</w:t>
            </w:r>
            <w:proofErr w:type="spellEnd"/>
            <w:r w:rsidRPr="00ED0891">
              <w:rPr>
                <w:rFonts w:ascii="Arial" w:hAnsi="Arial" w:cs="Arial"/>
                <w:bCs/>
                <w:iCs/>
                <w:sz w:val="18"/>
                <w:szCs w:val="18"/>
              </w:rPr>
              <w:t>) = (1,2,2,1,1;1,2), (</w:t>
            </w:r>
            <w:proofErr w:type="spellStart"/>
            <w:r w:rsidRPr="00ED0891">
              <w:rPr>
                <w:rFonts w:ascii="Arial" w:hAnsi="Arial" w:cs="Arial"/>
                <w:bCs/>
                <w:iCs/>
                <w:sz w:val="18"/>
                <w:szCs w:val="18"/>
              </w:rPr>
              <w:t>dH,dV</w:t>
            </w:r>
            <w:proofErr w:type="spellEnd"/>
            <w:r w:rsidRPr="00ED0891">
              <w:rPr>
                <w:rFonts w:ascii="Arial" w:hAnsi="Arial" w:cs="Arial"/>
                <w:bCs/>
                <w:iCs/>
                <w:sz w:val="18"/>
                <w:szCs w:val="18"/>
              </w:rPr>
              <w:t>) = (0.5, N/A)λ, 0°,90° polarization</w:t>
            </w:r>
          </w:p>
        </w:tc>
        <w:tc>
          <w:tcPr>
            <w:tcW w:w="2057" w:type="dxa"/>
          </w:tcPr>
          <w:p w:rsidR="0037555F" w:rsidRPr="00ED0891" w:rsidRDefault="00FB007B">
            <w:pPr>
              <w:spacing w:after="0"/>
              <w:rPr>
                <w:rFonts w:ascii="Arial" w:hAnsi="Arial" w:cs="Arial"/>
                <w:sz w:val="18"/>
                <w:szCs w:val="18"/>
              </w:rPr>
            </w:pPr>
            <w:r w:rsidRPr="00ED0891">
              <w:rPr>
                <w:rFonts w:ascii="Arial" w:hAnsi="Arial" w:cs="Arial"/>
                <w:bCs/>
                <w:iCs/>
                <w:sz w:val="18"/>
                <w:szCs w:val="18"/>
              </w:rPr>
              <w:t>4Tx/Rx: (</w:t>
            </w:r>
            <w:proofErr w:type="spellStart"/>
            <w:r w:rsidRPr="00ED0891">
              <w:rPr>
                <w:rFonts w:ascii="Arial" w:hAnsi="Arial" w:cs="Arial"/>
                <w:bCs/>
                <w:iCs/>
                <w:sz w:val="18"/>
                <w:szCs w:val="18"/>
              </w:rPr>
              <w:t>M,N,P,Mg,Ng;Mp,Np</w:t>
            </w:r>
            <w:proofErr w:type="spellEnd"/>
            <w:r w:rsidRPr="00ED0891">
              <w:rPr>
                <w:rFonts w:ascii="Arial" w:hAnsi="Arial" w:cs="Arial"/>
                <w:bCs/>
                <w:iCs/>
                <w:sz w:val="18"/>
                <w:szCs w:val="18"/>
              </w:rPr>
              <w:t>) = (2,4,2,1,2;1,1); (</w:t>
            </w:r>
            <w:proofErr w:type="spellStart"/>
            <w:r w:rsidRPr="00ED0891">
              <w:rPr>
                <w:rFonts w:ascii="Arial" w:hAnsi="Arial" w:cs="Arial"/>
                <w:bCs/>
                <w:iCs/>
                <w:sz w:val="18"/>
                <w:szCs w:val="18"/>
              </w:rPr>
              <w:t>dH,dV</w:t>
            </w:r>
            <w:proofErr w:type="spellEnd"/>
            <w:r w:rsidRPr="00ED0891">
              <w:rPr>
                <w:rFonts w:ascii="Arial" w:hAnsi="Arial" w:cs="Arial"/>
                <w:bCs/>
                <w:iCs/>
                <w:sz w:val="18"/>
                <w:szCs w:val="18"/>
              </w:rPr>
              <w:t>) = (0.5,0.5)λ,(</w:t>
            </w:r>
            <w:proofErr w:type="spellStart"/>
            <w:r w:rsidRPr="00ED0891">
              <w:rPr>
                <w:rFonts w:ascii="Arial" w:hAnsi="Arial" w:cs="Arial"/>
                <w:bCs/>
                <w:iCs/>
                <w:sz w:val="18"/>
                <w:szCs w:val="18"/>
              </w:rPr>
              <w:t>dg,V,dg,H</w:t>
            </w:r>
            <w:proofErr w:type="spellEnd"/>
            <w:r w:rsidRPr="00ED0891">
              <w:rPr>
                <w:rFonts w:ascii="Arial" w:hAnsi="Arial" w:cs="Arial"/>
                <w:bCs/>
                <w:iCs/>
                <w:sz w:val="18"/>
                <w:szCs w:val="18"/>
              </w:rPr>
              <w:t xml:space="preserve">) = (0, 0)λ, 0°/90° polarization; </w:t>
            </w:r>
            <w:proofErr w:type="spellStart"/>
            <w:r w:rsidRPr="00ED0891">
              <w:rPr>
                <w:rFonts w:ascii="Arial" w:hAnsi="Arial" w:cs="Arial"/>
                <w:bCs/>
                <w:iCs/>
                <w:sz w:val="18"/>
                <w:szCs w:val="18"/>
              </w:rPr>
              <w:t>Θmg,ng</w:t>
            </w:r>
            <w:proofErr w:type="spellEnd"/>
            <w:r w:rsidRPr="00ED0891">
              <w:rPr>
                <w:rFonts w:ascii="Arial" w:hAnsi="Arial" w:cs="Arial"/>
                <w:bCs/>
                <w:iCs/>
                <w:sz w:val="18"/>
                <w:szCs w:val="18"/>
              </w:rPr>
              <w:t>=90°; Ω0,1=Ω0,0+180°</w:t>
            </w:r>
          </w:p>
        </w:tc>
        <w:tc>
          <w:tcPr>
            <w:tcW w:w="2054" w:type="dxa"/>
          </w:tcPr>
          <w:p w:rsidR="0037555F" w:rsidRPr="00ED0891" w:rsidRDefault="00FB007B">
            <w:pPr>
              <w:pStyle w:val="afff2"/>
              <w:widowControl w:val="0"/>
              <w:numPr>
                <w:ilvl w:val="0"/>
                <w:numId w:val="43"/>
              </w:numPr>
              <w:autoSpaceDE w:val="0"/>
              <w:autoSpaceDN w:val="0"/>
              <w:adjustRightInd w:val="0"/>
              <w:spacing w:after="0"/>
              <w:ind w:left="0" w:firstLine="0"/>
              <w:rPr>
                <w:rFonts w:ascii="Arial" w:hAnsi="Arial" w:cs="Arial"/>
                <w:bCs/>
                <w:iCs/>
                <w:sz w:val="18"/>
                <w:szCs w:val="18"/>
              </w:rPr>
            </w:pPr>
            <w:r w:rsidRPr="00ED0891">
              <w:rPr>
                <w:rFonts w:ascii="Arial" w:hAnsi="Arial" w:cs="Arial"/>
                <w:bCs/>
                <w:iCs/>
                <w:sz w:val="18"/>
                <w:szCs w:val="18"/>
              </w:rPr>
              <w:t>2Tx: (</w:t>
            </w:r>
            <w:proofErr w:type="spellStart"/>
            <w:r w:rsidRPr="00ED0891">
              <w:rPr>
                <w:rFonts w:ascii="Arial" w:hAnsi="Arial" w:cs="Arial"/>
                <w:bCs/>
                <w:iCs/>
                <w:sz w:val="18"/>
                <w:szCs w:val="18"/>
              </w:rPr>
              <w:t>M,N,P,Mg,Ng;Mp,Np</w:t>
            </w:r>
            <w:proofErr w:type="spellEnd"/>
            <w:r w:rsidRPr="00ED0891">
              <w:rPr>
                <w:rFonts w:ascii="Arial" w:hAnsi="Arial" w:cs="Arial"/>
                <w:bCs/>
                <w:iCs/>
                <w:sz w:val="18"/>
                <w:szCs w:val="18"/>
              </w:rPr>
              <w:t>) = (1,1,2,1,1;1,1), (</w:t>
            </w:r>
            <w:proofErr w:type="spellStart"/>
            <w:r w:rsidRPr="00ED0891">
              <w:rPr>
                <w:rFonts w:ascii="Arial" w:hAnsi="Arial" w:cs="Arial"/>
                <w:bCs/>
                <w:iCs/>
                <w:sz w:val="18"/>
                <w:szCs w:val="18"/>
              </w:rPr>
              <w:t>dH,dV</w:t>
            </w:r>
            <w:proofErr w:type="spellEnd"/>
            <w:r w:rsidRPr="00ED0891">
              <w:rPr>
                <w:rFonts w:ascii="Arial" w:hAnsi="Arial" w:cs="Arial"/>
                <w:bCs/>
                <w:iCs/>
                <w:sz w:val="18"/>
                <w:szCs w:val="18"/>
              </w:rPr>
              <w:t>) = (N/A, N/A)λ, 0°,90° polarization</w:t>
            </w:r>
          </w:p>
          <w:p w:rsidR="0037555F" w:rsidRPr="00ED0891" w:rsidRDefault="00FB007B">
            <w:pPr>
              <w:pStyle w:val="afff2"/>
              <w:widowControl w:val="0"/>
              <w:numPr>
                <w:ilvl w:val="0"/>
                <w:numId w:val="43"/>
              </w:numPr>
              <w:autoSpaceDE w:val="0"/>
              <w:autoSpaceDN w:val="0"/>
              <w:adjustRightInd w:val="0"/>
              <w:spacing w:after="0"/>
              <w:ind w:left="0" w:firstLine="0"/>
              <w:rPr>
                <w:rFonts w:ascii="Arial" w:hAnsi="Arial" w:cs="Arial"/>
                <w:bCs/>
                <w:iCs/>
                <w:sz w:val="18"/>
                <w:szCs w:val="18"/>
              </w:rPr>
            </w:pPr>
            <w:r w:rsidRPr="00ED0891">
              <w:rPr>
                <w:rFonts w:ascii="Arial" w:hAnsi="Arial" w:cs="Arial"/>
                <w:bCs/>
                <w:iCs/>
                <w:sz w:val="18"/>
                <w:szCs w:val="18"/>
              </w:rPr>
              <w:t>4Rx: (</w:t>
            </w:r>
            <w:proofErr w:type="spellStart"/>
            <w:r w:rsidRPr="00ED0891">
              <w:rPr>
                <w:rFonts w:ascii="Arial" w:hAnsi="Arial" w:cs="Arial"/>
                <w:bCs/>
                <w:iCs/>
                <w:sz w:val="18"/>
                <w:szCs w:val="18"/>
              </w:rPr>
              <w:t>M,N,P,Mg,Ng;Mp,Np</w:t>
            </w:r>
            <w:proofErr w:type="spellEnd"/>
            <w:r w:rsidRPr="00ED0891">
              <w:rPr>
                <w:rFonts w:ascii="Arial" w:hAnsi="Arial" w:cs="Arial"/>
                <w:bCs/>
                <w:iCs/>
                <w:sz w:val="18"/>
                <w:szCs w:val="18"/>
              </w:rPr>
              <w:t>) = (1,2,2,1,1;1,2), (</w:t>
            </w:r>
            <w:proofErr w:type="spellStart"/>
            <w:r w:rsidRPr="00ED0891">
              <w:rPr>
                <w:rFonts w:ascii="Arial" w:hAnsi="Arial" w:cs="Arial"/>
                <w:bCs/>
                <w:iCs/>
                <w:sz w:val="18"/>
                <w:szCs w:val="18"/>
              </w:rPr>
              <w:t>dH,dV</w:t>
            </w:r>
            <w:proofErr w:type="spellEnd"/>
            <w:r w:rsidRPr="00ED0891">
              <w:rPr>
                <w:rFonts w:ascii="Arial" w:hAnsi="Arial" w:cs="Arial"/>
                <w:bCs/>
                <w:iCs/>
                <w:sz w:val="18"/>
                <w:szCs w:val="18"/>
              </w:rPr>
              <w:t>) = (0.5, N/A)λ, 0°,90° polarization</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4Tx/Rx: (</w:t>
            </w:r>
            <w:proofErr w:type="spellStart"/>
            <w:r w:rsidRPr="00ED0891">
              <w:rPr>
                <w:rFonts w:ascii="Arial" w:hAnsi="Arial" w:cs="Arial"/>
                <w:sz w:val="18"/>
                <w:szCs w:val="18"/>
              </w:rPr>
              <w:t>M,N,P,Mg,Ng;Mp,Np</w:t>
            </w:r>
            <w:proofErr w:type="spellEnd"/>
            <w:r w:rsidRPr="00ED0891">
              <w:rPr>
                <w:rFonts w:ascii="Arial" w:hAnsi="Arial" w:cs="Arial"/>
                <w:sz w:val="18"/>
                <w:szCs w:val="18"/>
              </w:rPr>
              <w:t>) = (2,4,2,1,2;1,1); (</w:t>
            </w:r>
            <w:proofErr w:type="spellStart"/>
            <w:r w:rsidRPr="00ED0891">
              <w:rPr>
                <w:rFonts w:ascii="Arial" w:hAnsi="Arial" w:cs="Arial"/>
                <w:sz w:val="18"/>
                <w:szCs w:val="18"/>
              </w:rPr>
              <w:t>dH,dV</w:t>
            </w:r>
            <w:proofErr w:type="spellEnd"/>
            <w:r w:rsidRPr="00ED0891">
              <w:rPr>
                <w:rFonts w:ascii="Arial" w:hAnsi="Arial" w:cs="Arial"/>
                <w:sz w:val="18"/>
                <w:szCs w:val="18"/>
              </w:rPr>
              <w:t>) = (0.5,0.5)λ,(</w:t>
            </w:r>
            <w:proofErr w:type="spellStart"/>
            <w:r w:rsidRPr="00ED0891">
              <w:rPr>
                <w:rFonts w:ascii="Arial" w:hAnsi="Arial" w:cs="Arial"/>
                <w:sz w:val="18"/>
                <w:szCs w:val="18"/>
              </w:rPr>
              <w:t>dg,V,dg,H</w:t>
            </w:r>
            <w:proofErr w:type="spellEnd"/>
            <w:r w:rsidRPr="00ED0891">
              <w:rPr>
                <w:rFonts w:ascii="Arial" w:hAnsi="Arial" w:cs="Arial"/>
                <w:sz w:val="18"/>
                <w:szCs w:val="18"/>
              </w:rPr>
              <w:t xml:space="preserve">) = (0, 0)λ, 0°/90° polarization; </w:t>
            </w:r>
            <w:proofErr w:type="spellStart"/>
            <w:r w:rsidRPr="00ED0891">
              <w:rPr>
                <w:rFonts w:ascii="Arial" w:hAnsi="Arial" w:cs="Arial"/>
                <w:sz w:val="18"/>
                <w:szCs w:val="18"/>
              </w:rPr>
              <w:t>Θmg,ng</w:t>
            </w:r>
            <w:proofErr w:type="spellEnd"/>
            <w:r w:rsidRPr="00ED0891">
              <w:rPr>
                <w:rFonts w:ascii="Arial" w:hAnsi="Arial" w:cs="Arial"/>
                <w:sz w:val="18"/>
                <w:szCs w:val="18"/>
              </w:rPr>
              <w:t>=90°; Ω0,1=Ω0,0+180°</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UE antenna radiation pattern</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Omni-directional with 0 </w:t>
            </w:r>
            <w:proofErr w:type="spellStart"/>
            <w:r w:rsidRPr="00ED0891">
              <w:rPr>
                <w:rFonts w:ascii="Arial" w:hAnsi="Arial" w:cs="Arial"/>
                <w:sz w:val="18"/>
                <w:szCs w:val="18"/>
              </w:rPr>
              <w:t>dBi</w:t>
            </w:r>
            <w:proofErr w:type="spellEnd"/>
            <w:r w:rsidRPr="00ED0891">
              <w:rPr>
                <w:rFonts w:ascii="Arial" w:hAnsi="Arial" w:cs="Arial"/>
                <w:sz w:val="18"/>
                <w:szCs w:val="18"/>
              </w:rPr>
              <w:t xml:space="preserve"> element gain</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reuse Table 11 in Report ITU-R M.2412</w:t>
            </w:r>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Omni-directional with 0 </w:t>
            </w:r>
            <w:proofErr w:type="spellStart"/>
            <w:r w:rsidRPr="00ED0891">
              <w:rPr>
                <w:rFonts w:ascii="Arial" w:hAnsi="Arial" w:cs="Arial"/>
                <w:sz w:val="18"/>
                <w:szCs w:val="18"/>
              </w:rPr>
              <w:t>dBi</w:t>
            </w:r>
            <w:proofErr w:type="spellEnd"/>
            <w:r w:rsidRPr="00ED0891">
              <w:rPr>
                <w:rFonts w:ascii="Arial" w:hAnsi="Arial" w:cs="Arial"/>
                <w:sz w:val="18"/>
                <w:szCs w:val="18"/>
              </w:rPr>
              <w:t xml:space="preserve"> element gain</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reuse Table 11 in Report ITU-R M.2412</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BS receiver noise figure</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5dB</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7 dB</w:t>
            </w:r>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t>5dB</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7 dB</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UE receiver noise figure</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9 dB</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13 dB</w:t>
            </w:r>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t>9 dB</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13 dB</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Open loop power control parameters</w:t>
            </w:r>
          </w:p>
        </w:tc>
        <w:tc>
          <w:tcPr>
            <w:tcW w:w="2056" w:type="dxa"/>
          </w:tcPr>
          <w:p w:rsidR="0037555F" w:rsidRPr="00ED0891" w:rsidRDefault="00FB007B">
            <w:pPr>
              <w:spacing w:after="0"/>
              <w:rPr>
                <w:rFonts w:ascii="Arial" w:hAnsi="Arial" w:cs="Arial"/>
                <w:bCs/>
                <w:iCs/>
                <w:sz w:val="18"/>
                <w:szCs w:val="18"/>
              </w:rPr>
            </w:pPr>
            <w:r w:rsidRPr="00ED0891">
              <w:rPr>
                <w:rFonts w:ascii="Arial" w:hAnsi="Arial" w:cs="Arial"/>
                <w:bCs/>
                <w:iCs/>
                <w:sz w:val="18"/>
                <w:szCs w:val="18"/>
              </w:rPr>
              <w:t xml:space="preserve">P0= -80 </w:t>
            </w:r>
            <w:proofErr w:type="spellStart"/>
            <w:r w:rsidRPr="00ED0891">
              <w:rPr>
                <w:rFonts w:ascii="Arial" w:hAnsi="Arial" w:cs="Arial"/>
                <w:bCs/>
                <w:iCs/>
                <w:sz w:val="18"/>
                <w:szCs w:val="18"/>
              </w:rPr>
              <w:t>dBm</w:t>
            </w:r>
            <w:proofErr w:type="spellEnd"/>
            <w:r w:rsidRPr="00ED0891">
              <w:rPr>
                <w:rFonts w:ascii="Arial" w:hAnsi="Arial" w:cs="Arial"/>
                <w:bCs/>
                <w:iCs/>
                <w:sz w:val="18"/>
                <w:szCs w:val="18"/>
              </w:rPr>
              <w:t xml:space="preserve">, alpha = 0.8 </w:t>
            </w:r>
          </w:p>
        </w:tc>
        <w:tc>
          <w:tcPr>
            <w:tcW w:w="2057" w:type="dxa"/>
          </w:tcPr>
          <w:p w:rsidR="0037555F" w:rsidRPr="00ED0891" w:rsidRDefault="00FB007B">
            <w:pPr>
              <w:spacing w:after="0"/>
              <w:rPr>
                <w:rFonts w:ascii="Arial" w:hAnsi="Arial" w:cs="Arial"/>
                <w:sz w:val="18"/>
                <w:szCs w:val="18"/>
              </w:rPr>
            </w:pPr>
            <w:r w:rsidRPr="00ED0891">
              <w:rPr>
                <w:rFonts w:ascii="Arial" w:hAnsi="Arial" w:cs="Arial"/>
                <w:bCs/>
                <w:iCs/>
                <w:sz w:val="18"/>
                <w:szCs w:val="18"/>
              </w:rPr>
              <w:t xml:space="preserve">P0= -86 </w:t>
            </w:r>
            <w:proofErr w:type="spellStart"/>
            <w:r w:rsidRPr="00ED0891">
              <w:rPr>
                <w:rFonts w:ascii="Arial" w:hAnsi="Arial" w:cs="Arial"/>
                <w:bCs/>
                <w:iCs/>
                <w:sz w:val="18"/>
                <w:szCs w:val="18"/>
              </w:rPr>
              <w:t>dBm</w:t>
            </w:r>
            <w:proofErr w:type="spellEnd"/>
            <w:r w:rsidRPr="00ED0891">
              <w:rPr>
                <w:rFonts w:ascii="Arial" w:hAnsi="Arial" w:cs="Arial"/>
                <w:bCs/>
                <w:iCs/>
                <w:sz w:val="18"/>
                <w:szCs w:val="18"/>
              </w:rPr>
              <w:t xml:space="preserve">, alpha = 0.9 </w:t>
            </w:r>
          </w:p>
        </w:tc>
        <w:tc>
          <w:tcPr>
            <w:tcW w:w="4109" w:type="dxa"/>
            <w:gridSpan w:val="2"/>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P0= -60 </w:t>
            </w:r>
            <w:proofErr w:type="spellStart"/>
            <w:r w:rsidRPr="00ED0891">
              <w:rPr>
                <w:rFonts w:ascii="Arial" w:hAnsi="Arial" w:cs="Arial"/>
                <w:sz w:val="18"/>
                <w:szCs w:val="18"/>
              </w:rPr>
              <w:t>dBm</w:t>
            </w:r>
            <w:proofErr w:type="spellEnd"/>
            <w:r w:rsidRPr="00ED0891">
              <w:rPr>
                <w:rFonts w:ascii="Arial" w:hAnsi="Arial" w:cs="Arial"/>
                <w:sz w:val="18"/>
                <w:szCs w:val="18"/>
              </w:rPr>
              <w:t>, alpha = 0.6</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Handover margin (dB)</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3 dB</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3 dB</w:t>
            </w:r>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t>3 dB</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3 dB</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UE attachment</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Based on RSRP from port 0</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Based on RSRP from port 0. </w:t>
            </w:r>
          </w:p>
          <w:p w:rsidR="0037555F" w:rsidRPr="00ED0891" w:rsidRDefault="00FB007B">
            <w:pPr>
              <w:pStyle w:val="afff2"/>
              <w:widowControl w:val="0"/>
              <w:numPr>
                <w:ilvl w:val="0"/>
                <w:numId w:val="44"/>
              </w:numPr>
              <w:autoSpaceDE w:val="0"/>
              <w:autoSpaceDN w:val="0"/>
              <w:adjustRightInd w:val="0"/>
              <w:spacing w:after="0"/>
              <w:ind w:left="0" w:firstLine="0"/>
              <w:rPr>
                <w:rFonts w:ascii="Arial" w:hAnsi="Arial" w:cs="Arial"/>
                <w:sz w:val="18"/>
                <w:szCs w:val="18"/>
              </w:rPr>
            </w:pPr>
            <w:r w:rsidRPr="00ED0891">
              <w:rPr>
                <w:rFonts w:ascii="Arial" w:hAnsi="Arial" w:cs="Arial"/>
                <w:sz w:val="18"/>
                <w:szCs w:val="18"/>
              </w:rPr>
              <w:t xml:space="preserve">Out of the two UE panels, the UE panel with the best receive SNR is chosen. </w:t>
            </w:r>
            <w:proofErr w:type="gramStart"/>
            <w:r w:rsidRPr="00ED0891">
              <w:rPr>
                <w:rFonts w:ascii="Arial" w:hAnsi="Arial" w:cs="Arial"/>
                <w:sz w:val="18"/>
                <w:szCs w:val="18"/>
              </w:rPr>
              <w:t>i.e</w:t>
            </w:r>
            <w:proofErr w:type="gramEnd"/>
            <w:r w:rsidRPr="00ED0891">
              <w:rPr>
                <w:rFonts w:ascii="Arial" w:hAnsi="Arial" w:cs="Arial"/>
                <w:sz w:val="18"/>
                <w:szCs w:val="18"/>
              </w:rPr>
              <w:t>. no combining is done between panels.</w:t>
            </w:r>
          </w:p>
          <w:p w:rsidR="0037555F" w:rsidRPr="00ED0891" w:rsidRDefault="00FB007B">
            <w:pPr>
              <w:pStyle w:val="afff2"/>
              <w:widowControl w:val="0"/>
              <w:numPr>
                <w:ilvl w:val="0"/>
                <w:numId w:val="45"/>
              </w:numPr>
              <w:autoSpaceDE w:val="0"/>
              <w:autoSpaceDN w:val="0"/>
              <w:adjustRightInd w:val="0"/>
              <w:spacing w:after="0"/>
              <w:ind w:left="0" w:firstLine="0"/>
              <w:rPr>
                <w:rFonts w:ascii="Arial" w:hAnsi="Arial" w:cs="Arial"/>
                <w:sz w:val="18"/>
                <w:szCs w:val="18"/>
              </w:rPr>
            </w:pPr>
            <w:r w:rsidRPr="00ED0891">
              <w:rPr>
                <w:rFonts w:ascii="Arial" w:hAnsi="Arial" w:cs="Arial"/>
                <w:sz w:val="18"/>
                <w:szCs w:val="18"/>
              </w:rPr>
              <w:t xml:space="preserve">Single </w:t>
            </w:r>
            <w:proofErr w:type="spellStart"/>
            <w:r w:rsidRPr="00ED0891">
              <w:rPr>
                <w:rFonts w:ascii="Arial" w:hAnsi="Arial" w:cs="Arial"/>
                <w:sz w:val="18"/>
                <w:szCs w:val="18"/>
              </w:rPr>
              <w:t>gNB</w:t>
            </w:r>
            <w:proofErr w:type="spellEnd"/>
            <w:r w:rsidRPr="00ED0891">
              <w:rPr>
                <w:rFonts w:ascii="Arial" w:hAnsi="Arial" w:cs="Arial"/>
                <w:sz w:val="18"/>
                <w:szCs w:val="18"/>
              </w:rPr>
              <w:t xml:space="preserve"> panel is used for UE attachment</w:t>
            </w:r>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t>Based on RSRP from port 0</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Based on RSRP from port 0. </w:t>
            </w:r>
          </w:p>
          <w:p w:rsidR="0037555F" w:rsidRPr="00ED0891" w:rsidRDefault="00FB007B">
            <w:pPr>
              <w:pStyle w:val="afff2"/>
              <w:widowControl w:val="0"/>
              <w:numPr>
                <w:ilvl w:val="0"/>
                <w:numId w:val="44"/>
              </w:numPr>
              <w:autoSpaceDE w:val="0"/>
              <w:autoSpaceDN w:val="0"/>
              <w:adjustRightInd w:val="0"/>
              <w:spacing w:after="0"/>
              <w:ind w:left="0" w:firstLine="0"/>
              <w:rPr>
                <w:rFonts w:ascii="Arial" w:hAnsi="Arial" w:cs="Arial"/>
                <w:sz w:val="18"/>
                <w:szCs w:val="18"/>
              </w:rPr>
            </w:pPr>
            <w:r w:rsidRPr="00ED0891">
              <w:rPr>
                <w:rFonts w:ascii="Arial" w:hAnsi="Arial" w:cs="Arial"/>
                <w:sz w:val="18"/>
                <w:szCs w:val="18"/>
              </w:rPr>
              <w:t xml:space="preserve">Out of the two UE panels, the UE panel with the best receive SNR is chosen. </w:t>
            </w:r>
            <w:proofErr w:type="gramStart"/>
            <w:r w:rsidRPr="00ED0891">
              <w:rPr>
                <w:rFonts w:ascii="Arial" w:hAnsi="Arial" w:cs="Arial"/>
                <w:sz w:val="18"/>
                <w:szCs w:val="18"/>
              </w:rPr>
              <w:t>i.e</w:t>
            </w:r>
            <w:proofErr w:type="gramEnd"/>
            <w:r w:rsidRPr="00ED0891">
              <w:rPr>
                <w:rFonts w:ascii="Arial" w:hAnsi="Arial" w:cs="Arial"/>
                <w:sz w:val="18"/>
                <w:szCs w:val="18"/>
              </w:rPr>
              <w:t>. no combining is done between panels.</w:t>
            </w:r>
          </w:p>
          <w:p w:rsidR="0037555F" w:rsidRPr="00ED0891" w:rsidRDefault="00FB007B">
            <w:pPr>
              <w:pStyle w:val="afff2"/>
              <w:widowControl w:val="0"/>
              <w:numPr>
                <w:ilvl w:val="0"/>
                <w:numId w:val="44"/>
              </w:numPr>
              <w:autoSpaceDE w:val="0"/>
              <w:autoSpaceDN w:val="0"/>
              <w:adjustRightInd w:val="0"/>
              <w:spacing w:after="0"/>
              <w:ind w:left="0" w:firstLine="0"/>
              <w:rPr>
                <w:rFonts w:ascii="Arial" w:hAnsi="Arial" w:cs="Arial"/>
                <w:sz w:val="18"/>
                <w:szCs w:val="18"/>
              </w:rPr>
            </w:pPr>
            <w:r w:rsidRPr="00ED0891">
              <w:rPr>
                <w:rFonts w:ascii="Arial" w:hAnsi="Arial" w:cs="Arial"/>
                <w:sz w:val="18"/>
                <w:szCs w:val="18"/>
              </w:rPr>
              <w:t xml:space="preserve">Single </w:t>
            </w:r>
            <w:proofErr w:type="spellStart"/>
            <w:r w:rsidRPr="00ED0891">
              <w:rPr>
                <w:rFonts w:ascii="Arial" w:hAnsi="Arial" w:cs="Arial"/>
                <w:sz w:val="18"/>
                <w:szCs w:val="18"/>
              </w:rPr>
              <w:t>gNB</w:t>
            </w:r>
            <w:proofErr w:type="spellEnd"/>
            <w:r w:rsidRPr="00ED0891">
              <w:rPr>
                <w:rFonts w:ascii="Arial" w:hAnsi="Arial" w:cs="Arial"/>
                <w:sz w:val="18"/>
                <w:szCs w:val="18"/>
              </w:rPr>
              <w:t xml:space="preserve"> panel is used for UE attachment</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Polarized antenna model</w:t>
            </w:r>
          </w:p>
        </w:tc>
        <w:tc>
          <w:tcPr>
            <w:tcW w:w="8222" w:type="dxa"/>
            <w:gridSpan w:val="4"/>
          </w:tcPr>
          <w:p w:rsidR="0037555F" w:rsidRPr="00ED0891" w:rsidRDefault="00FB007B">
            <w:pPr>
              <w:spacing w:after="0"/>
              <w:rPr>
                <w:rFonts w:ascii="Arial" w:hAnsi="Arial" w:cs="Arial"/>
                <w:sz w:val="18"/>
                <w:szCs w:val="18"/>
              </w:rPr>
            </w:pPr>
            <w:r w:rsidRPr="00ED0891">
              <w:rPr>
                <w:rFonts w:ascii="Arial" w:hAnsi="Arial" w:cs="Arial"/>
                <w:sz w:val="18"/>
                <w:szCs w:val="18"/>
              </w:rPr>
              <w:t>Model-1 in clause 7.3.2 in TR 38.901</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 xml:space="preserve">Mechanic tilt </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90° in GCS (pointing to horizontal direction)</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90° in GCS (pointing to horizontal direction)</w:t>
            </w:r>
          </w:p>
        </w:tc>
        <w:tc>
          <w:tcPr>
            <w:tcW w:w="2054" w:type="dxa"/>
          </w:tcPr>
          <w:p w:rsidR="0037555F" w:rsidRPr="00ED0891" w:rsidRDefault="00FB007B">
            <w:pPr>
              <w:spacing w:after="0"/>
              <w:rPr>
                <w:rFonts w:ascii="Arial" w:hAnsi="Arial" w:cs="Arial"/>
                <w:sz w:val="18"/>
                <w:szCs w:val="18"/>
              </w:rPr>
            </w:pPr>
            <w:r w:rsidRPr="00ED0891">
              <w:rPr>
                <w:rFonts w:ascii="Arial" w:eastAsia="SimSun" w:hAnsi="Arial" w:cs="Arial"/>
                <w:sz w:val="18"/>
                <w:szCs w:val="18"/>
              </w:rPr>
              <w:t>180° in GCS (pointing to the ground)</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180° in GCS (pointing to the ground)</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Electronic tilt</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(According to Zenith angle in "Beam set at </w:t>
            </w:r>
            <w:proofErr w:type="spellStart"/>
            <w:r w:rsidRPr="00ED0891">
              <w:rPr>
                <w:rFonts w:ascii="Arial" w:hAnsi="Arial" w:cs="Arial"/>
                <w:sz w:val="18"/>
                <w:szCs w:val="18"/>
              </w:rPr>
              <w:t>TRxP</w:t>
            </w:r>
            <w:proofErr w:type="spellEnd"/>
            <w:r w:rsidRPr="00ED0891">
              <w:rPr>
                <w:rFonts w:ascii="Arial" w:hAnsi="Arial" w:cs="Arial"/>
                <w:sz w:val="18"/>
                <w:szCs w:val="18"/>
              </w:rPr>
              <w:t>")</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(According to Zenith angle in "Beam set at </w:t>
            </w:r>
            <w:proofErr w:type="spellStart"/>
            <w:r w:rsidRPr="00ED0891">
              <w:rPr>
                <w:rFonts w:ascii="Arial" w:hAnsi="Arial" w:cs="Arial"/>
                <w:sz w:val="18"/>
                <w:szCs w:val="18"/>
              </w:rPr>
              <w:t>TRxP</w:t>
            </w:r>
            <w:proofErr w:type="spellEnd"/>
            <w:r w:rsidRPr="00ED0891">
              <w:rPr>
                <w:rFonts w:ascii="Arial" w:hAnsi="Arial" w:cs="Arial"/>
                <w:sz w:val="18"/>
                <w:szCs w:val="18"/>
              </w:rPr>
              <w:t>")</w:t>
            </w:r>
          </w:p>
        </w:tc>
        <w:tc>
          <w:tcPr>
            <w:tcW w:w="2054" w:type="dxa"/>
          </w:tcPr>
          <w:p w:rsidR="0037555F" w:rsidRPr="00ED0891" w:rsidRDefault="00FB007B">
            <w:pPr>
              <w:spacing w:after="0"/>
              <w:rPr>
                <w:rFonts w:ascii="Arial" w:hAnsi="Arial" w:cs="Arial"/>
                <w:sz w:val="18"/>
                <w:szCs w:val="18"/>
              </w:rPr>
            </w:pPr>
            <w:r w:rsidRPr="00ED0891">
              <w:rPr>
                <w:rFonts w:ascii="Arial" w:eastAsia="SimSun" w:hAnsi="Arial" w:cs="Arial"/>
                <w:sz w:val="18"/>
                <w:szCs w:val="18"/>
              </w:rPr>
              <w:t>90° in LCS</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(According to Zenith angle in "Beam set at </w:t>
            </w:r>
            <w:proofErr w:type="spellStart"/>
            <w:r w:rsidRPr="00ED0891">
              <w:rPr>
                <w:rFonts w:ascii="Arial" w:hAnsi="Arial" w:cs="Arial"/>
                <w:sz w:val="18"/>
                <w:szCs w:val="18"/>
              </w:rPr>
              <w:t>TRxP</w:t>
            </w:r>
            <w:proofErr w:type="spellEnd"/>
            <w:r w:rsidRPr="00ED0891">
              <w:rPr>
                <w:rFonts w:ascii="Arial" w:hAnsi="Arial" w:cs="Arial"/>
                <w:sz w:val="18"/>
                <w:szCs w:val="18"/>
              </w:rPr>
              <w:t>")</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t xml:space="preserve">Beam set at </w:t>
            </w:r>
            <w:proofErr w:type="spellStart"/>
            <w:r w:rsidRPr="00ED0891">
              <w:rPr>
                <w:rFonts w:ascii="Arial" w:hAnsi="Arial" w:cs="Arial"/>
                <w:b/>
                <w:sz w:val="18"/>
                <w:szCs w:val="18"/>
              </w:rPr>
              <w:t>TRxP</w:t>
            </w:r>
            <w:proofErr w:type="spellEnd"/>
          </w:p>
          <w:p w:rsidR="0037555F" w:rsidRPr="00ED0891" w:rsidRDefault="00FB007B">
            <w:pPr>
              <w:spacing w:after="0"/>
              <w:rPr>
                <w:rFonts w:ascii="Arial" w:hAnsi="Arial" w:cs="Arial"/>
                <w:b/>
                <w:sz w:val="18"/>
                <w:szCs w:val="18"/>
              </w:rPr>
            </w:pPr>
            <w:r w:rsidRPr="00ED0891">
              <w:rPr>
                <w:rFonts w:ascii="Arial" w:hAnsi="Arial" w:cs="Arial"/>
                <w:b/>
                <w:sz w:val="18"/>
                <w:szCs w:val="18"/>
              </w:rPr>
              <w:t xml:space="preserve">(Constraints for the range of selective </w:t>
            </w:r>
            <w:proofErr w:type="spellStart"/>
            <w:r w:rsidRPr="00ED0891">
              <w:rPr>
                <w:rFonts w:ascii="Arial" w:hAnsi="Arial" w:cs="Arial"/>
                <w:b/>
                <w:sz w:val="18"/>
                <w:szCs w:val="18"/>
              </w:rPr>
              <w:t>analog</w:t>
            </w:r>
            <w:proofErr w:type="spellEnd"/>
            <w:r w:rsidRPr="00ED0891">
              <w:rPr>
                <w:rFonts w:ascii="Arial" w:hAnsi="Arial" w:cs="Arial"/>
                <w:b/>
                <w:sz w:val="18"/>
                <w:szCs w:val="18"/>
              </w:rPr>
              <w:t xml:space="preserve"> beams per </w:t>
            </w:r>
            <w:proofErr w:type="spellStart"/>
            <w:r w:rsidRPr="00ED0891">
              <w:rPr>
                <w:rFonts w:ascii="Arial" w:hAnsi="Arial" w:cs="Arial"/>
                <w:b/>
                <w:sz w:val="18"/>
                <w:szCs w:val="18"/>
              </w:rPr>
              <w:t>TRxP</w:t>
            </w:r>
            <w:proofErr w:type="spellEnd"/>
            <w:r w:rsidRPr="00ED0891">
              <w:rPr>
                <w:rFonts w:ascii="Arial" w:hAnsi="Arial" w:cs="Arial"/>
                <w:b/>
                <w:sz w:val="18"/>
                <w:szCs w:val="18"/>
              </w:rPr>
              <w:t>)</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For direction of </w:t>
            </w:r>
            <w:proofErr w:type="spellStart"/>
            <w:r w:rsidRPr="00ED0891">
              <w:rPr>
                <w:rFonts w:ascii="Arial" w:hAnsi="Arial" w:cs="Arial"/>
                <w:sz w:val="18"/>
                <w:szCs w:val="18"/>
              </w:rPr>
              <w:t>TRxP</w:t>
            </w:r>
            <w:proofErr w:type="spellEnd"/>
            <w:r w:rsidRPr="00ED0891">
              <w:rPr>
                <w:rFonts w:ascii="Arial" w:hAnsi="Arial" w:cs="Arial"/>
                <w:sz w:val="18"/>
                <w:szCs w:val="18"/>
              </w:rPr>
              <w:t xml:space="preserve"> </w:t>
            </w:r>
            <w:proofErr w:type="spellStart"/>
            <w:r w:rsidRPr="00ED0891">
              <w:rPr>
                <w:rFonts w:ascii="Arial" w:hAnsi="Arial" w:cs="Arial"/>
                <w:sz w:val="18"/>
                <w:szCs w:val="18"/>
              </w:rPr>
              <w:t>analog</w:t>
            </w:r>
            <w:proofErr w:type="spellEnd"/>
            <w:r w:rsidRPr="00ED0891">
              <w:rPr>
                <w:rFonts w:ascii="Arial" w:hAnsi="Arial" w:cs="Arial"/>
                <w:sz w:val="18"/>
                <w:szCs w:val="18"/>
              </w:rPr>
              <w:t xml:space="preserve"> beam steering (in LCS):</w:t>
            </w:r>
          </w:p>
          <w:p w:rsidR="0037555F" w:rsidRPr="00ED0891" w:rsidRDefault="00FB007B">
            <w:pPr>
              <w:spacing w:after="0"/>
              <w:rPr>
                <w:rFonts w:ascii="Arial" w:hAnsi="Arial" w:cs="Arial"/>
                <w:sz w:val="18"/>
                <w:szCs w:val="18"/>
              </w:rPr>
            </w:pPr>
            <w:r w:rsidRPr="00ED0891">
              <w:rPr>
                <w:rFonts w:ascii="Arial" w:hAnsi="Arial" w:cs="Arial"/>
                <w:sz w:val="18"/>
                <w:szCs w:val="18"/>
              </w:rPr>
              <w:t xml:space="preserve">Azimuth angle </w:t>
            </w:r>
            <w:proofErr w:type="spellStart"/>
            <w:r w:rsidRPr="00ED0891">
              <w:rPr>
                <w:rFonts w:ascii="Arial" w:hAnsi="Arial" w:cs="Arial"/>
                <w:sz w:val="18"/>
                <w:szCs w:val="18"/>
              </w:rPr>
              <w:t>φi</w:t>
            </w:r>
            <w:proofErr w:type="spellEnd"/>
            <w:r w:rsidRPr="00ED0891">
              <w:rPr>
                <w:rFonts w:ascii="Arial" w:hAnsi="Arial" w:cs="Arial"/>
                <w:sz w:val="18"/>
                <w:szCs w:val="18"/>
              </w:rPr>
              <w:t xml:space="preserve"> = 0</w:t>
            </w:r>
          </w:p>
          <w:p w:rsidR="0037555F" w:rsidRPr="00ED0891" w:rsidRDefault="00FB007B">
            <w:pPr>
              <w:spacing w:after="0"/>
              <w:rPr>
                <w:rFonts w:ascii="Arial" w:hAnsi="Arial" w:cs="Arial"/>
                <w:sz w:val="18"/>
                <w:szCs w:val="18"/>
              </w:rPr>
            </w:pPr>
            <w:r w:rsidRPr="00ED0891">
              <w:rPr>
                <w:rFonts w:ascii="Arial" w:hAnsi="Arial" w:cs="Arial"/>
                <w:sz w:val="18"/>
                <w:szCs w:val="18"/>
              </w:rPr>
              <w:t xml:space="preserve">Zenith angle </w:t>
            </w:r>
            <w:proofErr w:type="spellStart"/>
            <w:r w:rsidRPr="00ED0891">
              <w:rPr>
                <w:rFonts w:ascii="Arial" w:hAnsi="Arial" w:cs="Arial"/>
                <w:sz w:val="18"/>
                <w:szCs w:val="18"/>
              </w:rPr>
              <w:t>θj</w:t>
            </w:r>
            <w:proofErr w:type="spellEnd"/>
            <w:r w:rsidRPr="00ED0891">
              <w:rPr>
                <w:rFonts w:ascii="Arial" w:hAnsi="Arial" w:cs="Arial"/>
                <w:sz w:val="18"/>
                <w:szCs w:val="18"/>
              </w:rPr>
              <w:t xml:space="preserve"> = pi*102/180</w:t>
            </w:r>
          </w:p>
          <w:p w:rsidR="0037555F" w:rsidRPr="00ED0891" w:rsidRDefault="0037555F">
            <w:pPr>
              <w:spacing w:after="0"/>
              <w:rPr>
                <w:rFonts w:ascii="Arial" w:hAnsi="Arial" w:cs="Arial"/>
                <w:sz w:val="18"/>
                <w:szCs w:val="18"/>
              </w:rPr>
            </w:pPr>
          </w:p>
          <w:p w:rsidR="0037555F" w:rsidRPr="00ED0891" w:rsidRDefault="00FB007B">
            <w:pPr>
              <w:spacing w:after="0"/>
              <w:rPr>
                <w:rFonts w:ascii="Arial" w:hAnsi="Arial" w:cs="Arial"/>
                <w:sz w:val="18"/>
                <w:szCs w:val="18"/>
              </w:rPr>
            </w:pPr>
            <w:r w:rsidRPr="00ED0891">
              <w:rPr>
                <w:rFonts w:ascii="Arial" w:hAnsi="Arial" w:cs="Arial"/>
                <w:sz w:val="18"/>
                <w:szCs w:val="18"/>
              </w:rPr>
              <w:t>NOTE: (azimuth, zenith</w:t>
            </w:r>
            <w:proofErr w:type="gramStart"/>
            <w:r w:rsidRPr="00ED0891">
              <w:rPr>
                <w:rFonts w:ascii="Arial" w:hAnsi="Arial" w:cs="Arial"/>
                <w:sz w:val="18"/>
                <w:szCs w:val="18"/>
              </w:rPr>
              <w:t>)=</w:t>
            </w:r>
            <w:proofErr w:type="gramEnd"/>
            <w:r w:rsidRPr="00ED0891">
              <w:rPr>
                <w:rFonts w:ascii="Arial" w:hAnsi="Arial" w:cs="Arial"/>
                <w:sz w:val="18"/>
                <w:szCs w:val="18"/>
              </w:rPr>
              <w:t>(0, pi/2) is the direction perpendicular to the array.</w:t>
            </w:r>
          </w:p>
          <w:p w:rsidR="0037555F" w:rsidRPr="00ED0891" w:rsidRDefault="00FB007B">
            <w:pPr>
              <w:spacing w:after="0"/>
              <w:rPr>
                <w:rFonts w:ascii="Arial" w:hAnsi="Arial" w:cs="Arial"/>
                <w:sz w:val="18"/>
                <w:szCs w:val="18"/>
              </w:rPr>
            </w:pPr>
            <w:proofErr w:type="spellStart"/>
            <w:r w:rsidRPr="00ED0891">
              <w:rPr>
                <w:rFonts w:ascii="Arial" w:hAnsi="Arial" w:cs="Arial"/>
                <w:sz w:val="18"/>
                <w:szCs w:val="18"/>
              </w:rPr>
              <w:t>Precoder</w:t>
            </w:r>
            <w:proofErr w:type="spellEnd"/>
            <w:r w:rsidRPr="00ED0891">
              <w:rPr>
                <w:rFonts w:ascii="Arial" w:hAnsi="Arial" w:cs="Arial"/>
                <w:sz w:val="18"/>
                <w:szCs w:val="18"/>
              </w:rPr>
              <w:t xml:space="preserve"> for beam at (</w:t>
            </w:r>
            <w:proofErr w:type="spellStart"/>
            <w:r w:rsidRPr="00ED0891">
              <w:rPr>
                <w:rFonts w:ascii="Arial" w:hAnsi="Arial" w:cs="Arial"/>
                <w:sz w:val="18"/>
                <w:szCs w:val="18"/>
              </w:rPr>
              <w:t>φi</w:t>
            </w:r>
            <w:proofErr w:type="spellEnd"/>
            <w:r w:rsidRPr="00ED0891">
              <w:rPr>
                <w:rFonts w:ascii="Arial" w:hAnsi="Arial" w:cs="Arial"/>
                <w:sz w:val="18"/>
                <w:szCs w:val="18"/>
              </w:rPr>
              <w:t xml:space="preserve">, </w:t>
            </w:r>
            <w:proofErr w:type="spellStart"/>
            <w:r w:rsidRPr="00ED0891">
              <w:rPr>
                <w:rFonts w:ascii="Arial" w:hAnsi="Arial" w:cs="Arial"/>
                <w:sz w:val="18"/>
                <w:szCs w:val="18"/>
              </w:rPr>
              <w:t>θj</w:t>
            </w:r>
            <w:proofErr w:type="spellEnd"/>
            <w:r w:rsidRPr="00ED0891">
              <w:rPr>
                <w:rFonts w:ascii="Arial" w:hAnsi="Arial" w:cs="Arial"/>
                <w:sz w:val="18"/>
                <w:szCs w:val="18"/>
              </w:rPr>
              <w:t xml:space="preserve">) is given by </w:t>
            </w:r>
            <w:r w:rsidRPr="00ED0891">
              <w:rPr>
                <w:rFonts w:ascii="Arial" w:hAnsi="Arial" w:cs="Arial"/>
                <w:sz w:val="18"/>
                <w:szCs w:val="18"/>
              </w:rPr>
              <w:lastRenderedPageBreak/>
              <w:t>equation 1 in Appendix 1 (2D DFT beam) in RP-180524</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lastRenderedPageBreak/>
              <w:t xml:space="preserve">For direction of </w:t>
            </w:r>
            <w:proofErr w:type="spellStart"/>
            <w:r w:rsidRPr="00ED0891">
              <w:rPr>
                <w:rFonts w:ascii="Arial" w:hAnsi="Arial" w:cs="Arial"/>
                <w:sz w:val="18"/>
                <w:szCs w:val="18"/>
              </w:rPr>
              <w:t>TRxP</w:t>
            </w:r>
            <w:proofErr w:type="spellEnd"/>
            <w:r w:rsidRPr="00ED0891">
              <w:rPr>
                <w:rFonts w:ascii="Arial" w:hAnsi="Arial" w:cs="Arial"/>
                <w:sz w:val="18"/>
                <w:szCs w:val="18"/>
              </w:rPr>
              <w:t xml:space="preserve"> </w:t>
            </w:r>
            <w:proofErr w:type="spellStart"/>
            <w:r w:rsidRPr="00ED0891">
              <w:rPr>
                <w:rFonts w:ascii="Arial" w:hAnsi="Arial" w:cs="Arial"/>
                <w:sz w:val="18"/>
                <w:szCs w:val="18"/>
              </w:rPr>
              <w:t>analog</w:t>
            </w:r>
            <w:proofErr w:type="spellEnd"/>
            <w:r w:rsidRPr="00ED0891">
              <w:rPr>
                <w:rFonts w:ascii="Arial" w:hAnsi="Arial" w:cs="Arial"/>
                <w:sz w:val="18"/>
                <w:szCs w:val="18"/>
              </w:rPr>
              <w:t xml:space="preserve"> beam steering (in LCS):</w:t>
            </w:r>
          </w:p>
          <w:p w:rsidR="0037555F" w:rsidRPr="00ED0891" w:rsidRDefault="00FB007B">
            <w:pPr>
              <w:spacing w:after="0"/>
              <w:rPr>
                <w:rFonts w:ascii="Arial" w:hAnsi="Arial" w:cs="Arial"/>
                <w:sz w:val="18"/>
                <w:szCs w:val="18"/>
              </w:rPr>
            </w:pPr>
            <w:r w:rsidRPr="00ED0891">
              <w:rPr>
                <w:rFonts w:ascii="Arial" w:hAnsi="Arial" w:cs="Arial"/>
                <w:sz w:val="18"/>
                <w:szCs w:val="18"/>
              </w:rPr>
              <w:t xml:space="preserve">Azimuth angle </w:t>
            </w:r>
            <w:proofErr w:type="spellStart"/>
            <w:r w:rsidRPr="00ED0891">
              <w:rPr>
                <w:rFonts w:ascii="Arial" w:hAnsi="Arial" w:cs="Arial"/>
                <w:sz w:val="18"/>
                <w:szCs w:val="18"/>
              </w:rPr>
              <w:t>φi</w:t>
            </w:r>
            <w:proofErr w:type="spellEnd"/>
            <w:r w:rsidRPr="00ED0891">
              <w:rPr>
                <w:rFonts w:ascii="Arial" w:hAnsi="Arial" w:cs="Arial"/>
                <w:sz w:val="18"/>
                <w:szCs w:val="18"/>
              </w:rPr>
              <w:t xml:space="preserve"> = {-5*pi/16, -3*pi/16, -pi/16, pi/16, 3*pi/16, 5*pi/16}</w:t>
            </w:r>
          </w:p>
          <w:p w:rsidR="0037555F" w:rsidRPr="00ED0891" w:rsidRDefault="00FB007B">
            <w:pPr>
              <w:spacing w:after="0"/>
              <w:rPr>
                <w:rFonts w:ascii="Arial" w:hAnsi="Arial" w:cs="Arial"/>
                <w:sz w:val="18"/>
                <w:szCs w:val="18"/>
              </w:rPr>
            </w:pPr>
            <w:r w:rsidRPr="00ED0891">
              <w:rPr>
                <w:rFonts w:ascii="Arial" w:hAnsi="Arial" w:cs="Arial"/>
                <w:sz w:val="18"/>
                <w:szCs w:val="18"/>
              </w:rPr>
              <w:t xml:space="preserve">Zenith angle </w:t>
            </w:r>
            <w:proofErr w:type="spellStart"/>
            <w:r w:rsidRPr="00ED0891">
              <w:rPr>
                <w:rFonts w:ascii="Arial" w:hAnsi="Arial" w:cs="Arial"/>
                <w:sz w:val="18"/>
                <w:szCs w:val="18"/>
              </w:rPr>
              <w:t>θj</w:t>
            </w:r>
            <w:proofErr w:type="spellEnd"/>
            <w:r w:rsidRPr="00ED0891">
              <w:rPr>
                <w:rFonts w:ascii="Arial" w:hAnsi="Arial" w:cs="Arial"/>
                <w:sz w:val="18"/>
                <w:szCs w:val="18"/>
              </w:rPr>
              <w:t xml:space="preserve"> = {5*pi/8, 7*pi/8}</w:t>
            </w:r>
          </w:p>
          <w:p w:rsidR="0037555F" w:rsidRPr="00ED0891" w:rsidRDefault="0037555F">
            <w:pPr>
              <w:spacing w:after="0"/>
              <w:rPr>
                <w:rFonts w:ascii="Arial" w:hAnsi="Arial" w:cs="Arial"/>
                <w:sz w:val="18"/>
                <w:szCs w:val="18"/>
              </w:rPr>
            </w:pPr>
          </w:p>
          <w:p w:rsidR="0037555F" w:rsidRPr="00ED0891" w:rsidRDefault="00FB007B">
            <w:pPr>
              <w:spacing w:after="0"/>
              <w:rPr>
                <w:rFonts w:ascii="Arial" w:hAnsi="Arial" w:cs="Arial"/>
                <w:sz w:val="18"/>
                <w:szCs w:val="18"/>
              </w:rPr>
            </w:pPr>
            <w:r w:rsidRPr="00ED0891">
              <w:rPr>
                <w:rFonts w:ascii="Arial" w:hAnsi="Arial" w:cs="Arial"/>
                <w:sz w:val="18"/>
                <w:szCs w:val="18"/>
              </w:rPr>
              <w:t>NOTE: (azimuth, zenith</w:t>
            </w:r>
            <w:proofErr w:type="gramStart"/>
            <w:r w:rsidRPr="00ED0891">
              <w:rPr>
                <w:rFonts w:ascii="Arial" w:hAnsi="Arial" w:cs="Arial"/>
                <w:sz w:val="18"/>
                <w:szCs w:val="18"/>
              </w:rPr>
              <w:t>)=</w:t>
            </w:r>
            <w:proofErr w:type="gramEnd"/>
            <w:r w:rsidRPr="00ED0891">
              <w:rPr>
                <w:rFonts w:ascii="Arial" w:hAnsi="Arial" w:cs="Arial"/>
                <w:sz w:val="18"/>
                <w:szCs w:val="18"/>
              </w:rPr>
              <w:t xml:space="preserve">(0, pi/2) is the direction perpendicular </w:t>
            </w:r>
            <w:r w:rsidRPr="00ED0891">
              <w:rPr>
                <w:rFonts w:ascii="Arial" w:hAnsi="Arial" w:cs="Arial"/>
                <w:sz w:val="18"/>
                <w:szCs w:val="18"/>
              </w:rPr>
              <w:lastRenderedPageBreak/>
              <w:t>to the array.</w:t>
            </w:r>
          </w:p>
          <w:p w:rsidR="0037555F" w:rsidRPr="00ED0891" w:rsidRDefault="00FB007B">
            <w:pPr>
              <w:spacing w:after="0"/>
              <w:rPr>
                <w:rFonts w:ascii="Arial" w:hAnsi="Arial" w:cs="Arial"/>
                <w:sz w:val="18"/>
                <w:szCs w:val="18"/>
              </w:rPr>
            </w:pPr>
            <w:proofErr w:type="spellStart"/>
            <w:r w:rsidRPr="00ED0891">
              <w:rPr>
                <w:rFonts w:ascii="Arial" w:hAnsi="Arial" w:cs="Arial"/>
                <w:sz w:val="18"/>
                <w:szCs w:val="18"/>
              </w:rPr>
              <w:t>Precoder</w:t>
            </w:r>
            <w:proofErr w:type="spellEnd"/>
            <w:r w:rsidRPr="00ED0891">
              <w:rPr>
                <w:rFonts w:ascii="Arial" w:hAnsi="Arial" w:cs="Arial"/>
                <w:sz w:val="18"/>
                <w:szCs w:val="18"/>
              </w:rPr>
              <w:t xml:space="preserve"> for beam at (</w:t>
            </w:r>
            <w:proofErr w:type="spellStart"/>
            <w:r w:rsidRPr="00ED0891">
              <w:rPr>
                <w:rFonts w:ascii="Arial" w:hAnsi="Arial" w:cs="Arial"/>
                <w:sz w:val="18"/>
                <w:szCs w:val="18"/>
              </w:rPr>
              <w:t>φi</w:t>
            </w:r>
            <w:proofErr w:type="spellEnd"/>
            <w:r w:rsidRPr="00ED0891">
              <w:rPr>
                <w:rFonts w:ascii="Arial" w:hAnsi="Arial" w:cs="Arial"/>
                <w:sz w:val="18"/>
                <w:szCs w:val="18"/>
              </w:rPr>
              <w:t xml:space="preserve">, </w:t>
            </w:r>
            <w:proofErr w:type="spellStart"/>
            <w:r w:rsidRPr="00ED0891">
              <w:rPr>
                <w:rFonts w:ascii="Arial" w:hAnsi="Arial" w:cs="Arial"/>
                <w:sz w:val="18"/>
                <w:szCs w:val="18"/>
              </w:rPr>
              <w:t>θj</w:t>
            </w:r>
            <w:proofErr w:type="spellEnd"/>
            <w:r w:rsidRPr="00ED0891">
              <w:rPr>
                <w:rFonts w:ascii="Arial" w:hAnsi="Arial" w:cs="Arial"/>
                <w:sz w:val="18"/>
                <w:szCs w:val="18"/>
              </w:rPr>
              <w:t>) is given by equation 1 in Appendix 1 (2D DFT beam) in RP-180524</w:t>
            </w:r>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lastRenderedPageBreak/>
              <w:t>-</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For direction of </w:t>
            </w:r>
            <w:proofErr w:type="spellStart"/>
            <w:r w:rsidRPr="00ED0891">
              <w:rPr>
                <w:rFonts w:ascii="Arial" w:hAnsi="Arial" w:cs="Arial"/>
                <w:sz w:val="18"/>
                <w:szCs w:val="18"/>
              </w:rPr>
              <w:t>TRxP</w:t>
            </w:r>
            <w:proofErr w:type="spellEnd"/>
            <w:r w:rsidRPr="00ED0891">
              <w:rPr>
                <w:rFonts w:ascii="Arial" w:hAnsi="Arial" w:cs="Arial"/>
                <w:sz w:val="18"/>
                <w:szCs w:val="18"/>
              </w:rPr>
              <w:t xml:space="preserve"> </w:t>
            </w:r>
            <w:proofErr w:type="spellStart"/>
            <w:r w:rsidRPr="00ED0891">
              <w:rPr>
                <w:rFonts w:ascii="Arial" w:hAnsi="Arial" w:cs="Arial"/>
                <w:sz w:val="18"/>
                <w:szCs w:val="18"/>
              </w:rPr>
              <w:t>analog</w:t>
            </w:r>
            <w:proofErr w:type="spellEnd"/>
            <w:r w:rsidRPr="00ED0891">
              <w:rPr>
                <w:rFonts w:ascii="Arial" w:hAnsi="Arial" w:cs="Arial"/>
                <w:sz w:val="18"/>
                <w:szCs w:val="18"/>
              </w:rPr>
              <w:t xml:space="preserve"> beam steering (in LCS):</w:t>
            </w:r>
          </w:p>
          <w:p w:rsidR="0037555F" w:rsidRPr="00ED0891" w:rsidRDefault="00FB007B">
            <w:pPr>
              <w:spacing w:after="0"/>
              <w:rPr>
                <w:rFonts w:ascii="Arial" w:hAnsi="Arial" w:cs="Arial"/>
                <w:sz w:val="18"/>
                <w:szCs w:val="18"/>
              </w:rPr>
            </w:pPr>
            <w:r w:rsidRPr="00ED0891">
              <w:rPr>
                <w:rFonts w:ascii="Arial" w:hAnsi="Arial" w:cs="Arial"/>
                <w:sz w:val="18"/>
                <w:szCs w:val="18"/>
              </w:rPr>
              <w:t xml:space="preserve">Azimuth angle </w:t>
            </w:r>
            <w:proofErr w:type="spellStart"/>
            <w:r w:rsidRPr="00ED0891">
              <w:rPr>
                <w:rFonts w:ascii="Arial" w:hAnsi="Arial" w:cs="Arial"/>
                <w:sz w:val="18"/>
                <w:szCs w:val="18"/>
              </w:rPr>
              <w:t>φi</w:t>
            </w:r>
            <w:proofErr w:type="spellEnd"/>
            <w:r w:rsidRPr="00ED0891">
              <w:rPr>
                <w:rFonts w:ascii="Arial" w:hAnsi="Arial" w:cs="Arial"/>
                <w:sz w:val="18"/>
                <w:szCs w:val="18"/>
              </w:rPr>
              <w:t xml:space="preserve"> = {-5*pi/16, -3*pi/16, -pi/16, pi/16, 3*pi/16, 5*pi/16}</w:t>
            </w:r>
          </w:p>
          <w:p w:rsidR="0037555F" w:rsidRPr="00ED0891" w:rsidRDefault="00FB007B">
            <w:pPr>
              <w:spacing w:after="0"/>
              <w:rPr>
                <w:rFonts w:ascii="Arial" w:hAnsi="Arial" w:cs="Arial"/>
                <w:sz w:val="18"/>
                <w:szCs w:val="18"/>
              </w:rPr>
            </w:pPr>
            <w:r w:rsidRPr="00ED0891">
              <w:rPr>
                <w:rFonts w:ascii="Arial" w:hAnsi="Arial" w:cs="Arial"/>
                <w:sz w:val="18"/>
                <w:szCs w:val="18"/>
              </w:rPr>
              <w:t xml:space="preserve">Zenith angle </w:t>
            </w:r>
            <w:proofErr w:type="spellStart"/>
            <w:r w:rsidRPr="00ED0891">
              <w:rPr>
                <w:rFonts w:ascii="Arial" w:hAnsi="Arial" w:cs="Arial"/>
                <w:sz w:val="18"/>
                <w:szCs w:val="18"/>
              </w:rPr>
              <w:t>θj</w:t>
            </w:r>
            <w:proofErr w:type="spellEnd"/>
            <w:r w:rsidRPr="00ED0891">
              <w:rPr>
                <w:rFonts w:ascii="Arial" w:hAnsi="Arial" w:cs="Arial"/>
                <w:sz w:val="18"/>
                <w:szCs w:val="18"/>
              </w:rPr>
              <w:t xml:space="preserve"> = {pi/4,  3*pi/4}</w:t>
            </w:r>
          </w:p>
          <w:p w:rsidR="0037555F" w:rsidRPr="00ED0891" w:rsidRDefault="0037555F">
            <w:pPr>
              <w:spacing w:after="0"/>
              <w:rPr>
                <w:rFonts w:ascii="Arial" w:hAnsi="Arial" w:cs="Arial"/>
                <w:sz w:val="18"/>
                <w:szCs w:val="18"/>
              </w:rPr>
            </w:pPr>
          </w:p>
          <w:p w:rsidR="0037555F" w:rsidRPr="00ED0891" w:rsidRDefault="00FB007B">
            <w:pPr>
              <w:spacing w:after="0"/>
              <w:rPr>
                <w:rFonts w:ascii="Arial" w:hAnsi="Arial" w:cs="Arial"/>
                <w:sz w:val="18"/>
                <w:szCs w:val="18"/>
              </w:rPr>
            </w:pPr>
            <w:r w:rsidRPr="00ED0891">
              <w:rPr>
                <w:rFonts w:ascii="Arial" w:hAnsi="Arial" w:cs="Arial"/>
                <w:sz w:val="18"/>
                <w:szCs w:val="18"/>
              </w:rPr>
              <w:t>NOTE: (azimuth, zenith</w:t>
            </w:r>
            <w:proofErr w:type="gramStart"/>
            <w:r w:rsidRPr="00ED0891">
              <w:rPr>
                <w:rFonts w:ascii="Arial" w:hAnsi="Arial" w:cs="Arial"/>
                <w:sz w:val="18"/>
                <w:szCs w:val="18"/>
              </w:rPr>
              <w:t>)=</w:t>
            </w:r>
            <w:proofErr w:type="gramEnd"/>
            <w:r w:rsidRPr="00ED0891">
              <w:rPr>
                <w:rFonts w:ascii="Arial" w:hAnsi="Arial" w:cs="Arial"/>
                <w:sz w:val="18"/>
                <w:szCs w:val="18"/>
              </w:rPr>
              <w:t xml:space="preserve">(0, pi/2) is the direction perpendicular </w:t>
            </w:r>
            <w:r w:rsidRPr="00ED0891">
              <w:rPr>
                <w:rFonts w:ascii="Arial" w:hAnsi="Arial" w:cs="Arial"/>
                <w:sz w:val="18"/>
                <w:szCs w:val="18"/>
              </w:rPr>
              <w:lastRenderedPageBreak/>
              <w:t>to the array.</w:t>
            </w:r>
          </w:p>
          <w:p w:rsidR="0037555F" w:rsidRPr="00ED0891" w:rsidRDefault="00FB007B">
            <w:pPr>
              <w:spacing w:after="0"/>
              <w:rPr>
                <w:rFonts w:ascii="Arial" w:hAnsi="Arial" w:cs="Arial"/>
                <w:sz w:val="18"/>
                <w:szCs w:val="18"/>
              </w:rPr>
            </w:pPr>
            <w:proofErr w:type="spellStart"/>
            <w:r w:rsidRPr="00ED0891">
              <w:rPr>
                <w:rFonts w:ascii="Arial" w:hAnsi="Arial" w:cs="Arial"/>
                <w:sz w:val="18"/>
                <w:szCs w:val="18"/>
              </w:rPr>
              <w:t>Precoder</w:t>
            </w:r>
            <w:proofErr w:type="spellEnd"/>
            <w:r w:rsidRPr="00ED0891">
              <w:rPr>
                <w:rFonts w:ascii="Arial" w:hAnsi="Arial" w:cs="Arial"/>
                <w:sz w:val="18"/>
                <w:szCs w:val="18"/>
              </w:rPr>
              <w:t xml:space="preserve"> for beam at (</w:t>
            </w:r>
            <w:proofErr w:type="spellStart"/>
            <w:r w:rsidRPr="00ED0891">
              <w:rPr>
                <w:rFonts w:ascii="Arial" w:hAnsi="Arial" w:cs="Arial"/>
                <w:sz w:val="18"/>
                <w:szCs w:val="18"/>
              </w:rPr>
              <w:t>φi</w:t>
            </w:r>
            <w:proofErr w:type="spellEnd"/>
            <w:r w:rsidRPr="00ED0891">
              <w:rPr>
                <w:rFonts w:ascii="Arial" w:hAnsi="Arial" w:cs="Arial"/>
                <w:sz w:val="18"/>
                <w:szCs w:val="18"/>
              </w:rPr>
              <w:t xml:space="preserve">, </w:t>
            </w:r>
            <w:proofErr w:type="spellStart"/>
            <w:r w:rsidRPr="00ED0891">
              <w:rPr>
                <w:rFonts w:ascii="Arial" w:hAnsi="Arial" w:cs="Arial"/>
                <w:sz w:val="18"/>
                <w:szCs w:val="18"/>
              </w:rPr>
              <w:t>θj</w:t>
            </w:r>
            <w:proofErr w:type="spellEnd"/>
            <w:r w:rsidRPr="00ED0891">
              <w:rPr>
                <w:rFonts w:ascii="Arial" w:hAnsi="Arial" w:cs="Arial"/>
                <w:sz w:val="18"/>
                <w:szCs w:val="18"/>
              </w:rPr>
              <w:t>) is given by equation 1 in Appendix 1 (2D DFT beam) in RP-180524</w:t>
            </w:r>
          </w:p>
        </w:tc>
      </w:tr>
      <w:tr w:rsidR="0037555F" w:rsidRPr="00ED0891">
        <w:trPr>
          <w:jc w:val="center"/>
        </w:trPr>
        <w:tc>
          <w:tcPr>
            <w:tcW w:w="1411" w:type="dxa"/>
            <w:vAlign w:val="center"/>
          </w:tcPr>
          <w:p w:rsidR="0037555F" w:rsidRPr="00ED0891" w:rsidRDefault="00FB007B">
            <w:pPr>
              <w:spacing w:after="0"/>
              <w:rPr>
                <w:rFonts w:ascii="Arial" w:hAnsi="Arial" w:cs="Arial"/>
                <w:b/>
                <w:sz w:val="18"/>
                <w:szCs w:val="18"/>
              </w:rPr>
            </w:pPr>
            <w:r w:rsidRPr="00ED0891">
              <w:rPr>
                <w:rFonts w:ascii="Arial" w:hAnsi="Arial" w:cs="Arial"/>
                <w:b/>
                <w:sz w:val="18"/>
                <w:szCs w:val="18"/>
              </w:rPr>
              <w:lastRenderedPageBreak/>
              <w:t>Beam set at UE</w:t>
            </w:r>
          </w:p>
          <w:p w:rsidR="0037555F" w:rsidRPr="00ED0891" w:rsidRDefault="00FB007B">
            <w:pPr>
              <w:spacing w:after="0"/>
              <w:rPr>
                <w:rFonts w:ascii="Arial" w:hAnsi="Arial" w:cs="Arial"/>
                <w:b/>
                <w:sz w:val="18"/>
                <w:szCs w:val="18"/>
              </w:rPr>
            </w:pPr>
            <w:r w:rsidRPr="00ED0891">
              <w:rPr>
                <w:rFonts w:ascii="Arial" w:hAnsi="Arial" w:cs="Arial"/>
                <w:b/>
                <w:sz w:val="18"/>
                <w:szCs w:val="18"/>
              </w:rPr>
              <w:t xml:space="preserve">(Constraints for the range of selective </w:t>
            </w:r>
            <w:proofErr w:type="spellStart"/>
            <w:r w:rsidRPr="00ED0891">
              <w:rPr>
                <w:rFonts w:ascii="Arial" w:hAnsi="Arial" w:cs="Arial"/>
                <w:b/>
                <w:sz w:val="18"/>
                <w:szCs w:val="18"/>
              </w:rPr>
              <w:t>analog</w:t>
            </w:r>
            <w:proofErr w:type="spellEnd"/>
            <w:r w:rsidRPr="00ED0891">
              <w:rPr>
                <w:rFonts w:ascii="Arial" w:hAnsi="Arial" w:cs="Arial"/>
                <w:b/>
                <w:sz w:val="18"/>
                <w:szCs w:val="18"/>
              </w:rPr>
              <w:t xml:space="preserve"> beams for UE)</w:t>
            </w:r>
          </w:p>
        </w:tc>
        <w:tc>
          <w:tcPr>
            <w:tcW w:w="2056" w:type="dxa"/>
          </w:tcPr>
          <w:p w:rsidR="0037555F" w:rsidRPr="00ED0891" w:rsidRDefault="00FB007B">
            <w:pPr>
              <w:spacing w:after="0"/>
              <w:rPr>
                <w:rFonts w:ascii="Arial" w:hAnsi="Arial" w:cs="Arial"/>
                <w:sz w:val="18"/>
                <w:szCs w:val="18"/>
              </w:rPr>
            </w:pPr>
            <w:r w:rsidRPr="00ED0891">
              <w:rPr>
                <w:rFonts w:ascii="Arial" w:hAnsi="Arial" w:cs="Arial"/>
                <w:sz w:val="18"/>
                <w:szCs w:val="18"/>
              </w:rPr>
              <w:t>-</w:t>
            </w:r>
          </w:p>
        </w:tc>
        <w:tc>
          <w:tcPr>
            <w:tcW w:w="2057"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For direction of UE </w:t>
            </w:r>
            <w:proofErr w:type="spellStart"/>
            <w:r w:rsidRPr="00ED0891">
              <w:rPr>
                <w:rFonts w:ascii="Arial" w:hAnsi="Arial" w:cs="Arial"/>
                <w:sz w:val="18"/>
                <w:szCs w:val="18"/>
              </w:rPr>
              <w:t>analog</w:t>
            </w:r>
            <w:proofErr w:type="spellEnd"/>
            <w:r w:rsidRPr="00ED0891">
              <w:rPr>
                <w:rFonts w:ascii="Arial" w:hAnsi="Arial" w:cs="Arial"/>
                <w:sz w:val="18"/>
                <w:szCs w:val="18"/>
              </w:rPr>
              <w:t xml:space="preserve"> beam steering (in LCS):</w:t>
            </w:r>
          </w:p>
          <w:p w:rsidR="0037555F" w:rsidRPr="00ED0891" w:rsidRDefault="00FB007B">
            <w:pPr>
              <w:spacing w:after="0"/>
              <w:rPr>
                <w:rFonts w:ascii="Arial" w:hAnsi="Arial" w:cs="Arial"/>
                <w:sz w:val="18"/>
                <w:szCs w:val="18"/>
              </w:rPr>
            </w:pPr>
            <w:r w:rsidRPr="00ED0891">
              <w:rPr>
                <w:rFonts w:ascii="Arial" w:hAnsi="Arial" w:cs="Arial"/>
                <w:sz w:val="18"/>
                <w:szCs w:val="18"/>
              </w:rPr>
              <w:t xml:space="preserve">Azimuth angle </w:t>
            </w:r>
            <w:proofErr w:type="spellStart"/>
            <w:r w:rsidRPr="00ED0891">
              <w:rPr>
                <w:rFonts w:ascii="Arial" w:hAnsi="Arial" w:cs="Arial"/>
                <w:sz w:val="18"/>
                <w:szCs w:val="18"/>
              </w:rPr>
              <w:t>φi</w:t>
            </w:r>
            <w:proofErr w:type="spellEnd"/>
            <w:r w:rsidRPr="00ED0891">
              <w:rPr>
                <w:rFonts w:ascii="Arial" w:hAnsi="Arial" w:cs="Arial"/>
                <w:sz w:val="18"/>
                <w:szCs w:val="18"/>
              </w:rPr>
              <w:t xml:space="preserve"> = {-3*pi/8, -pi/8, pi/8, 3*pi/8};</w:t>
            </w:r>
          </w:p>
          <w:p w:rsidR="0037555F" w:rsidRPr="00ED0891" w:rsidRDefault="00FB007B">
            <w:pPr>
              <w:spacing w:after="0"/>
              <w:rPr>
                <w:rFonts w:ascii="Arial" w:hAnsi="Arial" w:cs="Arial"/>
                <w:sz w:val="18"/>
                <w:szCs w:val="18"/>
              </w:rPr>
            </w:pPr>
            <w:r w:rsidRPr="00ED0891">
              <w:rPr>
                <w:rFonts w:ascii="Arial" w:hAnsi="Arial" w:cs="Arial"/>
                <w:sz w:val="18"/>
                <w:szCs w:val="18"/>
              </w:rPr>
              <w:t xml:space="preserve">Zenith angle </w:t>
            </w:r>
            <w:proofErr w:type="spellStart"/>
            <w:r w:rsidRPr="00ED0891">
              <w:rPr>
                <w:rFonts w:ascii="Arial" w:hAnsi="Arial" w:cs="Arial"/>
                <w:sz w:val="18"/>
                <w:szCs w:val="18"/>
              </w:rPr>
              <w:t>θj</w:t>
            </w:r>
            <w:proofErr w:type="spellEnd"/>
            <w:r w:rsidRPr="00ED0891">
              <w:rPr>
                <w:rFonts w:ascii="Arial" w:hAnsi="Arial" w:cs="Arial"/>
                <w:sz w:val="18"/>
                <w:szCs w:val="18"/>
              </w:rPr>
              <w:t xml:space="preserve"> = {pi/4, 3*pi/4};</w:t>
            </w:r>
          </w:p>
          <w:p w:rsidR="0037555F" w:rsidRPr="00ED0891" w:rsidRDefault="0037555F">
            <w:pPr>
              <w:spacing w:after="0"/>
              <w:rPr>
                <w:rFonts w:ascii="Arial" w:hAnsi="Arial" w:cs="Arial"/>
                <w:sz w:val="18"/>
                <w:szCs w:val="18"/>
              </w:rPr>
            </w:pPr>
          </w:p>
          <w:p w:rsidR="0037555F" w:rsidRPr="00ED0891" w:rsidRDefault="00FB007B">
            <w:pPr>
              <w:spacing w:after="0"/>
              <w:rPr>
                <w:rFonts w:ascii="Arial" w:hAnsi="Arial" w:cs="Arial"/>
                <w:sz w:val="18"/>
                <w:szCs w:val="18"/>
              </w:rPr>
            </w:pPr>
            <w:r w:rsidRPr="00ED0891">
              <w:rPr>
                <w:rFonts w:ascii="Arial" w:hAnsi="Arial" w:cs="Arial"/>
                <w:sz w:val="18"/>
                <w:szCs w:val="18"/>
              </w:rPr>
              <w:t>NOTE: (azimuth, zenith</w:t>
            </w:r>
            <w:proofErr w:type="gramStart"/>
            <w:r w:rsidRPr="00ED0891">
              <w:rPr>
                <w:rFonts w:ascii="Arial" w:hAnsi="Arial" w:cs="Arial"/>
                <w:sz w:val="18"/>
                <w:szCs w:val="18"/>
              </w:rPr>
              <w:t>)=</w:t>
            </w:r>
            <w:proofErr w:type="gramEnd"/>
            <w:r w:rsidRPr="00ED0891">
              <w:rPr>
                <w:rFonts w:ascii="Arial" w:hAnsi="Arial" w:cs="Arial"/>
                <w:sz w:val="18"/>
                <w:szCs w:val="18"/>
              </w:rPr>
              <w:t>(0, pi/2) is the direction perpendicular to the array.</w:t>
            </w:r>
          </w:p>
          <w:p w:rsidR="0037555F" w:rsidRPr="00ED0891" w:rsidRDefault="00FB007B">
            <w:pPr>
              <w:spacing w:after="0"/>
              <w:rPr>
                <w:rFonts w:ascii="Arial" w:hAnsi="Arial" w:cs="Arial"/>
                <w:sz w:val="18"/>
                <w:szCs w:val="18"/>
              </w:rPr>
            </w:pPr>
            <w:proofErr w:type="spellStart"/>
            <w:r w:rsidRPr="00ED0891">
              <w:rPr>
                <w:rFonts w:ascii="Arial" w:hAnsi="Arial" w:cs="Arial"/>
                <w:sz w:val="18"/>
                <w:szCs w:val="18"/>
              </w:rPr>
              <w:t>Precoder</w:t>
            </w:r>
            <w:proofErr w:type="spellEnd"/>
            <w:r w:rsidRPr="00ED0891">
              <w:rPr>
                <w:rFonts w:ascii="Arial" w:hAnsi="Arial" w:cs="Arial"/>
                <w:sz w:val="18"/>
                <w:szCs w:val="18"/>
              </w:rPr>
              <w:t xml:space="preserve"> for beam at (</w:t>
            </w:r>
            <w:proofErr w:type="spellStart"/>
            <w:r w:rsidRPr="00ED0891">
              <w:rPr>
                <w:rFonts w:ascii="Arial" w:hAnsi="Arial" w:cs="Arial"/>
                <w:sz w:val="18"/>
                <w:szCs w:val="18"/>
              </w:rPr>
              <w:t>φi</w:t>
            </w:r>
            <w:proofErr w:type="spellEnd"/>
            <w:r w:rsidRPr="00ED0891">
              <w:rPr>
                <w:rFonts w:ascii="Arial" w:hAnsi="Arial" w:cs="Arial"/>
                <w:sz w:val="18"/>
                <w:szCs w:val="18"/>
              </w:rPr>
              <w:t xml:space="preserve">, </w:t>
            </w:r>
            <w:proofErr w:type="spellStart"/>
            <w:r w:rsidRPr="00ED0891">
              <w:rPr>
                <w:rFonts w:ascii="Arial" w:hAnsi="Arial" w:cs="Arial"/>
                <w:sz w:val="18"/>
                <w:szCs w:val="18"/>
              </w:rPr>
              <w:t>θj</w:t>
            </w:r>
            <w:proofErr w:type="spellEnd"/>
            <w:r w:rsidRPr="00ED0891">
              <w:rPr>
                <w:rFonts w:ascii="Arial" w:hAnsi="Arial" w:cs="Arial"/>
                <w:sz w:val="18"/>
                <w:szCs w:val="18"/>
              </w:rPr>
              <w:t>) is given by equation 1 in Appendix 1 (2D DFT beam) in RP-180524</w:t>
            </w:r>
          </w:p>
        </w:tc>
        <w:tc>
          <w:tcPr>
            <w:tcW w:w="2054" w:type="dxa"/>
          </w:tcPr>
          <w:p w:rsidR="0037555F" w:rsidRPr="00ED0891" w:rsidRDefault="00FB007B">
            <w:pPr>
              <w:spacing w:after="0"/>
              <w:rPr>
                <w:rFonts w:ascii="Arial" w:hAnsi="Arial" w:cs="Arial"/>
                <w:sz w:val="18"/>
                <w:szCs w:val="18"/>
              </w:rPr>
            </w:pPr>
            <w:r w:rsidRPr="00ED0891">
              <w:rPr>
                <w:rFonts w:ascii="Arial" w:hAnsi="Arial" w:cs="Arial"/>
                <w:sz w:val="18"/>
                <w:szCs w:val="18"/>
              </w:rPr>
              <w:t>-</w:t>
            </w:r>
          </w:p>
        </w:tc>
        <w:tc>
          <w:tcPr>
            <w:tcW w:w="2055" w:type="dxa"/>
          </w:tcPr>
          <w:p w:rsidR="0037555F" w:rsidRPr="00ED0891" w:rsidRDefault="00FB007B">
            <w:pPr>
              <w:spacing w:after="0"/>
              <w:rPr>
                <w:rFonts w:ascii="Arial" w:hAnsi="Arial" w:cs="Arial"/>
                <w:sz w:val="18"/>
                <w:szCs w:val="18"/>
              </w:rPr>
            </w:pPr>
            <w:r w:rsidRPr="00ED0891">
              <w:rPr>
                <w:rFonts w:ascii="Arial" w:hAnsi="Arial" w:cs="Arial"/>
                <w:sz w:val="18"/>
                <w:szCs w:val="18"/>
              </w:rPr>
              <w:t xml:space="preserve">For direction of UE </w:t>
            </w:r>
            <w:proofErr w:type="spellStart"/>
            <w:r w:rsidRPr="00ED0891">
              <w:rPr>
                <w:rFonts w:ascii="Arial" w:hAnsi="Arial" w:cs="Arial"/>
                <w:sz w:val="18"/>
                <w:szCs w:val="18"/>
              </w:rPr>
              <w:t>analog</w:t>
            </w:r>
            <w:proofErr w:type="spellEnd"/>
            <w:r w:rsidRPr="00ED0891">
              <w:rPr>
                <w:rFonts w:ascii="Arial" w:hAnsi="Arial" w:cs="Arial"/>
                <w:sz w:val="18"/>
                <w:szCs w:val="18"/>
              </w:rPr>
              <w:t xml:space="preserve"> beam steering (in LCS):</w:t>
            </w:r>
          </w:p>
          <w:p w:rsidR="0037555F" w:rsidRPr="00ED0891" w:rsidRDefault="00FB007B">
            <w:pPr>
              <w:spacing w:after="0"/>
              <w:rPr>
                <w:rFonts w:ascii="Arial" w:hAnsi="Arial" w:cs="Arial"/>
                <w:sz w:val="18"/>
                <w:szCs w:val="18"/>
              </w:rPr>
            </w:pPr>
            <w:r w:rsidRPr="00ED0891">
              <w:rPr>
                <w:rFonts w:ascii="Arial" w:hAnsi="Arial" w:cs="Arial"/>
                <w:sz w:val="18"/>
                <w:szCs w:val="18"/>
              </w:rPr>
              <w:t xml:space="preserve">Azimuth angle </w:t>
            </w:r>
            <w:proofErr w:type="spellStart"/>
            <w:r w:rsidRPr="00ED0891">
              <w:rPr>
                <w:rFonts w:ascii="Arial" w:hAnsi="Arial" w:cs="Arial"/>
                <w:sz w:val="18"/>
                <w:szCs w:val="18"/>
              </w:rPr>
              <w:t>φi</w:t>
            </w:r>
            <w:proofErr w:type="spellEnd"/>
            <w:r w:rsidRPr="00ED0891">
              <w:rPr>
                <w:rFonts w:ascii="Arial" w:hAnsi="Arial" w:cs="Arial"/>
                <w:sz w:val="18"/>
                <w:szCs w:val="18"/>
              </w:rPr>
              <w:t xml:space="preserve"> = {-3*pi/8, -pi/8, pi/8, 3*pi/8};</w:t>
            </w:r>
          </w:p>
          <w:p w:rsidR="0037555F" w:rsidRPr="00ED0891" w:rsidRDefault="00FB007B">
            <w:pPr>
              <w:spacing w:after="0"/>
              <w:rPr>
                <w:rFonts w:ascii="Arial" w:hAnsi="Arial" w:cs="Arial"/>
                <w:sz w:val="18"/>
                <w:szCs w:val="18"/>
              </w:rPr>
            </w:pPr>
            <w:r w:rsidRPr="00ED0891">
              <w:rPr>
                <w:rFonts w:ascii="Arial" w:hAnsi="Arial" w:cs="Arial"/>
                <w:sz w:val="18"/>
                <w:szCs w:val="18"/>
              </w:rPr>
              <w:t xml:space="preserve">Zenith angle </w:t>
            </w:r>
            <w:proofErr w:type="spellStart"/>
            <w:r w:rsidRPr="00ED0891">
              <w:rPr>
                <w:rFonts w:ascii="Arial" w:hAnsi="Arial" w:cs="Arial"/>
                <w:sz w:val="18"/>
                <w:szCs w:val="18"/>
              </w:rPr>
              <w:t>θj</w:t>
            </w:r>
            <w:proofErr w:type="spellEnd"/>
            <w:r w:rsidRPr="00ED0891">
              <w:rPr>
                <w:rFonts w:ascii="Arial" w:hAnsi="Arial" w:cs="Arial"/>
                <w:sz w:val="18"/>
                <w:szCs w:val="18"/>
              </w:rPr>
              <w:t xml:space="preserve"> = {pi/4, 3*pi/4};</w:t>
            </w:r>
          </w:p>
          <w:p w:rsidR="0037555F" w:rsidRPr="00ED0891" w:rsidRDefault="0037555F">
            <w:pPr>
              <w:spacing w:after="0"/>
              <w:rPr>
                <w:rFonts w:ascii="Arial" w:hAnsi="Arial" w:cs="Arial"/>
                <w:sz w:val="18"/>
                <w:szCs w:val="18"/>
              </w:rPr>
            </w:pPr>
          </w:p>
          <w:p w:rsidR="0037555F" w:rsidRPr="00ED0891" w:rsidRDefault="00FB007B">
            <w:pPr>
              <w:spacing w:after="0"/>
              <w:rPr>
                <w:rFonts w:ascii="Arial" w:hAnsi="Arial" w:cs="Arial"/>
                <w:sz w:val="18"/>
                <w:szCs w:val="18"/>
              </w:rPr>
            </w:pPr>
            <w:r w:rsidRPr="00ED0891">
              <w:rPr>
                <w:rFonts w:ascii="Arial" w:hAnsi="Arial" w:cs="Arial"/>
                <w:sz w:val="18"/>
                <w:szCs w:val="18"/>
              </w:rPr>
              <w:t>NOTE: (azimuth, zenith</w:t>
            </w:r>
            <w:proofErr w:type="gramStart"/>
            <w:r w:rsidRPr="00ED0891">
              <w:rPr>
                <w:rFonts w:ascii="Arial" w:hAnsi="Arial" w:cs="Arial"/>
                <w:sz w:val="18"/>
                <w:szCs w:val="18"/>
              </w:rPr>
              <w:t>)=</w:t>
            </w:r>
            <w:proofErr w:type="gramEnd"/>
            <w:r w:rsidRPr="00ED0891">
              <w:rPr>
                <w:rFonts w:ascii="Arial" w:hAnsi="Arial" w:cs="Arial"/>
                <w:sz w:val="18"/>
                <w:szCs w:val="18"/>
              </w:rPr>
              <w:t>(0, pi/2) is the direction perpendicular to the array.</w:t>
            </w:r>
          </w:p>
          <w:p w:rsidR="0037555F" w:rsidRPr="00ED0891" w:rsidRDefault="00FB007B">
            <w:pPr>
              <w:spacing w:after="0"/>
              <w:rPr>
                <w:rFonts w:ascii="Arial" w:hAnsi="Arial" w:cs="Arial"/>
                <w:sz w:val="18"/>
                <w:szCs w:val="18"/>
              </w:rPr>
            </w:pPr>
            <w:proofErr w:type="spellStart"/>
            <w:r w:rsidRPr="00ED0891">
              <w:rPr>
                <w:rFonts w:ascii="Arial" w:hAnsi="Arial" w:cs="Arial"/>
                <w:sz w:val="18"/>
                <w:szCs w:val="18"/>
              </w:rPr>
              <w:t>Precoder</w:t>
            </w:r>
            <w:proofErr w:type="spellEnd"/>
            <w:r w:rsidRPr="00ED0891">
              <w:rPr>
                <w:rFonts w:ascii="Arial" w:hAnsi="Arial" w:cs="Arial"/>
                <w:sz w:val="18"/>
                <w:szCs w:val="18"/>
              </w:rPr>
              <w:t xml:space="preserve"> for beam at (</w:t>
            </w:r>
            <w:proofErr w:type="spellStart"/>
            <w:r w:rsidRPr="00ED0891">
              <w:rPr>
                <w:rFonts w:ascii="Arial" w:hAnsi="Arial" w:cs="Arial"/>
                <w:sz w:val="18"/>
                <w:szCs w:val="18"/>
              </w:rPr>
              <w:t>φi</w:t>
            </w:r>
            <w:proofErr w:type="spellEnd"/>
            <w:r w:rsidRPr="00ED0891">
              <w:rPr>
                <w:rFonts w:ascii="Arial" w:hAnsi="Arial" w:cs="Arial"/>
                <w:sz w:val="18"/>
                <w:szCs w:val="18"/>
              </w:rPr>
              <w:t xml:space="preserve">, </w:t>
            </w:r>
            <w:proofErr w:type="spellStart"/>
            <w:r w:rsidRPr="00ED0891">
              <w:rPr>
                <w:rFonts w:ascii="Arial" w:hAnsi="Arial" w:cs="Arial"/>
                <w:sz w:val="18"/>
                <w:szCs w:val="18"/>
              </w:rPr>
              <w:t>θj</w:t>
            </w:r>
            <w:proofErr w:type="spellEnd"/>
            <w:r w:rsidRPr="00ED0891">
              <w:rPr>
                <w:rFonts w:ascii="Arial" w:hAnsi="Arial" w:cs="Arial"/>
                <w:sz w:val="18"/>
                <w:szCs w:val="18"/>
              </w:rPr>
              <w:t>) is given by equation 1 in Appendix 1 (2D DFT beam) in RP-180524</w:t>
            </w:r>
          </w:p>
        </w:tc>
      </w:tr>
    </w:tbl>
    <w:p w:rsidR="00913B1F" w:rsidRPr="00913B1F" w:rsidRDefault="00913B1F" w:rsidP="00367A78">
      <w:pPr>
        <w:pStyle w:val="9"/>
        <w:rPr>
          <w:ins w:id="1213" w:author="cmcc" w:date="2023-03-02T18:40:00Z"/>
          <w:lang w:eastAsia="zh-CN"/>
        </w:rPr>
      </w:pPr>
      <w:ins w:id="1214" w:author="cmcc" w:date="2023-03-02T18:40:00Z">
        <w:r w:rsidRPr="00ED0891">
          <w:t>Annex &lt;</w:t>
        </w:r>
        <w:r>
          <w:rPr>
            <w:rFonts w:hint="eastAsia"/>
            <w:lang w:eastAsia="zh-CN"/>
          </w:rPr>
          <w:t>D</w:t>
        </w:r>
        <w:r w:rsidR="001F7080">
          <w:t>&gt;</w:t>
        </w:r>
        <w:proofErr w:type="gramStart"/>
        <w:r w:rsidR="001F7080">
          <w:t>:</w:t>
        </w:r>
        <w:proofErr w:type="gramEnd"/>
        <w:r w:rsidR="001F7080">
          <w:br/>
        </w:r>
      </w:ins>
      <w:ins w:id="1215" w:author="cmcc" w:date="2023-03-03T02:18:00Z">
        <w:r w:rsidR="00DD4F30">
          <w:rPr>
            <w:rFonts w:hint="eastAsia"/>
            <w:lang w:eastAsia="zh-CN"/>
          </w:rPr>
          <w:t xml:space="preserve">Adjacent channel </w:t>
        </w:r>
      </w:ins>
      <w:ins w:id="1216" w:author="cmcc" w:date="2023-03-03T02:20:00Z">
        <w:r w:rsidR="00DD4F30">
          <w:rPr>
            <w:rFonts w:hint="eastAsia"/>
            <w:lang w:eastAsia="zh-CN"/>
          </w:rPr>
          <w:t>co-existence evaluation</w:t>
        </w:r>
      </w:ins>
    </w:p>
    <w:p w:rsidR="00CA673E" w:rsidRDefault="00CA673E" w:rsidP="00CA673E">
      <w:pPr>
        <w:pStyle w:val="1"/>
        <w:rPr>
          <w:ins w:id="1217" w:author="chunxia-CMCC" w:date="2023-02-15T17:05:00Z"/>
        </w:rPr>
      </w:pPr>
      <w:ins w:id="1218" w:author="chunxia-CMCC" w:date="2023-02-15T17:03:00Z">
        <w:r>
          <w:t>D</w:t>
        </w:r>
      </w:ins>
      <w:ins w:id="1219" w:author="chunxia-CMCC" w:date="2023-02-15T17:02:00Z">
        <w:r w:rsidRPr="00CA673E">
          <w:t>.</w:t>
        </w:r>
      </w:ins>
      <w:ins w:id="1220" w:author="chunxia-CMCC" w:date="2023-02-15T17:03:00Z">
        <w:r>
          <w:t>1</w:t>
        </w:r>
      </w:ins>
      <w:ins w:id="1221" w:author="chunxia-CMCC" w:date="2023-02-15T17:02:00Z">
        <w:r w:rsidRPr="00CA673E">
          <w:tab/>
        </w:r>
      </w:ins>
      <w:ins w:id="1222" w:author="chunxia-CMCC" w:date="2023-02-15T17:03:00Z">
        <w:r>
          <w:t>RA</w:t>
        </w:r>
      </w:ins>
      <w:ins w:id="1223" w:author="chunxia-CMCC" w:date="2023-02-15T17:04:00Z">
        <w:r>
          <w:t>N4 co-existence simulation</w:t>
        </w:r>
      </w:ins>
      <w:ins w:id="1224" w:author="chunxia-CMCC" w:date="2023-02-15T17:02:00Z">
        <w:r w:rsidRPr="00CA673E">
          <w:t xml:space="preserve"> </w:t>
        </w:r>
      </w:ins>
      <w:ins w:id="1225" w:author="chunxia-CMCC" w:date="2023-02-15T17:04:00Z">
        <w:r w:rsidR="00591B29">
          <w:t>scenario</w:t>
        </w:r>
      </w:ins>
      <w:ins w:id="1226" w:author="chunxia-CMCC" w:date="2023-02-15T17:02:00Z">
        <w:r w:rsidRPr="00CA673E">
          <w:t>s</w:t>
        </w:r>
      </w:ins>
    </w:p>
    <w:p w:rsidR="00591B29" w:rsidRDefault="00591B29" w:rsidP="00591B29">
      <w:pPr>
        <w:pStyle w:val="1"/>
        <w:rPr>
          <w:ins w:id="1227" w:author="chunxia-CMCC" w:date="2023-02-15T17:05:00Z"/>
        </w:rPr>
      </w:pPr>
      <w:ins w:id="1228" w:author="chunxia-CMCC" w:date="2023-02-15T17:05:00Z">
        <w:r>
          <w:t>D</w:t>
        </w:r>
        <w:r w:rsidRPr="00CA673E">
          <w:t>.</w:t>
        </w:r>
        <w:r>
          <w:t>2</w:t>
        </w:r>
        <w:r w:rsidRPr="00CA673E">
          <w:tab/>
        </w:r>
        <w:r>
          <w:t>RAN4 co-existence simulation</w:t>
        </w:r>
        <w:r w:rsidRPr="00CA673E">
          <w:t xml:space="preserve"> </w:t>
        </w:r>
        <w:r>
          <w:t>assumption</w:t>
        </w:r>
      </w:ins>
    </w:p>
    <w:p w:rsidR="003F3148" w:rsidRDefault="003F3148" w:rsidP="003F3148">
      <w:pPr>
        <w:pStyle w:val="1"/>
        <w:rPr>
          <w:ins w:id="1229" w:author="chunxia-CMCC" w:date="2023-02-15T17:05:00Z"/>
        </w:rPr>
      </w:pPr>
      <w:ins w:id="1230" w:author="chunxia-CMCC" w:date="2023-02-15T17:05:00Z">
        <w:r>
          <w:t>D</w:t>
        </w:r>
        <w:r w:rsidRPr="00CA673E">
          <w:t>.</w:t>
        </w:r>
        <w:r>
          <w:t>3</w:t>
        </w:r>
        <w:r w:rsidRPr="00CA673E">
          <w:tab/>
        </w:r>
        <w:r>
          <w:t>RAN4 co-existence simulation</w:t>
        </w:r>
        <w:r w:rsidRPr="00CA673E">
          <w:t xml:space="preserve"> </w:t>
        </w:r>
        <w:r>
          <w:t>methodology</w:t>
        </w:r>
      </w:ins>
    </w:p>
    <w:p w:rsidR="003F3148" w:rsidRPr="003F3148" w:rsidRDefault="003F3148" w:rsidP="00544CCC">
      <w:pPr>
        <w:rPr>
          <w:ins w:id="1231" w:author="chunxia-CMCC" w:date="2023-02-15T17:05:00Z"/>
        </w:rPr>
      </w:pPr>
    </w:p>
    <w:p w:rsidR="00591B29" w:rsidRPr="00591B29" w:rsidRDefault="00591B29" w:rsidP="00544CCC">
      <w:pPr>
        <w:rPr>
          <w:ins w:id="1232" w:author="chunxia-CMCC" w:date="2023-02-15T17:03:00Z"/>
        </w:rPr>
      </w:pPr>
    </w:p>
    <w:p w:rsidR="0037555F" w:rsidRPr="00ED0891" w:rsidRDefault="00FB007B" w:rsidP="00CA673E">
      <w:pPr>
        <w:pStyle w:val="1"/>
      </w:pPr>
      <w:r w:rsidRPr="00ED0891">
        <w:br w:type="page"/>
      </w:r>
      <w:bookmarkStart w:id="1233" w:name="_Toc104488389"/>
      <w:bookmarkStart w:id="1234" w:name="_Toc122614377"/>
      <w:r w:rsidRPr="00ED0891">
        <w:lastRenderedPageBreak/>
        <w:t>Annex &lt;X&gt;</w:t>
      </w:r>
      <w:proofErr w:type="gramStart"/>
      <w:r w:rsidRPr="00ED0891">
        <w:t>:</w:t>
      </w:r>
      <w:proofErr w:type="gramEnd"/>
      <w:r w:rsidRPr="00ED0891">
        <w:br/>
        <w:t>Change history</w:t>
      </w:r>
      <w:bookmarkStart w:id="1235" w:name="historyclause"/>
      <w:bookmarkEnd w:id="1233"/>
      <w:bookmarkEnd w:id="1234"/>
      <w:bookmarkEnd w:id="1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1043"/>
        <w:gridCol w:w="992"/>
        <w:gridCol w:w="426"/>
        <w:gridCol w:w="425"/>
        <w:gridCol w:w="425"/>
        <w:gridCol w:w="4820"/>
        <w:gridCol w:w="708"/>
      </w:tblGrid>
      <w:tr w:rsidR="0037555F" w:rsidRPr="00ED0891">
        <w:trPr>
          <w:cantSplit/>
        </w:trPr>
        <w:tc>
          <w:tcPr>
            <w:tcW w:w="9639" w:type="dxa"/>
            <w:gridSpan w:val="8"/>
            <w:tcBorders>
              <w:bottom w:val="nil"/>
            </w:tcBorders>
            <w:shd w:val="solid" w:color="FFFFFF" w:fill="auto"/>
          </w:tcPr>
          <w:p w:rsidR="0037555F" w:rsidRPr="00ED0891" w:rsidRDefault="00FB007B">
            <w:pPr>
              <w:pStyle w:val="TAL"/>
              <w:jc w:val="center"/>
              <w:rPr>
                <w:b/>
                <w:sz w:val="16"/>
              </w:rPr>
            </w:pPr>
            <w:r w:rsidRPr="00ED0891">
              <w:rPr>
                <w:b/>
              </w:rPr>
              <w:t>Change history</w:t>
            </w:r>
          </w:p>
        </w:tc>
      </w:tr>
      <w:tr w:rsidR="0037555F" w:rsidRPr="00ED0891">
        <w:tc>
          <w:tcPr>
            <w:tcW w:w="800" w:type="dxa"/>
            <w:shd w:val="pct10" w:color="auto" w:fill="FFFFFF"/>
          </w:tcPr>
          <w:p w:rsidR="0037555F" w:rsidRPr="00ED0891" w:rsidRDefault="00FB007B">
            <w:pPr>
              <w:pStyle w:val="TAL"/>
              <w:rPr>
                <w:b/>
                <w:sz w:val="16"/>
              </w:rPr>
            </w:pPr>
            <w:r w:rsidRPr="00ED0891">
              <w:rPr>
                <w:b/>
                <w:sz w:val="16"/>
              </w:rPr>
              <w:t>Date</w:t>
            </w:r>
          </w:p>
        </w:tc>
        <w:tc>
          <w:tcPr>
            <w:tcW w:w="1043" w:type="dxa"/>
            <w:shd w:val="pct10" w:color="auto" w:fill="FFFFFF"/>
          </w:tcPr>
          <w:p w:rsidR="0037555F" w:rsidRPr="00ED0891" w:rsidRDefault="00FB007B">
            <w:pPr>
              <w:pStyle w:val="TAL"/>
              <w:rPr>
                <w:b/>
                <w:sz w:val="16"/>
              </w:rPr>
            </w:pPr>
            <w:r w:rsidRPr="00ED0891">
              <w:rPr>
                <w:b/>
                <w:sz w:val="16"/>
              </w:rPr>
              <w:t>Meeting</w:t>
            </w:r>
          </w:p>
        </w:tc>
        <w:tc>
          <w:tcPr>
            <w:tcW w:w="992" w:type="dxa"/>
            <w:shd w:val="pct10" w:color="auto" w:fill="FFFFFF"/>
          </w:tcPr>
          <w:p w:rsidR="0037555F" w:rsidRPr="00ED0891" w:rsidRDefault="00FB007B">
            <w:pPr>
              <w:pStyle w:val="TAL"/>
              <w:rPr>
                <w:b/>
                <w:sz w:val="16"/>
              </w:rPr>
            </w:pPr>
            <w:proofErr w:type="spellStart"/>
            <w:r w:rsidRPr="00ED0891">
              <w:rPr>
                <w:b/>
                <w:sz w:val="16"/>
              </w:rPr>
              <w:t>TDoc</w:t>
            </w:r>
            <w:proofErr w:type="spellEnd"/>
          </w:p>
        </w:tc>
        <w:tc>
          <w:tcPr>
            <w:tcW w:w="426" w:type="dxa"/>
            <w:shd w:val="pct10" w:color="auto" w:fill="FFFFFF"/>
          </w:tcPr>
          <w:p w:rsidR="0037555F" w:rsidRPr="00ED0891" w:rsidRDefault="00FB007B">
            <w:pPr>
              <w:pStyle w:val="TAL"/>
              <w:rPr>
                <w:b/>
                <w:sz w:val="16"/>
              </w:rPr>
            </w:pPr>
            <w:r w:rsidRPr="00ED0891">
              <w:rPr>
                <w:b/>
                <w:sz w:val="16"/>
              </w:rPr>
              <w:t>CR</w:t>
            </w:r>
          </w:p>
        </w:tc>
        <w:tc>
          <w:tcPr>
            <w:tcW w:w="425" w:type="dxa"/>
            <w:shd w:val="pct10" w:color="auto" w:fill="FFFFFF"/>
          </w:tcPr>
          <w:p w:rsidR="0037555F" w:rsidRPr="00ED0891" w:rsidRDefault="00FB007B">
            <w:pPr>
              <w:pStyle w:val="TAL"/>
              <w:rPr>
                <w:b/>
                <w:sz w:val="16"/>
              </w:rPr>
            </w:pPr>
            <w:r w:rsidRPr="00ED0891">
              <w:rPr>
                <w:b/>
                <w:sz w:val="16"/>
              </w:rPr>
              <w:t>Rev</w:t>
            </w:r>
          </w:p>
        </w:tc>
        <w:tc>
          <w:tcPr>
            <w:tcW w:w="425" w:type="dxa"/>
            <w:shd w:val="pct10" w:color="auto" w:fill="FFFFFF"/>
          </w:tcPr>
          <w:p w:rsidR="0037555F" w:rsidRPr="00ED0891" w:rsidRDefault="00FB007B">
            <w:pPr>
              <w:pStyle w:val="TAL"/>
              <w:rPr>
                <w:b/>
                <w:sz w:val="16"/>
              </w:rPr>
            </w:pPr>
            <w:r w:rsidRPr="00ED0891">
              <w:rPr>
                <w:b/>
                <w:sz w:val="16"/>
              </w:rPr>
              <w:t>Cat</w:t>
            </w:r>
          </w:p>
        </w:tc>
        <w:tc>
          <w:tcPr>
            <w:tcW w:w="4820" w:type="dxa"/>
            <w:shd w:val="pct10" w:color="auto" w:fill="FFFFFF"/>
          </w:tcPr>
          <w:p w:rsidR="0037555F" w:rsidRPr="00ED0891" w:rsidRDefault="00FB007B">
            <w:pPr>
              <w:pStyle w:val="TAL"/>
              <w:rPr>
                <w:b/>
                <w:sz w:val="16"/>
              </w:rPr>
            </w:pPr>
            <w:r w:rsidRPr="00ED0891">
              <w:rPr>
                <w:b/>
                <w:sz w:val="16"/>
              </w:rPr>
              <w:t>Subject/Comment</w:t>
            </w:r>
          </w:p>
        </w:tc>
        <w:tc>
          <w:tcPr>
            <w:tcW w:w="708" w:type="dxa"/>
            <w:shd w:val="pct10" w:color="auto" w:fill="FFFFFF"/>
          </w:tcPr>
          <w:p w:rsidR="0037555F" w:rsidRPr="00ED0891" w:rsidRDefault="00FB007B">
            <w:pPr>
              <w:pStyle w:val="TAL"/>
              <w:rPr>
                <w:b/>
                <w:sz w:val="16"/>
              </w:rPr>
            </w:pPr>
            <w:r w:rsidRPr="00ED0891">
              <w:rPr>
                <w:b/>
                <w:sz w:val="16"/>
              </w:rPr>
              <w:t>New version</w:t>
            </w:r>
          </w:p>
        </w:tc>
      </w:tr>
      <w:tr w:rsidR="0037555F" w:rsidRPr="00ED0891">
        <w:tc>
          <w:tcPr>
            <w:tcW w:w="800" w:type="dxa"/>
            <w:shd w:val="solid" w:color="FFFFFF" w:fill="auto"/>
          </w:tcPr>
          <w:p w:rsidR="0037555F" w:rsidRPr="00ED0891" w:rsidRDefault="00FB007B">
            <w:pPr>
              <w:pStyle w:val="TAC"/>
              <w:rPr>
                <w:sz w:val="16"/>
                <w:szCs w:val="16"/>
              </w:rPr>
            </w:pPr>
            <w:r w:rsidRPr="00ED0891">
              <w:rPr>
                <w:rFonts w:hint="eastAsia"/>
                <w:sz w:val="16"/>
                <w:szCs w:val="16"/>
                <w:lang w:eastAsia="zh-CN"/>
              </w:rPr>
              <w:t>2</w:t>
            </w:r>
            <w:r w:rsidRPr="00ED0891">
              <w:rPr>
                <w:sz w:val="16"/>
                <w:szCs w:val="16"/>
                <w:lang w:eastAsia="zh-CN"/>
              </w:rPr>
              <w:t>022</w:t>
            </w:r>
            <w:r w:rsidRPr="00ED0891">
              <w:rPr>
                <w:rFonts w:hint="eastAsia"/>
                <w:sz w:val="16"/>
                <w:szCs w:val="16"/>
                <w:lang w:eastAsia="zh-CN"/>
              </w:rPr>
              <w:t>-</w:t>
            </w:r>
            <w:r w:rsidRPr="00ED0891">
              <w:rPr>
                <w:sz w:val="16"/>
                <w:szCs w:val="16"/>
                <w:lang w:eastAsia="zh-CN"/>
              </w:rPr>
              <w:t>05</w:t>
            </w:r>
          </w:p>
        </w:tc>
        <w:tc>
          <w:tcPr>
            <w:tcW w:w="1043" w:type="dxa"/>
            <w:shd w:val="solid" w:color="FFFFFF" w:fill="auto"/>
          </w:tcPr>
          <w:p w:rsidR="0037555F" w:rsidRPr="00ED0891" w:rsidRDefault="00FB007B">
            <w:pPr>
              <w:pStyle w:val="TAC"/>
              <w:rPr>
                <w:sz w:val="16"/>
                <w:szCs w:val="16"/>
              </w:rPr>
            </w:pPr>
            <w:r w:rsidRPr="00ED0891">
              <w:rPr>
                <w:rFonts w:hint="eastAsia"/>
                <w:sz w:val="16"/>
                <w:szCs w:val="16"/>
                <w:lang w:eastAsia="zh-CN"/>
              </w:rPr>
              <w:t>R</w:t>
            </w:r>
            <w:r w:rsidRPr="00ED0891">
              <w:rPr>
                <w:sz w:val="16"/>
                <w:szCs w:val="16"/>
                <w:lang w:eastAsia="zh-CN"/>
              </w:rPr>
              <w:t>AN1#109</w:t>
            </w:r>
            <w:r w:rsidRPr="00ED0891">
              <w:rPr>
                <w:rFonts w:hint="eastAsia"/>
                <w:sz w:val="16"/>
                <w:szCs w:val="16"/>
                <w:lang w:eastAsia="zh-CN"/>
              </w:rPr>
              <w:t>-e</w:t>
            </w:r>
          </w:p>
        </w:tc>
        <w:tc>
          <w:tcPr>
            <w:tcW w:w="992" w:type="dxa"/>
            <w:shd w:val="solid" w:color="FFFFFF" w:fill="auto"/>
          </w:tcPr>
          <w:p w:rsidR="0037555F" w:rsidRPr="00ED0891" w:rsidRDefault="00FB007B">
            <w:pPr>
              <w:pStyle w:val="TAC"/>
              <w:jc w:val="left"/>
              <w:rPr>
                <w:sz w:val="16"/>
                <w:szCs w:val="16"/>
                <w:lang w:eastAsia="zh-CN"/>
              </w:rPr>
            </w:pPr>
            <w:r w:rsidRPr="00ED0891">
              <w:rPr>
                <w:rFonts w:hint="eastAsia"/>
                <w:sz w:val="16"/>
                <w:szCs w:val="16"/>
                <w:lang w:eastAsia="zh-CN"/>
              </w:rPr>
              <w:t>R</w:t>
            </w:r>
            <w:r w:rsidRPr="00ED0891">
              <w:rPr>
                <w:sz w:val="16"/>
                <w:szCs w:val="16"/>
                <w:lang w:eastAsia="zh-CN"/>
              </w:rPr>
              <w:t>1-2205399</w:t>
            </w:r>
          </w:p>
        </w:tc>
        <w:tc>
          <w:tcPr>
            <w:tcW w:w="426" w:type="dxa"/>
            <w:shd w:val="solid" w:color="FFFFFF" w:fill="auto"/>
          </w:tcPr>
          <w:p w:rsidR="0037555F" w:rsidRPr="00ED0891" w:rsidRDefault="0037555F">
            <w:pPr>
              <w:pStyle w:val="TAL"/>
              <w:rPr>
                <w:sz w:val="16"/>
                <w:szCs w:val="16"/>
              </w:rPr>
            </w:pPr>
          </w:p>
        </w:tc>
        <w:tc>
          <w:tcPr>
            <w:tcW w:w="425" w:type="dxa"/>
            <w:shd w:val="solid" w:color="FFFFFF" w:fill="auto"/>
          </w:tcPr>
          <w:p w:rsidR="0037555F" w:rsidRPr="00ED0891" w:rsidRDefault="0037555F">
            <w:pPr>
              <w:pStyle w:val="TAR"/>
              <w:rPr>
                <w:sz w:val="16"/>
                <w:szCs w:val="16"/>
              </w:rPr>
            </w:pPr>
          </w:p>
        </w:tc>
        <w:tc>
          <w:tcPr>
            <w:tcW w:w="425" w:type="dxa"/>
            <w:shd w:val="solid" w:color="FFFFFF" w:fill="auto"/>
          </w:tcPr>
          <w:p w:rsidR="0037555F" w:rsidRPr="00ED0891" w:rsidRDefault="0037555F">
            <w:pPr>
              <w:pStyle w:val="TAC"/>
              <w:rPr>
                <w:sz w:val="16"/>
                <w:szCs w:val="16"/>
              </w:rPr>
            </w:pPr>
          </w:p>
        </w:tc>
        <w:tc>
          <w:tcPr>
            <w:tcW w:w="4820" w:type="dxa"/>
            <w:shd w:val="solid" w:color="FFFFFF" w:fill="auto"/>
          </w:tcPr>
          <w:p w:rsidR="0037555F" w:rsidRPr="00ED0891" w:rsidRDefault="00FB007B">
            <w:pPr>
              <w:pStyle w:val="TAL"/>
              <w:rPr>
                <w:sz w:val="16"/>
                <w:szCs w:val="16"/>
              </w:rPr>
            </w:pPr>
            <w:r w:rsidRPr="00ED0891">
              <w:rPr>
                <w:rFonts w:hint="eastAsia"/>
                <w:sz w:val="16"/>
                <w:szCs w:val="16"/>
                <w:lang w:eastAsia="zh-CN"/>
              </w:rPr>
              <w:t>S</w:t>
            </w:r>
            <w:r w:rsidRPr="00ED0891">
              <w:rPr>
                <w:sz w:val="16"/>
                <w:szCs w:val="16"/>
                <w:lang w:eastAsia="zh-CN"/>
              </w:rPr>
              <w:t>keleton</w:t>
            </w:r>
          </w:p>
        </w:tc>
        <w:tc>
          <w:tcPr>
            <w:tcW w:w="708" w:type="dxa"/>
            <w:shd w:val="solid" w:color="FFFFFF" w:fill="auto"/>
          </w:tcPr>
          <w:p w:rsidR="0037555F" w:rsidRPr="00ED0891" w:rsidRDefault="00FB007B">
            <w:pPr>
              <w:pStyle w:val="TAC"/>
              <w:rPr>
                <w:sz w:val="16"/>
                <w:szCs w:val="16"/>
              </w:rPr>
            </w:pPr>
            <w:r w:rsidRPr="00ED0891">
              <w:rPr>
                <w:rFonts w:hint="eastAsia"/>
                <w:sz w:val="16"/>
                <w:szCs w:val="16"/>
                <w:lang w:eastAsia="zh-CN"/>
              </w:rPr>
              <w:t>0</w:t>
            </w:r>
            <w:r w:rsidRPr="00ED0891">
              <w:rPr>
                <w:sz w:val="16"/>
                <w:szCs w:val="16"/>
                <w:lang w:eastAsia="zh-CN"/>
              </w:rPr>
              <w:t>.0.1</w:t>
            </w:r>
          </w:p>
        </w:tc>
      </w:tr>
      <w:tr w:rsidR="0037555F" w:rsidRPr="00ED0891">
        <w:tc>
          <w:tcPr>
            <w:tcW w:w="800"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FB007B">
            <w:pPr>
              <w:pStyle w:val="TAC"/>
              <w:rPr>
                <w:sz w:val="16"/>
                <w:szCs w:val="16"/>
                <w:lang w:eastAsia="zh-CN"/>
              </w:rPr>
            </w:pPr>
            <w:r w:rsidRPr="00ED0891">
              <w:rPr>
                <w:rFonts w:hint="eastAsia"/>
                <w:sz w:val="16"/>
                <w:szCs w:val="16"/>
                <w:lang w:eastAsia="zh-CN"/>
              </w:rPr>
              <w:t>2</w:t>
            </w:r>
            <w:r w:rsidRPr="00ED0891">
              <w:rPr>
                <w:sz w:val="16"/>
                <w:szCs w:val="16"/>
                <w:lang w:eastAsia="zh-CN"/>
              </w:rPr>
              <w:t>022</w:t>
            </w:r>
            <w:r w:rsidRPr="00ED0891">
              <w:rPr>
                <w:rFonts w:hint="eastAsia"/>
                <w:sz w:val="16"/>
                <w:szCs w:val="16"/>
                <w:lang w:eastAsia="zh-CN"/>
              </w:rPr>
              <w:t>-</w:t>
            </w:r>
            <w:r w:rsidRPr="00ED0891">
              <w:rPr>
                <w:sz w:val="16"/>
                <w:szCs w:val="16"/>
                <w:lang w:eastAsia="zh-CN"/>
              </w:rPr>
              <w:t>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FB007B">
            <w:pPr>
              <w:pStyle w:val="TAC"/>
              <w:rPr>
                <w:sz w:val="16"/>
                <w:szCs w:val="16"/>
                <w:lang w:eastAsia="zh-CN"/>
              </w:rPr>
            </w:pPr>
            <w:r w:rsidRPr="00ED0891">
              <w:rPr>
                <w:rFonts w:hint="eastAsia"/>
                <w:sz w:val="16"/>
                <w:szCs w:val="16"/>
                <w:lang w:eastAsia="zh-CN"/>
              </w:rPr>
              <w:t>R</w:t>
            </w:r>
            <w:r w:rsidRPr="00ED0891">
              <w:rPr>
                <w:sz w:val="16"/>
                <w:szCs w:val="16"/>
                <w:lang w:eastAsia="zh-CN"/>
              </w:rPr>
              <w:t>AN1#109</w:t>
            </w:r>
            <w:r w:rsidRPr="00ED0891">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FB007B">
            <w:pPr>
              <w:pStyle w:val="TAC"/>
              <w:jc w:val="left"/>
              <w:rPr>
                <w:sz w:val="16"/>
                <w:szCs w:val="16"/>
                <w:lang w:eastAsia="zh-CN"/>
              </w:rPr>
            </w:pPr>
            <w:r w:rsidRPr="00ED0891">
              <w:rPr>
                <w:rFonts w:hint="eastAsia"/>
                <w:sz w:val="16"/>
                <w:szCs w:val="16"/>
                <w:lang w:eastAsia="zh-CN"/>
              </w:rPr>
              <w:t>R</w:t>
            </w:r>
            <w:r w:rsidRPr="00ED0891">
              <w:rPr>
                <w:sz w:val="16"/>
                <w:szCs w:val="16"/>
                <w:lang w:eastAsia="zh-CN"/>
              </w:rPr>
              <w:t>1-2205692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3755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3755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37555F">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FB007B">
            <w:pPr>
              <w:pStyle w:val="TAL"/>
              <w:rPr>
                <w:sz w:val="16"/>
                <w:szCs w:val="16"/>
                <w:lang w:eastAsia="zh-CN"/>
              </w:rPr>
            </w:pPr>
            <w:r w:rsidRPr="00ED0891">
              <w:rPr>
                <w:sz w:val="16"/>
                <w:szCs w:val="16"/>
                <w:lang w:eastAsia="zh-CN"/>
              </w:rPr>
              <w:t>Endorsed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FB007B">
            <w:pPr>
              <w:pStyle w:val="TAC"/>
              <w:rPr>
                <w:sz w:val="16"/>
                <w:szCs w:val="16"/>
                <w:lang w:eastAsia="zh-CN"/>
              </w:rPr>
            </w:pPr>
            <w:r w:rsidRPr="00ED0891">
              <w:rPr>
                <w:rFonts w:hint="eastAsia"/>
                <w:sz w:val="16"/>
                <w:szCs w:val="16"/>
                <w:lang w:eastAsia="zh-CN"/>
              </w:rPr>
              <w:t>0</w:t>
            </w:r>
            <w:r w:rsidRPr="00ED0891">
              <w:rPr>
                <w:sz w:val="16"/>
                <w:szCs w:val="16"/>
                <w:lang w:eastAsia="zh-CN"/>
              </w:rPr>
              <w:t>.0.2</w:t>
            </w:r>
          </w:p>
        </w:tc>
      </w:tr>
      <w:tr w:rsidR="0037555F">
        <w:tc>
          <w:tcPr>
            <w:tcW w:w="800"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FB007B">
            <w:pPr>
              <w:pStyle w:val="TAC"/>
              <w:rPr>
                <w:sz w:val="16"/>
                <w:szCs w:val="16"/>
                <w:lang w:eastAsia="zh-CN"/>
              </w:rPr>
            </w:pPr>
            <w:r w:rsidRPr="00ED0891">
              <w:rPr>
                <w:sz w:val="16"/>
                <w:szCs w:val="16"/>
                <w:lang w:eastAsia="zh-CN"/>
              </w:rPr>
              <w:t>2023-02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FB007B">
            <w:pPr>
              <w:pStyle w:val="TAC"/>
              <w:rPr>
                <w:sz w:val="16"/>
                <w:szCs w:val="16"/>
                <w:lang w:eastAsia="zh-CN"/>
              </w:rPr>
            </w:pPr>
            <w:r w:rsidRPr="00ED0891">
              <w:rPr>
                <w:sz w:val="16"/>
                <w:szCs w:val="16"/>
                <w:lang w:eastAsia="zh-CN"/>
              </w:rPr>
              <w:t>RAN1#112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FB007B">
            <w:pPr>
              <w:pStyle w:val="TAC"/>
              <w:jc w:val="left"/>
              <w:rPr>
                <w:sz w:val="16"/>
                <w:szCs w:val="16"/>
                <w:lang w:eastAsia="zh-CN"/>
              </w:rPr>
            </w:pPr>
            <w:r w:rsidRPr="00ED0891">
              <w:rPr>
                <w:sz w:val="16"/>
                <w:szCs w:val="16"/>
                <w:lang w:eastAsia="zh-CN"/>
              </w:rPr>
              <w:t>R1-22xxxxx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3755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3755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37555F">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555F" w:rsidRPr="00ED0891" w:rsidRDefault="00FB007B">
            <w:pPr>
              <w:pStyle w:val="TAL"/>
              <w:rPr>
                <w:sz w:val="16"/>
                <w:szCs w:val="16"/>
                <w:lang w:eastAsia="zh-CN"/>
              </w:rPr>
            </w:pPr>
            <w:r w:rsidRPr="00ED0891">
              <w:rPr>
                <w:sz w:val="16"/>
                <w:szCs w:val="16"/>
                <w:lang w:eastAsia="zh-CN"/>
              </w:rPr>
              <w:t xml:space="preserve">Capture evaluation methodology agreements </w:t>
            </w:r>
            <w:r w:rsidRPr="00ED0891">
              <w:rPr>
                <w:rFonts w:hint="eastAsia"/>
                <w:sz w:val="16"/>
                <w:szCs w:val="16"/>
                <w:lang w:eastAsia="zh-CN"/>
              </w:rPr>
              <w:t>until</w:t>
            </w:r>
            <w:r w:rsidRPr="00ED0891">
              <w:rPr>
                <w:sz w:val="16"/>
                <w:szCs w:val="16"/>
                <w:lang w:eastAsia="zh-CN"/>
              </w:rPr>
              <w:t xml:space="preserve"> RAN1#111 </w:t>
            </w:r>
            <w:r w:rsidRPr="00ED0891">
              <w:rPr>
                <w:rFonts w:hint="eastAsia"/>
                <w:sz w:val="16"/>
                <w:szCs w:val="16"/>
                <w:lang w:eastAsia="zh-CN"/>
              </w:rPr>
              <w:t>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555F" w:rsidRDefault="00FB007B">
            <w:pPr>
              <w:pStyle w:val="TAC"/>
              <w:rPr>
                <w:sz w:val="16"/>
                <w:szCs w:val="16"/>
                <w:lang w:eastAsia="zh-CN"/>
              </w:rPr>
            </w:pPr>
            <w:r w:rsidRPr="00ED0891">
              <w:rPr>
                <w:sz w:val="16"/>
                <w:szCs w:val="16"/>
                <w:lang w:eastAsia="zh-CN"/>
              </w:rPr>
              <w:t>0.1.0</w:t>
            </w:r>
          </w:p>
        </w:tc>
      </w:tr>
    </w:tbl>
    <w:p w:rsidR="0037555F" w:rsidRDefault="0037555F"/>
    <w:sectPr w:rsidR="0037555F" w:rsidSect="00CE76E5">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E14CB7" w15:done="0"/>
  <w15:commentEx w15:paraId="5F9C19D5" w15:done="0"/>
  <w15:commentEx w15:paraId="72BE33F0" w15:done="0"/>
  <w15:commentEx w15:paraId="3750D3B0" w15:done="0"/>
  <w15:commentEx w15:paraId="5347797E" w15:done="0"/>
  <w15:commentEx w15:paraId="000C79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E711" w16cex:dateUtc="2023-03-02T08:12:00Z"/>
  <w16cex:commentExtensible w16cex:durableId="27AAE732" w16cex:dateUtc="2023-03-02T08:13:00Z"/>
  <w16cex:commentExtensible w16cex:durableId="27AAE75D" w16cex:dateUtc="2023-03-02T08:14:00Z"/>
  <w16cex:commentExtensible w16cex:durableId="27AAE7CF" w16cex:dateUtc="2023-03-02T08:15:00Z"/>
  <w16cex:commentExtensible w16cex:durableId="27AAE7DF" w16cex:dateUtc="2023-03-02T08:16:00Z"/>
  <w16cex:commentExtensible w16cex:durableId="27AAE780" w16cex:dateUtc="2023-03-02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E14CB7" w16cid:durableId="27AAE711"/>
  <w16cid:commentId w16cid:paraId="5F9C19D5" w16cid:durableId="27AAE732"/>
  <w16cid:commentId w16cid:paraId="72BE33F0" w16cid:durableId="27AAE75D"/>
  <w16cid:commentId w16cid:paraId="3750D3B0" w16cid:durableId="27AAE7CF"/>
  <w16cid:commentId w16cid:paraId="5347797E" w16cid:durableId="27AAE7DF"/>
  <w16cid:commentId w16cid:paraId="000C79E6" w16cid:durableId="27AAE7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CAD" w:rsidRDefault="00BA6CAD">
      <w:pPr>
        <w:spacing w:after="0"/>
      </w:pPr>
      <w:r>
        <w:separator/>
      </w:r>
    </w:p>
  </w:endnote>
  <w:endnote w:type="continuationSeparator" w:id="0">
    <w:p w:rsidR="00BA6CAD" w:rsidRDefault="00BA6CA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FF"/>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080" w:rsidRDefault="001F7080">
    <w:pPr>
      <w:pStyle w:val="af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CAD" w:rsidRDefault="00BA6CAD">
      <w:pPr>
        <w:spacing w:after="0"/>
      </w:pPr>
      <w:r>
        <w:separator/>
      </w:r>
    </w:p>
  </w:footnote>
  <w:footnote w:type="continuationSeparator" w:id="0">
    <w:p w:rsidR="00BA6CAD" w:rsidRDefault="00BA6CA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080" w:rsidRDefault="001F70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7A78">
      <w:rPr>
        <w:rFonts w:ascii="Arial" w:hAnsi="Arial" w:cs="Arial"/>
        <w:b/>
        <w:noProof/>
        <w:sz w:val="18"/>
        <w:szCs w:val="18"/>
      </w:rPr>
      <w:t>3GPP TR 38.858 V0.1.0 (2022-11)</w:t>
    </w:r>
    <w:r>
      <w:rPr>
        <w:rFonts w:ascii="Arial" w:hAnsi="Arial" w:cs="Arial"/>
        <w:b/>
        <w:sz w:val="18"/>
        <w:szCs w:val="18"/>
      </w:rPr>
      <w:fldChar w:fldCharType="end"/>
    </w:r>
  </w:p>
  <w:p w:rsidR="001F7080" w:rsidRDefault="001F70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7A78">
      <w:rPr>
        <w:rFonts w:ascii="Arial" w:hAnsi="Arial" w:cs="Arial"/>
        <w:b/>
        <w:noProof/>
        <w:sz w:val="18"/>
        <w:szCs w:val="18"/>
      </w:rPr>
      <w:t>41</w:t>
    </w:r>
    <w:r>
      <w:rPr>
        <w:rFonts w:ascii="Arial" w:hAnsi="Arial" w:cs="Arial"/>
        <w:b/>
        <w:sz w:val="18"/>
        <w:szCs w:val="18"/>
      </w:rPr>
      <w:fldChar w:fldCharType="end"/>
    </w:r>
  </w:p>
  <w:p w:rsidR="001F7080" w:rsidRDefault="001F70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7A78">
      <w:rPr>
        <w:rFonts w:ascii="Arial" w:hAnsi="Arial" w:cs="Arial"/>
        <w:b/>
        <w:noProof/>
        <w:sz w:val="18"/>
        <w:szCs w:val="18"/>
      </w:rPr>
      <w:t>Release 18</w:t>
    </w:r>
    <w:r>
      <w:rPr>
        <w:rFonts w:ascii="Arial" w:hAnsi="Arial" w:cs="Arial"/>
        <w:b/>
        <w:sz w:val="18"/>
        <w:szCs w:val="18"/>
      </w:rPr>
      <w:fldChar w:fldCharType="end"/>
    </w:r>
  </w:p>
  <w:p w:rsidR="001F7080" w:rsidRDefault="001F7080">
    <w:pPr>
      <w:pStyle w:val="af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7F61A0F"/>
    <w:multiLevelType w:val="multilevel"/>
    <w:tmpl w:val="07F61A0F"/>
    <w:lvl w:ilvl="0">
      <w:start w:val="1"/>
      <w:numFmt w:val="bullet"/>
      <w:lvlText w:val="-"/>
      <w:lvlJc w:val="left"/>
      <w:pPr>
        <w:ind w:left="360" w:hanging="360"/>
      </w:pPr>
      <w:rPr>
        <w:rFonts w:ascii="CG Times (WN)" w:eastAsia="SimSun" w:hAnsi="CG Times (WN)" w:cstheme="minorHAns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812537F"/>
    <w:multiLevelType w:val="multilevel"/>
    <w:tmpl w:val="0812537F"/>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0C665DAD"/>
    <w:multiLevelType w:val="multilevel"/>
    <w:tmpl w:val="0C665D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CC90218"/>
    <w:multiLevelType w:val="multilevel"/>
    <w:tmpl w:val="1CC90218"/>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BC84259"/>
    <w:multiLevelType w:val="multilevel"/>
    <w:tmpl w:val="2BC84259"/>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F963FA3"/>
    <w:multiLevelType w:val="multilevel"/>
    <w:tmpl w:val="2F963FA3"/>
    <w:lvl w:ilvl="0">
      <w:numFmt w:val="bullet"/>
      <w:lvlText w:val="-"/>
      <w:lvlJc w:val="left"/>
      <w:pPr>
        <w:ind w:left="3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A2C4B64"/>
    <w:multiLevelType w:val="multilevel"/>
    <w:tmpl w:val="4A2C4B64"/>
    <w:lvl w:ilvl="0">
      <w:numFmt w:val="bullet"/>
      <w:lvlText w:val="-"/>
      <w:lvlJc w:val="left"/>
      <w:pPr>
        <w:ind w:left="644" w:hanging="36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4D8F1C14"/>
    <w:multiLevelType w:val="multilevel"/>
    <w:tmpl w:val="4D8F1C14"/>
    <w:lvl w:ilvl="0">
      <w:numFmt w:val="bullet"/>
      <w:lvlText w:val="-"/>
      <w:lvlJc w:val="left"/>
      <w:pPr>
        <w:ind w:left="988" w:hanging="420"/>
      </w:pPr>
      <w:rPr>
        <w:rFonts w:ascii="Times" w:eastAsia="Batang" w:hAnsi="Times" w:cs="Time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2">
    <w:nsid w:val="4EA85134"/>
    <w:multiLevelType w:val="multilevel"/>
    <w:tmpl w:val="4EA85134"/>
    <w:lvl w:ilvl="0">
      <w:numFmt w:val="bullet"/>
      <w:lvlText w:val="-"/>
      <w:lvlJc w:val="left"/>
      <w:pPr>
        <w:ind w:left="644" w:hanging="36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6127AA7"/>
    <w:multiLevelType w:val="multilevel"/>
    <w:tmpl w:val="66127AA7"/>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37">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7721478"/>
    <w:multiLevelType w:val="multilevel"/>
    <w:tmpl w:val="77721478"/>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42"/>
  </w:num>
  <w:num w:numId="12">
    <w:abstractNumId w:val="34"/>
  </w:num>
  <w:num w:numId="13">
    <w:abstractNumId w:val="18"/>
    <w:lvlOverride w:ilvl="0">
      <w:startOverride w:val="1"/>
    </w:lvlOverride>
  </w:num>
  <w:num w:numId="14">
    <w:abstractNumId w:val="38"/>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0"/>
  </w:num>
  <w:num w:numId="18">
    <w:abstractNumId w:val="2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3"/>
  </w:num>
  <w:num w:numId="22">
    <w:abstractNumId w:val="27"/>
  </w:num>
  <w:num w:numId="23">
    <w:abstractNumId w:val="44"/>
  </w:num>
  <w:num w:numId="24">
    <w:abstractNumId w:val="29"/>
  </w:num>
  <w:num w:numId="25">
    <w:abstractNumId w:val="41"/>
  </w:num>
  <w:num w:numId="26">
    <w:abstractNumId w:val="35"/>
  </w:num>
  <w:num w:numId="27">
    <w:abstractNumId w:val="24"/>
  </w:num>
  <w:num w:numId="28">
    <w:abstractNumId w:val="21"/>
  </w:num>
  <w:num w:numId="29">
    <w:abstractNumId w:val="43"/>
  </w:num>
  <w:num w:numId="30">
    <w:abstractNumId w:val="39"/>
  </w:num>
  <w:num w:numId="31">
    <w:abstractNumId w:val="33"/>
  </w:num>
  <w:num w:numId="32">
    <w:abstractNumId w:val="31"/>
  </w:num>
  <w:num w:numId="33">
    <w:abstractNumId w:val="12"/>
  </w:num>
  <w:num w:numId="34">
    <w:abstractNumId w:val="36"/>
  </w:num>
  <w:num w:numId="35">
    <w:abstractNumId w:val="17"/>
  </w:num>
  <w:num w:numId="36">
    <w:abstractNumId w:val="14"/>
  </w:num>
  <w:num w:numId="37">
    <w:abstractNumId w:val="26"/>
  </w:num>
  <w:num w:numId="38">
    <w:abstractNumId w:val="32"/>
  </w:num>
  <w:num w:numId="39">
    <w:abstractNumId w:val="40"/>
  </w:num>
  <w:num w:numId="40">
    <w:abstractNumId w:val="11"/>
  </w:num>
  <w:num w:numId="41">
    <w:abstractNumId w:val="13"/>
  </w:num>
  <w:num w:numId="42">
    <w:abstractNumId w:val="10"/>
  </w:num>
  <w:num w:numId="43">
    <w:abstractNumId w:val="37"/>
  </w:num>
  <w:num w:numId="44">
    <w:abstractNumId w:val="28"/>
  </w:num>
  <w:num w:numId="45">
    <w:abstractNumId w:val="25"/>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Mustafa Emara">
    <w15:presenceInfo w15:providerId="AD" w15:userId="S::memara@qti.qualcomm.com::b46bd50d-0230-4afa-8a6b-81c9370535a4"/>
  </w15:person>
  <w15:person w15:author="chunxia-CMCC">
    <w15:presenceInfo w15:providerId="None" w15:userId="chunxia-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docVars>
    <w:docVar w:name="commondata" w:val="eyJoZGlkIjoiMGZkZDYyNzU3ZmI0YmNiMmVhNWYyYmZkYzQyYjAwYWYifQ=="/>
    <w:docVar w:name="KSO_WPS_MARK_KEY" w:val="fa624d0f-1626-45bb-801f-0dfe94eadd65"/>
  </w:docVars>
  <w:rsids>
    <w:rsidRoot w:val="004E213A"/>
    <w:rsid w:val="0000362C"/>
    <w:rsid w:val="00003727"/>
    <w:rsid w:val="00005F9B"/>
    <w:rsid w:val="0000772B"/>
    <w:rsid w:val="00007BF4"/>
    <w:rsid w:val="000119EB"/>
    <w:rsid w:val="00011CB5"/>
    <w:rsid w:val="000141D6"/>
    <w:rsid w:val="00014EC3"/>
    <w:rsid w:val="00015E18"/>
    <w:rsid w:val="00017235"/>
    <w:rsid w:val="00021359"/>
    <w:rsid w:val="00033397"/>
    <w:rsid w:val="0003364B"/>
    <w:rsid w:val="00036933"/>
    <w:rsid w:val="00036E7C"/>
    <w:rsid w:val="00037614"/>
    <w:rsid w:val="00037939"/>
    <w:rsid w:val="00040095"/>
    <w:rsid w:val="000453B4"/>
    <w:rsid w:val="00045C31"/>
    <w:rsid w:val="00051834"/>
    <w:rsid w:val="00054A22"/>
    <w:rsid w:val="00060DAD"/>
    <w:rsid w:val="00062023"/>
    <w:rsid w:val="000638CC"/>
    <w:rsid w:val="000655A6"/>
    <w:rsid w:val="00070916"/>
    <w:rsid w:val="000720AC"/>
    <w:rsid w:val="000745A2"/>
    <w:rsid w:val="00074F13"/>
    <w:rsid w:val="00080512"/>
    <w:rsid w:val="0008411E"/>
    <w:rsid w:val="000A3E04"/>
    <w:rsid w:val="000A4DDD"/>
    <w:rsid w:val="000A55C3"/>
    <w:rsid w:val="000A5D1E"/>
    <w:rsid w:val="000B102A"/>
    <w:rsid w:val="000B1629"/>
    <w:rsid w:val="000B37DE"/>
    <w:rsid w:val="000B48D8"/>
    <w:rsid w:val="000B6FC3"/>
    <w:rsid w:val="000C1EA5"/>
    <w:rsid w:val="000C47C3"/>
    <w:rsid w:val="000D12E1"/>
    <w:rsid w:val="000D23E0"/>
    <w:rsid w:val="000D48FE"/>
    <w:rsid w:val="000D58AB"/>
    <w:rsid w:val="000D7B40"/>
    <w:rsid w:val="000E063A"/>
    <w:rsid w:val="000E1B24"/>
    <w:rsid w:val="000E317B"/>
    <w:rsid w:val="000E38BD"/>
    <w:rsid w:val="000E5734"/>
    <w:rsid w:val="000E63DF"/>
    <w:rsid w:val="000E6E10"/>
    <w:rsid w:val="000F0292"/>
    <w:rsid w:val="000F2208"/>
    <w:rsid w:val="000F251E"/>
    <w:rsid w:val="000F396A"/>
    <w:rsid w:val="000F533F"/>
    <w:rsid w:val="000F5FA8"/>
    <w:rsid w:val="00101257"/>
    <w:rsid w:val="0010167F"/>
    <w:rsid w:val="00102417"/>
    <w:rsid w:val="00104291"/>
    <w:rsid w:val="00105068"/>
    <w:rsid w:val="0011133A"/>
    <w:rsid w:val="00113E23"/>
    <w:rsid w:val="00131375"/>
    <w:rsid w:val="00133525"/>
    <w:rsid w:val="00134A98"/>
    <w:rsid w:val="00135CD0"/>
    <w:rsid w:val="00137910"/>
    <w:rsid w:val="00137E0D"/>
    <w:rsid w:val="00140F76"/>
    <w:rsid w:val="00143AE9"/>
    <w:rsid w:val="00144EA2"/>
    <w:rsid w:val="0014502E"/>
    <w:rsid w:val="00147E21"/>
    <w:rsid w:val="00163F2C"/>
    <w:rsid w:val="001659ED"/>
    <w:rsid w:val="00166598"/>
    <w:rsid w:val="0017009C"/>
    <w:rsid w:val="00170B58"/>
    <w:rsid w:val="00171BCC"/>
    <w:rsid w:val="00171CF5"/>
    <w:rsid w:val="0017300A"/>
    <w:rsid w:val="00176959"/>
    <w:rsid w:val="0018088E"/>
    <w:rsid w:val="0018117A"/>
    <w:rsid w:val="00184281"/>
    <w:rsid w:val="0019083B"/>
    <w:rsid w:val="00193E84"/>
    <w:rsid w:val="001957FF"/>
    <w:rsid w:val="0019628D"/>
    <w:rsid w:val="00196D39"/>
    <w:rsid w:val="001A222E"/>
    <w:rsid w:val="001A2F83"/>
    <w:rsid w:val="001A451C"/>
    <w:rsid w:val="001A4C42"/>
    <w:rsid w:val="001A7420"/>
    <w:rsid w:val="001B0FD5"/>
    <w:rsid w:val="001B19EA"/>
    <w:rsid w:val="001B45E6"/>
    <w:rsid w:val="001B5A29"/>
    <w:rsid w:val="001B6637"/>
    <w:rsid w:val="001C21C3"/>
    <w:rsid w:val="001C286A"/>
    <w:rsid w:val="001C4650"/>
    <w:rsid w:val="001C529C"/>
    <w:rsid w:val="001C5791"/>
    <w:rsid w:val="001C70BC"/>
    <w:rsid w:val="001D02C2"/>
    <w:rsid w:val="001D0977"/>
    <w:rsid w:val="001D31C9"/>
    <w:rsid w:val="001E7BE5"/>
    <w:rsid w:val="001F0C1D"/>
    <w:rsid w:val="001F1132"/>
    <w:rsid w:val="001F168B"/>
    <w:rsid w:val="001F1A58"/>
    <w:rsid w:val="001F5B68"/>
    <w:rsid w:val="001F7080"/>
    <w:rsid w:val="00200690"/>
    <w:rsid w:val="00205CA8"/>
    <w:rsid w:val="00206F44"/>
    <w:rsid w:val="00210E7F"/>
    <w:rsid w:val="00215A21"/>
    <w:rsid w:val="0021718C"/>
    <w:rsid w:val="00223850"/>
    <w:rsid w:val="002254E5"/>
    <w:rsid w:val="00230F44"/>
    <w:rsid w:val="00232159"/>
    <w:rsid w:val="002339FB"/>
    <w:rsid w:val="00233B0E"/>
    <w:rsid w:val="002347A2"/>
    <w:rsid w:val="0023512C"/>
    <w:rsid w:val="002351EF"/>
    <w:rsid w:val="00237941"/>
    <w:rsid w:val="002404B7"/>
    <w:rsid w:val="00241A4D"/>
    <w:rsid w:val="0024204A"/>
    <w:rsid w:val="00242602"/>
    <w:rsid w:val="0025134B"/>
    <w:rsid w:val="0025296A"/>
    <w:rsid w:val="0025538C"/>
    <w:rsid w:val="00263CD1"/>
    <w:rsid w:val="00264556"/>
    <w:rsid w:val="002675F0"/>
    <w:rsid w:val="00271D7A"/>
    <w:rsid w:val="00273482"/>
    <w:rsid w:val="00274FA4"/>
    <w:rsid w:val="002756CF"/>
    <w:rsid w:val="002760EE"/>
    <w:rsid w:val="002767BA"/>
    <w:rsid w:val="00282DDD"/>
    <w:rsid w:val="00283F0C"/>
    <w:rsid w:val="00284BEA"/>
    <w:rsid w:val="002851E3"/>
    <w:rsid w:val="0028557A"/>
    <w:rsid w:val="002856E0"/>
    <w:rsid w:val="00286B56"/>
    <w:rsid w:val="00290514"/>
    <w:rsid w:val="00290737"/>
    <w:rsid w:val="002949DE"/>
    <w:rsid w:val="00295017"/>
    <w:rsid w:val="00296911"/>
    <w:rsid w:val="002A0D60"/>
    <w:rsid w:val="002A0FA6"/>
    <w:rsid w:val="002A1C37"/>
    <w:rsid w:val="002A5225"/>
    <w:rsid w:val="002B0A08"/>
    <w:rsid w:val="002B0DD6"/>
    <w:rsid w:val="002B6339"/>
    <w:rsid w:val="002C1CF9"/>
    <w:rsid w:val="002D37B3"/>
    <w:rsid w:val="002D6132"/>
    <w:rsid w:val="002D6A54"/>
    <w:rsid w:val="002D6E0A"/>
    <w:rsid w:val="002D7053"/>
    <w:rsid w:val="002D7B6A"/>
    <w:rsid w:val="002E00EE"/>
    <w:rsid w:val="002E30A8"/>
    <w:rsid w:val="002E5AE6"/>
    <w:rsid w:val="002F37C9"/>
    <w:rsid w:val="002F3832"/>
    <w:rsid w:val="002F480D"/>
    <w:rsid w:val="002F488A"/>
    <w:rsid w:val="002F5B19"/>
    <w:rsid w:val="002F5E8C"/>
    <w:rsid w:val="00305F8F"/>
    <w:rsid w:val="003117A8"/>
    <w:rsid w:val="003172DC"/>
    <w:rsid w:val="00322906"/>
    <w:rsid w:val="00322A44"/>
    <w:rsid w:val="00323001"/>
    <w:rsid w:val="00326D80"/>
    <w:rsid w:val="00331769"/>
    <w:rsid w:val="003335BF"/>
    <w:rsid w:val="003359B6"/>
    <w:rsid w:val="00353FDA"/>
    <w:rsid w:val="0035462D"/>
    <w:rsid w:val="00356555"/>
    <w:rsid w:val="003572CF"/>
    <w:rsid w:val="00357560"/>
    <w:rsid w:val="00357EDD"/>
    <w:rsid w:val="00362698"/>
    <w:rsid w:val="00363644"/>
    <w:rsid w:val="00364080"/>
    <w:rsid w:val="00365200"/>
    <w:rsid w:val="003662A2"/>
    <w:rsid w:val="00367A78"/>
    <w:rsid w:val="00370B3B"/>
    <w:rsid w:val="003754E4"/>
    <w:rsid w:val="0037555F"/>
    <w:rsid w:val="003765B8"/>
    <w:rsid w:val="00380AB7"/>
    <w:rsid w:val="00380CBC"/>
    <w:rsid w:val="00381779"/>
    <w:rsid w:val="0038387F"/>
    <w:rsid w:val="003853CF"/>
    <w:rsid w:val="00385753"/>
    <w:rsid w:val="00387EB5"/>
    <w:rsid w:val="00396588"/>
    <w:rsid w:val="003966A8"/>
    <w:rsid w:val="00397F1C"/>
    <w:rsid w:val="003A2F00"/>
    <w:rsid w:val="003A33A2"/>
    <w:rsid w:val="003A4274"/>
    <w:rsid w:val="003A6358"/>
    <w:rsid w:val="003B4D15"/>
    <w:rsid w:val="003B7C16"/>
    <w:rsid w:val="003C3971"/>
    <w:rsid w:val="003C5178"/>
    <w:rsid w:val="003D17A4"/>
    <w:rsid w:val="003D3C35"/>
    <w:rsid w:val="003D568D"/>
    <w:rsid w:val="003D5DB2"/>
    <w:rsid w:val="003D703A"/>
    <w:rsid w:val="003E44AF"/>
    <w:rsid w:val="003E6776"/>
    <w:rsid w:val="003E72F4"/>
    <w:rsid w:val="003E7634"/>
    <w:rsid w:val="003F0120"/>
    <w:rsid w:val="003F2244"/>
    <w:rsid w:val="003F2ADD"/>
    <w:rsid w:val="003F3148"/>
    <w:rsid w:val="003F6440"/>
    <w:rsid w:val="00401D14"/>
    <w:rsid w:val="004036A5"/>
    <w:rsid w:val="00403D24"/>
    <w:rsid w:val="00405EAE"/>
    <w:rsid w:val="0041502C"/>
    <w:rsid w:val="00415A9A"/>
    <w:rsid w:val="00417A92"/>
    <w:rsid w:val="00423334"/>
    <w:rsid w:val="0042516C"/>
    <w:rsid w:val="004257CE"/>
    <w:rsid w:val="00427A9A"/>
    <w:rsid w:val="004345EC"/>
    <w:rsid w:val="004356D0"/>
    <w:rsid w:val="00435C9C"/>
    <w:rsid w:val="00446C1E"/>
    <w:rsid w:val="00446C84"/>
    <w:rsid w:val="004470AD"/>
    <w:rsid w:val="00452AFD"/>
    <w:rsid w:val="0045311D"/>
    <w:rsid w:val="00453193"/>
    <w:rsid w:val="00455462"/>
    <w:rsid w:val="00456083"/>
    <w:rsid w:val="00461269"/>
    <w:rsid w:val="004632F6"/>
    <w:rsid w:val="00464301"/>
    <w:rsid w:val="0046533E"/>
    <w:rsid w:val="00465515"/>
    <w:rsid w:val="00466EB2"/>
    <w:rsid w:val="004705E8"/>
    <w:rsid w:val="004720AB"/>
    <w:rsid w:val="00481DA6"/>
    <w:rsid w:val="004858DD"/>
    <w:rsid w:val="00492D27"/>
    <w:rsid w:val="004931A1"/>
    <w:rsid w:val="00496B9F"/>
    <w:rsid w:val="0049751D"/>
    <w:rsid w:val="004A1969"/>
    <w:rsid w:val="004A2CBE"/>
    <w:rsid w:val="004A6C88"/>
    <w:rsid w:val="004B3AD8"/>
    <w:rsid w:val="004B6796"/>
    <w:rsid w:val="004C0BD8"/>
    <w:rsid w:val="004C1A24"/>
    <w:rsid w:val="004C1C4D"/>
    <w:rsid w:val="004C30AC"/>
    <w:rsid w:val="004C48B0"/>
    <w:rsid w:val="004D3578"/>
    <w:rsid w:val="004D403C"/>
    <w:rsid w:val="004D53DB"/>
    <w:rsid w:val="004E213A"/>
    <w:rsid w:val="004E3B11"/>
    <w:rsid w:val="004E55E7"/>
    <w:rsid w:val="004E5BB7"/>
    <w:rsid w:val="004E77F2"/>
    <w:rsid w:val="004E78BD"/>
    <w:rsid w:val="004F0988"/>
    <w:rsid w:val="004F3340"/>
    <w:rsid w:val="004F5003"/>
    <w:rsid w:val="004F6852"/>
    <w:rsid w:val="004F7A7F"/>
    <w:rsid w:val="00502116"/>
    <w:rsid w:val="005028BD"/>
    <w:rsid w:val="005038E6"/>
    <w:rsid w:val="00506957"/>
    <w:rsid w:val="00507B61"/>
    <w:rsid w:val="00510E6B"/>
    <w:rsid w:val="00511002"/>
    <w:rsid w:val="00513B7C"/>
    <w:rsid w:val="00514ACC"/>
    <w:rsid w:val="00526D4B"/>
    <w:rsid w:val="00530153"/>
    <w:rsid w:val="00531C35"/>
    <w:rsid w:val="0053388B"/>
    <w:rsid w:val="00535773"/>
    <w:rsid w:val="0053613E"/>
    <w:rsid w:val="00536FD9"/>
    <w:rsid w:val="00542671"/>
    <w:rsid w:val="00543E6C"/>
    <w:rsid w:val="00544CCC"/>
    <w:rsid w:val="00545B6D"/>
    <w:rsid w:val="00550271"/>
    <w:rsid w:val="00553771"/>
    <w:rsid w:val="00557E89"/>
    <w:rsid w:val="00565087"/>
    <w:rsid w:val="00572121"/>
    <w:rsid w:val="005751A8"/>
    <w:rsid w:val="00576DA7"/>
    <w:rsid w:val="005771DC"/>
    <w:rsid w:val="0058106C"/>
    <w:rsid w:val="00584300"/>
    <w:rsid w:val="00585E3E"/>
    <w:rsid w:val="00587CD3"/>
    <w:rsid w:val="00587D39"/>
    <w:rsid w:val="00591B29"/>
    <w:rsid w:val="00592E32"/>
    <w:rsid w:val="005950CB"/>
    <w:rsid w:val="00597304"/>
    <w:rsid w:val="00597B11"/>
    <w:rsid w:val="005A054B"/>
    <w:rsid w:val="005A44A0"/>
    <w:rsid w:val="005A7CA0"/>
    <w:rsid w:val="005C0F89"/>
    <w:rsid w:val="005C553F"/>
    <w:rsid w:val="005C740D"/>
    <w:rsid w:val="005D051A"/>
    <w:rsid w:val="005D05B1"/>
    <w:rsid w:val="005D09BA"/>
    <w:rsid w:val="005D2915"/>
    <w:rsid w:val="005D2E01"/>
    <w:rsid w:val="005D3362"/>
    <w:rsid w:val="005D5A42"/>
    <w:rsid w:val="005D5DCA"/>
    <w:rsid w:val="005D7526"/>
    <w:rsid w:val="005E10CC"/>
    <w:rsid w:val="005E1C6A"/>
    <w:rsid w:val="005E2773"/>
    <w:rsid w:val="005E311E"/>
    <w:rsid w:val="005E4BB2"/>
    <w:rsid w:val="005E4C1B"/>
    <w:rsid w:val="005E58AE"/>
    <w:rsid w:val="005F2B44"/>
    <w:rsid w:val="005F34FF"/>
    <w:rsid w:val="005F564E"/>
    <w:rsid w:val="005F788A"/>
    <w:rsid w:val="005F78CE"/>
    <w:rsid w:val="006021B8"/>
    <w:rsid w:val="00602AEA"/>
    <w:rsid w:val="006037A8"/>
    <w:rsid w:val="006122B1"/>
    <w:rsid w:val="00612F3D"/>
    <w:rsid w:val="00614FDF"/>
    <w:rsid w:val="00616A55"/>
    <w:rsid w:val="006224A2"/>
    <w:rsid w:val="00622CA7"/>
    <w:rsid w:val="00624E41"/>
    <w:rsid w:val="00627DD3"/>
    <w:rsid w:val="00630A72"/>
    <w:rsid w:val="00630A8A"/>
    <w:rsid w:val="00630E41"/>
    <w:rsid w:val="0063151C"/>
    <w:rsid w:val="0063543D"/>
    <w:rsid w:val="00635E78"/>
    <w:rsid w:val="00636EC1"/>
    <w:rsid w:val="0063707E"/>
    <w:rsid w:val="00640F17"/>
    <w:rsid w:val="0064512A"/>
    <w:rsid w:val="00646BBC"/>
    <w:rsid w:val="00647114"/>
    <w:rsid w:val="006476C1"/>
    <w:rsid w:val="0065455D"/>
    <w:rsid w:val="006556DA"/>
    <w:rsid w:val="00657ACC"/>
    <w:rsid w:val="00661C2F"/>
    <w:rsid w:val="00665F3B"/>
    <w:rsid w:val="0066689A"/>
    <w:rsid w:val="00670CD9"/>
    <w:rsid w:val="00673364"/>
    <w:rsid w:val="006755A8"/>
    <w:rsid w:val="00675707"/>
    <w:rsid w:val="00676433"/>
    <w:rsid w:val="00681841"/>
    <w:rsid w:val="00684CF1"/>
    <w:rsid w:val="00686DB9"/>
    <w:rsid w:val="00687739"/>
    <w:rsid w:val="006912E9"/>
    <w:rsid w:val="00691E59"/>
    <w:rsid w:val="00696D98"/>
    <w:rsid w:val="006A2D55"/>
    <w:rsid w:val="006A323F"/>
    <w:rsid w:val="006A7B8B"/>
    <w:rsid w:val="006B0B2E"/>
    <w:rsid w:val="006B0E1B"/>
    <w:rsid w:val="006B1D31"/>
    <w:rsid w:val="006B30D0"/>
    <w:rsid w:val="006C0B86"/>
    <w:rsid w:val="006C18E7"/>
    <w:rsid w:val="006C3D95"/>
    <w:rsid w:val="006C4BDC"/>
    <w:rsid w:val="006C4D22"/>
    <w:rsid w:val="006C6135"/>
    <w:rsid w:val="006D17C3"/>
    <w:rsid w:val="006D3C08"/>
    <w:rsid w:val="006D4528"/>
    <w:rsid w:val="006E3512"/>
    <w:rsid w:val="006E3536"/>
    <w:rsid w:val="006E4049"/>
    <w:rsid w:val="006E5006"/>
    <w:rsid w:val="006E511B"/>
    <w:rsid w:val="006E5C86"/>
    <w:rsid w:val="006F0C1E"/>
    <w:rsid w:val="00700B7E"/>
    <w:rsid w:val="00701116"/>
    <w:rsid w:val="0070292B"/>
    <w:rsid w:val="00703178"/>
    <w:rsid w:val="007047CC"/>
    <w:rsid w:val="00706BE0"/>
    <w:rsid w:val="007078AB"/>
    <w:rsid w:val="00707EA7"/>
    <w:rsid w:val="0071174C"/>
    <w:rsid w:val="0071254F"/>
    <w:rsid w:val="00713379"/>
    <w:rsid w:val="00713C44"/>
    <w:rsid w:val="00714A84"/>
    <w:rsid w:val="00714B51"/>
    <w:rsid w:val="00716D5D"/>
    <w:rsid w:val="007179E8"/>
    <w:rsid w:val="00722BC5"/>
    <w:rsid w:val="007244D9"/>
    <w:rsid w:val="00724E3F"/>
    <w:rsid w:val="007313DE"/>
    <w:rsid w:val="00733E31"/>
    <w:rsid w:val="00734A5B"/>
    <w:rsid w:val="00735B64"/>
    <w:rsid w:val="0073663E"/>
    <w:rsid w:val="00736A17"/>
    <w:rsid w:val="0074026F"/>
    <w:rsid w:val="0074044D"/>
    <w:rsid w:val="00741C89"/>
    <w:rsid w:val="0074247F"/>
    <w:rsid w:val="007429F6"/>
    <w:rsid w:val="00743201"/>
    <w:rsid w:val="00744E76"/>
    <w:rsid w:val="0074688F"/>
    <w:rsid w:val="007468B3"/>
    <w:rsid w:val="007503C2"/>
    <w:rsid w:val="00750C43"/>
    <w:rsid w:val="00760952"/>
    <w:rsid w:val="00760CCF"/>
    <w:rsid w:val="00764A0F"/>
    <w:rsid w:val="00765EA3"/>
    <w:rsid w:val="00770DA9"/>
    <w:rsid w:val="0077362F"/>
    <w:rsid w:val="00773D7B"/>
    <w:rsid w:val="00774DA4"/>
    <w:rsid w:val="00775D82"/>
    <w:rsid w:val="0077635A"/>
    <w:rsid w:val="00781F0F"/>
    <w:rsid w:val="007840BE"/>
    <w:rsid w:val="00790746"/>
    <w:rsid w:val="00791BB8"/>
    <w:rsid w:val="0079296A"/>
    <w:rsid w:val="00793AC7"/>
    <w:rsid w:val="00795AFD"/>
    <w:rsid w:val="00796022"/>
    <w:rsid w:val="00797411"/>
    <w:rsid w:val="007A1CAD"/>
    <w:rsid w:val="007A26F7"/>
    <w:rsid w:val="007A2EC9"/>
    <w:rsid w:val="007B09DE"/>
    <w:rsid w:val="007B105A"/>
    <w:rsid w:val="007B1FE2"/>
    <w:rsid w:val="007B600E"/>
    <w:rsid w:val="007C23E5"/>
    <w:rsid w:val="007C30E5"/>
    <w:rsid w:val="007C31F7"/>
    <w:rsid w:val="007C4824"/>
    <w:rsid w:val="007C5589"/>
    <w:rsid w:val="007C6E57"/>
    <w:rsid w:val="007D05FE"/>
    <w:rsid w:val="007D38E7"/>
    <w:rsid w:val="007D6EDC"/>
    <w:rsid w:val="007E1810"/>
    <w:rsid w:val="007E65F7"/>
    <w:rsid w:val="007F01C9"/>
    <w:rsid w:val="007F0F4A"/>
    <w:rsid w:val="007F65BB"/>
    <w:rsid w:val="008028A4"/>
    <w:rsid w:val="008112C6"/>
    <w:rsid w:val="00812200"/>
    <w:rsid w:val="00813DBD"/>
    <w:rsid w:val="00814C71"/>
    <w:rsid w:val="00814DD9"/>
    <w:rsid w:val="00817D23"/>
    <w:rsid w:val="00821014"/>
    <w:rsid w:val="00824495"/>
    <w:rsid w:val="00830747"/>
    <w:rsid w:val="00840403"/>
    <w:rsid w:val="0085133A"/>
    <w:rsid w:val="00851525"/>
    <w:rsid w:val="00851F36"/>
    <w:rsid w:val="00853F44"/>
    <w:rsid w:val="00857B1B"/>
    <w:rsid w:val="0086067A"/>
    <w:rsid w:val="0086246D"/>
    <w:rsid w:val="00862DD2"/>
    <w:rsid w:val="00864935"/>
    <w:rsid w:val="008665C1"/>
    <w:rsid w:val="00873BB0"/>
    <w:rsid w:val="00875A4E"/>
    <w:rsid w:val="008768CA"/>
    <w:rsid w:val="00877229"/>
    <w:rsid w:val="008815C5"/>
    <w:rsid w:val="00881B3C"/>
    <w:rsid w:val="00883917"/>
    <w:rsid w:val="0088625F"/>
    <w:rsid w:val="00887668"/>
    <w:rsid w:val="00887693"/>
    <w:rsid w:val="008912A1"/>
    <w:rsid w:val="00893A41"/>
    <w:rsid w:val="0089422B"/>
    <w:rsid w:val="00895D37"/>
    <w:rsid w:val="008B2C5C"/>
    <w:rsid w:val="008B3385"/>
    <w:rsid w:val="008B4835"/>
    <w:rsid w:val="008B5A45"/>
    <w:rsid w:val="008B6E8E"/>
    <w:rsid w:val="008B748F"/>
    <w:rsid w:val="008C384C"/>
    <w:rsid w:val="008C538F"/>
    <w:rsid w:val="008C6B8A"/>
    <w:rsid w:val="008C6D37"/>
    <w:rsid w:val="008C6EDE"/>
    <w:rsid w:val="008D1407"/>
    <w:rsid w:val="008D40CD"/>
    <w:rsid w:val="008D5163"/>
    <w:rsid w:val="008D5551"/>
    <w:rsid w:val="008D716A"/>
    <w:rsid w:val="008E14F8"/>
    <w:rsid w:val="008E2D68"/>
    <w:rsid w:val="008E549C"/>
    <w:rsid w:val="008E6756"/>
    <w:rsid w:val="008E6C5F"/>
    <w:rsid w:val="008E6F1C"/>
    <w:rsid w:val="008E7BD2"/>
    <w:rsid w:val="008F6B66"/>
    <w:rsid w:val="008F6E3A"/>
    <w:rsid w:val="009002DF"/>
    <w:rsid w:val="0090131C"/>
    <w:rsid w:val="0090271F"/>
    <w:rsid w:val="00902E23"/>
    <w:rsid w:val="009030DE"/>
    <w:rsid w:val="009044C3"/>
    <w:rsid w:val="009114D7"/>
    <w:rsid w:val="0091348E"/>
    <w:rsid w:val="00913B1F"/>
    <w:rsid w:val="0091688A"/>
    <w:rsid w:val="00917CCB"/>
    <w:rsid w:val="00920E01"/>
    <w:rsid w:val="0092428C"/>
    <w:rsid w:val="009303DE"/>
    <w:rsid w:val="00930D41"/>
    <w:rsid w:val="00933B41"/>
    <w:rsid w:val="00933FB0"/>
    <w:rsid w:val="00934B3C"/>
    <w:rsid w:val="00935907"/>
    <w:rsid w:val="00936271"/>
    <w:rsid w:val="00937B39"/>
    <w:rsid w:val="009405C4"/>
    <w:rsid w:val="009416F8"/>
    <w:rsid w:val="00942EC2"/>
    <w:rsid w:val="009432AF"/>
    <w:rsid w:val="00943EB2"/>
    <w:rsid w:val="00945B05"/>
    <w:rsid w:val="009559D7"/>
    <w:rsid w:val="00956B6A"/>
    <w:rsid w:val="00956C21"/>
    <w:rsid w:val="0095719E"/>
    <w:rsid w:val="00957E6E"/>
    <w:rsid w:val="00960DF8"/>
    <w:rsid w:val="00961A9F"/>
    <w:rsid w:val="00963B2F"/>
    <w:rsid w:val="00963EA8"/>
    <w:rsid w:val="009658A8"/>
    <w:rsid w:val="00965B86"/>
    <w:rsid w:val="00970F7C"/>
    <w:rsid w:val="009776E2"/>
    <w:rsid w:val="0097784A"/>
    <w:rsid w:val="00980416"/>
    <w:rsid w:val="0098251E"/>
    <w:rsid w:val="00985BF3"/>
    <w:rsid w:val="00994DC2"/>
    <w:rsid w:val="00994FFC"/>
    <w:rsid w:val="009A248E"/>
    <w:rsid w:val="009A298B"/>
    <w:rsid w:val="009A5BC1"/>
    <w:rsid w:val="009A5BFB"/>
    <w:rsid w:val="009A6BA8"/>
    <w:rsid w:val="009B07AB"/>
    <w:rsid w:val="009B66F9"/>
    <w:rsid w:val="009C2510"/>
    <w:rsid w:val="009C28FD"/>
    <w:rsid w:val="009C3A0D"/>
    <w:rsid w:val="009C4929"/>
    <w:rsid w:val="009C659C"/>
    <w:rsid w:val="009D0EF8"/>
    <w:rsid w:val="009D4551"/>
    <w:rsid w:val="009D54CD"/>
    <w:rsid w:val="009E0E10"/>
    <w:rsid w:val="009E1249"/>
    <w:rsid w:val="009E365C"/>
    <w:rsid w:val="009E593F"/>
    <w:rsid w:val="009F2933"/>
    <w:rsid w:val="009F37B7"/>
    <w:rsid w:val="009F3E89"/>
    <w:rsid w:val="009F40D3"/>
    <w:rsid w:val="009F6D02"/>
    <w:rsid w:val="00A02B34"/>
    <w:rsid w:val="00A02F65"/>
    <w:rsid w:val="00A04ABA"/>
    <w:rsid w:val="00A058D3"/>
    <w:rsid w:val="00A06AFA"/>
    <w:rsid w:val="00A07137"/>
    <w:rsid w:val="00A108EC"/>
    <w:rsid w:val="00A10F02"/>
    <w:rsid w:val="00A14BBB"/>
    <w:rsid w:val="00A164B4"/>
    <w:rsid w:val="00A17D37"/>
    <w:rsid w:val="00A242E7"/>
    <w:rsid w:val="00A26490"/>
    <w:rsid w:val="00A26956"/>
    <w:rsid w:val="00A2695D"/>
    <w:rsid w:val="00A27338"/>
    <w:rsid w:val="00A27486"/>
    <w:rsid w:val="00A32389"/>
    <w:rsid w:val="00A3344F"/>
    <w:rsid w:val="00A34717"/>
    <w:rsid w:val="00A34FFF"/>
    <w:rsid w:val="00A36CBE"/>
    <w:rsid w:val="00A3730A"/>
    <w:rsid w:val="00A42B8F"/>
    <w:rsid w:val="00A42E88"/>
    <w:rsid w:val="00A43E09"/>
    <w:rsid w:val="00A44513"/>
    <w:rsid w:val="00A45F14"/>
    <w:rsid w:val="00A471FB"/>
    <w:rsid w:val="00A50AD9"/>
    <w:rsid w:val="00A50DD9"/>
    <w:rsid w:val="00A53724"/>
    <w:rsid w:val="00A558A8"/>
    <w:rsid w:val="00A56066"/>
    <w:rsid w:val="00A57E7A"/>
    <w:rsid w:val="00A6054D"/>
    <w:rsid w:val="00A61A63"/>
    <w:rsid w:val="00A64F4B"/>
    <w:rsid w:val="00A650EC"/>
    <w:rsid w:val="00A65253"/>
    <w:rsid w:val="00A661CB"/>
    <w:rsid w:val="00A66225"/>
    <w:rsid w:val="00A663F3"/>
    <w:rsid w:val="00A66DA7"/>
    <w:rsid w:val="00A721C9"/>
    <w:rsid w:val="00A73129"/>
    <w:rsid w:val="00A8168B"/>
    <w:rsid w:val="00A819C2"/>
    <w:rsid w:val="00A82346"/>
    <w:rsid w:val="00A84BA9"/>
    <w:rsid w:val="00A91C5D"/>
    <w:rsid w:val="00A92BA1"/>
    <w:rsid w:val="00A93CAF"/>
    <w:rsid w:val="00A95A32"/>
    <w:rsid w:val="00A962E2"/>
    <w:rsid w:val="00AA0FA6"/>
    <w:rsid w:val="00AA1ED9"/>
    <w:rsid w:val="00AA5699"/>
    <w:rsid w:val="00AB061E"/>
    <w:rsid w:val="00AB0DA7"/>
    <w:rsid w:val="00AB2B5E"/>
    <w:rsid w:val="00AB3971"/>
    <w:rsid w:val="00AB4A5D"/>
    <w:rsid w:val="00AB5D6C"/>
    <w:rsid w:val="00AB7A0F"/>
    <w:rsid w:val="00AC4E75"/>
    <w:rsid w:val="00AC5A13"/>
    <w:rsid w:val="00AC6BC6"/>
    <w:rsid w:val="00AD065E"/>
    <w:rsid w:val="00AE1CB8"/>
    <w:rsid w:val="00AE25D9"/>
    <w:rsid w:val="00AE65E2"/>
    <w:rsid w:val="00AE68D3"/>
    <w:rsid w:val="00AE6E59"/>
    <w:rsid w:val="00AF1117"/>
    <w:rsid w:val="00AF1460"/>
    <w:rsid w:val="00AF5DD6"/>
    <w:rsid w:val="00B0253E"/>
    <w:rsid w:val="00B11595"/>
    <w:rsid w:val="00B119BA"/>
    <w:rsid w:val="00B13999"/>
    <w:rsid w:val="00B15449"/>
    <w:rsid w:val="00B15D31"/>
    <w:rsid w:val="00B165EE"/>
    <w:rsid w:val="00B250D3"/>
    <w:rsid w:val="00B25F93"/>
    <w:rsid w:val="00B33EF9"/>
    <w:rsid w:val="00B36932"/>
    <w:rsid w:val="00B44031"/>
    <w:rsid w:val="00B4445B"/>
    <w:rsid w:val="00B44E94"/>
    <w:rsid w:val="00B45366"/>
    <w:rsid w:val="00B45A83"/>
    <w:rsid w:val="00B46CD1"/>
    <w:rsid w:val="00B50AE7"/>
    <w:rsid w:val="00B55397"/>
    <w:rsid w:val="00B621B4"/>
    <w:rsid w:val="00B63B4C"/>
    <w:rsid w:val="00B6409A"/>
    <w:rsid w:val="00B67A64"/>
    <w:rsid w:val="00B71428"/>
    <w:rsid w:val="00B73A69"/>
    <w:rsid w:val="00B76E62"/>
    <w:rsid w:val="00B8213C"/>
    <w:rsid w:val="00B83763"/>
    <w:rsid w:val="00B86842"/>
    <w:rsid w:val="00B90170"/>
    <w:rsid w:val="00B93086"/>
    <w:rsid w:val="00B94C52"/>
    <w:rsid w:val="00BA19ED"/>
    <w:rsid w:val="00BA4B8D"/>
    <w:rsid w:val="00BA5A1A"/>
    <w:rsid w:val="00BA5AE2"/>
    <w:rsid w:val="00BA6CAD"/>
    <w:rsid w:val="00BA6D92"/>
    <w:rsid w:val="00BC0F7D"/>
    <w:rsid w:val="00BC206A"/>
    <w:rsid w:val="00BC2CEB"/>
    <w:rsid w:val="00BC2F3B"/>
    <w:rsid w:val="00BC301A"/>
    <w:rsid w:val="00BC53A2"/>
    <w:rsid w:val="00BC5BCD"/>
    <w:rsid w:val="00BC6354"/>
    <w:rsid w:val="00BC7A35"/>
    <w:rsid w:val="00BC7A6D"/>
    <w:rsid w:val="00BD176C"/>
    <w:rsid w:val="00BD5C07"/>
    <w:rsid w:val="00BD6AF9"/>
    <w:rsid w:val="00BD7D31"/>
    <w:rsid w:val="00BE143C"/>
    <w:rsid w:val="00BE1673"/>
    <w:rsid w:val="00BE3255"/>
    <w:rsid w:val="00BE74A3"/>
    <w:rsid w:val="00BE7837"/>
    <w:rsid w:val="00BE7A82"/>
    <w:rsid w:val="00BF128E"/>
    <w:rsid w:val="00BF255B"/>
    <w:rsid w:val="00BF52D5"/>
    <w:rsid w:val="00BF7B2B"/>
    <w:rsid w:val="00C028FF"/>
    <w:rsid w:val="00C050B5"/>
    <w:rsid w:val="00C074DD"/>
    <w:rsid w:val="00C11ACB"/>
    <w:rsid w:val="00C13FB4"/>
    <w:rsid w:val="00C1496A"/>
    <w:rsid w:val="00C17D71"/>
    <w:rsid w:val="00C25C61"/>
    <w:rsid w:val="00C27AD4"/>
    <w:rsid w:val="00C32F26"/>
    <w:rsid w:val="00C33079"/>
    <w:rsid w:val="00C352BC"/>
    <w:rsid w:val="00C36DB2"/>
    <w:rsid w:val="00C40B3D"/>
    <w:rsid w:val="00C41EAF"/>
    <w:rsid w:val="00C420A4"/>
    <w:rsid w:val="00C4289B"/>
    <w:rsid w:val="00C45231"/>
    <w:rsid w:val="00C4560B"/>
    <w:rsid w:val="00C45BDB"/>
    <w:rsid w:val="00C53E09"/>
    <w:rsid w:val="00C543E7"/>
    <w:rsid w:val="00C551FF"/>
    <w:rsid w:val="00C61740"/>
    <w:rsid w:val="00C64DC2"/>
    <w:rsid w:val="00C657C3"/>
    <w:rsid w:val="00C67E9F"/>
    <w:rsid w:val="00C67EC5"/>
    <w:rsid w:val="00C70DC5"/>
    <w:rsid w:val="00C72833"/>
    <w:rsid w:val="00C732CB"/>
    <w:rsid w:val="00C734A9"/>
    <w:rsid w:val="00C73669"/>
    <w:rsid w:val="00C75946"/>
    <w:rsid w:val="00C80C31"/>
    <w:rsid w:val="00C80F1D"/>
    <w:rsid w:val="00C91962"/>
    <w:rsid w:val="00C938C8"/>
    <w:rsid w:val="00C93F40"/>
    <w:rsid w:val="00C9525D"/>
    <w:rsid w:val="00C972FE"/>
    <w:rsid w:val="00C97B57"/>
    <w:rsid w:val="00CA076A"/>
    <w:rsid w:val="00CA1924"/>
    <w:rsid w:val="00CA3D0C"/>
    <w:rsid w:val="00CA673E"/>
    <w:rsid w:val="00CA7694"/>
    <w:rsid w:val="00CB2CBF"/>
    <w:rsid w:val="00CB545F"/>
    <w:rsid w:val="00CC0584"/>
    <w:rsid w:val="00CC4532"/>
    <w:rsid w:val="00CC4A9C"/>
    <w:rsid w:val="00CD1A8A"/>
    <w:rsid w:val="00CD203D"/>
    <w:rsid w:val="00CD7AEE"/>
    <w:rsid w:val="00CE0295"/>
    <w:rsid w:val="00CE2C71"/>
    <w:rsid w:val="00CE423F"/>
    <w:rsid w:val="00CE50DA"/>
    <w:rsid w:val="00CE64CF"/>
    <w:rsid w:val="00CE76E5"/>
    <w:rsid w:val="00CF2CBC"/>
    <w:rsid w:val="00CF3C00"/>
    <w:rsid w:val="00CF3D10"/>
    <w:rsid w:val="00CF761B"/>
    <w:rsid w:val="00CF7940"/>
    <w:rsid w:val="00D023D2"/>
    <w:rsid w:val="00D13400"/>
    <w:rsid w:val="00D202FD"/>
    <w:rsid w:val="00D20560"/>
    <w:rsid w:val="00D221BB"/>
    <w:rsid w:val="00D248C5"/>
    <w:rsid w:val="00D24DCB"/>
    <w:rsid w:val="00D3062D"/>
    <w:rsid w:val="00D32E9B"/>
    <w:rsid w:val="00D414FB"/>
    <w:rsid w:val="00D421CC"/>
    <w:rsid w:val="00D535F4"/>
    <w:rsid w:val="00D54FF6"/>
    <w:rsid w:val="00D578E7"/>
    <w:rsid w:val="00D57972"/>
    <w:rsid w:val="00D60C9B"/>
    <w:rsid w:val="00D60D05"/>
    <w:rsid w:val="00D626CE"/>
    <w:rsid w:val="00D64A80"/>
    <w:rsid w:val="00D651E2"/>
    <w:rsid w:val="00D675A9"/>
    <w:rsid w:val="00D700A2"/>
    <w:rsid w:val="00D738D6"/>
    <w:rsid w:val="00D755EB"/>
    <w:rsid w:val="00D76048"/>
    <w:rsid w:val="00D76480"/>
    <w:rsid w:val="00D82E6F"/>
    <w:rsid w:val="00D830F8"/>
    <w:rsid w:val="00D8340A"/>
    <w:rsid w:val="00D855F5"/>
    <w:rsid w:val="00D85ED1"/>
    <w:rsid w:val="00D87E00"/>
    <w:rsid w:val="00D9134D"/>
    <w:rsid w:val="00D937F7"/>
    <w:rsid w:val="00D9433B"/>
    <w:rsid w:val="00D948E4"/>
    <w:rsid w:val="00D94C4E"/>
    <w:rsid w:val="00D951BF"/>
    <w:rsid w:val="00D95783"/>
    <w:rsid w:val="00D96DF8"/>
    <w:rsid w:val="00DA132B"/>
    <w:rsid w:val="00DA58D5"/>
    <w:rsid w:val="00DA7A03"/>
    <w:rsid w:val="00DB0EB3"/>
    <w:rsid w:val="00DB0FB2"/>
    <w:rsid w:val="00DB1818"/>
    <w:rsid w:val="00DB1A0E"/>
    <w:rsid w:val="00DB2056"/>
    <w:rsid w:val="00DB2073"/>
    <w:rsid w:val="00DB6BD8"/>
    <w:rsid w:val="00DB7FC2"/>
    <w:rsid w:val="00DC309B"/>
    <w:rsid w:val="00DC4DA2"/>
    <w:rsid w:val="00DC5411"/>
    <w:rsid w:val="00DC6A1A"/>
    <w:rsid w:val="00DD0E5D"/>
    <w:rsid w:val="00DD3AEB"/>
    <w:rsid w:val="00DD3BA7"/>
    <w:rsid w:val="00DD4C17"/>
    <w:rsid w:val="00DD4F30"/>
    <w:rsid w:val="00DD74A5"/>
    <w:rsid w:val="00DE3576"/>
    <w:rsid w:val="00DE42C9"/>
    <w:rsid w:val="00DF0B03"/>
    <w:rsid w:val="00DF2B1F"/>
    <w:rsid w:val="00DF2BF7"/>
    <w:rsid w:val="00DF62CD"/>
    <w:rsid w:val="00DF6A74"/>
    <w:rsid w:val="00E001BD"/>
    <w:rsid w:val="00E02761"/>
    <w:rsid w:val="00E1014A"/>
    <w:rsid w:val="00E1064B"/>
    <w:rsid w:val="00E12EF9"/>
    <w:rsid w:val="00E16509"/>
    <w:rsid w:val="00E165E6"/>
    <w:rsid w:val="00E23983"/>
    <w:rsid w:val="00E25114"/>
    <w:rsid w:val="00E2704A"/>
    <w:rsid w:val="00E27924"/>
    <w:rsid w:val="00E3167A"/>
    <w:rsid w:val="00E33C27"/>
    <w:rsid w:val="00E34BE0"/>
    <w:rsid w:val="00E37C12"/>
    <w:rsid w:val="00E40685"/>
    <w:rsid w:val="00E41534"/>
    <w:rsid w:val="00E43219"/>
    <w:rsid w:val="00E44582"/>
    <w:rsid w:val="00E44613"/>
    <w:rsid w:val="00E4520A"/>
    <w:rsid w:val="00E53127"/>
    <w:rsid w:val="00E562C5"/>
    <w:rsid w:val="00E56FF9"/>
    <w:rsid w:val="00E57BC0"/>
    <w:rsid w:val="00E611CC"/>
    <w:rsid w:val="00E6134C"/>
    <w:rsid w:val="00E63D05"/>
    <w:rsid w:val="00E63F87"/>
    <w:rsid w:val="00E6416C"/>
    <w:rsid w:val="00E648E8"/>
    <w:rsid w:val="00E70086"/>
    <w:rsid w:val="00E70141"/>
    <w:rsid w:val="00E70186"/>
    <w:rsid w:val="00E77645"/>
    <w:rsid w:val="00E77D16"/>
    <w:rsid w:val="00E83343"/>
    <w:rsid w:val="00E861BF"/>
    <w:rsid w:val="00E90525"/>
    <w:rsid w:val="00E91F05"/>
    <w:rsid w:val="00E93748"/>
    <w:rsid w:val="00EA121F"/>
    <w:rsid w:val="00EA15B0"/>
    <w:rsid w:val="00EA50E6"/>
    <w:rsid w:val="00EA5EA7"/>
    <w:rsid w:val="00EA689A"/>
    <w:rsid w:val="00EA7C12"/>
    <w:rsid w:val="00EB0775"/>
    <w:rsid w:val="00EB09B2"/>
    <w:rsid w:val="00EB1347"/>
    <w:rsid w:val="00EB1D6A"/>
    <w:rsid w:val="00EB5C0D"/>
    <w:rsid w:val="00EC2697"/>
    <w:rsid w:val="00EC298A"/>
    <w:rsid w:val="00EC4A25"/>
    <w:rsid w:val="00ED0891"/>
    <w:rsid w:val="00ED4DBC"/>
    <w:rsid w:val="00ED6B7F"/>
    <w:rsid w:val="00EE08A8"/>
    <w:rsid w:val="00EE0EF1"/>
    <w:rsid w:val="00EE373B"/>
    <w:rsid w:val="00EE4A4D"/>
    <w:rsid w:val="00EE69BB"/>
    <w:rsid w:val="00EE6CAC"/>
    <w:rsid w:val="00EE6D6F"/>
    <w:rsid w:val="00EE6EC0"/>
    <w:rsid w:val="00EE71F7"/>
    <w:rsid w:val="00EF2E60"/>
    <w:rsid w:val="00EF5EEF"/>
    <w:rsid w:val="00EF608C"/>
    <w:rsid w:val="00EF7112"/>
    <w:rsid w:val="00F025A2"/>
    <w:rsid w:val="00F04712"/>
    <w:rsid w:val="00F06AB6"/>
    <w:rsid w:val="00F06ECF"/>
    <w:rsid w:val="00F070D0"/>
    <w:rsid w:val="00F07A35"/>
    <w:rsid w:val="00F07DB5"/>
    <w:rsid w:val="00F1104A"/>
    <w:rsid w:val="00F11851"/>
    <w:rsid w:val="00F13360"/>
    <w:rsid w:val="00F229E4"/>
    <w:rsid w:val="00F22EC7"/>
    <w:rsid w:val="00F24577"/>
    <w:rsid w:val="00F325C8"/>
    <w:rsid w:val="00F4173F"/>
    <w:rsid w:val="00F41A05"/>
    <w:rsid w:val="00F42BDF"/>
    <w:rsid w:val="00F4516C"/>
    <w:rsid w:val="00F525C3"/>
    <w:rsid w:val="00F54099"/>
    <w:rsid w:val="00F55488"/>
    <w:rsid w:val="00F603E8"/>
    <w:rsid w:val="00F612AB"/>
    <w:rsid w:val="00F619B0"/>
    <w:rsid w:val="00F653B8"/>
    <w:rsid w:val="00F70528"/>
    <w:rsid w:val="00F71551"/>
    <w:rsid w:val="00F72B98"/>
    <w:rsid w:val="00F74EB4"/>
    <w:rsid w:val="00F75120"/>
    <w:rsid w:val="00F8655C"/>
    <w:rsid w:val="00F9008D"/>
    <w:rsid w:val="00F90E0A"/>
    <w:rsid w:val="00FA1266"/>
    <w:rsid w:val="00FA272E"/>
    <w:rsid w:val="00FA3350"/>
    <w:rsid w:val="00FA34A5"/>
    <w:rsid w:val="00FB007B"/>
    <w:rsid w:val="00FB0768"/>
    <w:rsid w:val="00FB22DE"/>
    <w:rsid w:val="00FB4091"/>
    <w:rsid w:val="00FB5BD7"/>
    <w:rsid w:val="00FC1192"/>
    <w:rsid w:val="00FC13B6"/>
    <w:rsid w:val="00FC31F9"/>
    <w:rsid w:val="00FC78B9"/>
    <w:rsid w:val="00FE6EEB"/>
    <w:rsid w:val="00FF0ABF"/>
    <w:rsid w:val="00FF1AF9"/>
    <w:rsid w:val="00FF4C13"/>
    <w:rsid w:val="00FF5DC4"/>
    <w:rsid w:val="00FF6E96"/>
    <w:rsid w:val="2B5E2F6A"/>
    <w:rsid w:val="437648F8"/>
    <w:rsid w:val="48942F68"/>
    <w:rsid w:val="508A65E2"/>
    <w:rsid w:val="5C8D1E8D"/>
    <w:rsid w:val="6A3944D6"/>
    <w:rsid w:val="70C05C54"/>
    <w:rsid w:val="774358FC"/>
    <w:rsid w:val="7B8A42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table of authorities" w:semiHidden="0" w:unhideWhenUsed="0"/>
    <w:lsdException w:name="List" w:semiHidden="0" w:uiPriority="99" w:unhideWhenUsed="0" w:qFormat="1"/>
    <w:lsdException w:name="List Bullet" w:semiHidden="0" w:uiPriority="99" w:unhideWhenUsed="0"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semiHidden="0" w:uiPriority="10" w:unhideWhenUsed="0" w:qFormat="1"/>
    <w:lsdException w:name="Default Paragraph Font" w:uiPriority="1"/>
    <w:lsdException w:name="Body Text" w:qFormat="1"/>
    <w:lsdException w:name="List Continue 2" w:semiHidden="0" w:uiPriority="99"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Columns 1" w:uiPriority="99" w:qFormat="1"/>
    <w:lsdException w:name="Table List 3" w:uiPriority="99" w:qFormat="1"/>
    <w:lsdException w:name="Balloon Text" w:semiHidden="0" w:unhideWhenUsed="0" w:qFormat="1"/>
    <w:lsdException w:name="Table Grid"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840BE"/>
    <w:pPr>
      <w:spacing w:after="180"/>
    </w:pPr>
    <w:rPr>
      <w:lang w:val="en-GB" w:eastAsia="en-US"/>
    </w:rPr>
  </w:style>
  <w:style w:type="paragraph" w:styleId="1">
    <w:name w:val="heading 1"/>
    <w:next w:val="a3"/>
    <w:link w:val="1Char"/>
    <w:qFormat/>
    <w:rsid w:val="00CE76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3"/>
    <w:link w:val="2Char"/>
    <w:qFormat/>
    <w:rsid w:val="00CE76E5"/>
    <w:pPr>
      <w:pBdr>
        <w:top w:val="none" w:sz="0" w:space="0" w:color="auto"/>
      </w:pBdr>
      <w:spacing w:before="180"/>
      <w:outlineLvl w:val="1"/>
    </w:pPr>
    <w:rPr>
      <w:sz w:val="32"/>
    </w:rPr>
  </w:style>
  <w:style w:type="paragraph" w:styleId="31">
    <w:name w:val="heading 3"/>
    <w:basedOn w:val="21"/>
    <w:next w:val="a3"/>
    <w:link w:val="3Char"/>
    <w:qFormat/>
    <w:rsid w:val="00CE76E5"/>
    <w:pPr>
      <w:spacing w:before="120"/>
      <w:outlineLvl w:val="2"/>
    </w:pPr>
    <w:rPr>
      <w:sz w:val="28"/>
    </w:rPr>
  </w:style>
  <w:style w:type="paragraph" w:styleId="41">
    <w:name w:val="heading 4"/>
    <w:basedOn w:val="31"/>
    <w:next w:val="a3"/>
    <w:link w:val="4Char"/>
    <w:qFormat/>
    <w:rsid w:val="00CE76E5"/>
    <w:pPr>
      <w:ind w:left="1418" w:hanging="1418"/>
      <w:outlineLvl w:val="3"/>
    </w:pPr>
    <w:rPr>
      <w:sz w:val="24"/>
    </w:rPr>
  </w:style>
  <w:style w:type="paragraph" w:styleId="51">
    <w:name w:val="heading 5"/>
    <w:basedOn w:val="41"/>
    <w:next w:val="a3"/>
    <w:link w:val="5Char1"/>
    <w:qFormat/>
    <w:rsid w:val="00CE76E5"/>
    <w:pPr>
      <w:ind w:left="1701" w:hanging="1701"/>
      <w:outlineLvl w:val="4"/>
    </w:pPr>
    <w:rPr>
      <w:sz w:val="22"/>
    </w:rPr>
  </w:style>
  <w:style w:type="paragraph" w:styleId="6">
    <w:name w:val="heading 6"/>
    <w:basedOn w:val="H6"/>
    <w:next w:val="a3"/>
    <w:link w:val="6Char"/>
    <w:qFormat/>
    <w:rsid w:val="00CE76E5"/>
    <w:pPr>
      <w:outlineLvl w:val="5"/>
    </w:pPr>
  </w:style>
  <w:style w:type="paragraph" w:styleId="7">
    <w:name w:val="heading 7"/>
    <w:basedOn w:val="H6"/>
    <w:next w:val="a3"/>
    <w:link w:val="7Char"/>
    <w:qFormat/>
    <w:rsid w:val="00CE76E5"/>
    <w:pPr>
      <w:outlineLvl w:val="6"/>
    </w:pPr>
  </w:style>
  <w:style w:type="paragraph" w:styleId="8">
    <w:name w:val="heading 8"/>
    <w:basedOn w:val="1"/>
    <w:next w:val="a3"/>
    <w:link w:val="8Char"/>
    <w:qFormat/>
    <w:rsid w:val="00CE76E5"/>
    <w:pPr>
      <w:ind w:left="0" w:firstLine="0"/>
      <w:outlineLvl w:val="7"/>
    </w:pPr>
  </w:style>
  <w:style w:type="paragraph" w:styleId="9">
    <w:name w:val="heading 9"/>
    <w:basedOn w:val="8"/>
    <w:next w:val="a3"/>
    <w:link w:val="9Char"/>
    <w:qFormat/>
    <w:rsid w:val="00CE76E5"/>
    <w:pPr>
      <w:outlineLvl w:val="8"/>
    </w:p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rsid w:val="00CE76E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3"/>
    <w:uiPriority w:val="99"/>
    <w:qFormat/>
    <w:rsid w:val="00CE76E5"/>
    <w:pPr>
      <w:ind w:left="1985" w:hanging="1985"/>
      <w:outlineLvl w:val="9"/>
    </w:pPr>
    <w:rPr>
      <w:sz w:val="20"/>
    </w:rPr>
  </w:style>
  <w:style w:type="paragraph" w:styleId="32">
    <w:name w:val="List 3"/>
    <w:basedOn w:val="a3"/>
    <w:link w:val="3Char0"/>
    <w:uiPriority w:val="99"/>
    <w:qFormat/>
    <w:rsid w:val="00CE76E5"/>
    <w:pPr>
      <w:ind w:left="849" w:hanging="283"/>
      <w:contextualSpacing/>
    </w:pPr>
  </w:style>
  <w:style w:type="paragraph" w:styleId="70">
    <w:name w:val="toc 7"/>
    <w:basedOn w:val="60"/>
    <w:next w:val="a3"/>
    <w:uiPriority w:val="99"/>
    <w:qFormat/>
    <w:rsid w:val="00CE76E5"/>
    <w:pPr>
      <w:ind w:left="2268" w:hanging="2268"/>
    </w:pPr>
  </w:style>
  <w:style w:type="paragraph" w:styleId="60">
    <w:name w:val="toc 6"/>
    <w:basedOn w:val="52"/>
    <w:next w:val="a3"/>
    <w:uiPriority w:val="99"/>
    <w:qFormat/>
    <w:rsid w:val="00CE76E5"/>
    <w:pPr>
      <w:ind w:left="1985" w:hanging="1985"/>
    </w:pPr>
  </w:style>
  <w:style w:type="paragraph" w:styleId="52">
    <w:name w:val="toc 5"/>
    <w:basedOn w:val="42"/>
    <w:next w:val="a3"/>
    <w:uiPriority w:val="39"/>
    <w:qFormat/>
    <w:rsid w:val="00CE76E5"/>
    <w:pPr>
      <w:ind w:left="1701" w:hanging="1701"/>
    </w:pPr>
  </w:style>
  <w:style w:type="paragraph" w:styleId="42">
    <w:name w:val="toc 4"/>
    <w:basedOn w:val="33"/>
    <w:next w:val="a3"/>
    <w:uiPriority w:val="39"/>
    <w:qFormat/>
    <w:rsid w:val="00CE76E5"/>
    <w:pPr>
      <w:ind w:left="1418" w:hanging="1418"/>
    </w:pPr>
  </w:style>
  <w:style w:type="paragraph" w:styleId="33">
    <w:name w:val="toc 3"/>
    <w:basedOn w:val="22"/>
    <w:next w:val="a3"/>
    <w:uiPriority w:val="39"/>
    <w:qFormat/>
    <w:rsid w:val="00CE76E5"/>
    <w:pPr>
      <w:ind w:left="1134" w:hanging="1134"/>
    </w:pPr>
  </w:style>
  <w:style w:type="paragraph" w:styleId="22">
    <w:name w:val="toc 2"/>
    <w:basedOn w:val="10"/>
    <w:next w:val="a3"/>
    <w:uiPriority w:val="39"/>
    <w:qFormat/>
    <w:rsid w:val="00CE76E5"/>
    <w:pPr>
      <w:keepNext w:val="0"/>
      <w:spacing w:before="0"/>
      <w:ind w:left="851" w:hanging="851"/>
    </w:pPr>
    <w:rPr>
      <w:sz w:val="20"/>
    </w:rPr>
  </w:style>
  <w:style w:type="paragraph" w:styleId="10">
    <w:name w:val="toc 1"/>
    <w:next w:val="a3"/>
    <w:uiPriority w:val="39"/>
    <w:qFormat/>
    <w:rsid w:val="00CE76E5"/>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uiPriority w:val="99"/>
    <w:qFormat/>
    <w:rsid w:val="00CE76E5"/>
    <w:pPr>
      <w:numPr>
        <w:numId w:val="1"/>
      </w:numPr>
      <w:contextualSpacing/>
    </w:pPr>
  </w:style>
  <w:style w:type="paragraph" w:styleId="a8">
    <w:name w:val="table of authorities"/>
    <w:basedOn w:val="a3"/>
    <w:next w:val="a3"/>
    <w:rsid w:val="00CE76E5"/>
    <w:pPr>
      <w:ind w:left="200" w:hanging="200"/>
    </w:pPr>
  </w:style>
  <w:style w:type="paragraph" w:styleId="a9">
    <w:name w:val="Note Heading"/>
    <w:basedOn w:val="a3"/>
    <w:next w:val="a3"/>
    <w:link w:val="Char0"/>
    <w:rsid w:val="00CE76E5"/>
  </w:style>
  <w:style w:type="paragraph" w:styleId="40">
    <w:name w:val="List Bullet 4"/>
    <w:basedOn w:val="a3"/>
    <w:uiPriority w:val="99"/>
    <w:qFormat/>
    <w:rsid w:val="00CE76E5"/>
    <w:pPr>
      <w:numPr>
        <w:numId w:val="2"/>
      </w:numPr>
      <w:contextualSpacing/>
    </w:pPr>
  </w:style>
  <w:style w:type="paragraph" w:styleId="80">
    <w:name w:val="index 8"/>
    <w:basedOn w:val="a3"/>
    <w:next w:val="a3"/>
    <w:rsid w:val="00CE76E5"/>
    <w:pPr>
      <w:ind w:left="1600" w:hanging="200"/>
    </w:pPr>
  </w:style>
  <w:style w:type="paragraph" w:styleId="aa">
    <w:name w:val="E-mail Signature"/>
    <w:basedOn w:val="a3"/>
    <w:link w:val="Char1"/>
    <w:rsid w:val="00CE76E5"/>
  </w:style>
  <w:style w:type="paragraph" w:styleId="a">
    <w:name w:val="List Number"/>
    <w:basedOn w:val="a3"/>
    <w:uiPriority w:val="99"/>
    <w:qFormat/>
    <w:rsid w:val="00CE76E5"/>
    <w:pPr>
      <w:numPr>
        <w:numId w:val="3"/>
      </w:numPr>
      <w:contextualSpacing/>
    </w:pPr>
  </w:style>
  <w:style w:type="paragraph" w:styleId="ab">
    <w:name w:val="Normal Indent"/>
    <w:basedOn w:val="a3"/>
    <w:rsid w:val="00CE76E5"/>
    <w:pPr>
      <w:ind w:left="720"/>
    </w:pPr>
  </w:style>
  <w:style w:type="paragraph" w:styleId="ac">
    <w:name w:val="caption"/>
    <w:basedOn w:val="a3"/>
    <w:next w:val="a3"/>
    <w:link w:val="Char2"/>
    <w:unhideWhenUsed/>
    <w:qFormat/>
    <w:rsid w:val="00CE76E5"/>
    <w:rPr>
      <w:b/>
      <w:bCs/>
    </w:rPr>
  </w:style>
  <w:style w:type="paragraph" w:styleId="53">
    <w:name w:val="index 5"/>
    <w:basedOn w:val="a3"/>
    <w:next w:val="a3"/>
    <w:rsid w:val="00CE76E5"/>
    <w:pPr>
      <w:ind w:left="1000" w:hanging="200"/>
    </w:pPr>
  </w:style>
  <w:style w:type="paragraph" w:styleId="a0">
    <w:name w:val="List Bullet"/>
    <w:basedOn w:val="a3"/>
    <w:uiPriority w:val="99"/>
    <w:qFormat/>
    <w:rsid w:val="00CE76E5"/>
    <w:pPr>
      <w:numPr>
        <w:numId w:val="4"/>
      </w:numPr>
      <w:contextualSpacing/>
    </w:pPr>
  </w:style>
  <w:style w:type="paragraph" w:styleId="ad">
    <w:name w:val="envelope address"/>
    <w:basedOn w:val="a3"/>
    <w:rsid w:val="00CE76E5"/>
    <w:pPr>
      <w:framePr w:w="7920" w:h="1980" w:hRule="exact" w:hSpace="180" w:wrap="auto" w:hAnchor="page" w:xAlign="center" w:yAlign="bottom"/>
      <w:ind w:left="2880"/>
    </w:pPr>
    <w:rPr>
      <w:rFonts w:ascii="Calibri Light" w:eastAsia="DengXian Light" w:hAnsi="Calibri Light"/>
      <w:sz w:val="24"/>
      <w:szCs w:val="24"/>
    </w:rPr>
  </w:style>
  <w:style w:type="paragraph" w:styleId="ae">
    <w:name w:val="Document Map"/>
    <w:basedOn w:val="a3"/>
    <w:link w:val="Char3"/>
    <w:uiPriority w:val="99"/>
    <w:qFormat/>
    <w:rsid w:val="00CE76E5"/>
    <w:rPr>
      <w:rFonts w:ascii="Segoe UI" w:hAnsi="Segoe UI" w:cs="Segoe UI"/>
      <w:sz w:val="16"/>
      <w:szCs w:val="16"/>
    </w:rPr>
  </w:style>
  <w:style w:type="paragraph" w:styleId="af">
    <w:name w:val="toa heading"/>
    <w:basedOn w:val="a3"/>
    <w:next w:val="a3"/>
    <w:rsid w:val="00CE76E5"/>
    <w:pPr>
      <w:spacing w:before="120"/>
    </w:pPr>
    <w:rPr>
      <w:rFonts w:ascii="Calibri Light" w:eastAsia="DengXian Light" w:hAnsi="Calibri Light"/>
      <w:b/>
      <w:bCs/>
      <w:sz w:val="24"/>
      <w:szCs w:val="24"/>
    </w:rPr>
  </w:style>
  <w:style w:type="paragraph" w:styleId="af0">
    <w:name w:val="annotation text"/>
    <w:basedOn w:val="a3"/>
    <w:link w:val="Char4"/>
    <w:uiPriority w:val="99"/>
    <w:qFormat/>
    <w:rsid w:val="00CE76E5"/>
  </w:style>
  <w:style w:type="paragraph" w:styleId="61">
    <w:name w:val="index 6"/>
    <w:basedOn w:val="a3"/>
    <w:next w:val="a3"/>
    <w:rsid w:val="00CE76E5"/>
    <w:pPr>
      <w:ind w:left="1200" w:hanging="200"/>
    </w:pPr>
  </w:style>
  <w:style w:type="paragraph" w:styleId="af1">
    <w:name w:val="Salutation"/>
    <w:basedOn w:val="a3"/>
    <w:next w:val="a3"/>
    <w:link w:val="Char5"/>
    <w:rsid w:val="00CE76E5"/>
  </w:style>
  <w:style w:type="paragraph" w:styleId="34">
    <w:name w:val="Body Text 3"/>
    <w:basedOn w:val="a3"/>
    <w:link w:val="3Char1"/>
    <w:uiPriority w:val="99"/>
    <w:qFormat/>
    <w:rsid w:val="00CE76E5"/>
    <w:pPr>
      <w:spacing w:after="120"/>
    </w:pPr>
    <w:rPr>
      <w:sz w:val="16"/>
      <w:szCs w:val="16"/>
    </w:rPr>
  </w:style>
  <w:style w:type="paragraph" w:styleId="af2">
    <w:name w:val="Closing"/>
    <w:basedOn w:val="a3"/>
    <w:link w:val="Char6"/>
    <w:rsid w:val="00CE76E5"/>
    <w:pPr>
      <w:ind w:left="4252"/>
    </w:pPr>
  </w:style>
  <w:style w:type="paragraph" w:styleId="30">
    <w:name w:val="List Bullet 3"/>
    <w:basedOn w:val="a3"/>
    <w:uiPriority w:val="99"/>
    <w:qFormat/>
    <w:rsid w:val="00CE76E5"/>
    <w:pPr>
      <w:numPr>
        <w:numId w:val="5"/>
      </w:numPr>
      <w:contextualSpacing/>
    </w:pPr>
  </w:style>
  <w:style w:type="paragraph" w:styleId="af3">
    <w:name w:val="Body Text"/>
    <w:basedOn w:val="a3"/>
    <w:link w:val="Char7"/>
    <w:qFormat/>
    <w:rsid w:val="00CE76E5"/>
    <w:pPr>
      <w:spacing w:after="120"/>
    </w:pPr>
  </w:style>
  <w:style w:type="paragraph" w:styleId="af4">
    <w:name w:val="Body Text Indent"/>
    <w:basedOn w:val="a3"/>
    <w:link w:val="Char8"/>
    <w:rsid w:val="00CE76E5"/>
    <w:pPr>
      <w:spacing w:after="120"/>
      <w:ind w:left="283"/>
    </w:pPr>
  </w:style>
  <w:style w:type="paragraph" w:styleId="3">
    <w:name w:val="List Number 3"/>
    <w:basedOn w:val="a3"/>
    <w:uiPriority w:val="99"/>
    <w:qFormat/>
    <w:rsid w:val="00CE76E5"/>
    <w:pPr>
      <w:numPr>
        <w:numId w:val="6"/>
      </w:numPr>
      <w:contextualSpacing/>
    </w:pPr>
  </w:style>
  <w:style w:type="paragraph" w:styleId="23">
    <w:name w:val="List 2"/>
    <w:basedOn w:val="a3"/>
    <w:link w:val="2Char0"/>
    <w:uiPriority w:val="99"/>
    <w:qFormat/>
    <w:rsid w:val="00CE76E5"/>
    <w:pPr>
      <w:ind w:left="566" w:hanging="283"/>
      <w:contextualSpacing/>
    </w:pPr>
  </w:style>
  <w:style w:type="paragraph" w:styleId="af5">
    <w:name w:val="List Continue"/>
    <w:basedOn w:val="a3"/>
    <w:rsid w:val="00CE76E5"/>
    <w:pPr>
      <w:spacing w:after="120"/>
      <w:ind w:left="283"/>
      <w:contextualSpacing/>
    </w:pPr>
  </w:style>
  <w:style w:type="paragraph" w:styleId="af6">
    <w:name w:val="Block Text"/>
    <w:basedOn w:val="a3"/>
    <w:rsid w:val="00CE76E5"/>
    <w:pPr>
      <w:spacing w:after="120"/>
      <w:ind w:left="1440" w:right="1440"/>
    </w:pPr>
  </w:style>
  <w:style w:type="paragraph" w:styleId="20">
    <w:name w:val="List Bullet 2"/>
    <w:basedOn w:val="a3"/>
    <w:uiPriority w:val="99"/>
    <w:qFormat/>
    <w:rsid w:val="00CE76E5"/>
    <w:pPr>
      <w:numPr>
        <w:numId w:val="7"/>
      </w:numPr>
      <w:contextualSpacing/>
    </w:pPr>
  </w:style>
  <w:style w:type="paragraph" w:styleId="HTML">
    <w:name w:val="HTML Address"/>
    <w:basedOn w:val="a3"/>
    <w:link w:val="HTMLChar"/>
    <w:rsid w:val="00CE76E5"/>
    <w:rPr>
      <w:i/>
      <w:iCs/>
    </w:rPr>
  </w:style>
  <w:style w:type="paragraph" w:styleId="43">
    <w:name w:val="index 4"/>
    <w:basedOn w:val="a3"/>
    <w:next w:val="a3"/>
    <w:rsid w:val="00CE76E5"/>
    <w:pPr>
      <w:ind w:left="800" w:hanging="200"/>
    </w:pPr>
  </w:style>
  <w:style w:type="paragraph" w:styleId="af7">
    <w:name w:val="Plain Text"/>
    <w:basedOn w:val="a3"/>
    <w:link w:val="Char9"/>
    <w:uiPriority w:val="99"/>
    <w:qFormat/>
    <w:rsid w:val="00CE76E5"/>
    <w:rPr>
      <w:rFonts w:ascii="Courier New" w:hAnsi="Courier New" w:cs="Courier New"/>
    </w:rPr>
  </w:style>
  <w:style w:type="paragraph" w:styleId="50">
    <w:name w:val="List Bullet 5"/>
    <w:basedOn w:val="a3"/>
    <w:uiPriority w:val="99"/>
    <w:qFormat/>
    <w:rsid w:val="00CE76E5"/>
    <w:pPr>
      <w:numPr>
        <w:numId w:val="8"/>
      </w:numPr>
      <w:contextualSpacing/>
    </w:pPr>
  </w:style>
  <w:style w:type="paragraph" w:styleId="4">
    <w:name w:val="List Number 4"/>
    <w:basedOn w:val="a3"/>
    <w:qFormat/>
    <w:rsid w:val="00CE76E5"/>
    <w:pPr>
      <w:numPr>
        <w:numId w:val="9"/>
      </w:numPr>
      <w:contextualSpacing/>
    </w:pPr>
  </w:style>
  <w:style w:type="paragraph" w:styleId="81">
    <w:name w:val="toc 8"/>
    <w:basedOn w:val="10"/>
    <w:next w:val="a3"/>
    <w:uiPriority w:val="99"/>
    <w:qFormat/>
    <w:rsid w:val="00CE76E5"/>
    <w:pPr>
      <w:spacing w:before="180"/>
      <w:ind w:left="2693" w:hanging="2693"/>
    </w:pPr>
    <w:rPr>
      <w:b/>
    </w:rPr>
  </w:style>
  <w:style w:type="paragraph" w:styleId="35">
    <w:name w:val="index 3"/>
    <w:basedOn w:val="a3"/>
    <w:next w:val="a3"/>
    <w:rsid w:val="00CE76E5"/>
    <w:pPr>
      <w:ind w:left="600" w:hanging="200"/>
    </w:pPr>
  </w:style>
  <w:style w:type="paragraph" w:styleId="af8">
    <w:name w:val="Date"/>
    <w:basedOn w:val="a3"/>
    <w:next w:val="a3"/>
    <w:link w:val="Chara"/>
    <w:qFormat/>
    <w:rsid w:val="00CE76E5"/>
  </w:style>
  <w:style w:type="paragraph" w:styleId="24">
    <w:name w:val="Body Text Indent 2"/>
    <w:basedOn w:val="a3"/>
    <w:link w:val="2Char1"/>
    <w:qFormat/>
    <w:rsid w:val="00CE76E5"/>
    <w:pPr>
      <w:spacing w:after="120" w:line="480" w:lineRule="auto"/>
      <w:ind w:left="283"/>
    </w:pPr>
  </w:style>
  <w:style w:type="paragraph" w:styleId="af9">
    <w:name w:val="endnote text"/>
    <w:basedOn w:val="a3"/>
    <w:link w:val="Charb"/>
    <w:rsid w:val="00CE76E5"/>
  </w:style>
  <w:style w:type="paragraph" w:styleId="54">
    <w:name w:val="List Continue 5"/>
    <w:basedOn w:val="a3"/>
    <w:rsid w:val="00CE76E5"/>
    <w:pPr>
      <w:spacing w:after="120"/>
      <w:ind w:left="1415"/>
      <w:contextualSpacing/>
    </w:pPr>
  </w:style>
  <w:style w:type="paragraph" w:styleId="afa">
    <w:name w:val="Balloon Text"/>
    <w:basedOn w:val="a3"/>
    <w:link w:val="Charc"/>
    <w:qFormat/>
    <w:rsid w:val="00CE76E5"/>
    <w:pPr>
      <w:spacing w:after="0"/>
    </w:pPr>
    <w:rPr>
      <w:rFonts w:ascii="Segoe UI" w:hAnsi="Segoe UI" w:cs="Segoe UI"/>
      <w:sz w:val="18"/>
      <w:szCs w:val="18"/>
    </w:rPr>
  </w:style>
  <w:style w:type="paragraph" w:styleId="afb">
    <w:name w:val="footer"/>
    <w:basedOn w:val="afc"/>
    <w:link w:val="Chard"/>
    <w:uiPriority w:val="99"/>
    <w:qFormat/>
    <w:rsid w:val="00CE76E5"/>
    <w:pPr>
      <w:jc w:val="center"/>
    </w:pPr>
    <w:rPr>
      <w:i/>
    </w:rPr>
  </w:style>
  <w:style w:type="paragraph" w:styleId="afc">
    <w:name w:val="header"/>
    <w:link w:val="Chare"/>
    <w:qFormat/>
    <w:rsid w:val="00CE76E5"/>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rsid w:val="00CE76E5"/>
    <w:rPr>
      <w:rFonts w:ascii="Calibri Light" w:eastAsia="DengXian Light" w:hAnsi="Calibri Light"/>
    </w:rPr>
  </w:style>
  <w:style w:type="paragraph" w:styleId="afe">
    <w:name w:val="Signature"/>
    <w:basedOn w:val="a3"/>
    <w:link w:val="Charf"/>
    <w:rsid w:val="00CE76E5"/>
    <w:pPr>
      <w:ind w:left="4252"/>
    </w:pPr>
  </w:style>
  <w:style w:type="paragraph" w:styleId="44">
    <w:name w:val="List Continue 4"/>
    <w:basedOn w:val="a3"/>
    <w:rsid w:val="00CE76E5"/>
    <w:pPr>
      <w:spacing w:after="120"/>
      <w:ind w:left="1132"/>
      <w:contextualSpacing/>
    </w:pPr>
  </w:style>
  <w:style w:type="paragraph" w:styleId="aff">
    <w:name w:val="index heading"/>
    <w:basedOn w:val="a3"/>
    <w:next w:val="11"/>
    <w:qFormat/>
    <w:rsid w:val="00CE76E5"/>
    <w:rPr>
      <w:rFonts w:ascii="Calibri Light" w:eastAsia="DengXian Light" w:hAnsi="Calibri Light"/>
      <w:b/>
      <w:bCs/>
    </w:rPr>
  </w:style>
  <w:style w:type="paragraph" w:styleId="11">
    <w:name w:val="index 1"/>
    <w:basedOn w:val="a3"/>
    <w:next w:val="a3"/>
    <w:uiPriority w:val="99"/>
    <w:qFormat/>
    <w:rsid w:val="00CE76E5"/>
    <w:pPr>
      <w:ind w:left="200" w:hanging="200"/>
    </w:pPr>
  </w:style>
  <w:style w:type="paragraph" w:styleId="aff0">
    <w:name w:val="Subtitle"/>
    <w:basedOn w:val="a3"/>
    <w:next w:val="a3"/>
    <w:link w:val="Charf0"/>
    <w:uiPriority w:val="11"/>
    <w:qFormat/>
    <w:rsid w:val="00CE76E5"/>
    <w:pPr>
      <w:spacing w:after="60"/>
      <w:jc w:val="center"/>
      <w:outlineLvl w:val="1"/>
    </w:pPr>
    <w:rPr>
      <w:rFonts w:ascii="Calibri Light" w:eastAsia="DengXian Light" w:hAnsi="Calibri Light"/>
      <w:sz w:val="24"/>
      <w:szCs w:val="24"/>
    </w:rPr>
  </w:style>
  <w:style w:type="paragraph" w:styleId="5">
    <w:name w:val="List Number 5"/>
    <w:basedOn w:val="a3"/>
    <w:rsid w:val="00CE76E5"/>
    <w:pPr>
      <w:numPr>
        <w:numId w:val="10"/>
      </w:numPr>
      <w:contextualSpacing/>
    </w:pPr>
  </w:style>
  <w:style w:type="paragraph" w:styleId="aff1">
    <w:name w:val="List"/>
    <w:basedOn w:val="a3"/>
    <w:link w:val="Charf1"/>
    <w:uiPriority w:val="99"/>
    <w:qFormat/>
    <w:rsid w:val="00CE76E5"/>
    <w:pPr>
      <w:ind w:left="283" w:hanging="283"/>
      <w:contextualSpacing/>
    </w:pPr>
  </w:style>
  <w:style w:type="paragraph" w:styleId="aff2">
    <w:name w:val="footnote text"/>
    <w:basedOn w:val="a3"/>
    <w:link w:val="Charf2"/>
    <w:uiPriority w:val="99"/>
    <w:qFormat/>
    <w:rsid w:val="00CE76E5"/>
  </w:style>
  <w:style w:type="paragraph" w:styleId="55">
    <w:name w:val="List 5"/>
    <w:basedOn w:val="a3"/>
    <w:uiPriority w:val="99"/>
    <w:qFormat/>
    <w:rsid w:val="00CE76E5"/>
    <w:pPr>
      <w:ind w:left="1415" w:hanging="283"/>
      <w:contextualSpacing/>
    </w:pPr>
  </w:style>
  <w:style w:type="paragraph" w:styleId="36">
    <w:name w:val="Body Text Indent 3"/>
    <w:basedOn w:val="a3"/>
    <w:link w:val="3Char2"/>
    <w:qFormat/>
    <w:rsid w:val="00CE76E5"/>
    <w:pPr>
      <w:spacing w:after="120"/>
      <w:ind w:left="283"/>
    </w:pPr>
    <w:rPr>
      <w:sz w:val="16"/>
      <w:szCs w:val="16"/>
    </w:rPr>
  </w:style>
  <w:style w:type="paragraph" w:styleId="71">
    <w:name w:val="index 7"/>
    <w:basedOn w:val="a3"/>
    <w:next w:val="a3"/>
    <w:rsid w:val="00CE76E5"/>
    <w:pPr>
      <w:ind w:left="1400" w:hanging="200"/>
    </w:pPr>
  </w:style>
  <w:style w:type="paragraph" w:styleId="90">
    <w:name w:val="index 9"/>
    <w:basedOn w:val="a3"/>
    <w:next w:val="a3"/>
    <w:rsid w:val="00CE76E5"/>
    <w:pPr>
      <w:ind w:left="1800" w:hanging="200"/>
    </w:pPr>
  </w:style>
  <w:style w:type="paragraph" w:styleId="aff3">
    <w:name w:val="table of figures"/>
    <w:basedOn w:val="a3"/>
    <w:next w:val="a3"/>
    <w:uiPriority w:val="99"/>
    <w:qFormat/>
    <w:rsid w:val="00CE76E5"/>
  </w:style>
  <w:style w:type="paragraph" w:styleId="91">
    <w:name w:val="toc 9"/>
    <w:basedOn w:val="81"/>
    <w:next w:val="a3"/>
    <w:uiPriority w:val="39"/>
    <w:qFormat/>
    <w:rsid w:val="00CE76E5"/>
    <w:pPr>
      <w:ind w:left="1418" w:hanging="1418"/>
    </w:pPr>
  </w:style>
  <w:style w:type="paragraph" w:styleId="25">
    <w:name w:val="Body Text 2"/>
    <w:basedOn w:val="a3"/>
    <w:link w:val="2Char2"/>
    <w:qFormat/>
    <w:rsid w:val="00CE76E5"/>
    <w:pPr>
      <w:spacing w:after="120" w:line="480" w:lineRule="auto"/>
    </w:pPr>
  </w:style>
  <w:style w:type="paragraph" w:styleId="45">
    <w:name w:val="List 4"/>
    <w:basedOn w:val="a3"/>
    <w:uiPriority w:val="99"/>
    <w:qFormat/>
    <w:rsid w:val="00CE76E5"/>
    <w:pPr>
      <w:ind w:left="1132" w:hanging="283"/>
      <w:contextualSpacing/>
    </w:pPr>
  </w:style>
  <w:style w:type="paragraph" w:styleId="26">
    <w:name w:val="List Continue 2"/>
    <w:basedOn w:val="a3"/>
    <w:uiPriority w:val="99"/>
    <w:rsid w:val="00CE76E5"/>
    <w:pPr>
      <w:spacing w:after="120"/>
      <w:ind w:left="566"/>
      <w:contextualSpacing/>
    </w:pPr>
  </w:style>
  <w:style w:type="paragraph" w:styleId="aff4">
    <w:name w:val="Message Header"/>
    <w:basedOn w:val="a3"/>
    <w:link w:val="Charf3"/>
    <w:rsid w:val="00CE76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0">
    <w:name w:val="HTML Preformatted"/>
    <w:basedOn w:val="a3"/>
    <w:link w:val="HTMLChar0"/>
    <w:rsid w:val="00CE76E5"/>
    <w:rPr>
      <w:rFonts w:ascii="Courier New" w:hAnsi="Courier New" w:cs="Courier New"/>
    </w:rPr>
  </w:style>
  <w:style w:type="paragraph" w:styleId="aff5">
    <w:name w:val="Normal (Web)"/>
    <w:basedOn w:val="a3"/>
    <w:uiPriority w:val="99"/>
    <w:qFormat/>
    <w:rsid w:val="00CE76E5"/>
    <w:rPr>
      <w:sz w:val="24"/>
      <w:szCs w:val="24"/>
    </w:rPr>
  </w:style>
  <w:style w:type="paragraph" w:styleId="37">
    <w:name w:val="List Continue 3"/>
    <w:basedOn w:val="a3"/>
    <w:rsid w:val="00CE76E5"/>
    <w:pPr>
      <w:spacing w:after="120"/>
      <w:ind w:left="849"/>
      <w:contextualSpacing/>
    </w:pPr>
  </w:style>
  <w:style w:type="paragraph" w:styleId="27">
    <w:name w:val="index 2"/>
    <w:basedOn w:val="a3"/>
    <w:next w:val="a3"/>
    <w:uiPriority w:val="99"/>
    <w:qFormat/>
    <w:rsid w:val="00CE76E5"/>
    <w:pPr>
      <w:ind w:left="400" w:hanging="200"/>
    </w:pPr>
  </w:style>
  <w:style w:type="paragraph" w:styleId="aff6">
    <w:name w:val="Title"/>
    <w:basedOn w:val="a3"/>
    <w:next w:val="a3"/>
    <w:link w:val="Charf4"/>
    <w:uiPriority w:val="10"/>
    <w:qFormat/>
    <w:rsid w:val="00CE76E5"/>
    <w:pPr>
      <w:spacing w:before="240" w:after="60"/>
      <w:jc w:val="center"/>
      <w:outlineLvl w:val="0"/>
    </w:pPr>
    <w:rPr>
      <w:rFonts w:ascii="Calibri Light" w:eastAsia="DengXian Light" w:hAnsi="Calibri Light"/>
      <w:b/>
      <w:bCs/>
      <w:kern w:val="28"/>
      <w:sz w:val="32"/>
      <w:szCs w:val="32"/>
    </w:rPr>
  </w:style>
  <w:style w:type="paragraph" w:styleId="aff7">
    <w:name w:val="annotation subject"/>
    <w:basedOn w:val="af0"/>
    <w:next w:val="af0"/>
    <w:link w:val="Charf5"/>
    <w:uiPriority w:val="99"/>
    <w:qFormat/>
    <w:rsid w:val="00CE76E5"/>
    <w:rPr>
      <w:b/>
      <w:bCs/>
    </w:rPr>
  </w:style>
  <w:style w:type="paragraph" w:styleId="aff8">
    <w:name w:val="Body Text First Indent"/>
    <w:basedOn w:val="af3"/>
    <w:link w:val="Charf6"/>
    <w:rsid w:val="00CE76E5"/>
    <w:pPr>
      <w:ind w:firstLine="210"/>
    </w:pPr>
  </w:style>
  <w:style w:type="paragraph" w:styleId="28">
    <w:name w:val="Body Text First Indent 2"/>
    <w:basedOn w:val="af4"/>
    <w:link w:val="2Char3"/>
    <w:rsid w:val="00CE76E5"/>
    <w:pPr>
      <w:ind w:firstLine="210"/>
    </w:pPr>
  </w:style>
  <w:style w:type="table" w:styleId="aff9">
    <w:name w:val="Table Grid"/>
    <w:basedOn w:val="a5"/>
    <w:qFormat/>
    <w:rsid w:val="00CE7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8">
    <w:name w:val="Table List 3"/>
    <w:basedOn w:val="a5"/>
    <w:uiPriority w:val="99"/>
    <w:qFormat/>
    <w:rsid w:val="00CE76E5"/>
    <w:pPr>
      <w:overflowPunct w:val="0"/>
      <w:autoSpaceDE w:val="0"/>
      <w:autoSpaceDN w:val="0"/>
      <w:adjustRightInd w:val="0"/>
      <w:spacing w:before="120" w:after="180"/>
      <w:ind w:left="1134" w:hanging="1134"/>
      <w:textAlignment w:val="baseline"/>
    </w:pPr>
    <w:rPr>
      <w:rFonts w:ascii="CG Times (WN)" w:eastAsia="SimSun" w:hAnsi="CG Times (W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rsid w:val="00CE76E5"/>
    <w:pPr>
      <w:overflowPunct w:val="0"/>
      <w:autoSpaceDE w:val="0"/>
      <w:autoSpaceDN w:val="0"/>
      <w:adjustRightInd w:val="0"/>
      <w:spacing w:before="120" w:after="180"/>
      <w:ind w:left="1134" w:hanging="1134"/>
      <w:textAlignment w:val="baseline"/>
    </w:pPr>
    <w:rPr>
      <w:rFonts w:ascii="CG Times (WN)" w:eastAsia="SimSun" w:hAnsi="CG Times (WN)"/>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sid w:val="00CE76E5"/>
    <w:rPr>
      <w:rFonts w:ascii="CG Times (WN)" w:eastAsia="MS Gothic" w:hAnsi="CG Times (WN)"/>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4"/>
    <w:uiPriority w:val="22"/>
    <w:qFormat/>
    <w:rsid w:val="00CE76E5"/>
    <w:rPr>
      <w:b/>
      <w:bCs/>
    </w:rPr>
  </w:style>
  <w:style w:type="character" w:styleId="affb">
    <w:name w:val="page number"/>
    <w:qFormat/>
    <w:rsid w:val="00CE76E5"/>
    <w:rPr>
      <w:rFonts w:cs="Times New Roman"/>
    </w:rPr>
  </w:style>
  <w:style w:type="character" w:styleId="affc">
    <w:name w:val="FollowedHyperlink"/>
    <w:qFormat/>
    <w:rsid w:val="00CE76E5"/>
    <w:rPr>
      <w:color w:val="954F72"/>
      <w:u w:val="single"/>
    </w:rPr>
  </w:style>
  <w:style w:type="character" w:styleId="affd">
    <w:name w:val="Emphasis"/>
    <w:uiPriority w:val="20"/>
    <w:qFormat/>
    <w:rsid w:val="00CE76E5"/>
    <w:rPr>
      <w:i/>
      <w:iCs/>
    </w:rPr>
  </w:style>
  <w:style w:type="character" w:styleId="affe">
    <w:name w:val="Hyperlink"/>
    <w:uiPriority w:val="99"/>
    <w:qFormat/>
    <w:rsid w:val="00CE76E5"/>
    <w:rPr>
      <w:color w:val="0563C1"/>
      <w:u w:val="single"/>
    </w:rPr>
  </w:style>
  <w:style w:type="character" w:styleId="afff">
    <w:name w:val="annotation reference"/>
    <w:qFormat/>
    <w:rsid w:val="00CE76E5"/>
    <w:rPr>
      <w:sz w:val="21"/>
      <w:szCs w:val="21"/>
    </w:rPr>
  </w:style>
  <w:style w:type="character" w:styleId="afff0">
    <w:name w:val="footnote reference"/>
    <w:qFormat/>
    <w:rsid w:val="00CE76E5"/>
    <w:rPr>
      <w:rFonts w:cs="Times New Roman"/>
      <w:b/>
      <w:position w:val="6"/>
      <w:sz w:val="16"/>
    </w:rPr>
  </w:style>
  <w:style w:type="paragraph" w:customStyle="1" w:styleId="EQ">
    <w:name w:val="EQ"/>
    <w:basedOn w:val="a3"/>
    <w:next w:val="a3"/>
    <w:link w:val="EQChar"/>
    <w:uiPriority w:val="99"/>
    <w:qFormat/>
    <w:rsid w:val="00CE76E5"/>
    <w:pPr>
      <w:keepLines/>
      <w:tabs>
        <w:tab w:val="center" w:pos="4536"/>
        <w:tab w:val="right" w:pos="9072"/>
      </w:tabs>
    </w:pPr>
  </w:style>
  <w:style w:type="character" w:customStyle="1" w:styleId="ZGSM">
    <w:name w:val="ZGSM"/>
    <w:qFormat/>
    <w:rsid w:val="00CE76E5"/>
  </w:style>
  <w:style w:type="paragraph" w:customStyle="1" w:styleId="ZD">
    <w:name w:val="ZD"/>
    <w:uiPriority w:val="99"/>
    <w:qFormat/>
    <w:rsid w:val="00CE76E5"/>
    <w:pPr>
      <w:framePr w:wrap="notBeside" w:vAnchor="page" w:hAnchor="margin" w:y="15764"/>
      <w:widowControl w:val="0"/>
    </w:pPr>
    <w:rPr>
      <w:rFonts w:ascii="Arial" w:hAnsi="Arial"/>
      <w:sz w:val="32"/>
      <w:lang w:val="en-GB" w:eastAsia="en-US"/>
    </w:rPr>
  </w:style>
  <w:style w:type="paragraph" w:customStyle="1" w:styleId="TT">
    <w:name w:val="TT"/>
    <w:basedOn w:val="1"/>
    <w:next w:val="a3"/>
    <w:uiPriority w:val="99"/>
    <w:qFormat/>
    <w:rsid w:val="00CE76E5"/>
    <w:pPr>
      <w:outlineLvl w:val="9"/>
    </w:pPr>
  </w:style>
  <w:style w:type="paragraph" w:customStyle="1" w:styleId="NF">
    <w:name w:val="NF"/>
    <w:basedOn w:val="NO"/>
    <w:uiPriority w:val="99"/>
    <w:qFormat/>
    <w:rsid w:val="00CE76E5"/>
    <w:pPr>
      <w:keepNext/>
      <w:spacing w:after="0"/>
    </w:pPr>
    <w:rPr>
      <w:rFonts w:ascii="Arial" w:hAnsi="Arial"/>
      <w:sz w:val="18"/>
    </w:rPr>
  </w:style>
  <w:style w:type="paragraph" w:customStyle="1" w:styleId="NO">
    <w:name w:val="NO"/>
    <w:basedOn w:val="a3"/>
    <w:uiPriority w:val="99"/>
    <w:qFormat/>
    <w:rsid w:val="00CE76E5"/>
    <w:pPr>
      <w:keepLines/>
      <w:ind w:left="1135" w:hanging="851"/>
    </w:pPr>
  </w:style>
  <w:style w:type="paragraph" w:customStyle="1" w:styleId="PL">
    <w:name w:val="PL"/>
    <w:link w:val="PLChar"/>
    <w:qFormat/>
    <w:rsid w:val="00CE7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CE76E5"/>
    <w:pPr>
      <w:jc w:val="right"/>
    </w:pPr>
  </w:style>
  <w:style w:type="paragraph" w:customStyle="1" w:styleId="TAL">
    <w:name w:val="TAL"/>
    <w:basedOn w:val="a3"/>
    <w:link w:val="TALChar"/>
    <w:qFormat/>
    <w:rsid w:val="00CE76E5"/>
    <w:pPr>
      <w:keepNext/>
      <w:keepLines/>
      <w:spacing w:after="0"/>
    </w:pPr>
    <w:rPr>
      <w:rFonts w:ascii="Arial" w:hAnsi="Arial"/>
      <w:sz w:val="18"/>
    </w:rPr>
  </w:style>
  <w:style w:type="paragraph" w:customStyle="1" w:styleId="TAH">
    <w:name w:val="TAH"/>
    <w:basedOn w:val="TAC"/>
    <w:link w:val="TAHCar"/>
    <w:qFormat/>
    <w:rsid w:val="00CE76E5"/>
    <w:rPr>
      <w:b/>
    </w:rPr>
  </w:style>
  <w:style w:type="paragraph" w:customStyle="1" w:styleId="TAC">
    <w:name w:val="TAC"/>
    <w:basedOn w:val="TAL"/>
    <w:link w:val="TACChar"/>
    <w:qFormat/>
    <w:rsid w:val="00CE76E5"/>
    <w:pPr>
      <w:jc w:val="center"/>
    </w:pPr>
  </w:style>
  <w:style w:type="paragraph" w:customStyle="1" w:styleId="LD">
    <w:name w:val="LD"/>
    <w:uiPriority w:val="99"/>
    <w:qFormat/>
    <w:rsid w:val="00CE76E5"/>
    <w:pPr>
      <w:keepNext/>
      <w:keepLines/>
      <w:spacing w:line="180" w:lineRule="exact"/>
    </w:pPr>
    <w:rPr>
      <w:rFonts w:ascii="Courier New" w:hAnsi="Courier New"/>
      <w:lang w:val="en-GB" w:eastAsia="en-US"/>
    </w:rPr>
  </w:style>
  <w:style w:type="paragraph" w:customStyle="1" w:styleId="EX">
    <w:name w:val="EX"/>
    <w:basedOn w:val="a3"/>
    <w:uiPriority w:val="99"/>
    <w:qFormat/>
    <w:rsid w:val="00CE76E5"/>
    <w:pPr>
      <w:keepLines/>
      <w:ind w:left="1702" w:hanging="1418"/>
    </w:pPr>
  </w:style>
  <w:style w:type="paragraph" w:customStyle="1" w:styleId="FP">
    <w:name w:val="FP"/>
    <w:basedOn w:val="a3"/>
    <w:qFormat/>
    <w:rsid w:val="00CE76E5"/>
    <w:pPr>
      <w:spacing w:after="0"/>
    </w:pPr>
  </w:style>
  <w:style w:type="paragraph" w:customStyle="1" w:styleId="NW">
    <w:name w:val="NW"/>
    <w:basedOn w:val="NO"/>
    <w:uiPriority w:val="99"/>
    <w:qFormat/>
    <w:rsid w:val="00CE76E5"/>
    <w:pPr>
      <w:spacing w:after="0"/>
    </w:pPr>
  </w:style>
  <w:style w:type="paragraph" w:customStyle="1" w:styleId="EW">
    <w:name w:val="EW"/>
    <w:basedOn w:val="EX"/>
    <w:qFormat/>
    <w:rsid w:val="00CE76E5"/>
    <w:pPr>
      <w:spacing w:after="0"/>
    </w:pPr>
  </w:style>
  <w:style w:type="paragraph" w:customStyle="1" w:styleId="B1">
    <w:name w:val="B1"/>
    <w:basedOn w:val="a3"/>
    <w:link w:val="B1Zchn"/>
    <w:uiPriority w:val="99"/>
    <w:qFormat/>
    <w:rsid w:val="00CE76E5"/>
    <w:pPr>
      <w:ind w:left="568" w:hanging="284"/>
    </w:pPr>
  </w:style>
  <w:style w:type="paragraph" w:customStyle="1" w:styleId="EditorsNote">
    <w:name w:val="Editor's Note"/>
    <w:basedOn w:val="NO"/>
    <w:uiPriority w:val="99"/>
    <w:qFormat/>
    <w:rsid w:val="00CE76E5"/>
    <w:rPr>
      <w:color w:val="FF0000"/>
    </w:rPr>
  </w:style>
  <w:style w:type="paragraph" w:customStyle="1" w:styleId="TH">
    <w:name w:val="TH"/>
    <w:basedOn w:val="a3"/>
    <w:link w:val="THChar"/>
    <w:qFormat/>
    <w:rsid w:val="00CE76E5"/>
    <w:pPr>
      <w:keepNext/>
      <w:keepLines/>
      <w:spacing w:before="60"/>
      <w:jc w:val="center"/>
    </w:pPr>
    <w:rPr>
      <w:rFonts w:ascii="Arial" w:hAnsi="Arial"/>
      <w:b/>
    </w:rPr>
  </w:style>
  <w:style w:type="paragraph" w:customStyle="1" w:styleId="ZA">
    <w:name w:val="ZA"/>
    <w:uiPriority w:val="99"/>
    <w:qFormat/>
    <w:rsid w:val="00CE76E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rsid w:val="00CE76E5"/>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rsid w:val="00CE76E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CE76E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CE76E5"/>
    <w:pPr>
      <w:ind w:left="851" w:hanging="851"/>
    </w:pPr>
  </w:style>
  <w:style w:type="paragraph" w:customStyle="1" w:styleId="ZH">
    <w:name w:val="ZH"/>
    <w:uiPriority w:val="99"/>
    <w:qFormat/>
    <w:rsid w:val="00CE76E5"/>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CE76E5"/>
    <w:pPr>
      <w:keepNext w:val="0"/>
      <w:spacing w:before="0" w:after="240"/>
    </w:pPr>
  </w:style>
  <w:style w:type="paragraph" w:customStyle="1" w:styleId="ZG">
    <w:name w:val="ZG"/>
    <w:uiPriority w:val="99"/>
    <w:qFormat/>
    <w:rsid w:val="00CE76E5"/>
    <w:pPr>
      <w:framePr w:wrap="notBeside" w:vAnchor="page" w:hAnchor="margin" w:xAlign="right" w:y="6805"/>
      <w:widowControl w:val="0"/>
      <w:jc w:val="right"/>
    </w:pPr>
    <w:rPr>
      <w:rFonts w:ascii="Arial" w:hAnsi="Arial"/>
      <w:lang w:val="en-GB" w:eastAsia="en-US"/>
    </w:rPr>
  </w:style>
  <w:style w:type="paragraph" w:customStyle="1" w:styleId="B2">
    <w:name w:val="B2"/>
    <w:basedOn w:val="a3"/>
    <w:link w:val="B2Char"/>
    <w:qFormat/>
    <w:rsid w:val="00CE76E5"/>
    <w:pPr>
      <w:ind w:left="851" w:hanging="284"/>
    </w:pPr>
  </w:style>
  <w:style w:type="paragraph" w:customStyle="1" w:styleId="B3">
    <w:name w:val="B3"/>
    <w:basedOn w:val="a3"/>
    <w:link w:val="B3Char"/>
    <w:uiPriority w:val="99"/>
    <w:qFormat/>
    <w:rsid w:val="00CE76E5"/>
    <w:pPr>
      <w:ind w:left="1135" w:hanging="284"/>
    </w:pPr>
  </w:style>
  <w:style w:type="paragraph" w:customStyle="1" w:styleId="B4">
    <w:name w:val="B4"/>
    <w:basedOn w:val="a3"/>
    <w:uiPriority w:val="99"/>
    <w:qFormat/>
    <w:rsid w:val="00CE76E5"/>
    <w:pPr>
      <w:ind w:left="1418" w:hanging="284"/>
    </w:pPr>
  </w:style>
  <w:style w:type="paragraph" w:customStyle="1" w:styleId="B5">
    <w:name w:val="B5"/>
    <w:basedOn w:val="a3"/>
    <w:uiPriority w:val="99"/>
    <w:qFormat/>
    <w:rsid w:val="00CE76E5"/>
    <w:pPr>
      <w:ind w:left="1702" w:hanging="284"/>
    </w:pPr>
  </w:style>
  <w:style w:type="paragraph" w:customStyle="1" w:styleId="ZTD">
    <w:name w:val="ZTD"/>
    <w:basedOn w:val="ZB"/>
    <w:uiPriority w:val="99"/>
    <w:qFormat/>
    <w:rsid w:val="00CE76E5"/>
    <w:pPr>
      <w:framePr w:hRule="auto" w:wrap="notBeside" w:y="852"/>
    </w:pPr>
    <w:rPr>
      <w:i w:val="0"/>
      <w:sz w:val="40"/>
    </w:rPr>
  </w:style>
  <w:style w:type="paragraph" w:customStyle="1" w:styleId="ZV">
    <w:name w:val="ZV"/>
    <w:basedOn w:val="ZU"/>
    <w:uiPriority w:val="99"/>
    <w:qFormat/>
    <w:rsid w:val="00CE76E5"/>
    <w:pPr>
      <w:framePr w:wrap="notBeside" w:y="16161"/>
    </w:pPr>
  </w:style>
  <w:style w:type="paragraph" w:customStyle="1" w:styleId="TAJ">
    <w:name w:val="TAJ"/>
    <w:basedOn w:val="TH"/>
    <w:qFormat/>
    <w:rsid w:val="00CE76E5"/>
  </w:style>
  <w:style w:type="paragraph" w:customStyle="1" w:styleId="Guidance">
    <w:name w:val="Guidance"/>
    <w:basedOn w:val="a3"/>
    <w:qFormat/>
    <w:rsid w:val="00CE76E5"/>
    <w:rPr>
      <w:i/>
      <w:color w:val="0000FF"/>
    </w:rPr>
  </w:style>
  <w:style w:type="character" w:customStyle="1" w:styleId="Charc">
    <w:name w:val="批注框文本 Char"/>
    <w:link w:val="afa"/>
    <w:rsid w:val="00CE76E5"/>
    <w:rPr>
      <w:rFonts w:ascii="Segoe UI" w:hAnsi="Segoe UI" w:cs="Segoe UI"/>
      <w:sz w:val="18"/>
      <w:szCs w:val="18"/>
      <w:lang w:val="en-GB" w:eastAsia="en-US"/>
    </w:rPr>
  </w:style>
  <w:style w:type="character" w:customStyle="1" w:styleId="UnresolvedMention1">
    <w:name w:val="Unresolved Mention1"/>
    <w:uiPriority w:val="99"/>
    <w:semiHidden/>
    <w:unhideWhenUsed/>
    <w:rsid w:val="00CE76E5"/>
    <w:rPr>
      <w:color w:val="605E5C"/>
      <w:shd w:val="clear" w:color="auto" w:fill="E1DFDD"/>
    </w:rPr>
  </w:style>
  <w:style w:type="character" w:customStyle="1" w:styleId="B1Zchn">
    <w:name w:val="B1 Zchn"/>
    <w:link w:val="B1"/>
    <w:uiPriority w:val="99"/>
    <w:qFormat/>
    <w:rsid w:val="00CE76E5"/>
    <w:rPr>
      <w:lang w:val="en-GB" w:eastAsia="en-US"/>
    </w:rPr>
  </w:style>
  <w:style w:type="paragraph" w:customStyle="1" w:styleId="Bibliography1">
    <w:name w:val="Bibliography1"/>
    <w:basedOn w:val="a3"/>
    <w:next w:val="a3"/>
    <w:uiPriority w:val="37"/>
    <w:semiHidden/>
    <w:unhideWhenUsed/>
    <w:rsid w:val="00CE76E5"/>
  </w:style>
  <w:style w:type="character" w:customStyle="1" w:styleId="Char7">
    <w:name w:val="正文文本 Char"/>
    <w:link w:val="af3"/>
    <w:qFormat/>
    <w:rsid w:val="00CE76E5"/>
    <w:rPr>
      <w:lang w:val="en-GB" w:eastAsia="en-US"/>
    </w:rPr>
  </w:style>
  <w:style w:type="character" w:customStyle="1" w:styleId="2Char2">
    <w:name w:val="正文文本 2 Char"/>
    <w:link w:val="25"/>
    <w:qFormat/>
    <w:rsid w:val="00CE76E5"/>
    <w:rPr>
      <w:lang w:val="en-GB" w:eastAsia="en-US"/>
    </w:rPr>
  </w:style>
  <w:style w:type="character" w:customStyle="1" w:styleId="3Char1">
    <w:name w:val="正文文本 3 Char"/>
    <w:link w:val="34"/>
    <w:uiPriority w:val="99"/>
    <w:qFormat/>
    <w:rsid w:val="00CE76E5"/>
    <w:rPr>
      <w:sz w:val="16"/>
      <w:szCs w:val="16"/>
      <w:lang w:val="en-GB" w:eastAsia="en-US"/>
    </w:rPr>
  </w:style>
  <w:style w:type="character" w:customStyle="1" w:styleId="Charf6">
    <w:name w:val="正文首行缩进 Char"/>
    <w:link w:val="aff8"/>
    <w:rsid w:val="00CE76E5"/>
    <w:rPr>
      <w:lang w:val="en-GB" w:eastAsia="en-US"/>
    </w:rPr>
  </w:style>
  <w:style w:type="character" w:customStyle="1" w:styleId="Char8">
    <w:name w:val="正文文本缩进 Char"/>
    <w:link w:val="af4"/>
    <w:rsid w:val="00CE76E5"/>
    <w:rPr>
      <w:lang w:val="en-GB" w:eastAsia="en-US"/>
    </w:rPr>
  </w:style>
  <w:style w:type="character" w:customStyle="1" w:styleId="2Char3">
    <w:name w:val="正文首行缩进 2 Char"/>
    <w:link w:val="28"/>
    <w:rsid w:val="00CE76E5"/>
    <w:rPr>
      <w:lang w:val="en-GB" w:eastAsia="en-US"/>
    </w:rPr>
  </w:style>
  <w:style w:type="character" w:customStyle="1" w:styleId="2Char1">
    <w:name w:val="正文文本缩进 2 Char"/>
    <w:link w:val="24"/>
    <w:qFormat/>
    <w:rsid w:val="00CE76E5"/>
    <w:rPr>
      <w:lang w:val="en-GB" w:eastAsia="en-US"/>
    </w:rPr>
  </w:style>
  <w:style w:type="character" w:customStyle="1" w:styleId="3Char2">
    <w:name w:val="正文文本缩进 3 Char"/>
    <w:link w:val="36"/>
    <w:qFormat/>
    <w:rsid w:val="00CE76E5"/>
    <w:rPr>
      <w:sz w:val="16"/>
      <w:szCs w:val="16"/>
      <w:lang w:val="en-GB" w:eastAsia="en-US"/>
    </w:rPr>
  </w:style>
  <w:style w:type="character" w:customStyle="1" w:styleId="Char6">
    <w:name w:val="结束语 Char"/>
    <w:link w:val="af2"/>
    <w:rsid w:val="00CE76E5"/>
    <w:rPr>
      <w:lang w:val="en-GB" w:eastAsia="en-US"/>
    </w:rPr>
  </w:style>
  <w:style w:type="character" w:customStyle="1" w:styleId="Char4">
    <w:name w:val="批注文字 Char"/>
    <w:link w:val="af0"/>
    <w:uiPriority w:val="99"/>
    <w:qFormat/>
    <w:rsid w:val="00CE76E5"/>
    <w:rPr>
      <w:lang w:val="en-GB" w:eastAsia="en-US"/>
    </w:rPr>
  </w:style>
  <w:style w:type="character" w:customStyle="1" w:styleId="Charf5">
    <w:name w:val="批注主题 Char"/>
    <w:link w:val="aff7"/>
    <w:uiPriority w:val="99"/>
    <w:qFormat/>
    <w:rsid w:val="00CE76E5"/>
    <w:rPr>
      <w:b/>
      <w:bCs/>
      <w:lang w:val="en-GB" w:eastAsia="en-US"/>
    </w:rPr>
  </w:style>
  <w:style w:type="character" w:customStyle="1" w:styleId="Chara">
    <w:name w:val="日期 Char"/>
    <w:link w:val="af8"/>
    <w:qFormat/>
    <w:rsid w:val="00CE76E5"/>
    <w:rPr>
      <w:lang w:val="en-GB" w:eastAsia="en-US"/>
    </w:rPr>
  </w:style>
  <w:style w:type="character" w:customStyle="1" w:styleId="Char3">
    <w:name w:val="文档结构图 Char"/>
    <w:link w:val="ae"/>
    <w:uiPriority w:val="99"/>
    <w:qFormat/>
    <w:rsid w:val="00CE76E5"/>
    <w:rPr>
      <w:rFonts w:ascii="Segoe UI" w:hAnsi="Segoe UI" w:cs="Segoe UI"/>
      <w:sz w:val="16"/>
      <w:szCs w:val="16"/>
      <w:lang w:val="en-GB" w:eastAsia="en-US"/>
    </w:rPr>
  </w:style>
  <w:style w:type="character" w:customStyle="1" w:styleId="Char1">
    <w:name w:val="电子邮件签名 Char"/>
    <w:link w:val="aa"/>
    <w:rsid w:val="00CE76E5"/>
    <w:rPr>
      <w:lang w:val="en-GB" w:eastAsia="en-US"/>
    </w:rPr>
  </w:style>
  <w:style w:type="character" w:customStyle="1" w:styleId="Charb">
    <w:name w:val="尾注文本 Char"/>
    <w:link w:val="af9"/>
    <w:qFormat/>
    <w:rsid w:val="00CE76E5"/>
    <w:rPr>
      <w:lang w:val="en-GB" w:eastAsia="en-US"/>
    </w:rPr>
  </w:style>
  <w:style w:type="character" w:customStyle="1" w:styleId="Charf2">
    <w:name w:val="脚注文本 Char"/>
    <w:link w:val="aff2"/>
    <w:uiPriority w:val="99"/>
    <w:qFormat/>
    <w:rsid w:val="00CE76E5"/>
    <w:rPr>
      <w:lang w:val="en-GB" w:eastAsia="en-US"/>
    </w:rPr>
  </w:style>
  <w:style w:type="character" w:customStyle="1" w:styleId="HTMLChar">
    <w:name w:val="HTML 地址 Char"/>
    <w:link w:val="HTML"/>
    <w:rsid w:val="00CE76E5"/>
    <w:rPr>
      <w:i/>
      <w:iCs/>
      <w:lang w:val="en-GB" w:eastAsia="en-US"/>
    </w:rPr>
  </w:style>
  <w:style w:type="character" w:customStyle="1" w:styleId="HTMLChar0">
    <w:name w:val="HTML 预设格式 Char"/>
    <w:link w:val="HTML0"/>
    <w:rsid w:val="00CE76E5"/>
    <w:rPr>
      <w:rFonts w:ascii="Courier New" w:hAnsi="Courier New" w:cs="Courier New"/>
      <w:lang w:val="en-GB" w:eastAsia="en-US"/>
    </w:rPr>
  </w:style>
  <w:style w:type="paragraph" w:styleId="afff1">
    <w:name w:val="Intense Quote"/>
    <w:basedOn w:val="a3"/>
    <w:next w:val="a3"/>
    <w:link w:val="Charf7"/>
    <w:uiPriority w:val="30"/>
    <w:qFormat/>
    <w:rsid w:val="00CE76E5"/>
    <w:pPr>
      <w:pBdr>
        <w:top w:val="single" w:sz="4" w:space="10" w:color="4472C4"/>
        <w:bottom w:val="single" w:sz="4" w:space="10" w:color="4472C4"/>
      </w:pBdr>
      <w:spacing w:before="360" w:after="360"/>
      <w:ind w:left="864" w:right="864"/>
      <w:jc w:val="center"/>
    </w:pPr>
    <w:rPr>
      <w:i/>
      <w:iCs/>
      <w:color w:val="4472C4"/>
    </w:rPr>
  </w:style>
  <w:style w:type="character" w:customStyle="1" w:styleId="Charf7">
    <w:name w:val="明显引用 Char"/>
    <w:link w:val="afff1"/>
    <w:uiPriority w:val="30"/>
    <w:rsid w:val="00CE76E5"/>
    <w:rPr>
      <w:i/>
      <w:iCs/>
      <w:color w:val="4472C4"/>
      <w:lang w:val="en-GB" w:eastAsia="en-US"/>
    </w:rPr>
  </w:style>
  <w:style w:type="paragraph" w:styleId="afff2">
    <w:name w:val="List Paragraph"/>
    <w:basedOn w:val="a3"/>
    <w:link w:val="Charf8"/>
    <w:uiPriority w:val="34"/>
    <w:qFormat/>
    <w:rsid w:val="00CE76E5"/>
    <w:pPr>
      <w:ind w:left="720"/>
    </w:pPr>
  </w:style>
  <w:style w:type="character" w:customStyle="1" w:styleId="Char">
    <w:name w:val="宏文本 Char"/>
    <w:link w:val="a7"/>
    <w:rsid w:val="00CE76E5"/>
    <w:rPr>
      <w:rFonts w:ascii="Courier New" w:hAnsi="Courier New" w:cs="Courier New"/>
      <w:lang w:val="en-GB" w:eastAsia="en-US"/>
    </w:rPr>
  </w:style>
  <w:style w:type="character" w:customStyle="1" w:styleId="Charf3">
    <w:name w:val="信息标题 Char"/>
    <w:link w:val="aff4"/>
    <w:rsid w:val="00CE76E5"/>
    <w:rPr>
      <w:rFonts w:ascii="Calibri Light" w:eastAsia="DengXian Light" w:hAnsi="Calibri Light" w:cs="Times New Roman"/>
      <w:sz w:val="24"/>
      <w:szCs w:val="24"/>
      <w:shd w:val="pct20" w:color="auto" w:fill="auto"/>
      <w:lang w:val="en-GB" w:eastAsia="en-US"/>
    </w:rPr>
  </w:style>
  <w:style w:type="paragraph" w:styleId="afff3">
    <w:name w:val="No Spacing"/>
    <w:uiPriority w:val="1"/>
    <w:qFormat/>
    <w:rsid w:val="00CE76E5"/>
    <w:rPr>
      <w:lang w:val="en-GB" w:eastAsia="en-US"/>
    </w:rPr>
  </w:style>
  <w:style w:type="character" w:customStyle="1" w:styleId="Char0">
    <w:name w:val="注释标题 Char"/>
    <w:link w:val="a9"/>
    <w:rsid w:val="00CE76E5"/>
    <w:rPr>
      <w:lang w:val="en-GB" w:eastAsia="en-US"/>
    </w:rPr>
  </w:style>
  <w:style w:type="character" w:customStyle="1" w:styleId="Char9">
    <w:name w:val="纯文本 Char"/>
    <w:link w:val="af7"/>
    <w:uiPriority w:val="99"/>
    <w:qFormat/>
    <w:rsid w:val="00CE76E5"/>
    <w:rPr>
      <w:rFonts w:ascii="Courier New" w:hAnsi="Courier New" w:cs="Courier New"/>
      <w:lang w:val="en-GB" w:eastAsia="en-US"/>
    </w:rPr>
  </w:style>
  <w:style w:type="paragraph" w:styleId="afff4">
    <w:name w:val="Quote"/>
    <w:basedOn w:val="a3"/>
    <w:next w:val="a3"/>
    <w:link w:val="Charf9"/>
    <w:uiPriority w:val="29"/>
    <w:qFormat/>
    <w:rsid w:val="00CE76E5"/>
    <w:pPr>
      <w:spacing w:before="200" w:after="160"/>
      <w:ind w:left="864" w:right="864"/>
      <w:jc w:val="center"/>
    </w:pPr>
    <w:rPr>
      <w:i/>
      <w:iCs/>
      <w:color w:val="404040"/>
    </w:rPr>
  </w:style>
  <w:style w:type="character" w:customStyle="1" w:styleId="Charf9">
    <w:name w:val="引用 Char"/>
    <w:link w:val="afff4"/>
    <w:uiPriority w:val="29"/>
    <w:rsid w:val="00CE76E5"/>
    <w:rPr>
      <w:i/>
      <w:iCs/>
      <w:color w:val="404040"/>
      <w:lang w:val="en-GB" w:eastAsia="en-US"/>
    </w:rPr>
  </w:style>
  <w:style w:type="character" w:customStyle="1" w:styleId="Char5">
    <w:name w:val="称呼 Char"/>
    <w:link w:val="af1"/>
    <w:rsid w:val="00CE76E5"/>
    <w:rPr>
      <w:lang w:val="en-GB" w:eastAsia="en-US"/>
    </w:rPr>
  </w:style>
  <w:style w:type="character" w:customStyle="1" w:styleId="Charf">
    <w:name w:val="签名 Char"/>
    <w:link w:val="afe"/>
    <w:rsid w:val="00CE76E5"/>
    <w:rPr>
      <w:lang w:val="en-GB" w:eastAsia="en-US"/>
    </w:rPr>
  </w:style>
  <w:style w:type="character" w:customStyle="1" w:styleId="Charf0">
    <w:name w:val="副标题 Char"/>
    <w:link w:val="aff0"/>
    <w:uiPriority w:val="11"/>
    <w:qFormat/>
    <w:rsid w:val="00CE76E5"/>
    <w:rPr>
      <w:rFonts w:ascii="Calibri Light" w:eastAsia="DengXian Light" w:hAnsi="Calibri Light" w:cs="Times New Roman"/>
      <w:sz w:val="24"/>
      <w:szCs w:val="24"/>
      <w:lang w:val="en-GB" w:eastAsia="en-US"/>
    </w:rPr>
  </w:style>
  <w:style w:type="character" w:customStyle="1" w:styleId="Charf4">
    <w:name w:val="标题 Char"/>
    <w:link w:val="aff6"/>
    <w:uiPriority w:val="10"/>
    <w:qFormat/>
    <w:rsid w:val="00CE76E5"/>
    <w:rPr>
      <w:rFonts w:ascii="Calibri Light" w:eastAsia="DengXian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rsid w:val="00CE76E5"/>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Charf8">
    <w:name w:val="列出段落 Char"/>
    <w:link w:val="afff2"/>
    <w:uiPriority w:val="34"/>
    <w:qFormat/>
    <w:locked/>
    <w:rsid w:val="00CE76E5"/>
    <w:rPr>
      <w:lang w:eastAsia="en-US"/>
    </w:rPr>
  </w:style>
  <w:style w:type="character" w:customStyle="1" w:styleId="Char2">
    <w:name w:val="题注 Char"/>
    <w:link w:val="ac"/>
    <w:qFormat/>
    <w:locked/>
    <w:rsid w:val="00CE76E5"/>
    <w:rPr>
      <w:b/>
      <w:bCs/>
      <w:lang w:eastAsia="en-US"/>
    </w:rPr>
  </w:style>
  <w:style w:type="character" w:customStyle="1" w:styleId="TALChar">
    <w:name w:val="TAL Char"/>
    <w:link w:val="TAL"/>
    <w:qFormat/>
    <w:locked/>
    <w:rsid w:val="00CE76E5"/>
    <w:rPr>
      <w:rFonts w:ascii="Arial" w:hAnsi="Arial"/>
      <w:sz w:val="18"/>
      <w:lang w:eastAsia="en-US"/>
    </w:rPr>
  </w:style>
  <w:style w:type="character" w:customStyle="1" w:styleId="THChar">
    <w:name w:val="TH Char"/>
    <w:link w:val="TH"/>
    <w:qFormat/>
    <w:locked/>
    <w:rsid w:val="00CE76E5"/>
    <w:rPr>
      <w:rFonts w:ascii="Arial" w:hAnsi="Arial"/>
      <w:b/>
      <w:lang w:eastAsia="en-US"/>
    </w:rPr>
  </w:style>
  <w:style w:type="character" w:customStyle="1" w:styleId="TAHCar">
    <w:name w:val="TAH Car"/>
    <w:link w:val="TAH"/>
    <w:qFormat/>
    <w:rsid w:val="00CE76E5"/>
    <w:rPr>
      <w:rFonts w:ascii="Arial" w:hAnsi="Arial"/>
      <w:b/>
      <w:sz w:val="18"/>
      <w:lang w:eastAsia="en-US"/>
    </w:rPr>
  </w:style>
  <w:style w:type="paragraph" w:customStyle="1" w:styleId="Revision1">
    <w:name w:val="Revision1"/>
    <w:hidden/>
    <w:uiPriority w:val="99"/>
    <w:semiHidden/>
    <w:qFormat/>
    <w:rsid w:val="00CE76E5"/>
    <w:rPr>
      <w:lang w:val="en-GB" w:eastAsia="en-US"/>
    </w:rPr>
  </w:style>
  <w:style w:type="character" w:customStyle="1" w:styleId="B3Char">
    <w:name w:val="B3 Char"/>
    <w:link w:val="B3"/>
    <w:uiPriority w:val="99"/>
    <w:qFormat/>
    <w:rsid w:val="00CE76E5"/>
    <w:rPr>
      <w:lang w:val="en-GB" w:eastAsia="en-US"/>
    </w:rPr>
  </w:style>
  <w:style w:type="character" w:customStyle="1" w:styleId="1Char">
    <w:name w:val="标题 1 Char"/>
    <w:link w:val="1"/>
    <w:qFormat/>
    <w:locked/>
    <w:rsid w:val="00CE76E5"/>
    <w:rPr>
      <w:rFonts w:ascii="Arial" w:hAnsi="Arial"/>
      <w:sz w:val="36"/>
      <w:lang w:val="en-GB" w:eastAsia="en-US"/>
    </w:rPr>
  </w:style>
  <w:style w:type="character" w:customStyle="1" w:styleId="9Char">
    <w:name w:val="标题 9 Char"/>
    <w:link w:val="9"/>
    <w:qFormat/>
    <w:locked/>
    <w:rsid w:val="00CE76E5"/>
    <w:rPr>
      <w:rFonts w:ascii="Arial" w:hAnsi="Arial"/>
      <w:sz w:val="36"/>
      <w:lang w:val="en-GB" w:eastAsia="en-US"/>
    </w:rPr>
  </w:style>
  <w:style w:type="character" w:customStyle="1" w:styleId="B2Char">
    <w:name w:val="B2 Char"/>
    <w:link w:val="B2"/>
    <w:qFormat/>
    <w:rsid w:val="00CE76E5"/>
    <w:rPr>
      <w:lang w:val="en-GB" w:eastAsia="en-US"/>
    </w:rPr>
  </w:style>
  <w:style w:type="character" w:customStyle="1" w:styleId="2Char">
    <w:name w:val="标题 2 Char"/>
    <w:link w:val="21"/>
    <w:qFormat/>
    <w:locked/>
    <w:rsid w:val="00CE76E5"/>
    <w:rPr>
      <w:rFonts w:ascii="Arial" w:hAnsi="Arial"/>
      <w:sz w:val="32"/>
      <w:lang w:val="en-GB" w:eastAsia="en-US"/>
    </w:rPr>
  </w:style>
  <w:style w:type="character" w:customStyle="1" w:styleId="3Char">
    <w:name w:val="标题 3 Char"/>
    <w:link w:val="31"/>
    <w:qFormat/>
    <w:locked/>
    <w:rsid w:val="00CE76E5"/>
    <w:rPr>
      <w:rFonts w:ascii="Arial" w:hAnsi="Arial"/>
      <w:sz w:val="28"/>
      <w:lang w:val="en-GB" w:eastAsia="en-US"/>
    </w:rPr>
  </w:style>
  <w:style w:type="character" w:customStyle="1" w:styleId="4Char">
    <w:name w:val="标题 4 Char"/>
    <w:link w:val="41"/>
    <w:qFormat/>
    <w:locked/>
    <w:rsid w:val="00CE76E5"/>
    <w:rPr>
      <w:rFonts w:ascii="Arial" w:hAnsi="Arial"/>
      <w:sz w:val="24"/>
      <w:lang w:val="en-GB" w:eastAsia="en-US"/>
    </w:rPr>
  </w:style>
  <w:style w:type="character" w:customStyle="1" w:styleId="5Char1">
    <w:name w:val="标题 5 Char1"/>
    <w:link w:val="51"/>
    <w:qFormat/>
    <w:locked/>
    <w:rsid w:val="00CE76E5"/>
    <w:rPr>
      <w:rFonts w:ascii="Arial" w:hAnsi="Arial"/>
      <w:sz w:val="22"/>
      <w:lang w:val="en-GB" w:eastAsia="en-US"/>
    </w:rPr>
  </w:style>
  <w:style w:type="character" w:customStyle="1" w:styleId="6Char">
    <w:name w:val="标题 6 Char"/>
    <w:link w:val="6"/>
    <w:qFormat/>
    <w:locked/>
    <w:rsid w:val="00CE76E5"/>
    <w:rPr>
      <w:rFonts w:ascii="Arial" w:hAnsi="Arial"/>
      <w:lang w:val="en-GB" w:eastAsia="en-US"/>
    </w:rPr>
  </w:style>
  <w:style w:type="character" w:customStyle="1" w:styleId="7Char">
    <w:name w:val="标题 7 Char"/>
    <w:link w:val="7"/>
    <w:qFormat/>
    <w:locked/>
    <w:rsid w:val="00CE76E5"/>
    <w:rPr>
      <w:rFonts w:ascii="Arial" w:hAnsi="Arial"/>
      <w:lang w:val="en-GB" w:eastAsia="en-US"/>
    </w:rPr>
  </w:style>
  <w:style w:type="character" w:customStyle="1" w:styleId="8Char">
    <w:name w:val="标题 8 Char"/>
    <w:link w:val="8"/>
    <w:qFormat/>
    <w:locked/>
    <w:rsid w:val="00CE76E5"/>
    <w:rPr>
      <w:rFonts w:ascii="Arial" w:hAnsi="Arial"/>
      <w:sz w:val="36"/>
      <w:lang w:val="en-GB" w:eastAsia="en-US"/>
    </w:rPr>
  </w:style>
  <w:style w:type="character" w:customStyle="1" w:styleId="HeaderChar">
    <w:name w:val="Header Char"/>
    <w:uiPriority w:val="99"/>
    <w:semiHidden/>
    <w:qFormat/>
    <w:locked/>
    <w:rsid w:val="00CE76E5"/>
    <w:rPr>
      <w:rFonts w:ascii="Times New Roman" w:hAnsi="Times New Roman" w:cs="Times New Roman"/>
      <w:sz w:val="20"/>
      <w:szCs w:val="20"/>
      <w:lang w:val="en-GB" w:eastAsia="ja-JP"/>
    </w:rPr>
  </w:style>
  <w:style w:type="character" w:customStyle="1" w:styleId="Chard">
    <w:name w:val="页脚 Char"/>
    <w:link w:val="afb"/>
    <w:uiPriority w:val="99"/>
    <w:qFormat/>
    <w:locked/>
    <w:rsid w:val="00CE76E5"/>
    <w:rPr>
      <w:rFonts w:ascii="Arial" w:hAnsi="Arial"/>
      <w:b/>
      <w:i/>
      <w:sz w:val="18"/>
      <w:lang w:val="en-GB" w:eastAsia="ja-JP"/>
    </w:rPr>
  </w:style>
  <w:style w:type="paragraph" w:customStyle="1" w:styleId="TdocHeader2">
    <w:name w:val="Tdoc_Header_2"/>
    <w:basedOn w:val="a3"/>
    <w:uiPriority w:val="99"/>
    <w:qFormat/>
    <w:rsid w:val="00CE76E5"/>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a3"/>
    <w:uiPriority w:val="99"/>
    <w:qFormat/>
    <w:rsid w:val="00CE76E5"/>
    <w:pPr>
      <w:spacing w:before="240" w:after="240"/>
      <w:jc w:val="center"/>
    </w:pPr>
    <w:rPr>
      <w:rFonts w:eastAsia="SimSun"/>
      <w:i/>
      <w:iCs/>
      <w:sz w:val="24"/>
      <w:lang w:val="fr-FR" w:eastAsia="ja-JP"/>
    </w:rPr>
  </w:style>
  <w:style w:type="paragraph" w:customStyle="1" w:styleId="BodyTextIndent21">
    <w:name w:val="Body Text Indent 21"/>
    <w:basedOn w:val="a3"/>
    <w:uiPriority w:val="99"/>
    <w:qFormat/>
    <w:rsid w:val="00CE76E5"/>
    <w:pPr>
      <w:spacing w:before="120"/>
      <w:ind w:firstLine="202"/>
      <w:jc w:val="both"/>
    </w:pPr>
    <w:rPr>
      <w:rFonts w:eastAsia="SimSun"/>
      <w:sz w:val="22"/>
      <w:lang w:eastAsia="ja-JP"/>
    </w:rPr>
  </w:style>
  <w:style w:type="character" w:customStyle="1" w:styleId="13">
    <w:name w:val="批注文字 字符1"/>
    <w:qFormat/>
    <w:locked/>
    <w:rsid w:val="00CE76E5"/>
    <w:rPr>
      <w:rFonts w:ascii="Times New Roman" w:hAnsi="Times New Roman" w:cs="Times New Roman"/>
      <w:sz w:val="20"/>
      <w:szCs w:val="20"/>
      <w:lang w:val="en-GB" w:eastAsia="ja-JP"/>
    </w:rPr>
  </w:style>
  <w:style w:type="paragraph" w:customStyle="1" w:styleId="INDENT2">
    <w:name w:val="INDENT2"/>
    <w:basedOn w:val="a3"/>
    <w:uiPriority w:val="99"/>
    <w:qFormat/>
    <w:rsid w:val="00CE76E5"/>
    <w:pPr>
      <w:spacing w:before="120"/>
      <w:ind w:left="1135" w:hanging="284"/>
    </w:pPr>
    <w:rPr>
      <w:rFonts w:eastAsia="SimSun"/>
    </w:rPr>
  </w:style>
  <w:style w:type="paragraph" w:customStyle="1" w:styleId="11BodyText">
    <w:name w:val="11 BodyText"/>
    <w:basedOn w:val="a3"/>
    <w:link w:val="11BodyTextChar"/>
    <w:uiPriority w:val="99"/>
    <w:qFormat/>
    <w:rsid w:val="00CE76E5"/>
    <w:pPr>
      <w:spacing w:before="120" w:after="220"/>
      <w:ind w:left="1298"/>
    </w:pPr>
    <w:rPr>
      <w:rFonts w:ascii="CG Times (WN)" w:eastAsia="SimSun" w:hAnsi="CG Times (WN)"/>
      <w:sz w:val="22"/>
    </w:rPr>
  </w:style>
  <w:style w:type="paragraph" w:customStyle="1" w:styleId="clean">
    <w:name w:val="clean"/>
    <w:uiPriority w:val="99"/>
    <w:semiHidden/>
    <w:qFormat/>
    <w:rsid w:val="00CE76E5"/>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11BodyTextChar">
    <w:name w:val="11 BodyText Char"/>
    <w:link w:val="11BodyText"/>
    <w:uiPriority w:val="99"/>
    <w:qFormat/>
    <w:locked/>
    <w:rsid w:val="00CE76E5"/>
    <w:rPr>
      <w:rFonts w:ascii="CG Times (WN)" w:eastAsia="SimSun" w:hAnsi="CG Times (WN)"/>
      <w:sz w:val="22"/>
      <w:lang w:val="en-GB" w:eastAsia="en-US"/>
    </w:rPr>
  </w:style>
  <w:style w:type="character" w:customStyle="1" w:styleId="capChar1">
    <w:name w:val="cap Char1"/>
    <w:uiPriority w:val="99"/>
    <w:qFormat/>
    <w:rsid w:val="00CE76E5"/>
    <w:rPr>
      <w:rFonts w:cs="Times New Roman"/>
      <w:b/>
      <w:lang w:val="en-GB" w:eastAsia="en-US"/>
    </w:rPr>
  </w:style>
  <w:style w:type="paragraph" w:customStyle="1" w:styleId="MotorolaResponse1">
    <w:name w:val="Motorola Response1"/>
    <w:uiPriority w:val="99"/>
    <w:semiHidden/>
    <w:qFormat/>
    <w:rsid w:val="00CE76E5"/>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CE76E5"/>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rsid w:val="00CE76E5"/>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qFormat/>
    <w:rsid w:val="00CE76E5"/>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a3"/>
    <w:uiPriority w:val="99"/>
    <w:qFormat/>
    <w:rsid w:val="00CE76E5"/>
    <w:pPr>
      <w:widowControl w:val="0"/>
      <w:snapToGrid w:val="0"/>
      <w:spacing w:before="120" w:afterLines="50" w:line="264" w:lineRule="auto"/>
      <w:jc w:val="both"/>
    </w:pPr>
    <w:rPr>
      <w:rFonts w:eastAsia="Batang"/>
      <w:kern w:val="2"/>
      <w:sz w:val="22"/>
      <w:szCs w:val="24"/>
      <w:lang w:eastAsia="ko-KR"/>
    </w:rPr>
  </w:style>
  <w:style w:type="character" w:customStyle="1" w:styleId="Chare">
    <w:name w:val="页眉 Char"/>
    <w:link w:val="afc"/>
    <w:qFormat/>
    <w:locked/>
    <w:rsid w:val="00CE76E5"/>
    <w:rPr>
      <w:rFonts w:ascii="Arial" w:hAnsi="Arial"/>
      <w:b/>
      <w:sz w:val="18"/>
      <w:lang w:val="en-GB" w:eastAsia="ja-JP"/>
    </w:rPr>
  </w:style>
  <w:style w:type="character" w:customStyle="1" w:styleId="TACChar">
    <w:name w:val="TAC Char"/>
    <w:link w:val="TAC"/>
    <w:qFormat/>
    <w:locked/>
    <w:rsid w:val="00CE76E5"/>
    <w:rPr>
      <w:rFonts w:ascii="Arial" w:hAnsi="Arial"/>
      <w:sz w:val="18"/>
      <w:lang w:val="en-GB" w:eastAsia="en-US"/>
    </w:rPr>
  </w:style>
  <w:style w:type="paragraph" w:customStyle="1" w:styleId="afff5">
    <w:name w:val="(文字) (文字)"/>
    <w:uiPriority w:val="99"/>
    <w:semiHidden/>
    <w:qFormat/>
    <w:rsid w:val="00CE76E5"/>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CE76E5"/>
    <w:pPr>
      <w:spacing w:before="120" w:after="180"/>
      <w:ind w:left="1134" w:hanging="1134"/>
    </w:pPr>
    <w:rPr>
      <w:rFonts w:eastAsia="SimSun"/>
      <w:lang w:val="en-GB" w:eastAsia="ja-JP"/>
    </w:rPr>
  </w:style>
  <w:style w:type="paragraph" w:customStyle="1" w:styleId="-110">
    <w:name w:val="彩色列表 - 强调文字颜色 11"/>
    <w:basedOn w:val="a3"/>
    <w:uiPriority w:val="34"/>
    <w:qFormat/>
    <w:rsid w:val="00CE76E5"/>
    <w:pPr>
      <w:spacing w:before="120"/>
      <w:ind w:left="720"/>
      <w:contextualSpacing/>
    </w:pPr>
    <w:rPr>
      <w:rFonts w:eastAsia="SimSun"/>
      <w:lang w:eastAsia="ja-JP"/>
    </w:rPr>
  </w:style>
  <w:style w:type="paragraph" w:customStyle="1" w:styleId="ListParagraph1">
    <w:name w:val="List Paragraph1"/>
    <w:basedOn w:val="a3"/>
    <w:uiPriority w:val="34"/>
    <w:qFormat/>
    <w:rsid w:val="00CE76E5"/>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a3"/>
    <w:link w:val="1-2Char"/>
    <w:uiPriority w:val="34"/>
    <w:qFormat/>
    <w:rsid w:val="00CE76E5"/>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CE76E5"/>
    <w:rPr>
      <w:rFonts w:eastAsia="SimSun"/>
      <w:lang w:val="en-GB" w:eastAsia="ja-JP"/>
    </w:rPr>
  </w:style>
  <w:style w:type="paragraph" w:customStyle="1" w:styleId="3GPPNormalText">
    <w:name w:val="3GPP Normal Text"/>
    <w:basedOn w:val="af3"/>
    <w:link w:val="3GPPNormalTextChar"/>
    <w:qFormat/>
    <w:rsid w:val="00CE76E5"/>
    <w:pPr>
      <w:spacing w:before="120"/>
      <w:ind w:left="720" w:hanging="720"/>
      <w:jc w:val="both"/>
    </w:pPr>
    <w:rPr>
      <w:rFonts w:eastAsia="MS Mincho"/>
      <w:sz w:val="22"/>
      <w:szCs w:val="24"/>
    </w:rPr>
  </w:style>
  <w:style w:type="character" w:customStyle="1" w:styleId="3GPPNormalTextChar">
    <w:name w:val="3GPP Normal Text Char"/>
    <w:link w:val="3GPPNormalText"/>
    <w:qFormat/>
    <w:rsid w:val="00CE76E5"/>
    <w:rPr>
      <w:rFonts w:eastAsia="MS Mincho"/>
      <w:sz w:val="22"/>
      <w:szCs w:val="24"/>
      <w:lang w:val="en-GB" w:eastAsia="en-US"/>
    </w:rPr>
  </w:style>
  <w:style w:type="character" w:customStyle="1" w:styleId="Char10">
    <w:name w:val="列出段落 Char1"/>
    <w:uiPriority w:val="34"/>
    <w:qFormat/>
    <w:rsid w:val="00CE76E5"/>
    <w:rPr>
      <w:rFonts w:ascii="Times" w:hAnsi="Times"/>
      <w:szCs w:val="24"/>
      <w:lang w:val="en-GB"/>
    </w:rPr>
  </w:style>
  <w:style w:type="character" w:customStyle="1" w:styleId="PLChar">
    <w:name w:val="PL Char"/>
    <w:link w:val="PL"/>
    <w:qFormat/>
    <w:rsid w:val="00CE76E5"/>
    <w:rPr>
      <w:rFonts w:ascii="Courier New" w:hAnsi="Courier New"/>
      <w:sz w:val="16"/>
      <w:lang w:val="en-GB" w:eastAsia="en-US"/>
    </w:rPr>
  </w:style>
  <w:style w:type="paragraph" w:customStyle="1" w:styleId="References">
    <w:name w:val="References"/>
    <w:basedOn w:val="a3"/>
    <w:uiPriority w:val="99"/>
    <w:qFormat/>
    <w:rsid w:val="00CE76E5"/>
    <w:pPr>
      <w:numPr>
        <w:numId w:val="13"/>
      </w:numPr>
      <w:snapToGrid w:val="0"/>
      <w:spacing w:before="120" w:after="60"/>
      <w:jc w:val="both"/>
    </w:pPr>
    <w:rPr>
      <w:rFonts w:eastAsia="SimSun"/>
      <w:szCs w:val="16"/>
      <w:lang w:val="en-US"/>
    </w:rPr>
  </w:style>
  <w:style w:type="paragraph" w:customStyle="1" w:styleId="Doc-text2">
    <w:name w:val="Doc-text2"/>
    <w:basedOn w:val="a3"/>
    <w:link w:val="Doc-text2Char"/>
    <w:qFormat/>
    <w:rsid w:val="00CE76E5"/>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CE76E5"/>
    <w:rPr>
      <w:rFonts w:ascii="Arial" w:eastAsia="MS Mincho" w:hAnsi="Arial"/>
      <w:szCs w:val="24"/>
      <w:lang w:val="en-GB" w:eastAsia="en-GB"/>
    </w:rPr>
  </w:style>
  <w:style w:type="character" w:customStyle="1" w:styleId="fontstyle01">
    <w:name w:val="fontstyle01"/>
    <w:basedOn w:val="a4"/>
    <w:qFormat/>
    <w:rsid w:val="00CE76E5"/>
    <w:rPr>
      <w:rFonts w:ascii="Times New Roman" w:hAnsi="Times New Roman" w:cs="Times New Roman" w:hint="default"/>
      <w:i/>
      <w:iCs/>
      <w:color w:val="000000"/>
      <w:sz w:val="20"/>
      <w:szCs w:val="20"/>
    </w:rPr>
  </w:style>
  <w:style w:type="paragraph" w:customStyle="1" w:styleId="14">
    <w:name w:val="样式1"/>
    <w:basedOn w:val="31"/>
    <w:link w:val="1Char0"/>
    <w:uiPriority w:val="99"/>
    <w:qFormat/>
    <w:rsid w:val="00CE76E5"/>
    <w:pPr>
      <w:ind w:left="709" w:hanging="709"/>
    </w:pPr>
    <w:rPr>
      <w:rFonts w:ascii="Cambria" w:eastAsia="SimSun" w:hAnsi="Cambria"/>
      <w:b/>
      <w:bCs/>
      <w:sz w:val="26"/>
      <w:szCs w:val="26"/>
    </w:rPr>
  </w:style>
  <w:style w:type="character" w:customStyle="1" w:styleId="1Char0">
    <w:name w:val="样式1 Char"/>
    <w:basedOn w:val="3Char"/>
    <w:link w:val="14"/>
    <w:uiPriority w:val="99"/>
    <w:qFormat/>
    <w:rsid w:val="00CE76E5"/>
    <w:rPr>
      <w:rFonts w:ascii="Cambria" w:eastAsia="SimSun" w:hAnsi="Cambria"/>
      <w:b/>
      <w:bCs/>
      <w:sz w:val="26"/>
      <w:szCs w:val="26"/>
      <w:lang w:val="en-GB" w:eastAsia="en-US"/>
    </w:rPr>
  </w:style>
  <w:style w:type="paragraph" w:customStyle="1" w:styleId="Agreement">
    <w:name w:val="Agreement"/>
    <w:basedOn w:val="a3"/>
    <w:next w:val="Doc-text2"/>
    <w:uiPriority w:val="99"/>
    <w:qFormat/>
    <w:rsid w:val="00CE76E5"/>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sid w:val="00CE76E5"/>
    <w:rPr>
      <w:lang w:val="en-GB" w:eastAsia="en-US"/>
    </w:rPr>
  </w:style>
  <w:style w:type="paragraph" w:customStyle="1" w:styleId="b10">
    <w:name w:val="b1"/>
    <w:basedOn w:val="a3"/>
    <w:uiPriority w:val="99"/>
    <w:qFormat/>
    <w:rsid w:val="00CE76E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2"/>
    <w:uiPriority w:val="99"/>
    <w:qFormat/>
    <w:rsid w:val="00CE76E5"/>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a3"/>
    <w:uiPriority w:val="99"/>
    <w:qFormat/>
    <w:rsid w:val="00CE76E5"/>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CE76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afff6">
    <w:name w:val="Placeholder Text"/>
    <w:basedOn w:val="a4"/>
    <w:uiPriority w:val="99"/>
    <w:semiHidden/>
    <w:qFormat/>
    <w:rsid w:val="00CE76E5"/>
    <w:rPr>
      <w:color w:val="808080"/>
    </w:rPr>
  </w:style>
  <w:style w:type="paragraph" w:customStyle="1" w:styleId="811">
    <w:name w:val="目录 811"/>
    <w:basedOn w:val="111"/>
    <w:semiHidden/>
    <w:rsid w:val="00CE76E5"/>
  </w:style>
  <w:style w:type="paragraph" w:customStyle="1" w:styleId="111">
    <w:name w:val="目录 111"/>
    <w:semiHidden/>
    <w:rsid w:val="00CE76E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rsid w:val="00CE76E5"/>
  </w:style>
  <w:style w:type="paragraph" w:customStyle="1" w:styleId="411">
    <w:name w:val="目录 411"/>
    <w:basedOn w:val="311"/>
    <w:semiHidden/>
    <w:rsid w:val="00CE76E5"/>
  </w:style>
  <w:style w:type="paragraph" w:customStyle="1" w:styleId="311">
    <w:name w:val="目录 311"/>
    <w:basedOn w:val="211"/>
    <w:semiHidden/>
    <w:rsid w:val="00CE76E5"/>
  </w:style>
  <w:style w:type="paragraph" w:customStyle="1" w:styleId="211">
    <w:name w:val="目录 211"/>
    <w:basedOn w:val="111"/>
    <w:semiHidden/>
    <w:rsid w:val="00CE76E5"/>
  </w:style>
  <w:style w:type="paragraph" w:customStyle="1" w:styleId="911">
    <w:name w:val="目录 911"/>
    <w:basedOn w:val="811"/>
    <w:semiHidden/>
    <w:rsid w:val="00CE76E5"/>
    <w:pPr>
      <w:spacing w:before="180"/>
      <w:ind w:left="1418" w:hanging="1418"/>
    </w:pPr>
    <w:rPr>
      <w:b/>
    </w:rPr>
  </w:style>
  <w:style w:type="paragraph" w:customStyle="1" w:styleId="611">
    <w:name w:val="目录 611"/>
    <w:basedOn w:val="511"/>
    <w:next w:val="a3"/>
    <w:semiHidden/>
    <w:rsid w:val="00CE76E5"/>
  </w:style>
  <w:style w:type="paragraph" w:customStyle="1" w:styleId="711">
    <w:name w:val="目录 711"/>
    <w:basedOn w:val="611"/>
    <w:next w:val="a3"/>
    <w:semiHidden/>
    <w:rsid w:val="00CE76E5"/>
    <w:pPr>
      <w:keepNext w:val="0"/>
      <w:spacing w:before="0"/>
      <w:ind w:left="2268" w:hanging="2268"/>
    </w:pPr>
    <w:rPr>
      <w:sz w:val="20"/>
    </w:rPr>
  </w:style>
  <w:style w:type="paragraph" w:customStyle="1" w:styleId="Doc-title">
    <w:name w:val="Doc-title"/>
    <w:basedOn w:val="a3"/>
    <w:next w:val="Doc-text2"/>
    <w:link w:val="Doc-titleChar"/>
    <w:qFormat/>
    <w:rsid w:val="00CE76E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CE76E5"/>
    <w:rPr>
      <w:rFonts w:ascii="Arial" w:eastAsia="MS Mincho" w:hAnsi="Arial"/>
      <w:szCs w:val="24"/>
      <w:lang w:val="en-GB" w:eastAsia="en-GB"/>
    </w:rPr>
  </w:style>
  <w:style w:type="paragraph" w:customStyle="1" w:styleId="bullet">
    <w:name w:val="bullet"/>
    <w:basedOn w:val="afff2"/>
    <w:link w:val="bulletChar"/>
    <w:uiPriority w:val="99"/>
    <w:qFormat/>
    <w:rsid w:val="00CE76E5"/>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CE76E5"/>
    <w:rPr>
      <w:rFonts w:eastAsia="Times New Roman"/>
      <w:kern w:val="2"/>
      <w:szCs w:val="24"/>
      <w:lang w:val="en-GB" w:eastAsia="en-US"/>
    </w:rPr>
  </w:style>
  <w:style w:type="character" w:customStyle="1" w:styleId="B11">
    <w:name w:val="B1 (文字)"/>
    <w:uiPriority w:val="99"/>
    <w:qFormat/>
    <w:rsid w:val="00CE76E5"/>
    <w:rPr>
      <w:lang w:val="en-GB" w:eastAsia="en-US"/>
    </w:rPr>
  </w:style>
  <w:style w:type="paragraph" w:customStyle="1" w:styleId="tan0">
    <w:name w:val="tan"/>
    <w:basedOn w:val="a3"/>
    <w:uiPriority w:val="99"/>
    <w:qFormat/>
    <w:rsid w:val="00CE76E5"/>
    <w:pPr>
      <w:spacing w:before="100" w:beforeAutospacing="1" w:after="100" w:afterAutospacing="1"/>
    </w:pPr>
    <w:rPr>
      <w:rFonts w:eastAsia="Calibri"/>
      <w:sz w:val="24"/>
      <w:szCs w:val="24"/>
      <w:lang w:val="en-US"/>
    </w:rPr>
  </w:style>
  <w:style w:type="character" w:customStyle="1" w:styleId="apple-converted-space">
    <w:name w:val="apple-converted-space"/>
    <w:qFormat/>
    <w:rsid w:val="00CE76E5"/>
  </w:style>
  <w:style w:type="paragraph" w:customStyle="1" w:styleId="Reference">
    <w:name w:val="Reference"/>
    <w:basedOn w:val="af3"/>
    <w:uiPriority w:val="99"/>
    <w:qFormat/>
    <w:rsid w:val="00CE76E5"/>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CE76E5"/>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a5"/>
    <w:uiPriority w:val="49"/>
    <w:rsid w:val="00CE76E5"/>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CE76E5"/>
    <w:rPr>
      <w:lang w:val="en-GB" w:eastAsia="en-US"/>
    </w:rPr>
  </w:style>
  <w:style w:type="character" w:customStyle="1" w:styleId="company">
    <w:name w:val="company"/>
    <w:basedOn w:val="a4"/>
    <w:qFormat/>
    <w:rsid w:val="00CE76E5"/>
  </w:style>
  <w:style w:type="character" w:customStyle="1" w:styleId="TANChar">
    <w:name w:val="TAN Char"/>
    <w:link w:val="TAN"/>
    <w:qFormat/>
    <w:rsid w:val="00CE76E5"/>
    <w:rPr>
      <w:rFonts w:ascii="Arial" w:hAnsi="Arial"/>
      <w:sz w:val="18"/>
      <w:lang w:val="en-GB" w:eastAsia="en-US"/>
    </w:rPr>
  </w:style>
  <w:style w:type="table" w:customStyle="1" w:styleId="GridTable1Light-Accent61">
    <w:name w:val="Grid Table 1 Light - Accent 61"/>
    <w:basedOn w:val="a5"/>
    <w:uiPriority w:val="46"/>
    <w:rsid w:val="00CE76E5"/>
    <w:tblPr>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uiPriority w:val="99"/>
    <w:qFormat/>
    <w:rsid w:val="00CE76E5"/>
    <w:pPr>
      <w:keepLines w:val="0"/>
      <w:numPr>
        <w:numId w:val="18"/>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a4"/>
    <w:link w:val="Tabletext"/>
    <w:qFormat/>
    <w:locked/>
    <w:rsid w:val="00CE76E5"/>
    <w:rPr>
      <w:rFonts w:eastAsia="SimSun"/>
      <w:sz w:val="22"/>
      <w:lang w:val="en-GB" w:eastAsia="en-US"/>
    </w:rPr>
  </w:style>
  <w:style w:type="paragraph" w:customStyle="1" w:styleId="Tablehead">
    <w:name w:val="Table_head"/>
    <w:basedOn w:val="a3"/>
    <w:link w:val="TableheadChar"/>
    <w:qFormat/>
    <w:rsid w:val="00CE76E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CE76E5"/>
    <w:rPr>
      <w:rFonts w:ascii="Times New Roman Bold" w:eastAsiaTheme="minorEastAsia" w:hAnsi="Times New Roman Bold" w:cs="Times New Roman Bold"/>
      <w:b/>
      <w:lang w:val="en-GB" w:eastAsia="en-US"/>
    </w:rPr>
  </w:style>
  <w:style w:type="paragraph" w:customStyle="1" w:styleId="Figures">
    <w:name w:val="Figures"/>
    <w:basedOn w:val="ac"/>
    <w:link w:val="FiguresChar"/>
    <w:qFormat/>
    <w:rsid w:val="00CE76E5"/>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CE76E5"/>
    <w:rPr>
      <w:rFonts w:ascii="Arial" w:eastAsiaTheme="minorHAnsi" w:hAnsi="Arial" w:cs="Arial"/>
      <w:b/>
      <w:szCs w:val="22"/>
      <w:lang w:val="en-GB" w:eastAsia="en-GB"/>
    </w:rPr>
  </w:style>
  <w:style w:type="paragraph" w:customStyle="1" w:styleId="Prop1">
    <w:name w:val="Prop1"/>
    <w:basedOn w:val="afff2"/>
    <w:uiPriority w:val="99"/>
    <w:qFormat/>
    <w:rsid w:val="00CE76E5"/>
    <w:pPr>
      <w:spacing w:after="0"/>
      <w:ind w:left="0"/>
    </w:pPr>
    <w:rPr>
      <w:rFonts w:eastAsia="SimSun"/>
      <w:b/>
      <w:szCs w:val="21"/>
      <w:lang w:val="en-US" w:eastAsia="zh-CN"/>
    </w:rPr>
  </w:style>
  <w:style w:type="paragraph" w:customStyle="1" w:styleId="xmsonormal">
    <w:name w:val="x_msonormal"/>
    <w:basedOn w:val="a3"/>
    <w:qFormat/>
    <w:rsid w:val="00CE76E5"/>
    <w:pPr>
      <w:spacing w:after="0"/>
    </w:pPr>
    <w:rPr>
      <w:rFonts w:ascii="Calibri" w:eastAsia="Calibri" w:hAnsi="Calibri" w:cs="Calibri"/>
      <w:sz w:val="22"/>
      <w:szCs w:val="22"/>
      <w:lang w:val="en-US"/>
    </w:rPr>
  </w:style>
  <w:style w:type="character" w:customStyle="1" w:styleId="TFChar">
    <w:name w:val="TF Char"/>
    <w:basedOn w:val="a4"/>
    <w:link w:val="TF"/>
    <w:rsid w:val="00CE76E5"/>
    <w:rPr>
      <w:rFonts w:ascii="Arial" w:hAnsi="Arial"/>
      <w:b/>
      <w:lang w:val="en-GB" w:eastAsia="en-US"/>
    </w:rPr>
  </w:style>
  <w:style w:type="character" w:customStyle="1" w:styleId="TALCar">
    <w:name w:val="TAL Car"/>
    <w:qFormat/>
    <w:rsid w:val="00CE76E5"/>
    <w:rPr>
      <w:rFonts w:ascii="Arial" w:hAnsi="Arial"/>
      <w:sz w:val="18"/>
      <w:lang w:val="en-GB" w:eastAsia="en-US"/>
    </w:rPr>
  </w:style>
  <w:style w:type="paragraph" w:customStyle="1" w:styleId="Proposal">
    <w:name w:val="Proposal"/>
    <w:basedOn w:val="af3"/>
    <w:link w:val="ProposalChar"/>
    <w:qFormat/>
    <w:rsid w:val="00CE76E5"/>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CE76E5"/>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表格题注"/>
    <w:next w:val="a3"/>
    <w:qFormat/>
    <w:rsid w:val="00CE76E5"/>
    <w:pPr>
      <w:keepLines/>
      <w:numPr>
        <w:ilvl w:val="8"/>
        <w:numId w:val="19"/>
      </w:numPr>
      <w:spacing w:beforeLines="100"/>
      <w:ind w:left="1089" w:hanging="369"/>
      <w:jc w:val="center"/>
    </w:pPr>
    <w:rPr>
      <w:rFonts w:ascii="Arial" w:eastAsia="SimSun" w:hAnsi="Arial"/>
      <w:sz w:val="18"/>
      <w:szCs w:val="18"/>
    </w:rPr>
  </w:style>
  <w:style w:type="paragraph" w:customStyle="1" w:styleId="a1">
    <w:name w:val="插图题注"/>
    <w:next w:val="a3"/>
    <w:rsid w:val="00CE76E5"/>
    <w:pPr>
      <w:numPr>
        <w:ilvl w:val="7"/>
        <w:numId w:val="19"/>
      </w:numPr>
      <w:spacing w:afterLines="100"/>
      <w:ind w:left="1089" w:hanging="369"/>
      <w:jc w:val="center"/>
    </w:pPr>
    <w:rPr>
      <w:rFonts w:ascii="Arial" w:eastAsia="SimSun" w:hAnsi="Arial"/>
      <w:sz w:val="18"/>
      <w:szCs w:val="18"/>
    </w:rPr>
  </w:style>
  <w:style w:type="character" w:customStyle="1" w:styleId="MTEquationSection">
    <w:name w:val="MTEquationSection"/>
    <w:qFormat/>
    <w:rsid w:val="00CE76E5"/>
    <w:rPr>
      <w:rFonts w:ascii="Arial" w:hAnsi="Arial"/>
      <w:color w:val="FF0000"/>
      <w:sz w:val="24"/>
    </w:rPr>
  </w:style>
  <w:style w:type="paragraph" w:customStyle="1" w:styleId="Bulletedo1">
    <w:name w:val="Bulleted o 1"/>
    <w:basedOn w:val="a3"/>
    <w:qFormat/>
    <w:rsid w:val="00CE76E5"/>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CE76E5"/>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CE76E5"/>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CE76E5"/>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CE76E5"/>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sid w:val="00CE76E5"/>
    <w:rPr>
      <w:rFonts w:ascii="Arial" w:hAnsi="Arial"/>
      <w:sz w:val="36"/>
      <w:lang w:val="en-GB" w:eastAsia="en-US" w:bidi="ar-SA"/>
    </w:rPr>
  </w:style>
  <w:style w:type="paragraph" w:customStyle="1" w:styleId="body">
    <w:name w:val="body"/>
    <w:basedOn w:val="a3"/>
    <w:link w:val="bodyChar"/>
    <w:qFormat/>
    <w:rsid w:val="00CE76E5"/>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CE76E5"/>
    <w:pPr>
      <w:spacing w:after="120" w:line="288" w:lineRule="auto"/>
      <w:jc w:val="both"/>
    </w:pPr>
    <w:rPr>
      <w:rFonts w:ascii="Arial" w:eastAsia="MS Mincho" w:hAnsi="Arial"/>
      <w:lang w:val="en-GB" w:eastAsia="en-US"/>
    </w:rPr>
  </w:style>
  <w:style w:type="character" w:customStyle="1" w:styleId="CharChar3">
    <w:name w:val="Char Char3"/>
    <w:qFormat/>
    <w:rsid w:val="00CE76E5"/>
    <w:rPr>
      <w:rFonts w:ascii="Arial" w:hAnsi="Arial"/>
      <w:sz w:val="36"/>
      <w:lang w:val="en-GB" w:eastAsia="en-US" w:bidi="ar-SA"/>
    </w:rPr>
  </w:style>
  <w:style w:type="character" w:customStyle="1" w:styleId="CharChar2">
    <w:name w:val="Char Char2"/>
    <w:qFormat/>
    <w:rsid w:val="00CE76E5"/>
    <w:rPr>
      <w:rFonts w:ascii="Arial" w:hAnsi="Arial"/>
      <w:sz w:val="32"/>
      <w:lang w:val="en-GB" w:eastAsia="en-US" w:bidi="ar-SA"/>
    </w:rPr>
  </w:style>
  <w:style w:type="character" w:customStyle="1" w:styleId="CharChar1">
    <w:name w:val="Char Char1"/>
    <w:qFormat/>
    <w:rsid w:val="00CE76E5"/>
    <w:rPr>
      <w:rFonts w:ascii="Arial" w:hAnsi="Arial"/>
      <w:sz w:val="28"/>
      <w:lang w:val="en-GB" w:eastAsia="en-US" w:bidi="ar-SA"/>
    </w:rPr>
  </w:style>
  <w:style w:type="character" w:customStyle="1" w:styleId="h4CharChar">
    <w:name w:val="h4 Char Char"/>
    <w:qFormat/>
    <w:rsid w:val="00CE76E5"/>
    <w:rPr>
      <w:rFonts w:ascii="Arial" w:hAnsi="Arial"/>
      <w:sz w:val="24"/>
      <w:lang w:val="en-GB" w:eastAsia="en-US" w:bidi="ar-SA"/>
    </w:rPr>
  </w:style>
  <w:style w:type="character" w:customStyle="1" w:styleId="CharChar">
    <w:name w:val="Char Char"/>
    <w:qFormat/>
    <w:rsid w:val="00CE76E5"/>
    <w:rPr>
      <w:rFonts w:ascii="Arial" w:hAnsi="Arial"/>
      <w:sz w:val="22"/>
      <w:lang w:val="en-GB" w:eastAsia="en-US" w:bidi="ar-SA"/>
    </w:rPr>
  </w:style>
  <w:style w:type="paragraph" w:customStyle="1" w:styleId="15">
    <w:name w:val="修订1"/>
    <w:hidden/>
    <w:uiPriority w:val="99"/>
    <w:semiHidden/>
    <w:qFormat/>
    <w:rsid w:val="00CE76E5"/>
    <w:pPr>
      <w:spacing w:line="288" w:lineRule="auto"/>
      <w:jc w:val="both"/>
    </w:pPr>
    <w:rPr>
      <w:rFonts w:eastAsia="SimSun"/>
      <w:lang w:val="en-GB" w:eastAsia="en-US"/>
    </w:rPr>
  </w:style>
  <w:style w:type="character" w:customStyle="1" w:styleId="bodyChar">
    <w:name w:val="body Char"/>
    <w:link w:val="body"/>
    <w:qFormat/>
    <w:rsid w:val="00CE76E5"/>
    <w:rPr>
      <w:rFonts w:ascii="New York" w:eastAsiaTheme="minorEastAsia" w:hAnsi="New York" w:cstheme="minorBidi"/>
      <w:kern w:val="2"/>
      <w:sz w:val="21"/>
      <w:szCs w:val="22"/>
    </w:rPr>
  </w:style>
  <w:style w:type="character" w:customStyle="1" w:styleId="EQChar">
    <w:name w:val="EQ Char"/>
    <w:link w:val="EQ"/>
    <w:uiPriority w:val="99"/>
    <w:qFormat/>
    <w:rsid w:val="00CE76E5"/>
    <w:rPr>
      <w:lang w:val="en-GB" w:eastAsia="en-US"/>
    </w:rPr>
  </w:style>
  <w:style w:type="character" w:customStyle="1" w:styleId="B2Car">
    <w:name w:val="B2 Car"/>
    <w:qFormat/>
    <w:rsid w:val="00CE76E5"/>
    <w:rPr>
      <w:lang w:val="en-GB" w:eastAsia="en-US"/>
    </w:rPr>
  </w:style>
  <w:style w:type="paragraph" w:customStyle="1" w:styleId="INDENT1">
    <w:name w:val="INDENT1"/>
    <w:basedOn w:val="a3"/>
    <w:qFormat/>
    <w:rsid w:val="00CE76E5"/>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CE76E5"/>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CE76E5"/>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CE76E5"/>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CE76E5"/>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CE76E5"/>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CE76E5"/>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CE76E5"/>
    <w:pPr>
      <w:spacing w:line="288" w:lineRule="auto"/>
      <w:jc w:val="both"/>
    </w:pPr>
    <w:rPr>
      <w:rFonts w:ascii="Arial" w:eastAsia="MS Mincho" w:hAnsi="Arial"/>
      <w:lang w:val="en-GB" w:eastAsia="en-US"/>
    </w:rPr>
  </w:style>
  <w:style w:type="paragraph" w:customStyle="1" w:styleId="TabList">
    <w:name w:val="TabList"/>
    <w:basedOn w:val="a3"/>
    <w:qFormat/>
    <w:rsid w:val="00CE76E5"/>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CE76E5"/>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CE76E5"/>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CE76E5"/>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CE76E5"/>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CE76E5"/>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rsid w:val="00CE76E5"/>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rsid w:val="00CE76E5"/>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CE76E5"/>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CE76E5"/>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CE76E5"/>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CE76E5"/>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CE76E5"/>
    <w:rPr>
      <w:i/>
      <w:color w:val="0000FF"/>
      <w:lang w:val="en-GB" w:eastAsia="ja-JP" w:bidi="ar-SA"/>
    </w:rPr>
  </w:style>
  <w:style w:type="paragraph" w:customStyle="1" w:styleId="CharCharCharChar">
    <w:name w:val="Char Char Char Char"/>
    <w:qFormat/>
    <w:rsid w:val="00CE76E5"/>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CE76E5"/>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a3"/>
    <w:qFormat/>
    <w:rsid w:val="00CE76E5"/>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CE76E5"/>
    <w:rPr>
      <w:rFonts w:ascii="Arial" w:eastAsia="????" w:hAnsi="Arial" w:cs="Arial"/>
      <w:color w:val="0000FF"/>
      <w:kern w:val="2"/>
      <w:lang w:val="en-US" w:eastAsia="en-US" w:bidi="ar-SA"/>
    </w:rPr>
  </w:style>
  <w:style w:type="character" w:customStyle="1" w:styleId="CharChar5">
    <w:name w:val="Char Char5"/>
    <w:semiHidden/>
    <w:qFormat/>
    <w:rsid w:val="00CE76E5"/>
    <w:rPr>
      <w:rFonts w:ascii="Times New Roman" w:hAnsi="Times New Roman"/>
      <w:lang w:eastAsia="en-US"/>
    </w:rPr>
  </w:style>
  <w:style w:type="character" w:customStyle="1" w:styleId="Heading2Char1">
    <w:name w:val="Heading 2 Char1"/>
    <w:qFormat/>
    <w:rsid w:val="00CE76E5"/>
    <w:rPr>
      <w:rFonts w:ascii="Arial" w:hAnsi="Arial"/>
      <w:sz w:val="32"/>
      <w:lang w:val="en-GB" w:eastAsia="en-US"/>
    </w:rPr>
  </w:style>
  <w:style w:type="character" w:customStyle="1" w:styleId="Charf1">
    <w:name w:val="列表 Char"/>
    <w:link w:val="aff1"/>
    <w:uiPriority w:val="99"/>
    <w:qFormat/>
    <w:rsid w:val="00CE76E5"/>
    <w:rPr>
      <w:lang w:val="en-GB" w:eastAsia="en-US"/>
    </w:rPr>
  </w:style>
  <w:style w:type="character" w:customStyle="1" w:styleId="2Char0">
    <w:name w:val="列表 2 Char"/>
    <w:link w:val="23"/>
    <w:uiPriority w:val="99"/>
    <w:qFormat/>
    <w:rsid w:val="00CE76E5"/>
    <w:rPr>
      <w:lang w:val="en-GB" w:eastAsia="en-US"/>
    </w:rPr>
  </w:style>
  <w:style w:type="character" w:customStyle="1" w:styleId="3Char0">
    <w:name w:val="列表 3 Char"/>
    <w:link w:val="32"/>
    <w:uiPriority w:val="99"/>
    <w:qFormat/>
    <w:rsid w:val="00CE76E5"/>
    <w:rPr>
      <w:lang w:val="en-GB" w:eastAsia="en-US"/>
    </w:rPr>
  </w:style>
  <w:style w:type="paragraph" w:customStyle="1" w:styleId="tdoc-header">
    <w:name w:val="tdoc-header"/>
    <w:qFormat/>
    <w:rsid w:val="00CE76E5"/>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CE76E5"/>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CE76E5"/>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CE76E5"/>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CE76E5"/>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CE76E5"/>
    <w:rPr>
      <w:rFonts w:ascii="Times New Roman" w:hAnsi="Times New Roman"/>
      <w:lang w:eastAsia="en-US"/>
    </w:rPr>
  </w:style>
  <w:style w:type="paragraph" w:customStyle="1" w:styleId="TableCell">
    <w:name w:val="Table Cell"/>
    <w:basedOn w:val="TAC"/>
    <w:link w:val="TableCellChar"/>
    <w:qFormat/>
    <w:rsid w:val="00CE76E5"/>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CE76E5"/>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CE76E5"/>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CE76E5"/>
    <w:rPr>
      <w:rFonts w:asciiTheme="minorHAnsi" w:eastAsia="Calibri" w:hAnsiTheme="minorHAnsi" w:cstheme="minorBidi"/>
      <w:kern w:val="2"/>
      <w:sz w:val="21"/>
      <w:szCs w:val="22"/>
      <w:lang w:val="zh-CN"/>
    </w:rPr>
  </w:style>
  <w:style w:type="character" w:customStyle="1" w:styleId="textChar">
    <w:name w:val="text Char"/>
    <w:link w:val="text"/>
    <w:qFormat/>
    <w:rsid w:val="00CE76E5"/>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CE76E5"/>
    <w:pPr>
      <w:numPr>
        <w:numId w:val="26"/>
      </w:numPr>
      <w:spacing w:after="0"/>
    </w:pPr>
    <w:rPr>
      <w:rFonts w:ascii="Calibri" w:hAnsi="Calibri"/>
    </w:rPr>
  </w:style>
  <w:style w:type="paragraph" w:customStyle="1" w:styleId="bullet2">
    <w:name w:val="bullet2"/>
    <w:basedOn w:val="text"/>
    <w:link w:val="bullet2Char"/>
    <w:qFormat/>
    <w:rsid w:val="00CE76E5"/>
    <w:pPr>
      <w:numPr>
        <w:ilvl w:val="1"/>
        <w:numId w:val="26"/>
      </w:numPr>
      <w:spacing w:after="0"/>
    </w:pPr>
    <w:rPr>
      <w:rFonts w:ascii="Times" w:hAnsi="Times"/>
    </w:rPr>
  </w:style>
  <w:style w:type="character" w:customStyle="1" w:styleId="bullet1Char">
    <w:name w:val="bullet1 Char"/>
    <w:link w:val="bullet1"/>
    <w:qFormat/>
    <w:rsid w:val="00CE76E5"/>
    <w:rPr>
      <w:rFonts w:ascii="Calibri" w:eastAsiaTheme="minorEastAsia" w:hAnsi="Calibri" w:cstheme="minorBidi"/>
      <w:kern w:val="2"/>
      <w:sz w:val="21"/>
      <w:szCs w:val="22"/>
    </w:rPr>
  </w:style>
  <w:style w:type="paragraph" w:customStyle="1" w:styleId="bullet3">
    <w:name w:val="bullet3"/>
    <w:basedOn w:val="text"/>
    <w:qFormat/>
    <w:rsid w:val="00CE76E5"/>
    <w:pPr>
      <w:numPr>
        <w:ilvl w:val="2"/>
        <w:numId w:val="26"/>
      </w:numPr>
      <w:spacing w:after="0"/>
      <w:ind w:left="1430" w:hanging="720"/>
    </w:pPr>
    <w:rPr>
      <w:rFonts w:ascii="Times" w:eastAsia="Batang" w:hAnsi="Times"/>
    </w:rPr>
  </w:style>
  <w:style w:type="character" w:customStyle="1" w:styleId="bullet2Char">
    <w:name w:val="bullet2 Char"/>
    <w:link w:val="bullet2"/>
    <w:qFormat/>
    <w:rsid w:val="00CE76E5"/>
    <w:rPr>
      <w:rFonts w:ascii="Times" w:eastAsiaTheme="minorEastAsia" w:hAnsi="Times" w:cstheme="minorBidi"/>
      <w:kern w:val="2"/>
      <w:sz w:val="21"/>
      <w:szCs w:val="22"/>
    </w:rPr>
  </w:style>
  <w:style w:type="paragraph" w:customStyle="1" w:styleId="bullet4">
    <w:name w:val="bullet4"/>
    <w:basedOn w:val="text"/>
    <w:qFormat/>
    <w:rsid w:val="00CE76E5"/>
    <w:pPr>
      <w:numPr>
        <w:ilvl w:val="3"/>
        <w:numId w:val="26"/>
      </w:numPr>
      <w:spacing w:after="0"/>
      <w:ind w:left="864" w:hanging="864"/>
    </w:pPr>
    <w:rPr>
      <w:rFonts w:ascii="Times" w:eastAsia="Batang" w:hAnsi="Times"/>
    </w:rPr>
  </w:style>
  <w:style w:type="paragraph" w:customStyle="1" w:styleId="SpecTextNum">
    <w:name w:val="Spec Text Num"/>
    <w:basedOn w:val="a3"/>
    <w:qFormat/>
    <w:rsid w:val="00CE76E5"/>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CE76E5"/>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CE76E5"/>
    <w:rPr>
      <w:rFonts w:ascii="Arial" w:eastAsia="MS Mincho" w:hAnsi="Arial" w:cstheme="minorBidi"/>
      <w:i/>
      <w:kern w:val="2"/>
      <w:sz w:val="18"/>
      <w:szCs w:val="22"/>
      <w:lang w:eastAsia="en-GB"/>
    </w:rPr>
  </w:style>
  <w:style w:type="character" w:customStyle="1" w:styleId="ProposalChar">
    <w:name w:val="Proposal Char"/>
    <w:link w:val="Proposal"/>
    <w:qFormat/>
    <w:rsid w:val="00CE76E5"/>
    <w:rPr>
      <w:rFonts w:ascii="Arial" w:eastAsiaTheme="minorHAnsi" w:hAnsi="Arial" w:cstheme="minorBidi"/>
      <w:b/>
      <w:bCs/>
      <w:szCs w:val="22"/>
    </w:rPr>
  </w:style>
  <w:style w:type="table" w:customStyle="1" w:styleId="GridTable1Light1">
    <w:name w:val="Grid Table 1 Light1"/>
    <w:basedOn w:val="a5"/>
    <w:uiPriority w:val="46"/>
    <w:qFormat/>
    <w:rsid w:val="00CE76E5"/>
    <w:rPr>
      <w:rFonts w:ascii="CG Times (WN)" w:eastAsia="SimSun" w:hAnsi="CG Times (WN)"/>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CE76E5"/>
    <w:pPr>
      <w:spacing w:after="160" w:line="259" w:lineRule="auto"/>
    </w:pPr>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网格型2"/>
    <w:basedOn w:val="a5"/>
    <w:uiPriority w:val="59"/>
    <w:qFormat/>
    <w:rsid w:val="00CE76E5"/>
    <w:pPr>
      <w:spacing w:after="160" w:line="259" w:lineRule="auto"/>
    </w:pPr>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7">
    <w:name w:val="书籍标题1"/>
    <w:uiPriority w:val="33"/>
    <w:qFormat/>
    <w:rsid w:val="00CE76E5"/>
    <w:rPr>
      <w:rFonts w:ascii="Times New Roman" w:eastAsia="SimSun" w:hAnsi="Times New Roman" w:cs="Times New Roman"/>
      <w:b/>
      <w:bCs/>
      <w:i/>
      <w:iCs/>
      <w:spacing w:val="5"/>
    </w:rPr>
  </w:style>
  <w:style w:type="table" w:customStyle="1" w:styleId="5-11">
    <w:name w:val="눈금 표 5 어둡게 - 강조색 11"/>
    <w:basedOn w:val="a5"/>
    <w:uiPriority w:val="50"/>
    <w:qFormat/>
    <w:rsid w:val="00CE76E5"/>
    <w:rPr>
      <w:rFonts w:ascii="CG Times (WN)" w:eastAsia="SimSun" w:hAnsi="CG Times (WN)"/>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CE76E5"/>
    <w:rPr>
      <w:rFonts w:ascii="CG Times (WN)" w:eastAsia="SimSun" w:hAnsi="CG Times (W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0Maintext">
    <w:name w:val="0 Main text"/>
    <w:basedOn w:val="a3"/>
    <w:link w:val="0MaintextChar"/>
    <w:qFormat/>
    <w:rsid w:val="00CE76E5"/>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CE76E5"/>
    <w:rPr>
      <w:rFonts w:asciiTheme="minorHAnsi" w:eastAsia="Times New Roman" w:hAnsiTheme="minorHAnsi" w:cs="Batang"/>
      <w:kern w:val="2"/>
      <w:sz w:val="21"/>
      <w:szCs w:val="22"/>
    </w:rPr>
  </w:style>
  <w:style w:type="paragraph" w:customStyle="1" w:styleId="18">
    <w:name w:val="스타일1"/>
    <w:basedOn w:val="a3"/>
    <w:link w:val="1Char1"/>
    <w:qFormat/>
    <w:rsid w:val="00CE76E5"/>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1">
    <w:name w:val="스타일1 Char"/>
    <w:basedOn w:val="a4"/>
    <w:link w:val="18"/>
    <w:qFormat/>
    <w:rsid w:val="00CE76E5"/>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CE76E5"/>
    <w:rPr>
      <w:color w:val="2B579A"/>
      <w:shd w:val="clear" w:color="auto" w:fill="E6E6E6"/>
    </w:rPr>
  </w:style>
  <w:style w:type="paragraph" w:customStyle="1" w:styleId="paragraph">
    <w:name w:val="paragraph"/>
    <w:basedOn w:val="a3"/>
    <w:qFormat/>
    <w:rsid w:val="00CE76E5"/>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CE76E5"/>
  </w:style>
  <w:style w:type="character" w:customStyle="1" w:styleId="eop">
    <w:name w:val="eop"/>
    <w:basedOn w:val="a4"/>
    <w:qFormat/>
    <w:rsid w:val="00CE76E5"/>
  </w:style>
  <w:style w:type="character" w:customStyle="1" w:styleId="scxw2711696">
    <w:name w:val="scxw2711696"/>
    <w:basedOn w:val="a4"/>
    <w:qFormat/>
    <w:rsid w:val="00CE76E5"/>
  </w:style>
  <w:style w:type="paragraph" w:customStyle="1" w:styleId="3GPPAgreements">
    <w:name w:val="3GPP Agreements"/>
    <w:basedOn w:val="a3"/>
    <w:link w:val="3GPPAgreementsChar"/>
    <w:qFormat/>
    <w:rsid w:val="00CE76E5"/>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CE76E5"/>
    <w:rPr>
      <w:rFonts w:asciiTheme="minorHAnsi" w:eastAsia="Times New Roman" w:hAnsiTheme="minorHAnsi" w:cstheme="minorBidi"/>
      <w:kern w:val="2"/>
      <w:sz w:val="21"/>
      <w:szCs w:val="22"/>
    </w:rPr>
  </w:style>
  <w:style w:type="paragraph" w:customStyle="1" w:styleId="xmsolistparagraph">
    <w:name w:val="x_msolistparagraph"/>
    <w:basedOn w:val="a3"/>
    <w:qFormat/>
    <w:rsid w:val="00CE76E5"/>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CE76E5"/>
    <w:pPr>
      <w:spacing w:before="120" w:line="280" w:lineRule="atLeast"/>
    </w:pPr>
    <w:rPr>
      <w:rFonts w:ascii="New York" w:eastAsia="SimSun"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5"/>
    <w:uiPriority w:val="59"/>
    <w:qFormat/>
    <w:rsid w:val="00CE76E5"/>
    <w:pPr>
      <w:spacing w:before="120" w:line="280" w:lineRule="atLeast"/>
    </w:pPr>
    <w:rPr>
      <w:rFonts w:ascii="New York" w:eastAsia="SimSun"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修订2"/>
    <w:hidden/>
    <w:uiPriority w:val="99"/>
    <w:semiHidden/>
    <w:qFormat/>
    <w:rsid w:val="00CE76E5"/>
    <w:pPr>
      <w:spacing w:line="288" w:lineRule="auto"/>
      <w:jc w:val="both"/>
    </w:pPr>
    <w:rPr>
      <w:rFonts w:eastAsia="SimSun"/>
      <w:lang w:eastAsia="en-US"/>
    </w:rPr>
  </w:style>
  <w:style w:type="paragraph" w:customStyle="1" w:styleId="TdocHeader1">
    <w:name w:val="Tdoc_Header_1"/>
    <w:basedOn w:val="afc"/>
    <w:qFormat/>
    <w:rsid w:val="00CE76E5"/>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rsid w:val="00CE76E5"/>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CE76E5"/>
    <w:pPr>
      <w:widowControl w:val="0"/>
      <w:spacing w:after="0"/>
      <w:jc w:val="both"/>
    </w:pPr>
    <w:rPr>
      <w:rFonts w:ascii="Times" w:eastAsia="Batang" w:hAnsi="Times" w:cstheme="minorBidi"/>
      <w:kern w:val="2"/>
      <w:sz w:val="21"/>
      <w:szCs w:val="22"/>
      <w:lang w:val="en-US" w:eastAsia="zh-CN"/>
    </w:rPr>
  </w:style>
  <w:style w:type="table" w:customStyle="1" w:styleId="39">
    <w:name w:val="网格型3"/>
    <w:basedOn w:val="a5"/>
    <w:uiPriority w:val="39"/>
    <w:qFormat/>
    <w:rsid w:val="00CE76E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
    <w:name w:val="Char Char1 Char Char Char Char Char Char Char Char Char Char Char Char Char Char Char"/>
    <w:semiHidden/>
    <w:qFormat/>
    <w:rsid w:val="00CE76E5"/>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a3"/>
    <w:qFormat/>
    <w:rsid w:val="00CE76E5"/>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CE76E5"/>
    <w:rPr>
      <w:rFonts w:ascii="Arial" w:hAnsi="Arial" w:cs="Arial"/>
      <w:color w:val="auto"/>
      <w:sz w:val="20"/>
      <w:szCs w:val="20"/>
    </w:rPr>
  </w:style>
  <w:style w:type="paragraph" w:customStyle="1" w:styleId="ZchnZchn">
    <w:name w:val="Zchn Zchn"/>
    <w:qFormat/>
    <w:rsid w:val="00CE76E5"/>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CE76E5"/>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CE76E5"/>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CE76E5"/>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CE76E5"/>
    <w:rPr>
      <w:rFonts w:ascii="Arial" w:hAnsi="Arial" w:cs="Arial"/>
      <w:color w:val="auto"/>
      <w:sz w:val="20"/>
      <w:szCs w:val="20"/>
    </w:rPr>
  </w:style>
  <w:style w:type="character" w:customStyle="1" w:styleId="19">
    <w:name w:val="未处理的提及1"/>
    <w:uiPriority w:val="99"/>
    <w:semiHidden/>
    <w:unhideWhenUsed/>
    <w:qFormat/>
    <w:rsid w:val="00CE76E5"/>
    <w:rPr>
      <w:color w:val="808080"/>
      <w:shd w:val="clear" w:color="auto" w:fill="E6E6E6"/>
    </w:rPr>
  </w:style>
  <w:style w:type="character" w:customStyle="1" w:styleId="56">
    <w:name w:val="(文字) (文字)5"/>
    <w:semiHidden/>
    <w:qFormat/>
    <w:rsid w:val="00CE76E5"/>
    <w:rPr>
      <w:rFonts w:ascii="Times New Roman" w:hAnsi="Times New Roman"/>
      <w:lang w:eastAsia="en-US"/>
    </w:rPr>
  </w:style>
  <w:style w:type="paragraph" w:customStyle="1" w:styleId="TableCell0">
    <w:name w:val="TableCell"/>
    <w:basedOn w:val="a3"/>
    <w:qFormat/>
    <w:rsid w:val="00CE76E5"/>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CE76E5"/>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CE76E5"/>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CE76E5"/>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CE76E5"/>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sid w:val="00CE76E5"/>
    <w:rPr>
      <w:i/>
      <w:iCs/>
      <w:color w:val="404040"/>
    </w:rPr>
  </w:style>
  <w:style w:type="character" w:customStyle="1" w:styleId="5Char">
    <w:name w:val="标题 5 Char"/>
    <w:qFormat/>
    <w:rsid w:val="00CE76E5"/>
    <w:rPr>
      <w:rFonts w:ascii="Arial" w:hAnsi="Arial"/>
    </w:rPr>
  </w:style>
  <w:style w:type="paragraph" w:customStyle="1" w:styleId="62">
    <w:name w:val="标题 62"/>
    <w:basedOn w:val="a3"/>
    <w:qFormat/>
    <w:rsid w:val="00CE76E5"/>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rsid w:val="00CE76E5"/>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CE76E5"/>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CE76E5"/>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CE76E5"/>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CE76E5"/>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CE76E5"/>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CE76E5"/>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CE76E5"/>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CE76E5"/>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CE76E5"/>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CE76E5"/>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CE76E5"/>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CE76E5"/>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CE76E5"/>
    <w:rPr>
      <w:rFonts w:eastAsia="MS Gothic"/>
      <w:sz w:val="24"/>
      <w:szCs w:val="24"/>
      <w:lang w:val="en-GB" w:eastAsia="en-US"/>
    </w:rPr>
  </w:style>
  <w:style w:type="paragraph" w:customStyle="1" w:styleId="LGTdoc1">
    <w:name w:val="LGTdoc_제목1"/>
    <w:basedOn w:val="a3"/>
    <w:qFormat/>
    <w:rsid w:val="00CE76E5"/>
    <w:pPr>
      <w:widowControl w:val="0"/>
      <w:snapToGrid w:val="0"/>
      <w:spacing w:beforeLines="5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CE76E5"/>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CE76E5"/>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CE76E5"/>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CE76E5"/>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sid w:val="00CE76E5"/>
    <w:rPr>
      <w:color w:val="2B579A"/>
      <w:shd w:val="clear" w:color="auto" w:fill="E6E6E6"/>
    </w:rPr>
  </w:style>
  <w:style w:type="paragraph" w:customStyle="1" w:styleId="3a">
    <w:name w:val="修订3"/>
    <w:hidden/>
    <w:uiPriority w:val="99"/>
    <w:semiHidden/>
    <w:qFormat/>
    <w:rsid w:val="00CE76E5"/>
    <w:pPr>
      <w:spacing w:line="288" w:lineRule="auto"/>
      <w:ind w:left="720" w:hanging="360"/>
      <w:jc w:val="both"/>
    </w:pPr>
    <w:rPr>
      <w:rFonts w:ascii="Times" w:eastAsia="Batang" w:hAnsi="Times"/>
      <w:szCs w:val="24"/>
      <w:lang w:val="en-GB" w:eastAsia="en-US"/>
    </w:rPr>
  </w:style>
  <w:style w:type="character" w:customStyle="1" w:styleId="Heading3Char1">
    <w:name w:val="Heading 3 Char1"/>
    <w:qFormat/>
    <w:rsid w:val="00CE76E5"/>
    <w:rPr>
      <w:rFonts w:ascii="Arial" w:hAnsi="Arial"/>
      <w:b/>
      <w:szCs w:val="26"/>
      <w:lang w:val="en-GB" w:eastAsia="zh-CN"/>
    </w:rPr>
  </w:style>
  <w:style w:type="character" w:customStyle="1" w:styleId="Heading4Char1">
    <w:name w:val="Heading 4 Char1"/>
    <w:qFormat/>
    <w:rsid w:val="00CE76E5"/>
    <w:rPr>
      <w:rFonts w:ascii="Arial" w:hAnsi="Arial"/>
      <w:b/>
      <w:i/>
      <w:szCs w:val="26"/>
      <w:lang w:val="en-GB" w:eastAsia="zh-CN"/>
    </w:rPr>
  </w:style>
  <w:style w:type="paragraph" w:customStyle="1" w:styleId="Paragraph0">
    <w:name w:val="Paragraph"/>
    <w:basedOn w:val="a3"/>
    <w:link w:val="ParagraphChar"/>
    <w:qFormat/>
    <w:rsid w:val="00CE76E5"/>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CE76E5"/>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CE76E5"/>
    <w:rPr>
      <w:rFonts w:eastAsia="MS Gothic"/>
      <w:sz w:val="24"/>
      <w:szCs w:val="24"/>
      <w:lang w:eastAsia="en-US"/>
    </w:rPr>
  </w:style>
  <w:style w:type="paragraph" w:customStyle="1" w:styleId="maintext">
    <w:name w:val="main text"/>
    <w:basedOn w:val="a3"/>
    <w:link w:val="maintextChar"/>
    <w:qFormat/>
    <w:rsid w:val="00CE76E5"/>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CE76E5"/>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CE76E5"/>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CE76E5"/>
    <w:rPr>
      <w:color w:val="000000"/>
    </w:rPr>
  </w:style>
  <w:style w:type="character" w:customStyle="1" w:styleId="1c">
    <w:name w:val="列表段落 字符1"/>
    <w:uiPriority w:val="34"/>
    <w:qFormat/>
    <w:locked/>
    <w:rsid w:val="00CE76E5"/>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CE76E5"/>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CE76E5"/>
    <w:pPr>
      <w:widowControl w:val="0"/>
      <w:spacing w:line="336" w:lineRule="auto"/>
      <w:ind w:firstLineChars="200" w:firstLine="200"/>
      <w:jc w:val="both"/>
    </w:pPr>
    <w:rPr>
      <w:rFonts w:ascii="Malgun Gothic" w:hAnsi="Malgun Gothic" w:cs="Batang"/>
      <w:lang w:val="en-US"/>
    </w:rPr>
  </w:style>
  <w:style w:type="paragraph" w:customStyle="1" w:styleId="Revision10">
    <w:name w:val="Revision1"/>
    <w:hidden/>
    <w:uiPriority w:val="99"/>
    <w:semiHidden/>
    <w:qFormat/>
    <w:rsid w:val="00CE76E5"/>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rsid w:val="00CE76E5"/>
  </w:style>
  <w:style w:type="paragraph" w:customStyle="1" w:styleId="110">
    <w:name w:val="目录 11"/>
    <w:semiHidden/>
    <w:qFormat/>
    <w:rsid w:val="00CE76E5"/>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CE76E5"/>
  </w:style>
  <w:style w:type="paragraph" w:customStyle="1" w:styleId="410">
    <w:name w:val="目录 41"/>
    <w:basedOn w:val="310"/>
    <w:semiHidden/>
    <w:qFormat/>
    <w:rsid w:val="00CE76E5"/>
  </w:style>
  <w:style w:type="paragraph" w:customStyle="1" w:styleId="310">
    <w:name w:val="目录 31"/>
    <w:basedOn w:val="210"/>
    <w:semiHidden/>
    <w:qFormat/>
    <w:rsid w:val="00CE76E5"/>
  </w:style>
  <w:style w:type="paragraph" w:customStyle="1" w:styleId="210">
    <w:name w:val="目录 21"/>
    <w:basedOn w:val="110"/>
    <w:semiHidden/>
    <w:qFormat/>
    <w:rsid w:val="00CE76E5"/>
  </w:style>
  <w:style w:type="paragraph" w:customStyle="1" w:styleId="910">
    <w:name w:val="目录 91"/>
    <w:basedOn w:val="810"/>
    <w:semiHidden/>
    <w:qFormat/>
    <w:rsid w:val="00CE76E5"/>
    <w:pPr>
      <w:spacing w:before="180"/>
      <w:ind w:left="1418" w:hanging="1418"/>
    </w:pPr>
    <w:rPr>
      <w:b/>
    </w:rPr>
  </w:style>
  <w:style w:type="paragraph" w:customStyle="1" w:styleId="612">
    <w:name w:val="目录 61"/>
    <w:basedOn w:val="510"/>
    <w:next w:val="a3"/>
    <w:semiHidden/>
    <w:qFormat/>
    <w:rsid w:val="00CE76E5"/>
  </w:style>
  <w:style w:type="paragraph" w:customStyle="1" w:styleId="712">
    <w:name w:val="目录 71"/>
    <w:basedOn w:val="612"/>
    <w:next w:val="a3"/>
    <w:semiHidden/>
    <w:qFormat/>
    <w:rsid w:val="00CE76E5"/>
    <w:pPr>
      <w:keepNext w:val="0"/>
      <w:spacing w:before="0"/>
      <w:ind w:left="2268" w:hanging="2268"/>
    </w:pPr>
    <w:rPr>
      <w:sz w:val="20"/>
    </w:rPr>
  </w:style>
  <w:style w:type="table" w:customStyle="1" w:styleId="4-31">
    <w:name w:val="网格表 4 - 着色 31"/>
    <w:basedOn w:val="a5"/>
    <w:uiPriority w:val="49"/>
    <w:qFormat/>
    <w:rsid w:val="00CE76E5"/>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a4"/>
    <w:uiPriority w:val="99"/>
    <w:semiHidden/>
    <w:unhideWhenUsed/>
    <w:qFormat/>
    <w:rsid w:val="00CE76E5"/>
    <w:rPr>
      <w:color w:val="605E5C"/>
      <w:shd w:val="clear" w:color="auto" w:fill="E1DFDD"/>
    </w:rPr>
  </w:style>
  <w:style w:type="table" w:customStyle="1" w:styleId="1-61">
    <w:name w:val="网格表 1 浅色 - 着色 61"/>
    <w:basedOn w:val="a5"/>
    <w:uiPriority w:val="46"/>
    <w:qFormat/>
    <w:rsid w:val="00CE76E5"/>
    <w:tblPr>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CE76E5"/>
    <w:pPr>
      <w:widowControl w:val="0"/>
      <w:numPr>
        <w:numId w:val="31"/>
      </w:numPr>
      <w:tabs>
        <w:tab w:val="left" w:pos="360"/>
        <w:tab w:val="left" w:pos="1418"/>
      </w:tabs>
      <w:spacing w:line="240" w:lineRule="auto"/>
      <w:ind w:left="1701" w:hanging="1701"/>
    </w:pPr>
    <w:rPr>
      <w:rFonts w:cs="Arial"/>
      <w:kern w:val="2"/>
      <w:sz w:val="21"/>
    </w:rPr>
  </w:style>
  <w:style w:type="character" w:customStyle="1" w:styleId="Mention2">
    <w:name w:val="Mention2"/>
    <w:basedOn w:val="a4"/>
    <w:uiPriority w:val="99"/>
    <w:unhideWhenUsed/>
    <w:qFormat/>
    <w:rsid w:val="00CE76E5"/>
    <w:rPr>
      <w:color w:val="2B579A"/>
      <w:shd w:val="clear" w:color="auto" w:fill="E1DFDD"/>
    </w:rPr>
  </w:style>
  <w:style w:type="paragraph" w:customStyle="1" w:styleId="46">
    <w:name w:val="修订4"/>
    <w:hidden/>
    <w:uiPriority w:val="99"/>
    <w:semiHidden/>
    <w:qFormat/>
    <w:rsid w:val="00CE76E5"/>
    <w:rPr>
      <w:rFonts w:asciiTheme="minorHAnsi" w:eastAsiaTheme="minorEastAsia" w:hAnsiTheme="minorHAnsi" w:cstheme="minorBidi"/>
      <w:kern w:val="2"/>
      <w:sz w:val="21"/>
      <w:szCs w:val="22"/>
    </w:rPr>
  </w:style>
  <w:style w:type="character" w:customStyle="1" w:styleId="2b">
    <w:name w:val="@他2"/>
    <w:basedOn w:val="a4"/>
    <w:uiPriority w:val="99"/>
    <w:unhideWhenUsed/>
    <w:qFormat/>
    <w:rsid w:val="00CE76E5"/>
    <w:rPr>
      <w:color w:val="2B579A"/>
      <w:shd w:val="clear" w:color="auto" w:fill="E1DFDD"/>
    </w:rPr>
  </w:style>
  <w:style w:type="paragraph" w:customStyle="1" w:styleId="afff7">
    <w:name w:val="表格文本"/>
    <w:rsid w:val="00CE76E5"/>
    <w:pPr>
      <w:tabs>
        <w:tab w:val="decimal" w:pos="0"/>
      </w:tabs>
    </w:pPr>
    <w:rPr>
      <w:rFonts w:ascii="Arial" w:eastAsia="SimSun" w:hAnsi="Arial"/>
      <w:sz w:val="21"/>
      <w:szCs w:val="21"/>
    </w:rPr>
  </w:style>
  <w:style w:type="paragraph" w:customStyle="1" w:styleId="afff8">
    <w:name w:val="表头文本"/>
    <w:rsid w:val="00CE76E5"/>
    <w:pPr>
      <w:jc w:val="center"/>
    </w:pPr>
    <w:rPr>
      <w:rFonts w:ascii="Arial" w:eastAsia="SimSun" w:hAnsi="Arial"/>
      <w:b/>
      <w:sz w:val="21"/>
      <w:szCs w:val="21"/>
    </w:rPr>
  </w:style>
  <w:style w:type="table" w:customStyle="1" w:styleId="afff9">
    <w:name w:val="表样式"/>
    <w:basedOn w:val="a5"/>
    <w:rsid w:val="00CE76E5"/>
    <w:pPr>
      <w:jc w:val="both"/>
    </w:pPr>
    <w:rPr>
      <w:rFonts w:eastAsia="SimSun"/>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fffa">
    <w:name w:val="图样式"/>
    <w:basedOn w:val="a3"/>
    <w:rsid w:val="00CE76E5"/>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b">
    <w:name w:val="文档标题"/>
    <w:basedOn w:val="a3"/>
    <w:rsid w:val="00CE76E5"/>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fffc">
    <w:name w:val="正文（首行不缩进）"/>
    <w:basedOn w:val="a3"/>
    <w:rsid w:val="00CE76E5"/>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d">
    <w:name w:val="注示头"/>
    <w:basedOn w:val="a3"/>
    <w:rsid w:val="00CE76E5"/>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fffe">
    <w:name w:val="注示文本"/>
    <w:basedOn w:val="a3"/>
    <w:rsid w:val="00CE76E5"/>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ffff">
    <w:name w:val="编写建议"/>
    <w:basedOn w:val="a3"/>
    <w:rsid w:val="00CE76E5"/>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0">
    <w:name w:val="样式一"/>
    <w:basedOn w:val="a4"/>
    <w:rsid w:val="00CE76E5"/>
    <w:rPr>
      <w:rFonts w:ascii="SimSun" w:hAnsi="SimSun"/>
      <w:b/>
      <w:bCs/>
      <w:color w:val="000000"/>
      <w:sz w:val="36"/>
    </w:rPr>
  </w:style>
  <w:style w:type="character" w:customStyle="1" w:styleId="affff1">
    <w:name w:val="样式二"/>
    <w:basedOn w:val="affff0"/>
    <w:rsid w:val="00CE76E5"/>
    <w:rPr>
      <w:rFonts w:ascii="SimSun" w:hAnsi="SimSun"/>
      <w:b/>
      <w:bCs/>
      <w:color w:val="000000"/>
      <w:sz w:val="36"/>
    </w:rPr>
  </w:style>
  <w:style w:type="character" w:customStyle="1" w:styleId="1d">
    <w:name w:val="メンション1"/>
    <w:basedOn w:val="a4"/>
    <w:uiPriority w:val="99"/>
    <w:unhideWhenUsed/>
    <w:qFormat/>
    <w:rsid w:val="00CE76E5"/>
    <w:rPr>
      <w:color w:val="2B579A"/>
      <w:shd w:val="clear" w:color="auto" w:fill="E1DFDD"/>
    </w:rPr>
  </w:style>
  <w:style w:type="character" w:customStyle="1" w:styleId="Mention3">
    <w:name w:val="Mention3"/>
    <w:basedOn w:val="a4"/>
    <w:uiPriority w:val="99"/>
    <w:unhideWhenUsed/>
    <w:qFormat/>
    <w:rsid w:val="00CE76E5"/>
    <w:rPr>
      <w:color w:val="2B579A"/>
      <w:shd w:val="clear" w:color="auto" w:fill="E1DFDD"/>
    </w:rPr>
  </w:style>
  <w:style w:type="character" w:customStyle="1" w:styleId="Mention4">
    <w:name w:val="Mention4"/>
    <w:basedOn w:val="a4"/>
    <w:uiPriority w:val="99"/>
    <w:unhideWhenUsed/>
    <w:rsid w:val="00CE76E5"/>
    <w:rPr>
      <w:color w:val="2B579A"/>
      <w:shd w:val="clear" w:color="auto" w:fill="E1DFDD"/>
    </w:rPr>
  </w:style>
  <w:style w:type="paragraph" w:customStyle="1" w:styleId="Style1">
    <w:name w:val="Style1"/>
    <w:basedOn w:val="a3"/>
    <w:link w:val="Style1Char"/>
    <w:qFormat/>
    <w:rsid w:val="00CE76E5"/>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CE76E5"/>
    <w:rPr>
      <w:rFonts w:asciiTheme="minorHAnsi" w:eastAsiaTheme="minorEastAsia" w:hAnsiTheme="minorHAnsi" w:cstheme="minorBidi"/>
      <w:kern w:val="2"/>
      <w:sz w:val="21"/>
    </w:rPr>
  </w:style>
  <w:style w:type="character" w:customStyle="1" w:styleId="2c">
    <w:name w:val="批注文字 字符2"/>
    <w:uiPriority w:val="99"/>
    <w:qFormat/>
    <w:rsid w:val="00CE76E5"/>
    <w:rPr>
      <w:rFonts w:ascii="Times New Roman" w:hAnsi="Times New Roman"/>
      <w:lang w:val="en-GB"/>
    </w:rPr>
  </w:style>
  <w:style w:type="paragraph" w:customStyle="1" w:styleId="msonormal0">
    <w:name w:val="msonormal"/>
    <w:basedOn w:val="a3"/>
    <w:uiPriority w:val="99"/>
    <w:qFormat/>
    <w:rsid w:val="00CE76E5"/>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a4"/>
    <w:semiHidden/>
    <w:rsid w:val="00CE76E5"/>
    <w:rPr>
      <w:rFonts w:ascii="Times New Roman" w:hAnsi="Times New Roman"/>
      <w:lang w:val="en-GB" w:eastAsia="ja-JP"/>
    </w:rPr>
  </w:style>
  <w:style w:type="paragraph" w:customStyle="1" w:styleId="120">
    <w:name w:val="目录 12"/>
    <w:uiPriority w:val="99"/>
    <w:semiHidden/>
    <w:qFormat/>
    <w:rsid w:val="00CE76E5"/>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rsid w:val="00CE76E5"/>
  </w:style>
  <w:style w:type="table" w:customStyle="1" w:styleId="GridTable4-Accent310">
    <w:name w:val="Grid Table 4 - Accent 31"/>
    <w:basedOn w:val="a5"/>
    <w:uiPriority w:val="49"/>
    <w:rsid w:val="00CE76E5"/>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0">
    <w:name w:val="Grid Table 1 Light - Accent 61"/>
    <w:basedOn w:val="a5"/>
    <w:uiPriority w:val="46"/>
    <w:rsid w:val="00CE76E5"/>
    <w:tblPr>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CE76E5"/>
  </w:style>
  <w:style w:type="paragraph" w:customStyle="1" w:styleId="320">
    <w:name w:val="目录 32"/>
    <w:basedOn w:val="220"/>
    <w:semiHidden/>
    <w:rsid w:val="00CE76E5"/>
  </w:style>
  <w:style w:type="paragraph" w:customStyle="1" w:styleId="92">
    <w:name w:val="目录 92"/>
    <w:basedOn w:val="82"/>
    <w:semiHidden/>
    <w:rsid w:val="00CE76E5"/>
    <w:pPr>
      <w:spacing w:before="180"/>
      <w:ind w:left="1418" w:hanging="1418"/>
    </w:pPr>
    <w:rPr>
      <w:b/>
    </w:rPr>
  </w:style>
  <w:style w:type="paragraph" w:customStyle="1" w:styleId="420">
    <w:name w:val="目录 42"/>
    <w:basedOn w:val="320"/>
    <w:semiHidden/>
    <w:rsid w:val="00CE76E5"/>
  </w:style>
  <w:style w:type="paragraph" w:customStyle="1" w:styleId="520">
    <w:name w:val="目录 52"/>
    <w:basedOn w:val="420"/>
    <w:semiHidden/>
    <w:rsid w:val="00CE76E5"/>
  </w:style>
  <w:style w:type="paragraph" w:customStyle="1" w:styleId="620">
    <w:name w:val="目录 62"/>
    <w:basedOn w:val="520"/>
    <w:next w:val="a3"/>
    <w:semiHidden/>
    <w:rsid w:val="00CE76E5"/>
  </w:style>
  <w:style w:type="paragraph" w:customStyle="1" w:styleId="720">
    <w:name w:val="目录 72"/>
    <w:basedOn w:val="620"/>
    <w:next w:val="a3"/>
    <w:semiHidden/>
    <w:rsid w:val="00CE76E5"/>
    <w:pPr>
      <w:keepNext w:val="0"/>
      <w:spacing w:before="0"/>
      <w:ind w:left="2268" w:hanging="2268"/>
    </w:pPr>
    <w:rPr>
      <w:sz w:val="20"/>
    </w:rPr>
  </w:style>
  <w:style w:type="character" w:customStyle="1" w:styleId="3b">
    <w:name w:val="@他3"/>
    <w:basedOn w:val="a4"/>
    <w:uiPriority w:val="99"/>
    <w:unhideWhenUsed/>
    <w:rsid w:val="00CE76E5"/>
    <w:rPr>
      <w:color w:val="2B579A"/>
      <w:shd w:val="clear" w:color="auto" w:fill="E1DFDD"/>
    </w:rPr>
  </w:style>
  <w:style w:type="character" w:customStyle="1" w:styleId="ListParagraphChar2">
    <w:name w:val="List Paragraph Char2"/>
    <w:uiPriority w:val="34"/>
    <w:qFormat/>
    <w:locked/>
    <w:rsid w:val="00CE76E5"/>
    <w:rPr>
      <w:rFonts w:ascii="Times New Roman" w:hAnsi="Times New Roman"/>
      <w:snapToGrid w:val="0"/>
      <w:sz w:val="21"/>
      <w:szCs w:val="21"/>
    </w:rPr>
  </w:style>
  <w:style w:type="paragraph" w:styleId="affff2">
    <w:name w:val="Revision"/>
    <w:hidden/>
    <w:uiPriority w:val="99"/>
    <w:semiHidden/>
    <w:rsid w:val="003117A8"/>
    <w:rPr>
      <w:lang w:val="en-GB" w:eastAsia="en-US"/>
    </w:rPr>
  </w:style>
</w:styles>
</file>

<file path=word/webSettings.xml><?xml version="1.0" encoding="utf-8"?>
<w:webSettings xmlns:r="http://schemas.openxmlformats.org/officeDocument/2006/relationships" xmlns:w="http://schemas.openxmlformats.org/wordprocessingml/2006/main">
  <w:divs>
    <w:div w:id="176426055">
      <w:bodyDiv w:val="1"/>
      <w:marLeft w:val="0"/>
      <w:marRight w:val="0"/>
      <w:marTop w:val="0"/>
      <w:marBottom w:val="0"/>
      <w:divBdr>
        <w:top w:val="none" w:sz="0" w:space="0" w:color="auto"/>
        <w:left w:val="none" w:sz="0" w:space="0" w:color="auto"/>
        <w:bottom w:val="none" w:sz="0" w:space="0" w:color="auto"/>
        <w:right w:val="none" w:sz="0" w:space="0" w:color="auto"/>
      </w:divBdr>
      <w:divsChild>
        <w:div w:id="55858406">
          <w:marLeft w:val="0"/>
          <w:marRight w:val="0"/>
          <w:marTop w:val="0"/>
          <w:marBottom w:val="0"/>
          <w:divBdr>
            <w:top w:val="none" w:sz="0" w:space="0" w:color="auto"/>
            <w:left w:val="none" w:sz="0" w:space="0" w:color="auto"/>
            <w:bottom w:val="none" w:sz="0" w:space="0" w:color="auto"/>
            <w:right w:val="none" w:sz="0" w:space="0" w:color="auto"/>
          </w:divBdr>
        </w:div>
      </w:divsChild>
    </w:div>
    <w:div w:id="697120304">
      <w:bodyDiv w:val="1"/>
      <w:marLeft w:val="0"/>
      <w:marRight w:val="0"/>
      <w:marTop w:val="0"/>
      <w:marBottom w:val="0"/>
      <w:divBdr>
        <w:top w:val="none" w:sz="0" w:space="0" w:color="auto"/>
        <w:left w:val="none" w:sz="0" w:space="0" w:color="auto"/>
        <w:bottom w:val="none" w:sz="0" w:space="0" w:color="auto"/>
        <w:right w:val="none" w:sz="0" w:space="0" w:color="auto"/>
      </w:divBdr>
      <w:divsChild>
        <w:div w:id="1145048336">
          <w:marLeft w:val="0"/>
          <w:marRight w:val="0"/>
          <w:marTop w:val="0"/>
          <w:marBottom w:val="0"/>
          <w:divBdr>
            <w:top w:val="none" w:sz="0" w:space="0" w:color="auto"/>
            <w:left w:val="none" w:sz="0" w:space="0" w:color="auto"/>
            <w:bottom w:val="none" w:sz="0" w:space="0" w:color="auto"/>
            <w:right w:val="none" w:sz="0" w:space="0" w:color="auto"/>
          </w:divBdr>
        </w:div>
      </w:divsChild>
    </w:div>
    <w:div w:id="1094594904">
      <w:bodyDiv w:val="1"/>
      <w:marLeft w:val="0"/>
      <w:marRight w:val="0"/>
      <w:marTop w:val="0"/>
      <w:marBottom w:val="0"/>
      <w:divBdr>
        <w:top w:val="none" w:sz="0" w:space="0" w:color="auto"/>
        <w:left w:val="none" w:sz="0" w:space="0" w:color="auto"/>
        <w:bottom w:val="none" w:sz="0" w:space="0" w:color="auto"/>
        <w:right w:val="none" w:sz="0" w:space="0" w:color="auto"/>
      </w:divBdr>
    </w:div>
    <w:div w:id="1610157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package" Target="embeddings/Microsoft_Visio_Drawing111.vsdx"/><Relationship Id="rId17" Type="http://schemas.openxmlformats.org/officeDocument/2006/relationships/package" Target="embeddings/Microsoft_Visio_Drawing1222.vsdx"/><Relationship Id="rId25" Type="http://schemas.openxmlformats.org/officeDocument/2006/relationships/header" Target="header1.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png"/><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3.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cid:image001.png@01D20DBD.1F0E5A20" TargetMode="External"/><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fontTable" Target="fontTa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40E9E-97E0-4801-9C31-91528E48B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42</Pages>
  <Words>14301</Words>
  <Characters>81518</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cp:revision>
  <cp:lastPrinted>2019-02-25T14:05:00Z</cp:lastPrinted>
  <dcterms:created xsi:type="dcterms:W3CDTF">2023-03-02T18:26:00Z</dcterms:created>
  <dcterms:modified xsi:type="dcterms:W3CDTF">2023-03-02T20:12:00Z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9EFC0CC5470045DC9F99A6FD9215539A</vt:lpwstr>
  </property>
</Properties>
</file>