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F1338" w14:textId="77777777" w:rsidR="00110253" w:rsidRDefault="00000000">
      <w:pPr>
        <w:pStyle w:val="CRCoverPage"/>
        <w:tabs>
          <w:tab w:val="left" w:pos="1985"/>
        </w:tabs>
        <w:rPr>
          <w:b/>
          <w:sz w:val="24"/>
        </w:rPr>
      </w:pPr>
      <w:bookmarkStart w:id="0" w:name="_Hlk177129702"/>
      <w:r>
        <w:rPr>
          <w:b/>
          <w:sz w:val="24"/>
        </w:rPr>
        <w:t>3GPP TSG-RAN WG3 Meeting #127bis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R3-252371</w:t>
      </w:r>
    </w:p>
    <w:p w14:paraId="1B9153DE" w14:textId="77777777" w:rsidR="00110253" w:rsidRDefault="00000000">
      <w:pPr>
        <w:pStyle w:val="CRCoverPage"/>
        <w:tabs>
          <w:tab w:val="left" w:pos="1985"/>
        </w:tabs>
        <w:rPr>
          <w:b/>
          <w:sz w:val="24"/>
        </w:rPr>
      </w:pPr>
      <w:r>
        <w:rPr>
          <w:b/>
          <w:sz w:val="24"/>
        </w:rPr>
        <w:t>Wuhan, China, 7</w:t>
      </w:r>
      <w:r>
        <w:rPr>
          <w:b/>
          <w:sz w:val="24"/>
          <w:vertAlign w:val="superscript"/>
        </w:rPr>
        <w:t>th</w:t>
      </w:r>
      <w:r>
        <w:rPr>
          <w:b/>
          <w:sz w:val="24"/>
        </w:rPr>
        <w:t xml:space="preserve"> – 11</w:t>
      </w:r>
      <w:r>
        <w:rPr>
          <w:b/>
          <w:sz w:val="24"/>
          <w:vertAlign w:val="superscript"/>
        </w:rPr>
        <w:t>th</w:t>
      </w:r>
      <w:r>
        <w:rPr>
          <w:b/>
          <w:sz w:val="24"/>
        </w:rPr>
        <w:t xml:space="preserve"> April 2025</w:t>
      </w:r>
    </w:p>
    <w:bookmarkEnd w:id="0"/>
    <w:p w14:paraId="314B1D54" w14:textId="77777777" w:rsidR="00110253" w:rsidRDefault="00110253">
      <w:pPr>
        <w:pStyle w:val="CRCoverPage"/>
        <w:outlineLvl w:val="0"/>
        <w:rPr>
          <w:rFonts w:cs="Arial"/>
          <w:b/>
          <w:sz w:val="24"/>
          <w:szCs w:val="24"/>
        </w:rPr>
      </w:pPr>
    </w:p>
    <w:p w14:paraId="29B0E367" w14:textId="77777777" w:rsidR="00110253" w:rsidRDefault="00000000">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21.3</w:t>
      </w:r>
    </w:p>
    <w:p w14:paraId="0210AFA1" w14:textId="3026EA3E" w:rsidR="00110253" w:rsidRDefault="00000000">
      <w:pPr>
        <w:tabs>
          <w:tab w:val="left" w:pos="1985"/>
        </w:tabs>
        <w:ind w:left="1985" w:hanging="1985"/>
        <w:rPr>
          <w:rFonts w:ascii="Arial" w:hAnsi="Arial" w:cs="Arial"/>
          <w:b/>
          <w:bCs/>
          <w:sz w:val="24"/>
          <w:lang w:val="en-US" w:eastAsia="zh-CN"/>
        </w:rPr>
      </w:pPr>
      <w:r>
        <w:rPr>
          <w:rFonts w:ascii="Arial" w:hAnsi="Arial" w:cs="Arial"/>
          <w:b/>
          <w:bCs/>
          <w:sz w:val="24"/>
        </w:rPr>
        <w:t>Source:</w:t>
      </w:r>
      <w:r>
        <w:rPr>
          <w:rFonts w:ascii="Arial" w:hAnsi="Arial" w:cs="Arial"/>
          <w:b/>
          <w:bCs/>
          <w:sz w:val="24"/>
        </w:rPr>
        <w:tab/>
        <w:t>Nokia, Nokia Shanghai Bell, CMCC, Huawei, CATT</w:t>
      </w:r>
      <w:r>
        <w:rPr>
          <w:rFonts w:ascii="Arial" w:hAnsi="Arial" w:cs="Arial"/>
          <w:b/>
          <w:bCs/>
          <w:sz w:val="24"/>
          <w:lang w:val="en-US"/>
        </w:rPr>
        <w:t xml:space="preserve">, </w:t>
      </w:r>
      <w:r>
        <w:rPr>
          <w:rFonts w:ascii="Arial" w:hAnsi="Arial" w:cs="Arial" w:hint="eastAsia"/>
          <w:b/>
          <w:bCs/>
          <w:sz w:val="24"/>
          <w:lang w:eastAsia="zh-CN"/>
        </w:rPr>
        <w:t>China Telecom</w:t>
      </w:r>
      <w:r>
        <w:rPr>
          <w:rFonts w:ascii="Arial" w:hAnsi="Arial" w:cs="Arial"/>
          <w:b/>
          <w:bCs/>
          <w:sz w:val="24"/>
          <w:lang w:val="en-US" w:eastAsia="zh-CN"/>
        </w:rPr>
        <w:t>, ZTE</w:t>
      </w:r>
      <w:r w:rsidR="00A96B80">
        <w:rPr>
          <w:rFonts w:ascii="Arial" w:hAnsi="Arial" w:cs="Arial"/>
          <w:b/>
          <w:bCs/>
          <w:sz w:val="24"/>
          <w:lang w:val="en-US" w:eastAsia="zh-CN"/>
        </w:rPr>
        <w:t>, Ericsson</w:t>
      </w:r>
      <w:r w:rsidR="002363B5">
        <w:rPr>
          <w:rFonts w:ascii="Arial" w:hAnsi="Arial" w:cs="Arial"/>
          <w:b/>
          <w:bCs/>
          <w:sz w:val="24"/>
          <w:lang w:val="en-US" w:eastAsia="zh-CN"/>
        </w:rPr>
        <w:t>, Qualcomm</w:t>
      </w:r>
      <w:r w:rsidR="00F23E2C">
        <w:rPr>
          <w:rFonts w:ascii="Arial" w:hAnsi="Arial" w:cs="Arial"/>
          <w:b/>
          <w:bCs/>
          <w:sz w:val="24"/>
          <w:lang w:val="en-US" w:eastAsia="zh-CN"/>
        </w:rPr>
        <w:t>, Samsung</w:t>
      </w:r>
    </w:p>
    <w:p w14:paraId="552E525C" w14:textId="77777777" w:rsidR="00110253" w:rsidRDefault="00000000">
      <w:pPr>
        <w:ind w:left="1985" w:hanging="1985"/>
        <w:rPr>
          <w:rFonts w:ascii="Arial" w:hAnsi="Arial" w:cs="Arial"/>
          <w:b/>
          <w:bCs/>
          <w:sz w:val="24"/>
        </w:rPr>
      </w:pPr>
      <w:r>
        <w:rPr>
          <w:rFonts w:ascii="Arial" w:hAnsi="Arial" w:cs="Arial"/>
          <w:b/>
          <w:bCs/>
          <w:sz w:val="24"/>
        </w:rPr>
        <w:t>Title:</w:t>
      </w:r>
      <w:r>
        <w:rPr>
          <w:rFonts w:ascii="Arial" w:hAnsi="Arial" w:cs="Arial"/>
          <w:b/>
          <w:bCs/>
          <w:sz w:val="24"/>
        </w:rPr>
        <w:tab/>
        <w:t>(TP to BL CR for TS 38.413) enhancement for available data rate report</w:t>
      </w:r>
    </w:p>
    <w:p w14:paraId="6D1A66F8" w14:textId="77777777" w:rsidR="00110253" w:rsidRDefault="0000000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8ED16E1" w14:textId="77777777" w:rsidR="00110253" w:rsidRDefault="00000000">
      <w:pPr>
        <w:pStyle w:val="Heading1"/>
      </w:pPr>
      <w:r>
        <w:t>1</w:t>
      </w:r>
      <w:r>
        <w:tab/>
        <w:t>Introduction</w:t>
      </w:r>
    </w:p>
    <w:p w14:paraId="2A93870A" w14:textId="77777777" w:rsidR="00110253" w:rsidRDefault="00000000">
      <w:r>
        <w:t>This TP proposes NGAP enhancements to support available data rate report.</w:t>
      </w:r>
    </w:p>
    <w:p w14:paraId="78B0412D" w14:textId="77777777" w:rsidR="00110253" w:rsidRDefault="00000000">
      <w:pPr>
        <w:pStyle w:val="ListParagraph"/>
        <w:numPr>
          <w:ilvl w:val="0"/>
          <w:numId w:val="13"/>
        </w:numPr>
        <w:rPr>
          <w:rFonts w:ascii="Times New Roman" w:eastAsia="宋体" w:hAnsi="Times New Roman"/>
          <w:sz w:val="20"/>
          <w:szCs w:val="20"/>
          <w:lang w:val="en-GB"/>
        </w:rPr>
      </w:pPr>
      <w:r>
        <w:rPr>
          <w:rFonts w:ascii="Times New Roman" w:eastAsia="宋体" w:hAnsi="Times New Roman"/>
          <w:sz w:val="20"/>
          <w:szCs w:val="20"/>
          <w:lang w:val="en-GB"/>
        </w:rPr>
        <w:t xml:space="preserve">Add </w:t>
      </w:r>
      <w:r>
        <w:rPr>
          <w:rFonts w:ascii="Times New Roman" w:eastAsia="宋体" w:hAnsi="Times New Roman"/>
          <w:i/>
          <w:iCs/>
          <w:sz w:val="20"/>
          <w:szCs w:val="20"/>
          <w:lang w:val="en-GB"/>
        </w:rPr>
        <w:t xml:space="preserve">Monitoring Request on Available Data Rate </w:t>
      </w:r>
      <w:r>
        <w:rPr>
          <w:rFonts w:ascii="Times New Roman" w:eastAsia="宋体" w:hAnsi="Times New Roman"/>
          <w:sz w:val="20"/>
          <w:szCs w:val="20"/>
          <w:lang w:val="en-GB"/>
        </w:rPr>
        <w:t xml:space="preserve">IE in the </w:t>
      </w:r>
      <w:r>
        <w:rPr>
          <w:rFonts w:ascii="Times New Roman" w:eastAsia="宋体" w:hAnsi="Times New Roman"/>
          <w:i/>
          <w:iCs/>
          <w:sz w:val="20"/>
          <w:szCs w:val="20"/>
          <w:lang w:val="en-GB"/>
        </w:rPr>
        <w:t xml:space="preserve">GBR QoS Flow Information </w:t>
      </w:r>
      <w:r>
        <w:rPr>
          <w:rFonts w:ascii="Times New Roman" w:eastAsia="宋体" w:hAnsi="Times New Roman"/>
          <w:sz w:val="20"/>
          <w:szCs w:val="20"/>
          <w:lang w:val="en-GB"/>
        </w:rPr>
        <w:t xml:space="preserve">IE. </w:t>
      </w:r>
    </w:p>
    <w:p w14:paraId="1CC1648B" w14:textId="77777777" w:rsidR="00110253" w:rsidRDefault="00110253">
      <w:pPr>
        <w:overflowPunct w:val="0"/>
        <w:autoSpaceDE w:val="0"/>
        <w:autoSpaceDN w:val="0"/>
        <w:adjustRightInd w:val="0"/>
        <w:textAlignment w:val="baseline"/>
        <w:rPr>
          <w:lang w:val="en-US"/>
        </w:rPr>
      </w:pPr>
    </w:p>
    <w:p w14:paraId="423AF273" w14:textId="77777777" w:rsidR="00110253" w:rsidRDefault="00000000">
      <w:pPr>
        <w:spacing w:after="0"/>
        <w:rPr>
          <w:lang w:val="en-US"/>
        </w:rPr>
      </w:pPr>
      <w:r>
        <w:rPr>
          <w:lang w:val="en-US"/>
        </w:rPr>
        <w:br w:type="page"/>
      </w:r>
    </w:p>
    <w:p w14:paraId="6A740A54" w14:textId="77777777" w:rsidR="00110253" w:rsidRDefault="00000000">
      <w:pPr>
        <w:pStyle w:val="Heading1"/>
        <w:jc w:val="both"/>
      </w:pPr>
      <w:r>
        <w:lastRenderedPageBreak/>
        <w:t>TP to TS 38.413 BL CR to support available data rate report</w:t>
      </w:r>
    </w:p>
    <w:p w14:paraId="00BD2F95" w14:textId="77777777" w:rsidR="00110253" w:rsidRDefault="00000000">
      <w:pPr>
        <w:jc w:val="center"/>
        <w:rPr>
          <w:rFonts w:eastAsia="等线"/>
          <w:b/>
          <w:i/>
          <w:color w:val="FF0000"/>
          <w:sz w:val="21"/>
          <w:lang w:eastAsia="zh-CN"/>
        </w:rPr>
      </w:pPr>
      <w:bookmarkStart w:id="1" w:name="_Toc99123551"/>
      <w:bookmarkStart w:id="2" w:name="_Toc45897938"/>
      <w:bookmarkStart w:id="3" w:name="_Toc64446406"/>
      <w:bookmarkStart w:id="4" w:name="_Toc105152423"/>
      <w:bookmarkStart w:id="5" w:name="_Toc99662356"/>
      <w:bookmarkStart w:id="6" w:name="_Toc51746142"/>
      <w:bookmarkStart w:id="7" w:name="_Toc73982276"/>
      <w:bookmarkStart w:id="8" w:name="_Toc88652365"/>
      <w:bookmarkStart w:id="9" w:name="_Toc105174229"/>
      <w:bookmarkStart w:id="10" w:name="_Toc106109227"/>
      <w:bookmarkStart w:id="11" w:name="_Toc107409685"/>
      <w:bookmarkStart w:id="12" w:name="_Toc192842257"/>
      <w:bookmarkStart w:id="13" w:name="_Toc45652419"/>
      <w:bookmarkStart w:id="14" w:name="_Toc112756874"/>
      <w:bookmarkStart w:id="15" w:name="_Toc45720671"/>
      <w:bookmarkStart w:id="16" w:name="_Toc97891408"/>
      <w:bookmarkStart w:id="17" w:name="_Toc45798549"/>
      <w:bookmarkStart w:id="18" w:name="_Toc45658851"/>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14:paraId="74D70C4A" w14:textId="77777777" w:rsidR="00110253" w:rsidRDefault="00000000">
      <w:pPr>
        <w:pStyle w:val="Heading3"/>
      </w:pPr>
      <w:bookmarkStart w:id="19" w:name="_Toc20954827"/>
      <w:bookmarkStart w:id="20" w:name="_Toc29503264"/>
      <w:bookmarkStart w:id="21" w:name="_Toc29503848"/>
      <w:bookmarkStart w:id="22" w:name="_Toc29504432"/>
      <w:bookmarkStart w:id="23" w:name="_Toc107409047"/>
      <w:bookmarkStart w:id="24" w:name="_Toc36554605"/>
      <w:bookmarkStart w:id="25" w:name="_Toc51745579"/>
      <w:bookmarkStart w:id="26" w:name="_Toc88651802"/>
      <w:bookmarkStart w:id="27" w:name="_Toc45658290"/>
      <w:bookmarkStart w:id="28" w:name="_Toc36552878"/>
      <w:bookmarkStart w:id="29" w:name="_Toc99661723"/>
      <w:bookmarkStart w:id="30" w:name="_Toc45651858"/>
      <w:bookmarkStart w:id="31" w:name="_Toc105151784"/>
      <w:bookmarkStart w:id="32" w:name="_Toc99122920"/>
      <w:bookmarkStart w:id="33" w:name="_Toc97890845"/>
      <w:bookmarkStart w:id="34" w:name="_Toc45897379"/>
      <w:bookmarkStart w:id="35" w:name="_Toc73981713"/>
      <w:bookmarkStart w:id="36" w:name="_Toc64445843"/>
      <w:bookmarkStart w:id="37" w:name="_Toc106108589"/>
      <w:bookmarkStart w:id="38" w:name="_Toc106122494"/>
      <w:bookmarkStart w:id="39" w:name="_Toc112756236"/>
      <w:bookmarkStart w:id="40" w:name="_Toc45720110"/>
      <w:bookmarkStart w:id="41" w:name="_Toc45797990"/>
      <w:bookmarkStart w:id="42" w:name="_Toc105173590"/>
      <w:bookmarkStart w:id="43" w:name="_Toc192841582"/>
      <w:bookmarkStart w:id="44" w:name="_Toc20955176"/>
      <w:bookmarkStart w:id="45" w:name="_Toc29503625"/>
      <w:bookmarkStart w:id="46" w:name="_Toc29504209"/>
      <w:bookmarkStart w:id="47" w:name="_Toc45658709"/>
      <w:bookmarkStart w:id="48" w:name="_Toc29504793"/>
      <w:bookmarkStart w:id="49" w:name="_Toc36554966"/>
      <w:bookmarkStart w:id="50" w:name="_Toc36553239"/>
      <w:bookmarkStart w:id="51" w:name="_Toc45652277"/>
      <w:bookmarkStart w:id="52" w:name="_Toc45720529"/>
      <w:bookmarkStart w:id="53" w:name="_Toc45897798"/>
      <w:bookmarkStart w:id="54" w:name="_Toc45798409"/>
      <w:bookmarkStart w:id="55" w:name="_Toc192842117"/>
      <w:bookmarkStart w:id="56" w:name="_Toc64446266"/>
      <w:bookmarkStart w:id="57" w:name="_Toc106109087"/>
      <w:bookmarkStart w:id="58" w:name="_Toc51746002"/>
      <w:bookmarkStart w:id="59" w:name="_Toc105152283"/>
      <w:bookmarkStart w:id="60" w:name="_Toc88652225"/>
      <w:bookmarkStart w:id="61" w:name="_Toc99662216"/>
      <w:bookmarkStart w:id="62" w:name="_Toc105174089"/>
      <w:bookmarkStart w:id="63" w:name="_Toc99123411"/>
      <w:bookmarkStart w:id="64" w:name="_Toc106122992"/>
      <w:bookmarkStart w:id="65" w:name="_Toc107409545"/>
      <w:bookmarkStart w:id="66" w:name="_Toc73982136"/>
      <w:bookmarkStart w:id="67" w:name="_Toc97891268"/>
      <w:bookmarkStart w:id="68" w:name="_Toc112756734"/>
      <w:r>
        <w:t>8.2.1</w:t>
      </w:r>
      <w:r>
        <w:tab/>
        <w:t>PDU Session Resource Setup</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8FF76AE" w14:textId="77777777" w:rsidR="00110253" w:rsidRDefault="00000000">
      <w:pPr>
        <w:pStyle w:val="Heading4"/>
      </w:pPr>
      <w:bookmarkStart w:id="69" w:name="_CR8_2_1_1"/>
      <w:bookmarkStart w:id="70" w:name="_Toc88651803"/>
      <w:bookmarkStart w:id="71" w:name="_Toc97890846"/>
      <w:bookmarkStart w:id="72" w:name="_Toc29503849"/>
      <w:bookmarkStart w:id="73" w:name="_Toc45720111"/>
      <w:bookmarkStart w:id="74" w:name="_Toc36554606"/>
      <w:bookmarkStart w:id="75" w:name="_Toc29504433"/>
      <w:bookmarkStart w:id="76" w:name="_Toc45897380"/>
      <w:bookmarkStart w:id="77" w:name="_Toc64445844"/>
      <w:bookmarkStart w:id="78" w:name="_Toc29503265"/>
      <w:bookmarkStart w:id="79" w:name="_Toc45651859"/>
      <w:bookmarkStart w:id="80" w:name="_Toc45658291"/>
      <w:bookmarkStart w:id="81" w:name="_Toc36552879"/>
      <w:bookmarkStart w:id="82" w:name="_Toc20954828"/>
      <w:bookmarkStart w:id="83" w:name="_Toc45797991"/>
      <w:bookmarkStart w:id="84" w:name="_Toc51745580"/>
      <w:bookmarkStart w:id="85" w:name="_Toc73981714"/>
      <w:bookmarkStart w:id="86" w:name="_Toc105151785"/>
      <w:bookmarkStart w:id="87" w:name="_Toc105173591"/>
      <w:bookmarkStart w:id="88" w:name="_Toc106108590"/>
      <w:bookmarkStart w:id="89" w:name="_Toc99661724"/>
      <w:bookmarkStart w:id="90" w:name="_Toc112756237"/>
      <w:bookmarkStart w:id="91" w:name="_Toc107409048"/>
      <w:bookmarkStart w:id="92" w:name="_Toc99122921"/>
      <w:bookmarkStart w:id="93" w:name="_Toc106122495"/>
      <w:bookmarkStart w:id="94" w:name="_Toc192841583"/>
      <w:bookmarkEnd w:id="69"/>
      <w:r>
        <w:t>8.2.1.1</w:t>
      </w:r>
      <w: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B78EA11" w14:textId="77777777" w:rsidR="00110253" w:rsidRDefault="00000000">
      <w:r>
        <w:t>The purpose of the PDU Session Resource Setup procedure is to assign resources on Uu and NG-U for one or several PDU sessions and the corresponding QoS flows, and to setup corresponding DRBs for a given UE. The procedure uses UE-associated signalling.</w:t>
      </w:r>
    </w:p>
    <w:p w14:paraId="68B88DED" w14:textId="77777777" w:rsidR="00110253" w:rsidRDefault="00000000">
      <w:pPr>
        <w:pStyle w:val="Heading4"/>
      </w:pPr>
      <w:bookmarkStart w:id="95" w:name="_CR8_2_1_2"/>
      <w:bookmarkStart w:id="96" w:name="_Toc106122496"/>
      <w:bookmarkStart w:id="97" w:name="_Toc112756238"/>
      <w:bookmarkStart w:id="98" w:name="_Toc107409049"/>
      <w:bookmarkStart w:id="99" w:name="_Toc192841584"/>
      <w:bookmarkStart w:id="100" w:name="_Toc36554607"/>
      <w:bookmarkStart w:id="101" w:name="_Toc29504434"/>
      <w:bookmarkStart w:id="102" w:name="_Toc29503266"/>
      <w:bookmarkStart w:id="103" w:name="_Toc29503850"/>
      <w:bookmarkStart w:id="104" w:name="_Toc45651860"/>
      <w:bookmarkStart w:id="105" w:name="_Toc36552880"/>
      <w:bookmarkStart w:id="106" w:name="_Toc20954829"/>
      <w:bookmarkStart w:id="107" w:name="_Toc45897381"/>
      <w:bookmarkStart w:id="108" w:name="_Toc73981715"/>
      <w:bookmarkStart w:id="109" w:name="_Toc99661725"/>
      <w:bookmarkStart w:id="110" w:name="_Toc105151786"/>
      <w:bookmarkStart w:id="111" w:name="_Toc105173592"/>
      <w:bookmarkStart w:id="112" w:name="_Toc106108591"/>
      <w:bookmarkStart w:id="113" w:name="_Toc99122922"/>
      <w:bookmarkStart w:id="114" w:name="_Toc45720112"/>
      <w:bookmarkStart w:id="115" w:name="_Toc97890847"/>
      <w:bookmarkStart w:id="116" w:name="_Toc45797992"/>
      <w:bookmarkStart w:id="117" w:name="_Toc64445845"/>
      <w:bookmarkStart w:id="118" w:name="_Toc45658292"/>
      <w:bookmarkStart w:id="119" w:name="_Toc51745581"/>
      <w:bookmarkStart w:id="120" w:name="_Toc88651804"/>
      <w:bookmarkEnd w:id="95"/>
      <w:r>
        <w:t>8.2.1.2</w:t>
      </w:r>
      <w:r>
        <w:tab/>
        <w:t>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B29B1C4" w14:textId="77777777" w:rsidR="00110253" w:rsidRDefault="00000000">
      <w:pPr>
        <w:pStyle w:val="FirstChange"/>
      </w:pPr>
      <w:r>
        <w:rPr>
          <w:highlight w:val="yellow"/>
        </w:rPr>
        <w:t>&lt;&lt;&lt;&lt;&lt;&lt;&lt;&lt;&lt;&lt;&lt;&lt;&lt;&lt;&lt;&lt;&lt;&lt;&lt;&lt; Unaffected part is skipped &gt;&gt;&gt;&gt;&gt;&gt;&gt;&gt;&gt;&gt;&gt;&gt;&gt;&gt;&gt;&gt;&gt;&gt;&gt;&gt;</w:t>
      </w:r>
    </w:p>
    <w:p w14:paraId="5995588F" w14:textId="77777777" w:rsidR="00110253" w:rsidRDefault="00000000">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 xml:space="preserve">message. If the NG-RAN node receives a </w:t>
      </w:r>
      <w:r>
        <w:t xml:space="preserve">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5173542B" w14:textId="77777777" w:rsidR="00110253" w:rsidRDefault="00000000">
      <w:pPr>
        <w:rPr>
          <w:lang w:eastAsia="ja-JP"/>
        </w:rPr>
      </w:pPr>
      <w:r>
        <w:rPr>
          <w:lang w:eastAsia="ja-JP"/>
        </w:rPr>
        <w:t xml:space="preserve">For each QoS flow which has been successfully established, </w:t>
      </w:r>
      <w:r>
        <w:rPr>
          <w:lang w:eastAsia="zh-CN"/>
        </w:rPr>
        <w:t>the NG-RAN node</w:t>
      </w:r>
      <w:r>
        <w:rPr>
          <w:lang w:eastAsia="ja-JP"/>
        </w:rPr>
        <w:t xml:space="preserve"> shall, if supported, store</w:t>
      </w:r>
      <w:r>
        <w:rPr>
          <w:lang w:val="en-US" w:eastAsia="zh-CN"/>
        </w:rPr>
        <w:t xml:space="preserve"> the</w:t>
      </w:r>
      <w:r>
        <w:t xml:space="preserve"> </w:t>
      </w:r>
      <w:r>
        <w:rPr>
          <w:i/>
          <w:lang w:eastAsia="zh-CN"/>
        </w:rPr>
        <w:t xml:space="preserve">Redundant </w:t>
      </w:r>
      <w:r>
        <w:rPr>
          <w:i/>
          <w:iCs/>
          <w:lang w:eastAsia="zh-CN"/>
        </w:rPr>
        <w:t>QoS</w:t>
      </w:r>
      <w:r>
        <w:t xml:space="preserve"> </w:t>
      </w:r>
      <w:r>
        <w:rPr>
          <w:i/>
        </w:rPr>
        <w:t>Flow Indicator</w:t>
      </w:r>
      <w:r>
        <w:rPr>
          <w:lang w:eastAsia="ja-JP"/>
        </w:rPr>
        <w:t xml:space="preserve"> IE </w:t>
      </w:r>
      <w:r>
        <w:rPr>
          <w:lang w:eastAsia="zh-CN"/>
        </w:rPr>
        <w:t xml:space="preserve">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and</w:t>
      </w:r>
      <w:r>
        <w:rPr>
          <w:lang w:val="en-US" w:eastAsia="zh-CN"/>
        </w:rPr>
        <w:t xml:space="preserve"> </w:t>
      </w:r>
      <w:r>
        <w:rPr>
          <w:lang w:eastAsia="ja-JP"/>
        </w:rPr>
        <w:t xml:space="preserve">consider it for the redundant transmission </w:t>
      </w:r>
      <w:r>
        <w:rPr>
          <w:lang w:eastAsia="zh-CN"/>
        </w:rPr>
        <w:t>as specified in TS 23.501 [9]</w:t>
      </w:r>
      <w:r>
        <w:rPr>
          <w:lang w:eastAsia="ja-JP"/>
        </w:rPr>
        <w:t>.</w:t>
      </w:r>
    </w:p>
    <w:p w14:paraId="5070D6E1" w14:textId="77777777" w:rsidR="00110253" w:rsidRDefault="00000000">
      <w:pPr>
        <w:rPr>
          <w:lang w:eastAsia="zh-CN"/>
        </w:rPr>
      </w:pPr>
      <w:r>
        <w:rPr>
          <w:lang w:eastAsia="ja-JP"/>
        </w:rPr>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121" w:name="_Hlk31851102"/>
      <w:r>
        <w:t>shall store this information, and, if supported, perform delay measurement and QoS monitoring, as specified in TS 23.501 [9].</w:t>
      </w:r>
      <w:bookmarkEnd w:id="121"/>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122" w:name="OLE_LINK31"/>
      <w:bookmarkStart w:id="123" w:name="OLE_LINK42"/>
      <w:r>
        <w:t>for RAN part delay</w:t>
      </w:r>
      <w:bookmarkEnd w:id="122"/>
      <w:r>
        <w:t xml:space="preserve"> reporting.</w:t>
      </w:r>
      <w:bookmarkEnd w:id="123"/>
    </w:p>
    <w:p w14:paraId="13F046BD" w14:textId="77777777" w:rsidR="00110253" w:rsidRDefault="00000000">
      <w:pPr>
        <w:rPr>
          <w:ins w:id="124" w:author="Nokia" w:date="2025-03-25T16:43:00Z"/>
          <w:lang w:eastAsia="zh-CN"/>
        </w:rPr>
      </w:pPr>
      <w:bookmarkStart w:id="125" w:name="_Hlk152106979"/>
      <w:ins w:id="126" w:author="Nokia" w:date="2025-03-25T16:43:00Z">
        <w:r>
          <w:rPr>
            <w:lang w:eastAsia="ja-JP"/>
          </w:rPr>
          <w:t xml:space="preserve">For each GBR QoS flow which has been successfully established, </w:t>
        </w:r>
      </w:ins>
      <w:ins w:id="127" w:author="Nokia" w:date="2025-03-25T16:44:00Z">
        <w:r>
          <w:rPr>
            <w:rFonts w:hint="eastAsia"/>
            <w:lang w:eastAsia="zh-CN"/>
          </w:rPr>
          <w:t>i</w:t>
        </w:r>
        <w:r>
          <w:t xml:space="preserve">f the </w:t>
        </w:r>
      </w:ins>
      <w:ins w:id="128" w:author="Nokia" w:date="2025-03-26T12:25:00Z">
        <w:r>
          <w:rPr>
            <w:i/>
            <w:iCs/>
          </w:rPr>
          <w:t xml:space="preserve">Monitoring Request </w:t>
        </w:r>
        <w:r>
          <w:rPr>
            <w:rFonts w:eastAsia="Yu Mincho"/>
            <w:i/>
            <w:lang w:val="fr-FR"/>
          </w:rPr>
          <w:t>on Available Data Rate</w:t>
        </w:r>
        <w:r>
          <w:t xml:space="preserve"> </w:t>
        </w:r>
      </w:ins>
      <w:ins w:id="129" w:author="Nokia" w:date="2025-03-25T16:44:00Z">
        <w:r>
          <w:t xml:space="preserve">IE </w:t>
        </w:r>
      </w:ins>
      <w:ins w:id="130" w:author="Nokia" w:date="2025-03-26T12:26:00Z">
        <w:r>
          <w:t>wa</w:t>
        </w:r>
      </w:ins>
      <w:ins w:id="131" w:author="Nokia" w:date="2025-03-25T16:44:00Z">
        <w:r>
          <w:t xml:space="preserve">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w:t>
        </w:r>
      </w:ins>
      <w:ins w:id="132" w:author="Nokia" w:date="2025-03-25T16:43:00Z">
        <w:r>
          <w:t>the NG-RAN node shall</w:t>
        </w:r>
      </w:ins>
      <w:ins w:id="133" w:author="Nokia" w:date="2025-03-26T12:28:00Z">
        <w:r>
          <w:t>, if supported,</w:t>
        </w:r>
      </w:ins>
      <w:ins w:id="134" w:author="Nokia" w:date="2025-03-25T16:43:00Z">
        <w:r>
          <w:t xml:space="preserve"> store this information and</w:t>
        </w:r>
      </w:ins>
      <w:ins w:id="135" w:author="Nokia" w:date="2025-03-26T12:28:00Z">
        <w:r>
          <w:t xml:space="preserve"> </w:t>
        </w:r>
      </w:ins>
      <w:ins w:id="136" w:author="Nokia" w:date="2025-03-25T16:43:00Z">
        <w:r>
          <w:t xml:space="preserve"> perform </w:t>
        </w:r>
      </w:ins>
      <w:ins w:id="137" w:author="Nokia" w:date="2025-03-25T16:45:00Z">
        <w:r>
          <w:t>Available bitrate monitoring</w:t>
        </w:r>
      </w:ins>
      <w:ins w:id="138" w:author="Nokia" w:date="2025-03-25T16:43:00Z">
        <w:r>
          <w:t>, as specified in TS 23.501 [9].</w:t>
        </w:r>
        <w:r>
          <w:rPr>
            <w:lang w:eastAsia="ja-JP"/>
          </w:rPr>
          <w:t xml:space="preserve"> </w:t>
        </w:r>
      </w:ins>
    </w:p>
    <w:p w14:paraId="03D681B4" w14:textId="77777777" w:rsidR="00110253" w:rsidRDefault="00000000">
      <w:pPr>
        <w:rPr>
          <w:lang w:eastAsia="ja-JP"/>
        </w:rPr>
      </w:pPr>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If the </w:t>
      </w:r>
      <w:r>
        <w:rPr>
          <w:i/>
          <w:iCs/>
        </w:rPr>
        <w:t xml:space="preserve">ECN Marking or Congestion Information Reporting Request </w:t>
      </w:r>
      <w:r>
        <w:t xml:space="preserve">IE is included in the </w:t>
      </w:r>
      <w:r>
        <w:rPr>
          <w:i/>
          <w:iCs/>
        </w:rPr>
        <w:t>PDU Session Resource Setup Request Transfer</w:t>
      </w:r>
      <w:r>
        <w:t xml:space="preserve"> IE contained in the PDU SESSION RESOURCE SETUP REQUEST message, the NG-RAN node shall, if supported, use it accordingly for the specific QoS flow. If the </w:t>
      </w:r>
      <w:r>
        <w:rPr>
          <w:i/>
          <w:iCs/>
        </w:rPr>
        <w:t>ECN Marking or Congestion Information Reporting Status</w:t>
      </w:r>
      <w:r>
        <w:t xml:space="preserve"> IE is included in the </w:t>
      </w:r>
      <w:r>
        <w:rPr>
          <w:i/>
          <w:iCs/>
        </w:rPr>
        <w:t>PDU Session Resource Setup Response Transfer</w:t>
      </w:r>
      <w:r>
        <w:t xml:space="preserve"> IE,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p>
    <w:bookmarkEnd w:id="125"/>
    <w:p w14:paraId="573A7CFA" w14:textId="77777777" w:rsidR="00110253" w:rsidRDefault="00110253">
      <w:pPr>
        <w:pStyle w:val="Heading4"/>
      </w:pPr>
    </w:p>
    <w:p w14:paraId="79D97190" w14:textId="77777777" w:rsidR="00110253" w:rsidRDefault="00110253"/>
    <w:p w14:paraId="25E68CFD" w14:textId="77777777" w:rsidR="00110253" w:rsidRDefault="00000000">
      <w:pPr>
        <w:spacing w:after="0"/>
      </w:pPr>
      <w:r>
        <w:br w:type="page"/>
      </w:r>
    </w:p>
    <w:p w14:paraId="18BB7A23" w14:textId="77777777" w:rsidR="00110253" w:rsidRDefault="00000000">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6B495B57" w14:textId="77777777" w:rsidR="00110253" w:rsidRDefault="00000000">
      <w:pPr>
        <w:pStyle w:val="Heading3"/>
      </w:pPr>
      <w:bookmarkStart w:id="139" w:name="_Toc29504442"/>
      <w:bookmarkStart w:id="140" w:name="_Toc36552888"/>
      <w:bookmarkStart w:id="141" w:name="_Toc29503274"/>
      <w:bookmarkStart w:id="142" w:name="_Toc20954837"/>
      <w:bookmarkStart w:id="143" w:name="_Toc29503858"/>
      <w:bookmarkStart w:id="144" w:name="_Toc45720120"/>
      <w:bookmarkStart w:id="145" w:name="_Toc97890855"/>
      <w:bookmarkStart w:id="146" w:name="_Toc107409057"/>
      <w:bookmarkStart w:id="147" w:name="_Toc73981723"/>
      <w:bookmarkStart w:id="148" w:name="_Toc112756246"/>
      <w:bookmarkStart w:id="149" w:name="_Toc106108599"/>
      <w:bookmarkStart w:id="150" w:name="_Toc45798000"/>
      <w:bookmarkStart w:id="151" w:name="_Toc99661733"/>
      <w:bookmarkStart w:id="152" w:name="_Toc192841592"/>
      <w:bookmarkStart w:id="153" w:name="_Toc51745589"/>
      <w:bookmarkStart w:id="154" w:name="_Toc64445853"/>
      <w:bookmarkStart w:id="155" w:name="_Toc45897389"/>
      <w:bookmarkStart w:id="156" w:name="_Toc36554615"/>
      <w:bookmarkStart w:id="157" w:name="_Toc105151794"/>
      <w:bookmarkStart w:id="158" w:name="_Toc45651868"/>
      <w:bookmarkStart w:id="159" w:name="_Toc45658300"/>
      <w:bookmarkStart w:id="160" w:name="_Toc99122930"/>
      <w:bookmarkStart w:id="161" w:name="_Toc105173600"/>
      <w:bookmarkStart w:id="162" w:name="_Toc106122504"/>
      <w:bookmarkStart w:id="163" w:name="_Toc88651812"/>
      <w:r>
        <w:t>8.2.3</w:t>
      </w:r>
      <w:r>
        <w:tab/>
        <w:t>PDU Session Resource Modify</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8421582" w14:textId="77777777" w:rsidR="00110253" w:rsidRDefault="00000000">
      <w:pPr>
        <w:pStyle w:val="Heading4"/>
      </w:pPr>
      <w:bookmarkStart w:id="164" w:name="_CR8_2_3_1"/>
      <w:bookmarkStart w:id="165" w:name="_Toc20954838"/>
      <w:bookmarkStart w:id="166" w:name="_Toc29503275"/>
      <w:bookmarkStart w:id="167" w:name="_Toc45798001"/>
      <w:bookmarkStart w:id="168" w:name="_Toc29504443"/>
      <w:bookmarkStart w:id="169" w:name="_Toc45897390"/>
      <w:bookmarkStart w:id="170" w:name="_Toc45658301"/>
      <w:bookmarkStart w:id="171" w:name="_Toc29503859"/>
      <w:bookmarkStart w:id="172" w:name="_Toc36552889"/>
      <w:bookmarkStart w:id="173" w:name="_Toc45651869"/>
      <w:bookmarkStart w:id="174" w:name="_Toc51745590"/>
      <w:bookmarkStart w:id="175" w:name="_Toc36554616"/>
      <w:bookmarkStart w:id="176" w:name="_Toc45720121"/>
      <w:bookmarkStart w:id="177" w:name="_Toc97890856"/>
      <w:bookmarkStart w:id="178" w:name="_Toc99122931"/>
      <w:bookmarkStart w:id="179" w:name="_Toc105151795"/>
      <w:bookmarkStart w:id="180" w:name="_Toc106108600"/>
      <w:bookmarkStart w:id="181" w:name="_Toc99661734"/>
      <w:bookmarkStart w:id="182" w:name="_Toc88651813"/>
      <w:bookmarkStart w:id="183" w:name="_Toc73981724"/>
      <w:bookmarkStart w:id="184" w:name="_Toc105173601"/>
      <w:bookmarkStart w:id="185" w:name="_Toc64445854"/>
      <w:bookmarkStart w:id="186" w:name="_Toc106122505"/>
      <w:bookmarkStart w:id="187" w:name="_Toc107409058"/>
      <w:bookmarkStart w:id="188" w:name="_Toc112756247"/>
      <w:bookmarkStart w:id="189" w:name="_Toc192841593"/>
      <w:bookmarkEnd w:id="164"/>
      <w:r>
        <w:t>8.2.3.1</w:t>
      </w:r>
      <w:r>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A4014A4" w14:textId="77777777" w:rsidR="00110253" w:rsidRDefault="00000000">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27648729" w14:textId="77777777" w:rsidR="00110253" w:rsidRDefault="00000000">
      <w:pPr>
        <w:pStyle w:val="Heading4"/>
      </w:pPr>
      <w:bookmarkStart w:id="190" w:name="_CR8_2_3_2"/>
      <w:bookmarkStart w:id="191" w:name="_Toc20954839"/>
      <w:bookmarkStart w:id="192" w:name="_Toc29503276"/>
      <w:bookmarkStart w:id="193" w:name="_Toc29504444"/>
      <w:bookmarkStart w:id="194" w:name="_Toc36554617"/>
      <w:bookmarkStart w:id="195" w:name="_Toc45658302"/>
      <w:bookmarkStart w:id="196" w:name="_Toc36552890"/>
      <w:bookmarkStart w:id="197" w:name="_Toc29503860"/>
      <w:bookmarkStart w:id="198" w:name="_Toc45651870"/>
      <w:bookmarkStart w:id="199" w:name="_Toc45798002"/>
      <w:bookmarkStart w:id="200" w:name="_Toc45897391"/>
      <w:bookmarkStart w:id="201" w:name="_Toc51745591"/>
      <w:bookmarkStart w:id="202" w:name="_Toc64445855"/>
      <w:bookmarkStart w:id="203" w:name="_Toc73981725"/>
      <w:bookmarkStart w:id="204" w:name="_Toc45720122"/>
      <w:bookmarkStart w:id="205" w:name="_Toc97890857"/>
      <w:bookmarkStart w:id="206" w:name="_Toc105151796"/>
      <w:bookmarkStart w:id="207" w:name="_Toc105173602"/>
      <w:bookmarkStart w:id="208" w:name="_Toc88651814"/>
      <w:bookmarkStart w:id="209" w:name="_Toc99122932"/>
      <w:bookmarkStart w:id="210" w:name="_Toc99661735"/>
      <w:bookmarkStart w:id="211" w:name="_Toc106108601"/>
      <w:bookmarkStart w:id="212" w:name="_Toc106122506"/>
      <w:bookmarkStart w:id="213" w:name="_Toc107409059"/>
      <w:bookmarkStart w:id="214" w:name="_Toc112756248"/>
      <w:bookmarkStart w:id="215" w:name="_Toc192841594"/>
      <w:bookmarkEnd w:id="190"/>
      <w:r>
        <w:t>8.2.3.2</w:t>
      </w:r>
      <w:r>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6A1F07B" w14:textId="77777777" w:rsidR="00110253" w:rsidRDefault="00000000">
      <w:pPr>
        <w:pStyle w:val="FirstChange"/>
      </w:pPr>
      <w:r>
        <w:rPr>
          <w:highlight w:val="yellow"/>
        </w:rPr>
        <w:t>&lt;&lt;&lt;&lt;&lt;&lt;&lt;&lt;&lt;&lt;&lt;&lt;&lt;&lt;&lt;&lt;&lt;&lt;&lt;&lt; Unaffected part is skipped &gt;&gt;&gt;&gt;&gt;&gt;&gt;&gt;&gt;&gt;&gt;&gt;&gt;&gt;&gt;&gt;&gt;&gt;&gt;&gt;</w:t>
      </w:r>
    </w:p>
    <w:p w14:paraId="1D938E8E" w14:textId="77777777" w:rsidR="00110253" w:rsidRDefault="00000000">
      <w:pPr>
        <w:pStyle w:val="B2"/>
      </w:pPr>
      <w:r>
        <w:rPr>
          <w:lang w:eastAsia="zh-CN"/>
        </w:rPr>
        <w:t>-</w:t>
      </w:r>
      <w:r>
        <w:rPr>
          <w:lang w:eastAsia="zh-CN"/>
        </w:rPr>
        <w:tab/>
        <w:t xml:space="preserve">decide to establish a new NG-U tunnel to replace the failed one, in which case it shall include, as applicable, either the new </w:t>
      </w:r>
      <w:r>
        <w:rPr>
          <w:i/>
          <w:iCs/>
          <w:lang w:eastAsia="zh-CN"/>
        </w:rPr>
        <w:t xml:space="preserve">DL NG-U UP TNL Information </w:t>
      </w:r>
      <w:r>
        <w:rPr>
          <w:lang w:eastAsia="zh-CN"/>
        </w:rPr>
        <w:t xml:space="preserve">IE or the </w:t>
      </w:r>
      <w:r>
        <w:rPr>
          <w:i/>
          <w:iCs/>
          <w:lang w:eastAsia="zh-CN"/>
        </w:rPr>
        <w:t xml:space="preserve">Additional DL NG-U UP TNL Information </w:t>
      </w:r>
      <w:r>
        <w:rPr>
          <w:lang w:eastAsia="zh-CN"/>
        </w:rPr>
        <w:t xml:space="preserve">IE, and set the </w:t>
      </w:r>
      <w:r>
        <w:rPr>
          <w:i/>
          <w:iCs/>
          <w:lang w:eastAsia="zh-CN"/>
        </w:rPr>
        <w:t xml:space="preserve">User Plane Failure Indication Report </w:t>
      </w:r>
      <w:r>
        <w:rPr>
          <w:lang w:eastAsia="zh-CN"/>
        </w:rPr>
        <w:t xml:space="preserve">IE </w:t>
      </w:r>
      <w:r>
        <w:rPr>
          <w:rFonts w:hint="eastAsia"/>
          <w:lang w:eastAsia="zh-CN"/>
        </w:rPr>
        <w:t>in</w:t>
      </w:r>
      <w:r>
        <w:t xml:space="preserve"> the</w:t>
      </w:r>
      <w:r>
        <w:rPr>
          <w:lang w:eastAsia="zh-CN"/>
        </w:rPr>
        <w:t xml:space="preserve"> </w:t>
      </w:r>
      <w:r>
        <w:rPr>
          <w:i/>
          <w:lang w:eastAsia="ja-JP"/>
        </w:rPr>
        <w:t>PDU Session Resource Modify Response Transfer</w:t>
      </w:r>
      <w:r>
        <w:rPr>
          <w:rFonts w:hint="eastAsia"/>
          <w:i/>
          <w:lang w:eastAsia="zh-CN"/>
        </w:rPr>
        <w:t xml:space="preserve"> </w:t>
      </w:r>
      <w:r>
        <w:rPr>
          <w:rFonts w:hint="eastAsia"/>
          <w:lang w:eastAsia="zh-CN"/>
        </w:rPr>
        <w:t>IE</w:t>
      </w:r>
      <w:r>
        <w:rPr>
          <w:lang w:eastAsia="zh-CN"/>
        </w:rPr>
        <w:t xml:space="preserve"> to "new transport address allocated" and use the </w:t>
      </w:r>
      <w:r>
        <w:rPr>
          <w:i/>
          <w:iCs/>
          <w:lang w:eastAsia="zh-CN"/>
        </w:rPr>
        <w:t>UL NG-U UP TNL Information</w:t>
      </w:r>
      <w:r>
        <w:rPr>
          <w:lang w:eastAsia="zh-CN"/>
        </w:rPr>
        <w:t xml:space="preserve"> IE in the </w:t>
      </w:r>
      <w:r>
        <w:rPr>
          <w:i/>
          <w:iCs/>
          <w:lang w:eastAsia="zh-CN"/>
        </w:rPr>
        <w:t>User Plane Failure Indication</w:t>
      </w:r>
      <w:r>
        <w:rPr>
          <w:lang w:eastAsia="zh-CN"/>
        </w:rPr>
        <w:t xml:space="preserve"> IE for the uplink data.</w:t>
      </w:r>
    </w:p>
    <w:p w14:paraId="40D09854" w14:textId="77777777" w:rsidR="00110253" w:rsidRDefault="00000000">
      <w:r>
        <w:rPr>
          <w:lang w:eastAsia="ja-JP"/>
        </w:rPr>
        <w:t xml:space="preserve">For each QoS flow which has been successfully added or modified, </w:t>
      </w:r>
      <w:r>
        <w:rPr>
          <w:rFonts w:hint="eastAsia"/>
          <w:lang w:eastAsia="zh-CN"/>
        </w:rPr>
        <w:t>i</w:t>
      </w:r>
      <w:r>
        <w:t>f the</w:t>
      </w:r>
      <w:r>
        <w:rPr>
          <w:i/>
        </w:rPr>
        <w:t xml:space="preserve"> </w:t>
      </w:r>
      <w:r>
        <w:rPr>
          <w:i/>
          <w:lang w:eastAsia="ja-JP"/>
        </w:rPr>
        <w:t>QoS Monitoring Request</w:t>
      </w:r>
      <w:r>
        <w:rPr>
          <w:lang w:eastAsia="ja-JP"/>
        </w:rPr>
        <w:t xml:space="preserve"> IE was included in </w:t>
      </w:r>
      <w:r>
        <w:t xml:space="preserve">the </w:t>
      </w:r>
      <w:r>
        <w:rPr>
          <w:i/>
        </w:rPr>
        <w:t>QoS Flow Level QoS Parameters</w:t>
      </w:r>
      <w:r>
        <w:t xml:space="preserve"> IE </w:t>
      </w:r>
      <w:r>
        <w:rPr>
          <w:lang w:eastAsia="zh-CN"/>
        </w:rPr>
        <w:t xml:space="preserve">contained in </w:t>
      </w:r>
      <w:r>
        <w:t>the</w:t>
      </w:r>
      <w:r>
        <w:rPr>
          <w:lang w:eastAsia="zh-CN"/>
        </w:rPr>
        <w:t xml:space="preserve"> </w:t>
      </w:r>
      <w:r>
        <w:t xml:space="preserve">PDU SESSION RESOURCE </w:t>
      </w:r>
      <w:r>
        <w:rPr>
          <w:rFonts w:hint="eastAsia"/>
          <w:lang w:eastAsia="zh-CN"/>
        </w:rPr>
        <w:t>MODIFY</w:t>
      </w:r>
      <w:r>
        <w:t xml:space="preserve"> REQUEST message, the NG-RAN node shall store this information, and, if supported, perform delay measurement and QoS monitoring, as specified in TS 23.501 [9].</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1D70B7F1" w14:textId="77777777" w:rsidR="00110253" w:rsidRDefault="00000000">
      <w:ins w:id="216" w:author="Nokia" w:date="2025-03-25T16:43:00Z">
        <w:r>
          <w:rPr>
            <w:lang w:eastAsia="ja-JP"/>
          </w:rPr>
          <w:t xml:space="preserve">For each GBR QoS flow which has been successfully </w:t>
        </w:r>
      </w:ins>
      <w:ins w:id="217" w:author="Nokia" w:date="2025-03-25T16:47:00Z">
        <w:r>
          <w:rPr>
            <w:lang w:eastAsia="ja-JP"/>
          </w:rPr>
          <w:t>added or modified</w:t>
        </w:r>
      </w:ins>
      <w:ins w:id="218" w:author="Nokia" w:date="2025-03-25T16:43:00Z">
        <w:r>
          <w:rPr>
            <w:lang w:eastAsia="ja-JP"/>
          </w:rPr>
          <w:t xml:space="preserve">, </w:t>
        </w:r>
      </w:ins>
      <w:ins w:id="219" w:author="Nokia" w:date="2025-03-25T16:44:00Z">
        <w:r>
          <w:rPr>
            <w:rFonts w:hint="eastAsia"/>
            <w:lang w:eastAsia="zh-CN"/>
          </w:rPr>
          <w:t>i</w:t>
        </w:r>
        <w:r>
          <w:t xml:space="preserve">f the </w:t>
        </w:r>
      </w:ins>
      <w:ins w:id="220" w:author="Nokia" w:date="2025-03-26T12:26:00Z">
        <w:r>
          <w:rPr>
            <w:i/>
            <w:iCs/>
          </w:rPr>
          <w:t xml:space="preserve">Monitoring Request </w:t>
        </w:r>
        <w:r>
          <w:rPr>
            <w:rFonts w:eastAsia="Yu Mincho"/>
            <w:i/>
            <w:lang w:val="fr-FR"/>
          </w:rPr>
          <w:t>on Available Data Rate</w:t>
        </w:r>
        <w:r>
          <w:t xml:space="preserve"> </w:t>
        </w:r>
      </w:ins>
      <w:ins w:id="221" w:author="Nokia" w:date="2025-03-25T16:44:00Z">
        <w:r>
          <w:t xml:space="preserve">IE </w:t>
        </w:r>
      </w:ins>
      <w:ins w:id="222" w:author="Nokia" w:date="2025-03-26T12:26:00Z">
        <w:r>
          <w:t>wa</w:t>
        </w:r>
      </w:ins>
      <w:ins w:id="223" w:author="Nokia" w:date="2025-03-25T16:44:00Z">
        <w:r>
          <w:t xml:space="preserve">s included in the </w:t>
        </w:r>
        <w:r>
          <w:rPr>
            <w:i/>
            <w:lang w:eastAsia="ja-JP"/>
          </w:rPr>
          <w:t>GBR QoS Flow Information</w:t>
        </w:r>
        <w:r>
          <w:rPr>
            <w:lang w:eastAsia="ja-JP"/>
          </w:rPr>
          <w:t xml:space="preserve"> IE</w:t>
        </w:r>
        <w:r>
          <w:rPr>
            <w:lang w:eastAsia="zh-CN"/>
          </w:rPr>
          <w:t xml:space="preserve"> in the </w:t>
        </w:r>
      </w:ins>
      <w:ins w:id="224" w:author="Nokia" w:date="2025-03-25T16:48:00Z">
        <w:r>
          <w:rPr>
            <w:i/>
            <w:lang w:eastAsia="zh-CN"/>
          </w:rPr>
          <w:t xml:space="preserve">PDU Session Resource Modify Request Transfer </w:t>
        </w:r>
      </w:ins>
      <w:ins w:id="225" w:author="Nokia" w:date="2025-03-25T16:44:00Z">
        <w:r>
          <w:rPr>
            <w:lang w:eastAsia="zh-CN"/>
          </w:rPr>
          <w:t xml:space="preserve">IE of the PDU SESSION RESOURCE </w:t>
        </w:r>
      </w:ins>
      <w:ins w:id="226" w:author="Nokia" w:date="2025-03-25T16:48:00Z">
        <w:r>
          <w:rPr>
            <w:rFonts w:hint="eastAsia"/>
            <w:lang w:eastAsia="zh-CN"/>
          </w:rPr>
          <w:t>MODIFY</w:t>
        </w:r>
        <w:r>
          <w:t xml:space="preserve"> </w:t>
        </w:r>
      </w:ins>
      <w:ins w:id="227" w:author="Nokia" w:date="2025-03-25T16:44:00Z">
        <w:r>
          <w:rPr>
            <w:lang w:eastAsia="zh-CN"/>
          </w:rPr>
          <w:t>REQUEST message</w:t>
        </w:r>
        <w:r>
          <w:t xml:space="preserve">, </w:t>
        </w:r>
      </w:ins>
      <w:ins w:id="228" w:author="Nokia" w:date="2025-03-25T16:43:00Z">
        <w:r>
          <w:t>the NG-RAN node shall</w:t>
        </w:r>
      </w:ins>
      <w:ins w:id="229" w:author="Nokia" w:date="2025-03-26T12:28:00Z">
        <w:r>
          <w:t>, if supported,</w:t>
        </w:r>
      </w:ins>
      <w:ins w:id="230" w:author="Nokia" w:date="2025-03-25T16:43:00Z">
        <w:r>
          <w:t xml:space="preserve"> store this information and perform </w:t>
        </w:r>
      </w:ins>
      <w:ins w:id="231" w:author="Nokia" w:date="2025-03-25T16:45:00Z">
        <w:r>
          <w:t>Available bitrate monitoring</w:t>
        </w:r>
      </w:ins>
      <w:ins w:id="232" w:author="Nokia" w:date="2025-03-25T16:43:00Z">
        <w:r>
          <w:t>, as specified in TS 23.501 [9].</w:t>
        </w:r>
      </w:ins>
    </w:p>
    <w:p w14:paraId="084D61D6" w14:textId="77777777" w:rsidR="00110253" w:rsidRDefault="00000000">
      <w:r>
        <w:t xml:space="preserve">The </w:t>
      </w:r>
      <w:r>
        <w:rPr>
          <w:rFonts w:hint="eastAsia"/>
          <w:lang w:eastAsia="zh-CN"/>
        </w:rPr>
        <w:t>NG-RAN node</w:t>
      </w:r>
      <w:r>
        <w:t xml:space="preserve"> shall report to the </w:t>
      </w:r>
      <w:r>
        <w:rPr>
          <w:rFonts w:hint="eastAsia"/>
          <w:lang w:eastAsia="zh-CN"/>
        </w:rPr>
        <w:t>AMF</w:t>
      </w:r>
      <w:r>
        <w:t xml:space="preserve">, in the PDU </w:t>
      </w:r>
      <w:r>
        <w:rPr>
          <w:iCs/>
          <w:lang w:eastAsia="zh-CN"/>
        </w:rPr>
        <w:t>SESSION</w:t>
      </w:r>
      <w:r>
        <w:t xml:space="preserve"> RESOURCE MODIFY RESPONSE message, the result for </w:t>
      </w:r>
      <w:r>
        <w:rPr>
          <w:rFonts w:hint="eastAsia"/>
          <w:lang w:eastAsia="zh-CN"/>
        </w:rPr>
        <w:t>each PDU session</w:t>
      </w:r>
      <w:r>
        <w:t xml:space="preserve"> </w:t>
      </w:r>
      <w:r>
        <w:rPr>
          <w:rFonts w:hint="eastAsia"/>
          <w:lang w:eastAsia="zh-CN"/>
        </w:rPr>
        <w:t xml:space="preserve">requested to </w:t>
      </w:r>
      <w:r>
        <w:t>be modified</w:t>
      </w:r>
      <w:r>
        <w:rPr>
          <w:rFonts w:hint="eastAsia"/>
          <w:lang w:eastAsia="zh-CN"/>
        </w:rPr>
        <w:t xml:space="preserve"> listed in </w:t>
      </w:r>
      <w:r>
        <w:rPr>
          <w:lang w:eastAsia="zh-CN"/>
        </w:rPr>
        <w:t xml:space="preserve">the </w:t>
      </w:r>
      <w:r>
        <w:t xml:space="preserve">PDU SESSION RESOURCE </w:t>
      </w:r>
      <w:r>
        <w:rPr>
          <w:rFonts w:hint="eastAsia"/>
          <w:lang w:eastAsia="zh-CN"/>
        </w:rPr>
        <w:t>MODIFY</w:t>
      </w:r>
      <w:r>
        <w:t xml:space="preserve"> REQUEST message:</w:t>
      </w:r>
    </w:p>
    <w:p w14:paraId="1BAEF495" w14:textId="77777777" w:rsidR="00110253" w:rsidRDefault="00000000">
      <w:pPr>
        <w:spacing w:after="0"/>
      </w:pPr>
      <w:r>
        <w:br w:type="page"/>
      </w:r>
    </w:p>
    <w:p w14:paraId="21E9C78E" w14:textId="77777777" w:rsidR="00110253" w:rsidRDefault="00000000">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20995ABE" w14:textId="77777777" w:rsidR="00110253" w:rsidRDefault="00000000">
      <w:pPr>
        <w:pStyle w:val="Heading4"/>
      </w:pPr>
      <w:bookmarkStart w:id="233" w:name="_Toc29504207"/>
      <w:bookmarkStart w:id="234" w:name="_Toc36553237"/>
      <w:bookmarkStart w:id="235" w:name="_Toc20955174"/>
      <w:bookmarkStart w:id="236" w:name="_Toc36554964"/>
      <w:bookmarkStart w:id="237" w:name="_Toc45652275"/>
      <w:bookmarkStart w:id="238" w:name="_Toc29504791"/>
      <w:bookmarkStart w:id="239" w:name="_Toc29503623"/>
      <w:bookmarkStart w:id="240" w:name="_Toc45658707"/>
      <w:bookmarkStart w:id="241" w:name="_Toc64446264"/>
      <w:bookmarkStart w:id="242" w:name="_Toc73982134"/>
      <w:bookmarkStart w:id="243" w:name="_Toc97891266"/>
      <w:bookmarkStart w:id="244" w:name="_Toc45897796"/>
      <w:bookmarkStart w:id="245" w:name="_Toc88652223"/>
      <w:bookmarkStart w:id="246" w:name="_Toc51746000"/>
      <w:bookmarkStart w:id="247" w:name="_Toc45720527"/>
      <w:bookmarkStart w:id="248" w:name="_Toc45798407"/>
      <w:bookmarkStart w:id="249" w:name="_Toc112756732"/>
      <w:bookmarkStart w:id="250" w:name="_Toc106109085"/>
      <w:bookmarkStart w:id="251" w:name="_Toc106122990"/>
      <w:bookmarkStart w:id="252" w:name="_Toc99123409"/>
      <w:bookmarkStart w:id="253" w:name="_Toc99662214"/>
      <w:bookmarkStart w:id="254" w:name="_Toc107409543"/>
      <w:bookmarkStart w:id="255" w:name="_Toc105152281"/>
      <w:bookmarkStart w:id="256" w:name="_Toc105174087"/>
      <w:bookmarkStart w:id="257" w:name="_Toc192842115"/>
      <w:r>
        <w:t>9.3.1.10</w:t>
      </w:r>
      <w:r>
        <w:tab/>
        <w:t>GBR QoS Flow Information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63B01CB" w14:textId="77777777" w:rsidR="00110253" w:rsidRDefault="00000000">
      <w:r>
        <w:t>This IE indicates QoS parameters for a GBR QoS flow for downlink and uplink.</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110253" w14:paraId="62377DB3" w14:textId="77777777">
        <w:tc>
          <w:tcPr>
            <w:tcW w:w="2267" w:type="dxa"/>
          </w:tcPr>
          <w:p w14:paraId="10C08943" w14:textId="77777777" w:rsidR="00110253" w:rsidRDefault="00000000">
            <w:pPr>
              <w:pStyle w:val="TAH"/>
              <w:rPr>
                <w:rFonts w:cs="Arial"/>
                <w:lang w:eastAsia="ja-JP"/>
              </w:rPr>
            </w:pPr>
            <w:r>
              <w:rPr>
                <w:rFonts w:cs="Arial"/>
                <w:lang w:eastAsia="ja-JP"/>
              </w:rPr>
              <w:lastRenderedPageBreak/>
              <w:t>IE/Group Name</w:t>
            </w:r>
          </w:p>
        </w:tc>
        <w:tc>
          <w:tcPr>
            <w:tcW w:w="1020" w:type="dxa"/>
          </w:tcPr>
          <w:p w14:paraId="455E91E0" w14:textId="77777777" w:rsidR="00110253" w:rsidRDefault="00000000">
            <w:pPr>
              <w:pStyle w:val="TAH"/>
              <w:rPr>
                <w:rFonts w:cs="Arial"/>
                <w:lang w:eastAsia="ja-JP"/>
              </w:rPr>
            </w:pPr>
            <w:r>
              <w:rPr>
                <w:rFonts w:cs="Arial"/>
                <w:lang w:eastAsia="ja-JP"/>
              </w:rPr>
              <w:t>Presence</w:t>
            </w:r>
          </w:p>
        </w:tc>
        <w:tc>
          <w:tcPr>
            <w:tcW w:w="1077" w:type="dxa"/>
          </w:tcPr>
          <w:p w14:paraId="580F239A" w14:textId="77777777" w:rsidR="00110253" w:rsidRDefault="00000000">
            <w:pPr>
              <w:pStyle w:val="TAH"/>
              <w:rPr>
                <w:rFonts w:cs="Arial"/>
                <w:lang w:eastAsia="ja-JP"/>
              </w:rPr>
            </w:pPr>
            <w:r>
              <w:rPr>
                <w:rFonts w:cs="Arial"/>
                <w:lang w:eastAsia="ja-JP"/>
              </w:rPr>
              <w:t>Range</w:t>
            </w:r>
          </w:p>
        </w:tc>
        <w:tc>
          <w:tcPr>
            <w:tcW w:w="1587" w:type="dxa"/>
          </w:tcPr>
          <w:p w14:paraId="57D5B3FE" w14:textId="77777777" w:rsidR="00110253" w:rsidRDefault="00000000">
            <w:pPr>
              <w:pStyle w:val="TAH"/>
              <w:rPr>
                <w:rFonts w:cs="Arial"/>
                <w:lang w:eastAsia="ja-JP"/>
              </w:rPr>
            </w:pPr>
            <w:r>
              <w:rPr>
                <w:rFonts w:cs="Arial"/>
                <w:lang w:eastAsia="ja-JP"/>
              </w:rPr>
              <w:t>IE type and reference</w:t>
            </w:r>
          </w:p>
        </w:tc>
        <w:tc>
          <w:tcPr>
            <w:tcW w:w="1757" w:type="dxa"/>
          </w:tcPr>
          <w:p w14:paraId="3C670A70" w14:textId="77777777" w:rsidR="00110253" w:rsidRDefault="00000000">
            <w:pPr>
              <w:pStyle w:val="TAH"/>
              <w:rPr>
                <w:rFonts w:cs="Arial"/>
                <w:lang w:eastAsia="ja-JP"/>
              </w:rPr>
            </w:pPr>
            <w:r>
              <w:rPr>
                <w:rFonts w:cs="Arial"/>
                <w:lang w:eastAsia="ja-JP"/>
              </w:rPr>
              <w:t>Semantics description</w:t>
            </w:r>
          </w:p>
        </w:tc>
        <w:tc>
          <w:tcPr>
            <w:tcW w:w="1077" w:type="dxa"/>
          </w:tcPr>
          <w:p w14:paraId="58084B7E" w14:textId="77777777" w:rsidR="00110253" w:rsidRDefault="00000000">
            <w:pPr>
              <w:pStyle w:val="TAH"/>
              <w:rPr>
                <w:rFonts w:cs="Arial"/>
                <w:lang w:eastAsia="ja-JP"/>
              </w:rPr>
            </w:pPr>
            <w:r>
              <w:rPr>
                <w:rFonts w:cs="Arial"/>
                <w:lang w:eastAsia="ja-JP"/>
              </w:rPr>
              <w:t>Criticality</w:t>
            </w:r>
          </w:p>
        </w:tc>
        <w:tc>
          <w:tcPr>
            <w:tcW w:w="1077" w:type="dxa"/>
          </w:tcPr>
          <w:p w14:paraId="514514B0" w14:textId="77777777" w:rsidR="00110253" w:rsidRDefault="00000000">
            <w:pPr>
              <w:pStyle w:val="TAH"/>
              <w:rPr>
                <w:rFonts w:cs="Arial"/>
                <w:lang w:eastAsia="ja-JP"/>
              </w:rPr>
            </w:pPr>
            <w:r>
              <w:rPr>
                <w:rFonts w:cs="Arial"/>
                <w:lang w:eastAsia="ja-JP"/>
              </w:rPr>
              <w:t>Assigned Criticality</w:t>
            </w:r>
          </w:p>
        </w:tc>
      </w:tr>
      <w:tr w:rsidR="00110253" w14:paraId="7DD61A84" w14:textId="77777777">
        <w:tc>
          <w:tcPr>
            <w:tcW w:w="2267" w:type="dxa"/>
          </w:tcPr>
          <w:p w14:paraId="05DE2D19" w14:textId="77777777" w:rsidR="00110253" w:rsidRDefault="00000000">
            <w:pPr>
              <w:pStyle w:val="TAL"/>
              <w:rPr>
                <w:rFonts w:eastAsia="Batang" w:cs="Arial"/>
                <w:lang w:eastAsia="ja-JP"/>
              </w:rPr>
            </w:pPr>
            <w:r>
              <w:rPr>
                <w:lang w:eastAsia="ja-JP"/>
              </w:rPr>
              <w:t>Maximum Flow Bit Rate Downlink</w:t>
            </w:r>
          </w:p>
        </w:tc>
        <w:tc>
          <w:tcPr>
            <w:tcW w:w="1020" w:type="dxa"/>
          </w:tcPr>
          <w:p w14:paraId="3774CF3B" w14:textId="77777777" w:rsidR="00110253" w:rsidRDefault="00000000">
            <w:pPr>
              <w:pStyle w:val="TAL"/>
              <w:rPr>
                <w:rFonts w:cs="Arial"/>
                <w:lang w:eastAsia="ja-JP"/>
              </w:rPr>
            </w:pPr>
            <w:r>
              <w:rPr>
                <w:rFonts w:cs="Arial"/>
                <w:lang w:eastAsia="ja-JP"/>
              </w:rPr>
              <w:t>M</w:t>
            </w:r>
          </w:p>
        </w:tc>
        <w:tc>
          <w:tcPr>
            <w:tcW w:w="1077" w:type="dxa"/>
          </w:tcPr>
          <w:p w14:paraId="173ED849" w14:textId="77777777" w:rsidR="00110253" w:rsidRDefault="00110253">
            <w:pPr>
              <w:pStyle w:val="TAL"/>
              <w:rPr>
                <w:i/>
                <w:lang w:eastAsia="ja-JP"/>
              </w:rPr>
            </w:pPr>
          </w:p>
        </w:tc>
        <w:tc>
          <w:tcPr>
            <w:tcW w:w="1587" w:type="dxa"/>
          </w:tcPr>
          <w:p w14:paraId="60FC37CB" w14:textId="77777777" w:rsidR="00110253" w:rsidRDefault="00000000">
            <w:pPr>
              <w:pStyle w:val="TAL"/>
              <w:rPr>
                <w:lang w:eastAsia="ja-JP"/>
              </w:rPr>
            </w:pPr>
            <w:r>
              <w:rPr>
                <w:lang w:eastAsia="ja-JP"/>
              </w:rPr>
              <w:t>Bit Rate</w:t>
            </w:r>
          </w:p>
          <w:p w14:paraId="46F54754" w14:textId="77777777" w:rsidR="00110253" w:rsidRDefault="00000000">
            <w:pPr>
              <w:pStyle w:val="TAL"/>
              <w:rPr>
                <w:lang w:eastAsia="ja-JP"/>
              </w:rPr>
            </w:pPr>
            <w:r>
              <w:rPr>
                <w:lang w:eastAsia="ja-JP"/>
              </w:rPr>
              <w:t>9.3.1.4</w:t>
            </w:r>
          </w:p>
        </w:tc>
        <w:tc>
          <w:tcPr>
            <w:tcW w:w="1757" w:type="dxa"/>
          </w:tcPr>
          <w:p w14:paraId="4ABE4086" w14:textId="77777777" w:rsidR="00110253" w:rsidRDefault="00000000">
            <w:pPr>
              <w:pStyle w:val="TAL"/>
              <w:rPr>
                <w:lang w:eastAsia="ja-JP"/>
              </w:rPr>
            </w:pPr>
            <w:r>
              <w:rPr>
                <w:lang w:eastAsia="ja-JP"/>
              </w:rPr>
              <w:t>Maximum Bit Rate in DL. Details in TS 23.501 [9].</w:t>
            </w:r>
          </w:p>
        </w:tc>
        <w:tc>
          <w:tcPr>
            <w:tcW w:w="1077" w:type="dxa"/>
          </w:tcPr>
          <w:p w14:paraId="7FBE3ACE" w14:textId="77777777" w:rsidR="00110253" w:rsidRDefault="00000000">
            <w:pPr>
              <w:pStyle w:val="TAC"/>
              <w:rPr>
                <w:lang w:eastAsia="ja-JP"/>
              </w:rPr>
            </w:pPr>
            <w:r>
              <w:rPr>
                <w:lang w:eastAsia="ja-JP"/>
              </w:rPr>
              <w:t>-</w:t>
            </w:r>
          </w:p>
        </w:tc>
        <w:tc>
          <w:tcPr>
            <w:tcW w:w="1077" w:type="dxa"/>
          </w:tcPr>
          <w:p w14:paraId="3FE2E0C7" w14:textId="77777777" w:rsidR="00110253" w:rsidRDefault="00110253">
            <w:pPr>
              <w:pStyle w:val="TAC"/>
              <w:rPr>
                <w:lang w:eastAsia="ja-JP"/>
              </w:rPr>
            </w:pPr>
          </w:p>
        </w:tc>
      </w:tr>
      <w:tr w:rsidR="00110253" w14:paraId="62C52667" w14:textId="77777777">
        <w:tc>
          <w:tcPr>
            <w:tcW w:w="2267" w:type="dxa"/>
          </w:tcPr>
          <w:p w14:paraId="19C42D32" w14:textId="77777777" w:rsidR="00110253" w:rsidRDefault="00000000">
            <w:pPr>
              <w:pStyle w:val="TAL"/>
              <w:rPr>
                <w:rFonts w:eastAsia="Batang" w:cs="Arial"/>
                <w:lang w:eastAsia="ja-JP"/>
              </w:rPr>
            </w:pPr>
            <w:r>
              <w:rPr>
                <w:lang w:eastAsia="ja-JP"/>
              </w:rPr>
              <w:t>Maximum Flow Bit Rate Uplink</w:t>
            </w:r>
          </w:p>
        </w:tc>
        <w:tc>
          <w:tcPr>
            <w:tcW w:w="1020" w:type="dxa"/>
          </w:tcPr>
          <w:p w14:paraId="160698BB" w14:textId="77777777" w:rsidR="00110253" w:rsidRDefault="00000000">
            <w:pPr>
              <w:pStyle w:val="TAL"/>
              <w:rPr>
                <w:rFonts w:cs="Arial"/>
                <w:lang w:eastAsia="ja-JP"/>
              </w:rPr>
            </w:pPr>
            <w:r>
              <w:rPr>
                <w:rFonts w:cs="Arial"/>
                <w:lang w:eastAsia="ja-JP"/>
              </w:rPr>
              <w:t>M</w:t>
            </w:r>
          </w:p>
        </w:tc>
        <w:tc>
          <w:tcPr>
            <w:tcW w:w="1077" w:type="dxa"/>
          </w:tcPr>
          <w:p w14:paraId="161DEEF1" w14:textId="77777777" w:rsidR="00110253" w:rsidRDefault="00110253">
            <w:pPr>
              <w:pStyle w:val="TAL"/>
              <w:rPr>
                <w:i/>
                <w:lang w:eastAsia="ja-JP"/>
              </w:rPr>
            </w:pPr>
          </w:p>
        </w:tc>
        <w:tc>
          <w:tcPr>
            <w:tcW w:w="1587" w:type="dxa"/>
          </w:tcPr>
          <w:p w14:paraId="15643F16" w14:textId="77777777" w:rsidR="00110253" w:rsidRDefault="00000000">
            <w:pPr>
              <w:pStyle w:val="TAL"/>
              <w:rPr>
                <w:lang w:eastAsia="ja-JP"/>
              </w:rPr>
            </w:pPr>
            <w:r>
              <w:rPr>
                <w:lang w:eastAsia="ja-JP"/>
              </w:rPr>
              <w:t>Bit Rate</w:t>
            </w:r>
          </w:p>
          <w:p w14:paraId="41D4F6EC" w14:textId="77777777" w:rsidR="00110253" w:rsidRDefault="00000000">
            <w:pPr>
              <w:pStyle w:val="TAL"/>
              <w:rPr>
                <w:lang w:eastAsia="ja-JP"/>
              </w:rPr>
            </w:pPr>
            <w:r>
              <w:rPr>
                <w:lang w:eastAsia="ja-JP"/>
              </w:rPr>
              <w:t>9.3.1.4</w:t>
            </w:r>
          </w:p>
        </w:tc>
        <w:tc>
          <w:tcPr>
            <w:tcW w:w="1757" w:type="dxa"/>
          </w:tcPr>
          <w:p w14:paraId="2211A3F6" w14:textId="77777777" w:rsidR="00110253" w:rsidRDefault="00000000">
            <w:pPr>
              <w:pStyle w:val="TAL"/>
              <w:rPr>
                <w:lang w:eastAsia="ja-JP"/>
              </w:rPr>
            </w:pPr>
            <w:r>
              <w:rPr>
                <w:lang w:eastAsia="ja-JP"/>
              </w:rPr>
              <w:t>Maximum Bit Rate in UL. Details in TS 23.501 [9].</w:t>
            </w:r>
          </w:p>
        </w:tc>
        <w:tc>
          <w:tcPr>
            <w:tcW w:w="1077" w:type="dxa"/>
          </w:tcPr>
          <w:p w14:paraId="19CBE13F" w14:textId="77777777" w:rsidR="00110253" w:rsidRDefault="00000000">
            <w:pPr>
              <w:pStyle w:val="TAC"/>
              <w:rPr>
                <w:lang w:eastAsia="ja-JP"/>
              </w:rPr>
            </w:pPr>
            <w:r>
              <w:rPr>
                <w:lang w:eastAsia="ja-JP"/>
              </w:rPr>
              <w:t>-</w:t>
            </w:r>
          </w:p>
        </w:tc>
        <w:tc>
          <w:tcPr>
            <w:tcW w:w="1077" w:type="dxa"/>
          </w:tcPr>
          <w:p w14:paraId="3D8CEF4D" w14:textId="77777777" w:rsidR="00110253" w:rsidRDefault="00110253">
            <w:pPr>
              <w:pStyle w:val="TAC"/>
              <w:rPr>
                <w:lang w:eastAsia="ja-JP"/>
              </w:rPr>
            </w:pPr>
          </w:p>
        </w:tc>
      </w:tr>
      <w:tr w:rsidR="00110253" w14:paraId="1AE08BFF" w14:textId="77777777">
        <w:tc>
          <w:tcPr>
            <w:tcW w:w="2267" w:type="dxa"/>
          </w:tcPr>
          <w:p w14:paraId="405F178F" w14:textId="77777777" w:rsidR="00110253" w:rsidRDefault="00000000">
            <w:pPr>
              <w:pStyle w:val="TAL"/>
              <w:rPr>
                <w:rFonts w:eastAsia="Batang" w:cs="Arial"/>
                <w:lang w:eastAsia="ja-JP"/>
              </w:rPr>
            </w:pPr>
            <w:r>
              <w:rPr>
                <w:lang w:eastAsia="ja-JP"/>
              </w:rPr>
              <w:t>Guaranteed Flow Bit Rate Downlink</w:t>
            </w:r>
          </w:p>
        </w:tc>
        <w:tc>
          <w:tcPr>
            <w:tcW w:w="1020" w:type="dxa"/>
          </w:tcPr>
          <w:p w14:paraId="1B179022" w14:textId="77777777" w:rsidR="00110253" w:rsidRDefault="00000000">
            <w:pPr>
              <w:pStyle w:val="TAL"/>
              <w:rPr>
                <w:rFonts w:cs="Arial"/>
                <w:lang w:eastAsia="ja-JP"/>
              </w:rPr>
            </w:pPr>
            <w:r>
              <w:rPr>
                <w:rFonts w:cs="Arial"/>
                <w:lang w:eastAsia="ja-JP"/>
              </w:rPr>
              <w:t>M</w:t>
            </w:r>
          </w:p>
        </w:tc>
        <w:tc>
          <w:tcPr>
            <w:tcW w:w="1077" w:type="dxa"/>
          </w:tcPr>
          <w:p w14:paraId="72013141" w14:textId="77777777" w:rsidR="00110253" w:rsidRDefault="00110253">
            <w:pPr>
              <w:pStyle w:val="TAL"/>
              <w:rPr>
                <w:i/>
                <w:lang w:eastAsia="ja-JP"/>
              </w:rPr>
            </w:pPr>
          </w:p>
        </w:tc>
        <w:tc>
          <w:tcPr>
            <w:tcW w:w="1587" w:type="dxa"/>
          </w:tcPr>
          <w:p w14:paraId="32CB80B4" w14:textId="77777777" w:rsidR="00110253" w:rsidRDefault="00000000">
            <w:pPr>
              <w:pStyle w:val="TAL"/>
              <w:rPr>
                <w:lang w:eastAsia="ja-JP"/>
              </w:rPr>
            </w:pPr>
            <w:r>
              <w:rPr>
                <w:lang w:eastAsia="ja-JP"/>
              </w:rPr>
              <w:t>Bit Rate</w:t>
            </w:r>
          </w:p>
          <w:p w14:paraId="4415370F" w14:textId="77777777" w:rsidR="00110253" w:rsidRDefault="00000000">
            <w:pPr>
              <w:pStyle w:val="TAL"/>
              <w:rPr>
                <w:lang w:eastAsia="ja-JP"/>
              </w:rPr>
            </w:pPr>
            <w:r>
              <w:rPr>
                <w:lang w:eastAsia="ja-JP"/>
              </w:rPr>
              <w:t>9.3.1.4</w:t>
            </w:r>
          </w:p>
        </w:tc>
        <w:tc>
          <w:tcPr>
            <w:tcW w:w="1757" w:type="dxa"/>
          </w:tcPr>
          <w:p w14:paraId="7CEE00BB" w14:textId="77777777" w:rsidR="00110253" w:rsidRDefault="00000000">
            <w:pPr>
              <w:pStyle w:val="TAL"/>
              <w:rPr>
                <w:lang w:eastAsia="ja-JP"/>
              </w:rPr>
            </w:pPr>
            <w:r>
              <w:rPr>
                <w:lang w:eastAsia="ja-JP"/>
              </w:rPr>
              <w:t>Guaranteed Bit Rate (provided there is data to deliver) in DL. Details in TS 23.501 [9].</w:t>
            </w:r>
          </w:p>
        </w:tc>
        <w:tc>
          <w:tcPr>
            <w:tcW w:w="1077" w:type="dxa"/>
          </w:tcPr>
          <w:p w14:paraId="519EEE4F" w14:textId="77777777" w:rsidR="00110253" w:rsidRDefault="00000000">
            <w:pPr>
              <w:pStyle w:val="TAC"/>
              <w:rPr>
                <w:lang w:eastAsia="ja-JP"/>
              </w:rPr>
            </w:pPr>
            <w:r>
              <w:rPr>
                <w:lang w:eastAsia="ja-JP"/>
              </w:rPr>
              <w:t>-</w:t>
            </w:r>
          </w:p>
        </w:tc>
        <w:tc>
          <w:tcPr>
            <w:tcW w:w="1077" w:type="dxa"/>
          </w:tcPr>
          <w:p w14:paraId="59292796" w14:textId="77777777" w:rsidR="00110253" w:rsidRDefault="00110253">
            <w:pPr>
              <w:pStyle w:val="TAC"/>
              <w:rPr>
                <w:lang w:eastAsia="ja-JP"/>
              </w:rPr>
            </w:pPr>
          </w:p>
        </w:tc>
      </w:tr>
      <w:tr w:rsidR="00110253" w14:paraId="2AD7F587" w14:textId="77777777">
        <w:tc>
          <w:tcPr>
            <w:tcW w:w="2267" w:type="dxa"/>
          </w:tcPr>
          <w:p w14:paraId="33677BB2" w14:textId="77777777" w:rsidR="00110253" w:rsidRDefault="00000000">
            <w:pPr>
              <w:pStyle w:val="TAL"/>
              <w:rPr>
                <w:rFonts w:eastAsia="Batang" w:cs="Arial"/>
                <w:lang w:eastAsia="ja-JP"/>
              </w:rPr>
            </w:pPr>
            <w:r>
              <w:rPr>
                <w:lang w:eastAsia="ja-JP"/>
              </w:rPr>
              <w:t>Guaranteed Flow Bit Rate Uplink</w:t>
            </w:r>
          </w:p>
        </w:tc>
        <w:tc>
          <w:tcPr>
            <w:tcW w:w="1020" w:type="dxa"/>
          </w:tcPr>
          <w:p w14:paraId="24012F23" w14:textId="77777777" w:rsidR="00110253" w:rsidRDefault="00000000">
            <w:pPr>
              <w:pStyle w:val="TAL"/>
              <w:rPr>
                <w:rFonts w:cs="Arial"/>
                <w:lang w:eastAsia="ja-JP"/>
              </w:rPr>
            </w:pPr>
            <w:r>
              <w:rPr>
                <w:rFonts w:cs="Arial"/>
                <w:lang w:eastAsia="ja-JP"/>
              </w:rPr>
              <w:t>M</w:t>
            </w:r>
          </w:p>
        </w:tc>
        <w:tc>
          <w:tcPr>
            <w:tcW w:w="1077" w:type="dxa"/>
          </w:tcPr>
          <w:p w14:paraId="5C7A1287" w14:textId="77777777" w:rsidR="00110253" w:rsidRDefault="00110253">
            <w:pPr>
              <w:pStyle w:val="TAL"/>
              <w:rPr>
                <w:i/>
                <w:lang w:eastAsia="ja-JP"/>
              </w:rPr>
            </w:pPr>
          </w:p>
        </w:tc>
        <w:tc>
          <w:tcPr>
            <w:tcW w:w="1587" w:type="dxa"/>
          </w:tcPr>
          <w:p w14:paraId="5225A374" w14:textId="77777777" w:rsidR="00110253" w:rsidRDefault="00000000">
            <w:pPr>
              <w:pStyle w:val="TAL"/>
              <w:rPr>
                <w:lang w:eastAsia="ja-JP"/>
              </w:rPr>
            </w:pPr>
            <w:r>
              <w:rPr>
                <w:lang w:eastAsia="ja-JP"/>
              </w:rPr>
              <w:t>Bit Rate</w:t>
            </w:r>
          </w:p>
          <w:p w14:paraId="08FC6DE3" w14:textId="77777777" w:rsidR="00110253" w:rsidRDefault="00000000">
            <w:pPr>
              <w:pStyle w:val="TAL"/>
              <w:rPr>
                <w:lang w:eastAsia="ja-JP"/>
              </w:rPr>
            </w:pPr>
            <w:r>
              <w:rPr>
                <w:lang w:eastAsia="ja-JP"/>
              </w:rPr>
              <w:t>9.3.1.4</w:t>
            </w:r>
          </w:p>
        </w:tc>
        <w:tc>
          <w:tcPr>
            <w:tcW w:w="1757" w:type="dxa"/>
          </w:tcPr>
          <w:p w14:paraId="571061A6" w14:textId="77777777" w:rsidR="00110253" w:rsidRDefault="00000000">
            <w:pPr>
              <w:pStyle w:val="TAL"/>
              <w:rPr>
                <w:lang w:eastAsia="ja-JP"/>
              </w:rPr>
            </w:pPr>
            <w:r>
              <w:rPr>
                <w:lang w:eastAsia="ja-JP"/>
              </w:rPr>
              <w:t>Guaranteed Bit Rate (provided there is data to deliver) in UL. Details in TS 23.501 [9].</w:t>
            </w:r>
          </w:p>
        </w:tc>
        <w:tc>
          <w:tcPr>
            <w:tcW w:w="1077" w:type="dxa"/>
          </w:tcPr>
          <w:p w14:paraId="2A7F0262" w14:textId="77777777" w:rsidR="00110253" w:rsidRDefault="00000000">
            <w:pPr>
              <w:pStyle w:val="TAC"/>
              <w:rPr>
                <w:lang w:eastAsia="ja-JP"/>
              </w:rPr>
            </w:pPr>
            <w:r>
              <w:rPr>
                <w:lang w:eastAsia="ja-JP"/>
              </w:rPr>
              <w:t>-</w:t>
            </w:r>
          </w:p>
        </w:tc>
        <w:tc>
          <w:tcPr>
            <w:tcW w:w="1077" w:type="dxa"/>
          </w:tcPr>
          <w:p w14:paraId="658B44B6" w14:textId="77777777" w:rsidR="00110253" w:rsidRDefault="00110253">
            <w:pPr>
              <w:pStyle w:val="TAC"/>
              <w:rPr>
                <w:lang w:eastAsia="ja-JP"/>
              </w:rPr>
            </w:pPr>
          </w:p>
        </w:tc>
      </w:tr>
      <w:tr w:rsidR="00110253" w14:paraId="54ECA2A9" w14:textId="77777777">
        <w:tc>
          <w:tcPr>
            <w:tcW w:w="2267" w:type="dxa"/>
          </w:tcPr>
          <w:p w14:paraId="39F2F5BD" w14:textId="77777777" w:rsidR="00110253" w:rsidRDefault="00000000">
            <w:pPr>
              <w:pStyle w:val="TAL"/>
              <w:rPr>
                <w:lang w:eastAsia="ja-JP"/>
              </w:rPr>
            </w:pPr>
            <w:r>
              <w:t>Notification Control</w:t>
            </w:r>
          </w:p>
        </w:tc>
        <w:tc>
          <w:tcPr>
            <w:tcW w:w="1020" w:type="dxa"/>
          </w:tcPr>
          <w:p w14:paraId="38CA2841" w14:textId="77777777" w:rsidR="00110253" w:rsidRDefault="00000000">
            <w:pPr>
              <w:pStyle w:val="TAL"/>
              <w:rPr>
                <w:rFonts w:cs="Arial"/>
                <w:lang w:eastAsia="ja-JP"/>
              </w:rPr>
            </w:pPr>
            <w:r>
              <w:rPr>
                <w:rFonts w:cs="Arial"/>
              </w:rPr>
              <w:t>O</w:t>
            </w:r>
          </w:p>
        </w:tc>
        <w:tc>
          <w:tcPr>
            <w:tcW w:w="1077" w:type="dxa"/>
          </w:tcPr>
          <w:p w14:paraId="3E77223A" w14:textId="77777777" w:rsidR="00110253" w:rsidRDefault="00110253">
            <w:pPr>
              <w:pStyle w:val="TAL"/>
              <w:rPr>
                <w:i/>
                <w:lang w:eastAsia="ja-JP"/>
              </w:rPr>
            </w:pPr>
          </w:p>
        </w:tc>
        <w:tc>
          <w:tcPr>
            <w:tcW w:w="1587" w:type="dxa"/>
          </w:tcPr>
          <w:p w14:paraId="7B68D206" w14:textId="77777777" w:rsidR="00110253" w:rsidRDefault="00000000">
            <w:pPr>
              <w:pStyle w:val="TAL"/>
              <w:rPr>
                <w:lang w:eastAsia="ja-JP"/>
              </w:rPr>
            </w:pPr>
            <w:r>
              <w:rPr>
                <w:rFonts w:cs="Arial"/>
                <w:szCs w:val="18"/>
              </w:rPr>
              <w:t xml:space="preserve">ENUMERATED (notification requested, ...) </w:t>
            </w:r>
          </w:p>
        </w:tc>
        <w:tc>
          <w:tcPr>
            <w:tcW w:w="1757" w:type="dxa"/>
          </w:tcPr>
          <w:p w14:paraId="7F4E30E7" w14:textId="77777777" w:rsidR="00110253" w:rsidRDefault="00000000">
            <w:pPr>
              <w:pStyle w:val="TAL"/>
              <w:rPr>
                <w:lang w:eastAsia="ja-JP"/>
              </w:rPr>
            </w:pPr>
            <w:r>
              <w:rPr>
                <w:rFonts w:cs="Arial"/>
                <w:szCs w:val="18"/>
              </w:rPr>
              <w:t>Details in TS 23.501</w:t>
            </w:r>
            <w:r>
              <w:t xml:space="preserve"> [9].</w:t>
            </w:r>
          </w:p>
        </w:tc>
        <w:tc>
          <w:tcPr>
            <w:tcW w:w="1077" w:type="dxa"/>
          </w:tcPr>
          <w:p w14:paraId="75B71084" w14:textId="77777777" w:rsidR="00110253" w:rsidRDefault="00000000">
            <w:pPr>
              <w:pStyle w:val="TAC"/>
              <w:rPr>
                <w:rFonts w:cs="Arial"/>
                <w:szCs w:val="18"/>
              </w:rPr>
            </w:pPr>
            <w:r>
              <w:rPr>
                <w:rFonts w:cs="Arial"/>
                <w:szCs w:val="18"/>
              </w:rPr>
              <w:t>-</w:t>
            </w:r>
          </w:p>
        </w:tc>
        <w:tc>
          <w:tcPr>
            <w:tcW w:w="1077" w:type="dxa"/>
          </w:tcPr>
          <w:p w14:paraId="0B0188E0" w14:textId="77777777" w:rsidR="00110253" w:rsidRDefault="00110253">
            <w:pPr>
              <w:pStyle w:val="TAC"/>
              <w:rPr>
                <w:rFonts w:cs="Arial"/>
                <w:szCs w:val="18"/>
              </w:rPr>
            </w:pPr>
          </w:p>
        </w:tc>
      </w:tr>
      <w:tr w:rsidR="00110253" w14:paraId="3A698A77" w14:textId="77777777">
        <w:tc>
          <w:tcPr>
            <w:tcW w:w="2267" w:type="dxa"/>
          </w:tcPr>
          <w:p w14:paraId="15290A75" w14:textId="77777777" w:rsidR="00110253" w:rsidRDefault="00000000">
            <w:pPr>
              <w:pStyle w:val="TAL"/>
              <w:rPr>
                <w:lang w:eastAsia="ja-JP"/>
              </w:rPr>
            </w:pPr>
            <w:r>
              <w:t>Maximum Packet Loss Rate Downlink</w:t>
            </w:r>
          </w:p>
        </w:tc>
        <w:tc>
          <w:tcPr>
            <w:tcW w:w="1020" w:type="dxa"/>
          </w:tcPr>
          <w:p w14:paraId="6282F4E8" w14:textId="77777777" w:rsidR="00110253" w:rsidRDefault="00000000">
            <w:pPr>
              <w:pStyle w:val="TAL"/>
              <w:rPr>
                <w:rFonts w:cs="Arial"/>
                <w:lang w:eastAsia="ja-JP"/>
              </w:rPr>
            </w:pPr>
            <w:r>
              <w:rPr>
                <w:rFonts w:cs="Arial"/>
              </w:rPr>
              <w:t>O</w:t>
            </w:r>
          </w:p>
        </w:tc>
        <w:tc>
          <w:tcPr>
            <w:tcW w:w="1077" w:type="dxa"/>
          </w:tcPr>
          <w:p w14:paraId="54FA5048" w14:textId="77777777" w:rsidR="00110253" w:rsidRDefault="00110253">
            <w:pPr>
              <w:pStyle w:val="TAL"/>
              <w:rPr>
                <w:i/>
                <w:lang w:eastAsia="ja-JP"/>
              </w:rPr>
            </w:pPr>
          </w:p>
        </w:tc>
        <w:tc>
          <w:tcPr>
            <w:tcW w:w="1587" w:type="dxa"/>
          </w:tcPr>
          <w:p w14:paraId="21E6B87E" w14:textId="77777777" w:rsidR="00110253" w:rsidRDefault="00000000">
            <w:pPr>
              <w:pStyle w:val="TAL"/>
            </w:pPr>
            <w:r>
              <w:t>Packet Loss Rate</w:t>
            </w:r>
          </w:p>
          <w:p w14:paraId="2B40878D" w14:textId="77777777" w:rsidR="00110253" w:rsidRDefault="00000000">
            <w:pPr>
              <w:pStyle w:val="TAL"/>
              <w:rPr>
                <w:lang w:eastAsia="ja-JP"/>
              </w:rPr>
            </w:pPr>
            <w:r>
              <w:t>9.3.1.79</w:t>
            </w:r>
          </w:p>
        </w:tc>
        <w:tc>
          <w:tcPr>
            <w:tcW w:w="1757" w:type="dxa"/>
          </w:tcPr>
          <w:p w14:paraId="659CF487" w14:textId="77777777" w:rsidR="00110253" w:rsidRDefault="00000000">
            <w:pPr>
              <w:pStyle w:val="TAL"/>
              <w:rPr>
                <w:lang w:eastAsia="ja-JP"/>
              </w:rPr>
            </w:pPr>
            <w:r>
              <w:rPr>
                <w:rFonts w:cs="Arial"/>
                <w:szCs w:val="18"/>
              </w:rPr>
              <w:t xml:space="preserve">Indicates the maximum rate for lost </w:t>
            </w:r>
            <w:r>
              <w:rPr>
                <w:rFonts w:cs="Arial" w:hint="eastAsia"/>
                <w:szCs w:val="18"/>
              </w:rPr>
              <w:t>packet</w:t>
            </w:r>
            <w:r>
              <w:rPr>
                <w:rFonts w:cs="Arial"/>
                <w:szCs w:val="18"/>
              </w:rPr>
              <w:t>s</w:t>
            </w:r>
            <w:r>
              <w:rPr>
                <w:rFonts w:cs="Arial" w:hint="eastAsia"/>
                <w:szCs w:val="18"/>
              </w:rPr>
              <w:t xml:space="preserve"> </w:t>
            </w:r>
            <w:r>
              <w:rPr>
                <w:rFonts w:cs="Arial"/>
                <w:szCs w:val="18"/>
              </w:rPr>
              <w:t xml:space="preserve">that can be tolerated </w:t>
            </w:r>
            <w:r>
              <w:rPr>
                <w:rFonts w:cs="Arial" w:hint="eastAsia"/>
                <w:szCs w:val="18"/>
              </w:rPr>
              <w:t>in</w:t>
            </w:r>
            <w:r>
              <w:rPr>
                <w:rFonts w:cs="Arial"/>
                <w:szCs w:val="18"/>
              </w:rPr>
              <w:t xml:space="preserve"> the </w:t>
            </w:r>
            <w:r>
              <w:rPr>
                <w:rFonts w:cs="Arial" w:hint="eastAsia"/>
                <w:szCs w:val="18"/>
              </w:rPr>
              <w:t>downlink</w:t>
            </w:r>
            <w:r>
              <w:rPr>
                <w:rFonts w:cs="Arial"/>
                <w:szCs w:val="18"/>
              </w:rPr>
              <w:t xml:space="preserve"> </w:t>
            </w:r>
            <w:r>
              <w:rPr>
                <w:rFonts w:cs="Arial" w:hint="eastAsia"/>
                <w:szCs w:val="18"/>
              </w:rPr>
              <w:t>direction</w:t>
            </w:r>
            <w:r>
              <w:rPr>
                <w:rFonts w:cs="Arial"/>
                <w:szCs w:val="18"/>
              </w:rPr>
              <w:t>. Details in TS 23.501</w:t>
            </w:r>
            <w:r>
              <w:t xml:space="preserve"> [9].</w:t>
            </w:r>
          </w:p>
        </w:tc>
        <w:tc>
          <w:tcPr>
            <w:tcW w:w="1077" w:type="dxa"/>
          </w:tcPr>
          <w:p w14:paraId="515DC3BF" w14:textId="77777777" w:rsidR="00110253" w:rsidRDefault="00000000">
            <w:pPr>
              <w:pStyle w:val="TAC"/>
              <w:rPr>
                <w:rFonts w:cs="Arial"/>
                <w:szCs w:val="18"/>
              </w:rPr>
            </w:pPr>
            <w:r>
              <w:rPr>
                <w:rFonts w:cs="Arial"/>
                <w:szCs w:val="18"/>
              </w:rPr>
              <w:t>-</w:t>
            </w:r>
          </w:p>
        </w:tc>
        <w:tc>
          <w:tcPr>
            <w:tcW w:w="1077" w:type="dxa"/>
          </w:tcPr>
          <w:p w14:paraId="152B5506" w14:textId="77777777" w:rsidR="00110253" w:rsidRDefault="00110253">
            <w:pPr>
              <w:pStyle w:val="TAC"/>
              <w:rPr>
                <w:rFonts w:cs="Arial"/>
                <w:szCs w:val="18"/>
              </w:rPr>
            </w:pPr>
          </w:p>
        </w:tc>
      </w:tr>
      <w:tr w:rsidR="00110253" w14:paraId="0DD48106" w14:textId="77777777">
        <w:tc>
          <w:tcPr>
            <w:tcW w:w="2267" w:type="dxa"/>
          </w:tcPr>
          <w:p w14:paraId="7DF1D569" w14:textId="77777777" w:rsidR="00110253" w:rsidRDefault="00000000">
            <w:pPr>
              <w:pStyle w:val="TAL"/>
              <w:rPr>
                <w:lang w:eastAsia="ja-JP"/>
              </w:rPr>
            </w:pPr>
            <w:r>
              <w:t>Maximum Packet Loss Rate Uplink</w:t>
            </w:r>
          </w:p>
        </w:tc>
        <w:tc>
          <w:tcPr>
            <w:tcW w:w="1020" w:type="dxa"/>
          </w:tcPr>
          <w:p w14:paraId="419529B6" w14:textId="77777777" w:rsidR="00110253" w:rsidRDefault="00000000">
            <w:pPr>
              <w:pStyle w:val="TAL"/>
              <w:rPr>
                <w:rFonts w:cs="Arial"/>
                <w:lang w:eastAsia="ja-JP"/>
              </w:rPr>
            </w:pPr>
            <w:r>
              <w:rPr>
                <w:rFonts w:cs="Arial"/>
              </w:rPr>
              <w:t>O</w:t>
            </w:r>
          </w:p>
        </w:tc>
        <w:tc>
          <w:tcPr>
            <w:tcW w:w="1077" w:type="dxa"/>
          </w:tcPr>
          <w:p w14:paraId="126DFBAB" w14:textId="77777777" w:rsidR="00110253" w:rsidRDefault="00110253">
            <w:pPr>
              <w:pStyle w:val="TAL"/>
              <w:rPr>
                <w:i/>
                <w:lang w:eastAsia="ja-JP"/>
              </w:rPr>
            </w:pPr>
          </w:p>
        </w:tc>
        <w:tc>
          <w:tcPr>
            <w:tcW w:w="1587" w:type="dxa"/>
          </w:tcPr>
          <w:p w14:paraId="205C8CB7" w14:textId="77777777" w:rsidR="00110253" w:rsidRDefault="00000000">
            <w:pPr>
              <w:pStyle w:val="TAL"/>
            </w:pPr>
            <w:r>
              <w:t>Packet Loss Rate</w:t>
            </w:r>
          </w:p>
          <w:p w14:paraId="198F07CC" w14:textId="77777777" w:rsidR="00110253" w:rsidRDefault="00000000">
            <w:pPr>
              <w:pStyle w:val="TAL"/>
              <w:rPr>
                <w:lang w:eastAsia="ja-JP"/>
              </w:rPr>
            </w:pPr>
            <w:r>
              <w:t>9.3.1.79</w:t>
            </w:r>
          </w:p>
        </w:tc>
        <w:tc>
          <w:tcPr>
            <w:tcW w:w="1757" w:type="dxa"/>
          </w:tcPr>
          <w:p w14:paraId="1F2AE33F" w14:textId="77777777" w:rsidR="00110253" w:rsidRDefault="00000000">
            <w:pPr>
              <w:pStyle w:val="TAL"/>
              <w:rPr>
                <w:lang w:eastAsia="ja-JP"/>
              </w:rPr>
            </w:pPr>
            <w:r>
              <w:rPr>
                <w:rFonts w:cs="Arial"/>
                <w:szCs w:val="18"/>
              </w:rPr>
              <w:t xml:space="preserve">Indicates the maximum rate for lost </w:t>
            </w:r>
            <w:r>
              <w:rPr>
                <w:rFonts w:cs="Arial" w:hint="eastAsia"/>
                <w:szCs w:val="18"/>
              </w:rPr>
              <w:t>packet</w:t>
            </w:r>
            <w:r>
              <w:rPr>
                <w:rFonts w:cs="Arial"/>
                <w:szCs w:val="18"/>
              </w:rPr>
              <w:t>s</w:t>
            </w:r>
            <w:r>
              <w:rPr>
                <w:rFonts w:cs="Arial" w:hint="eastAsia"/>
                <w:szCs w:val="18"/>
              </w:rPr>
              <w:t xml:space="preserve"> </w:t>
            </w:r>
            <w:r>
              <w:rPr>
                <w:rFonts w:cs="Arial"/>
                <w:szCs w:val="18"/>
              </w:rPr>
              <w:t xml:space="preserve">that can be tolerated </w:t>
            </w:r>
            <w:r>
              <w:rPr>
                <w:rFonts w:cs="Arial" w:hint="eastAsia"/>
                <w:szCs w:val="18"/>
              </w:rPr>
              <w:t>in</w:t>
            </w:r>
            <w:r>
              <w:rPr>
                <w:rFonts w:cs="Arial"/>
                <w:szCs w:val="18"/>
              </w:rPr>
              <w:t xml:space="preserve"> the uplink </w:t>
            </w:r>
            <w:r>
              <w:rPr>
                <w:rFonts w:cs="Arial" w:hint="eastAsia"/>
                <w:szCs w:val="18"/>
              </w:rPr>
              <w:t>direction</w:t>
            </w:r>
            <w:r>
              <w:rPr>
                <w:rFonts w:cs="Arial"/>
                <w:szCs w:val="18"/>
              </w:rPr>
              <w:t>. Details in TS 23.501</w:t>
            </w:r>
            <w:r>
              <w:t xml:space="preserve"> [9].</w:t>
            </w:r>
          </w:p>
        </w:tc>
        <w:tc>
          <w:tcPr>
            <w:tcW w:w="1077" w:type="dxa"/>
          </w:tcPr>
          <w:p w14:paraId="4B5C9BF6" w14:textId="77777777" w:rsidR="00110253" w:rsidRDefault="00000000">
            <w:pPr>
              <w:pStyle w:val="TAC"/>
              <w:rPr>
                <w:rFonts w:cs="Arial"/>
                <w:szCs w:val="18"/>
              </w:rPr>
            </w:pPr>
            <w:r>
              <w:rPr>
                <w:rFonts w:cs="Arial"/>
                <w:szCs w:val="18"/>
              </w:rPr>
              <w:t>-</w:t>
            </w:r>
          </w:p>
        </w:tc>
        <w:tc>
          <w:tcPr>
            <w:tcW w:w="1077" w:type="dxa"/>
          </w:tcPr>
          <w:p w14:paraId="3AD80F6C" w14:textId="77777777" w:rsidR="00110253" w:rsidRDefault="00110253">
            <w:pPr>
              <w:pStyle w:val="TAC"/>
              <w:rPr>
                <w:rFonts w:cs="Arial"/>
                <w:szCs w:val="18"/>
              </w:rPr>
            </w:pPr>
          </w:p>
        </w:tc>
      </w:tr>
      <w:tr w:rsidR="00110253" w14:paraId="0AB9958E" w14:textId="77777777">
        <w:tc>
          <w:tcPr>
            <w:tcW w:w="2267" w:type="dxa"/>
          </w:tcPr>
          <w:p w14:paraId="2C666E0A" w14:textId="77777777" w:rsidR="00110253" w:rsidRDefault="00000000">
            <w:pPr>
              <w:pStyle w:val="TAL"/>
            </w:pPr>
            <w:r>
              <w:t>Alternative QoS Parameters Set List</w:t>
            </w:r>
          </w:p>
        </w:tc>
        <w:tc>
          <w:tcPr>
            <w:tcW w:w="1020" w:type="dxa"/>
          </w:tcPr>
          <w:p w14:paraId="70984B93" w14:textId="77777777" w:rsidR="00110253" w:rsidRDefault="00000000">
            <w:pPr>
              <w:pStyle w:val="TAL"/>
              <w:rPr>
                <w:rFonts w:cs="Arial"/>
              </w:rPr>
            </w:pPr>
            <w:r>
              <w:rPr>
                <w:rFonts w:cs="Arial"/>
              </w:rPr>
              <w:t>O</w:t>
            </w:r>
          </w:p>
        </w:tc>
        <w:tc>
          <w:tcPr>
            <w:tcW w:w="1077" w:type="dxa"/>
          </w:tcPr>
          <w:p w14:paraId="1D982D5B" w14:textId="77777777" w:rsidR="00110253" w:rsidRDefault="00110253">
            <w:pPr>
              <w:pStyle w:val="TAL"/>
              <w:rPr>
                <w:i/>
                <w:lang w:eastAsia="ja-JP"/>
              </w:rPr>
            </w:pPr>
          </w:p>
        </w:tc>
        <w:tc>
          <w:tcPr>
            <w:tcW w:w="1587" w:type="dxa"/>
          </w:tcPr>
          <w:p w14:paraId="7210C5B6" w14:textId="77777777" w:rsidR="00110253" w:rsidRDefault="00000000">
            <w:pPr>
              <w:pStyle w:val="TAL"/>
            </w:pPr>
            <w:r>
              <w:t>9.3.1.151</w:t>
            </w:r>
          </w:p>
        </w:tc>
        <w:tc>
          <w:tcPr>
            <w:tcW w:w="1757" w:type="dxa"/>
          </w:tcPr>
          <w:p w14:paraId="087DC62A" w14:textId="77777777" w:rsidR="00110253" w:rsidRDefault="00000000">
            <w:pPr>
              <w:pStyle w:val="TAL"/>
              <w:rPr>
                <w:rFonts w:cs="Arial"/>
                <w:szCs w:val="18"/>
              </w:rPr>
            </w:pPr>
            <w:r>
              <w:rPr>
                <w:rFonts w:cs="Arial"/>
                <w:szCs w:val="18"/>
              </w:rPr>
              <w:t>Indicates alternative sets of QoS parameters for the QoS flow.</w:t>
            </w:r>
          </w:p>
        </w:tc>
        <w:tc>
          <w:tcPr>
            <w:tcW w:w="1077" w:type="dxa"/>
          </w:tcPr>
          <w:p w14:paraId="5C27F43A" w14:textId="77777777" w:rsidR="00110253" w:rsidRDefault="00000000">
            <w:pPr>
              <w:pStyle w:val="TAC"/>
              <w:rPr>
                <w:rFonts w:cs="Arial"/>
                <w:szCs w:val="18"/>
              </w:rPr>
            </w:pPr>
            <w:r>
              <w:rPr>
                <w:rFonts w:cs="Arial"/>
                <w:szCs w:val="18"/>
              </w:rPr>
              <w:t>YES</w:t>
            </w:r>
          </w:p>
        </w:tc>
        <w:tc>
          <w:tcPr>
            <w:tcW w:w="1077" w:type="dxa"/>
          </w:tcPr>
          <w:p w14:paraId="03D12D0A" w14:textId="77777777" w:rsidR="00110253" w:rsidRDefault="00000000">
            <w:pPr>
              <w:pStyle w:val="TAC"/>
              <w:rPr>
                <w:rFonts w:cs="Arial"/>
                <w:szCs w:val="18"/>
              </w:rPr>
            </w:pPr>
            <w:r>
              <w:rPr>
                <w:rFonts w:cs="Arial"/>
                <w:szCs w:val="18"/>
              </w:rPr>
              <w:t>ignore</w:t>
            </w:r>
          </w:p>
        </w:tc>
      </w:tr>
      <w:tr w:rsidR="00110253" w14:paraId="43FB56A7" w14:textId="77777777">
        <w:trPr>
          <w:ins w:id="258" w:author="Nokia" w:date="2025-03-25T13:48:00Z"/>
        </w:trPr>
        <w:tc>
          <w:tcPr>
            <w:tcW w:w="2267" w:type="dxa"/>
            <w:tcBorders>
              <w:top w:val="single" w:sz="4" w:space="0" w:color="auto"/>
              <w:left w:val="single" w:sz="4" w:space="0" w:color="auto"/>
              <w:bottom w:val="single" w:sz="4" w:space="0" w:color="auto"/>
              <w:right w:val="single" w:sz="4" w:space="0" w:color="auto"/>
            </w:tcBorders>
          </w:tcPr>
          <w:p w14:paraId="0CAB0F8D" w14:textId="77777777" w:rsidR="00110253" w:rsidRDefault="00000000">
            <w:pPr>
              <w:pStyle w:val="TAL"/>
              <w:rPr>
                <w:ins w:id="259" w:author="Nokia" w:date="2025-03-25T13:48:00Z"/>
              </w:rPr>
            </w:pPr>
            <w:ins w:id="260" w:author="Nokia" w:date="2025-03-26T09:29:00Z">
              <w:r>
                <w:rPr>
                  <w:b/>
                  <w:bCs/>
                  <w:rPrChange w:id="261" w:author="ZTE" w:date="2025-04-10T19:14:00Z">
                    <w:rPr/>
                  </w:rPrChange>
                </w:rPr>
                <w:t>Monitoring Request on Available Data Rate</w:t>
              </w:r>
            </w:ins>
          </w:p>
        </w:tc>
        <w:tc>
          <w:tcPr>
            <w:tcW w:w="1020" w:type="dxa"/>
            <w:tcBorders>
              <w:top w:val="single" w:sz="4" w:space="0" w:color="auto"/>
              <w:left w:val="single" w:sz="4" w:space="0" w:color="auto"/>
              <w:bottom w:val="single" w:sz="4" w:space="0" w:color="auto"/>
              <w:right w:val="single" w:sz="4" w:space="0" w:color="auto"/>
            </w:tcBorders>
          </w:tcPr>
          <w:p w14:paraId="19805916" w14:textId="77777777" w:rsidR="00110253" w:rsidRDefault="00110253">
            <w:pPr>
              <w:pStyle w:val="TAL"/>
              <w:rPr>
                <w:ins w:id="262" w:author="Nokia" w:date="2025-03-25T13:48:00Z"/>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6BE651B1" w14:textId="77777777" w:rsidR="00110253" w:rsidRDefault="00000000">
            <w:pPr>
              <w:pStyle w:val="TAL"/>
              <w:rPr>
                <w:ins w:id="263" w:author="Nokia" w:date="2025-03-25T13:48:00Z"/>
                <w:i/>
                <w:lang w:eastAsia="ja-JP"/>
              </w:rPr>
            </w:pPr>
            <w:ins w:id="264" w:author="Nokia" w:date="2025-03-25T13:48:00Z">
              <w:r>
                <w:rPr>
                  <w:i/>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7DD8F60C" w14:textId="77777777" w:rsidR="00110253" w:rsidRDefault="00110253">
            <w:pPr>
              <w:pStyle w:val="TAL"/>
              <w:rPr>
                <w:ins w:id="265" w:author="Nokia" w:date="2025-03-25T13:48:00Z"/>
              </w:rPr>
            </w:pPr>
          </w:p>
        </w:tc>
        <w:tc>
          <w:tcPr>
            <w:tcW w:w="1757" w:type="dxa"/>
            <w:tcBorders>
              <w:top w:val="single" w:sz="4" w:space="0" w:color="auto"/>
              <w:left w:val="single" w:sz="4" w:space="0" w:color="auto"/>
              <w:bottom w:val="single" w:sz="4" w:space="0" w:color="auto"/>
              <w:right w:val="single" w:sz="4" w:space="0" w:color="auto"/>
            </w:tcBorders>
          </w:tcPr>
          <w:p w14:paraId="07642937" w14:textId="77777777" w:rsidR="00110253" w:rsidRDefault="00110253">
            <w:pPr>
              <w:pStyle w:val="TAL"/>
              <w:rPr>
                <w:ins w:id="266" w:author="Nokia" w:date="2025-03-25T13:48: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288DEA64" w14:textId="77777777" w:rsidR="00110253" w:rsidRDefault="00000000">
            <w:pPr>
              <w:pStyle w:val="TAC"/>
              <w:rPr>
                <w:ins w:id="267" w:author="Nokia" w:date="2025-03-25T13:48:00Z"/>
                <w:rFonts w:cs="Arial"/>
                <w:szCs w:val="18"/>
              </w:rPr>
            </w:pPr>
            <w:ins w:id="268" w:author="Nokia" w:date="2025-03-25T13:48:00Z">
              <w:r>
                <w:rPr>
                  <w:rFonts w:cs="Arial" w:hint="eastAsia"/>
                  <w:szCs w:val="18"/>
                </w:rPr>
                <w:t>Y</w:t>
              </w:r>
              <w:r>
                <w:rPr>
                  <w:rFonts w:cs="Arial"/>
                  <w:szCs w:val="18"/>
                </w:rPr>
                <w:t>ES</w:t>
              </w:r>
            </w:ins>
          </w:p>
        </w:tc>
        <w:tc>
          <w:tcPr>
            <w:tcW w:w="1077" w:type="dxa"/>
            <w:tcBorders>
              <w:top w:val="single" w:sz="4" w:space="0" w:color="auto"/>
              <w:left w:val="single" w:sz="4" w:space="0" w:color="auto"/>
              <w:bottom w:val="single" w:sz="4" w:space="0" w:color="auto"/>
              <w:right w:val="single" w:sz="4" w:space="0" w:color="auto"/>
            </w:tcBorders>
          </w:tcPr>
          <w:p w14:paraId="6765B5C6" w14:textId="77777777" w:rsidR="00110253" w:rsidRDefault="00000000">
            <w:pPr>
              <w:pStyle w:val="TAC"/>
              <w:rPr>
                <w:ins w:id="269" w:author="Nokia" w:date="2025-03-25T13:48:00Z"/>
                <w:rFonts w:cs="Arial"/>
                <w:szCs w:val="18"/>
              </w:rPr>
            </w:pPr>
            <w:ins w:id="270" w:author="Nokia" w:date="2025-03-25T13:48:00Z">
              <w:r>
                <w:rPr>
                  <w:rFonts w:cs="Arial" w:hint="eastAsia"/>
                  <w:szCs w:val="18"/>
                </w:rPr>
                <w:t>i</w:t>
              </w:r>
              <w:r>
                <w:rPr>
                  <w:rFonts w:cs="Arial"/>
                  <w:szCs w:val="18"/>
                </w:rPr>
                <w:t>gnore</w:t>
              </w:r>
            </w:ins>
          </w:p>
        </w:tc>
      </w:tr>
      <w:tr w:rsidR="00110253" w14:paraId="5533CB75" w14:textId="77777777">
        <w:trPr>
          <w:ins w:id="271" w:author="Nokia" w:date="2025-03-25T13:48:00Z"/>
        </w:trPr>
        <w:tc>
          <w:tcPr>
            <w:tcW w:w="2267" w:type="dxa"/>
            <w:tcBorders>
              <w:top w:val="single" w:sz="4" w:space="0" w:color="auto"/>
              <w:left w:val="single" w:sz="4" w:space="0" w:color="auto"/>
              <w:bottom w:val="single" w:sz="4" w:space="0" w:color="auto"/>
              <w:right w:val="single" w:sz="4" w:space="0" w:color="auto"/>
            </w:tcBorders>
          </w:tcPr>
          <w:p w14:paraId="1C3829D3" w14:textId="77777777" w:rsidR="00110253" w:rsidRPr="00110253" w:rsidRDefault="00000000">
            <w:pPr>
              <w:pStyle w:val="TAL"/>
              <w:rPr>
                <w:ins w:id="272" w:author="Nokia" w:date="2025-03-25T13:48:00Z"/>
                <w:rPrChange w:id="273" w:author="Nokia" w:date="2025-03-25T13:48:00Z">
                  <w:rPr>
                    <w:ins w:id="274" w:author="Nokia" w:date="2025-03-25T13:48:00Z"/>
                    <w:rFonts w:eastAsia="Malgun Gothic"/>
                  </w:rPr>
                </w:rPrChange>
              </w:rPr>
            </w:pPr>
            <w:ins w:id="275" w:author="Nokia" w:date="2025-03-25T13:48:00Z">
              <w:r>
                <w:rPr>
                  <w:rPrChange w:id="276" w:author="Nokia" w:date="2025-03-25T13:48:00Z">
                    <w:rPr>
                      <w:rFonts w:eastAsia="Malgun Gothic"/>
                    </w:rPr>
                  </w:rPrChange>
                </w:rPr>
                <w:t>&gt;</w:t>
              </w:r>
            </w:ins>
            <w:ins w:id="277" w:author="Nokia" w:date="2025-03-25T20:09:00Z">
              <w:r>
                <w:t>Monitoring Request</w:t>
              </w:r>
            </w:ins>
          </w:p>
        </w:tc>
        <w:tc>
          <w:tcPr>
            <w:tcW w:w="1020" w:type="dxa"/>
            <w:tcBorders>
              <w:top w:val="single" w:sz="4" w:space="0" w:color="auto"/>
              <w:left w:val="single" w:sz="4" w:space="0" w:color="auto"/>
              <w:bottom w:val="single" w:sz="4" w:space="0" w:color="auto"/>
              <w:right w:val="single" w:sz="4" w:space="0" w:color="auto"/>
            </w:tcBorders>
          </w:tcPr>
          <w:p w14:paraId="31A93F5F" w14:textId="77777777" w:rsidR="00110253" w:rsidRDefault="00000000">
            <w:pPr>
              <w:pStyle w:val="TAL"/>
              <w:rPr>
                <w:ins w:id="278" w:author="Nokia" w:date="2025-03-25T13:48:00Z"/>
                <w:rFonts w:cs="Arial"/>
              </w:rPr>
            </w:pPr>
            <w:ins w:id="279" w:author="Nokia" w:date="2025-03-25T20:09:00Z">
              <w:r>
                <w:rPr>
                  <w:rFonts w:cs="Arial"/>
                </w:rPr>
                <w:t>M</w:t>
              </w:r>
            </w:ins>
          </w:p>
        </w:tc>
        <w:tc>
          <w:tcPr>
            <w:tcW w:w="1077" w:type="dxa"/>
            <w:tcBorders>
              <w:top w:val="single" w:sz="4" w:space="0" w:color="auto"/>
              <w:left w:val="single" w:sz="4" w:space="0" w:color="auto"/>
              <w:bottom w:val="single" w:sz="4" w:space="0" w:color="auto"/>
              <w:right w:val="single" w:sz="4" w:space="0" w:color="auto"/>
            </w:tcBorders>
          </w:tcPr>
          <w:p w14:paraId="44F0F06F" w14:textId="77777777" w:rsidR="00110253" w:rsidRDefault="00110253">
            <w:pPr>
              <w:pStyle w:val="TAL"/>
              <w:rPr>
                <w:ins w:id="280" w:author="Nokia" w:date="2025-03-25T13:48: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A44B2C1" w14:textId="77777777" w:rsidR="00110253" w:rsidRDefault="00000000">
            <w:pPr>
              <w:pStyle w:val="TAL"/>
              <w:rPr>
                <w:ins w:id="281" w:author="Nokia" w:date="2025-03-25T13:48:00Z"/>
              </w:rPr>
            </w:pPr>
            <w:ins w:id="282" w:author="Nokia" w:date="2025-03-25T20:11:00Z">
              <w:r>
                <w:t>ENUMERATED (</w:t>
              </w:r>
            </w:ins>
            <w:ins w:id="283" w:author="Nokia" w:date="2025-03-25T20:42:00Z">
              <w:r>
                <w:t>ul</w:t>
              </w:r>
            </w:ins>
            <w:ins w:id="284" w:author="Nokia" w:date="2025-03-25T20:11:00Z">
              <w:r>
                <w:t xml:space="preserve">, </w:t>
              </w:r>
            </w:ins>
            <w:ins w:id="285" w:author="Nokia" w:date="2025-03-25T20:42:00Z">
              <w:r>
                <w:t>dl</w:t>
              </w:r>
            </w:ins>
            <w:ins w:id="286" w:author="Nokia" w:date="2025-03-25T20:11:00Z">
              <w:r>
                <w:t xml:space="preserve">, </w:t>
              </w:r>
            </w:ins>
            <w:ins w:id="287" w:author="Nokia" w:date="2025-03-25T20:42:00Z">
              <w:r>
                <w:t>b</w:t>
              </w:r>
            </w:ins>
            <w:ins w:id="288" w:author="Nokia" w:date="2025-03-25T20:11:00Z">
              <w:r>
                <w:t>oth, stop, …)</w:t>
              </w:r>
            </w:ins>
          </w:p>
        </w:tc>
        <w:tc>
          <w:tcPr>
            <w:tcW w:w="1757" w:type="dxa"/>
            <w:tcBorders>
              <w:top w:val="single" w:sz="4" w:space="0" w:color="auto"/>
              <w:left w:val="single" w:sz="4" w:space="0" w:color="auto"/>
              <w:bottom w:val="single" w:sz="4" w:space="0" w:color="auto"/>
              <w:right w:val="single" w:sz="4" w:space="0" w:color="auto"/>
            </w:tcBorders>
          </w:tcPr>
          <w:p w14:paraId="688A8D8C" w14:textId="77777777" w:rsidR="00110253" w:rsidRDefault="00000000">
            <w:pPr>
              <w:pStyle w:val="TAL"/>
              <w:rPr>
                <w:ins w:id="289" w:author="Nokia" w:date="2025-03-25T13:48:00Z"/>
                <w:rFonts w:cs="Arial"/>
                <w:szCs w:val="18"/>
              </w:rPr>
            </w:pPr>
            <w:ins w:id="290" w:author="Nokia" w:date="2025-03-25T20:11:00Z">
              <w:r>
                <w:rPr>
                  <w:rFonts w:cs="Arial"/>
                  <w:szCs w:val="18"/>
                </w:rPr>
                <w:t>Indicates to monitor and report UL, or DL, or both UL/DL available data rate for the associated QoS flow as specified in TS 23.501 [</w:t>
              </w:r>
            </w:ins>
            <w:ins w:id="291" w:author="Nokia" w:date="2025-03-26T17:58:00Z">
              <w:r>
                <w:rPr>
                  <w:rFonts w:cs="Arial"/>
                  <w:szCs w:val="18"/>
                </w:rPr>
                <w:t>9</w:t>
              </w:r>
            </w:ins>
            <w:ins w:id="292" w:author="Nokia" w:date="2025-03-25T20:11:00Z">
              <w:r>
                <w:rPr>
                  <w:rFonts w:cs="Arial"/>
                  <w:szCs w:val="18"/>
                </w:rPr>
                <w:t>], or stop the corresponding QoS monitoring.</w:t>
              </w:r>
            </w:ins>
          </w:p>
        </w:tc>
        <w:tc>
          <w:tcPr>
            <w:tcW w:w="1077" w:type="dxa"/>
            <w:tcBorders>
              <w:top w:val="single" w:sz="4" w:space="0" w:color="auto"/>
              <w:left w:val="single" w:sz="4" w:space="0" w:color="auto"/>
              <w:bottom w:val="single" w:sz="4" w:space="0" w:color="auto"/>
              <w:right w:val="single" w:sz="4" w:space="0" w:color="auto"/>
            </w:tcBorders>
          </w:tcPr>
          <w:p w14:paraId="2665223B" w14:textId="77777777" w:rsidR="00110253" w:rsidRDefault="00000000">
            <w:pPr>
              <w:pStyle w:val="TAC"/>
              <w:rPr>
                <w:ins w:id="293" w:author="Nokia" w:date="2025-03-25T13:48:00Z"/>
                <w:rFonts w:cs="Arial"/>
                <w:szCs w:val="18"/>
              </w:rPr>
            </w:pPr>
            <w:ins w:id="294" w:author="Nokia" w:date="2025-03-25T13:48:00Z">
              <w:r>
                <w:rPr>
                  <w:rFonts w:cs="Arial"/>
                  <w:szCs w:val="18"/>
                </w:rPr>
                <w:t>-</w:t>
              </w:r>
            </w:ins>
          </w:p>
        </w:tc>
        <w:tc>
          <w:tcPr>
            <w:tcW w:w="1077" w:type="dxa"/>
            <w:tcBorders>
              <w:top w:val="single" w:sz="4" w:space="0" w:color="auto"/>
              <w:left w:val="single" w:sz="4" w:space="0" w:color="auto"/>
              <w:bottom w:val="single" w:sz="4" w:space="0" w:color="auto"/>
              <w:right w:val="single" w:sz="4" w:space="0" w:color="auto"/>
            </w:tcBorders>
          </w:tcPr>
          <w:p w14:paraId="10DEFA44" w14:textId="77777777" w:rsidR="00110253" w:rsidRDefault="00000000">
            <w:pPr>
              <w:pStyle w:val="TAC"/>
              <w:rPr>
                <w:ins w:id="295" w:author="Nokia" w:date="2025-03-25T13:48:00Z"/>
                <w:rFonts w:cs="Arial"/>
                <w:szCs w:val="18"/>
              </w:rPr>
            </w:pPr>
            <w:ins w:id="296" w:author="Nokia" w:date="2025-03-25T20:11:00Z">
              <w:r>
                <w:rPr>
                  <w:rFonts w:cs="Arial" w:hint="eastAsia"/>
                  <w:szCs w:val="18"/>
                </w:rPr>
                <w:t>i</w:t>
              </w:r>
              <w:r>
                <w:rPr>
                  <w:rFonts w:cs="Arial"/>
                  <w:szCs w:val="18"/>
                </w:rPr>
                <w:t>gnore</w:t>
              </w:r>
            </w:ins>
          </w:p>
        </w:tc>
      </w:tr>
      <w:tr w:rsidR="00110253" w14:paraId="78DA7026" w14:textId="77777777">
        <w:trPr>
          <w:ins w:id="297" w:author="Nokia" w:date="2025-03-25T13:48:00Z"/>
        </w:trPr>
        <w:tc>
          <w:tcPr>
            <w:tcW w:w="2267" w:type="dxa"/>
            <w:tcBorders>
              <w:top w:val="single" w:sz="4" w:space="0" w:color="auto"/>
              <w:left w:val="single" w:sz="4" w:space="0" w:color="auto"/>
              <w:bottom w:val="single" w:sz="4" w:space="0" w:color="auto"/>
              <w:right w:val="single" w:sz="4" w:space="0" w:color="auto"/>
            </w:tcBorders>
          </w:tcPr>
          <w:p w14:paraId="3F112FA8" w14:textId="77777777" w:rsidR="00110253" w:rsidRPr="00110253" w:rsidRDefault="00000000">
            <w:pPr>
              <w:pStyle w:val="TAL"/>
              <w:rPr>
                <w:ins w:id="298" w:author="Nokia" w:date="2025-03-25T13:48:00Z"/>
                <w:rPrChange w:id="299" w:author="Nokia" w:date="2025-03-25T13:48:00Z">
                  <w:rPr>
                    <w:ins w:id="300" w:author="Nokia" w:date="2025-03-25T13:48:00Z"/>
                    <w:rFonts w:eastAsia="Malgun Gothic"/>
                  </w:rPr>
                </w:rPrChange>
              </w:rPr>
            </w:pPr>
            <w:ins w:id="301" w:author="Nokia" w:date="2025-03-25T13:48:00Z">
              <w:r>
                <w:rPr>
                  <w:rPrChange w:id="302" w:author="Nokia" w:date="2025-03-25T13:48:00Z">
                    <w:rPr>
                      <w:rFonts w:eastAsia="Malgun Gothic"/>
                    </w:rPr>
                  </w:rPrChange>
                </w:rPr>
                <w:t>&gt;</w:t>
              </w:r>
            </w:ins>
            <w:ins w:id="303" w:author="Nokia" w:date="2025-03-26T11:45:00Z">
              <w:r>
                <w:t>D</w:t>
              </w:r>
            </w:ins>
            <w:ins w:id="304" w:author="Nokia" w:date="2025-03-25T13:48:00Z">
              <w:r>
                <w:rPr>
                  <w:rPrChange w:id="305" w:author="Nokia" w:date="2025-03-25T13:48:00Z">
                    <w:rPr>
                      <w:rFonts w:eastAsia="Malgun Gothic"/>
                    </w:rPr>
                  </w:rPrChange>
                </w:rPr>
                <w:t>L Available Data Rate Report Threshold</w:t>
              </w:r>
            </w:ins>
            <w:ins w:id="306" w:author="Nokia" w:date="2025-03-25T13:52:00Z">
              <w:r>
                <w:t>s</w:t>
              </w:r>
            </w:ins>
          </w:p>
        </w:tc>
        <w:tc>
          <w:tcPr>
            <w:tcW w:w="1020" w:type="dxa"/>
            <w:tcBorders>
              <w:top w:val="single" w:sz="4" w:space="0" w:color="auto"/>
              <w:left w:val="single" w:sz="4" w:space="0" w:color="auto"/>
              <w:bottom w:val="single" w:sz="4" w:space="0" w:color="auto"/>
              <w:right w:val="single" w:sz="4" w:space="0" w:color="auto"/>
            </w:tcBorders>
          </w:tcPr>
          <w:p w14:paraId="115E05F1" w14:textId="77777777" w:rsidR="00110253" w:rsidRDefault="00000000">
            <w:pPr>
              <w:pStyle w:val="TAL"/>
              <w:rPr>
                <w:ins w:id="307" w:author="Nokia" w:date="2025-03-25T13:48:00Z"/>
                <w:rFonts w:cs="Arial"/>
              </w:rPr>
            </w:pPr>
            <w:ins w:id="308" w:author="Nokia" w:date="2025-03-25T20:40:00Z">
              <w:r>
                <w:rPr>
                  <w:rFonts w:cs="Arial"/>
                  <w:lang w:val="en-US"/>
                </w:rPr>
                <w:t>C-</w:t>
              </w:r>
            </w:ins>
            <w:ins w:id="309" w:author="Nokia" w:date="2025-03-25T20:39:00Z">
              <w:r>
                <w:rPr>
                  <w:rFonts w:cs="Arial"/>
                  <w:lang w:val="en-US"/>
                </w:rPr>
                <w:t>ifReport</w:t>
              </w:r>
            </w:ins>
            <w:ins w:id="310" w:author="Nokia" w:date="2025-03-26T11:45:00Z">
              <w:r>
                <w:rPr>
                  <w:rFonts w:cs="Arial"/>
                  <w:lang w:val="en-US"/>
                </w:rPr>
                <w:t>D</w:t>
              </w:r>
            </w:ins>
            <w:ins w:id="311" w:author="Nokia" w:date="2025-03-25T20:39:00Z">
              <w:r>
                <w:rPr>
                  <w:rFonts w:cs="Arial"/>
                  <w:lang w:val="en-US"/>
                </w:rPr>
                <w:t>L</w:t>
              </w:r>
            </w:ins>
          </w:p>
        </w:tc>
        <w:tc>
          <w:tcPr>
            <w:tcW w:w="1077" w:type="dxa"/>
            <w:tcBorders>
              <w:top w:val="single" w:sz="4" w:space="0" w:color="auto"/>
              <w:left w:val="single" w:sz="4" w:space="0" w:color="auto"/>
              <w:bottom w:val="single" w:sz="4" w:space="0" w:color="auto"/>
              <w:right w:val="single" w:sz="4" w:space="0" w:color="auto"/>
            </w:tcBorders>
          </w:tcPr>
          <w:p w14:paraId="5F16B415" w14:textId="77777777" w:rsidR="00110253" w:rsidRDefault="00110253">
            <w:pPr>
              <w:pStyle w:val="TAL"/>
              <w:rPr>
                <w:ins w:id="312" w:author="Nokia" w:date="2025-03-25T13:48: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0507790D" w14:textId="77777777" w:rsidR="00110253" w:rsidRDefault="00000000">
            <w:pPr>
              <w:pStyle w:val="TAL"/>
              <w:rPr>
                <w:ins w:id="313" w:author="Nokia" w:date="2025-03-25T13:48:00Z"/>
              </w:rPr>
            </w:pPr>
            <w:ins w:id="314" w:author="Nokia" w:date="2025-03-25T13:48:00Z">
              <w:r>
                <w:t>Available Data Rate Report Threshold List</w:t>
              </w:r>
            </w:ins>
          </w:p>
          <w:p w14:paraId="0ABB9F06" w14:textId="77777777" w:rsidR="00110253" w:rsidRDefault="00000000">
            <w:pPr>
              <w:pStyle w:val="TAL"/>
              <w:rPr>
                <w:ins w:id="315" w:author="Nokia" w:date="2025-03-25T13:48:00Z"/>
              </w:rPr>
            </w:pPr>
            <w:ins w:id="316" w:author="Nokia" w:date="2025-03-25T13:48:00Z">
              <w:r>
                <w:t>9.3.1.x</w:t>
              </w:r>
            </w:ins>
          </w:p>
        </w:tc>
        <w:tc>
          <w:tcPr>
            <w:tcW w:w="1757" w:type="dxa"/>
            <w:tcBorders>
              <w:top w:val="single" w:sz="4" w:space="0" w:color="auto"/>
              <w:left w:val="single" w:sz="4" w:space="0" w:color="auto"/>
              <w:bottom w:val="single" w:sz="4" w:space="0" w:color="auto"/>
              <w:right w:val="single" w:sz="4" w:space="0" w:color="auto"/>
            </w:tcBorders>
          </w:tcPr>
          <w:p w14:paraId="5AD05E9A" w14:textId="77777777" w:rsidR="00110253" w:rsidRDefault="00110253">
            <w:pPr>
              <w:pStyle w:val="TAL"/>
              <w:rPr>
                <w:ins w:id="317" w:author="Nokia" w:date="2025-03-25T13:48: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6CA2758" w14:textId="77777777" w:rsidR="00110253" w:rsidRDefault="00000000">
            <w:pPr>
              <w:pStyle w:val="TAC"/>
              <w:rPr>
                <w:ins w:id="318" w:author="Nokia" w:date="2025-03-25T13:48:00Z"/>
                <w:rFonts w:cs="Arial"/>
                <w:szCs w:val="18"/>
              </w:rPr>
            </w:pPr>
            <w:ins w:id="319" w:author="Nokia" w:date="2025-03-25T13:48:00Z">
              <w:r>
                <w:rPr>
                  <w:rFonts w:cs="Arial"/>
                  <w:szCs w:val="18"/>
                </w:rPr>
                <w:t>-</w:t>
              </w:r>
            </w:ins>
          </w:p>
        </w:tc>
        <w:tc>
          <w:tcPr>
            <w:tcW w:w="1077" w:type="dxa"/>
            <w:tcBorders>
              <w:top w:val="single" w:sz="4" w:space="0" w:color="auto"/>
              <w:left w:val="single" w:sz="4" w:space="0" w:color="auto"/>
              <w:bottom w:val="single" w:sz="4" w:space="0" w:color="auto"/>
              <w:right w:val="single" w:sz="4" w:space="0" w:color="auto"/>
            </w:tcBorders>
          </w:tcPr>
          <w:p w14:paraId="145415F1" w14:textId="77777777" w:rsidR="00110253" w:rsidRDefault="00000000">
            <w:pPr>
              <w:pStyle w:val="TAC"/>
              <w:rPr>
                <w:ins w:id="320" w:author="Nokia" w:date="2025-03-25T13:48:00Z"/>
                <w:rFonts w:cs="Arial"/>
                <w:szCs w:val="18"/>
              </w:rPr>
            </w:pPr>
            <w:ins w:id="321" w:author="Nokia" w:date="2025-03-25T20:11:00Z">
              <w:r>
                <w:rPr>
                  <w:rFonts w:cs="Arial" w:hint="eastAsia"/>
                  <w:szCs w:val="18"/>
                </w:rPr>
                <w:t>i</w:t>
              </w:r>
              <w:r>
                <w:rPr>
                  <w:rFonts w:cs="Arial"/>
                  <w:szCs w:val="18"/>
                </w:rPr>
                <w:t>gnore</w:t>
              </w:r>
            </w:ins>
          </w:p>
        </w:tc>
      </w:tr>
      <w:tr w:rsidR="00110253" w14:paraId="6D1CE231" w14:textId="77777777">
        <w:trPr>
          <w:ins w:id="322" w:author="Nokia" w:date="2025-03-25T13:48:00Z"/>
        </w:trPr>
        <w:tc>
          <w:tcPr>
            <w:tcW w:w="2267" w:type="dxa"/>
            <w:tcBorders>
              <w:top w:val="single" w:sz="4" w:space="0" w:color="auto"/>
              <w:left w:val="single" w:sz="4" w:space="0" w:color="auto"/>
              <w:bottom w:val="single" w:sz="4" w:space="0" w:color="auto"/>
              <w:right w:val="single" w:sz="4" w:space="0" w:color="auto"/>
            </w:tcBorders>
          </w:tcPr>
          <w:p w14:paraId="6F0D6B72" w14:textId="77777777" w:rsidR="00110253" w:rsidRPr="00110253" w:rsidRDefault="00000000">
            <w:pPr>
              <w:pStyle w:val="TAL"/>
              <w:rPr>
                <w:ins w:id="323" w:author="Nokia" w:date="2025-03-25T13:48:00Z"/>
                <w:rPrChange w:id="324" w:author="Nokia" w:date="2025-03-25T13:48:00Z">
                  <w:rPr>
                    <w:ins w:id="325" w:author="Nokia" w:date="2025-03-25T13:48:00Z"/>
                    <w:rFonts w:eastAsia="Malgun Gothic"/>
                  </w:rPr>
                </w:rPrChange>
              </w:rPr>
            </w:pPr>
            <w:ins w:id="326" w:author="Nokia" w:date="2025-03-25T13:48:00Z">
              <w:r>
                <w:rPr>
                  <w:rPrChange w:id="327" w:author="Nokia" w:date="2025-03-25T13:48:00Z">
                    <w:rPr>
                      <w:rFonts w:eastAsia="Malgun Gothic"/>
                    </w:rPr>
                  </w:rPrChange>
                </w:rPr>
                <w:t>&gt;</w:t>
              </w:r>
            </w:ins>
            <w:ins w:id="328" w:author="Nokia" w:date="2025-03-26T11:45:00Z">
              <w:r>
                <w:t>U</w:t>
              </w:r>
            </w:ins>
            <w:ins w:id="329" w:author="Nokia" w:date="2025-03-25T13:48:00Z">
              <w:r>
                <w:rPr>
                  <w:rPrChange w:id="330" w:author="Nokia" w:date="2025-03-25T13:48:00Z">
                    <w:rPr>
                      <w:rFonts w:eastAsia="Malgun Gothic"/>
                    </w:rPr>
                  </w:rPrChange>
                </w:rPr>
                <w:t>L Available Data Rate Report Thresholds</w:t>
              </w:r>
            </w:ins>
          </w:p>
        </w:tc>
        <w:tc>
          <w:tcPr>
            <w:tcW w:w="1020" w:type="dxa"/>
            <w:tcBorders>
              <w:top w:val="single" w:sz="4" w:space="0" w:color="auto"/>
              <w:left w:val="single" w:sz="4" w:space="0" w:color="auto"/>
              <w:bottom w:val="single" w:sz="4" w:space="0" w:color="auto"/>
              <w:right w:val="single" w:sz="4" w:space="0" w:color="auto"/>
            </w:tcBorders>
          </w:tcPr>
          <w:p w14:paraId="70DFE82D" w14:textId="77777777" w:rsidR="00110253" w:rsidRDefault="00000000">
            <w:pPr>
              <w:pStyle w:val="TAL"/>
              <w:rPr>
                <w:ins w:id="331" w:author="Nokia" w:date="2025-03-25T13:48:00Z"/>
                <w:rFonts w:cs="Arial"/>
              </w:rPr>
            </w:pPr>
            <w:ins w:id="332" w:author="Nokia" w:date="2025-03-25T20:40:00Z">
              <w:r>
                <w:rPr>
                  <w:rFonts w:cs="Arial"/>
                  <w:lang w:val="en-US"/>
                </w:rPr>
                <w:t>C-</w:t>
              </w:r>
            </w:ins>
            <w:ins w:id="333" w:author="Nokia" w:date="2025-03-25T20:39:00Z">
              <w:r>
                <w:rPr>
                  <w:rFonts w:cs="Arial"/>
                  <w:lang w:val="en-US"/>
                </w:rPr>
                <w:t>ifReport</w:t>
              </w:r>
            </w:ins>
            <w:ins w:id="334" w:author="Nokia" w:date="2025-03-26T11:45:00Z">
              <w:r>
                <w:rPr>
                  <w:rFonts w:cs="Arial"/>
                  <w:lang w:val="en-US"/>
                </w:rPr>
                <w:t>U</w:t>
              </w:r>
            </w:ins>
            <w:ins w:id="335" w:author="Nokia" w:date="2025-03-25T20:39:00Z">
              <w:r>
                <w:rPr>
                  <w:rFonts w:cs="Arial"/>
                  <w:lang w:val="en-US"/>
                </w:rPr>
                <w:t>L</w:t>
              </w:r>
            </w:ins>
          </w:p>
        </w:tc>
        <w:tc>
          <w:tcPr>
            <w:tcW w:w="1077" w:type="dxa"/>
            <w:tcBorders>
              <w:top w:val="single" w:sz="4" w:space="0" w:color="auto"/>
              <w:left w:val="single" w:sz="4" w:space="0" w:color="auto"/>
              <w:bottom w:val="single" w:sz="4" w:space="0" w:color="auto"/>
              <w:right w:val="single" w:sz="4" w:space="0" w:color="auto"/>
            </w:tcBorders>
          </w:tcPr>
          <w:p w14:paraId="58DAF89D" w14:textId="77777777" w:rsidR="00110253" w:rsidRDefault="00110253">
            <w:pPr>
              <w:pStyle w:val="TAL"/>
              <w:rPr>
                <w:ins w:id="336" w:author="Nokia" w:date="2025-03-25T13:48: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3807906" w14:textId="77777777" w:rsidR="00110253" w:rsidRDefault="00000000">
            <w:pPr>
              <w:pStyle w:val="TAL"/>
              <w:rPr>
                <w:ins w:id="337" w:author="Nokia" w:date="2025-03-25T13:48:00Z"/>
              </w:rPr>
            </w:pPr>
            <w:ins w:id="338" w:author="Nokia" w:date="2025-03-25T13:48:00Z">
              <w:r>
                <w:t>Available Data Rate Report Threshold List</w:t>
              </w:r>
            </w:ins>
          </w:p>
          <w:p w14:paraId="52AFBACA" w14:textId="77777777" w:rsidR="00110253" w:rsidRDefault="00000000">
            <w:pPr>
              <w:pStyle w:val="TAL"/>
              <w:rPr>
                <w:ins w:id="339" w:author="Nokia" w:date="2025-03-25T13:48:00Z"/>
              </w:rPr>
            </w:pPr>
            <w:ins w:id="340" w:author="Nokia" w:date="2025-03-25T13:48:00Z">
              <w:r>
                <w:t>9.3.1.x</w:t>
              </w:r>
            </w:ins>
          </w:p>
        </w:tc>
        <w:tc>
          <w:tcPr>
            <w:tcW w:w="1757" w:type="dxa"/>
            <w:tcBorders>
              <w:top w:val="single" w:sz="4" w:space="0" w:color="auto"/>
              <w:left w:val="single" w:sz="4" w:space="0" w:color="auto"/>
              <w:bottom w:val="single" w:sz="4" w:space="0" w:color="auto"/>
              <w:right w:val="single" w:sz="4" w:space="0" w:color="auto"/>
            </w:tcBorders>
          </w:tcPr>
          <w:p w14:paraId="3A9DA888" w14:textId="77777777" w:rsidR="00110253" w:rsidRDefault="00110253">
            <w:pPr>
              <w:pStyle w:val="TAL"/>
              <w:rPr>
                <w:ins w:id="341" w:author="Nokia" w:date="2025-03-25T13:48: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4D573861" w14:textId="77777777" w:rsidR="00110253" w:rsidRDefault="00000000">
            <w:pPr>
              <w:pStyle w:val="TAC"/>
              <w:rPr>
                <w:ins w:id="342" w:author="Nokia" w:date="2025-03-25T13:48:00Z"/>
                <w:rFonts w:cs="Arial"/>
                <w:szCs w:val="18"/>
              </w:rPr>
            </w:pPr>
            <w:ins w:id="343" w:author="Nokia" w:date="2025-03-25T13:48:00Z">
              <w:r>
                <w:rPr>
                  <w:rFonts w:cs="Arial"/>
                  <w:szCs w:val="18"/>
                </w:rPr>
                <w:t>-</w:t>
              </w:r>
            </w:ins>
          </w:p>
        </w:tc>
        <w:tc>
          <w:tcPr>
            <w:tcW w:w="1077" w:type="dxa"/>
            <w:tcBorders>
              <w:top w:val="single" w:sz="4" w:space="0" w:color="auto"/>
              <w:left w:val="single" w:sz="4" w:space="0" w:color="auto"/>
              <w:bottom w:val="single" w:sz="4" w:space="0" w:color="auto"/>
              <w:right w:val="single" w:sz="4" w:space="0" w:color="auto"/>
            </w:tcBorders>
          </w:tcPr>
          <w:p w14:paraId="261ACC50" w14:textId="77777777" w:rsidR="00110253" w:rsidRDefault="00000000">
            <w:pPr>
              <w:pStyle w:val="TAC"/>
              <w:rPr>
                <w:ins w:id="344" w:author="Nokia" w:date="2025-03-25T13:48:00Z"/>
                <w:rFonts w:cs="Arial"/>
                <w:szCs w:val="18"/>
              </w:rPr>
            </w:pPr>
            <w:ins w:id="345" w:author="Nokia" w:date="2025-03-25T20:11:00Z">
              <w:r>
                <w:rPr>
                  <w:rFonts w:cs="Arial" w:hint="eastAsia"/>
                  <w:szCs w:val="18"/>
                </w:rPr>
                <w:t>i</w:t>
              </w:r>
              <w:r>
                <w:rPr>
                  <w:rFonts w:cs="Arial"/>
                  <w:szCs w:val="18"/>
                </w:rPr>
                <w:t>gnore</w:t>
              </w:r>
            </w:ins>
          </w:p>
        </w:tc>
      </w:tr>
    </w:tbl>
    <w:p w14:paraId="081E566F" w14:textId="77777777" w:rsidR="00110253" w:rsidRDefault="00110253">
      <w:pPr>
        <w:rPr>
          <w:ins w:id="346" w:author="Nokia" w:date="2025-03-25T20:40:00Z"/>
        </w:rPr>
      </w:pPr>
    </w:p>
    <w:p w14:paraId="0EE691B5" w14:textId="77777777" w:rsidR="00110253" w:rsidRDefault="00110253">
      <w:pPr>
        <w:rPr>
          <w:ins w:id="347" w:author="Nokia" w:date="2025-03-25T20:40: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110253" w14:paraId="55C480ED" w14:textId="77777777">
        <w:trPr>
          <w:ins w:id="348" w:author="Nokia" w:date="2025-03-25T20:40:00Z"/>
        </w:trPr>
        <w:tc>
          <w:tcPr>
            <w:tcW w:w="3288" w:type="dxa"/>
          </w:tcPr>
          <w:p w14:paraId="3E7074C4" w14:textId="77777777" w:rsidR="00110253" w:rsidRDefault="00000000">
            <w:pPr>
              <w:pStyle w:val="TAH"/>
              <w:rPr>
                <w:ins w:id="349" w:author="Nokia" w:date="2025-03-25T20:40:00Z"/>
                <w:rFonts w:cs="Arial"/>
                <w:lang w:eastAsia="ja-JP"/>
              </w:rPr>
            </w:pPr>
            <w:ins w:id="350" w:author="Nokia" w:date="2025-03-25T20:40:00Z">
              <w:r>
                <w:rPr>
                  <w:rFonts w:cs="Arial"/>
                  <w:lang w:eastAsia="ja-JP"/>
                </w:rPr>
                <w:lastRenderedPageBreak/>
                <w:t>Condition</w:t>
              </w:r>
            </w:ins>
          </w:p>
        </w:tc>
        <w:tc>
          <w:tcPr>
            <w:tcW w:w="6519" w:type="dxa"/>
          </w:tcPr>
          <w:p w14:paraId="7B3C5CE4" w14:textId="77777777" w:rsidR="00110253" w:rsidRDefault="00000000">
            <w:pPr>
              <w:pStyle w:val="TAH"/>
              <w:rPr>
                <w:ins w:id="351" w:author="Nokia" w:date="2025-03-25T20:40:00Z"/>
                <w:rFonts w:cs="Arial"/>
                <w:lang w:eastAsia="ja-JP"/>
              </w:rPr>
            </w:pPr>
            <w:ins w:id="352" w:author="Nokia" w:date="2025-03-25T20:40:00Z">
              <w:r>
                <w:rPr>
                  <w:rFonts w:cs="Arial"/>
                  <w:lang w:eastAsia="ja-JP"/>
                </w:rPr>
                <w:t>Explanation</w:t>
              </w:r>
            </w:ins>
          </w:p>
        </w:tc>
      </w:tr>
      <w:tr w:rsidR="00110253" w14:paraId="27AA0318" w14:textId="77777777">
        <w:trPr>
          <w:ins w:id="353" w:author="Nokia" w:date="2025-03-25T20:40:00Z"/>
        </w:trPr>
        <w:tc>
          <w:tcPr>
            <w:tcW w:w="3288" w:type="dxa"/>
          </w:tcPr>
          <w:p w14:paraId="6E92E5BA" w14:textId="77777777" w:rsidR="00110253" w:rsidRDefault="00000000">
            <w:pPr>
              <w:pStyle w:val="TAL"/>
              <w:rPr>
                <w:ins w:id="354" w:author="Nokia" w:date="2025-03-25T20:40:00Z"/>
                <w:rFonts w:cs="Arial"/>
                <w:lang w:eastAsia="ja-JP"/>
              </w:rPr>
            </w:pPr>
            <w:ins w:id="355" w:author="Nokia" w:date="2025-03-25T20:40:00Z">
              <w:r>
                <w:rPr>
                  <w:rFonts w:cs="Arial"/>
                  <w:lang w:val="en-US"/>
                </w:rPr>
                <w:t>ifReport</w:t>
              </w:r>
            </w:ins>
            <w:ins w:id="356" w:author="Nokia" w:date="2025-03-26T11:45:00Z">
              <w:r>
                <w:rPr>
                  <w:rFonts w:cs="Arial"/>
                  <w:lang w:val="en-US"/>
                </w:rPr>
                <w:t>D</w:t>
              </w:r>
            </w:ins>
            <w:ins w:id="357" w:author="Nokia" w:date="2025-03-25T20:40:00Z">
              <w:r>
                <w:rPr>
                  <w:rFonts w:cs="Arial"/>
                  <w:lang w:val="en-US"/>
                </w:rPr>
                <w:t>L</w:t>
              </w:r>
            </w:ins>
          </w:p>
        </w:tc>
        <w:tc>
          <w:tcPr>
            <w:tcW w:w="6519" w:type="dxa"/>
          </w:tcPr>
          <w:p w14:paraId="1484046A" w14:textId="77777777" w:rsidR="00110253" w:rsidRDefault="00000000">
            <w:pPr>
              <w:pStyle w:val="TAL"/>
              <w:rPr>
                <w:ins w:id="358" w:author="Nokia" w:date="2025-03-25T20:40:00Z"/>
                <w:rFonts w:cs="Arial"/>
                <w:lang w:eastAsia="ja-JP"/>
              </w:rPr>
            </w:pPr>
            <w:ins w:id="359" w:author="Nokia" w:date="2025-03-25T20:40:00Z">
              <w:r>
                <w:rPr>
                  <w:rFonts w:cs="Arial"/>
                  <w:snapToGrid w:val="0"/>
                </w:rPr>
                <w:t xml:space="preserve">This IE shall be present if the </w:t>
              </w:r>
            </w:ins>
            <w:ins w:id="360" w:author="Nokia" w:date="2025-03-25T20:41:00Z">
              <w:r>
                <w:rPr>
                  <w:rFonts w:cs="Arial"/>
                  <w:i/>
                  <w:iCs/>
                  <w:snapToGrid w:val="0"/>
                </w:rPr>
                <w:t>Monitoring Request</w:t>
              </w:r>
            </w:ins>
            <w:ins w:id="361" w:author="Nokia" w:date="2025-03-25T20:40:00Z">
              <w:r>
                <w:rPr>
                  <w:rFonts w:cs="Arial"/>
                  <w:snapToGrid w:val="0"/>
                </w:rPr>
                <w:t xml:space="preserve"> IE </w:t>
              </w:r>
            </w:ins>
            <w:ins w:id="362" w:author="Nokia" w:date="2025-03-25T20:42:00Z">
              <w:r>
                <w:rPr>
                  <w:rFonts w:cs="Arial"/>
                  <w:snapToGrid w:val="0"/>
                </w:rPr>
                <w:t>is set to the value “</w:t>
              </w:r>
            </w:ins>
            <w:ins w:id="363" w:author="Nokia" w:date="2025-03-26T11:45:00Z">
              <w:r>
                <w:rPr>
                  <w:rFonts w:cs="Arial"/>
                  <w:snapToGrid w:val="0"/>
                </w:rPr>
                <w:t>d</w:t>
              </w:r>
            </w:ins>
            <w:ins w:id="364" w:author="Nokia" w:date="2025-03-25T20:42:00Z">
              <w:r>
                <w:rPr>
                  <w:rFonts w:cs="Arial"/>
                  <w:snapToGrid w:val="0"/>
                </w:rPr>
                <w:t>l” or “both”.</w:t>
              </w:r>
            </w:ins>
          </w:p>
        </w:tc>
      </w:tr>
      <w:tr w:rsidR="00110253" w14:paraId="4F937ADE" w14:textId="77777777">
        <w:trPr>
          <w:ins w:id="365" w:author="Nokia" w:date="2025-03-25T20:42:00Z"/>
        </w:trPr>
        <w:tc>
          <w:tcPr>
            <w:tcW w:w="3288" w:type="dxa"/>
            <w:tcBorders>
              <w:top w:val="single" w:sz="4" w:space="0" w:color="auto"/>
              <w:left w:val="single" w:sz="4" w:space="0" w:color="auto"/>
              <w:bottom w:val="single" w:sz="4" w:space="0" w:color="auto"/>
              <w:right w:val="single" w:sz="4" w:space="0" w:color="auto"/>
            </w:tcBorders>
          </w:tcPr>
          <w:p w14:paraId="4045661E" w14:textId="77777777" w:rsidR="00110253" w:rsidRDefault="00000000">
            <w:pPr>
              <w:pStyle w:val="TAL"/>
              <w:rPr>
                <w:ins w:id="366" w:author="Nokia" w:date="2025-03-25T20:42:00Z"/>
                <w:rFonts w:cs="Arial"/>
                <w:lang w:val="en-US"/>
              </w:rPr>
            </w:pPr>
            <w:ins w:id="367" w:author="Nokia" w:date="2025-03-25T20:42:00Z">
              <w:r>
                <w:rPr>
                  <w:rFonts w:cs="Arial"/>
                  <w:lang w:val="en-US"/>
                </w:rPr>
                <w:t>ifReport</w:t>
              </w:r>
            </w:ins>
            <w:ins w:id="368" w:author="Nokia" w:date="2025-03-26T11:45:00Z">
              <w:r>
                <w:rPr>
                  <w:rFonts w:cs="Arial"/>
                  <w:lang w:val="en-US"/>
                </w:rPr>
                <w:t>U</w:t>
              </w:r>
            </w:ins>
            <w:ins w:id="369" w:author="Nokia" w:date="2025-03-25T20:42:00Z">
              <w:r>
                <w:rPr>
                  <w:rFonts w:cs="Arial"/>
                  <w:lang w:val="en-US"/>
                </w:rPr>
                <w:t>L</w:t>
              </w:r>
            </w:ins>
          </w:p>
        </w:tc>
        <w:tc>
          <w:tcPr>
            <w:tcW w:w="6519" w:type="dxa"/>
            <w:tcBorders>
              <w:top w:val="single" w:sz="4" w:space="0" w:color="auto"/>
              <w:left w:val="single" w:sz="4" w:space="0" w:color="auto"/>
              <w:bottom w:val="single" w:sz="4" w:space="0" w:color="auto"/>
              <w:right w:val="single" w:sz="4" w:space="0" w:color="auto"/>
            </w:tcBorders>
          </w:tcPr>
          <w:p w14:paraId="416B61CB" w14:textId="77777777" w:rsidR="00110253" w:rsidRDefault="00000000">
            <w:pPr>
              <w:pStyle w:val="TAL"/>
              <w:rPr>
                <w:ins w:id="370" w:author="Nokia" w:date="2025-03-25T20:42:00Z"/>
                <w:rFonts w:cs="Arial"/>
                <w:snapToGrid w:val="0"/>
              </w:rPr>
            </w:pPr>
            <w:ins w:id="371" w:author="Nokia" w:date="2025-03-25T20:42:00Z">
              <w:r>
                <w:rPr>
                  <w:rFonts w:cs="Arial"/>
                  <w:snapToGrid w:val="0"/>
                </w:rPr>
                <w:t>This IE shall be present if the Monitoring Request IE is set to the value “</w:t>
              </w:r>
            </w:ins>
            <w:ins w:id="372" w:author="Nokia" w:date="2025-03-26T11:45:00Z">
              <w:r>
                <w:rPr>
                  <w:rFonts w:cs="Arial"/>
                  <w:snapToGrid w:val="0"/>
                </w:rPr>
                <w:t>u</w:t>
              </w:r>
            </w:ins>
            <w:ins w:id="373" w:author="Nokia" w:date="2025-03-25T20:42:00Z">
              <w:r>
                <w:rPr>
                  <w:rFonts w:cs="Arial"/>
                  <w:snapToGrid w:val="0"/>
                </w:rPr>
                <w:t>l” or “both”.</w:t>
              </w:r>
            </w:ins>
          </w:p>
        </w:tc>
      </w:tr>
    </w:tbl>
    <w:p w14:paraId="67DD737C" w14:textId="77777777" w:rsidR="00110253" w:rsidRDefault="00110253">
      <w:pPr>
        <w:rPr>
          <w:ins w:id="374" w:author="Nokia" w:date="2025-03-25T20:40:00Z"/>
          <w:rFonts w:eastAsia="Yu Mincho"/>
        </w:rPr>
      </w:pPr>
    </w:p>
    <w:p w14:paraId="35A437E9" w14:textId="77777777" w:rsidR="00110253" w:rsidRDefault="00110253">
      <w:pPr>
        <w:rPr>
          <w:ins w:id="375" w:author="Nokia" w:date="2025-03-25T20:40:00Z"/>
        </w:rPr>
      </w:pPr>
    </w:p>
    <w:p w14:paraId="7801B3A4" w14:textId="77777777" w:rsidR="00110253" w:rsidRDefault="00110253"/>
    <w:p w14:paraId="74559E26" w14:textId="77777777" w:rsidR="00110253" w:rsidRDefault="00000000">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13A11683" w14:textId="77777777" w:rsidR="00110253" w:rsidRDefault="00000000">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25E95910" w14:textId="77777777" w:rsidR="00110253" w:rsidRPr="00110253" w:rsidRDefault="00000000" w:rsidP="00110253">
      <w:pPr>
        <w:pStyle w:val="Heading4"/>
        <w:rPr>
          <w:ins w:id="376" w:author="Nokia" w:date="2025-03-25T13:50:00Z"/>
          <w:rPrChange w:id="377" w:author="Nokia" w:date="2025-03-25T13:50:00Z">
            <w:rPr>
              <w:ins w:id="378" w:author="Nokia" w:date="2025-03-25T13:50:00Z"/>
              <w:rFonts w:eastAsiaTheme="minorEastAsia"/>
              <w:b/>
              <w:bCs/>
              <w:lang w:eastAsia="ko-KR"/>
            </w:rPr>
          </w:rPrChange>
        </w:rPr>
        <w:pPrChange w:id="379" w:author="Nokia" w:date="2025-03-25T13:50:00Z">
          <w:pPr>
            <w:pStyle w:val="Heading4"/>
            <w:overflowPunct w:val="0"/>
            <w:textAlignment w:val="baseline"/>
          </w:pPr>
        </w:pPrChange>
      </w:pPr>
      <w:bookmarkStart w:id="380" w:name="_Toc36553240"/>
      <w:bookmarkStart w:id="381" w:name="_Toc36554967"/>
      <w:bookmarkStart w:id="382" w:name="_Toc45897799"/>
      <w:bookmarkStart w:id="383" w:name="_Toc29504794"/>
      <w:bookmarkStart w:id="384" w:name="_Toc45720530"/>
      <w:bookmarkStart w:id="385" w:name="_Toc45658710"/>
      <w:bookmarkStart w:id="386" w:name="_Toc64446267"/>
      <w:bookmarkStart w:id="387" w:name="_Toc88652226"/>
      <w:bookmarkStart w:id="388" w:name="_Toc105152284"/>
      <w:bookmarkStart w:id="389" w:name="_Toc45652278"/>
      <w:bookmarkStart w:id="390" w:name="_Toc107409546"/>
      <w:bookmarkStart w:id="391" w:name="_Toc112756735"/>
      <w:bookmarkStart w:id="392" w:name="_Toc73982137"/>
      <w:bookmarkStart w:id="393" w:name="_Toc105174090"/>
      <w:bookmarkStart w:id="394" w:name="_Toc99123412"/>
      <w:bookmarkStart w:id="395" w:name="_Toc45798410"/>
      <w:bookmarkStart w:id="396" w:name="_Toc106122993"/>
      <w:bookmarkStart w:id="397" w:name="_Toc106109088"/>
      <w:bookmarkStart w:id="398" w:name="_Toc97891269"/>
      <w:bookmarkStart w:id="399" w:name="_Toc51746003"/>
      <w:bookmarkStart w:id="400" w:name="_Toc99662217"/>
      <w:bookmarkStart w:id="401" w:name="_Toc184820503"/>
      <w:bookmarkStart w:id="402" w:name="_Toc29503626"/>
      <w:bookmarkStart w:id="403" w:name="_Toc20955177"/>
      <w:bookmarkStart w:id="404" w:name="_Toc2950421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id="405" w:author="Nokia" w:date="2025-03-25T13:50:00Z">
        <w:r>
          <w:rPr>
            <w:rPrChange w:id="406" w:author="Nokia" w:date="2025-03-25T13:50:00Z">
              <w:rPr>
                <w:rFonts w:eastAsiaTheme="minorEastAsia"/>
                <w:lang w:eastAsia="ko-KR"/>
              </w:rPr>
            </w:rPrChange>
          </w:rPr>
          <w:t xml:space="preserve">9.3.1.x </w:t>
        </w:r>
        <w:r>
          <w:rPr>
            <w:rPrChange w:id="407" w:author="Nokia" w:date="2025-03-25T13:50:00Z">
              <w:rPr>
                <w:rFonts w:eastAsiaTheme="minorEastAsia"/>
                <w:lang w:eastAsia="ko-KR"/>
              </w:rPr>
            </w:rPrChange>
          </w:rPr>
          <w:tab/>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Pr>
            <w:rPrChange w:id="408" w:author="Nokia" w:date="2025-03-25T13:50:00Z">
              <w:rPr>
                <w:rFonts w:eastAsiaTheme="minorEastAsia"/>
                <w:lang w:eastAsia="ko-KR"/>
              </w:rPr>
            </w:rPrChange>
          </w:rPr>
          <w:t>Available Data Rate Report Threshold List</w:t>
        </w:r>
      </w:ins>
    </w:p>
    <w:p w14:paraId="040A7A81" w14:textId="77777777" w:rsidR="00110253" w:rsidRDefault="00000000">
      <w:pPr>
        <w:rPr>
          <w:ins w:id="409" w:author="Nokia" w:date="2025-03-25T13:50:00Z"/>
          <w:lang w:eastAsia="zh-CN"/>
        </w:rPr>
      </w:pPr>
      <w:ins w:id="410" w:author="Nokia" w:date="2025-03-25T13:50:00Z">
        <w:r>
          <w:t xml:space="preserve">This IE contains a list of </w:t>
        </w:r>
        <w:r>
          <w:rPr>
            <w:lang w:eastAsia="zh-CN"/>
          </w:rPr>
          <w:t>available data rate report thresholds</w:t>
        </w:r>
        <w:r>
          <w:t>. It is used for available data rate report for UL and DL as specified in TS 23.501 [9].</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1" w:author="Nokia" w:date="2025-03-25T13: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872"/>
        <w:gridCol w:w="2880"/>
        <w:tblGridChange w:id="412">
          <w:tblGrid>
            <w:gridCol w:w="2551"/>
            <w:gridCol w:w="1020"/>
            <w:gridCol w:w="1474"/>
            <w:gridCol w:w="1872"/>
            <w:gridCol w:w="2880"/>
          </w:tblGrid>
        </w:tblGridChange>
      </w:tblGrid>
      <w:tr w:rsidR="00110253" w14:paraId="2D1C46A6" w14:textId="77777777" w:rsidTr="00110253">
        <w:trPr>
          <w:ins w:id="413" w:author="Nokia" w:date="2025-03-25T13:50:00Z"/>
        </w:trPr>
        <w:tc>
          <w:tcPr>
            <w:tcW w:w="2551" w:type="dxa"/>
            <w:tcPrChange w:id="414" w:author="Nokia" w:date="2025-03-25T13:50:00Z">
              <w:tcPr>
                <w:tcW w:w="2551" w:type="dxa"/>
              </w:tcPr>
            </w:tcPrChange>
          </w:tcPr>
          <w:p w14:paraId="210A697A" w14:textId="77777777" w:rsidR="00110253" w:rsidRDefault="00000000">
            <w:pPr>
              <w:pStyle w:val="TAH"/>
              <w:rPr>
                <w:ins w:id="415" w:author="Nokia" w:date="2025-03-25T13:50:00Z"/>
                <w:rFonts w:cs="Arial"/>
              </w:rPr>
            </w:pPr>
            <w:ins w:id="416" w:author="Nokia" w:date="2025-03-25T13:50:00Z">
              <w:r>
                <w:rPr>
                  <w:rFonts w:cs="Arial"/>
                </w:rPr>
                <w:t>IE/Group Name</w:t>
              </w:r>
            </w:ins>
          </w:p>
        </w:tc>
        <w:tc>
          <w:tcPr>
            <w:tcW w:w="1020" w:type="dxa"/>
            <w:tcPrChange w:id="417" w:author="Nokia" w:date="2025-03-25T13:50:00Z">
              <w:tcPr>
                <w:tcW w:w="1020" w:type="dxa"/>
              </w:tcPr>
            </w:tcPrChange>
          </w:tcPr>
          <w:p w14:paraId="277D3328" w14:textId="77777777" w:rsidR="00110253" w:rsidRDefault="00000000">
            <w:pPr>
              <w:pStyle w:val="TAH"/>
              <w:rPr>
                <w:ins w:id="418" w:author="Nokia" w:date="2025-03-25T13:50:00Z"/>
                <w:rFonts w:cs="Arial"/>
              </w:rPr>
            </w:pPr>
            <w:ins w:id="419" w:author="Nokia" w:date="2025-03-25T13:50:00Z">
              <w:r>
                <w:rPr>
                  <w:rFonts w:cs="Arial"/>
                </w:rPr>
                <w:t>Presence</w:t>
              </w:r>
            </w:ins>
          </w:p>
        </w:tc>
        <w:tc>
          <w:tcPr>
            <w:tcW w:w="1474" w:type="dxa"/>
            <w:tcPrChange w:id="420" w:author="Nokia" w:date="2025-03-25T13:50:00Z">
              <w:tcPr>
                <w:tcW w:w="1474" w:type="dxa"/>
              </w:tcPr>
            </w:tcPrChange>
          </w:tcPr>
          <w:p w14:paraId="0920441A" w14:textId="77777777" w:rsidR="00110253" w:rsidRDefault="00000000">
            <w:pPr>
              <w:pStyle w:val="TAH"/>
              <w:rPr>
                <w:ins w:id="421" w:author="Nokia" w:date="2025-03-25T13:50:00Z"/>
                <w:rFonts w:cs="Arial"/>
              </w:rPr>
            </w:pPr>
            <w:ins w:id="422" w:author="Nokia" w:date="2025-03-25T13:50:00Z">
              <w:r>
                <w:rPr>
                  <w:rFonts w:cs="Arial"/>
                </w:rPr>
                <w:t>Range</w:t>
              </w:r>
            </w:ins>
          </w:p>
        </w:tc>
        <w:tc>
          <w:tcPr>
            <w:tcW w:w="1872" w:type="dxa"/>
            <w:tcPrChange w:id="423" w:author="Nokia" w:date="2025-03-25T13:50:00Z">
              <w:tcPr>
                <w:tcW w:w="1872" w:type="dxa"/>
              </w:tcPr>
            </w:tcPrChange>
          </w:tcPr>
          <w:p w14:paraId="35E14042" w14:textId="77777777" w:rsidR="00110253" w:rsidRDefault="00000000">
            <w:pPr>
              <w:pStyle w:val="TAH"/>
              <w:rPr>
                <w:ins w:id="424" w:author="Nokia" w:date="2025-03-25T13:50:00Z"/>
                <w:rFonts w:cs="Arial"/>
              </w:rPr>
            </w:pPr>
            <w:ins w:id="425" w:author="Nokia" w:date="2025-03-25T13:50:00Z">
              <w:r>
                <w:rPr>
                  <w:rFonts w:cs="Arial"/>
                </w:rPr>
                <w:t>IE type and reference</w:t>
              </w:r>
            </w:ins>
          </w:p>
        </w:tc>
        <w:tc>
          <w:tcPr>
            <w:tcW w:w="2880" w:type="dxa"/>
            <w:tcPrChange w:id="426" w:author="Nokia" w:date="2025-03-25T13:50:00Z">
              <w:tcPr>
                <w:tcW w:w="2880" w:type="dxa"/>
              </w:tcPr>
            </w:tcPrChange>
          </w:tcPr>
          <w:p w14:paraId="1D6B0144" w14:textId="77777777" w:rsidR="00110253" w:rsidRDefault="00000000">
            <w:pPr>
              <w:pStyle w:val="TAH"/>
              <w:rPr>
                <w:ins w:id="427" w:author="Nokia" w:date="2025-03-25T13:50:00Z"/>
                <w:rFonts w:cs="Arial"/>
              </w:rPr>
            </w:pPr>
            <w:ins w:id="428" w:author="Nokia" w:date="2025-03-25T13:50:00Z">
              <w:r>
                <w:rPr>
                  <w:rFonts w:cs="Arial"/>
                </w:rPr>
                <w:t>Semantics description</w:t>
              </w:r>
            </w:ins>
          </w:p>
        </w:tc>
      </w:tr>
      <w:tr w:rsidR="00110253" w14:paraId="265B9104" w14:textId="77777777" w:rsidTr="00110253">
        <w:trPr>
          <w:trHeight w:val="46"/>
          <w:ins w:id="429" w:author="Nokia" w:date="2025-03-25T13:50:00Z"/>
        </w:trPr>
        <w:tc>
          <w:tcPr>
            <w:tcW w:w="2551" w:type="dxa"/>
            <w:tcPrChange w:id="430" w:author="Nokia" w:date="2025-03-25T14:02:00Z">
              <w:tcPr>
                <w:tcW w:w="2551" w:type="dxa"/>
              </w:tcPr>
            </w:tcPrChange>
          </w:tcPr>
          <w:p w14:paraId="30CF29F1" w14:textId="77777777" w:rsidR="00110253" w:rsidRDefault="00000000">
            <w:pPr>
              <w:pStyle w:val="TAL"/>
              <w:rPr>
                <w:ins w:id="431" w:author="Nokia" w:date="2025-03-25T13:50:00Z"/>
                <w:b/>
                <w:bCs/>
                <w:iCs/>
                <w:lang w:eastAsia="ja-JP"/>
              </w:rPr>
            </w:pPr>
            <w:ins w:id="432" w:author="Nokia" w:date="2025-03-25T13:50:00Z">
              <w:r>
                <w:rPr>
                  <w:b/>
                  <w:lang w:eastAsia="zh-CN"/>
                </w:rPr>
                <w:t xml:space="preserve">Available Data Rate Report Threshold </w:t>
              </w:r>
            </w:ins>
            <w:ins w:id="433" w:author="Nokia" w:date="2025-03-25T13:52:00Z">
              <w:r>
                <w:rPr>
                  <w:b/>
                  <w:lang w:eastAsia="zh-CN"/>
                </w:rPr>
                <w:t>Item</w:t>
              </w:r>
            </w:ins>
          </w:p>
        </w:tc>
        <w:tc>
          <w:tcPr>
            <w:tcW w:w="1020" w:type="dxa"/>
            <w:tcPrChange w:id="434" w:author="Nokia" w:date="2025-03-25T14:02:00Z">
              <w:tcPr>
                <w:tcW w:w="1020" w:type="dxa"/>
              </w:tcPr>
            </w:tcPrChange>
          </w:tcPr>
          <w:p w14:paraId="1688E203" w14:textId="77777777" w:rsidR="00110253" w:rsidRDefault="00110253">
            <w:pPr>
              <w:pStyle w:val="TAL"/>
              <w:rPr>
                <w:ins w:id="435" w:author="Nokia" w:date="2025-03-25T13:50:00Z"/>
                <w:rFonts w:eastAsia="Batang"/>
                <w:lang w:eastAsia="ja-JP"/>
              </w:rPr>
            </w:pPr>
          </w:p>
        </w:tc>
        <w:tc>
          <w:tcPr>
            <w:tcW w:w="1474" w:type="dxa"/>
            <w:tcPrChange w:id="436" w:author="Nokia" w:date="2025-03-25T14:02:00Z">
              <w:tcPr>
                <w:tcW w:w="1474" w:type="dxa"/>
              </w:tcPr>
            </w:tcPrChange>
          </w:tcPr>
          <w:p w14:paraId="1C53504E" w14:textId="77777777" w:rsidR="00110253" w:rsidRDefault="00000000">
            <w:pPr>
              <w:pStyle w:val="TAL"/>
              <w:rPr>
                <w:ins w:id="437" w:author="Nokia" w:date="2025-03-25T13:50:00Z"/>
                <w:i/>
                <w:szCs w:val="18"/>
                <w:lang w:eastAsia="ja-JP"/>
              </w:rPr>
            </w:pPr>
            <w:ins w:id="438" w:author="Nokia" w:date="2025-03-25T13:50:00Z">
              <w:r>
                <w:rPr>
                  <w:bCs/>
                  <w:i/>
                  <w:szCs w:val="18"/>
                  <w:lang w:eastAsia="ja-JP"/>
                </w:rPr>
                <w:t>1..&lt;maxnoof</w:t>
              </w:r>
              <w:r>
                <w:rPr>
                  <w:bCs/>
                  <w:i/>
                  <w:szCs w:val="18"/>
                  <w:lang w:eastAsia="zh-CN"/>
                </w:rPr>
                <w:t>Thresholds</w:t>
              </w:r>
              <w:r>
                <w:rPr>
                  <w:bCs/>
                  <w:i/>
                  <w:szCs w:val="18"/>
                  <w:lang w:eastAsia="ja-JP"/>
                </w:rPr>
                <w:t>&gt;</w:t>
              </w:r>
            </w:ins>
          </w:p>
        </w:tc>
        <w:tc>
          <w:tcPr>
            <w:tcW w:w="1872" w:type="dxa"/>
            <w:tcPrChange w:id="439" w:author="Nokia" w:date="2025-03-25T14:02:00Z">
              <w:tcPr>
                <w:tcW w:w="1872" w:type="dxa"/>
              </w:tcPr>
            </w:tcPrChange>
          </w:tcPr>
          <w:p w14:paraId="433C7130" w14:textId="77777777" w:rsidR="00110253" w:rsidRDefault="00110253">
            <w:pPr>
              <w:pStyle w:val="TAL"/>
              <w:rPr>
                <w:ins w:id="440" w:author="Nokia" w:date="2025-03-25T13:50:00Z"/>
                <w:lang w:eastAsia="ja-JP"/>
              </w:rPr>
            </w:pPr>
          </w:p>
        </w:tc>
        <w:tc>
          <w:tcPr>
            <w:tcW w:w="2880" w:type="dxa"/>
            <w:tcPrChange w:id="441" w:author="Nokia" w:date="2025-03-25T14:02:00Z">
              <w:tcPr>
                <w:tcW w:w="2880" w:type="dxa"/>
              </w:tcPr>
            </w:tcPrChange>
          </w:tcPr>
          <w:p w14:paraId="00CF28C4" w14:textId="77777777" w:rsidR="00110253" w:rsidRDefault="00110253">
            <w:pPr>
              <w:pStyle w:val="TAL"/>
              <w:rPr>
                <w:ins w:id="442" w:author="Nokia" w:date="2025-03-25T13:50:00Z"/>
                <w:lang w:eastAsia="ja-JP"/>
              </w:rPr>
            </w:pPr>
          </w:p>
        </w:tc>
      </w:tr>
      <w:tr w:rsidR="00110253" w14:paraId="07F80767" w14:textId="77777777" w:rsidTr="00110253">
        <w:trPr>
          <w:trHeight w:val="110"/>
          <w:ins w:id="443" w:author="Nokia" w:date="2025-03-25T13:50:00Z"/>
        </w:trPr>
        <w:tc>
          <w:tcPr>
            <w:tcW w:w="2551" w:type="dxa"/>
            <w:tcPrChange w:id="444" w:author="Nokia" w:date="2025-03-26T11:47:00Z">
              <w:tcPr>
                <w:tcW w:w="2551" w:type="dxa"/>
              </w:tcPr>
            </w:tcPrChange>
          </w:tcPr>
          <w:p w14:paraId="21D70792" w14:textId="77777777" w:rsidR="00110253" w:rsidRDefault="00000000">
            <w:pPr>
              <w:pStyle w:val="TAL"/>
              <w:ind w:leftChars="50" w:left="100"/>
              <w:rPr>
                <w:ins w:id="445" w:author="Nokia" w:date="2025-03-25T13:50:00Z"/>
                <w:lang w:eastAsia="zh-CN"/>
              </w:rPr>
            </w:pPr>
            <w:ins w:id="446" w:author="Nokia" w:date="2025-03-25T13:50:00Z">
              <w:r>
                <w:rPr>
                  <w:rFonts w:eastAsia="Batang"/>
                  <w:lang w:eastAsia="ja-JP"/>
                </w:rPr>
                <w:t>&gt;</w:t>
              </w:r>
            </w:ins>
            <w:ins w:id="447" w:author="Nokia" w:date="2025-03-26T11:47:00Z">
              <w:r>
                <w:rPr>
                  <w:rFonts w:eastAsia="Batang"/>
                  <w:lang w:eastAsia="ja-JP"/>
                </w:rPr>
                <w:t>Reporting</w:t>
              </w:r>
            </w:ins>
            <w:ins w:id="448" w:author="Nokia" w:date="2025-03-25T13:50:00Z">
              <w:r>
                <w:rPr>
                  <w:lang w:eastAsia="zh-CN"/>
                </w:rPr>
                <w:t xml:space="preserve"> Threshold</w:t>
              </w:r>
            </w:ins>
          </w:p>
        </w:tc>
        <w:tc>
          <w:tcPr>
            <w:tcW w:w="1020" w:type="dxa"/>
            <w:tcPrChange w:id="449" w:author="Nokia" w:date="2025-03-26T11:47:00Z">
              <w:tcPr>
                <w:tcW w:w="1020" w:type="dxa"/>
              </w:tcPr>
            </w:tcPrChange>
          </w:tcPr>
          <w:p w14:paraId="514A2519" w14:textId="77777777" w:rsidR="00110253" w:rsidRDefault="00000000">
            <w:pPr>
              <w:pStyle w:val="TAL"/>
              <w:rPr>
                <w:ins w:id="450" w:author="Nokia" w:date="2025-03-25T13:50:00Z"/>
                <w:lang w:eastAsia="zh-CN"/>
              </w:rPr>
            </w:pPr>
            <w:ins w:id="451" w:author="Nokia" w:date="2025-03-25T13:50:00Z">
              <w:r>
                <w:rPr>
                  <w:rFonts w:hint="eastAsia"/>
                  <w:lang w:eastAsia="zh-CN"/>
                </w:rPr>
                <w:t>M</w:t>
              </w:r>
            </w:ins>
          </w:p>
        </w:tc>
        <w:tc>
          <w:tcPr>
            <w:tcW w:w="1474" w:type="dxa"/>
            <w:tcPrChange w:id="452" w:author="Nokia" w:date="2025-03-26T11:47:00Z">
              <w:tcPr>
                <w:tcW w:w="1474" w:type="dxa"/>
              </w:tcPr>
            </w:tcPrChange>
          </w:tcPr>
          <w:p w14:paraId="247E02FE" w14:textId="77777777" w:rsidR="00110253" w:rsidRDefault="00110253">
            <w:pPr>
              <w:pStyle w:val="TAL"/>
              <w:rPr>
                <w:ins w:id="453" w:author="Nokia" w:date="2025-03-25T13:50:00Z"/>
                <w:lang w:eastAsia="ja-JP"/>
              </w:rPr>
            </w:pPr>
          </w:p>
        </w:tc>
        <w:tc>
          <w:tcPr>
            <w:tcW w:w="1872" w:type="dxa"/>
            <w:tcPrChange w:id="454" w:author="Nokia" w:date="2025-03-26T11:47:00Z">
              <w:tcPr>
                <w:tcW w:w="1872" w:type="dxa"/>
              </w:tcPr>
            </w:tcPrChange>
          </w:tcPr>
          <w:p w14:paraId="11459069" w14:textId="77777777" w:rsidR="00110253" w:rsidRPr="00110253" w:rsidRDefault="00000000">
            <w:pPr>
              <w:pStyle w:val="TAL"/>
              <w:rPr>
                <w:ins w:id="455" w:author="Nokia" w:date="2025-03-25T13:50:00Z"/>
                <w:highlight w:val="yellow"/>
                <w:lang w:eastAsia="ja-JP"/>
                <w:rPrChange w:id="456" w:author="Nokia" w:date="2025-03-26T11:48:00Z">
                  <w:rPr>
                    <w:ins w:id="457" w:author="Nokia" w:date="2025-03-25T13:50:00Z"/>
                    <w:lang w:eastAsia="ja-JP"/>
                  </w:rPr>
                </w:rPrChange>
              </w:rPr>
            </w:pPr>
            <w:ins w:id="458" w:author="Nokia" w:date="2025-03-26T11:47:00Z">
              <w:r>
                <w:rPr>
                  <w:rFonts w:eastAsiaTheme="minorEastAsia"/>
                  <w:highlight w:val="yellow"/>
                  <w:lang w:eastAsia="zh-CN"/>
                  <w:rPrChange w:id="459" w:author="Nokia" w:date="2025-03-26T11:48:00Z">
                    <w:rPr>
                      <w:rFonts w:eastAsiaTheme="minorEastAsia"/>
                      <w:lang w:eastAsia="zh-CN"/>
                    </w:rPr>
                  </w:rPrChange>
                </w:rPr>
                <w:t>INTEGER</w:t>
              </w:r>
            </w:ins>
            <w:ins w:id="460" w:author="Nokia" w:date="2025-03-26T11:57:00Z">
              <w:r>
                <w:rPr>
                  <w:rFonts w:eastAsiaTheme="minorEastAsia"/>
                  <w:highlight w:val="yellow"/>
                  <w:lang w:eastAsia="zh-CN"/>
                </w:rPr>
                <w:t xml:space="preserve"> (0..FFS)</w:t>
              </w:r>
            </w:ins>
          </w:p>
        </w:tc>
        <w:tc>
          <w:tcPr>
            <w:tcW w:w="2880" w:type="dxa"/>
            <w:tcPrChange w:id="461" w:author="Nokia" w:date="2025-03-26T11:47:00Z">
              <w:tcPr>
                <w:tcW w:w="2880" w:type="dxa"/>
              </w:tcPr>
            </w:tcPrChange>
          </w:tcPr>
          <w:p w14:paraId="34C1C039" w14:textId="77777777" w:rsidR="00110253" w:rsidRPr="00110253" w:rsidRDefault="00000000">
            <w:pPr>
              <w:pStyle w:val="TAL"/>
              <w:rPr>
                <w:ins w:id="462" w:author="Nokia" w:date="2025-03-25T13:50:00Z"/>
                <w:rFonts w:eastAsiaTheme="minorEastAsia"/>
                <w:highlight w:val="yellow"/>
                <w:lang w:eastAsia="zh-CN"/>
                <w:rPrChange w:id="463" w:author="Nokia" w:date="2025-03-26T11:48:00Z">
                  <w:rPr>
                    <w:ins w:id="464" w:author="Nokia" w:date="2025-03-25T13:50:00Z"/>
                    <w:rFonts w:eastAsiaTheme="minorEastAsia"/>
                    <w:lang w:eastAsia="zh-CN"/>
                  </w:rPr>
                </w:rPrChange>
              </w:rPr>
            </w:pPr>
            <w:ins w:id="465" w:author="Nokia" w:date="2025-03-26T11:47:00Z">
              <w:r>
                <w:rPr>
                  <w:rFonts w:eastAsiaTheme="minorEastAsia"/>
                  <w:highlight w:val="yellow"/>
                  <w:lang w:eastAsia="zh-CN"/>
                  <w:rPrChange w:id="466" w:author="Nokia" w:date="2025-03-26T11:48:00Z">
                    <w:rPr>
                      <w:rFonts w:eastAsiaTheme="minorEastAsia"/>
                      <w:lang w:eastAsia="zh-CN"/>
                    </w:rPr>
                  </w:rPrChange>
                </w:rPr>
                <w:t>FFS</w:t>
              </w:r>
            </w:ins>
          </w:p>
        </w:tc>
      </w:tr>
    </w:tbl>
    <w:p w14:paraId="5140B2D7" w14:textId="77777777" w:rsidR="00110253" w:rsidRDefault="00110253">
      <w:pPr>
        <w:rPr>
          <w:ins w:id="467" w:author="Nokia" w:date="2025-03-25T13:50: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110253" w14:paraId="5DB73674" w14:textId="77777777">
        <w:trPr>
          <w:ins w:id="468" w:author="Nokia" w:date="2025-03-25T13:50:00Z"/>
        </w:trPr>
        <w:tc>
          <w:tcPr>
            <w:tcW w:w="3288" w:type="dxa"/>
          </w:tcPr>
          <w:p w14:paraId="3A19B354" w14:textId="77777777" w:rsidR="00110253" w:rsidRDefault="00000000">
            <w:pPr>
              <w:pStyle w:val="TAH"/>
              <w:rPr>
                <w:ins w:id="469" w:author="Nokia" w:date="2025-03-25T13:50:00Z"/>
                <w:rFonts w:cs="Arial"/>
              </w:rPr>
            </w:pPr>
            <w:ins w:id="470" w:author="Nokia" w:date="2025-03-25T13:50:00Z">
              <w:r>
                <w:rPr>
                  <w:rFonts w:cs="Arial"/>
                </w:rPr>
                <w:t>Range bound</w:t>
              </w:r>
            </w:ins>
          </w:p>
        </w:tc>
        <w:tc>
          <w:tcPr>
            <w:tcW w:w="6519" w:type="dxa"/>
          </w:tcPr>
          <w:p w14:paraId="07017376" w14:textId="77777777" w:rsidR="00110253" w:rsidRDefault="00000000">
            <w:pPr>
              <w:pStyle w:val="TAH"/>
              <w:rPr>
                <w:ins w:id="471" w:author="Nokia" w:date="2025-03-25T13:50:00Z"/>
                <w:rFonts w:cs="Arial"/>
              </w:rPr>
            </w:pPr>
            <w:ins w:id="472" w:author="Nokia" w:date="2025-03-25T13:50:00Z">
              <w:r>
                <w:rPr>
                  <w:rFonts w:cs="Arial"/>
                </w:rPr>
                <w:t>Explanation</w:t>
              </w:r>
            </w:ins>
          </w:p>
        </w:tc>
      </w:tr>
      <w:tr w:rsidR="00110253" w14:paraId="37C09DCE" w14:textId="77777777">
        <w:trPr>
          <w:ins w:id="473" w:author="Nokia" w:date="2025-03-25T13:50:00Z"/>
        </w:trPr>
        <w:tc>
          <w:tcPr>
            <w:tcW w:w="3288" w:type="dxa"/>
          </w:tcPr>
          <w:p w14:paraId="58B0F002" w14:textId="77777777" w:rsidR="00110253" w:rsidRDefault="00000000">
            <w:pPr>
              <w:pStyle w:val="TAL"/>
              <w:rPr>
                <w:ins w:id="474" w:author="Nokia" w:date="2025-03-25T13:50:00Z"/>
                <w:lang w:eastAsia="ja-JP"/>
              </w:rPr>
            </w:pPr>
            <w:ins w:id="475" w:author="Nokia" w:date="2025-03-25T13:50:00Z">
              <w:r>
                <w:rPr>
                  <w:lang w:eastAsia="ja-JP"/>
                </w:rPr>
                <w:t>maxnoof</w:t>
              </w:r>
              <w:r>
                <w:rPr>
                  <w:lang w:eastAsia="zh-CN"/>
                </w:rPr>
                <w:t>Thresholds</w:t>
              </w:r>
            </w:ins>
          </w:p>
        </w:tc>
        <w:tc>
          <w:tcPr>
            <w:tcW w:w="6519" w:type="dxa"/>
          </w:tcPr>
          <w:p w14:paraId="16F45DD6" w14:textId="77777777" w:rsidR="00110253" w:rsidRDefault="00000000">
            <w:pPr>
              <w:pStyle w:val="TAL"/>
              <w:rPr>
                <w:ins w:id="476" w:author="Nokia" w:date="2025-03-25T13:50:00Z"/>
                <w:lang w:eastAsia="ja-JP"/>
              </w:rPr>
            </w:pPr>
            <w:ins w:id="477" w:author="Nokia" w:date="2025-03-25T13:50:00Z">
              <w:r>
                <w:rPr>
                  <w:lang w:eastAsia="ja-JP"/>
                </w:rPr>
                <w:t xml:space="preserve">Maximum no. of </w:t>
              </w:r>
              <w:r>
                <w:rPr>
                  <w:lang w:eastAsia="zh-CN"/>
                </w:rPr>
                <w:t xml:space="preserve">thresholds allowed to be provided by the </w:t>
              </w:r>
            </w:ins>
            <w:ins w:id="478" w:author="Nokia" w:date="2025-03-25T13:53:00Z">
              <w:r>
                <w:rPr>
                  <w:lang w:eastAsia="zh-CN"/>
                </w:rPr>
                <w:t>SMF</w:t>
              </w:r>
            </w:ins>
            <w:ins w:id="479" w:author="Nokia" w:date="2025-03-25T13:50:00Z">
              <w:r>
                <w:rPr>
                  <w:lang w:eastAsia="ja-JP"/>
                </w:rPr>
                <w:t xml:space="preserve">. Value is </w:t>
              </w:r>
              <w:r>
                <w:rPr>
                  <w:highlight w:val="yellow"/>
                  <w:lang w:eastAsia="zh-CN"/>
                  <w:rPrChange w:id="480" w:author="Nokia" w:date="2025-03-25T14:14:00Z">
                    <w:rPr>
                      <w:lang w:eastAsia="zh-CN"/>
                    </w:rPr>
                  </w:rPrChange>
                </w:rPr>
                <w:t>FFS</w:t>
              </w:r>
              <w:r>
                <w:rPr>
                  <w:lang w:eastAsia="ja-JP"/>
                </w:rPr>
                <w:t>.</w:t>
              </w:r>
            </w:ins>
          </w:p>
        </w:tc>
      </w:tr>
    </w:tbl>
    <w:p w14:paraId="7372B11D" w14:textId="77777777" w:rsidR="00110253" w:rsidRDefault="00110253">
      <w:pPr>
        <w:pStyle w:val="Heading4"/>
      </w:pPr>
    </w:p>
    <w:p w14:paraId="1201981B" w14:textId="77777777" w:rsidR="00110253" w:rsidRDefault="00110253">
      <w:pPr>
        <w:pStyle w:val="Heading4"/>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234ECF1" w14:textId="77777777" w:rsidR="00110253" w:rsidRDefault="00110253">
      <w:pPr>
        <w:jc w:val="center"/>
        <w:rPr>
          <w:rFonts w:eastAsia="等线"/>
          <w:b/>
          <w:i/>
          <w:color w:val="FF0000"/>
          <w:sz w:val="21"/>
          <w:highlight w:val="yellow"/>
          <w:lang w:eastAsia="zh-CN"/>
        </w:rPr>
      </w:pPr>
    </w:p>
    <w:p w14:paraId="2372CF0A" w14:textId="77777777" w:rsidR="00110253" w:rsidRDefault="00110253">
      <w:pPr>
        <w:jc w:val="center"/>
        <w:rPr>
          <w:rFonts w:eastAsia="等线"/>
          <w:b/>
          <w:i/>
          <w:color w:val="FF0000"/>
          <w:sz w:val="21"/>
          <w:highlight w:val="yellow"/>
          <w:lang w:eastAsia="zh-CN"/>
        </w:rPr>
      </w:pPr>
    </w:p>
    <w:p w14:paraId="067D8548" w14:textId="77777777" w:rsidR="00110253" w:rsidRDefault="00000000">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186EDC0C" w14:textId="77777777" w:rsidR="00110253" w:rsidRDefault="00110253">
      <w:pPr>
        <w:jc w:val="center"/>
        <w:rPr>
          <w:rFonts w:eastAsia="等线"/>
          <w:b/>
          <w:i/>
          <w:color w:val="FF0000"/>
          <w:sz w:val="21"/>
          <w:highlight w:val="yellow"/>
          <w:lang w:eastAsia="zh-CN"/>
        </w:rPr>
        <w:sectPr w:rsidR="00110253">
          <w:footnotePr>
            <w:numRestart w:val="eachSect"/>
          </w:footnotePr>
          <w:pgSz w:w="11907" w:h="16840"/>
          <w:pgMar w:top="1418" w:right="1134" w:bottom="1134" w:left="1134" w:header="680" w:footer="567" w:gutter="0"/>
          <w:cols w:space="720"/>
          <w:docGrid w:linePitch="272"/>
        </w:sectPr>
      </w:pPr>
    </w:p>
    <w:p w14:paraId="6FFC775F" w14:textId="77777777" w:rsidR="00110253" w:rsidRDefault="00000000">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437C6E7F" w14:textId="77777777" w:rsidR="00110253" w:rsidRDefault="00000000">
      <w:pPr>
        <w:pStyle w:val="Heading3"/>
      </w:pPr>
      <w:bookmarkStart w:id="481" w:name="_CR9_4_5"/>
      <w:bookmarkStart w:id="482" w:name="_Toc112757094"/>
      <w:bookmarkStart w:id="483" w:name="_Toc36555157"/>
      <w:bookmarkStart w:id="484" w:name="_Toc51746284"/>
      <w:bookmarkStart w:id="485" w:name="_Toc192842515"/>
      <w:bookmarkStart w:id="486" w:name="_Toc64446549"/>
      <w:bookmarkStart w:id="487" w:name="_Toc45798688"/>
      <w:bookmarkStart w:id="488" w:name="_Toc97891553"/>
      <w:bookmarkStart w:id="489" w:name="_Toc29504393"/>
      <w:bookmarkStart w:id="490" w:name="_Toc105174449"/>
      <w:bookmarkStart w:id="491" w:name="_Toc99662564"/>
      <w:bookmarkStart w:id="492" w:name="_Toc107409905"/>
      <w:bookmarkStart w:id="493" w:name="_Toc29504977"/>
      <w:bookmarkStart w:id="494" w:name="_Toc105152643"/>
      <w:bookmarkStart w:id="495" w:name="_Toc36553430"/>
      <w:bookmarkStart w:id="496" w:name="_Toc45720808"/>
      <w:bookmarkStart w:id="497" w:name="_Toc73982419"/>
      <w:bookmarkStart w:id="498" w:name="_Toc20955356"/>
      <w:bookmarkStart w:id="499" w:name="_Toc45652556"/>
      <w:bookmarkStart w:id="500" w:name="_Toc45658988"/>
      <w:bookmarkStart w:id="501" w:name="_Toc45898077"/>
      <w:bookmarkStart w:id="502" w:name="_Toc99123758"/>
      <w:bookmarkStart w:id="503" w:name="_Toc29503809"/>
      <w:bookmarkStart w:id="504" w:name="_Toc106109447"/>
      <w:bookmarkStart w:id="505" w:name="_Toc88652509"/>
      <w:bookmarkEnd w:id="481"/>
      <w:r>
        <w:t>9.4.5</w:t>
      </w:r>
      <w:r>
        <w:tab/>
        <w:t>Information Element Definitions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7A7E910" w14:textId="77777777" w:rsidR="00110253" w:rsidRDefault="00000000">
      <w:pPr>
        <w:pStyle w:val="PL"/>
        <w:rPr>
          <w:snapToGrid w:val="0"/>
        </w:rPr>
      </w:pPr>
      <w:r>
        <w:rPr>
          <w:snapToGrid w:val="0"/>
        </w:rPr>
        <w:t>-- ASN1START</w:t>
      </w:r>
    </w:p>
    <w:p w14:paraId="1FA4C602" w14:textId="77777777" w:rsidR="00110253" w:rsidRDefault="00000000">
      <w:pPr>
        <w:pStyle w:val="PL"/>
        <w:rPr>
          <w:snapToGrid w:val="0"/>
        </w:rPr>
      </w:pPr>
      <w:r>
        <w:rPr>
          <w:snapToGrid w:val="0"/>
        </w:rPr>
        <w:t>-- **************************************************************</w:t>
      </w:r>
    </w:p>
    <w:p w14:paraId="0F4D013D" w14:textId="77777777" w:rsidR="00110253" w:rsidRDefault="00000000">
      <w:pPr>
        <w:pStyle w:val="PL"/>
        <w:rPr>
          <w:snapToGrid w:val="0"/>
        </w:rPr>
      </w:pPr>
      <w:r>
        <w:rPr>
          <w:snapToGrid w:val="0"/>
        </w:rPr>
        <w:t>--</w:t>
      </w:r>
    </w:p>
    <w:p w14:paraId="183531B7" w14:textId="77777777" w:rsidR="00110253" w:rsidRDefault="00000000">
      <w:pPr>
        <w:pStyle w:val="PL"/>
        <w:rPr>
          <w:snapToGrid w:val="0"/>
        </w:rPr>
      </w:pPr>
      <w:r>
        <w:rPr>
          <w:snapToGrid w:val="0"/>
        </w:rPr>
        <w:t>-- Information Element Definitions</w:t>
      </w:r>
    </w:p>
    <w:p w14:paraId="4BC107EE" w14:textId="77777777" w:rsidR="00110253" w:rsidRDefault="00000000">
      <w:pPr>
        <w:pStyle w:val="PL"/>
        <w:rPr>
          <w:snapToGrid w:val="0"/>
        </w:rPr>
      </w:pPr>
      <w:r>
        <w:rPr>
          <w:snapToGrid w:val="0"/>
        </w:rPr>
        <w:t>--</w:t>
      </w:r>
    </w:p>
    <w:p w14:paraId="475A161E" w14:textId="77777777" w:rsidR="00110253" w:rsidRDefault="00000000">
      <w:pPr>
        <w:pStyle w:val="PL"/>
        <w:rPr>
          <w:snapToGrid w:val="0"/>
        </w:rPr>
      </w:pPr>
      <w:r>
        <w:rPr>
          <w:snapToGrid w:val="0"/>
        </w:rPr>
        <w:t>-- **************************************************************</w:t>
      </w:r>
    </w:p>
    <w:p w14:paraId="660F62E0" w14:textId="77777777" w:rsidR="00110253" w:rsidRDefault="00110253">
      <w:pPr>
        <w:pStyle w:val="PL"/>
        <w:rPr>
          <w:snapToGrid w:val="0"/>
        </w:rPr>
      </w:pPr>
    </w:p>
    <w:p w14:paraId="77510D61" w14:textId="77777777" w:rsidR="00110253" w:rsidRDefault="00000000">
      <w:pPr>
        <w:pStyle w:val="PL"/>
        <w:rPr>
          <w:snapToGrid w:val="0"/>
        </w:rPr>
      </w:pPr>
      <w:r>
        <w:rPr>
          <w:snapToGrid w:val="0"/>
        </w:rPr>
        <w:t>NGAP-IEs {</w:t>
      </w:r>
    </w:p>
    <w:p w14:paraId="7B7B328D" w14:textId="77777777" w:rsidR="00110253" w:rsidRDefault="00000000">
      <w:pPr>
        <w:pStyle w:val="PL"/>
        <w:rPr>
          <w:snapToGrid w:val="0"/>
        </w:rPr>
      </w:pPr>
      <w:r>
        <w:rPr>
          <w:snapToGrid w:val="0"/>
        </w:rPr>
        <w:t xml:space="preserve">itu-t (0) identified-organization (4) etsi (0) mobileDomain (0) </w:t>
      </w:r>
    </w:p>
    <w:p w14:paraId="404F5637" w14:textId="77777777" w:rsidR="00110253" w:rsidRDefault="00000000">
      <w:pPr>
        <w:pStyle w:val="PL"/>
        <w:rPr>
          <w:snapToGrid w:val="0"/>
        </w:rPr>
      </w:pPr>
      <w:r>
        <w:rPr>
          <w:snapToGrid w:val="0"/>
        </w:rPr>
        <w:t>ngran-Access (22) modules (3) ngap (1) version1 (1) ngap-IEs (2) }</w:t>
      </w:r>
    </w:p>
    <w:p w14:paraId="3EAB53B9" w14:textId="77777777" w:rsidR="00110253" w:rsidRDefault="00110253">
      <w:pPr>
        <w:pStyle w:val="PL"/>
        <w:rPr>
          <w:snapToGrid w:val="0"/>
        </w:rPr>
      </w:pPr>
    </w:p>
    <w:p w14:paraId="4DB7AE95" w14:textId="77777777" w:rsidR="00110253" w:rsidRDefault="00000000">
      <w:pPr>
        <w:pStyle w:val="PL"/>
        <w:rPr>
          <w:snapToGrid w:val="0"/>
        </w:rPr>
      </w:pPr>
      <w:r>
        <w:rPr>
          <w:snapToGrid w:val="0"/>
        </w:rPr>
        <w:t xml:space="preserve">DEFINITIONS AUTOMATIC TAGS ::= </w:t>
      </w:r>
    </w:p>
    <w:p w14:paraId="1AB163D2" w14:textId="77777777" w:rsidR="00110253" w:rsidRDefault="00110253">
      <w:pPr>
        <w:pStyle w:val="PL"/>
        <w:rPr>
          <w:snapToGrid w:val="0"/>
        </w:rPr>
      </w:pPr>
    </w:p>
    <w:p w14:paraId="224F3307" w14:textId="77777777" w:rsidR="00110253" w:rsidRDefault="00000000">
      <w:pPr>
        <w:pStyle w:val="PL"/>
        <w:rPr>
          <w:snapToGrid w:val="0"/>
        </w:rPr>
      </w:pPr>
      <w:r>
        <w:rPr>
          <w:snapToGrid w:val="0"/>
        </w:rPr>
        <w:t>BEGIN</w:t>
      </w:r>
    </w:p>
    <w:p w14:paraId="53654ECF" w14:textId="77777777" w:rsidR="00110253" w:rsidRDefault="00110253">
      <w:pPr>
        <w:pStyle w:val="PL"/>
        <w:rPr>
          <w:snapToGrid w:val="0"/>
        </w:rPr>
      </w:pPr>
    </w:p>
    <w:p w14:paraId="708D4F09" w14:textId="77777777" w:rsidR="00110253" w:rsidRDefault="00000000">
      <w:pPr>
        <w:pStyle w:val="PL"/>
        <w:rPr>
          <w:snapToGrid w:val="0"/>
        </w:rPr>
      </w:pPr>
      <w:r>
        <w:rPr>
          <w:snapToGrid w:val="0"/>
        </w:rPr>
        <w:t>IMPORTS</w:t>
      </w:r>
    </w:p>
    <w:p w14:paraId="781E056D" w14:textId="77777777" w:rsidR="00110253" w:rsidRDefault="00110253">
      <w:pPr>
        <w:pStyle w:val="PL"/>
        <w:rPr>
          <w:snapToGrid w:val="0"/>
        </w:rPr>
      </w:pPr>
    </w:p>
    <w:p w14:paraId="32C31BDD" w14:textId="77777777" w:rsidR="00110253" w:rsidRDefault="00000000">
      <w:pPr>
        <w:pStyle w:val="PL"/>
        <w:rPr>
          <w:snapToGrid w:val="0"/>
        </w:rPr>
      </w:pPr>
      <w:r>
        <w:rPr>
          <w:snapToGrid w:val="0"/>
        </w:rPr>
        <w:tab/>
        <w:t>id-AdditionalDLForwardingUPTNLInformation,</w:t>
      </w:r>
    </w:p>
    <w:p w14:paraId="0210AB1B" w14:textId="77777777" w:rsidR="00110253" w:rsidRDefault="00110253">
      <w:pPr>
        <w:pStyle w:val="PL"/>
        <w:rPr>
          <w:snapToGrid w:val="0"/>
        </w:rPr>
      </w:pPr>
    </w:p>
    <w:p w14:paraId="5480D8AA" w14:textId="77777777" w:rsidR="00110253" w:rsidRDefault="00000000">
      <w:pPr>
        <w:pStyle w:val="FirstChange"/>
      </w:pPr>
      <w:r>
        <w:rPr>
          <w:highlight w:val="yellow"/>
        </w:rPr>
        <w:t>&lt;&lt;&lt;&lt;&lt;&lt;&lt;&lt;&lt;&lt;&lt;&lt;&lt;&lt;&lt;&lt;&lt;&lt;&lt;&lt; Unaffected part is skipped &gt;&gt;&gt;&gt;&gt;&gt;&gt;&gt;&gt;&gt;&gt;&gt;&gt;&gt;&gt;&gt;&gt;&gt;&gt;&gt;</w:t>
      </w:r>
    </w:p>
    <w:p w14:paraId="6E04D1E4" w14:textId="77777777" w:rsidR="00110253" w:rsidRDefault="00000000">
      <w:pPr>
        <w:pStyle w:val="PL"/>
      </w:pPr>
      <w:r>
        <w:tab/>
        <w:t>id-QoERVQoEReportingPaths,</w:t>
      </w:r>
    </w:p>
    <w:p w14:paraId="49F50A65" w14:textId="77777777" w:rsidR="00110253" w:rsidRDefault="00000000">
      <w:pPr>
        <w:pStyle w:val="PL"/>
        <w:rPr>
          <w:snapToGrid w:val="0"/>
        </w:rPr>
      </w:pPr>
      <w:r>
        <w:rPr>
          <w:snapToGrid w:val="0"/>
        </w:rPr>
        <w:tab/>
        <w:t>id-UserLocationInformationN3IWF-without-PortNumber,</w:t>
      </w:r>
    </w:p>
    <w:p w14:paraId="589C9430" w14:textId="77777777" w:rsidR="00110253" w:rsidRDefault="00000000">
      <w:pPr>
        <w:pStyle w:val="PL"/>
        <w:rPr>
          <w:ins w:id="506" w:author="Nokia" w:date="2025-03-25T10:37:00Z"/>
        </w:rPr>
      </w:pPr>
      <w:ins w:id="507" w:author="Nokia" w:date="2025-03-25T10:37:00Z">
        <w:r>
          <w:tab/>
          <w:t>id-</w:t>
        </w:r>
      </w:ins>
      <w:ins w:id="508" w:author="Nokia" w:date="2025-03-26T11:59:00Z">
        <w:r>
          <w:rPr>
            <w:rFonts w:eastAsia="Yu Mincho"/>
            <w:lang w:val="fr-FR"/>
          </w:rPr>
          <w:t>MonitoringRequestonAvailableDataRate</w:t>
        </w:r>
      </w:ins>
      <w:ins w:id="509" w:author="Nokia" w:date="2025-03-25T13:14:00Z">
        <w:r>
          <w:rPr>
            <w:snapToGrid w:val="0"/>
          </w:rPr>
          <w:t>,</w:t>
        </w:r>
      </w:ins>
    </w:p>
    <w:p w14:paraId="09EDEAEE" w14:textId="77777777" w:rsidR="00110253" w:rsidRDefault="00000000">
      <w:pPr>
        <w:pStyle w:val="PL"/>
      </w:pPr>
      <w:r>
        <w:tab/>
      </w:r>
      <w:r>
        <w:rPr>
          <w:rFonts w:eastAsia="MS Mincho" w:cs="Arial"/>
          <w:lang w:eastAsia="ja-JP"/>
        </w:rPr>
        <w:t>maxnoofAllowedAreas,</w:t>
      </w:r>
    </w:p>
    <w:p w14:paraId="075A58BF" w14:textId="77777777" w:rsidR="00110253" w:rsidRDefault="00000000">
      <w:pPr>
        <w:pStyle w:val="PL"/>
      </w:pPr>
      <w:r>
        <w:rPr>
          <w:rFonts w:eastAsia="MS Mincho" w:cs="Arial"/>
          <w:lang w:eastAsia="ja-JP"/>
        </w:rPr>
        <w:tab/>
        <w:t>maxnoofAllowedCAGsperPLMN,</w:t>
      </w:r>
    </w:p>
    <w:p w14:paraId="300B5847" w14:textId="77777777" w:rsidR="00110253" w:rsidRDefault="00000000">
      <w:pPr>
        <w:pStyle w:val="FirstChange"/>
      </w:pPr>
      <w:r>
        <w:rPr>
          <w:highlight w:val="yellow"/>
        </w:rPr>
        <w:t>&lt;&lt;&lt;&lt;&lt;&lt;&lt;&lt;&lt;&lt;&lt;&lt;&lt;&lt;&lt;&lt;&lt;&lt;&lt;&lt; Unaffected part is skipped &gt;&gt;&gt;&gt;&gt;&gt;&gt;&gt;&gt;&gt;&gt;&gt;&gt;&gt;&gt;&gt;&gt;&gt;&gt;&gt;</w:t>
      </w:r>
    </w:p>
    <w:p w14:paraId="3E465ACF" w14:textId="77777777" w:rsidR="00110253" w:rsidRDefault="00000000">
      <w:pPr>
        <w:pStyle w:val="PL"/>
        <w:rPr>
          <w:ins w:id="510" w:author="Nokia" w:date="2025-03-25T14:11:00Z"/>
        </w:rPr>
      </w:pPr>
      <w:r>
        <w:rPr>
          <w:rFonts w:hint="eastAsia"/>
        </w:rPr>
        <w:tab/>
      </w:r>
      <w:r>
        <w:t>maxnoofRSPPQoSFlows</w:t>
      </w:r>
      <w:ins w:id="511" w:author="Nokia" w:date="2025-03-25T14:11:00Z">
        <w:r>
          <w:t>,</w:t>
        </w:r>
      </w:ins>
    </w:p>
    <w:p w14:paraId="2C1687D3" w14:textId="77777777" w:rsidR="00110253" w:rsidRDefault="00000000">
      <w:pPr>
        <w:pStyle w:val="PL"/>
      </w:pPr>
      <w:ins w:id="512" w:author="Nokia" w:date="2025-03-25T14:11:00Z">
        <w:r>
          <w:tab/>
          <w:t>maxnoofThresholds</w:t>
        </w:r>
      </w:ins>
    </w:p>
    <w:p w14:paraId="77656E35" w14:textId="77777777" w:rsidR="00110253" w:rsidRDefault="00110253">
      <w:pPr>
        <w:pStyle w:val="PL"/>
      </w:pPr>
    </w:p>
    <w:p w14:paraId="0941EF2D" w14:textId="77777777" w:rsidR="00110253" w:rsidRDefault="00110253">
      <w:pPr>
        <w:pStyle w:val="PL"/>
        <w:rPr>
          <w:snapToGrid w:val="0"/>
        </w:rPr>
      </w:pPr>
    </w:p>
    <w:p w14:paraId="41815801" w14:textId="77777777" w:rsidR="00110253" w:rsidRDefault="00000000">
      <w:pPr>
        <w:pStyle w:val="PL"/>
        <w:rPr>
          <w:snapToGrid w:val="0"/>
        </w:rPr>
      </w:pPr>
      <w:r>
        <w:rPr>
          <w:snapToGrid w:val="0"/>
        </w:rPr>
        <w:t>FROM NGAP-Constants</w:t>
      </w:r>
    </w:p>
    <w:p w14:paraId="1A1A0338" w14:textId="77777777" w:rsidR="00110253" w:rsidRDefault="00110253">
      <w:pPr>
        <w:pStyle w:val="FirstChange"/>
      </w:pPr>
    </w:p>
    <w:p w14:paraId="72FA418C" w14:textId="77777777" w:rsidR="00110253" w:rsidRDefault="00000000">
      <w:pPr>
        <w:pStyle w:val="FirstChange"/>
      </w:pPr>
      <w:r>
        <w:rPr>
          <w:highlight w:val="yellow"/>
        </w:rPr>
        <w:t>&lt;&lt;&lt;&lt;&lt;&lt;&lt;&lt;&lt;&lt;&lt;&lt;&lt;&lt;&lt;&lt;&lt;&lt;&lt;&lt; Unaffected part is skipped &gt;&gt;&gt;&gt;&gt;&gt;&gt;&gt;&gt;&gt;&gt;&gt;&gt;&gt;&gt;&gt;&gt;&gt;&gt;&gt;</w:t>
      </w:r>
    </w:p>
    <w:p w14:paraId="05B19FA2" w14:textId="77777777" w:rsidR="00110253" w:rsidRDefault="00000000">
      <w:pPr>
        <w:pStyle w:val="PL"/>
        <w:rPr>
          <w:snapToGrid w:val="0"/>
        </w:rPr>
      </w:pPr>
      <w:r>
        <w:rPr>
          <w:snapToGrid w:val="0"/>
        </w:rPr>
        <w:t>AreaScopeOfQMC ::= CHOICE {</w:t>
      </w:r>
      <w:r>
        <w:rPr>
          <w:snapToGrid w:val="0"/>
        </w:rPr>
        <w:tab/>
      </w:r>
    </w:p>
    <w:p w14:paraId="0A45C26D" w14:textId="77777777" w:rsidR="00110253" w:rsidRDefault="00000000">
      <w:pPr>
        <w:pStyle w:val="PL"/>
        <w:rPr>
          <w:snapToGrid w:val="0"/>
        </w:rPr>
      </w:pPr>
      <w:r>
        <w:rPr>
          <w:snapToGrid w:val="0"/>
        </w:rPr>
        <w:tab/>
        <w:t>cellBased</w:t>
      </w:r>
      <w:r>
        <w:rPr>
          <w:snapToGrid w:val="0"/>
        </w:rPr>
        <w:tab/>
      </w:r>
      <w:r>
        <w:rPr>
          <w:snapToGrid w:val="0"/>
        </w:rPr>
        <w:tab/>
      </w:r>
      <w:r>
        <w:rPr>
          <w:snapToGrid w:val="0"/>
        </w:rPr>
        <w:tab/>
      </w:r>
      <w:r>
        <w:rPr>
          <w:snapToGrid w:val="0"/>
        </w:rPr>
        <w:tab/>
        <w:t>CellBasedQMC,</w:t>
      </w:r>
    </w:p>
    <w:p w14:paraId="31408865" w14:textId="77777777" w:rsidR="00110253" w:rsidRDefault="00000000">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t>TABasedQMC,</w:t>
      </w:r>
    </w:p>
    <w:p w14:paraId="13BD5865" w14:textId="77777777" w:rsidR="00110253" w:rsidRDefault="00000000">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61F4DC07" w14:textId="77777777" w:rsidR="00110253" w:rsidRDefault="00000000">
      <w:pPr>
        <w:pStyle w:val="PL"/>
        <w:rPr>
          <w:snapToGrid w:val="0"/>
        </w:rPr>
      </w:pPr>
      <w:r>
        <w:rPr>
          <w:snapToGrid w:val="0"/>
        </w:rPr>
        <w:tab/>
        <w:t>pLMNAreaBased</w:t>
      </w:r>
      <w:r>
        <w:rPr>
          <w:snapToGrid w:val="0"/>
        </w:rPr>
        <w:tab/>
      </w:r>
      <w:r>
        <w:rPr>
          <w:snapToGrid w:val="0"/>
        </w:rPr>
        <w:tab/>
      </w:r>
      <w:r>
        <w:rPr>
          <w:snapToGrid w:val="0"/>
        </w:rPr>
        <w:tab/>
        <w:t>PLMNAreaBasedQMC,</w:t>
      </w:r>
    </w:p>
    <w:p w14:paraId="09A9E15F" w14:textId="77777777" w:rsidR="00110253" w:rsidRDefault="00000000">
      <w:pPr>
        <w:pStyle w:val="PL"/>
        <w:rPr>
          <w:snapToGrid w:val="0"/>
        </w:rPr>
      </w:pPr>
      <w:r>
        <w:rPr>
          <w:snapToGrid w:val="0"/>
        </w:rPr>
        <w:tab/>
        <w:t>choice-Extensions</w:t>
      </w:r>
      <w:r>
        <w:rPr>
          <w:snapToGrid w:val="0"/>
        </w:rPr>
        <w:tab/>
      </w:r>
      <w:r>
        <w:rPr>
          <w:snapToGrid w:val="0"/>
        </w:rPr>
        <w:tab/>
        <w:t>ProtocolIE-SingleContainer { { AreaScopeOfQMC-ExtIEs} }</w:t>
      </w:r>
    </w:p>
    <w:p w14:paraId="5537B168" w14:textId="77777777" w:rsidR="00110253" w:rsidRDefault="00000000">
      <w:pPr>
        <w:pStyle w:val="PL"/>
        <w:rPr>
          <w:snapToGrid w:val="0"/>
        </w:rPr>
      </w:pPr>
      <w:r>
        <w:rPr>
          <w:snapToGrid w:val="0"/>
        </w:rPr>
        <w:t>}</w:t>
      </w:r>
    </w:p>
    <w:p w14:paraId="549DCFF3" w14:textId="77777777" w:rsidR="00110253" w:rsidRDefault="00110253">
      <w:pPr>
        <w:pStyle w:val="PL"/>
        <w:rPr>
          <w:snapToGrid w:val="0"/>
        </w:rPr>
      </w:pPr>
    </w:p>
    <w:p w14:paraId="453F9011" w14:textId="77777777" w:rsidR="00110253" w:rsidRDefault="00000000">
      <w:pPr>
        <w:pStyle w:val="PL"/>
        <w:rPr>
          <w:snapToGrid w:val="0"/>
        </w:rPr>
      </w:pPr>
      <w:r>
        <w:rPr>
          <w:snapToGrid w:val="0"/>
        </w:rPr>
        <w:t>AreaScopeOfQMC-ExtIEs NGAP-PROTOCOL-IES ::= {</w:t>
      </w:r>
    </w:p>
    <w:p w14:paraId="3286C082" w14:textId="77777777" w:rsidR="00110253" w:rsidRDefault="00000000">
      <w:pPr>
        <w:pStyle w:val="PL"/>
        <w:rPr>
          <w:snapToGrid w:val="0"/>
        </w:rPr>
      </w:pPr>
      <w:r>
        <w:rPr>
          <w:snapToGrid w:val="0"/>
        </w:rPr>
        <w:tab/>
        <w:t>...</w:t>
      </w:r>
    </w:p>
    <w:p w14:paraId="7693F704" w14:textId="77777777" w:rsidR="00110253" w:rsidRDefault="00000000">
      <w:pPr>
        <w:pStyle w:val="PL"/>
        <w:rPr>
          <w:snapToGrid w:val="0"/>
        </w:rPr>
      </w:pPr>
      <w:r>
        <w:rPr>
          <w:snapToGrid w:val="0"/>
        </w:rPr>
        <w:lastRenderedPageBreak/>
        <w:t>}</w:t>
      </w:r>
    </w:p>
    <w:p w14:paraId="257852B6" w14:textId="77777777" w:rsidR="00110253" w:rsidRDefault="00110253">
      <w:pPr>
        <w:pStyle w:val="PL"/>
        <w:rPr>
          <w:snapToGrid w:val="0"/>
        </w:rPr>
      </w:pPr>
    </w:p>
    <w:p w14:paraId="1409C625" w14:textId="77777777" w:rsidR="00110253" w:rsidRDefault="00000000">
      <w:pPr>
        <w:pStyle w:val="PL"/>
        <w:rPr>
          <w:ins w:id="513" w:author="Nokia" w:date="2025-03-25T14:04:00Z"/>
          <w:snapToGrid w:val="0"/>
        </w:rPr>
      </w:pPr>
      <w:ins w:id="514" w:author="Nokia" w:date="2025-03-25T14:07:00Z">
        <w:r>
          <w:t>AvailableDataRateReportThresholdList</w:t>
        </w:r>
        <w:r>
          <w:tab/>
        </w:r>
      </w:ins>
      <w:ins w:id="515" w:author="Nokia" w:date="2025-03-25T14:04:00Z">
        <w:r>
          <w:rPr>
            <w:snapToGrid w:val="0"/>
          </w:rPr>
          <w:t>::= SEQUENCE (SIZE(1..</w:t>
        </w:r>
      </w:ins>
      <w:ins w:id="516" w:author="Nokia" w:date="2025-03-25T14:07:00Z">
        <w:r>
          <w:t>maxnoofThresholds</w:t>
        </w:r>
      </w:ins>
      <w:ins w:id="517" w:author="Nokia" w:date="2025-03-25T14:04:00Z">
        <w:r>
          <w:rPr>
            <w:snapToGrid w:val="0"/>
          </w:rPr>
          <w:t xml:space="preserve">)) OF </w:t>
        </w:r>
      </w:ins>
      <w:ins w:id="518" w:author="Nokia" w:date="2025-03-25T14:07:00Z">
        <w:r>
          <w:t>AvailableDataRateReportThresholdItem</w:t>
        </w:r>
      </w:ins>
    </w:p>
    <w:p w14:paraId="56032B7E" w14:textId="77777777" w:rsidR="00110253" w:rsidRDefault="00110253">
      <w:pPr>
        <w:pStyle w:val="PL"/>
        <w:rPr>
          <w:ins w:id="519" w:author="Nokia" w:date="2025-03-25T14:04:00Z"/>
          <w:snapToGrid w:val="0"/>
        </w:rPr>
      </w:pPr>
    </w:p>
    <w:p w14:paraId="52A86780" w14:textId="77777777" w:rsidR="00110253" w:rsidRDefault="00000000">
      <w:pPr>
        <w:pStyle w:val="PL"/>
        <w:rPr>
          <w:ins w:id="520" w:author="Nokia" w:date="2025-03-25T14:04:00Z"/>
          <w:snapToGrid w:val="0"/>
        </w:rPr>
      </w:pPr>
      <w:ins w:id="521" w:author="Nokia" w:date="2025-03-25T14:07:00Z">
        <w:r>
          <w:t>AvailableDataRateReportThresholdItem</w:t>
        </w:r>
        <w:r>
          <w:tab/>
        </w:r>
      </w:ins>
      <w:ins w:id="522" w:author="Nokia" w:date="2025-03-25T14:04:00Z">
        <w:r>
          <w:rPr>
            <w:snapToGrid w:val="0"/>
          </w:rPr>
          <w:t>::= SEQUENCE {</w:t>
        </w:r>
      </w:ins>
    </w:p>
    <w:p w14:paraId="21977477" w14:textId="77777777" w:rsidR="00110253" w:rsidRDefault="00000000">
      <w:pPr>
        <w:pStyle w:val="PL"/>
        <w:rPr>
          <w:ins w:id="523" w:author="Nokia" w:date="2025-03-26T11:47:00Z"/>
          <w:snapToGrid w:val="0"/>
        </w:rPr>
      </w:pPr>
      <w:ins w:id="524" w:author="Nokia" w:date="2025-03-26T11:47:00Z">
        <w:r>
          <w:rPr>
            <w:snapToGrid w:val="0"/>
          </w:rPr>
          <w:tab/>
          <w:t>reportingThreshold</w:t>
        </w:r>
        <w:r>
          <w:rPr>
            <w:snapToGrid w:val="0"/>
          </w:rPr>
          <w:tab/>
        </w:r>
        <w:r>
          <w:rPr>
            <w:snapToGrid w:val="0"/>
          </w:rPr>
          <w:tab/>
        </w:r>
        <w:r>
          <w:rPr>
            <w:snapToGrid w:val="0"/>
          </w:rPr>
          <w:tab/>
        </w:r>
        <w:r>
          <w:rPr>
            <w:snapToGrid w:val="0"/>
          </w:rPr>
          <w:tab/>
          <w:t>ReportingThreshold,</w:t>
        </w:r>
      </w:ins>
    </w:p>
    <w:p w14:paraId="4A5BC056" w14:textId="77777777" w:rsidR="00110253" w:rsidRDefault="00000000">
      <w:pPr>
        <w:pStyle w:val="PL"/>
        <w:rPr>
          <w:ins w:id="525" w:author="Nokia" w:date="2025-03-25T14:04:00Z"/>
          <w:snapToGrid w:val="0"/>
          <w:lang w:val="fr-FR"/>
        </w:rPr>
      </w:pPr>
      <w:ins w:id="526" w:author="Nokia" w:date="2025-03-25T14:04:00Z">
        <w:r>
          <w:rPr>
            <w:snapToGrid w:val="0"/>
          </w:rPr>
          <w:tab/>
        </w:r>
        <w:r>
          <w:rPr>
            <w:snapToGrid w:val="0"/>
            <w:lang w:val="fr-FR"/>
          </w:rPr>
          <w:t>iE-Extensions</w:t>
        </w:r>
        <w:r>
          <w:rPr>
            <w:snapToGrid w:val="0"/>
            <w:lang w:val="fr-FR"/>
          </w:rPr>
          <w:tab/>
        </w:r>
        <w:r>
          <w:rPr>
            <w:snapToGrid w:val="0"/>
            <w:lang w:val="fr-FR"/>
          </w:rPr>
          <w:tab/>
        </w:r>
      </w:ins>
      <w:ins w:id="527" w:author="Nokia" w:date="2025-03-25T14:08:00Z">
        <w:r>
          <w:rPr>
            <w:snapToGrid w:val="0"/>
            <w:lang w:val="fr-FR"/>
          </w:rPr>
          <w:tab/>
        </w:r>
        <w:r>
          <w:rPr>
            <w:snapToGrid w:val="0"/>
            <w:lang w:val="fr-FR"/>
          </w:rPr>
          <w:tab/>
        </w:r>
        <w:r>
          <w:rPr>
            <w:snapToGrid w:val="0"/>
            <w:lang w:val="fr-FR"/>
          </w:rPr>
          <w:tab/>
        </w:r>
      </w:ins>
      <w:ins w:id="528" w:author="Nokia" w:date="2025-03-25T14:04:00Z">
        <w:r>
          <w:rPr>
            <w:snapToGrid w:val="0"/>
            <w:lang w:val="fr-FR"/>
          </w:rPr>
          <w:t>ProtocolExtensionContainer { {</w:t>
        </w:r>
      </w:ins>
      <w:ins w:id="529" w:author="Nokia" w:date="2025-03-25T14:08:00Z">
        <w:r>
          <w:t xml:space="preserve"> AvailableDataRateReportThresholdItem</w:t>
        </w:r>
      </w:ins>
      <w:ins w:id="530" w:author="Nokia" w:date="2025-03-25T14:04:00Z">
        <w:r>
          <w:rPr>
            <w:snapToGrid w:val="0"/>
            <w:lang w:val="fr-FR"/>
          </w:rPr>
          <w:t>-ExtIEs} }</w:t>
        </w:r>
        <w:r>
          <w:rPr>
            <w:snapToGrid w:val="0"/>
            <w:lang w:val="fr-FR"/>
          </w:rPr>
          <w:tab/>
          <w:t>OPTIONAL,</w:t>
        </w:r>
      </w:ins>
    </w:p>
    <w:p w14:paraId="3CEE8B8B" w14:textId="77777777" w:rsidR="00110253" w:rsidRDefault="00000000">
      <w:pPr>
        <w:pStyle w:val="PL"/>
        <w:rPr>
          <w:ins w:id="531" w:author="Nokia" w:date="2025-03-25T14:04:00Z"/>
          <w:snapToGrid w:val="0"/>
        </w:rPr>
      </w:pPr>
      <w:ins w:id="532" w:author="Nokia" w:date="2025-03-25T14:04:00Z">
        <w:r>
          <w:rPr>
            <w:snapToGrid w:val="0"/>
            <w:lang w:val="fr-FR"/>
          </w:rPr>
          <w:tab/>
        </w:r>
        <w:r>
          <w:rPr>
            <w:snapToGrid w:val="0"/>
          </w:rPr>
          <w:t>...</w:t>
        </w:r>
      </w:ins>
    </w:p>
    <w:p w14:paraId="266C2758" w14:textId="77777777" w:rsidR="00110253" w:rsidRDefault="00000000">
      <w:pPr>
        <w:pStyle w:val="PL"/>
        <w:rPr>
          <w:ins w:id="533" w:author="Nokia" w:date="2025-03-25T14:04:00Z"/>
          <w:snapToGrid w:val="0"/>
        </w:rPr>
      </w:pPr>
      <w:ins w:id="534" w:author="Nokia" w:date="2025-03-25T14:04:00Z">
        <w:r>
          <w:rPr>
            <w:snapToGrid w:val="0"/>
          </w:rPr>
          <w:t>}</w:t>
        </w:r>
      </w:ins>
    </w:p>
    <w:p w14:paraId="1E2E1843" w14:textId="77777777" w:rsidR="00110253" w:rsidRDefault="00110253">
      <w:pPr>
        <w:pStyle w:val="PL"/>
        <w:rPr>
          <w:ins w:id="535" w:author="Nokia" w:date="2025-03-25T14:04:00Z"/>
          <w:snapToGrid w:val="0"/>
        </w:rPr>
      </w:pPr>
    </w:p>
    <w:p w14:paraId="69658C24" w14:textId="77777777" w:rsidR="00110253" w:rsidRDefault="00000000">
      <w:pPr>
        <w:pStyle w:val="PL"/>
        <w:rPr>
          <w:ins w:id="536" w:author="Nokia" w:date="2025-03-25T14:04:00Z"/>
          <w:snapToGrid w:val="0"/>
        </w:rPr>
      </w:pPr>
      <w:ins w:id="537" w:author="Nokia" w:date="2025-03-25T14:08:00Z">
        <w:r>
          <w:t>AvailableDataRateReportThresholdItem</w:t>
        </w:r>
      </w:ins>
      <w:ins w:id="538" w:author="Nokia" w:date="2025-03-25T14:04:00Z">
        <w:r>
          <w:rPr>
            <w:snapToGrid w:val="0"/>
          </w:rPr>
          <w:t>-ExtIEs NGAP-PROTOCOL-EXTENSION ::= {</w:t>
        </w:r>
      </w:ins>
    </w:p>
    <w:p w14:paraId="77BE3E0E" w14:textId="77777777" w:rsidR="00110253" w:rsidRDefault="00000000">
      <w:pPr>
        <w:pStyle w:val="PL"/>
        <w:rPr>
          <w:ins w:id="539" w:author="Nokia" w:date="2025-03-25T14:04:00Z"/>
          <w:snapToGrid w:val="0"/>
        </w:rPr>
      </w:pPr>
      <w:ins w:id="540" w:author="Nokia" w:date="2025-03-25T14:04:00Z">
        <w:r>
          <w:rPr>
            <w:snapToGrid w:val="0"/>
          </w:rPr>
          <w:tab/>
          <w:t>...</w:t>
        </w:r>
      </w:ins>
    </w:p>
    <w:p w14:paraId="585F9E63" w14:textId="77777777" w:rsidR="00110253" w:rsidRDefault="00000000">
      <w:pPr>
        <w:pStyle w:val="PL"/>
        <w:rPr>
          <w:ins w:id="541" w:author="Nokia" w:date="2025-03-25T14:04:00Z"/>
          <w:snapToGrid w:val="0"/>
        </w:rPr>
      </w:pPr>
      <w:ins w:id="542" w:author="Nokia" w:date="2025-03-25T14:04:00Z">
        <w:r>
          <w:rPr>
            <w:snapToGrid w:val="0"/>
          </w:rPr>
          <w:t>}</w:t>
        </w:r>
      </w:ins>
    </w:p>
    <w:p w14:paraId="674C2D2E" w14:textId="77777777" w:rsidR="00110253" w:rsidRDefault="00110253">
      <w:pPr>
        <w:pStyle w:val="PL"/>
        <w:rPr>
          <w:ins w:id="543" w:author="Nokia" w:date="2025-03-25T14:04:00Z"/>
          <w:rFonts w:eastAsia="Malgun Gothic"/>
          <w:snapToGrid w:val="0"/>
        </w:rPr>
      </w:pPr>
    </w:p>
    <w:p w14:paraId="706E2928" w14:textId="77777777" w:rsidR="00110253" w:rsidRDefault="00110253">
      <w:pPr>
        <w:pStyle w:val="PL"/>
        <w:rPr>
          <w:ins w:id="544" w:author="Nokia" w:date="2025-03-25T14:04:00Z"/>
          <w:rFonts w:eastAsia="Malgun Gothic"/>
          <w:snapToGrid w:val="0"/>
        </w:rPr>
      </w:pPr>
    </w:p>
    <w:p w14:paraId="4D2DCF81" w14:textId="77777777" w:rsidR="00110253" w:rsidRDefault="00000000">
      <w:pPr>
        <w:pStyle w:val="PL"/>
        <w:rPr>
          <w:rFonts w:eastAsia="Malgun Gothic"/>
          <w:snapToGrid w:val="0"/>
        </w:rPr>
      </w:pPr>
      <w:r>
        <w:rPr>
          <w:rFonts w:eastAsia="Malgun Gothic"/>
          <w:snapToGrid w:val="0"/>
        </w:rPr>
        <w:t>AvailableRANVisibleQoEMetrics ::= SEQUENCE {</w:t>
      </w:r>
    </w:p>
    <w:p w14:paraId="717E57F5" w14:textId="77777777" w:rsidR="00110253" w:rsidRDefault="00000000">
      <w:pPr>
        <w:pStyle w:val="PL"/>
        <w:rPr>
          <w:rFonts w:eastAsia="Malgun Gothic"/>
          <w:snapToGrid w:val="0"/>
        </w:rPr>
      </w:pPr>
      <w:r>
        <w:rPr>
          <w:rFonts w:eastAsia="Malgun Gothic"/>
          <w:snapToGrid w:val="0"/>
        </w:rPr>
        <w:tab/>
        <w:t>applicationLayerBufferLevelList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170158E1" w14:textId="77777777" w:rsidR="00110253" w:rsidRDefault="00000000">
      <w:pPr>
        <w:pStyle w:val="PL"/>
        <w:rPr>
          <w:rFonts w:eastAsia="Malgun Gothic"/>
          <w:snapToGrid w:val="0"/>
          <w:lang w:val="fr-FR"/>
        </w:rPr>
      </w:pPr>
      <w:r>
        <w:rPr>
          <w:rFonts w:eastAsia="Malgun Gothic"/>
          <w:snapToGrid w:val="0"/>
        </w:rPr>
        <w:tab/>
        <w:t>playoutDelayForMediaStartup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Pr>
          <w:rFonts w:eastAsia="Malgun Gothic"/>
          <w:snapToGrid w:val="0"/>
          <w:lang w:val="fr-FR"/>
        </w:rPr>
        <w:t>OPTIONAL,</w:t>
      </w:r>
    </w:p>
    <w:p w14:paraId="29BB616B" w14:textId="77777777" w:rsidR="00110253" w:rsidRDefault="00000000">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rFonts w:eastAsia="Malgun Gothic"/>
          <w:lang w:val="fr-FR"/>
        </w:rPr>
        <w:t>AvailableRANVisibleQoEMetrics</w:t>
      </w:r>
      <w:r>
        <w:rPr>
          <w:rFonts w:eastAsia="Malgun Gothic"/>
          <w:snapToGrid w:val="0"/>
          <w:lang w:val="fr-FR"/>
        </w:rPr>
        <w:t>-ExtIEs} }</w:t>
      </w:r>
      <w:r>
        <w:rPr>
          <w:rFonts w:eastAsia="Malgun Gothic"/>
          <w:snapToGrid w:val="0"/>
          <w:lang w:val="fr-FR"/>
        </w:rPr>
        <w:tab/>
        <w:t>OPTIONAL,</w:t>
      </w:r>
    </w:p>
    <w:p w14:paraId="149509C2" w14:textId="77777777" w:rsidR="00110253" w:rsidRDefault="00000000">
      <w:pPr>
        <w:pStyle w:val="PL"/>
        <w:rPr>
          <w:rFonts w:eastAsia="Malgun Gothic"/>
          <w:snapToGrid w:val="0"/>
          <w:lang w:val="fr-FR"/>
        </w:rPr>
      </w:pPr>
      <w:r>
        <w:rPr>
          <w:rFonts w:eastAsia="Malgun Gothic"/>
          <w:snapToGrid w:val="0"/>
          <w:lang w:val="fr-FR"/>
        </w:rPr>
        <w:tab/>
        <w:t>...</w:t>
      </w:r>
    </w:p>
    <w:p w14:paraId="34A420AF" w14:textId="77777777" w:rsidR="00110253" w:rsidRDefault="00000000">
      <w:pPr>
        <w:pStyle w:val="PL"/>
        <w:rPr>
          <w:rFonts w:eastAsia="Malgun Gothic"/>
          <w:snapToGrid w:val="0"/>
          <w:lang w:val="fr-FR"/>
        </w:rPr>
      </w:pPr>
      <w:r>
        <w:rPr>
          <w:rFonts w:eastAsia="Malgun Gothic"/>
          <w:snapToGrid w:val="0"/>
          <w:lang w:val="fr-FR"/>
        </w:rPr>
        <w:t>}</w:t>
      </w:r>
    </w:p>
    <w:p w14:paraId="17869ED0" w14:textId="77777777" w:rsidR="00110253" w:rsidRDefault="00110253">
      <w:pPr>
        <w:pStyle w:val="PL"/>
        <w:rPr>
          <w:rFonts w:eastAsia="Malgun Gothic"/>
          <w:snapToGrid w:val="0"/>
          <w:lang w:val="fr-FR"/>
        </w:rPr>
      </w:pPr>
    </w:p>
    <w:p w14:paraId="22873EBF" w14:textId="77777777" w:rsidR="00110253" w:rsidRDefault="00000000">
      <w:pPr>
        <w:pStyle w:val="PL"/>
        <w:rPr>
          <w:rFonts w:eastAsia="Malgun Gothic"/>
          <w:snapToGrid w:val="0"/>
          <w:lang w:val="fr-FR"/>
        </w:rPr>
      </w:pPr>
      <w:r>
        <w:rPr>
          <w:rFonts w:eastAsia="Malgun Gothic"/>
          <w:snapToGrid w:val="0"/>
          <w:lang w:val="fr-FR"/>
        </w:rPr>
        <w:t>AvailableRANVisibleQoEMetrics-ExtIEs NGAP-PROTOCOL-EXTENSION ::= {</w:t>
      </w:r>
    </w:p>
    <w:p w14:paraId="397EED2B" w14:textId="77777777" w:rsidR="00110253" w:rsidRDefault="00000000">
      <w:pPr>
        <w:pStyle w:val="PL"/>
        <w:rPr>
          <w:rFonts w:eastAsia="Malgun Gothic"/>
          <w:snapToGrid w:val="0"/>
        </w:rPr>
      </w:pPr>
      <w:r>
        <w:rPr>
          <w:rFonts w:eastAsia="Malgun Gothic"/>
          <w:snapToGrid w:val="0"/>
          <w:lang w:val="fr-FR"/>
        </w:rPr>
        <w:tab/>
      </w:r>
      <w:r>
        <w:rPr>
          <w:rFonts w:eastAsia="Malgun Gothic"/>
          <w:snapToGrid w:val="0"/>
        </w:rPr>
        <w:t>...</w:t>
      </w:r>
    </w:p>
    <w:p w14:paraId="555D64E9" w14:textId="77777777" w:rsidR="00110253" w:rsidRDefault="00000000">
      <w:pPr>
        <w:pStyle w:val="PL"/>
        <w:rPr>
          <w:snapToGrid w:val="0"/>
        </w:rPr>
      </w:pPr>
      <w:r>
        <w:rPr>
          <w:rFonts w:eastAsia="Malgun Gothic"/>
          <w:snapToGrid w:val="0"/>
        </w:rPr>
        <w:t>}</w:t>
      </w:r>
    </w:p>
    <w:p w14:paraId="7AF513C3" w14:textId="77777777" w:rsidR="00110253" w:rsidRDefault="00110253">
      <w:pPr>
        <w:pStyle w:val="PL"/>
        <w:rPr>
          <w:snapToGrid w:val="0"/>
        </w:rPr>
      </w:pPr>
    </w:p>
    <w:p w14:paraId="270406DE" w14:textId="77777777" w:rsidR="00110253" w:rsidRDefault="00110253">
      <w:pPr>
        <w:pStyle w:val="PL"/>
        <w:rPr>
          <w:snapToGrid w:val="0"/>
        </w:rPr>
      </w:pPr>
    </w:p>
    <w:p w14:paraId="60884332" w14:textId="77777777" w:rsidR="00110253" w:rsidRDefault="00000000">
      <w:pPr>
        <w:pStyle w:val="PL"/>
        <w:rPr>
          <w:snapToGrid w:val="0"/>
          <w:lang w:val="fr-FR"/>
        </w:rPr>
      </w:pPr>
      <w:r>
        <w:rPr>
          <w:snapToGrid w:val="0"/>
          <w:lang w:val="fr-FR"/>
        </w:rPr>
        <w:t>-- G</w:t>
      </w:r>
    </w:p>
    <w:p w14:paraId="6686B91E" w14:textId="77777777" w:rsidR="00110253" w:rsidRDefault="00110253">
      <w:pPr>
        <w:pStyle w:val="PL"/>
        <w:rPr>
          <w:snapToGrid w:val="0"/>
          <w:lang w:val="fr-FR"/>
        </w:rPr>
      </w:pPr>
    </w:p>
    <w:p w14:paraId="59789993" w14:textId="77777777" w:rsidR="00110253" w:rsidRDefault="00000000">
      <w:pPr>
        <w:pStyle w:val="PL"/>
        <w:rPr>
          <w:snapToGrid w:val="0"/>
          <w:lang w:val="fr-FR"/>
        </w:rPr>
      </w:pPr>
      <w:r>
        <w:rPr>
          <w:snapToGrid w:val="0"/>
          <w:lang w:val="fr-FR"/>
        </w:rPr>
        <w:t>GBR-QosInformation ::= SEQUENCE {</w:t>
      </w:r>
    </w:p>
    <w:p w14:paraId="02A888E7" w14:textId="77777777" w:rsidR="00110253" w:rsidRDefault="00000000">
      <w:pPr>
        <w:pStyle w:val="PL"/>
        <w:rPr>
          <w:snapToGrid w:val="0"/>
          <w:lang w:val="fr-FR"/>
        </w:rPr>
      </w:pPr>
      <w:r>
        <w:rPr>
          <w:snapToGrid w:val="0"/>
          <w:lang w:val="fr-FR"/>
        </w:rPr>
        <w:tab/>
        <w:t>maximumFlowBitRateDL</w:t>
      </w:r>
      <w:r>
        <w:rPr>
          <w:snapToGrid w:val="0"/>
          <w:lang w:val="fr-FR"/>
        </w:rPr>
        <w:tab/>
      </w:r>
      <w:r>
        <w:rPr>
          <w:snapToGrid w:val="0"/>
          <w:lang w:val="fr-FR"/>
        </w:rPr>
        <w:tab/>
        <w:t>BitRate,</w:t>
      </w:r>
    </w:p>
    <w:p w14:paraId="1698B9FF" w14:textId="77777777" w:rsidR="00110253" w:rsidRDefault="00000000">
      <w:pPr>
        <w:pStyle w:val="PL"/>
        <w:rPr>
          <w:snapToGrid w:val="0"/>
          <w:lang w:val="fr-FR"/>
        </w:rPr>
      </w:pPr>
      <w:r>
        <w:rPr>
          <w:snapToGrid w:val="0"/>
          <w:lang w:val="fr-FR"/>
        </w:rPr>
        <w:tab/>
        <w:t>maximumFlowBitRateUL</w:t>
      </w:r>
      <w:r>
        <w:rPr>
          <w:snapToGrid w:val="0"/>
          <w:lang w:val="fr-FR"/>
        </w:rPr>
        <w:tab/>
      </w:r>
      <w:r>
        <w:rPr>
          <w:snapToGrid w:val="0"/>
          <w:lang w:val="fr-FR"/>
        </w:rPr>
        <w:tab/>
        <w:t>BitRate,</w:t>
      </w:r>
    </w:p>
    <w:p w14:paraId="7C242854" w14:textId="77777777" w:rsidR="00110253" w:rsidRDefault="00000000">
      <w:pPr>
        <w:pStyle w:val="PL"/>
        <w:rPr>
          <w:snapToGrid w:val="0"/>
        </w:rPr>
      </w:pPr>
      <w:r>
        <w:rPr>
          <w:snapToGrid w:val="0"/>
          <w:lang w:val="fr-FR"/>
        </w:rPr>
        <w:tab/>
      </w:r>
      <w:r>
        <w:rPr>
          <w:snapToGrid w:val="0"/>
        </w:rPr>
        <w:t>guaranteedFlowBitRateDL</w:t>
      </w:r>
      <w:r>
        <w:rPr>
          <w:snapToGrid w:val="0"/>
        </w:rPr>
        <w:tab/>
      </w:r>
      <w:r>
        <w:rPr>
          <w:snapToGrid w:val="0"/>
        </w:rPr>
        <w:tab/>
        <w:t>BitRate,</w:t>
      </w:r>
    </w:p>
    <w:p w14:paraId="122C144E" w14:textId="77777777" w:rsidR="00110253" w:rsidRDefault="00000000">
      <w:pPr>
        <w:pStyle w:val="PL"/>
        <w:rPr>
          <w:snapToGrid w:val="0"/>
        </w:rPr>
      </w:pPr>
      <w:r>
        <w:rPr>
          <w:snapToGrid w:val="0"/>
        </w:rPr>
        <w:tab/>
        <w:t>guaranteedFlowBitRateUL</w:t>
      </w:r>
      <w:r>
        <w:rPr>
          <w:snapToGrid w:val="0"/>
        </w:rPr>
        <w:tab/>
      </w:r>
      <w:r>
        <w:rPr>
          <w:snapToGrid w:val="0"/>
        </w:rPr>
        <w:tab/>
        <w:t>BitRate,</w:t>
      </w:r>
    </w:p>
    <w:p w14:paraId="4013BC7E" w14:textId="77777777" w:rsidR="00110253" w:rsidRDefault="00000000">
      <w:pPr>
        <w:pStyle w:val="PL"/>
        <w:rPr>
          <w:snapToGrid w:val="0"/>
        </w:rPr>
      </w:pPr>
      <w:r>
        <w:rPr>
          <w:snapToGrid w:val="0"/>
        </w:rPr>
        <w:tab/>
        <w:t>notificationControl</w:t>
      </w:r>
      <w:r>
        <w:rPr>
          <w:snapToGrid w:val="0"/>
        </w:rPr>
        <w:tab/>
      </w:r>
      <w:r>
        <w:rPr>
          <w:snapToGrid w:val="0"/>
        </w:rPr>
        <w:tab/>
      </w: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33048A" w14:textId="77777777" w:rsidR="00110253" w:rsidRDefault="00000000">
      <w:pPr>
        <w:pStyle w:val="PL"/>
        <w:rPr>
          <w:snapToGrid w:val="0"/>
        </w:rPr>
      </w:pPr>
      <w:r>
        <w:rPr>
          <w:snapToGrid w:val="0"/>
        </w:rPr>
        <w:tab/>
        <w:t>maximumPacketLossRateDL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420902" w14:textId="77777777" w:rsidR="00110253" w:rsidRDefault="00000000">
      <w:pPr>
        <w:pStyle w:val="PL"/>
        <w:rPr>
          <w:snapToGrid w:val="0"/>
        </w:rPr>
      </w:pPr>
      <w:r>
        <w:rPr>
          <w:snapToGrid w:val="0"/>
        </w:rPr>
        <w:tab/>
        <w:t>maximumPacketLossRateUL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607AA1" w14:textId="77777777" w:rsidR="00110253" w:rsidRDefault="00000000">
      <w:pPr>
        <w:pStyle w:val="PL"/>
        <w:rPr>
          <w:snapToGrid w:val="0"/>
        </w:rPr>
      </w:pPr>
      <w:r>
        <w:rPr>
          <w:snapToGrid w:val="0"/>
        </w:rPr>
        <w:tab/>
        <w:t>iE-Extensions</w:t>
      </w:r>
      <w:r>
        <w:rPr>
          <w:snapToGrid w:val="0"/>
        </w:rPr>
        <w:tab/>
      </w:r>
      <w:r>
        <w:rPr>
          <w:snapToGrid w:val="0"/>
        </w:rPr>
        <w:tab/>
        <w:t>ProtocolExtensionContainer { {GBR-QosInformation-ExtIEs} }</w:t>
      </w:r>
      <w:r>
        <w:rPr>
          <w:snapToGrid w:val="0"/>
        </w:rPr>
        <w:tab/>
        <w:t>OPTIONAL,</w:t>
      </w:r>
    </w:p>
    <w:p w14:paraId="604D315A" w14:textId="77777777" w:rsidR="00110253" w:rsidRDefault="00000000">
      <w:pPr>
        <w:pStyle w:val="PL"/>
        <w:rPr>
          <w:snapToGrid w:val="0"/>
        </w:rPr>
      </w:pPr>
      <w:r>
        <w:rPr>
          <w:snapToGrid w:val="0"/>
        </w:rPr>
        <w:tab/>
        <w:t>...</w:t>
      </w:r>
    </w:p>
    <w:p w14:paraId="0C6B32C0" w14:textId="77777777" w:rsidR="00110253" w:rsidRDefault="00000000">
      <w:pPr>
        <w:pStyle w:val="PL"/>
        <w:rPr>
          <w:snapToGrid w:val="0"/>
        </w:rPr>
      </w:pPr>
      <w:r>
        <w:rPr>
          <w:snapToGrid w:val="0"/>
        </w:rPr>
        <w:t>}</w:t>
      </w:r>
    </w:p>
    <w:p w14:paraId="07869631" w14:textId="77777777" w:rsidR="00110253" w:rsidRDefault="00110253">
      <w:pPr>
        <w:pStyle w:val="PL"/>
        <w:rPr>
          <w:snapToGrid w:val="0"/>
        </w:rPr>
      </w:pPr>
    </w:p>
    <w:p w14:paraId="513C903E" w14:textId="77777777" w:rsidR="00110253" w:rsidRDefault="00000000">
      <w:pPr>
        <w:pStyle w:val="PL"/>
        <w:rPr>
          <w:snapToGrid w:val="0"/>
        </w:rPr>
      </w:pPr>
      <w:r>
        <w:rPr>
          <w:snapToGrid w:val="0"/>
        </w:rPr>
        <w:t>GBR-QosInformation-ExtIEs NGAP-PROTOCOL-EXTENSION ::= {</w:t>
      </w:r>
    </w:p>
    <w:p w14:paraId="1B768E71" w14:textId="77777777" w:rsidR="00110253" w:rsidRDefault="00000000">
      <w:pPr>
        <w:pStyle w:val="PL"/>
        <w:rPr>
          <w:ins w:id="545" w:author="Nokia" w:date="2025-03-25T13:10:00Z"/>
          <w:snapToGrid w:val="0"/>
        </w:rPr>
      </w:pPr>
      <w:r>
        <w:rPr>
          <w:snapToGrid w:val="0"/>
        </w:rPr>
        <w:tab/>
        <w:t>{ ID id-AlternativeQoSParaSetList</w:t>
      </w:r>
      <w:r>
        <w:rPr>
          <w:snapToGrid w:val="0"/>
        </w:rPr>
        <w:tab/>
        <w:t>CRITICALITY ignore</w:t>
      </w:r>
      <w:r>
        <w:rPr>
          <w:snapToGrid w:val="0"/>
        </w:rPr>
        <w:tab/>
        <w:t>EXTENSION AlternativeQoSParaSetList</w:t>
      </w:r>
      <w:r>
        <w:rPr>
          <w:snapToGrid w:val="0"/>
        </w:rPr>
        <w:tab/>
        <w:t>PRESENCE optional</w:t>
      </w:r>
      <w:r>
        <w:rPr>
          <w:snapToGrid w:val="0"/>
        </w:rPr>
        <w:tab/>
        <w:t>}</w:t>
      </w:r>
      <w:ins w:id="546" w:author="Nokia" w:date="2025-03-25T13:10:00Z">
        <w:r>
          <w:rPr>
            <w:snapToGrid w:val="0"/>
          </w:rPr>
          <w:t>|</w:t>
        </w:r>
      </w:ins>
    </w:p>
    <w:p w14:paraId="2E433874" w14:textId="77777777" w:rsidR="00110253" w:rsidRDefault="00000000">
      <w:pPr>
        <w:pStyle w:val="PL"/>
        <w:rPr>
          <w:snapToGrid w:val="0"/>
        </w:rPr>
      </w:pPr>
      <w:ins w:id="547" w:author="Nokia" w:date="2025-03-25T13:10:00Z">
        <w:r>
          <w:rPr>
            <w:snapToGrid w:val="0"/>
          </w:rPr>
          <w:tab/>
          <w:t>{</w:t>
        </w:r>
      </w:ins>
      <w:ins w:id="548" w:author="Nokia" w:date="2025-03-25T14:36:00Z">
        <w:r>
          <w:rPr>
            <w:snapToGrid w:val="0"/>
          </w:rPr>
          <w:t xml:space="preserve"> </w:t>
        </w:r>
      </w:ins>
      <w:ins w:id="549" w:author="Nokia" w:date="2025-03-25T13:10:00Z">
        <w:r>
          <w:rPr>
            <w:snapToGrid w:val="0"/>
          </w:rPr>
          <w:t>ID id-</w:t>
        </w:r>
      </w:ins>
      <w:ins w:id="550" w:author="Nokia" w:date="2025-03-26T10:08:00Z">
        <w:r>
          <w:rPr>
            <w:snapToGrid w:val="0"/>
          </w:rPr>
          <w:t>Monitoring</w:t>
        </w:r>
      </w:ins>
      <w:ins w:id="551" w:author="Nokia" w:date="2025-03-26T10:09:00Z">
        <w:r>
          <w:rPr>
            <w:snapToGrid w:val="0"/>
          </w:rPr>
          <w:t>Requeston</w:t>
        </w:r>
      </w:ins>
      <w:ins w:id="552" w:author="Nokia" w:date="2025-03-25T14:02:00Z">
        <w:r>
          <w:rPr>
            <w:snapToGrid w:val="0"/>
          </w:rPr>
          <w:t>AvailableDataRate</w:t>
        </w:r>
      </w:ins>
      <w:ins w:id="553" w:author="Nokia" w:date="2025-03-25T13:11:00Z">
        <w:r>
          <w:rPr>
            <w:snapToGrid w:val="0"/>
          </w:rPr>
          <w:tab/>
        </w:r>
        <w:r>
          <w:rPr>
            <w:snapToGrid w:val="0"/>
          </w:rPr>
          <w:tab/>
        </w:r>
      </w:ins>
      <w:ins w:id="554" w:author="Nokia" w:date="2025-03-25T13:10:00Z">
        <w:r>
          <w:rPr>
            <w:snapToGrid w:val="0"/>
          </w:rPr>
          <w:tab/>
          <w:t>CRITICALITY ignore</w:t>
        </w:r>
        <w:r>
          <w:rPr>
            <w:snapToGrid w:val="0"/>
          </w:rPr>
          <w:tab/>
          <w:t xml:space="preserve">EXTENSION </w:t>
        </w:r>
      </w:ins>
      <w:ins w:id="555" w:author="Nokia" w:date="2025-03-26T10:10:00Z">
        <w:r>
          <w:rPr>
            <w:snapToGrid w:val="0"/>
          </w:rPr>
          <w:t>MonitoringRequestonAvailableDataRate</w:t>
        </w:r>
      </w:ins>
      <w:ins w:id="556" w:author="Nokia" w:date="2025-03-25T13:10:00Z">
        <w:r>
          <w:rPr>
            <w:snapToGrid w:val="0"/>
          </w:rPr>
          <w:tab/>
        </w:r>
        <w:r>
          <w:rPr>
            <w:snapToGrid w:val="0"/>
          </w:rPr>
          <w:tab/>
          <w:t>PRESENCE optional }</w:t>
        </w:r>
      </w:ins>
      <w:r>
        <w:rPr>
          <w:snapToGrid w:val="0"/>
        </w:rPr>
        <w:t>,</w:t>
      </w:r>
    </w:p>
    <w:p w14:paraId="63D984D8" w14:textId="77777777" w:rsidR="00110253" w:rsidRDefault="00000000">
      <w:pPr>
        <w:pStyle w:val="PL"/>
        <w:rPr>
          <w:snapToGrid w:val="0"/>
        </w:rPr>
      </w:pPr>
      <w:r>
        <w:rPr>
          <w:snapToGrid w:val="0"/>
        </w:rPr>
        <w:tab/>
        <w:t>...</w:t>
      </w:r>
    </w:p>
    <w:p w14:paraId="2ACA2FFB" w14:textId="77777777" w:rsidR="00110253" w:rsidRDefault="00000000">
      <w:pPr>
        <w:pStyle w:val="PL"/>
        <w:rPr>
          <w:snapToGrid w:val="0"/>
        </w:rPr>
      </w:pPr>
      <w:r>
        <w:rPr>
          <w:snapToGrid w:val="0"/>
        </w:rPr>
        <w:t>}</w:t>
      </w:r>
    </w:p>
    <w:p w14:paraId="299F7E09" w14:textId="77777777" w:rsidR="00110253" w:rsidRDefault="00110253">
      <w:pPr>
        <w:pStyle w:val="PL"/>
        <w:rPr>
          <w:snapToGrid w:val="0"/>
        </w:rPr>
      </w:pPr>
    </w:p>
    <w:p w14:paraId="66B2EE8B" w14:textId="77777777" w:rsidR="00110253" w:rsidRDefault="00110253">
      <w:pPr>
        <w:pStyle w:val="PL"/>
        <w:rPr>
          <w:snapToGrid w:val="0"/>
        </w:rPr>
      </w:pPr>
    </w:p>
    <w:p w14:paraId="79762B13" w14:textId="77777777" w:rsidR="00110253" w:rsidRDefault="00000000">
      <w:pPr>
        <w:pStyle w:val="FirstChange"/>
      </w:pPr>
      <w:r>
        <w:rPr>
          <w:highlight w:val="yellow"/>
        </w:rPr>
        <w:t>&lt;&lt;&lt;&lt;&lt;&lt;&lt;&lt;&lt;&lt;&lt;&lt;&lt;&lt;&lt;&lt;&lt;&lt;&lt;&lt; Unaffected part is skipped &gt;&gt;&gt;&gt;&gt;&gt;&gt;&gt;&gt;&gt;&gt;&gt;&gt;&gt;&gt;&gt;&gt;&gt;&gt;&gt;</w:t>
      </w:r>
    </w:p>
    <w:p w14:paraId="455F7D46" w14:textId="77777777" w:rsidR="00110253" w:rsidRDefault="00110253">
      <w:pPr>
        <w:pStyle w:val="PL"/>
        <w:rPr>
          <w:snapToGrid w:val="0"/>
        </w:rPr>
      </w:pPr>
    </w:p>
    <w:p w14:paraId="7B55CC8E" w14:textId="77777777" w:rsidR="00110253" w:rsidRDefault="00000000">
      <w:pPr>
        <w:pStyle w:val="PL"/>
        <w:rPr>
          <w:snapToGrid w:val="0"/>
          <w:lang w:val="it-IT"/>
        </w:rPr>
      </w:pPr>
      <w:r>
        <w:rPr>
          <w:rFonts w:hint="eastAsia"/>
          <w:snapToGrid w:val="0"/>
          <w:lang w:val="it-IT" w:eastAsia="zh-CN"/>
        </w:rPr>
        <w:lastRenderedPageBreak/>
        <w:t>Mobile</w:t>
      </w:r>
      <w:r>
        <w:rPr>
          <w:snapToGrid w:val="0"/>
          <w:lang w:val="it-IT"/>
        </w:rPr>
        <w:t>IAB-Supported ::= ENUMERATED {</w:t>
      </w:r>
    </w:p>
    <w:p w14:paraId="25955388" w14:textId="77777777" w:rsidR="00110253" w:rsidRDefault="00000000">
      <w:pPr>
        <w:pStyle w:val="PL"/>
        <w:rPr>
          <w:snapToGrid w:val="0"/>
          <w:lang w:val="it-IT"/>
        </w:rPr>
      </w:pPr>
      <w:r>
        <w:rPr>
          <w:snapToGrid w:val="0"/>
          <w:lang w:val="it-IT"/>
        </w:rPr>
        <w:tab/>
        <w:t>true,</w:t>
      </w:r>
    </w:p>
    <w:p w14:paraId="6CB24A44" w14:textId="77777777" w:rsidR="00110253" w:rsidRDefault="00000000">
      <w:pPr>
        <w:pStyle w:val="PL"/>
        <w:rPr>
          <w:snapToGrid w:val="0"/>
          <w:lang w:val="it-IT"/>
        </w:rPr>
      </w:pPr>
      <w:r>
        <w:rPr>
          <w:snapToGrid w:val="0"/>
          <w:lang w:val="it-IT"/>
        </w:rPr>
        <w:tab/>
        <w:t>...</w:t>
      </w:r>
    </w:p>
    <w:p w14:paraId="0ED805F2" w14:textId="77777777" w:rsidR="00110253" w:rsidRDefault="00000000">
      <w:pPr>
        <w:pStyle w:val="PL"/>
        <w:rPr>
          <w:snapToGrid w:val="0"/>
          <w:lang w:val="it-IT"/>
        </w:rPr>
      </w:pPr>
      <w:r>
        <w:rPr>
          <w:snapToGrid w:val="0"/>
          <w:lang w:val="it-IT"/>
        </w:rPr>
        <w:t>}</w:t>
      </w:r>
    </w:p>
    <w:p w14:paraId="1068D67B" w14:textId="77777777" w:rsidR="00110253" w:rsidRDefault="00110253">
      <w:pPr>
        <w:pStyle w:val="PL"/>
        <w:rPr>
          <w:rFonts w:eastAsia="Malgun Gothic"/>
          <w:snapToGrid w:val="0"/>
          <w:lang w:val="it-IT"/>
        </w:rPr>
      </w:pPr>
    </w:p>
    <w:p w14:paraId="20F8DDB0" w14:textId="77777777" w:rsidR="00110253" w:rsidRDefault="00000000">
      <w:pPr>
        <w:pStyle w:val="PL"/>
        <w:rPr>
          <w:ins w:id="557" w:author="Nokia" w:date="2025-03-26T10:11:00Z"/>
          <w:snapToGrid w:val="0"/>
          <w:lang w:val="it-IT"/>
        </w:rPr>
      </w:pPr>
      <w:ins w:id="558" w:author="Nokia" w:date="2025-03-26T10:11:00Z">
        <w:r>
          <w:rPr>
            <w:snapToGrid w:val="0"/>
            <w:lang w:val="it-IT"/>
          </w:rPr>
          <w:t>MonitoringRequestonAvailableDataRate ::= SEQUENCE {</w:t>
        </w:r>
      </w:ins>
    </w:p>
    <w:p w14:paraId="065D7AD7" w14:textId="77777777" w:rsidR="00110253" w:rsidRDefault="00000000">
      <w:pPr>
        <w:pStyle w:val="PL"/>
        <w:rPr>
          <w:ins w:id="559" w:author="Nokia" w:date="2025-03-26T10:11:00Z"/>
          <w:snapToGrid w:val="0"/>
          <w:lang w:val="it-IT"/>
        </w:rPr>
      </w:pPr>
      <w:ins w:id="560" w:author="Nokia" w:date="2025-03-26T10:11:00Z">
        <w:r>
          <w:rPr>
            <w:snapToGrid w:val="0"/>
            <w:lang w:val="it-IT"/>
          </w:rPr>
          <w:tab/>
        </w:r>
      </w:ins>
      <w:ins w:id="561" w:author="Nokia" w:date="2025-03-26T10:12:00Z">
        <w:r>
          <w:rPr>
            <w:snapToGrid w:val="0"/>
            <w:lang w:val="it-IT"/>
          </w:rPr>
          <w:t>monitoringRequest</w:t>
        </w:r>
      </w:ins>
      <w:ins w:id="562" w:author="Nokia" w:date="2025-03-26T10:11:00Z">
        <w:r>
          <w:rPr>
            <w:snapToGrid w:val="0"/>
            <w:lang w:val="it-IT"/>
          </w:rPr>
          <w:tab/>
        </w:r>
        <w:r>
          <w:rPr>
            <w:snapToGrid w:val="0"/>
            <w:lang w:val="it-IT"/>
          </w:rPr>
          <w:tab/>
        </w:r>
        <w:r>
          <w:rPr>
            <w:snapToGrid w:val="0"/>
            <w:lang w:val="it-IT"/>
          </w:rPr>
          <w:tab/>
        </w:r>
        <w:r>
          <w:rPr>
            <w:snapToGrid w:val="0"/>
            <w:lang w:val="it-IT"/>
          </w:rPr>
          <w:tab/>
        </w:r>
        <w:r>
          <w:rPr>
            <w:snapToGrid w:val="0"/>
            <w:lang w:val="it-IT"/>
          </w:rPr>
          <w:tab/>
        </w:r>
      </w:ins>
      <w:ins w:id="563" w:author="Nokia" w:date="2025-03-26T10:13:00Z">
        <w:r>
          <w:rPr>
            <w:snapToGrid w:val="0"/>
            <w:lang w:val="it-IT"/>
          </w:rPr>
          <w:tab/>
        </w:r>
      </w:ins>
      <w:ins w:id="564" w:author="Nokia" w:date="2025-03-26T12:31:00Z">
        <w:r>
          <w:rPr>
            <w:snapToGrid w:val="0"/>
            <w:lang w:val="it-IT"/>
          </w:rPr>
          <w:t>M</w:t>
        </w:r>
      </w:ins>
      <w:ins w:id="565" w:author="Nokia" w:date="2025-03-26T10:12:00Z">
        <w:r>
          <w:rPr>
            <w:snapToGrid w:val="0"/>
            <w:lang w:val="it-IT"/>
          </w:rPr>
          <w:t>onitoringRequest</w:t>
        </w:r>
      </w:ins>
      <w:ins w:id="566" w:author="Nokia" w:date="2025-03-26T10:11:00Z">
        <w:r>
          <w:rPr>
            <w:snapToGrid w:val="0"/>
            <w:lang w:val="it-IT"/>
          </w:rPr>
          <w:t>,</w:t>
        </w:r>
      </w:ins>
    </w:p>
    <w:p w14:paraId="4B3E2BAC" w14:textId="77777777" w:rsidR="00110253" w:rsidRDefault="00000000">
      <w:pPr>
        <w:pStyle w:val="PL"/>
        <w:rPr>
          <w:ins w:id="567" w:author="Nokia" w:date="2025-03-26T10:13:00Z"/>
          <w:rFonts w:eastAsia="Malgun Gothic"/>
          <w:snapToGrid w:val="0"/>
        </w:rPr>
      </w:pPr>
      <w:ins w:id="568" w:author="Nokia" w:date="2025-03-26T10:13:00Z">
        <w:r>
          <w:rPr>
            <w:rFonts w:eastAsia="Malgun Gothic"/>
            <w:snapToGrid w:val="0"/>
            <w:lang w:val="it-IT"/>
          </w:rPr>
          <w:tab/>
        </w:r>
      </w:ins>
      <w:ins w:id="569" w:author="Nokia" w:date="2025-03-26T11:45:00Z">
        <w:r>
          <w:rPr>
            <w:rFonts w:eastAsia="Malgun Gothic"/>
            <w:snapToGrid w:val="0"/>
          </w:rPr>
          <w:t>d</w:t>
        </w:r>
      </w:ins>
      <w:ins w:id="570" w:author="Nokia" w:date="2025-03-26T10:13:00Z">
        <w:r>
          <w:rPr>
            <w:rFonts w:eastAsia="Malgun Gothic"/>
            <w:snapToGrid w:val="0"/>
          </w:rPr>
          <w:t>l</w:t>
        </w:r>
        <w:r>
          <w:t>AvailableDataRateReportThresholds</w:t>
        </w:r>
        <w:r>
          <w:rPr>
            <w:rFonts w:eastAsia="Malgun Gothic"/>
            <w:snapToGrid w:val="0"/>
          </w:rPr>
          <w:tab/>
        </w:r>
        <w:r>
          <w:rPr>
            <w:rFonts w:eastAsia="Malgun Gothic"/>
            <w:snapToGrid w:val="0"/>
          </w:rPr>
          <w:tab/>
        </w:r>
        <w:r>
          <w:t>AvailableDataRateReportThresholdList</w:t>
        </w:r>
        <w:r>
          <w:rPr>
            <w:rFonts w:eastAsia="Malgun Gothic"/>
            <w:snapToGrid w:val="0"/>
          </w:rPr>
          <w:tab/>
        </w:r>
        <w:r>
          <w:rPr>
            <w:rFonts w:eastAsia="Malgun Gothic"/>
            <w:snapToGrid w:val="0"/>
          </w:rPr>
          <w:tab/>
        </w:r>
      </w:ins>
      <w:ins w:id="571" w:author="Nokia" w:date="2025-03-26T12:24:00Z">
        <w:r>
          <w:rPr>
            <w:rFonts w:eastAsia="Malgun Gothic"/>
            <w:snapToGrid w:val="0"/>
          </w:rPr>
          <w:tab/>
        </w:r>
      </w:ins>
      <w:ins w:id="572" w:author="Nokia" w:date="2025-03-26T10:13:00Z">
        <w:r>
          <w:rPr>
            <w:rFonts w:eastAsia="Malgun Gothic"/>
            <w:snapToGrid w:val="0"/>
          </w:rPr>
          <w:t>OPTIONAL,</w:t>
        </w:r>
      </w:ins>
    </w:p>
    <w:p w14:paraId="2B1E4DB6" w14:textId="77777777" w:rsidR="00110253" w:rsidRDefault="00000000">
      <w:pPr>
        <w:pStyle w:val="PL"/>
        <w:rPr>
          <w:ins w:id="573" w:author="Nokia" w:date="2025-03-26T11:45:00Z"/>
          <w:snapToGrid w:val="0"/>
        </w:rPr>
      </w:pPr>
      <w:ins w:id="574" w:author="Nokia" w:date="2025-03-26T11:45:00Z">
        <w:r>
          <w:rPr>
            <w:snapToGrid w:val="0"/>
          </w:rPr>
          <w:t>-- The above IE shall be present if the Monitoring Request IE is set to the value “dl” or “both”</w:t>
        </w:r>
      </w:ins>
    </w:p>
    <w:p w14:paraId="44980BFE" w14:textId="77777777" w:rsidR="00110253" w:rsidRDefault="00000000">
      <w:pPr>
        <w:pStyle w:val="PL"/>
        <w:rPr>
          <w:ins w:id="575" w:author="Nokia" w:date="2025-03-26T10:13:00Z"/>
          <w:rFonts w:eastAsia="Malgun Gothic"/>
          <w:snapToGrid w:val="0"/>
        </w:rPr>
      </w:pPr>
      <w:ins w:id="576" w:author="Nokia" w:date="2025-03-26T10:13:00Z">
        <w:r>
          <w:rPr>
            <w:rFonts w:eastAsia="Malgun Gothic"/>
            <w:snapToGrid w:val="0"/>
          </w:rPr>
          <w:tab/>
        </w:r>
      </w:ins>
      <w:ins w:id="577" w:author="Nokia" w:date="2025-03-26T11:45:00Z">
        <w:r>
          <w:rPr>
            <w:rFonts w:eastAsia="Malgun Gothic"/>
            <w:snapToGrid w:val="0"/>
          </w:rPr>
          <w:t>u</w:t>
        </w:r>
      </w:ins>
      <w:ins w:id="578" w:author="Nokia" w:date="2025-03-26T10:13:00Z">
        <w:r>
          <w:rPr>
            <w:rFonts w:eastAsia="Malgun Gothic"/>
            <w:snapToGrid w:val="0"/>
          </w:rPr>
          <w:t>l</w:t>
        </w:r>
        <w:r>
          <w:t>AvailableDataRateReportThresholds</w:t>
        </w:r>
        <w:r>
          <w:rPr>
            <w:rFonts w:eastAsia="Malgun Gothic"/>
            <w:snapToGrid w:val="0"/>
          </w:rPr>
          <w:tab/>
        </w:r>
        <w:r>
          <w:rPr>
            <w:rFonts w:eastAsia="Malgun Gothic"/>
            <w:snapToGrid w:val="0"/>
          </w:rPr>
          <w:tab/>
        </w:r>
        <w:r>
          <w:t>AvailableDataRateReportThresholdList</w:t>
        </w:r>
        <w:r>
          <w:rPr>
            <w:rFonts w:eastAsia="Malgun Gothic"/>
            <w:snapToGrid w:val="0"/>
          </w:rPr>
          <w:tab/>
        </w:r>
        <w:r>
          <w:rPr>
            <w:rFonts w:eastAsia="Malgun Gothic"/>
            <w:snapToGrid w:val="0"/>
          </w:rPr>
          <w:tab/>
        </w:r>
      </w:ins>
      <w:ins w:id="579" w:author="Nokia" w:date="2025-03-26T12:24:00Z">
        <w:r>
          <w:rPr>
            <w:rFonts w:eastAsia="Malgun Gothic"/>
            <w:snapToGrid w:val="0"/>
          </w:rPr>
          <w:tab/>
        </w:r>
      </w:ins>
      <w:ins w:id="580" w:author="Nokia" w:date="2025-03-26T10:13:00Z">
        <w:r>
          <w:rPr>
            <w:rFonts w:eastAsia="Malgun Gothic"/>
            <w:snapToGrid w:val="0"/>
          </w:rPr>
          <w:t>OPTIONAL,</w:t>
        </w:r>
      </w:ins>
    </w:p>
    <w:p w14:paraId="1810F70D" w14:textId="77777777" w:rsidR="00110253" w:rsidRDefault="00000000">
      <w:pPr>
        <w:pStyle w:val="PL"/>
        <w:rPr>
          <w:ins w:id="581" w:author="Nokia" w:date="2025-03-26T11:46:00Z"/>
          <w:snapToGrid w:val="0"/>
        </w:rPr>
      </w:pPr>
      <w:ins w:id="582" w:author="Nokia" w:date="2025-03-26T11:46:00Z">
        <w:r>
          <w:rPr>
            <w:snapToGrid w:val="0"/>
          </w:rPr>
          <w:t>-- The above IE shall be present if the Monitoring Request IE is set to the value “ul” or “both”</w:t>
        </w:r>
      </w:ins>
    </w:p>
    <w:p w14:paraId="5DE27727" w14:textId="77777777" w:rsidR="00110253" w:rsidRDefault="00000000">
      <w:pPr>
        <w:pStyle w:val="PL"/>
        <w:rPr>
          <w:ins w:id="583" w:author="Nokia" w:date="2025-03-26T10:11:00Z"/>
          <w:snapToGrid w:val="0"/>
        </w:rPr>
      </w:pPr>
      <w:ins w:id="584" w:author="Nokia" w:date="2025-03-26T10:11:00Z">
        <w:r>
          <w:rPr>
            <w:snapToGrid w:val="0"/>
          </w:rPr>
          <w:tab/>
          <w:t>iE-Extensions</w:t>
        </w:r>
        <w:r>
          <w:rPr>
            <w:snapToGrid w:val="0"/>
          </w:rPr>
          <w:tab/>
        </w:r>
        <w:r>
          <w:rPr>
            <w:snapToGrid w:val="0"/>
          </w:rPr>
          <w:tab/>
        </w:r>
      </w:ins>
      <w:ins w:id="585" w:author="Nokia" w:date="2025-03-26T12:24:00Z">
        <w:r>
          <w:rPr>
            <w:snapToGrid w:val="0"/>
          </w:rPr>
          <w:tab/>
        </w:r>
        <w:r>
          <w:rPr>
            <w:snapToGrid w:val="0"/>
          </w:rPr>
          <w:tab/>
        </w:r>
        <w:r>
          <w:rPr>
            <w:snapToGrid w:val="0"/>
          </w:rPr>
          <w:tab/>
        </w:r>
        <w:r>
          <w:rPr>
            <w:snapToGrid w:val="0"/>
          </w:rPr>
          <w:tab/>
        </w:r>
        <w:r>
          <w:rPr>
            <w:snapToGrid w:val="0"/>
          </w:rPr>
          <w:tab/>
        </w:r>
      </w:ins>
      <w:ins w:id="586" w:author="Nokia" w:date="2025-03-26T10:11:00Z">
        <w:r>
          <w:rPr>
            <w:snapToGrid w:val="0"/>
          </w:rPr>
          <w:t>ProtocolExtensionContainer { {</w:t>
        </w:r>
      </w:ins>
      <w:ins w:id="587" w:author="Nokia" w:date="2025-03-26T10:13:00Z">
        <w:r>
          <w:rPr>
            <w:snapToGrid w:val="0"/>
          </w:rPr>
          <w:t xml:space="preserve"> MonitoringRequestonAvailableDataRate</w:t>
        </w:r>
      </w:ins>
      <w:ins w:id="588" w:author="Nokia" w:date="2025-03-26T10:11:00Z">
        <w:r>
          <w:rPr>
            <w:snapToGrid w:val="0"/>
          </w:rPr>
          <w:t>-ExtIEs} } OPTIONAL,</w:t>
        </w:r>
      </w:ins>
    </w:p>
    <w:p w14:paraId="5401ED4E" w14:textId="77777777" w:rsidR="00110253" w:rsidRDefault="00000000">
      <w:pPr>
        <w:pStyle w:val="PL"/>
        <w:rPr>
          <w:ins w:id="589" w:author="Nokia" w:date="2025-03-26T10:11:00Z"/>
          <w:snapToGrid w:val="0"/>
        </w:rPr>
      </w:pPr>
      <w:ins w:id="590" w:author="Nokia" w:date="2025-03-26T10:11:00Z">
        <w:r>
          <w:rPr>
            <w:snapToGrid w:val="0"/>
          </w:rPr>
          <w:tab/>
          <w:t>...</w:t>
        </w:r>
      </w:ins>
    </w:p>
    <w:p w14:paraId="68F9B6E1" w14:textId="77777777" w:rsidR="00110253" w:rsidRDefault="00000000">
      <w:pPr>
        <w:pStyle w:val="PL"/>
        <w:rPr>
          <w:ins w:id="591" w:author="Nokia" w:date="2025-03-26T10:11:00Z"/>
          <w:snapToGrid w:val="0"/>
        </w:rPr>
      </w:pPr>
      <w:ins w:id="592" w:author="Nokia" w:date="2025-03-26T10:11:00Z">
        <w:r>
          <w:rPr>
            <w:snapToGrid w:val="0"/>
          </w:rPr>
          <w:t>}</w:t>
        </w:r>
      </w:ins>
    </w:p>
    <w:p w14:paraId="4EE9C502" w14:textId="77777777" w:rsidR="00110253" w:rsidRDefault="00110253">
      <w:pPr>
        <w:pStyle w:val="PL"/>
        <w:rPr>
          <w:ins w:id="593" w:author="Nokia" w:date="2025-03-26T10:11:00Z"/>
          <w:snapToGrid w:val="0"/>
        </w:rPr>
      </w:pPr>
    </w:p>
    <w:p w14:paraId="7937AD72" w14:textId="77777777" w:rsidR="00110253" w:rsidRDefault="00000000">
      <w:pPr>
        <w:pStyle w:val="PL"/>
        <w:rPr>
          <w:ins w:id="594" w:author="Nokia" w:date="2025-03-26T10:11:00Z"/>
          <w:snapToGrid w:val="0"/>
        </w:rPr>
      </w:pPr>
      <w:ins w:id="595" w:author="Nokia" w:date="2025-03-26T10:13:00Z">
        <w:r>
          <w:rPr>
            <w:snapToGrid w:val="0"/>
          </w:rPr>
          <w:t>MonitoringRequestonAvailableDataRate</w:t>
        </w:r>
      </w:ins>
      <w:ins w:id="596" w:author="Nokia" w:date="2025-03-26T10:11:00Z">
        <w:r>
          <w:rPr>
            <w:snapToGrid w:val="0"/>
          </w:rPr>
          <w:t>-ExtIEs NGAP-PROTOCOL-EXTENSION ::= {</w:t>
        </w:r>
      </w:ins>
    </w:p>
    <w:p w14:paraId="6805F8CE" w14:textId="77777777" w:rsidR="00110253" w:rsidRDefault="00000000">
      <w:pPr>
        <w:pStyle w:val="PL"/>
        <w:rPr>
          <w:ins w:id="597" w:author="Nokia" w:date="2025-03-26T10:11:00Z"/>
          <w:snapToGrid w:val="0"/>
        </w:rPr>
      </w:pPr>
      <w:ins w:id="598" w:author="Nokia" w:date="2025-03-26T10:11:00Z">
        <w:r>
          <w:rPr>
            <w:snapToGrid w:val="0"/>
          </w:rPr>
          <w:tab/>
          <w:t>...</w:t>
        </w:r>
      </w:ins>
    </w:p>
    <w:p w14:paraId="4826E38F" w14:textId="77777777" w:rsidR="00110253" w:rsidRDefault="00000000">
      <w:pPr>
        <w:pStyle w:val="PL"/>
        <w:rPr>
          <w:ins w:id="599" w:author="Nokia" w:date="2025-03-26T10:11:00Z"/>
          <w:snapToGrid w:val="0"/>
        </w:rPr>
      </w:pPr>
      <w:ins w:id="600" w:author="Nokia" w:date="2025-03-26T10:11:00Z">
        <w:r>
          <w:rPr>
            <w:snapToGrid w:val="0"/>
          </w:rPr>
          <w:t>}</w:t>
        </w:r>
      </w:ins>
    </w:p>
    <w:p w14:paraId="16F4ADEF" w14:textId="77777777" w:rsidR="00110253" w:rsidRDefault="00110253">
      <w:pPr>
        <w:pStyle w:val="PL"/>
        <w:rPr>
          <w:ins w:id="601" w:author="Nokia" w:date="2025-03-26T12:31:00Z"/>
          <w:snapToGrid w:val="0"/>
        </w:rPr>
      </w:pPr>
    </w:p>
    <w:p w14:paraId="43C15A27" w14:textId="77777777" w:rsidR="00110253" w:rsidRDefault="00000000">
      <w:pPr>
        <w:pStyle w:val="PL"/>
        <w:rPr>
          <w:ins w:id="602" w:author="Nokia" w:date="2025-03-26T12:31:00Z"/>
        </w:rPr>
      </w:pPr>
      <w:ins w:id="603" w:author="Nokia" w:date="2025-03-26T12:31:00Z">
        <w:r>
          <w:t>MonitoringRequest ::= ENUMERATED {ul, dl, both, stop,...}</w:t>
        </w:r>
      </w:ins>
    </w:p>
    <w:p w14:paraId="6BAC6A13" w14:textId="77777777" w:rsidR="00110253" w:rsidRDefault="00110253">
      <w:pPr>
        <w:pStyle w:val="PL"/>
        <w:rPr>
          <w:ins w:id="604" w:author="Nokia" w:date="2025-03-26T10:11:00Z"/>
          <w:snapToGrid w:val="0"/>
        </w:rPr>
      </w:pPr>
    </w:p>
    <w:p w14:paraId="506E47EC" w14:textId="77777777" w:rsidR="00110253" w:rsidRDefault="00000000">
      <w:pPr>
        <w:pStyle w:val="PL"/>
      </w:pPr>
      <w:r>
        <w:t>MRB-ID</w:t>
      </w:r>
      <w:r>
        <w:rPr>
          <w:snapToGrid w:val="0"/>
        </w:rPr>
        <w:t xml:space="preserve"> ::= </w:t>
      </w:r>
      <w:r>
        <w:t>INTEGER (1..512, ...)</w:t>
      </w:r>
    </w:p>
    <w:p w14:paraId="31CA0DAA" w14:textId="77777777" w:rsidR="00110253" w:rsidRDefault="00110253">
      <w:pPr>
        <w:pStyle w:val="PL"/>
        <w:rPr>
          <w:snapToGrid w:val="0"/>
        </w:rPr>
      </w:pPr>
    </w:p>
    <w:p w14:paraId="2F7AFFEF" w14:textId="77777777" w:rsidR="00110253" w:rsidRDefault="00000000">
      <w:pPr>
        <w:pStyle w:val="FirstChange"/>
      </w:pPr>
      <w:r>
        <w:rPr>
          <w:highlight w:val="yellow"/>
        </w:rPr>
        <w:t>&lt;&lt;&lt;&lt;&lt;&lt;&lt;&lt;&lt;&lt;&lt;&lt;&lt;&lt;&lt;&lt;&lt;&lt;&lt;&lt; Unaffected part is skipped &gt;&gt;&gt;&gt;&gt;&gt;&gt;&gt;&gt;&gt;&gt;&gt;&gt;&gt;&gt;&gt;&gt;&gt;&gt;&gt;</w:t>
      </w:r>
    </w:p>
    <w:p w14:paraId="1CB9511D" w14:textId="77777777" w:rsidR="00110253" w:rsidRDefault="00110253">
      <w:pPr>
        <w:pStyle w:val="PL"/>
        <w:rPr>
          <w:snapToGrid w:val="0"/>
        </w:rPr>
      </w:pPr>
    </w:p>
    <w:p w14:paraId="0C697E7C" w14:textId="77777777" w:rsidR="00110253" w:rsidRDefault="00110253">
      <w:pPr>
        <w:pStyle w:val="PL"/>
        <w:rPr>
          <w:snapToGrid w:val="0"/>
        </w:rPr>
      </w:pPr>
    </w:p>
    <w:p w14:paraId="46261052" w14:textId="77777777" w:rsidR="00110253" w:rsidRDefault="00000000">
      <w:pPr>
        <w:pStyle w:val="PL"/>
        <w:rPr>
          <w:snapToGrid w:val="0"/>
        </w:rPr>
      </w:pPr>
      <w:r>
        <w:rPr>
          <w:lang w:eastAsia="zh-CN"/>
        </w:rPr>
        <w:t>ReportArea</w:t>
      </w:r>
      <w:r>
        <w:rPr>
          <w:snapToGrid w:val="0"/>
        </w:rPr>
        <w:t xml:space="preserve"> ::= ENUMERATED {</w:t>
      </w:r>
    </w:p>
    <w:p w14:paraId="3D4CF940" w14:textId="77777777" w:rsidR="00110253" w:rsidRDefault="00000000">
      <w:pPr>
        <w:pStyle w:val="PL"/>
        <w:rPr>
          <w:snapToGrid w:val="0"/>
        </w:rPr>
      </w:pPr>
      <w:r>
        <w:rPr>
          <w:snapToGrid w:val="0"/>
        </w:rPr>
        <w:tab/>
        <w:t>cell,</w:t>
      </w:r>
    </w:p>
    <w:p w14:paraId="4D02CF76" w14:textId="77777777" w:rsidR="00110253" w:rsidRDefault="00000000">
      <w:pPr>
        <w:pStyle w:val="PL"/>
        <w:rPr>
          <w:snapToGrid w:val="0"/>
        </w:rPr>
      </w:pPr>
      <w:r>
        <w:rPr>
          <w:snapToGrid w:val="0"/>
        </w:rPr>
        <w:tab/>
        <w:t>...</w:t>
      </w:r>
    </w:p>
    <w:p w14:paraId="7FDDB915" w14:textId="77777777" w:rsidR="00110253" w:rsidRDefault="00000000">
      <w:pPr>
        <w:pStyle w:val="PL"/>
        <w:rPr>
          <w:snapToGrid w:val="0"/>
        </w:rPr>
      </w:pPr>
      <w:r>
        <w:rPr>
          <w:snapToGrid w:val="0"/>
        </w:rPr>
        <w:t>}</w:t>
      </w:r>
    </w:p>
    <w:p w14:paraId="781244F3" w14:textId="77777777" w:rsidR="00110253" w:rsidRDefault="00110253">
      <w:pPr>
        <w:pStyle w:val="PL"/>
        <w:rPr>
          <w:ins w:id="605" w:author="Nokia" w:date="2025-03-26T11:57:00Z"/>
          <w:snapToGrid w:val="0"/>
        </w:rPr>
      </w:pPr>
    </w:p>
    <w:p w14:paraId="6FEC14E3" w14:textId="77777777" w:rsidR="00110253" w:rsidRDefault="00000000">
      <w:pPr>
        <w:pStyle w:val="PL"/>
        <w:rPr>
          <w:ins w:id="606" w:author="Nokia" w:date="2025-03-26T11:57:00Z"/>
          <w:snapToGrid w:val="0"/>
        </w:rPr>
      </w:pPr>
      <w:ins w:id="607" w:author="Nokia" w:date="2025-03-26T11:57:00Z">
        <w:r>
          <w:rPr>
            <w:snapToGrid w:val="0"/>
          </w:rPr>
          <w:t>ReportingThreshold</w:t>
        </w:r>
        <w:r>
          <w:rPr>
            <w:snapToGrid w:val="0"/>
          </w:rPr>
          <w:tab/>
          <w:t>::= INTEGER (0..FFS)</w:t>
        </w:r>
      </w:ins>
    </w:p>
    <w:p w14:paraId="4EEA36FC" w14:textId="77777777" w:rsidR="00110253" w:rsidRDefault="00110253">
      <w:pPr>
        <w:pStyle w:val="PL"/>
        <w:rPr>
          <w:snapToGrid w:val="0"/>
        </w:rPr>
      </w:pPr>
    </w:p>
    <w:p w14:paraId="0A4C3864" w14:textId="77777777" w:rsidR="00110253" w:rsidRDefault="00000000">
      <w:pPr>
        <w:pStyle w:val="PL"/>
        <w:rPr>
          <w:snapToGrid w:val="0"/>
        </w:rPr>
      </w:pPr>
      <w:r>
        <w:rPr>
          <w:snapToGrid w:val="0"/>
        </w:rPr>
        <w:t>RepetitionPeriod ::= INTEGER (0..131071)</w:t>
      </w:r>
    </w:p>
    <w:p w14:paraId="291C1BD0" w14:textId="77777777" w:rsidR="00110253" w:rsidRDefault="00110253">
      <w:pPr>
        <w:pStyle w:val="PL"/>
        <w:rPr>
          <w:snapToGrid w:val="0"/>
          <w:lang w:val="fr-FR"/>
        </w:rPr>
      </w:pPr>
    </w:p>
    <w:p w14:paraId="3663B8FB" w14:textId="77777777" w:rsidR="00110253" w:rsidRDefault="00000000">
      <w:pPr>
        <w:spacing w:after="0"/>
        <w:rPr>
          <w:lang w:val="en-US"/>
        </w:rPr>
      </w:pPr>
      <w:r>
        <w:rPr>
          <w:lang w:val="en-US"/>
        </w:rPr>
        <w:br w:type="page"/>
      </w:r>
    </w:p>
    <w:p w14:paraId="2ABC346D" w14:textId="77777777" w:rsidR="00110253" w:rsidRDefault="00000000">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1133F8C4" w14:textId="77777777" w:rsidR="00110253" w:rsidRDefault="00000000">
      <w:pPr>
        <w:pStyle w:val="Heading3"/>
      </w:pPr>
      <w:bookmarkStart w:id="608" w:name="_Toc64446551"/>
      <w:bookmarkStart w:id="609" w:name="_Toc29504395"/>
      <w:bookmarkStart w:id="610" w:name="_Toc29504979"/>
      <w:bookmarkStart w:id="611" w:name="_Toc45720810"/>
      <w:bookmarkStart w:id="612" w:name="_Toc20955358"/>
      <w:bookmarkStart w:id="613" w:name="_Toc36553432"/>
      <w:bookmarkStart w:id="614" w:name="_Toc29503811"/>
      <w:bookmarkStart w:id="615" w:name="_Toc36555159"/>
      <w:bookmarkStart w:id="616" w:name="_Toc45652558"/>
      <w:bookmarkStart w:id="617" w:name="_Toc51746286"/>
      <w:bookmarkStart w:id="618" w:name="_Toc99662566"/>
      <w:bookmarkStart w:id="619" w:name="_Toc105152645"/>
      <w:bookmarkStart w:id="620" w:name="_Toc45898079"/>
      <w:bookmarkStart w:id="621" w:name="_Toc105174451"/>
      <w:bookmarkStart w:id="622" w:name="_Toc106109449"/>
      <w:bookmarkStart w:id="623" w:name="_Toc45658990"/>
      <w:bookmarkStart w:id="624" w:name="_Toc107409907"/>
      <w:bookmarkStart w:id="625" w:name="_Toc99123760"/>
      <w:bookmarkStart w:id="626" w:name="_Toc45798690"/>
      <w:bookmarkStart w:id="627" w:name="_Toc112757096"/>
      <w:bookmarkStart w:id="628" w:name="_Toc192842517"/>
      <w:bookmarkStart w:id="629" w:name="_Toc88652511"/>
      <w:bookmarkStart w:id="630" w:name="_Toc97891555"/>
      <w:bookmarkStart w:id="631" w:name="_Toc73982421"/>
      <w:r>
        <w:t>9.4.7</w:t>
      </w:r>
      <w:r>
        <w:tab/>
        <w:t>Constant Definitions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1DB2F67" w14:textId="77777777" w:rsidR="00110253" w:rsidRDefault="00000000">
      <w:pPr>
        <w:pStyle w:val="PL"/>
        <w:rPr>
          <w:snapToGrid w:val="0"/>
        </w:rPr>
      </w:pPr>
      <w:r>
        <w:rPr>
          <w:snapToGrid w:val="0"/>
        </w:rPr>
        <w:t>-- ASN1START</w:t>
      </w:r>
    </w:p>
    <w:p w14:paraId="20B63EBD" w14:textId="77777777" w:rsidR="00110253" w:rsidRDefault="00000000">
      <w:pPr>
        <w:pStyle w:val="PL"/>
        <w:rPr>
          <w:snapToGrid w:val="0"/>
        </w:rPr>
      </w:pPr>
      <w:r>
        <w:rPr>
          <w:snapToGrid w:val="0"/>
        </w:rPr>
        <w:t>-- **************************************************************</w:t>
      </w:r>
    </w:p>
    <w:p w14:paraId="0A91949B" w14:textId="77777777" w:rsidR="00110253" w:rsidRDefault="00000000">
      <w:pPr>
        <w:pStyle w:val="PL"/>
        <w:rPr>
          <w:snapToGrid w:val="0"/>
        </w:rPr>
      </w:pPr>
      <w:r>
        <w:rPr>
          <w:snapToGrid w:val="0"/>
        </w:rPr>
        <w:t>--</w:t>
      </w:r>
    </w:p>
    <w:p w14:paraId="0DFEBDC7" w14:textId="77777777" w:rsidR="00110253" w:rsidRDefault="00000000">
      <w:pPr>
        <w:pStyle w:val="PL"/>
        <w:rPr>
          <w:snapToGrid w:val="0"/>
        </w:rPr>
      </w:pPr>
      <w:r>
        <w:rPr>
          <w:snapToGrid w:val="0"/>
        </w:rPr>
        <w:t>-- Constant definitions</w:t>
      </w:r>
    </w:p>
    <w:p w14:paraId="00C32901" w14:textId="77777777" w:rsidR="00110253" w:rsidRDefault="00000000">
      <w:pPr>
        <w:pStyle w:val="PL"/>
        <w:rPr>
          <w:snapToGrid w:val="0"/>
        </w:rPr>
      </w:pPr>
      <w:r>
        <w:rPr>
          <w:snapToGrid w:val="0"/>
        </w:rPr>
        <w:t>--</w:t>
      </w:r>
    </w:p>
    <w:p w14:paraId="5A08B732" w14:textId="77777777" w:rsidR="00110253" w:rsidRDefault="00000000">
      <w:pPr>
        <w:pStyle w:val="PL"/>
        <w:rPr>
          <w:snapToGrid w:val="0"/>
        </w:rPr>
      </w:pPr>
      <w:r>
        <w:rPr>
          <w:snapToGrid w:val="0"/>
        </w:rPr>
        <w:t>-- **************************************************************</w:t>
      </w:r>
    </w:p>
    <w:p w14:paraId="1B68DCF9" w14:textId="77777777" w:rsidR="00110253" w:rsidRDefault="00110253">
      <w:pPr>
        <w:pStyle w:val="PL"/>
        <w:rPr>
          <w:snapToGrid w:val="0"/>
        </w:rPr>
      </w:pPr>
    </w:p>
    <w:p w14:paraId="20F1F94D" w14:textId="77777777" w:rsidR="00110253" w:rsidRDefault="00000000">
      <w:pPr>
        <w:pStyle w:val="FirstChange"/>
      </w:pPr>
      <w:r>
        <w:rPr>
          <w:highlight w:val="yellow"/>
        </w:rPr>
        <w:t>&lt;&lt;&lt;&lt;&lt;&lt;&lt;&lt;&lt;&lt;&lt;&lt;&lt;&lt;&lt;&lt;&lt;&lt;&lt;&lt; Unaffected part is skipped &gt;&gt;&gt;&gt;&gt;&gt;&gt;&gt;&gt;&gt;&gt;&gt;&gt;&gt;&gt;&gt;&gt;&gt;&gt;&gt;</w:t>
      </w:r>
    </w:p>
    <w:p w14:paraId="7DF5C554" w14:textId="77777777" w:rsidR="00110253" w:rsidRDefault="00000000">
      <w:pPr>
        <w:pStyle w:val="PL"/>
        <w:rPr>
          <w:snapToGrid w:val="0"/>
        </w:rPr>
      </w:pPr>
      <w:r>
        <w:rPr>
          <w:snapToGrid w:val="0"/>
        </w:rPr>
        <w:tab/>
        <w:t>maxnoofPartiallyAllowedS-NSSAIs</w:t>
      </w:r>
      <w:r>
        <w:rPr>
          <w:snapToGrid w:val="0"/>
        </w:rPr>
        <w:tab/>
      </w:r>
      <w:r>
        <w:rPr>
          <w:snapToGrid w:val="0"/>
        </w:rPr>
        <w:tab/>
      </w:r>
      <w:r>
        <w:rPr>
          <w:snapToGrid w:val="0"/>
        </w:rPr>
        <w:tab/>
      </w:r>
      <w:r>
        <w:rPr>
          <w:snapToGrid w:val="0"/>
        </w:rPr>
        <w:tab/>
        <w:t>INTEGER ::= 8</w:t>
      </w:r>
    </w:p>
    <w:p w14:paraId="58A016DC" w14:textId="77777777" w:rsidR="00110253" w:rsidRDefault="00000000">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1099CCC4" w14:textId="77777777" w:rsidR="00110253" w:rsidRDefault="00000000">
      <w:pPr>
        <w:pStyle w:val="PL"/>
        <w:rPr>
          <w:ins w:id="632" w:author="Nokia" w:date="2025-03-25T14:14:00Z"/>
          <w:snapToGrid w:val="0"/>
          <w:lang w:val="en-US" w:eastAsia="zh-CN"/>
        </w:rPr>
      </w:pPr>
      <w:ins w:id="633" w:author="Nokia" w:date="2025-03-25T14:14:00Z">
        <w:r>
          <w:rPr>
            <w:rFonts w:hint="eastAsia"/>
            <w:snapToGrid w:val="0"/>
            <w:lang w:val="en-US" w:eastAsia="zh-CN"/>
          </w:rPr>
          <w:tab/>
        </w:r>
        <w:r>
          <w:rPr>
            <w:snapToGrid w:val="0"/>
          </w:rPr>
          <w:t>maxnoofThresholds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 xml:space="preserve">INTEGER ::= </w:t>
        </w:r>
        <w:r>
          <w:rPr>
            <w:snapToGrid w:val="0"/>
            <w:highlight w:val="yellow"/>
            <w:lang w:val="en-US" w:eastAsia="zh-CN"/>
            <w:rPrChange w:id="634" w:author="Nokia" w:date="2025-03-25T14:14:00Z">
              <w:rPr>
                <w:snapToGrid w:val="0"/>
                <w:lang w:val="en-US" w:eastAsia="zh-CN"/>
              </w:rPr>
            </w:rPrChange>
          </w:rPr>
          <w:t>FFS</w:t>
        </w:r>
      </w:ins>
    </w:p>
    <w:p w14:paraId="775142AF" w14:textId="77777777" w:rsidR="00110253" w:rsidRDefault="00110253">
      <w:pPr>
        <w:pStyle w:val="FirstChange"/>
        <w:rPr>
          <w:lang w:val="en-US"/>
        </w:rPr>
      </w:pPr>
    </w:p>
    <w:p w14:paraId="0378185B" w14:textId="77777777" w:rsidR="00110253" w:rsidRDefault="00000000">
      <w:pPr>
        <w:pStyle w:val="FirstChange"/>
      </w:pPr>
      <w:r>
        <w:rPr>
          <w:highlight w:val="yellow"/>
        </w:rPr>
        <w:t>&lt;&lt;&lt;&lt;&lt;&lt;&lt;&lt;&lt;&lt;&lt;&lt;&lt;&lt;&lt;&lt;&lt;&lt;&lt;&lt; Unaffected part is skipped &gt;&gt;&gt;&gt;&gt;&gt;&gt;&gt;&gt;&gt;&gt;&gt;&gt;&gt;&gt;&gt;&gt;&gt;&gt;&gt;</w:t>
      </w:r>
    </w:p>
    <w:p w14:paraId="314B1A60" w14:textId="77777777" w:rsidR="00110253" w:rsidRDefault="00110253">
      <w:pPr>
        <w:pStyle w:val="FirstChange"/>
      </w:pPr>
    </w:p>
    <w:p w14:paraId="293F9B02" w14:textId="77777777" w:rsidR="00110253" w:rsidRDefault="00000000">
      <w:pPr>
        <w:pStyle w:val="PL"/>
      </w:pPr>
      <w:bookmarkStart w:id="635" w:name="_Hlk181178983"/>
      <w:r>
        <w:rPr>
          <w:snapToGrid w:val="0"/>
        </w:rPr>
        <w:tab/>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635"/>
    </w:p>
    <w:p w14:paraId="082A762B" w14:textId="77777777" w:rsidR="00110253" w:rsidRDefault="00000000">
      <w:pPr>
        <w:pStyle w:val="PL"/>
        <w:rPr>
          <w:lang w:val="it-IT"/>
        </w:rPr>
      </w:pPr>
      <w:r>
        <w:rPr>
          <w:rFonts w:eastAsia="Times New Roman"/>
        </w:rPr>
        <w:tab/>
      </w:r>
      <w:r>
        <w:rPr>
          <w:snapToGrid w:val="0"/>
          <w:lang w:val="it-IT"/>
        </w:rPr>
        <w:t>id-AUN3DeviceAccessInfo</w:t>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440</w:t>
      </w:r>
    </w:p>
    <w:p w14:paraId="60040C50" w14:textId="77777777" w:rsidR="00110253" w:rsidRDefault="00000000">
      <w:pPr>
        <w:pStyle w:val="PL"/>
        <w:rPr>
          <w:lang w:val="it-IT"/>
        </w:rPr>
      </w:pPr>
      <w:ins w:id="636" w:author="Nokia" w:date="2025-03-25T10:37:00Z">
        <w:r>
          <w:rPr>
            <w:lang w:val="it-IT"/>
          </w:rPr>
          <w:tab/>
        </w:r>
      </w:ins>
      <w:ins w:id="637" w:author="Nokia" w:date="2025-03-25T14:09:00Z">
        <w:r>
          <w:rPr>
            <w:snapToGrid w:val="0"/>
            <w:lang w:val="it-IT"/>
          </w:rPr>
          <w:t>id-</w:t>
        </w:r>
      </w:ins>
      <w:ins w:id="638" w:author="Nokia" w:date="2025-03-26T10:14:00Z">
        <w:r>
          <w:rPr>
            <w:snapToGrid w:val="0"/>
            <w:lang w:val="it-IT"/>
          </w:rPr>
          <w:t>MonitoringRequestonAvailableDataRate</w:t>
        </w:r>
      </w:ins>
      <w:ins w:id="639" w:author="Nokia" w:date="2025-03-25T10:37:00Z">
        <w:r>
          <w:rPr>
            <w:rFonts w:eastAsia="Times New Roman"/>
            <w:lang w:val="it-IT"/>
          </w:rPr>
          <w:tab/>
        </w:r>
        <w:r>
          <w:rPr>
            <w:rFonts w:eastAsia="Times New Roman"/>
            <w:lang w:val="it-IT"/>
          </w:rPr>
          <w:tab/>
        </w:r>
        <w:r>
          <w:rPr>
            <w:rFonts w:eastAsia="Times New Roman"/>
            <w:lang w:val="it-IT"/>
          </w:rPr>
          <w:tab/>
        </w:r>
      </w:ins>
      <w:ins w:id="640" w:author="Nokia" w:date="2025-03-26T11:59:00Z">
        <w:r>
          <w:rPr>
            <w:rFonts w:eastAsia="Times New Roman"/>
            <w:lang w:val="it-IT"/>
          </w:rPr>
          <w:tab/>
        </w:r>
      </w:ins>
      <w:ins w:id="641" w:author="Nokia" w:date="2025-03-25T10:37:00Z">
        <w:r>
          <w:rPr>
            <w:rFonts w:eastAsia="Times New Roman"/>
            <w:lang w:val="it-IT"/>
          </w:rPr>
          <w:tab/>
          <w:t xml:space="preserve">ProtocolIE-ID ::= </w:t>
        </w:r>
      </w:ins>
      <w:ins w:id="642" w:author="Nokia" w:date="2025-03-25T14:10:00Z">
        <w:r>
          <w:rPr>
            <w:rFonts w:eastAsia="Times New Roman"/>
            <w:lang w:val="it-IT"/>
          </w:rPr>
          <w:t>b1</w:t>
        </w:r>
      </w:ins>
    </w:p>
    <w:p w14:paraId="165937DA" w14:textId="77777777" w:rsidR="00110253" w:rsidRDefault="00110253">
      <w:pPr>
        <w:pStyle w:val="PL"/>
        <w:rPr>
          <w:snapToGrid w:val="0"/>
          <w:lang w:val="it-IT"/>
        </w:rPr>
      </w:pPr>
    </w:p>
    <w:p w14:paraId="77C0510D" w14:textId="77777777" w:rsidR="00110253" w:rsidRDefault="00110253">
      <w:pPr>
        <w:pStyle w:val="PL"/>
        <w:rPr>
          <w:snapToGrid w:val="0"/>
          <w:lang w:val="it-IT"/>
        </w:rPr>
      </w:pPr>
    </w:p>
    <w:p w14:paraId="27F25C08" w14:textId="77777777" w:rsidR="00110253" w:rsidRDefault="00110253">
      <w:pPr>
        <w:pStyle w:val="PL"/>
        <w:rPr>
          <w:snapToGrid w:val="0"/>
          <w:lang w:val="it-IT"/>
        </w:rPr>
      </w:pPr>
    </w:p>
    <w:p w14:paraId="17C15F92" w14:textId="77777777" w:rsidR="00110253" w:rsidRDefault="00000000">
      <w:pPr>
        <w:pStyle w:val="PL"/>
        <w:rPr>
          <w:snapToGrid w:val="0"/>
        </w:rPr>
      </w:pPr>
      <w:r>
        <w:rPr>
          <w:snapToGrid w:val="0"/>
        </w:rPr>
        <w:t>END</w:t>
      </w:r>
    </w:p>
    <w:p w14:paraId="707C3482" w14:textId="77777777" w:rsidR="00110253" w:rsidRDefault="00000000">
      <w:pPr>
        <w:pStyle w:val="PL"/>
        <w:rPr>
          <w:snapToGrid w:val="0"/>
        </w:rPr>
      </w:pPr>
      <w:r>
        <w:rPr>
          <w:snapToGrid w:val="0"/>
        </w:rPr>
        <w:t>-- ASN1STOP</w:t>
      </w:r>
    </w:p>
    <w:p w14:paraId="67F76293" w14:textId="77777777" w:rsidR="00110253" w:rsidRDefault="00110253">
      <w:pPr>
        <w:pStyle w:val="PL"/>
        <w:rPr>
          <w:snapToGrid w:val="0"/>
        </w:rPr>
      </w:pPr>
    </w:p>
    <w:p w14:paraId="188D8B47" w14:textId="77777777" w:rsidR="00110253" w:rsidRDefault="00110253">
      <w:pPr>
        <w:spacing w:after="0"/>
        <w:rPr>
          <w:rFonts w:eastAsia="等线"/>
          <w:b/>
          <w:i/>
          <w:color w:val="FF0000"/>
          <w:sz w:val="21"/>
          <w:highlight w:val="yellow"/>
          <w:lang w:eastAsia="zh-CN"/>
        </w:rPr>
      </w:pPr>
    </w:p>
    <w:p w14:paraId="0924EF86" w14:textId="77777777" w:rsidR="00110253" w:rsidRDefault="00000000">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Changes-------------------</w:t>
      </w:r>
    </w:p>
    <w:p w14:paraId="69059B27" w14:textId="77777777" w:rsidR="00110253" w:rsidRDefault="00110253">
      <w:pPr>
        <w:overflowPunct w:val="0"/>
        <w:autoSpaceDE w:val="0"/>
        <w:autoSpaceDN w:val="0"/>
        <w:adjustRightInd w:val="0"/>
        <w:textAlignment w:val="baseline"/>
        <w:rPr>
          <w:lang w:val="en-US"/>
        </w:rPr>
      </w:pPr>
    </w:p>
    <w:sectPr w:rsidR="00110253">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A48C1" w14:textId="77777777" w:rsidR="00147539" w:rsidRDefault="00147539">
      <w:pPr>
        <w:spacing w:after="0"/>
      </w:pPr>
      <w:r>
        <w:separator/>
      </w:r>
    </w:p>
  </w:endnote>
  <w:endnote w:type="continuationSeparator" w:id="0">
    <w:p w14:paraId="36836FEF" w14:textId="77777777" w:rsidR="00147539" w:rsidRDefault="001475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78F78" w14:textId="77777777" w:rsidR="00147539" w:rsidRDefault="00147539">
      <w:pPr>
        <w:spacing w:after="0"/>
      </w:pPr>
      <w:r>
        <w:separator/>
      </w:r>
    </w:p>
  </w:footnote>
  <w:footnote w:type="continuationSeparator" w:id="0">
    <w:p w14:paraId="51A28094" w14:textId="77777777" w:rsidR="00147539" w:rsidRDefault="001475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C146C37"/>
    <w:multiLevelType w:val="multilevel"/>
    <w:tmpl w:val="1C146C37"/>
    <w:lvl w:ilvl="0">
      <w:start w:val="1"/>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11677933">
    <w:abstractNumId w:val="3"/>
  </w:num>
  <w:num w:numId="2" w16cid:durableId="169561151">
    <w:abstractNumId w:val="5"/>
  </w:num>
  <w:num w:numId="3" w16cid:durableId="2048331900">
    <w:abstractNumId w:val="8"/>
  </w:num>
  <w:num w:numId="4" w16cid:durableId="512962625">
    <w:abstractNumId w:val="9"/>
  </w:num>
  <w:num w:numId="5" w16cid:durableId="445738264">
    <w:abstractNumId w:val="6"/>
  </w:num>
  <w:num w:numId="6" w16cid:durableId="1496842461">
    <w:abstractNumId w:val="2"/>
  </w:num>
  <w:num w:numId="7" w16cid:durableId="298460882">
    <w:abstractNumId w:val="7"/>
  </w:num>
  <w:num w:numId="8" w16cid:durableId="297954850">
    <w:abstractNumId w:val="4"/>
  </w:num>
  <w:num w:numId="9" w16cid:durableId="55129702">
    <w:abstractNumId w:val="1"/>
  </w:num>
  <w:num w:numId="10" w16cid:durableId="813569425">
    <w:abstractNumId w:val="0"/>
  </w:num>
  <w:num w:numId="11" w16cid:durableId="1488090196">
    <w:abstractNumId w:val="11"/>
  </w:num>
  <w:num w:numId="12" w16cid:durableId="220867653">
    <w:abstractNumId w:val="12"/>
  </w:num>
  <w:num w:numId="13" w16cid:durableId="10320760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5077"/>
    <w:rsid w:val="00005FD2"/>
    <w:rsid w:val="000060C1"/>
    <w:rsid w:val="0000750D"/>
    <w:rsid w:val="00007D2F"/>
    <w:rsid w:val="000105EE"/>
    <w:rsid w:val="00010908"/>
    <w:rsid w:val="0001117E"/>
    <w:rsid w:val="0001147B"/>
    <w:rsid w:val="000123D6"/>
    <w:rsid w:val="00012D43"/>
    <w:rsid w:val="00012E34"/>
    <w:rsid w:val="00013DB9"/>
    <w:rsid w:val="0001425F"/>
    <w:rsid w:val="00014732"/>
    <w:rsid w:val="0001485C"/>
    <w:rsid w:val="00016557"/>
    <w:rsid w:val="000174CC"/>
    <w:rsid w:val="00017886"/>
    <w:rsid w:val="00017CCE"/>
    <w:rsid w:val="00017EF9"/>
    <w:rsid w:val="00020FFB"/>
    <w:rsid w:val="00021FE8"/>
    <w:rsid w:val="00022312"/>
    <w:rsid w:val="00022BA1"/>
    <w:rsid w:val="00023C40"/>
    <w:rsid w:val="00024D17"/>
    <w:rsid w:val="0002593C"/>
    <w:rsid w:val="000259FA"/>
    <w:rsid w:val="00026061"/>
    <w:rsid w:val="000262EB"/>
    <w:rsid w:val="000263A1"/>
    <w:rsid w:val="00026687"/>
    <w:rsid w:val="0002711C"/>
    <w:rsid w:val="000276C7"/>
    <w:rsid w:val="00030097"/>
    <w:rsid w:val="00030FD4"/>
    <w:rsid w:val="000311BD"/>
    <w:rsid w:val="0003126A"/>
    <w:rsid w:val="0003156D"/>
    <w:rsid w:val="00032B28"/>
    <w:rsid w:val="000330D2"/>
    <w:rsid w:val="00033397"/>
    <w:rsid w:val="000333F2"/>
    <w:rsid w:val="00034F01"/>
    <w:rsid w:val="00034FD9"/>
    <w:rsid w:val="00036BE5"/>
    <w:rsid w:val="00040095"/>
    <w:rsid w:val="000419B7"/>
    <w:rsid w:val="00043087"/>
    <w:rsid w:val="000440A9"/>
    <w:rsid w:val="00044314"/>
    <w:rsid w:val="0004478B"/>
    <w:rsid w:val="00044E4E"/>
    <w:rsid w:val="00045A13"/>
    <w:rsid w:val="00046922"/>
    <w:rsid w:val="000503B5"/>
    <w:rsid w:val="000506BE"/>
    <w:rsid w:val="000513C6"/>
    <w:rsid w:val="000528AC"/>
    <w:rsid w:val="000532D1"/>
    <w:rsid w:val="000541EB"/>
    <w:rsid w:val="00054497"/>
    <w:rsid w:val="00054D4D"/>
    <w:rsid w:val="0005525F"/>
    <w:rsid w:val="000552B1"/>
    <w:rsid w:val="00055360"/>
    <w:rsid w:val="000555BC"/>
    <w:rsid w:val="00055EA7"/>
    <w:rsid w:val="00056253"/>
    <w:rsid w:val="000572EB"/>
    <w:rsid w:val="0005730F"/>
    <w:rsid w:val="0006033D"/>
    <w:rsid w:val="00060AF9"/>
    <w:rsid w:val="000627A0"/>
    <w:rsid w:val="00063144"/>
    <w:rsid w:val="00064508"/>
    <w:rsid w:val="0006468D"/>
    <w:rsid w:val="000651DF"/>
    <w:rsid w:val="00065268"/>
    <w:rsid w:val="000661BB"/>
    <w:rsid w:val="0006620A"/>
    <w:rsid w:val="000662A4"/>
    <w:rsid w:val="00067849"/>
    <w:rsid w:val="00071C73"/>
    <w:rsid w:val="0007227D"/>
    <w:rsid w:val="000732E1"/>
    <w:rsid w:val="000733B5"/>
    <w:rsid w:val="00073422"/>
    <w:rsid w:val="00073C9C"/>
    <w:rsid w:val="0007402B"/>
    <w:rsid w:val="000740C9"/>
    <w:rsid w:val="00074316"/>
    <w:rsid w:val="00074713"/>
    <w:rsid w:val="00074876"/>
    <w:rsid w:val="00075F72"/>
    <w:rsid w:val="00076412"/>
    <w:rsid w:val="00076C31"/>
    <w:rsid w:val="000777FB"/>
    <w:rsid w:val="00077B21"/>
    <w:rsid w:val="00080512"/>
    <w:rsid w:val="000809F5"/>
    <w:rsid w:val="000812AB"/>
    <w:rsid w:val="000827A9"/>
    <w:rsid w:val="00082D7F"/>
    <w:rsid w:val="0008319C"/>
    <w:rsid w:val="00083295"/>
    <w:rsid w:val="00083A8A"/>
    <w:rsid w:val="00083CC5"/>
    <w:rsid w:val="00083D17"/>
    <w:rsid w:val="000841C3"/>
    <w:rsid w:val="0008428D"/>
    <w:rsid w:val="000846CA"/>
    <w:rsid w:val="00085172"/>
    <w:rsid w:val="00087483"/>
    <w:rsid w:val="00090468"/>
    <w:rsid w:val="000908EA"/>
    <w:rsid w:val="00090BC4"/>
    <w:rsid w:val="000928C0"/>
    <w:rsid w:val="0009295D"/>
    <w:rsid w:val="00094568"/>
    <w:rsid w:val="000955C1"/>
    <w:rsid w:val="000957F5"/>
    <w:rsid w:val="00095BE7"/>
    <w:rsid w:val="0009795D"/>
    <w:rsid w:val="000A0575"/>
    <w:rsid w:val="000A0992"/>
    <w:rsid w:val="000A11CD"/>
    <w:rsid w:val="000A13D5"/>
    <w:rsid w:val="000A2305"/>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2A09"/>
    <w:rsid w:val="000B3300"/>
    <w:rsid w:val="000B4296"/>
    <w:rsid w:val="000B49D5"/>
    <w:rsid w:val="000B4F07"/>
    <w:rsid w:val="000B5159"/>
    <w:rsid w:val="000B5648"/>
    <w:rsid w:val="000B5A81"/>
    <w:rsid w:val="000B6FA8"/>
    <w:rsid w:val="000B7BCF"/>
    <w:rsid w:val="000C0150"/>
    <w:rsid w:val="000C0ED1"/>
    <w:rsid w:val="000C2590"/>
    <w:rsid w:val="000C482B"/>
    <w:rsid w:val="000C4996"/>
    <w:rsid w:val="000C522B"/>
    <w:rsid w:val="000C62E0"/>
    <w:rsid w:val="000C7013"/>
    <w:rsid w:val="000C72A6"/>
    <w:rsid w:val="000D0F26"/>
    <w:rsid w:val="000D0F52"/>
    <w:rsid w:val="000D20D7"/>
    <w:rsid w:val="000D3CF1"/>
    <w:rsid w:val="000D4770"/>
    <w:rsid w:val="000D4C4E"/>
    <w:rsid w:val="000D4D46"/>
    <w:rsid w:val="000D4F44"/>
    <w:rsid w:val="000D58AB"/>
    <w:rsid w:val="000D6543"/>
    <w:rsid w:val="000D6578"/>
    <w:rsid w:val="000D7AE1"/>
    <w:rsid w:val="000D7C3D"/>
    <w:rsid w:val="000D7DE4"/>
    <w:rsid w:val="000D7F95"/>
    <w:rsid w:val="000E05D6"/>
    <w:rsid w:val="000E1163"/>
    <w:rsid w:val="000E14A3"/>
    <w:rsid w:val="000E2A05"/>
    <w:rsid w:val="000E317A"/>
    <w:rsid w:val="000E3821"/>
    <w:rsid w:val="000E3EA0"/>
    <w:rsid w:val="000E4C63"/>
    <w:rsid w:val="000E525E"/>
    <w:rsid w:val="000E62DD"/>
    <w:rsid w:val="000E67E8"/>
    <w:rsid w:val="000E6AB6"/>
    <w:rsid w:val="000E6ABF"/>
    <w:rsid w:val="000E6C77"/>
    <w:rsid w:val="000E6EF7"/>
    <w:rsid w:val="000E7387"/>
    <w:rsid w:val="000E74A0"/>
    <w:rsid w:val="000E7B3F"/>
    <w:rsid w:val="000F0A0B"/>
    <w:rsid w:val="000F0D96"/>
    <w:rsid w:val="000F1BB3"/>
    <w:rsid w:val="000F222E"/>
    <w:rsid w:val="000F241E"/>
    <w:rsid w:val="000F4AC1"/>
    <w:rsid w:val="000F58BB"/>
    <w:rsid w:val="000F59B8"/>
    <w:rsid w:val="000F6DF9"/>
    <w:rsid w:val="000F7333"/>
    <w:rsid w:val="000F7872"/>
    <w:rsid w:val="000F7E21"/>
    <w:rsid w:val="0010080B"/>
    <w:rsid w:val="00101708"/>
    <w:rsid w:val="0010289C"/>
    <w:rsid w:val="001029AB"/>
    <w:rsid w:val="0010335F"/>
    <w:rsid w:val="001035F4"/>
    <w:rsid w:val="00103A29"/>
    <w:rsid w:val="0010519F"/>
    <w:rsid w:val="001054F7"/>
    <w:rsid w:val="00105F97"/>
    <w:rsid w:val="00106E0E"/>
    <w:rsid w:val="00107937"/>
    <w:rsid w:val="00110253"/>
    <w:rsid w:val="001102CB"/>
    <w:rsid w:val="00111425"/>
    <w:rsid w:val="00112F1A"/>
    <w:rsid w:val="00114E38"/>
    <w:rsid w:val="00116024"/>
    <w:rsid w:val="00117377"/>
    <w:rsid w:val="00120387"/>
    <w:rsid w:val="00120BC5"/>
    <w:rsid w:val="00120E61"/>
    <w:rsid w:val="00122775"/>
    <w:rsid w:val="001229B2"/>
    <w:rsid w:val="00123082"/>
    <w:rsid w:val="0012339C"/>
    <w:rsid w:val="00123449"/>
    <w:rsid w:val="00123558"/>
    <w:rsid w:val="001250BE"/>
    <w:rsid w:val="0012525D"/>
    <w:rsid w:val="0012590C"/>
    <w:rsid w:val="00126675"/>
    <w:rsid w:val="00126981"/>
    <w:rsid w:val="00127392"/>
    <w:rsid w:val="00130EC3"/>
    <w:rsid w:val="0013190E"/>
    <w:rsid w:val="00131F29"/>
    <w:rsid w:val="00132445"/>
    <w:rsid w:val="0013287C"/>
    <w:rsid w:val="00132970"/>
    <w:rsid w:val="00132E95"/>
    <w:rsid w:val="00133F6A"/>
    <w:rsid w:val="00135643"/>
    <w:rsid w:val="0013590A"/>
    <w:rsid w:val="00135B6D"/>
    <w:rsid w:val="00136469"/>
    <w:rsid w:val="0013775D"/>
    <w:rsid w:val="00137B93"/>
    <w:rsid w:val="0014008A"/>
    <w:rsid w:val="0014100B"/>
    <w:rsid w:val="001410D7"/>
    <w:rsid w:val="00141126"/>
    <w:rsid w:val="0014114A"/>
    <w:rsid w:val="0014126B"/>
    <w:rsid w:val="001427CC"/>
    <w:rsid w:val="00142BE9"/>
    <w:rsid w:val="00143134"/>
    <w:rsid w:val="001434ED"/>
    <w:rsid w:val="00143B90"/>
    <w:rsid w:val="00143CB8"/>
    <w:rsid w:val="00143D60"/>
    <w:rsid w:val="00144466"/>
    <w:rsid w:val="00144D8A"/>
    <w:rsid w:val="00144E7E"/>
    <w:rsid w:val="00145075"/>
    <w:rsid w:val="001455D3"/>
    <w:rsid w:val="00145C06"/>
    <w:rsid w:val="00145E50"/>
    <w:rsid w:val="0014738D"/>
    <w:rsid w:val="0014742A"/>
    <w:rsid w:val="00147539"/>
    <w:rsid w:val="001476F4"/>
    <w:rsid w:val="001508B0"/>
    <w:rsid w:val="00152A9D"/>
    <w:rsid w:val="001543FA"/>
    <w:rsid w:val="00154E27"/>
    <w:rsid w:val="0015564D"/>
    <w:rsid w:val="00157AB7"/>
    <w:rsid w:val="00157E5C"/>
    <w:rsid w:val="0016013E"/>
    <w:rsid w:val="0016076C"/>
    <w:rsid w:val="0016094A"/>
    <w:rsid w:val="00160BE3"/>
    <w:rsid w:val="00160EBA"/>
    <w:rsid w:val="001611CF"/>
    <w:rsid w:val="001613BD"/>
    <w:rsid w:val="0016155F"/>
    <w:rsid w:val="0016281C"/>
    <w:rsid w:val="00162D0F"/>
    <w:rsid w:val="001647CB"/>
    <w:rsid w:val="00164C79"/>
    <w:rsid w:val="00166318"/>
    <w:rsid w:val="00170757"/>
    <w:rsid w:val="0017124D"/>
    <w:rsid w:val="00172ABA"/>
    <w:rsid w:val="00172CED"/>
    <w:rsid w:val="001735CF"/>
    <w:rsid w:val="001739E9"/>
    <w:rsid w:val="001741A0"/>
    <w:rsid w:val="00174504"/>
    <w:rsid w:val="00174605"/>
    <w:rsid w:val="001746DE"/>
    <w:rsid w:val="00174841"/>
    <w:rsid w:val="00174A67"/>
    <w:rsid w:val="00174CA7"/>
    <w:rsid w:val="00175A7E"/>
    <w:rsid w:val="00175C88"/>
    <w:rsid w:val="00175D1B"/>
    <w:rsid w:val="00175FA0"/>
    <w:rsid w:val="00176130"/>
    <w:rsid w:val="00176249"/>
    <w:rsid w:val="001766CC"/>
    <w:rsid w:val="00176857"/>
    <w:rsid w:val="001801EB"/>
    <w:rsid w:val="00180412"/>
    <w:rsid w:val="0018136F"/>
    <w:rsid w:val="00181A3B"/>
    <w:rsid w:val="00182203"/>
    <w:rsid w:val="00182C1A"/>
    <w:rsid w:val="00183151"/>
    <w:rsid w:val="0018328A"/>
    <w:rsid w:val="00183401"/>
    <w:rsid w:val="00184F36"/>
    <w:rsid w:val="001851BB"/>
    <w:rsid w:val="0018592A"/>
    <w:rsid w:val="00186512"/>
    <w:rsid w:val="001870C2"/>
    <w:rsid w:val="00187A75"/>
    <w:rsid w:val="00190100"/>
    <w:rsid w:val="001909E1"/>
    <w:rsid w:val="0019193C"/>
    <w:rsid w:val="00192553"/>
    <w:rsid w:val="0019287F"/>
    <w:rsid w:val="00193D4E"/>
    <w:rsid w:val="00194CD0"/>
    <w:rsid w:val="00195A9C"/>
    <w:rsid w:val="00196AAA"/>
    <w:rsid w:val="001978E3"/>
    <w:rsid w:val="001A0200"/>
    <w:rsid w:val="001A0A98"/>
    <w:rsid w:val="001A0C1A"/>
    <w:rsid w:val="001A0D41"/>
    <w:rsid w:val="001A2138"/>
    <w:rsid w:val="001A284F"/>
    <w:rsid w:val="001A57DE"/>
    <w:rsid w:val="001A5B19"/>
    <w:rsid w:val="001A6119"/>
    <w:rsid w:val="001A6191"/>
    <w:rsid w:val="001A7094"/>
    <w:rsid w:val="001A7120"/>
    <w:rsid w:val="001A7A9D"/>
    <w:rsid w:val="001B04CC"/>
    <w:rsid w:val="001B0783"/>
    <w:rsid w:val="001B081F"/>
    <w:rsid w:val="001B0855"/>
    <w:rsid w:val="001B0E0A"/>
    <w:rsid w:val="001B17E3"/>
    <w:rsid w:val="001B1E08"/>
    <w:rsid w:val="001B26BD"/>
    <w:rsid w:val="001B2DD5"/>
    <w:rsid w:val="001B2F4C"/>
    <w:rsid w:val="001B2FFB"/>
    <w:rsid w:val="001B3A86"/>
    <w:rsid w:val="001B4174"/>
    <w:rsid w:val="001B49C9"/>
    <w:rsid w:val="001B7AB6"/>
    <w:rsid w:val="001C0921"/>
    <w:rsid w:val="001C1196"/>
    <w:rsid w:val="001C23F4"/>
    <w:rsid w:val="001C2587"/>
    <w:rsid w:val="001C2E19"/>
    <w:rsid w:val="001C33D0"/>
    <w:rsid w:val="001C4F79"/>
    <w:rsid w:val="001C50A5"/>
    <w:rsid w:val="001C5487"/>
    <w:rsid w:val="001C5D0C"/>
    <w:rsid w:val="001C76C2"/>
    <w:rsid w:val="001C7FB4"/>
    <w:rsid w:val="001D02D2"/>
    <w:rsid w:val="001D050C"/>
    <w:rsid w:val="001D0A0A"/>
    <w:rsid w:val="001D0EF5"/>
    <w:rsid w:val="001D13A4"/>
    <w:rsid w:val="001D22AB"/>
    <w:rsid w:val="001D2734"/>
    <w:rsid w:val="001D2CCA"/>
    <w:rsid w:val="001D32BC"/>
    <w:rsid w:val="001D48DE"/>
    <w:rsid w:val="001D4BED"/>
    <w:rsid w:val="001D62ED"/>
    <w:rsid w:val="001D6CAB"/>
    <w:rsid w:val="001D71A4"/>
    <w:rsid w:val="001D7AC9"/>
    <w:rsid w:val="001E06AE"/>
    <w:rsid w:val="001E06EA"/>
    <w:rsid w:val="001E075C"/>
    <w:rsid w:val="001E08A0"/>
    <w:rsid w:val="001E11EE"/>
    <w:rsid w:val="001E238A"/>
    <w:rsid w:val="001E245C"/>
    <w:rsid w:val="001E24D5"/>
    <w:rsid w:val="001E2566"/>
    <w:rsid w:val="001E2F91"/>
    <w:rsid w:val="001E4278"/>
    <w:rsid w:val="001E4C10"/>
    <w:rsid w:val="001E4CD3"/>
    <w:rsid w:val="001E4CF4"/>
    <w:rsid w:val="001E4E67"/>
    <w:rsid w:val="001E54B4"/>
    <w:rsid w:val="001E57CC"/>
    <w:rsid w:val="001E6361"/>
    <w:rsid w:val="001E64CE"/>
    <w:rsid w:val="001E6BDC"/>
    <w:rsid w:val="001E6D0C"/>
    <w:rsid w:val="001E72AD"/>
    <w:rsid w:val="001F025B"/>
    <w:rsid w:val="001F02F6"/>
    <w:rsid w:val="001F08B0"/>
    <w:rsid w:val="001F0A67"/>
    <w:rsid w:val="001F168B"/>
    <w:rsid w:val="001F19DA"/>
    <w:rsid w:val="001F1E4C"/>
    <w:rsid w:val="001F3B3F"/>
    <w:rsid w:val="001F4BF9"/>
    <w:rsid w:val="001F4EC0"/>
    <w:rsid w:val="001F4F27"/>
    <w:rsid w:val="001F652E"/>
    <w:rsid w:val="001F6CFA"/>
    <w:rsid w:val="001F753D"/>
    <w:rsid w:val="001F7831"/>
    <w:rsid w:val="00200544"/>
    <w:rsid w:val="00201898"/>
    <w:rsid w:val="0020225B"/>
    <w:rsid w:val="0020340B"/>
    <w:rsid w:val="002034B9"/>
    <w:rsid w:val="002037C0"/>
    <w:rsid w:val="0020383C"/>
    <w:rsid w:val="002038D4"/>
    <w:rsid w:val="00204045"/>
    <w:rsid w:val="002046C3"/>
    <w:rsid w:val="00204764"/>
    <w:rsid w:val="00205439"/>
    <w:rsid w:val="00205937"/>
    <w:rsid w:val="002069A2"/>
    <w:rsid w:val="00206D29"/>
    <w:rsid w:val="00206DBD"/>
    <w:rsid w:val="0020712B"/>
    <w:rsid w:val="00207BD8"/>
    <w:rsid w:val="00210386"/>
    <w:rsid w:val="002103F3"/>
    <w:rsid w:val="00211235"/>
    <w:rsid w:val="00213904"/>
    <w:rsid w:val="00213933"/>
    <w:rsid w:val="0021448C"/>
    <w:rsid w:val="002149E1"/>
    <w:rsid w:val="00214E82"/>
    <w:rsid w:val="002157A9"/>
    <w:rsid w:val="00220690"/>
    <w:rsid w:val="00220727"/>
    <w:rsid w:val="00220E78"/>
    <w:rsid w:val="00222010"/>
    <w:rsid w:val="00222ACC"/>
    <w:rsid w:val="00222DFF"/>
    <w:rsid w:val="002235AA"/>
    <w:rsid w:val="002241D3"/>
    <w:rsid w:val="0022420C"/>
    <w:rsid w:val="00224BD6"/>
    <w:rsid w:val="00224BFF"/>
    <w:rsid w:val="00225887"/>
    <w:rsid w:val="0022606D"/>
    <w:rsid w:val="00226B75"/>
    <w:rsid w:val="00230BB8"/>
    <w:rsid w:val="00231728"/>
    <w:rsid w:val="00231B7E"/>
    <w:rsid w:val="002323FC"/>
    <w:rsid w:val="00232F17"/>
    <w:rsid w:val="00232F41"/>
    <w:rsid w:val="00234385"/>
    <w:rsid w:val="002363B5"/>
    <w:rsid w:val="00236CC0"/>
    <w:rsid w:val="00236DDD"/>
    <w:rsid w:val="00236FAE"/>
    <w:rsid w:val="00241C48"/>
    <w:rsid w:val="00242609"/>
    <w:rsid w:val="002439ED"/>
    <w:rsid w:val="00243F11"/>
    <w:rsid w:val="00244224"/>
    <w:rsid w:val="0024473C"/>
    <w:rsid w:val="00244840"/>
    <w:rsid w:val="0024488B"/>
    <w:rsid w:val="00244A05"/>
    <w:rsid w:val="00245562"/>
    <w:rsid w:val="00245A94"/>
    <w:rsid w:val="00245BA1"/>
    <w:rsid w:val="00245F1D"/>
    <w:rsid w:val="00246527"/>
    <w:rsid w:val="0024669C"/>
    <w:rsid w:val="00246C22"/>
    <w:rsid w:val="0024751F"/>
    <w:rsid w:val="0024792C"/>
    <w:rsid w:val="00247C07"/>
    <w:rsid w:val="00250404"/>
    <w:rsid w:val="00250AE5"/>
    <w:rsid w:val="00250F03"/>
    <w:rsid w:val="0025182E"/>
    <w:rsid w:val="00251851"/>
    <w:rsid w:val="00251BBD"/>
    <w:rsid w:val="0025222D"/>
    <w:rsid w:val="0025315F"/>
    <w:rsid w:val="0025359A"/>
    <w:rsid w:val="00253845"/>
    <w:rsid w:val="00254185"/>
    <w:rsid w:val="0025439F"/>
    <w:rsid w:val="0025455E"/>
    <w:rsid w:val="00254AEB"/>
    <w:rsid w:val="00255588"/>
    <w:rsid w:val="002559A3"/>
    <w:rsid w:val="00255A10"/>
    <w:rsid w:val="00256714"/>
    <w:rsid w:val="00256B74"/>
    <w:rsid w:val="00257443"/>
    <w:rsid w:val="002576E5"/>
    <w:rsid w:val="00260107"/>
    <w:rsid w:val="002610D8"/>
    <w:rsid w:val="002618C7"/>
    <w:rsid w:val="00261E9A"/>
    <w:rsid w:val="0026251F"/>
    <w:rsid w:val="00263DE2"/>
    <w:rsid w:val="00264ACE"/>
    <w:rsid w:val="00265484"/>
    <w:rsid w:val="0026597C"/>
    <w:rsid w:val="00265AD3"/>
    <w:rsid w:val="00265E1A"/>
    <w:rsid w:val="00266238"/>
    <w:rsid w:val="00266BBF"/>
    <w:rsid w:val="00267781"/>
    <w:rsid w:val="00267ABF"/>
    <w:rsid w:val="00267B67"/>
    <w:rsid w:val="002701B0"/>
    <w:rsid w:val="00270514"/>
    <w:rsid w:val="00270645"/>
    <w:rsid w:val="00271F39"/>
    <w:rsid w:val="00272A52"/>
    <w:rsid w:val="002738BF"/>
    <w:rsid w:val="002746FA"/>
    <w:rsid w:val="002747EC"/>
    <w:rsid w:val="00274BEE"/>
    <w:rsid w:val="0027577F"/>
    <w:rsid w:val="00276086"/>
    <w:rsid w:val="002764E4"/>
    <w:rsid w:val="00276C35"/>
    <w:rsid w:val="0027717A"/>
    <w:rsid w:val="0028035C"/>
    <w:rsid w:val="0028161E"/>
    <w:rsid w:val="002819F9"/>
    <w:rsid w:val="00281D42"/>
    <w:rsid w:val="002824A5"/>
    <w:rsid w:val="00282AC8"/>
    <w:rsid w:val="00283932"/>
    <w:rsid w:val="00284907"/>
    <w:rsid w:val="00284924"/>
    <w:rsid w:val="00284A75"/>
    <w:rsid w:val="002855BF"/>
    <w:rsid w:val="0028565D"/>
    <w:rsid w:val="00286080"/>
    <w:rsid w:val="00286B01"/>
    <w:rsid w:val="00287C04"/>
    <w:rsid w:val="002900D4"/>
    <w:rsid w:val="002907D5"/>
    <w:rsid w:val="002914CA"/>
    <w:rsid w:val="00291B30"/>
    <w:rsid w:val="00292829"/>
    <w:rsid w:val="00293A5A"/>
    <w:rsid w:val="002940A8"/>
    <w:rsid w:val="00294129"/>
    <w:rsid w:val="0029421D"/>
    <w:rsid w:val="0029465B"/>
    <w:rsid w:val="00294D24"/>
    <w:rsid w:val="00295279"/>
    <w:rsid w:val="00296DCE"/>
    <w:rsid w:val="00297A9A"/>
    <w:rsid w:val="00297D07"/>
    <w:rsid w:val="002A007B"/>
    <w:rsid w:val="002A064A"/>
    <w:rsid w:val="002A0DC0"/>
    <w:rsid w:val="002A1893"/>
    <w:rsid w:val="002A292F"/>
    <w:rsid w:val="002A47F1"/>
    <w:rsid w:val="002A5513"/>
    <w:rsid w:val="002A5D0B"/>
    <w:rsid w:val="002A62DB"/>
    <w:rsid w:val="002B074E"/>
    <w:rsid w:val="002B09AA"/>
    <w:rsid w:val="002B211D"/>
    <w:rsid w:val="002B2277"/>
    <w:rsid w:val="002B2605"/>
    <w:rsid w:val="002B2694"/>
    <w:rsid w:val="002B2988"/>
    <w:rsid w:val="002B2F8B"/>
    <w:rsid w:val="002B3983"/>
    <w:rsid w:val="002B3C20"/>
    <w:rsid w:val="002B4ABB"/>
    <w:rsid w:val="002B50B1"/>
    <w:rsid w:val="002B64A0"/>
    <w:rsid w:val="002B723F"/>
    <w:rsid w:val="002B7D52"/>
    <w:rsid w:val="002C0DEB"/>
    <w:rsid w:val="002C1E10"/>
    <w:rsid w:val="002C2091"/>
    <w:rsid w:val="002C231E"/>
    <w:rsid w:val="002C2BCA"/>
    <w:rsid w:val="002C2EF0"/>
    <w:rsid w:val="002C2F21"/>
    <w:rsid w:val="002C3C42"/>
    <w:rsid w:val="002C428F"/>
    <w:rsid w:val="002C4753"/>
    <w:rsid w:val="002C4DF5"/>
    <w:rsid w:val="002C4F3D"/>
    <w:rsid w:val="002C5862"/>
    <w:rsid w:val="002C6775"/>
    <w:rsid w:val="002C678D"/>
    <w:rsid w:val="002D0423"/>
    <w:rsid w:val="002D1DC8"/>
    <w:rsid w:val="002D23A5"/>
    <w:rsid w:val="002D292A"/>
    <w:rsid w:val="002D2E10"/>
    <w:rsid w:val="002D38EE"/>
    <w:rsid w:val="002D52DD"/>
    <w:rsid w:val="002D55EC"/>
    <w:rsid w:val="002D5D12"/>
    <w:rsid w:val="002D73F1"/>
    <w:rsid w:val="002D76B4"/>
    <w:rsid w:val="002D770E"/>
    <w:rsid w:val="002D7B8E"/>
    <w:rsid w:val="002E0385"/>
    <w:rsid w:val="002E0956"/>
    <w:rsid w:val="002E11D2"/>
    <w:rsid w:val="002E18E5"/>
    <w:rsid w:val="002E1E8A"/>
    <w:rsid w:val="002E24A4"/>
    <w:rsid w:val="002E2539"/>
    <w:rsid w:val="002E3FCF"/>
    <w:rsid w:val="002E41A2"/>
    <w:rsid w:val="002E4A7D"/>
    <w:rsid w:val="002E4E6D"/>
    <w:rsid w:val="002E6010"/>
    <w:rsid w:val="002E615E"/>
    <w:rsid w:val="002E69E1"/>
    <w:rsid w:val="002F0166"/>
    <w:rsid w:val="002F08C6"/>
    <w:rsid w:val="002F0D22"/>
    <w:rsid w:val="002F0EEC"/>
    <w:rsid w:val="002F196A"/>
    <w:rsid w:val="002F1B86"/>
    <w:rsid w:val="002F22D5"/>
    <w:rsid w:val="002F26A9"/>
    <w:rsid w:val="002F2DE4"/>
    <w:rsid w:val="002F3455"/>
    <w:rsid w:val="002F49A7"/>
    <w:rsid w:val="002F49F3"/>
    <w:rsid w:val="002F57E1"/>
    <w:rsid w:val="002F5E18"/>
    <w:rsid w:val="002F5E47"/>
    <w:rsid w:val="002F6932"/>
    <w:rsid w:val="002F716C"/>
    <w:rsid w:val="002F7A9E"/>
    <w:rsid w:val="003003F0"/>
    <w:rsid w:val="00300EAD"/>
    <w:rsid w:val="003012AE"/>
    <w:rsid w:val="00301F54"/>
    <w:rsid w:val="0030213A"/>
    <w:rsid w:val="003021F2"/>
    <w:rsid w:val="003030A8"/>
    <w:rsid w:val="003034F1"/>
    <w:rsid w:val="003038D1"/>
    <w:rsid w:val="003064F6"/>
    <w:rsid w:val="0031010F"/>
    <w:rsid w:val="00310DA9"/>
    <w:rsid w:val="00311B17"/>
    <w:rsid w:val="00311D63"/>
    <w:rsid w:val="00311F01"/>
    <w:rsid w:val="003120B8"/>
    <w:rsid w:val="00312CB4"/>
    <w:rsid w:val="0031359A"/>
    <w:rsid w:val="00313A6F"/>
    <w:rsid w:val="00314738"/>
    <w:rsid w:val="00314D96"/>
    <w:rsid w:val="00314F47"/>
    <w:rsid w:val="00314F56"/>
    <w:rsid w:val="00315B0B"/>
    <w:rsid w:val="00316299"/>
    <w:rsid w:val="00316487"/>
    <w:rsid w:val="00316F6F"/>
    <w:rsid w:val="003170F3"/>
    <w:rsid w:val="003172DC"/>
    <w:rsid w:val="0031799D"/>
    <w:rsid w:val="00317EFC"/>
    <w:rsid w:val="00320466"/>
    <w:rsid w:val="00320928"/>
    <w:rsid w:val="00322510"/>
    <w:rsid w:val="00322898"/>
    <w:rsid w:val="00322D23"/>
    <w:rsid w:val="00322F8B"/>
    <w:rsid w:val="00323B4A"/>
    <w:rsid w:val="00323BC8"/>
    <w:rsid w:val="00323C77"/>
    <w:rsid w:val="0032406E"/>
    <w:rsid w:val="00324E2A"/>
    <w:rsid w:val="00324FF1"/>
    <w:rsid w:val="00325278"/>
    <w:rsid w:val="00325506"/>
    <w:rsid w:val="00325AE3"/>
    <w:rsid w:val="00325B0C"/>
    <w:rsid w:val="00325B7C"/>
    <w:rsid w:val="00326069"/>
    <w:rsid w:val="00326258"/>
    <w:rsid w:val="00326516"/>
    <w:rsid w:val="003266E8"/>
    <w:rsid w:val="0032700D"/>
    <w:rsid w:val="003271A9"/>
    <w:rsid w:val="0032725B"/>
    <w:rsid w:val="0032757E"/>
    <w:rsid w:val="00327728"/>
    <w:rsid w:val="00327EEF"/>
    <w:rsid w:val="003300E6"/>
    <w:rsid w:val="00330483"/>
    <w:rsid w:val="003307F7"/>
    <w:rsid w:val="00331528"/>
    <w:rsid w:val="0033171B"/>
    <w:rsid w:val="00332B5E"/>
    <w:rsid w:val="0033308C"/>
    <w:rsid w:val="00333454"/>
    <w:rsid w:val="00333823"/>
    <w:rsid w:val="0033425C"/>
    <w:rsid w:val="00334F74"/>
    <w:rsid w:val="0033527E"/>
    <w:rsid w:val="003359EF"/>
    <w:rsid w:val="00335C12"/>
    <w:rsid w:val="00335E14"/>
    <w:rsid w:val="00335EB1"/>
    <w:rsid w:val="00336436"/>
    <w:rsid w:val="00336540"/>
    <w:rsid w:val="00336714"/>
    <w:rsid w:val="00336AE3"/>
    <w:rsid w:val="00337ADD"/>
    <w:rsid w:val="00337FE4"/>
    <w:rsid w:val="00340C07"/>
    <w:rsid w:val="0034128C"/>
    <w:rsid w:val="0034207F"/>
    <w:rsid w:val="00342865"/>
    <w:rsid w:val="0034305E"/>
    <w:rsid w:val="00343675"/>
    <w:rsid w:val="00344891"/>
    <w:rsid w:val="00344D14"/>
    <w:rsid w:val="0034544D"/>
    <w:rsid w:val="00345480"/>
    <w:rsid w:val="00345F15"/>
    <w:rsid w:val="00346D25"/>
    <w:rsid w:val="0034747E"/>
    <w:rsid w:val="0034773A"/>
    <w:rsid w:val="00353066"/>
    <w:rsid w:val="003531AD"/>
    <w:rsid w:val="0035340D"/>
    <w:rsid w:val="0035387B"/>
    <w:rsid w:val="0035395D"/>
    <w:rsid w:val="0035462D"/>
    <w:rsid w:val="003548A8"/>
    <w:rsid w:val="003549CE"/>
    <w:rsid w:val="00354E42"/>
    <w:rsid w:val="00354FBF"/>
    <w:rsid w:val="00355AB3"/>
    <w:rsid w:val="00356087"/>
    <w:rsid w:val="003563F6"/>
    <w:rsid w:val="00356D50"/>
    <w:rsid w:val="00357208"/>
    <w:rsid w:val="00357B27"/>
    <w:rsid w:val="00357C3F"/>
    <w:rsid w:val="00357E25"/>
    <w:rsid w:val="003619B1"/>
    <w:rsid w:val="00361BA0"/>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AA5"/>
    <w:rsid w:val="00371B4A"/>
    <w:rsid w:val="00371FBA"/>
    <w:rsid w:val="00373553"/>
    <w:rsid w:val="00373AA9"/>
    <w:rsid w:val="00374AD0"/>
    <w:rsid w:val="0037589C"/>
    <w:rsid w:val="003769EF"/>
    <w:rsid w:val="00376A59"/>
    <w:rsid w:val="00376AED"/>
    <w:rsid w:val="00376BBC"/>
    <w:rsid w:val="0037732E"/>
    <w:rsid w:val="00377352"/>
    <w:rsid w:val="00377464"/>
    <w:rsid w:val="00377E5C"/>
    <w:rsid w:val="003812B4"/>
    <w:rsid w:val="0038182E"/>
    <w:rsid w:val="0038231D"/>
    <w:rsid w:val="003827B6"/>
    <w:rsid w:val="00382EF7"/>
    <w:rsid w:val="00383096"/>
    <w:rsid w:val="00383B23"/>
    <w:rsid w:val="00383FCF"/>
    <w:rsid w:val="003850E2"/>
    <w:rsid w:val="0038583E"/>
    <w:rsid w:val="00386F09"/>
    <w:rsid w:val="00386F94"/>
    <w:rsid w:val="00390005"/>
    <w:rsid w:val="003919B6"/>
    <w:rsid w:val="0039270A"/>
    <w:rsid w:val="0039346C"/>
    <w:rsid w:val="003936CB"/>
    <w:rsid w:val="003936EA"/>
    <w:rsid w:val="00393C55"/>
    <w:rsid w:val="00394497"/>
    <w:rsid w:val="0039453E"/>
    <w:rsid w:val="00395AF4"/>
    <w:rsid w:val="00395B1D"/>
    <w:rsid w:val="003A181F"/>
    <w:rsid w:val="003A19B6"/>
    <w:rsid w:val="003A1AA6"/>
    <w:rsid w:val="003A1CAC"/>
    <w:rsid w:val="003A1DFB"/>
    <w:rsid w:val="003A359D"/>
    <w:rsid w:val="003A3911"/>
    <w:rsid w:val="003A3ED6"/>
    <w:rsid w:val="003A41EF"/>
    <w:rsid w:val="003A689A"/>
    <w:rsid w:val="003A69CF"/>
    <w:rsid w:val="003A6D87"/>
    <w:rsid w:val="003A6EE6"/>
    <w:rsid w:val="003B0269"/>
    <w:rsid w:val="003B03A6"/>
    <w:rsid w:val="003B05F0"/>
    <w:rsid w:val="003B0C56"/>
    <w:rsid w:val="003B155A"/>
    <w:rsid w:val="003B1867"/>
    <w:rsid w:val="003B1AF6"/>
    <w:rsid w:val="003B3A2F"/>
    <w:rsid w:val="003B40AD"/>
    <w:rsid w:val="003B4D0B"/>
    <w:rsid w:val="003B5557"/>
    <w:rsid w:val="003B68CF"/>
    <w:rsid w:val="003B73AD"/>
    <w:rsid w:val="003B7AEE"/>
    <w:rsid w:val="003B7DAA"/>
    <w:rsid w:val="003C08EC"/>
    <w:rsid w:val="003C0E5A"/>
    <w:rsid w:val="003C2458"/>
    <w:rsid w:val="003C24FA"/>
    <w:rsid w:val="003C31CD"/>
    <w:rsid w:val="003C4578"/>
    <w:rsid w:val="003C4C9D"/>
    <w:rsid w:val="003C4E37"/>
    <w:rsid w:val="003C5E06"/>
    <w:rsid w:val="003C6098"/>
    <w:rsid w:val="003C6369"/>
    <w:rsid w:val="003C63DD"/>
    <w:rsid w:val="003C6BD1"/>
    <w:rsid w:val="003C6C1F"/>
    <w:rsid w:val="003C755E"/>
    <w:rsid w:val="003C75D0"/>
    <w:rsid w:val="003C78E8"/>
    <w:rsid w:val="003C7FAC"/>
    <w:rsid w:val="003D03F8"/>
    <w:rsid w:val="003D0802"/>
    <w:rsid w:val="003D09AB"/>
    <w:rsid w:val="003D119F"/>
    <w:rsid w:val="003D180A"/>
    <w:rsid w:val="003D1D9E"/>
    <w:rsid w:val="003D27AD"/>
    <w:rsid w:val="003D38BF"/>
    <w:rsid w:val="003D3A89"/>
    <w:rsid w:val="003D4D93"/>
    <w:rsid w:val="003D5D75"/>
    <w:rsid w:val="003D5D80"/>
    <w:rsid w:val="003D60E3"/>
    <w:rsid w:val="003D69FB"/>
    <w:rsid w:val="003D704F"/>
    <w:rsid w:val="003E16BE"/>
    <w:rsid w:val="003E3D60"/>
    <w:rsid w:val="003E3DF4"/>
    <w:rsid w:val="003E49EB"/>
    <w:rsid w:val="003E58D6"/>
    <w:rsid w:val="003E64FD"/>
    <w:rsid w:val="003E6D0F"/>
    <w:rsid w:val="003E7241"/>
    <w:rsid w:val="003E7B74"/>
    <w:rsid w:val="003E7D8D"/>
    <w:rsid w:val="003F1978"/>
    <w:rsid w:val="003F1D75"/>
    <w:rsid w:val="003F2198"/>
    <w:rsid w:val="003F2966"/>
    <w:rsid w:val="003F36F2"/>
    <w:rsid w:val="003F4BBD"/>
    <w:rsid w:val="003F4E1E"/>
    <w:rsid w:val="003F4E28"/>
    <w:rsid w:val="003F4E34"/>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6F7"/>
    <w:rsid w:val="004072E3"/>
    <w:rsid w:val="004073DD"/>
    <w:rsid w:val="00407FCC"/>
    <w:rsid w:val="00410203"/>
    <w:rsid w:val="0041378D"/>
    <w:rsid w:val="00413D4C"/>
    <w:rsid w:val="00416AAC"/>
    <w:rsid w:val="00417407"/>
    <w:rsid w:val="00420F82"/>
    <w:rsid w:val="00421179"/>
    <w:rsid w:val="004219B9"/>
    <w:rsid w:val="00421FD5"/>
    <w:rsid w:val="004228C8"/>
    <w:rsid w:val="0042481A"/>
    <w:rsid w:val="00425338"/>
    <w:rsid w:val="00425671"/>
    <w:rsid w:val="004259F3"/>
    <w:rsid w:val="00425EA3"/>
    <w:rsid w:val="004260F1"/>
    <w:rsid w:val="00427475"/>
    <w:rsid w:val="0042749A"/>
    <w:rsid w:val="00427F88"/>
    <w:rsid w:val="00430F13"/>
    <w:rsid w:val="004311C6"/>
    <w:rsid w:val="00431542"/>
    <w:rsid w:val="00431691"/>
    <w:rsid w:val="00432651"/>
    <w:rsid w:val="004329B5"/>
    <w:rsid w:val="00432C88"/>
    <w:rsid w:val="00433586"/>
    <w:rsid w:val="00433AE5"/>
    <w:rsid w:val="00433B87"/>
    <w:rsid w:val="00433EC0"/>
    <w:rsid w:val="004342D2"/>
    <w:rsid w:val="00434347"/>
    <w:rsid w:val="00435501"/>
    <w:rsid w:val="00435D35"/>
    <w:rsid w:val="00436973"/>
    <w:rsid w:val="00437162"/>
    <w:rsid w:val="00437899"/>
    <w:rsid w:val="004420B7"/>
    <w:rsid w:val="00442DCD"/>
    <w:rsid w:val="00442F19"/>
    <w:rsid w:val="004440AF"/>
    <w:rsid w:val="0044442C"/>
    <w:rsid w:val="004448E6"/>
    <w:rsid w:val="0044500E"/>
    <w:rsid w:val="00445FC7"/>
    <w:rsid w:val="004462C9"/>
    <w:rsid w:val="00446C3A"/>
    <w:rsid w:val="00446F5E"/>
    <w:rsid w:val="004507A5"/>
    <w:rsid w:val="00451D97"/>
    <w:rsid w:val="00452458"/>
    <w:rsid w:val="00452A18"/>
    <w:rsid w:val="00452D83"/>
    <w:rsid w:val="00452E22"/>
    <w:rsid w:val="004540D8"/>
    <w:rsid w:val="0045496C"/>
    <w:rsid w:val="00454C51"/>
    <w:rsid w:val="00455ABF"/>
    <w:rsid w:val="0045602E"/>
    <w:rsid w:val="00456ABD"/>
    <w:rsid w:val="00456DE1"/>
    <w:rsid w:val="00456F92"/>
    <w:rsid w:val="00457217"/>
    <w:rsid w:val="00460190"/>
    <w:rsid w:val="004607B8"/>
    <w:rsid w:val="00462139"/>
    <w:rsid w:val="00463746"/>
    <w:rsid w:val="00463C00"/>
    <w:rsid w:val="00463E69"/>
    <w:rsid w:val="0046469C"/>
    <w:rsid w:val="0046503E"/>
    <w:rsid w:val="004650EE"/>
    <w:rsid w:val="0046523A"/>
    <w:rsid w:val="00465587"/>
    <w:rsid w:val="00465B6C"/>
    <w:rsid w:val="00465D8F"/>
    <w:rsid w:val="004704FC"/>
    <w:rsid w:val="004708B0"/>
    <w:rsid w:val="00471008"/>
    <w:rsid w:val="004710B2"/>
    <w:rsid w:val="00471960"/>
    <w:rsid w:val="00471E77"/>
    <w:rsid w:val="00472812"/>
    <w:rsid w:val="00473ADD"/>
    <w:rsid w:val="004751CA"/>
    <w:rsid w:val="00475802"/>
    <w:rsid w:val="00475D66"/>
    <w:rsid w:val="0047608F"/>
    <w:rsid w:val="0047660A"/>
    <w:rsid w:val="00476C66"/>
    <w:rsid w:val="00477455"/>
    <w:rsid w:val="00477684"/>
    <w:rsid w:val="00480132"/>
    <w:rsid w:val="00481304"/>
    <w:rsid w:val="0048147E"/>
    <w:rsid w:val="00481C81"/>
    <w:rsid w:val="00481F68"/>
    <w:rsid w:val="00482121"/>
    <w:rsid w:val="00482683"/>
    <w:rsid w:val="00483EA3"/>
    <w:rsid w:val="00484063"/>
    <w:rsid w:val="00484697"/>
    <w:rsid w:val="004847F0"/>
    <w:rsid w:val="004848C1"/>
    <w:rsid w:val="00484D0E"/>
    <w:rsid w:val="00484F07"/>
    <w:rsid w:val="00485620"/>
    <w:rsid w:val="004856D5"/>
    <w:rsid w:val="004857EC"/>
    <w:rsid w:val="00485CEC"/>
    <w:rsid w:val="00485FE8"/>
    <w:rsid w:val="0048757B"/>
    <w:rsid w:val="004876A6"/>
    <w:rsid w:val="004877AB"/>
    <w:rsid w:val="004878EF"/>
    <w:rsid w:val="00487933"/>
    <w:rsid w:val="00487B33"/>
    <w:rsid w:val="00487DF3"/>
    <w:rsid w:val="00490306"/>
    <w:rsid w:val="00490C74"/>
    <w:rsid w:val="00491208"/>
    <w:rsid w:val="0049214A"/>
    <w:rsid w:val="00492960"/>
    <w:rsid w:val="004933E8"/>
    <w:rsid w:val="0049363E"/>
    <w:rsid w:val="00493940"/>
    <w:rsid w:val="00495CC7"/>
    <w:rsid w:val="00496052"/>
    <w:rsid w:val="00496719"/>
    <w:rsid w:val="004968FF"/>
    <w:rsid w:val="0049771A"/>
    <w:rsid w:val="004A0D8C"/>
    <w:rsid w:val="004A1983"/>
    <w:rsid w:val="004A1F7B"/>
    <w:rsid w:val="004A45D8"/>
    <w:rsid w:val="004A4BD6"/>
    <w:rsid w:val="004A4D10"/>
    <w:rsid w:val="004A4D23"/>
    <w:rsid w:val="004A4F10"/>
    <w:rsid w:val="004A4FC5"/>
    <w:rsid w:val="004A6539"/>
    <w:rsid w:val="004A66FC"/>
    <w:rsid w:val="004A6D42"/>
    <w:rsid w:val="004A7115"/>
    <w:rsid w:val="004B203E"/>
    <w:rsid w:val="004B7B67"/>
    <w:rsid w:val="004B7E1B"/>
    <w:rsid w:val="004C09BA"/>
    <w:rsid w:val="004C0A41"/>
    <w:rsid w:val="004C14CA"/>
    <w:rsid w:val="004C1A91"/>
    <w:rsid w:val="004C35B5"/>
    <w:rsid w:val="004C4464"/>
    <w:rsid w:val="004C44D2"/>
    <w:rsid w:val="004D1B4A"/>
    <w:rsid w:val="004D1BAC"/>
    <w:rsid w:val="004D2D50"/>
    <w:rsid w:val="004D322A"/>
    <w:rsid w:val="004D3578"/>
    <w:rsid w:val="004D380D"/>
    <w:rsid w:val="004D3918"/>
    <w:rsid w:val="004D3C9F"/>
    <w:rsid w:val="004D5263"/>
    <w:rsid w:val="004D544C"/>
    <w:rsid w:val="004D7D8B"/>
    <w:rsid w:val="004E0BDA"/>
    <w:rsid w:val="004E17EE"/>
    <w:rsid w:val="004E1BB8"/>
    <w:rsid w:val="004E213A"/>
    <w:rsid w:val="004E21FD"/>
    <w:rsid w:val="004E2329"/>
    <w:rsid w:val="004E284A"/>
    <w:rsid w:val="004E2DED"/>
    <w:rsid w:val="004E3B46"/>
    <w:rsid w:val="004E3DF1"/>
    <w:rsid w:val="004E3E41"/>
    <w:rsid w:val="004E40AF"/>
    <w:rsid w:val="004E49A0"/>
    <w:rsid w:val="004E4FB5"/>
    <w:rsid w:val="004E5A2F"/>
    <w:rsid w:val="004E5E19"/>
    <w:rsid w:val="004E5E27"/>
    <w:rsid w:val="004E65D0"/>
    <w:rsid w:val="004E65D4"/>
    <w:rsid w:val="004E7B18"/>
    <w:rsid w:val="004F071D"/>
    <w:rsid w:val="004F089A"/>
    <w:rsid w:val="004F199E"/>
    <w:rsid w:val="004F2F0E"/>
    <w:rsid w:val="004F3A2B"/>
    <w:rsid w:val="004F4041"/>
    <w:rsid w:val="004F4540"/>
    <w:rsid w:val="004F47A3"/>
    <w:rsid w:val="004F51E9"/>
    <w:rsid w:val="004F562D"/>
    <w:rsid w:val="004F61A3"/>
    <w:rsid w:val="004F73A7"/>
    <w:rsid w:val="004F77E9"/>
    <w:rsid w:val="005000B9"/>
    <w:rsid w:val="005007AD"/>
    <w:rsid w:val="00501773"/>
    <w:rsid w:val="00502CD7"/>
    <w:rsid w:val="00502F55"/>
    <w:rsid w:val="00503041"/>
    <w:rsid w:val="00503171"/>
    <w:rsid w:val="00503968"/>
    <w:rsid w:val="00504323"/>
    <w:rsid w:val="00504F7E"/>
    <w:rsid w:val="00505E8C"/>
    <w:rsid w:val="00506C28"/>
    <w:rsid w:val="00510551"/>
    <w:rsid w:val="0051096F"/>
    <w:rsid w:val="00511267"/>
    <w:rsid w:val="005122F4"/>
    <w:rsid w:val="00513D84"/>
    <w:rsid w:val="005144BF"/>
    <w:rsid w:val="005147E7"/>
    <w:rsid w:val="00514F95"/>
    <w:rsid w:val="00515A59"/>
    <w:rsid w:val="0051764F"/>
    <w:rsid w:val="0051C0BC"/>
    <w:rsid w:val="00520758"/>
    <w:rsid w:val="00520AF3"/>
    <w:rsid w:val="0052106E"/>
    <w:rsid w:val="005213E3"/>
    <w:rsid w:val="00521716"/>
    <w:rsid w:val="00521F7B"/>
    <w:rsid w:val="005220AA"/>
    <w:rsid w:val="005223CA"/>
    <w:rsid w:val="005228E1"/>
    <w:rsid w:val="00523496"/>
    <w:rsid w:val="00524063"/>
    <w:rsid w:val="00524097"/>
    <w:rsid w:val="00524991"/>
    <w:rsid w:val="0052556C"/>
    <w:rsid w:val="00525D29"/>
    <w:rsid w:val="00526EDA"/>
    <w:rsid w:val="0053023F"/>
    <w:rsid w:val="00530BB1"/>
    <w:rsid w:val="005319C6"/>
    <w:rsid w:val="00531D0A"/>
    <w:rsid w:val="00531D1F"/>
    <w:rsid w:val="005347B7"/>
    <w:rsid w:val="00534DA0"/>
    <w:rsid w:val="005358A6"/>
    <w:rsid w:val="00535A1B"/>
    <w:rsid w:val="00536187"/>
    <w:rsid w:val="00536403"/>
    <w:rsid w:val="00536414"/>
    <w:rsid w:val="00536CFF"/>
    <w:rsid w:val="00537022"/>
    <w:rsid w:val="00537363"/>
    <w:rsid w:val="005377D0"/>
    <w:rsid w:val="00537E06"/>
    <w:rsid w:val="0054036E"/>
    <w:rsid w:val="005407D4"/>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117D"/>
    <w:rsid w:val="0055152B"/>
    <w:rsid w:val="0055360C"/>
    <w:rsid w:val="00553CB3"/>
    <w:rsid w:val="00553DFE"/>
    <w:rsid w:val="0055486E"/>
    <w:rsid w:val="005549DF"/>
    <w:rsid w:val="00554A71"/>
    <w:rsid w:val="0055591A"/>
    <w:rsid w:val="00555E76"/>
    <w:rsid w:val="00556751"/>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09E7"/>
    <w:rsid w:val="00571279"/>
    <w:rsid w:val="00571529"/>
    <w:rsid w:val="00571CA2"/>
    <w:rsid w:val="00573D0C"/>
    <w:rsid w:val="00573D47"/>
    <w:rsid w:val="00574A31"/>
    <w:rsid w:val="005751B7"/>
    <w:rsid w:val="005754E5"/>
    <w:rsid w:val="0057598E"/>
    <w:rsid w:val="005759BC"/>
    <w:rsid w:val="00575F44"/>
    <w:rsid w:val="00576F50"/>
    <w:rsid w:val="0058034D"/>
    <w:rsid w:val="005804B3"/>
    <w:rsid w:val="00580792"/>
    <w:rsid w:val="00580C86"/>
    <w:rsid w:val="00581287"/>
    <w:rsid w:val="005812C0"/>
    <w:rsid w:val="0058217E"/>
    <w:rsid w:val="00582DE3"/>
    <w:rsid w:val="00583273"/>
    <w:rsid w:val="00583AD1"/>
    <w:rsid w:val="00584024"/>
    <w:rsid w:val="005846A1"/>
    <w:rsid w:val="00584F2E"/>
    <w:rsid w:val="005852BF"/>
    <w:rsid w:val="005854ED"/>
    <w:rsid w:val="005858A4"/>
    <w:rsid w:val="00585B08"/>
    <w:rsid w:val="00585B2F"/>
    <w:rsid w:val="00586B3A"/>
    <w:rsid w:val="00586C2C"/>
    <w:rsid w:val="00587839"/>
    <w:rsid w:val="00587D18"/>
    <w:rsid w:val="00587EA0"/>
    <w:rsid w:val="005900BA"/>
    <w:rsid w:val="005903A8"/>
    <w:rsid w:val="00590799"/>
    <w:rsid w:val="00590E02"/>
    <w:rsid w:val="005916B5"/>
    <w:rsid w:val="0059176A"/>
    <w:rsid w:val="00593B63"/>
    <w:rsid w:val="005941EC"/>
    <w:rsid w:val="005946A1"/>
    <w:rsid w:val="00595006"/>
    <w:rsid w:val="00595954"/>
    <w:rsid w:val="00595980"/>
    <w:rsid w:val="00595A91"/>
    <w:rsid w:val="00595F11"/>
    <w:rsid w:val="00597569"/>
    <w:rsid w:val="005A0594"/>
    <w:rsid w:val="005A13AB"/>
    <w:rsid w:val="005A1C11"/>
    <w:rsid w:val="005A23DA"/>
    <w:rsid w:val="005A2EAE"/>
    <w:rsid w:val="005A3D6D"/>
    <w:rsid w:val="005A405D"/>
    <w:rsid w:val="005A473D"/>
    <w:rsid w:val="005A49C6"/>
    <w:rsid w:val="005A5192"/>
    <w:rsid w:val="005A57BC"/>
    <w:rsid w:val="005A60ED"/>
    <w:rsid w:val="005A6A55"/>
    <w:rsid w:val="005A6A7C"/>
    <w:rsid w:val="005A76E0"/>
    <w:rsid w:val="005A7DA9"/>
    <w:rsid w:val="005B00B2"/>
    <w:rsid w:val="005B1BE9"/>
    <w:rsid w:val="005B34C6"/>
    <w:rsid w:val="005B38DC"/>
    <w:rsid w:val="005B4CCE"/>
    <w:rsid w:val="005B4FCE"/>
    <w:rsid w:val="005B5801"/>
    <w:rsid w:val="005B64A0"/>
    <w:rsid w:val="005B6819"/>
    <w:rsid w:val="005B7ECE"/>
    <w:rsid w:val="005C1412"/>
    <w:rsid w:val="005C16EC"/>
    <w:rsid w:val="005C23B0"/>
    <w:rsid w:val="005C2EE5"/>
    <w:rsid w:val="005C2F10"/>
    <w:rsid w:val="005C30C8"/>
    <w:rsid w:val="005C399C"/>
    <w:rsid w:val="005C4350"/>
    <w:rsid w:val="005C492E"/>
    <w:rsid w:val="005C49F1"/>
    <w:rsid w:val="005C53F9"/>
    <w:rsid w:val="005C766E"/>
    <w:rsid w:val="005C7CD5"/>
    <w:rsid w:val="005D013B"/>
    <w:rsid w:val="005D0310"/>
    <w:rsid w:val="005D0853"/>
    <w:rsid w:val="005D24BB"/>
    <w:rsid w:val="005D317E"/>
    <w:rsid w:val="005D3593"/>
    <w:rsid w:val="005D48CA"/>
    <w:rsid w:val="005D574E"/>
    <w:rsid w:val="005D5CC8"/>
    <w:rsid w:val="005D7C37"/>
    <w:rsid w:val="005E031E"/>
    <w:rsid w:val="005E0634"/>
    <w:rsid w:val="005E0A1F"/>
    <w:rsid w:val="005E1C48"/>
    <w:rsid w:val="005E3BDF"/>
    <w:rsid w:val="005E5B14"/>
    <w:rsid w:val="005E6751"/>
    <w:rsid w:val="005E6756"/>
    <w:rsid w:val="005E7170"/>
    <w:rsid w:val="005E73B4"/>
    <w:rsid w:val="005F10FC"/>
    <w:rsid w:val="005F1AF4"/>
    <w:rsid w:val="005F2AE6"/>
    <w:rsid w:val="005F3B78"/>
    <w:rsid w:val="005F4236"/>
    <w:rsid w:val="005F5DEA"/>
    <w:rsid w:val="005F5F2C"/>
    <w:rsid w:val="005F614C"/>
    <w:rsid w:val="005F6A21"/>
    <w:rsid w:val="005F6FAB"/>
    <w:rsid w:val="005F7832"/>
    <w:rsid w:val="005F78C1"/>
    <w:rsid w:val="005F7DD0"/>
    <w:rsid w:val="00600934"/>
    <w:rsid w:val="00601028"/>
    <w:rsid w:val="00601C84"/>
    <w:rsid w:val="00602C60"/>
    <w:rsid w:val="00602CBA"/>
    <w:rsid w:val="00602E77"/>
    <w:rsid w:val="0060323F"/>
    <w:rsid w:val="00603B1B"/>
    <w:rsid w:val="00603C41"/>
    <w:rsid w:val="006047D0"/>
    <w:rsid w:val="006056E9"/>
    <w:rsid w:val="00605D32"/>
    <w:rsid w:val="0060631A"/>
    <w:rsid w:val="0060663E"/>
    <w:rsid w:val="006070E2"/>
    <w:rsid w:val="006079D5"/>
    <w:rsid w:val="00611051"/>
    <w:rsid w:val="00611075"/>
    <w:rsid w:val="0061138B"/>
    <w:rsid w:val="00611566"/>
    <w:rsid w:val="0061165C"/>
    <w:rsid w:val="00612294"/>
    <w:rsid w:val="0061238D"/>
    <w:rsid w:val="00612A98"/>
    <w:rsid w:val="00612BC4"/>
    <w:rsid w:val="00613732"/>
    <w:rsid w:val="00613FDF"/>
    <w:rsid w:val="00614765"/>
    <w:rsid w:val="00614D38"/>
    <w:rsid w:val="0061500B"/>
    <w:rsid w:val="00615871"/>
    <w:rsid w:val="00615E78"/>
    <w:rsid w:val="006177C3"/>
    <w:rsid w:val="006204B3"/>
    <w:rsid w:val="00622471"/>
    <w:rsid w:val="00622596"/>
    <w:rsid w:val="006229B9"/>
    <w:rsid w:val="006239E3"/>
    <w:rsid w:val="00623AD3"/>
    <w:rsid w:val="0062443E"/>
    <w:rsid w:val="00624629"/>
    <w:rsid w:val="00624CEF"/>
    <w:rsid w:val="006259B5"/>
    <w:rsid w:val="00626171"/>
    <w:rsid w:val="0062650E"/>
    <w:rsid w:val="00626D61"/>
    <w:rsid w:val="00627D08"/>
    <w:rsid w:val="0063000A"/>
    <w:rsid w:val="00630B27"/>
    <w:rsid w:val="00631077"/>
    <w:rsid w:val="0063130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535"/>
    <w:rsid w:val="00640936"/>
    <w:rsid w:val="006417CD"/>
    <w:rsid w:val="00641DFD"/>
    <w:rsid w:val="00642A54"/>
    <w:rsid w:val="00643C02"/>
    <w:rsid w:val="00643F1A"/>
    <w:rsid w:val="006444D8"/>
    <w:rsid w:val="0064468A"/>
    <w:rsid w:val="006464EA"/>
    <w:rsid w:val="00646D99"/>
    <w:rsid w:val="00647883"/>
    <w:rsid w:val="0065016F"/>
    <w:rsid w:val="0065060A"/>
    <w:rsid w:val="00650CC5"/>
    <w:rsid w:val="00650D86"/>
    <w:rsid w:val="00651FA7"/>
    <w:rsid w:val="00654553"/>
    <w:rsid w:val="0065468F"/>
    <w:rsid w:val="0065539D"/>
    <w:rsid w:val="00655ACC"/>
    <w:rsid w:val="00655E05"/>
    <w:rsid w:val="00656357"/>
    <w:rsid w:val="00656448"/>
    <w:rsid w:val="00656910"/>
    <w:rsid w:val="00656FD2"/>
    <w:rsid w:val="00657159"/>
    <w:rsid w:val="006574C0"/>
    <w:rsid w:val="00657D34"/>
    <w:rsid w:val="00657E0D"/>
    <w:rsid w:val="00660271"/>
    <w:rsid w:val="00660BA6"/>
    <w:rsid w:val="00660D97"/>
    <w:rsid w:val="00661304"/>
    <w:rsid w:val="006614A0"/>
    <w:rsid w:val="006617C3"/>
    <w:rsid w:val="006639C9"/>
    <w:rsid w:val="00663E3E"/>
    <w:rsid w:val="0066423B"/>
    <w:rsid w:val="00664321"/>
    <w:rsid w:val="00664875"/>
    <w:rsid w:val="0066530C"/>
    <w:rsid w:val="00665806"/>
    <w:rsid w:val="006709C6"/>
    <w:rsid w:val="00671C14"/>
    <w:rsid w:val="006726CB"/>
    <w:rsid w:val="006727FD"/>
    <w:rsid w:val="00673478"/>
    <w:rsid w:val="006738CA"/>
    <w:rsid w:val="006745FE"/>
    <w:rsid w:val="00674BEA"/>
    <w:rsid w:val="00674E6E"/>
    <w:rsid w:val="00676485"/>
    <w:rsid w:val="006769FA"/>
    <w:rsid w:val="00677367"/>
    <w:rsid w:val="006806B8"/>
    <w:rsid w:val="00680952"/>
    <w:rsid w:val="00680F60"/>
    <w:rsid w:val="0068177D"/>
    <w:rsid w:val="0068184F"/>
    <w:rsid w:val="00681C11"/>
    <w:rsid w:val="00683329"/>
    <w:rsid w:val="0068340A"/>
    <w:rsid w:val="00683A54"/>
    <w:rsid w:val="00683B54"/>
    <w:rsid w:val="00683F61"/>
    <w:rsid w:val="00685F20"/>
    <w:rsid w:val="00687795"/>
    <w:rsid w:val="006913BE"/>
    <w:rsid w:val="0069140F"/>
    <w:rsid w:val="006914C9"/>
    <w:rsid w:val="006917E1"/>
    <w:rsid w:val="0069198C"/>
    <w:rsid w:val="00691CAC"/>
    <w:rsid w:val="00692C10"/>
    <w:rsid w:val="0069539B"/>
    <w:rsid w:val="00695DC9"/>
    <w:rsid w:val="00696821"/>
    <w:rsid w:val="00696D46"/>
    <w:rsid w:val="0069723D"/>
    <w:rsid w:val="00697E57"/>
    <w:rsid w:val="006A0EF9"/>
    <w:rsid w:val="006A2DE8"/>
    <w:rsid w:val="006A312E"/>
    <w:rsid w:val="006A4480"/>
    <w:rsid w:val="006A46A6"/>
    <w:rsid w:val="006A46FD"/>
    <w:rsid w:val="006A562B"/>
    <w:rsid w:val="006A5AB0"/>
    <w:rsid w:val="006A6814"/>
    <w:rsid w:val="006A68B4"/>
    <w:rsid w:val="006A7041"/>
    <w:rsid w:val="006A70EB"/>
    <w:rsid w:val="006A77B3"/>
    <w:rsid w:val="006B0884"/>
    <w:rsid w:val="006B28C9"/>
    <w:rsid w:val="006B2FEA"/>
    <w:rsid w:val="006B30FC"/>
    <w:rsid w:val="006B3323"/>
    <w:rsid w:val="006B363F"/>
    <w:rsid w:val="006B391D"/>
    <w:rsid w:val="006B4B4A"/>
    <w:rsid w:val="006B4C0C"/>
    <w:rsid w:val="006B5B57"/>
    <w:rsid w:val="006B63E8"/>
    <w:rsid w:val="006B6953"/>
    <w:rsid w:val="006B755D"/>
    <w:rsid w:val="006B7BA6"/>
    <w:rsid w:val="006B7C14"/>
    <w:rsid w:val="006C0194"/>
    <w:rsid w:val="006C0802"/>
    <w:rsid w:val="006C0A14"/>
    <w:rsid w:val="006C0B1D"/>
    <w:rsid w:val="006C0FB3"/>
    <w:rsid w:val="006C1197"/>
    <w:rsid w:val="006C4007"/>
    <w:rsid w:val="006C40AA"/>
    <w:rsid w:val="006C467C"/>
    <w:rsid w:val="006C4C73"/>
    <w:rsid w:val="006C4CDE"/>
    <w:rsid w:val="006C5196"/>
    <w:rsid w:val="006C5536"/>
    <w:rsid w:val="006C56B0"/>
    <w:rsid w:val="006C5EB2"/>
    <w:rsid w:val="006C5EDE"/>
    <w:rsid w:val="006C60EB"/>
    <w:rsid w:val="006C64C4"/>
    <w:rsid w:val="006C66D8"/>
    <w:rsid w:val="006C6A7F"/>
    <w:rsid w:val="006C6B48"/>
    <w:rsid w:val="006C7332"/>
    <w:rsid w:val="006C73A0"/>
    <w:rsid w:val="006D0472"/>
    <w:rsid w:val="006D1E24"/>
    <w:rsid w:val="006D227A"/>
    <w:rsid w:val="006D35DE"/>
    <w:rsid w:val="006D3A9E"/>
    <w:rsid w:val="006D4067"/>
    <w:rsid w:val="006D5B1A"/>
    <w:rsid w:val="006D5D62"/>
    <w:rsid w:val="006D5F02"/>
    <w:rsid w:val="006D6C92"/>
    <w:rsid w:val="006D76CD"/>
    <w:rsid w:val="006E05C3"/>
    <w:rsid w:val="006E0682"/>
    <w:rsid w:val="006E1057"/>
    <w:rsid w:val="006E106B"/>
    <w:rsid w:val="006E1417"/>
    <w:rsid w:val="006E2139"/>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5243"/>
    <w:rsid w:val="006F5317"/>
    <w:rsid w:val="006F6640"/>
    <w:rsid w:val="006F6A2C"/>
    <w:rsid w:val="006F706D"/>
    <w:rsid w:val="006F7184"/>
    <w:rsid w:val="006F71FF"/>
    <w:rsid w:val="00700B9F"/>
    <w:rsid w:val="00701A38"/>
    <w:rsid w:val="00701AD3"/>
    <w:rsid w:val="00701E07"/>
    <w:rsid w:val="00702208"/>
    <w:rsid w:val="00702B3B"/>
    <w:rsid w:val="00702E79"/>
    <w:rsid w:val="007032C1"/>
    <w:rsid w:val="00703A1C"/>
    <w:rsid w:val="00704090"/>
    <w:rsid w:val="00704985"/>
    <w:rsid w:val="00704EBE"/>
    <w:rsid w:val="00705228"/>
    <w:rsid w:val="00705865"/>
    <w:rsid w:val="00705B0E"/>
    <w:rsid w:val="00705FB4"/>
    <w:rsid w:val="007069DC"/>
    <w:rsid w:val="00707676"/>
    <w:rsid w:val="00707E90"/>
    <w:rsid w:val="00710180"/>
    <w:rsid w:val="00710201"/>
    <w:rsid w:val="0071096B"/>
    <w:rsid w:val="00712B9C"/>
    <w:rsid w:val="00713134"/>
    <w:rsid w:val="007139E6"/>
    <w:rsid w:val="00714023"/>
    <w:rsid w:val="00715CA3"/>
    <w:rsid w:val="007165BF"/>
    <w:rsid w:val="0071661E"/>
    <w:rsid w:val="00716873"/>
    <w:rsid w:val="00716AB0"/>
    <w:rsid w:val="00716C0A"/>
    <w:rsid w:val="00716D74"/>
    <w:rsid w:val="00717477"/>
    <w:rsid w:val="007174CB"/>
    <w:rsid w:val="007204CA"/>
    <w:rsid w:val="00720670"/>
    <w:rsid w:val="0072073A"/>
    <w:rsid w:val="00720BCD"/>
    <w:rsid w:val="00722FB2"/>
    <w:rsid w:val="00723007"/>
    <w:rsid w:val="00724203"/>
    <w:rsid w:val="007252C3"/>
    <w:rsid w:val="00725E95"/>
    <w:rsid w:val="00726E5F"/>
    <w:rsid w:val="00731F4C"/>
    <w:rsid w:val="00731F83"/>
    <w:rsid w:val="00732119"/>
    <w:rsid w:val="00733714"/>
    <w:rsid w:val="007337A0"/>
    <w:rsid w:val="00733D15"/>
    <w:rsid w:val="007342B5"/>
    <w:rsid w:val="00734777"/>
    <w:rsid w:val="00734A5B"/>
    <w:rsid w:val="007360EB"/>
    <w:rsid w:val="007363F0"/>
    <w:rsid w:val="007364CE"/>
    <w:rsid w:val="00737A76"/>
    <w:rsid w:val="00740402"/>
    <w:rsid w:val="00741705"/>
    <w:rsid w:val="007427D5"/>
    <w:rsid w:val="00742A09"/>
    <w:rsid w:val="0074303F"/>
    <w:rsid w:val="0074405E"/>
    <w:rsid w:val="00744A0B"/>
    <w:rsid w:val="00744E76"/>
    <w:rsid w:val="007460EF"/>
    <w:rsid w:val="00746BB2"/>
    <w:rsid w:val="00747133"/>
    <w:rsid w:val="007471A8"/>
    <w:rsid w:val="007505BD"/>
    <w:rsid w:val="007505DE"/>
    <w:rsid w:val="0075098F"/>
    <w:rsid w:val="00750EFE"/>
    <w:rsid w:val="00751709"/>
    <w:rsid w:val="007525DC"/>
    <w:rsid w:val="00752752"/>
    <w:rsid w:val="00752E0D"/>
    <w:rsid w:val="007530E1"/>
    <w:rsid w:val="00753DEA"/>
    <w:rsid w:val="007541BE"/>
    <w:rsid w:val="007541F8"/>
    <w:rsid w:val="007548BB"/>
    <w:rsid w:val="00755FCE"/>
    <w:rsid w:val="00757D40"/>
    <w:rsid w:val="00760C97"/>
    <w:rsid w:val="0076108B"/>
    <w:rsid w:val="007613D3"/>
    <w:rsid w:val="007618FA"/>
    <w:rsid w:val="00761C24"/>
    <w:rsid w:val="00762B39"/>
    <w:rsid w:val="00762D2C"/>
    <w:rsid w:val="00763837"/>
    <w:rsid w:val="00763C7F"/>
    <w:rsid w:val="0076434F"/>
    <w:rsid w:val="0076523A"/>
    <w:rsid w:val="007655F5"/>
    <w:rsid w:val="007658F2"/>
    <w:rsid w:val="00765ED5"/>
    <w:rsid w:val="00765FEE"/>
    <w:rsid w:val="0076605A"/>
    <w:rsid w:val="007662B5"/>
    <w:rsid w:val="007668C5"/>
    <w:rsid w:val="0076748F"/>
    <w:rsid w:val="00767809"/>
    <w:rsid w:val="00767E34"/>
    <w:rsid w:val="00770280"/>
    <w:rsid w:val="00770637"/>
    <w:rsid w:val="00770E9B"/>
    <w:rsid w:val="00771290"/>
    <w:rsid w:val="0077138D"/>
    <w:rsid w:val="00771CBB"/>
    <w:rsid w:val="0077244B"/>
    <w:rsid w:val="0077275B"/>
    <w:rsid w:val="0077350D"/>
    <w:rsid w:val="00773948"/>
    <w:rsid w:val="00773E98"/>
    <w:rsid w:val="00774D3A"/>
    <w:rsid w:val="0077578B"/>
    <w:rsid w:val="00775ED5"/>
    <w:rsid w:val="007763ED"/>
    <w:rsid w:val="0077674E"/>
    <w:rsid w:val="00776C86"/>
    <w:rsid w:val="0077700F"/>
    <w:rsid w:val="0077772F"/>
    <w:rsid w:val="00780E42"/>
    <w:rsid w:val="0078103D"/>
    <w:rsid w:val="00781685"/>
    <w:rsid w:val="00781DD8"/>
    <w:rsid w:val="00781F0F"/>
    <w:rsid w:val="00781F77"/>
    <w:rsid w:val="00782CC7"/>
    <w:rsid w:val="00783023"/>
    <w:rsid w:val="007830FF"/>
    <w:rsid w:val="00783C04"/>
    <w:rsid w:val="00783D38"/>
    <w:rsid w:val="00783E83"/>
    <w:rsid w:val="007840E8"/>
    <w:rsid w:val="00784263"/>
    <w:rsid w:val="007844A6"/>
    <w:rsid w:val="00785435"/>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EF0"/>
    <w:rsid w:val="00797F97"/>
    <w:rsid w:val="007A2309"/>
    <w:rsid w:val="007A2E55"/>
    <w:rsid w:val="007A4B0C"/>
    <w:rsid w:val="007A5381"/>
    <w:rsid w:val="007A5DDA"/>
    <w:rsid w:val="007A5E64"/>
    <w:rsid w:val="007A6305"/>
    <w:rsid w:val="007A6E26"/>
    <w:rsid w:val="007A709C"/>
    <w:rsid w:val="007A79E5"/>
    <w:rsid w:val="007A7CBC"/>
    <w:rsid w:val="007B0FBB"/>
    <w:rsid w:val="007B121A"/>
    <w:rsid w:val="007B1453"/>
    <w:rsid w:val="007B18D8"/>
    <w:rsid w:val="007B1967"/>
    <w:rsid w:val="007B2BFC"/>
    <w:rsid w:val="007B3D80"/>
    <w:rsid w:val="007B4199"/>
    <w:rsid w:val="007B4426"/>
    <w:rsid w:val="007B4BE6"/>
    <w:rsid w:val="007B4C59"/>
    <w:rsid w:val="007B4D10"/>
    <w:rsid w:val="007B6106"/>
    <w:rsid w:val="007B62DC"/>
    <w:rsid w:val="007B6826"/>
    <w:rsid w:val="007B6D74"/>
    <w:rsid w:val="007B6EDA"/>
    <w:rsid w:val="007B7AC2"/>
    <w:rsid w:val="007C0192"/>
    <w:rsid w:val="007C095F"/>
    <w:rsid w:val="007C0D46"/>
    <w:rsid w:val="007C0F7B"/>
    <w:rsid w:val="007C21B1"/>
    <w:rsid w:val="007C288B"/>
    <w:rsid w:val="007C2DD0"/>
    <w:rsid w:val="007C3650"/>
    <w:rsid w:val="007C4533"/>
    <w:rsid w:val="007C4B46"/>
    <w:rsid w:val="007C55A7"/>
    <w:rsid w:val="007C5C27"/>
    <w:rsid w:val="007C6EC2"/>
    <w:rsid w:val="007C7239"/>
    <w:rsid w:val="007C77D7"/>
    <w:rsid w:val="007C7A2A"/>
    <w:rsid w:val="007D03DA"/>
    <w:rsid w:val="007D0AA4"/>
    <w:rsid w:val="007D1590"/>
    <w:rsid w:val="007D1734"/>
    <w:rsid w:val="007D1AFE"/>
    <w:rsid w:val="007D1C86"/>
    <w:rsid w:val="007D222B"/>
    <w:rsid w:val="007D257A"/>
    <w:rsid w:val="007D292C"/>
    <w:rsid w:val="007D2BAC"/>
    <w:rsid w:val="007D36CE"/>
    <w:rsid w:val="007D4127"/>
    <w:rsid w:val="007D49A1"/>
    <w:rsid w:val="007D58A1"/>
    <w:rsid w:val="007D6572"/>
    <w:rsid w:val="007D727F"/>
    <w:rsid w:val="007D79B7"/>
    <w:rsid w:val="007D79BB"/>
    <w:rsid w:val="007D7C11"/>
    <w:rsid w:val="007E01FF"/>
    <w:rsid w:val="007E07B6"/>
    <w:rsid w:val="007E08C9"/>
    <w:rsid w:val="007E1A3F"/>
    <w:rsid w:val="007E2E55"/>
    <w:rsid w:val="007E3260"/>
    <w:rsid w:val="007E3DD2"/>
    <w:rsid w:val="007E4297"/>
    <w:rsid w:val="007E478C"/>
    <w:rsid w:val="007E4CEA"/>
    <w:rsid w:val="007E58AA"/>
    <w:rsid w:val="007E5933"/>
    <w:rsid w:val="007E604F"/>
    <w:rsid w:val="007E6963"/>
    <w:rsid w:val="007E76B9"/>
    <w:rsid w:val="007E7A58"/>
    <w:rsid w:val="007E7C59"/>
    <w:rsid w:val="007E7CB8"/>
    <w:rsid w:val="007F0016"/>
    <w:rsid w:val="007F0E9C"/>
    <w:rsid w:val="007F2153"/>
    <w:rsid w:val="007F25E9"/>
    <w:rsid w:val="007F270D"/>
    <w:rsid w:val="007F2E08"/>
    <w:rsid w:val="007F3068"/>
    <w:rsid w:val="007F3378"/>
    <w:rsid w:val="007F3E0C"/>
    <w:rsid w:val="007F4805"/>
    <w:rsid w:val="007F4F84"/>
    <w:rsid w:val="007F509B"/>
    <w:rsid w:val="007F50D5"/>
    <w:rsid w:val="007F5859"/>
    <w:rsid w:val="007F6033"/>
    <w:rsid w:val="007F6A24"/>
    <w:rsid w:val="007F70E2"/>
    <w:rsid w:val="007F79AF"/>
    <w:rsid w:val="00801662"/>
    <w:rsid w:val="00801DEE"/>
    <w:rsid w:val="00801EED"/>
    <w:rsid w:val="008024E2"/>
    <w:rsid w:val="008024FA"/>
    <w:rsid w:val="008028A4"/>
    <w:rsid w:val="00803A2F"/>
    <w:rsid w:val="00804636"/>
    <w:rsid w:val="00804952"/>
    <w:rsid w:val="00807101"/>
    <w:rsid w:val="0081045F"/>
    <w:rsid w:val="008114E6"/>
    <w:rsid w:val="00811AFE"/>
    <w:rsid w:val="00812E7E"/>
    <w:rsid w:val="00813245"/>
    <w:rsid w:val="008132AD"/>
    <w:rsid w:val="008136B7"/>
    <w:rsid w:val="00813F7D"/>
    <w:rsid w:val="0081670B"/>
    <w:rsid w:val="008177BD"/>
    <w:rsid w:val="0081782A"/>
    <w:rsid w:val="00820149"/>
    <w:rsid w:val="008208E9"/>
    <w:rsid w:val="00821450"/>
    <w:rsid w:val="00822E8A"/>
    <w:rsid w:val="008230CC"/>
    <w:rsid w:val="00824B98"/>
    <w:rsid w:val="00826264"/>
    <w:rsid w:val="00826DF6"/>
    <w:rsid w:val="0083028B"/>
    <w:rsid w:val="00830901"/>
    <w:rsid w:val="008312DD"/>
    <w:rsid w:val="00832D9A"/>
    <w:rsid w:val="00833728"/>
    <w:rsid w:val="0083446C"/>
    <w:rsid w:val="0083558B"/>
    <w:rsid w:val="00835959"/>
    <w:rsid w:val="00835E32"/>
    <w:rsid w:val="00836C34"/>
    <w:rsid w:val="00836FE5"/>
    <w:rsid w:val="00840BBD"/>
    <w:rsid w:val="00840DE0"/>
    <w:rsid w:val="00840FD2"/>
    <w:rsid w:val="00841219"/>
    <w:rsid w:val="0084160F"/>
    <w:rsid w:val="00841B5A"/>
    <w:rsid w:val="00842C45"/>
    <w:rsid w:val="00844361"/>
    <w:rsid w:val="00844910"/>
    <w:rsid w:val="008470D7"/>
    <w:rsid w:val="00847939"/>
    <w:rsid w:val="008479CE"/>
    <w:rsid w:val="00847BCE"/>
    <w:rsid w:val="00847CD0"/>
    <w:rsid w:val="00847FD7"/>
    <w:rsid w:val="008504F8"/>
    <w:rsid w:val="0085086E"/>
    <w:rsid w:val="00853A12"/>
    <w:rsid w:val="00853B71"/>
    <w:rsid w:val="00853C54"/>
    <w:rsid w:val="00853FF9"/>
    <w:rsid w:val="00855F54"/>
    <w:rsid w:val="0085671D"/>
    <w:rsid w:val="00856C06"/>
    <w:rsid w:val="00860170"/>
    <w:rsid w:val="008607A8"/>
    <w:rsid w:val="00860DE2"/>
    <w:rsid w:val="00861C82"/>
    <w:rsid w:val="0086354A"/>
    <w:rsid w:val="0086380F"/>
    <w:rsid w:val="00863873"/>
    <w:rsid w:val="00864449"/>
    <w:rsid w:val="0086457C"/>
    <w:rsid w:val="00866C2D"/>
    <w:rsid w:val="00870F86"/>
    <w:rsid w:val="008733FD"/>
    <w:rsid w:val="00873D23"/>
    <w:rsid w:val="008747D7"/>
    <w:rsid w:val="00874B49"/>
    <w:rsid w:val="00874E5E"/>
    <w:rsid w:val="00875884"/>
    <w:rsid w:val="00875C01"/>
    <w:rsid w:val="008762FA"/>
    <w:rsid w:val="00876821"/>
    <w:rsid w:val="008768CA"/>
    <w:rsid w:val="0087759C"/>
    <w:rsid w:val="00877C39"/>
    <w:rsid w:val="00877EF9"/>
    <w:rsid w:val="00880559"/>
    <w:rsid w:val="008806C2"/>
    <w:rsid w:val="00880E1E"/>
    <w:rsid w:val="00881016"/>
    <w:rsid w:val="008811E9"/>
    <w:rsid w:val="00882095"/>
    <w:rsid w:val="00882DE1"/>
    <w:rsid w:val="008830BB"/>
    <w:rsid w:val="0088320C"/>
    <w:rsid w:val="00883DBC"/>
    <w:rsid w:val="0088434C"/>
    <w:rsid w:val="008845BC"/>
    <w:rsid w:val="00885408"/>
    <w:rsid w:val="0088628B"/>
    <w:rsid w:val="008865FF"/>
    <w:rsid w:val="008871A2"/>
    <w:rsid w:val="008876E4"/>
    <w:rsid w:val="0089010A"/>
    <w:rsid w:val="00890990"/>
    <w:rsid w:val="0089105F"/>
    <w:rsid w:val="008910E3"/>
    <w:rsid w:val="00891409"/>
    <w:rsid w:val="00891E95"/>
    <w:rsid w:val="008929D1"/>
    <w:rsid w:val="00892C94"/>
    <w:rsid w:val="0089305E"/>
    <w:rsid w:val="008930BE"/>
    <w:rsid w:val="00893E1B"/>
    <w:rsid w:val="0089482A"/>
    <w:rsid w:val="00894A97"/>
    <w:rsid w:val="00894B26"/>
    <w:rsid w:val="00895221"/>
    <w:rsid w:val="008955CF"/>
    <w:rsid w:val="0089650F"/>
    <w:rsid w:val="00897EB7"/>
    <w:rsid w:val="008A0490"/>
    <w:rsid w:val="008A162B"/>
    <w:rsid w:val="008A2193"/>
    <w:rsid w:val="008A2634"/>
    <w:rsid w:val="008A26FD"/>
    <w:rsid w:val="008A3C49"/>
    <w:rsid w:val="008A47A3"/>
    <w:rsid w:val="008A4B32"/>
    <w:rsid w:val="008A564B"/>
    <w:rsid w:val="008A6743"/>
    <w:rsid w:val="008A7480"/>
    <w:rsid w:val="008A75F9"/>
    <w:rsid w:val="008B0792"/>
    <w:rsid w:val="008B07E7"/>
    <w:rsid w:val="008B26D2"/>
    <w:rsid w:val="008B2C79"/>
    <w:rsid w:val="008B342A"/>
    <w:rsid w:val="008B38D1"/>
    <w:rsid w:val="008B3DFD"/>
    <w:rsid w:val="008B3E89"/>
    <w:rsid w:val="008B3EBB"/>
    <w:rsid w:val="008B47E9"/>
    <w:rsid w:val="008B5306"/>
    <w:rsid w:val="008B5EBB"/>
    <w:rsid w:val="008B5FEF"/>
    <w:rsid w:val="008B66B5"/>
    <w:rsid w:val="008B6BCC"/>
    <w:rsid w:val="008B71E6"/>
    <w:rsid w:val="008B79D3"/>
    <w:rsid w:val="008B7DBA"/>
    <w:rsid w:val="008C03AC"/>
    <w:rsid w:val="008C093B"/>
    <w:rsid w:val="008C1D14"/>
    <w:rsid w:val="008C25C1"/>
    <w:rsid w:val="008C2CFF"/>
    <w:rsid w:val="008C2E2A"/>
    <w:rsid w:val="008C3057"/>
    <w:rsid w:val="008C30FF"/>
    <w:rsid w:val="008C4A1D"/>
    <w:rsid w:val="008C4F9B"/>
    <w:rsid w:val="008C5492"/>
    <w:rsid w:val="008C606D"/>
    <w:rsid w:val="008D0B72"/>
    <w:rsid w:val="008D290F"/>
    <w:rsid w:val="008D2E4D"/>
    <w:rsid w:val="008D3608"/>
    <w:rsid w:val="008D3CDF"/>
    <w:rsid w:val="008D4611"/>
    <w:rsid w:val="008D4686"/>
    <w:rsid w:val="008D5370"/>
    <w:rsid w:val="008D5C41"/>
    <w:rsid w:val="008D6189"/>
    <w:rsid w:val="008D658D"/>
    <w:rsid w:val="008D6D1B"/>
    <w:rsid w:val="008D6DBC"/>
    <w:rsid w:val="008D6EE0"/>
    <w:rsid w:val="008E0142"/>
    <w:rsid w:val="008E09C5"/>
    <w:rsid w:val="008E0CFC"/>
    <w:rsid w:val="008E0F94"/>
    <w:rsid w:val="008E1C7C"/>
    <w:rsid w:val="008E1E7D"/>
    <w:rsid w:val="008E23A5"/>
    <w:rsid w:val="008E2905"/>
    <w:rsid w:val="008E3EA6"/>
    <w:rsid w:val="008E5115"/>
    <w:rsid w:val="008E513D"/>
    <w:rsid w:val="008E5E2F"/>
    <w:rsid w:val="008F01FF"/>
    <w:rsid w:val="008F0AF2"/>
    <w:rsid w:val="008F0E38"/>
    <w:rsid w:val="008F18EB"/>
    <w:rsid w:val="008F1973"/>
    <w:rsid w:val="008F255F"/>
    <w:rsid w:val="008F268A"/>
    <w:rsid w:val="008F3069"/>
    <w:rsid w:val="008F348E"/>
    <w:rsid w:val="008F396F"/>
    <w:rsid w:val="008F3BEF"/>
    <w:rsid w:val="008F3DCD"/>
    <w:rsid w:val="008F3F84"/>
    <w:rsid w:val="008F4C37"/>
    <w:rsid w:val="008F4E2B"/>
    <w:rsid w:val="008F5B44"/>
    <w:rsid w:val="008F5E1D"/>
    <w:rsid w:val="008F6021"/>
    <w:rsid w:val="008F7026"/>
    <w:rsid w:val="008F706A"/>
    <w:rsid w:val="008F72CF"/>
    <w:rsid w:val="008F7E71"/>
    <w:rsid w:val="00900000"/>
    <w:rsid w:val="009008FD"/>
    <w:rsid w:val="00900C68"/>
    <w:rsid w:val="0090271F"/>
    <w:rsid w:val="00902DB9"/>
    <w:rsid w:val="009031A6"/>
    <w:rsid w:val="009038B9"/>
    <w:rsid w:val="00903D5A"/>
    <w:rsid w:val="0090466A"/>
    <w:rsid w:val="00904855"/>
    <w:rsid w:val="00904C4A"/>
    <w:rsid w:val="00905092"/>
    <w:rsid w:val="009052E1"/>
    <w:rsid w:val="00906EA3"/>
    <w:rsid w:val="009072E5"/>
    <w:rsid w:val="00910745"/>
    <w:rsid w:val="00910C60"/>
    <w:rsid w:val="00911700"/>
    <w:rsid w:val="00912C8D"/>
    <w:rsid w:val="00912EEA"/>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DFC"/>
    <w:rsid w:val="00921E5A"/>
    <w:rsid w:val="00921E85"/>
    <w:rsid w:val="009224AC"/>
    <w:rsid w:val="009228FE"/>
    <w:rsid w:val="009234CC"/>
    <w:rsid w:val="00923655"/>
    <w:rsid w:val="00923851"/>
    <w:rsid w:val="00923FD9"/>
    <w:rsid w:val="00924145"/>
    <w:rsid w:val="009242BC"/>
    <w:rsid w:val="00924A74"/>
    <w:rsid w:val="00925901"/>
    <w:rsid w:val="00925948"/>
    <w:rsid w:val="009277FD"/>
    <w:rsid w:val="00927AF5"/>
    <w:rsid w:val="00927D18"/>
    <w:rsid w:val="00927D9C"/>
    <w:rsid w:val="00930A92"/>
    <w:rsid w:val="00930B12"/>
    <w:rsid w:val="00930B92"/>
    <w:rsid w:val="0093155A"/>
    <w:rsid w:val="0093159C"/>
    <w:rsid w:val="00931B32"/>
    <w:rsid w:val="00931E4A"/>
    <w:rsid w:val="009329E9"/>
    <w:rsid w:val="00933475"/>
    <w:rsid w:val="0093364C"/>
    <w:rsid w:val="009339CB"/>
    <w:rsid w:val="00934037"/>
    <w:rsid w:val="00934A8B"/>
    <w:rsid w:val="0093597E"/>
    <w:rsid w:val="00936071"/>
    <w:rsid w:val="00936413"/>
    <w:rsid w:val="009375F0"/>
    <w:rsid w:val="009376CD"/>
    <w:rsid w:val="00937AC8"/>
    <w:rsid w:val="00937D5C"/>
    <w:rsid w:val="00940212"/>
    <w:rsid w:val="0094045C"/>
    <w:rsid w:val="00940DCC"/>
    <w:rsid w:val="00940F43"/>
    <w:rsid w:val="00941298"/>
    <w:rsid w:val="00941440"/>
    <w:rsid w:val="00941B9B"/>
    <w:rsid w:val="00942EC2"/>
    <w:rsid w:val="00943B2C"/>
    <w:rsid w:val="0094414D"/>
    <w:rsid w:val="00944BAB"/>
    <w:rsid w:val="00945308"/>
    <w:rsid w:val="00945320"/>
    <w:rsid w:val="00945C9F"/>
    <w:rsid w:val="0094715D"/>
    <w:rsid w:val="009502BC"/>
    <w:rsid w:val="009503B6"/>
    <w:rsid w:val="009504F2"/>
    <w:rsid w:val="00952010"/>
    <w:rsid w:val="00952674"/>
    <w:rsid w:val="009532D2"/>
    <w:rsid w:val="00953496"/>
    <w:rsid w:val="009545B3"/>
    <w:rsid w:val="00955C93"/>
    <w:rsid w:val="00955C96"/>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5AA3"/>
    <w:rsid w:val="00966332"/>
    <w:rsid w:val="00966E30"/>
    <w:rsid w:val="00966F36"/>
    <w:rsid w:val="0096719B"/>
    <w:rsid w:val="00967C74"/>
    <w:rsid w:val="0097092C"/>
    <w:rsid w:val="00970DB3"/>
    <w:rsid w:val="0097109F"/>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DC2"/>
    <w:rsid w:val="0098192F"/>
    <w:rsid w:val="00982381"/>
    <w:rsid w:val="0098340B"/>
    <w:rsid w:val="00983456"/>
    <w:rsid w:val="0098503A"/>
    <w:rsid w:val="009863E6"/>
    <w:rsid w:val="00986A02"/>
    <w:rsid w:val="00987D8C"/>
    <w:rsid w:val="00990290"/>
    <w:rsid w:val="00990476"/>
    <w:rsid w:val="00990C5D"/>
    <w:rsid w:val="0099223C"/>
    <w:rsid w:val="009928A9"/>
    <w:rsid w:val="00992900"/>
    <w:rsid w:val="00992F90"/>
    <w:rsid w:val="00993083"/>
    <w:rsid w:val="00993521"/>
    <w:rsid w:val="009936E6"/>
    <w:rsid w:val="00993A4C"/>
    <w:rsid w:val="009942B3"/>
    <w:rsid w:val="009947D6"/>
    <w:rsid w:val="009957CC"/>
    <w:rsid w:val="0099604A"/>
    <w:rsid w:val="009962BF"/>
    <w:rsid w:val="00996458"/>
    <w:rsid w:val="0099671C"/>
    <w:rsid w:val="00996899"/>
    <w:rsid w:val="009973A5"/>
    <w:rsid w:val="009978F1"/>
    <w:rsid w:val="00997AA6"/>
    <w:rsid w:val="00997E7F"/>
    <w:rsid w:val="009A0595"/>
    <w:rsid w:val="009A0AF3"/>
    <w:rsid w:val="009A0C00"/>
    <w:rsid w:val="009A1483"/>
    <w:rsid w:val="009A441C"/>
    <w:rsid w:val="009A4481"/>
    <w:rsid w:val="009A4B4D"/>
    <w:rsid w:val="009A51BE"/>
    <w:rsid w:val="009A534D"/>
    <w:rsid w:val="009A5502"/>
    <w:rsid w:val="009A557B"/>
    <w:rsid w:val="009A5648"/>
    <w:rsid w:val="009A5B6B"/>
    <w:rsid w:val="009A6247"/>
    <w:rsid w:val="009A627F"/>
    <w:rsid w:val="009A7B3B"/>
    <w:rsid w:val="009A7EA2"/>
    <w:rsid w:val="009B025F"/>
    <w:rsid w:val="009B0461"/>
    <w:rsid w:val="009B062F"/>
    <w:rsid w:val="009B07CD"/>
    <w:rsid w:val="009B1DF4"/>
    <w:rsid w:val="009B2579"/>
    <w:rsid w:val="009B37F6"/>
    <w:rsid w:val="009B3894"/>
    <w:rsid w:val="009B43DB"/>
    <w:rsid w:val="009B46EB"/>
    <w:rsid w:val="009B470B"/>
    <w:rsid w:val="009B4932"/>
    <w:rsid w:val="009B4B04"/>
    <w:rsid w:val="009B5667"/>
    <w:rsid w:val="009B570B"/>
    <w:rsid w:val="009B608D"/>
    <w:rsid w:val="009B6203"/>
    <w:rsid w:val="009C0F5A"/>
    <w:rsid w:val="009C1706"/>
    <w:rsid w:val="009C19E9"/>
    <w:rsid w:val="009C2033"/>
    <w:rsid w:val="009C2C73"/>
    <w:rsid w:val="009C2EA2"/>
    <w:rsid w:val="009C391E"/>
    <w:rsid w:val="009C63F0"/>
    <w:rsid w:val="009C6785"/>
    <w:rsid w:val="009C81BF"/>
    <w:rsid w:val="009D0391"/>
    <w:rsid w:val="009D112F"/>
    <w:rsid w:val="009D1ADA"/>
    <w:rsid w:val="009D2A3B"/>
    <w:rsid w:val="009D3C61"/>
    <w:rsid w:val="009D57A1"/>
    <w:rsid w:val="009D63D9"/>
    <w:rsid w:val="009D6617"/>
    <w:rsid w:val="009D6D4B"/>
    <w:rsid w:val="009D74A6"/>
    <w:rsid w:val="009D769C"/>
    <w:rsid w:val="009D7C36"/>
    <w:rsid w:val="009D7D54"/>
    <w:rsid w:val="009E03B3"/>
    <w:rsid w:val="009E0792"/>
    <w:rsid w:val="009E0E44"/>
    <w:rsid w:val="009E0E87"/>
    <w:rsid w:val="009E1E0D"/>
    <w:rsid w:val="009E222C"/>
    <w:rsid w:val="009E272A"/>
    <w:rsid w:val="009E30E2"/>
    <w:rsid w:val="009E32AB"/>
    <w:rsid w:val="009E3327"/>
    <w:rsid w:val="009E389E"/>
    <w:rsid w:val="009E41CF"/>
    <w:rsid w:val="009E4FCA"/>
    <w:rsid w:val="009E569C"/>
    <w:rsid w:val="009E6756"/>
    <w:rsid w:val="009E7066"/>
    <w:rsid w:val="009E7B0D"/>
    <w:rsid w:val="009F13AC"/>
    <w:rsid w:val="009F165F"/>
    <w:rsid w:val="009F16D7"/>
    <w:rsid w:val="009F1AC4"/>
    <w:rsid w:val="009F2A0F"/>
    <w:rsid w:val="009F3320"/>
    <w:rsid w:val="009F56AE"/>
    <w:rsid w:val="009F5DE3"/>
    <w:rsid w:val="009F67A6"/>
    <w:rsid w:val="009F7CD4"/>
    <w:rsid w:val="00A0092E"/>
    <w:rsid w:val="00A00F92"/>
    <w:rsid w:val="00A01F71"/>
    <w:rsid w:val="00A028C7"/>
    <w:rsid w:val="00A0342C"/>
    <w:rsid w:val="00A038E0"/>
    <w:rsid w:val="00A03BDD"/>
    <w:rsid w:val="00A03EB7"/>
    <w:rsid w:val="00A0400E"/>
    <w:rsid w:val="00A058CA"/>
    <w:rsid w:val="00A07364"/>
    <w:rsid w:val="00A07653"/>
    <w:rsid w:val="00A07A22"/>
    <w:rsid w:val="00A10F02"/>
    <w:rsid w:val="00A10FD4"/>
    <w:rsid w:val="00A114F8"/>
    <w:rsid w:val="00A119F2"/>
    <w:rsid w:val="00A11AE5"/>
    <w:rsid w:val="00A123E0"/>
    <w:rsid w:val="00A1270B"/>
    <w:rsid w:val="00A12BB2"/>
    <w:rsid w:val="00A13961"/>
    <w:rsid w:val="00A14ACF"/>
    <w:rsid w:val="00A15672"/>
    <w:rsid w:val="00A15740"/>
    <w:rsid w:val="00A15A6F"/>
    <w:rsid w:val="00A15CD2"/>
    <w:rsid w:val="00A16B29"/>
    <w:rsid w:val="00A16CE7"/>
    <w:rsid w:val="00A16D52"/>
    <w:rsid w:val="00A204CA"/>
    <w:rsid w:val="00A209D6"/>
    <w:rsid w:val="00A20C38"/>
    <w:rsid w:val="00A20D27"/>
    <w:rsid w:val="00A21429"/>
    <w:rsid w:val="00A21FBE"/>
    <w:rsid w:val="00A22738"/>
    <w:rsid w:val="00A23007"/>
    <w:rsid w:val="00A236CB"/>
    <w:rsid w:val="00A23B51"/>
    <w:rsid w:val="00A25A4A"/>
    <w:rsid w:val="00A25AD7"/>
    <w:rsid w:val="00A26045"/>
    <w:rsid w:val="00A2673E"/>
    <w:rsid w:val="00A271EE"/>
    <w:rsid w:val="00A2798F"/>
    <w:rsid w:val="00A27B35"/>
    <w:rsid w:val="00A27C85"/>
    <w:rsid w:val="00A30832"/>
    <w:rsid w:val="00A3155B"/>
    <w:rsid w:val="00A317DA"/>
    <w:rsid w:val="00A319A5"/>
    <w:rsid w:val="00A3324F"/>
    <w:rsid w:val="00A332DA"/>
    <w:rsid w:val="00A34285"/>
    <w:rsid w:val="00A3430D"/>
    <w:rsid w:val="00A34E12"/>
    <w:rsid w:val="00A34F54"/>
    <w:rsid w:val="00A3507F"/>
    <w:rsid w:val="00A3552D"/>
    <w:rsid w:val="00A3656C"/>
    <w:rsid w:val="00A36F5F"/>
    <w:rsid w:val="00A37003"/>
    <w:rsid w:val="00A37508"/>
    <w:rsid w:val="00A3767D"/>
    <w:rsid w:val="00A37EC7"/>
    <w:rsid w:val="00A4037D"/>
    <w:rsid w:val="00A416A9"/>
    <w:rsid w:val="00A41BD5"/>
    <w:rsid w:val="00A430EC"/>
    <w:rsid w:val="00A43D91"/>
    <w:rsid w:val="00A43F30"/>
    <w:rsid w:val="00A44845"/>
    <w:rsid w:val="00A448D2"/>
    <w:rsid w:val="00A449C8"/>
    <w:rsid w:val="00A4501C"/>
    <w:rsid w:val="00A454D9"/>
    <w:rsid w:val="00A45D62"/>
    <w:rsid w:val="00A46513"/>
    <w:rsid w:val="00A46C54"/>
    <w:rsid w:val="00A46EFE"/>
    <w:rsid w:val="00A5038E"/>
    <w:rsid w:val="00A50F66"/>
    <w:rsid w:val="00A5177A"/>
    <w:rsid w:val="00A51A02"/>
    <w:rsid w:val="00A51C33"/>
    <w:rsid w:val="00A52533"/>
    <w:rsid w:val="00A5369C"/>
    <w:rsid w:val="00A53724"/>
    <w:rsid w:val="00A53F4B"/>
    <w:rsid w:val="00A54B2B"/>
    <w:rsid w:val="00A54D7D"/>
    <w:rsid w:val="00A54EC0"/>
    <w:rsid w:val="00A55DE6"/>
    <w:rsid w:val="00A55F99"/>
    <w:rsid w:val="00A55FFE"/>
    <w:rsid w:val="00A600AF"/>
    <w:rsid w:val="00A604D5"/>
    <w:rsid w:val="00A60689"/>
    <w:rsid w:val="00A607F5"/>
    <w:rsid w:val="00A6246E"/>
    <w:rsid w:val="00A628F0"/>
    <w:rsid w:val="00A62B4A"/>
    <w:rsid w:val="00A633A0"/>
    <w:rsid w:val="00A6340C"/>
    <w:rsid w:val="00A63A8A"/>
    <w:rsid w:val="00A63F61"/>
    <w:rsid w:val="00A64874"/>
    <w:rsid w:val="00A66903"/>
    <w:rsid w:val="00A66AEC"/>
    <w:rsid w:val="00A66E69"/>
    <w:rsid w:val="00A67288"/>
    <w:rsid w:val="00A67392"/>
    <w:rsid w:val="00A703B6"/>
    <w:rsid w:val="00A70C3F"/>
    <w:rsid w:val="00A70D78"/>
    <w:rsid w:val="00A7141F"/>
    <w:rsid w:val="00A717FB"/>
    <w:rsid w:val="00A71920"/>
    <w:rsid w:val="00A72C79"/>
    <w:rsid w:val="00A73DA1"/>
    <w:rsid w:val="00A74785"/>
    <w:rsid w:val="00A74E87"/>
    <w:rsid w:val="00A756D3"/>
    <w:rsid w:val="00A75912"/>
    <w:rsid w:val="00A75D4F"/>
    <w:rsid w:val="00A76225"/>
    <w:rsid w:val="00A769C2"/>
    <w:rsid w:val="00A770F8"/>
    <w:rsid w:val="00A7710B"/>
    <w:rsid w:val="00A771CC"/>
    <w:rsid w:val="00A77225"/>
    <w:rsid w:val="00A77331"/>
    <w:rsid w:val="00A802AD"/>
    <w:rsid w:val="00A807FF"/>
    <w:rsid w:val="00A80E50"/>
    <w:rsid w:val="00A82346"/>
    <w:rsid w:val="00A82547"/>
    <w:rsid w:val="00A82FB0"/>
    <w:rsid w:val="00A835FD"/>
    <w:rsid w:val="00A83DDD"/>
    <w:rsid w:val="00A84156"/>
    <w:rsid w:val="00A842AC"/>
    <w:rsid w:val="00A85704"/>
    <w:rsid w:val="00A85BA7"/>
    <w:rsid w:val="00A869FD"/>
    <w:rsid w:val="00A86A9A"/>
    <w:rsid w:val="00A8793B"/>
    <w:rsid w:val="00A87954"/>
    <w:rsid w:val="00A9040D"/>
    <w:rsid w:val="00A910EB"/>
    <w:rsid w:val="00A91232"/>
    <w:rsid w:val="00A9130C"/>
    <w:rsid w:val="00A91AE2"/>
    <w:rsid w:val="00A922DC"/>
    <w:rsid w:val="00A92418"/>
    <w:rsid w:val="00A9244F"/>
    <w:rsid w:val="00A92900"/>
    <w:rsid w:val="00A92A82"/>
    <w:rsid w:val="00A92DEB"/>
    <w:rsid w:val="00A9323B"/>
    <w:rsid w:val="00A93C98"/>
    <w:rsid w:val="00A93CB6"/>
    <w:rsid w:val="00A93DD2"/>
    <w:rsid w:val="00A93E15"/>
    <w:rsid w:val="00A944DD"/>
    <w:rsid w:val="00A952C6"/>
    <w:rsid w:val="00A95505"/>
    <w:rsid w:val="00A95F6A"/>
    <w:rsid w:val="00A96440"/>
    <w:rsid w:val="00A9671C"/>
    <w:rsid w:val="00A96B80"/>
    <w:rsid w:val="00A96FFB"/>
    <w:rsid w:val="00A978F4"/>
    <w:rsid w:val="00A97C81"/>
    <w:rsid w:val="00AA064F"/>
    <w:rsid w:val="00AA0A5F"/>
    <w:rsid w:val="00AA0D97"/>
    <w:rsid w:val="00AA0F4D"/>
    <w:rsid w:val="00AA145F"/>
    <w:rsid w:val="00AA1553"/>
    <w:rsid w:val="00AA1D12"/>
    <w:rsid w:val="00AA1DDE"/>
    <w:rsid w:val="00AA297F"/>
    <w:rsid w:val="00AA2AD3"/>
    <w:rsid w:val="00AA3608"/>
    <w:rsid w:val="00AA3ABE"/>
    <w:rsid w:val="00AA5747"/>
    <w:rsid w:val="00AA582E"/>
    <w:rsid w:val="00AA61F6"/>
    <w:rsid w:val="00AA65EB"/>
    <w:rsid w:val="00AA68B5"/>
    <w:rsid w:val="00AA6952"/>
    <w:rsid w:val="00AA753D"/>
    <w:rsid w:val="00AA7902"/>
    <w:rsid w:val="00AB0506"/>
    <w:rsid w:val="00AB0B19"/>
    <w:rsid w:val="00AB229A"/>
    <w:rsid w:val="00AB3CB6"/>
    <w:rsid w:val="00AB3DA4"/>
    <w:rsid w:val="00AB3FC9"/>
    <w:rsid w:val="00AB4FA4"/>
    <w:rsid w:val="00AB5CE3"/>
    <w:rsid w:val="00AB60B3"/>
    <w:rsid w:val="00AB71B5"/>
    <w:rsid w:val="00AB72A8"/>
    <w:rsid w:val="00AB7722"/>
    <w:rsid w:val="00AB775B"/>
    <w:rsid w:val="00AB7941"/>
    <w:rsid w:val="00AC0EE9"/>
    <w:rsid w:val="00AC13D0"/>
    <w:rsid w:val="00AC1890"/>
    <w:rsid w:val="00AC20B6"/>
    <w:rsid w:val="00AC2315"/>
    <w:rsid w:val="00AC24E1"/>
    <w:rsid w:val="00AC2E35"/>
    <w:rsid w:val="00AC3EF4"/>
    <w:rsid w:val="00AC41F2"/>
    <w:rsid w:val="00AC4735"/>
    <w:rsid w:val="00AC5174"/>
    <w:rsid w:val="00AC6B9C"/>
    <w:rsid w:val="00AC6D47"/>
    <w:rsid w:val="00AC7130"/>
    <w:rsid w:val="00AC7BD6"/>
    <w:rsid w:val="00AD025C"/>
    <w:rsid w:val="00AD02AF"/>
    <w:rsid w:val="00AD032B"/>
    <w:rsid w:val="00AD03D5"/>
    <w:rsid w:val="00AD041F"/>
    <w:rsid w:val="00AD0C73"/>
    <w:rsid w:val="00AD0E44"/>
    <w:rsid w:val="00AD102D"/>
    <w:rsid w:val="00AD1994"/>
    <w:rsid w:val="00AD1EB6"/>
    <w:rsid w:val="00AD2054"/>
    <w:rsid w:val="00AD4171"/>
    <w:rsid w:val="00AD4DFB"/>
    <w:rsid w:val="00AD535A"/>
    <w:rsid w:val="00AD6DBF"/>
    <w:rsid w:val="00AD764F"/>
    <w:rsid w:val="00AD77BE"/>
    <w:rsid w:val="00AE0145"/>
    <w:rsid w:val="00AE03D0"/>
    <w:rsid w:val="00AE0487"/>
    <w:rsid w:val="00AE1304"/>
    <w:rsid w:val="00AE1B21"/>
    <w:rsid w:val="00AE2291"/>
    <w:rsid w:val="00AE282D"/>
    <w:rsid w:val="00AE4BF3"/>
    <w:rsid w:val="00AE74E4"/>
    <w:rsid w:val="00AE76B4"/>
    <w:rsid w:val="00AF0118"/>
    <w:rsid w:val="00AF070C"/>
    <w:rsid w:val="00AF0B12"/>
    <w:rsid w:val="00AF161F"/>
    <w:rsid w:val="00AF184E"/>
    <w:rsid w:val="00AF317A"/>
    <w:rsid w:val="00AF33A7"/>
    <w:rsid w:val="00AF390C"/>
    <w:rsid w:val="00AF4B6F"/>
    <w:rsid w:val="00AF5B3E"/>
    <w:rsid w:val="00AF5D9A"/>
    <w:rsid w:val="00AF61C2"/>
    <w:rsid w:val="00AF6A19"/>
    <w:rsid w:val="00AF6BEE"/>
    <w:rsid w:val="00AF6E24"/>
    <w:rsid w:val="00AF7AA2"/>
    <w:rsid w:val="00B013B7"/>
    <w:rsid w:val="00B01CF3"/>
    <w:rsid w:val="00B01DFB"/>
    <w:rsid w:val="00B03201"/>
    <w:rsid w:val="00B03459"/>
    <w:rsid w:val="00B03901"/>
    <w:rsid w:val="00B0520F"/>
    <w:rsid w:val="00B05380"/>
    <w:rsid w:val="00B055A0"/>
    <w:rsid w:val="00B05962"/>
    <w:rsid w:val="00B066EC"/>
    <w:rsid w:val="00B06C44"/>
    <w:rsid w:val="00B070A2"/>
    <w:rsid w:val="00B070E4"/>
    <w:rsid w:val="00B10117"/>
    <w:rsid w:val="00B10501"/>
    <w:rsid w:val="00B10B95"/>
    <w:rsid w:val="00B112B9"/>
    <w:rsid w:val="00B1196A"/>
    <w:rsid w:val="00B119AC"/>
    <w:rsid w:val="00B12057"/>
    <w:rsid w:val="00B12476"/>
    <w:rsid w:val="00B125D9"/>
    <w:rsid w:val="00B12743"/>
    <w:rsid w:val="00B12D46"/>
    <w:rsid w:val="00B13571"/>
    <w:rsid w:val="00B13EC9"/>
    <w:rsid w:val="00B1438C"/>
    <w:rsid w:val="00B14FCE"/>
    <w:rsid w:val="00B15449"/>
    <w:rsid w:val="00B15528"/>
    <w:rsid w:val="00B15F74"/>
    <w:rsid w:val="00B16026"/>
    <w:rsid w:val="00B16B0F"/>
    <w:rsid w:val="00B16BFB"/>
    <w:rsid w:val="00B16C2F"/>
    <w:rsid w:val="00B1710F"/>
    <w:rsid w:val="00B173F5"/>
    <w:rsid w:val="00B17574"/>
    <w:rsid w:val="00B2063A"/>
    <w:rsid w:val="00B213FE"/>
    <w:rsid w:val="00B2264B"/>
    <w:rsid w:val="00B2325D"/>
    <w:rsid w:val="00B2463D"/>
    <w:rsid w:val="00B247E8"/>
    <w:rsid w:val="00B2484D"/>
    <w:rsid w:val="00B24F58"/>
    <w:rsid w:val="00B25084"/>
    <w:rsid w:val="00B254D8"/>
    <w:rsid w:val="00B25AA5"/>
    <w:rsid w:val="00B25D83"/>
    <w:rsid w:val="00B2605D"/>
    <w:rsid w:val="00B26185"/>
    <w:rsid w:val="00B26623"/>
    <w:rsid w:val="00B27303"/>
    <w:rsid w:val="00B278BD"/>
    <w:rsid w:val="00B30751"/>
    <w:rsid w:val="00B309AB"/>
    <w:rsid w:val="00B30D62"/>
    <w:rsid w:val="00B315EF"/>
    <w:rsid w:val="00B31B4D"/>
    <w:rsid w:val="00B33940"/>
    <w:rsid w:val="00B3434B"/>
    <w:rsid w:val="00B34713"/>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73C7"/>
    <w:rsid w:val="00B4775B"/>
    <w:rsid w:val="00B47FD1"/>
    <w:rsid w:val="00B5073D"/>
    <w:rsid w:val="00B507E4"/>
    <w:rsid w:val="00B50F77"/>
    <w:rsid w:val="00B516BB"/>
    <w:rsid w:val="00B522D2"/>
    <w:rsid w:val="00B52ACE"/>
    <w:rsid w:val="00B53296"/>
    <w:rsid w:val="00B534D9"/>
    <w:rsid w:val="00B535A6"/>
    <w:rsid w:val="00B53979"/>
    <w:rsid w:val="00B54591"/>
    <w:rsid w:val="00B54FE3"/>
    <w:rsid w:val="00B55D8E"/>
    <w:rsid w:val="00B56429"/>
    <w:rsid w:val="00B57029"/>
    <w:rsid w:val="00B62191"/>
    <w:rsid w:val="00B630DF"/>
    <w:rsid w:val="00B633B6"/>
    <w:rsid w:val="00B64863"/>
    <w:rsid w:val="00B64A35"/>
    <w:rsid w:val="00B654DE"/>
    <w:rsid w:val="00B654E9"/>
    <w:rsid w:val="00B65A62"/>
    <w:rsid w:val="00B65A75"/>
    <w:rsid w:val="00B65EEC"/>
    <w:rsid w:val="00B66A8B"/>
    <w:rsid w:val="00B670BD"/>
    <w:rsid w:val="00B67B2F"/>
    <w:rsid w:val="00B67C7D"/>
    <w:rsid w:val="00B67CED"/>
    <w:rsid w:val="00B70917"/>
    <w:rsid w:val="00B716D9"/>
    <w:rsid w:val="00B71DC5"/>
    <w:rsid w:val="00B7257D"/>
    <w:rsid w:val="00B72F5D"/>
    <w:rsid w:val="00B73DF3"/>
    <w:rsid w:val="00B7421D"/>
    <w:rsid w:val="00B7466B"/>
    <w:rsid w:val="00B7538C"/>
    <w:rsid w:val="00B75BC4"/>
    <w:rsid w:val="00B76068"/>
    <w:rsid w:val="00B76828"/>
    <w:rsid w:val="00B76A56"/>
    <w:rsid w:val="00B76ACA"/>
    <w:rsid w:val="00B772C8"/>
    <w:rsid w:val="00B77E63"/>
    <w:rsid w:val="00B8081D"/>
    <w:rsid w:val="00B8308A"/>
    <w:rsid w:val="00B837FE"/>
    <w:rsid w:val="00B8380F"/>
    <w:rsid w:val="00B83FA5"/>
    <w:rsid w:val="00B841DF"/>
    <w:rsid w:val="00B84CF9"/>
    <w:rsid w:val="00B84DB2"/>
    <w:rsid w:val="00B85C32"/>
    <w:rsid w:val="00B85E1B"/>
    <w:rsid w:val="00B85FEE"/>
    <w:rsid w:val="00B860BA"/>
    <w:rsid w:val="00B87B15"/>
    <w:rsid w:val="00B91707"/>
    <w:rsid w:val="00B91735"/>
    <w:rsid w:val="00B91D5C"/>
    <w:rsid w:val="00B91DE3"/>
    <w:rsid w:val="00B9209C"/>
    <w:rsid w:val="00B920A8"/>
    <w:rsid w:val="00B929D6"/>
    <w:rsid w:val="00B93150"/>
    <w:rsid w:val="00B93325"/>
    <w:rsid w:val="00B933B7"/>
    <w:rsid w:val="00B939B2"/>
    <w:rsid w:val="00B93DC1"/>
    <w:rsid w:val="00B93EF3"/>
    <w:rsid w:val="00B96F98"/>
    <w:rsid w:val="00B97227"/>
    <w:rsid w:val="00B978D5"/>
    <w:rsid w:val="00BA2671"/>
    <w:rsid w:val="00BA369A"/>
    <w:rsid w:val="00BA36F3"/>
    <w:rsid w:val="00BA3719"/>
    <w:rsid w:val="00BA3825"/>
    <w:rsid w:val="00BA3B31"/>
    <w:rsid w:val="00BA40A8"/>
    <w:rsid w:val="00BA50DB"/>
    <w:rsid w:val="00BA51F4"/>
    <w:rsid w:val="00BA5361"/>
    <w:rsid w:val="00BA5832"/>
    <w:rsid w:val="00BA5D8F"/>
    <w:rsid w:val="00BA5F9E"/>
    <w:rsid w:val="00BA6669"/>
    <w:rsid w:val="00BA752D"/>
    <w:rsid w:val="00BA7D35"/>
    <w:rsid w:val="00BB079F"/>
    <w:rsid w:val="00BB0E97"/>
    <w:rsid w:val="00BB225D"/>
    <w:rsid w:val="00BB2735"/>
    <w:rsid w:val="00BB3C1E"/>
    <w:rsid w:val="00BB44F0"/>
    <w:rsid w:val="00BB61F5"/>
    <w:rsid w:val="00BB64AB"/>
    <w:rsid w:val="00BB6791"/>
    <w:rsid w:val="00BB6DA1"/>
    <w:rsid w:val="00BB6F3F"/>
    <w:rsid w:val="00BB7097"/>
    <w:rsid w:val="00BB724E"/>
    <w:rsid w:val="00BB7A15"/>
    <w:rsid w:val="00BB7E38"/>
    <w:rsid w:val="00BB7F2D"/>
    <w:rsid w:val="00BC0C3A"/>
    <w:rsid w:val="00BC2507"/>
    <w:rsid w:val="00BC2681"/>
    <w:rsid w:val="00BC27D1"/>
    <w:rsid w:val="00BC3009"/>
    <w:rsid w:val="00BC3555"/>
    <w:rsid w:val="00BC3FD8"/>
    <w:rsid w:val="00BC4727"/>
    <w:rsid w:val="00BC5EF8"/>
    <w:rsid w:val="00BC70FF"/>
    <w:rsid w:val="00BC7D7C"/>
    <w:rsid w:val="00BD02F5"/>
    <w:rsid w:val="00BD0478"/>
    <w:rsid w:val="00BD1306"/>
    <w:rsid w:val="00BD2AB6"/>
    <w:rsid w:val="00BD34C8"/>
    <w:rsid w:val="00BD3802"/>
    <w:rsid w:val="00BD3EE0"/>
    <w:rsid w:val="00BD3EFB"/>
    <w:rsid w:val="00BD402D"/>
    <w:rsid w:val="00BD467F"/>
    <w:rsid w:val="00BD48CD"/>
    <w:rsid w:val="00BD5114"/>
    <w:rsid w:val="00BD58C5"/>
    <w:rsid w:val="00BD7805"/>
    <w:rsid w:val="00BD7EA3"/>
    <w:rsid w:val="00BE2454"/>
    <w:rsid w:val="00BE27AD"/>
    <w:rsid w:val="00BE2CED"/>
    <w:rsid w:val="00BE31B0"/>
    <w:rsid w:val="00BE3391"/>
    <w:rsid w:val="00BE394B"/>
    <w:rsid w:val="00BE3C3E"/>
    <w:rsid w:val="00BE3F0D"/>
    <w:rsid w:val="00BE3FE7"/>
    <w:rsid w:val="00BE4112"/>
    <w:rsid w:val="00BE4264"/>
    <w:rsid w:val="00BE64CD"/>
    <w:rsid w:val="00BE7CCE"/>
    <w:rsid w:val="00BE7E0C"/>
    <w:rsid w:val="00BF0D4B"/>
    <w:rsid w:val="00BF1375"/>
    <w:rsid w:val="00BF190A"/>
    <w:rsid w:val="00BF2BE9"/>
    <w:rsid w:val="00BF3642"/>
    <w:rsid w:val="00BF36E1"/>
    <w:rsid w:val="00BF3B1B"/>
    <w:rsid w:val="00BF3C23"/>
    <w:rsid w:val="00BF4449"/>
    <w:rsid w:val="00BF4A7E"/>
    <w:rsid w:val="00BF4BCD"/>
    <w:rsid w:val="00BF570B"/>
    <w:rsid w:val="00BF7499"/>
    <w:rsid w:val="00C0059B"/>
    <w:rsid w:val="00C006F6"/>
    <w:rsid w:val="00C00AAD"/>
    <w:rsid w:val="00C0119A"/>
    <w:rsid w:val="00C01340"/>
    <w:rsid w:val="00C030E0"/>
    <w:rsid w:val="00C030E3"/>
    <w:rsid w:val="00C039CB"/>
    <w:rsid w:val="00C03D2A"/>
    <w:rsid w:val="00C0428A"/>
    <w:rsid w:val="00C04AB8"/>
    <w:rsid w:val="00C04DB9"/>
    <w:rsid w:val="00C04FC0"/>
    <w:rsid w:val="00C06218"/>
    <w:rsid w:val="00C06BB8"/>
    <w:rsid w:val="00C07A24"/>
    <w:rsid w:val="00C10BA4"/>
    <w:rsid w:val="00C11096"/>
    <w:rsid w:val="00C110C9"/>
    <w:rsid w:val="00C1111D"/>
    <w:rsid w:val="00C113EB"/>
    <w:rsid w:val="00C11A11"/>
    <w:rsid w:val="00C11E78"/>
    <w:rsid w:val="00C12B51"/>
    <w:rsid w:val="00C12FDB"/>
    <w:rsid w:val="00C13F69"/>
    <w:rsid w:val="00C14D56"/>
    <w:rsid w:val="00C14E23"/>
    <w:rsid w:val="00C1533B"/>
    <w:rsid w:val="00C153CB"/>
    <w:rsid w:val="00C1669F"/>
    <w:rsid w:val="00C175DE"/>
    <w:rsid w:val="00C17A90"/>
    <w:rsid w:val="00C2028A"/>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4D2"/>
    <w:rsid w:val="00C31D87"/>
    <w:rsid w:val="00C32833"/>
    <w:rsid w:val="00C32867"/>
    <w:rsid w:val="00C32E5F"/>
    <w:rsid w:val="00C33079"/>
    <w:rsid w:val="00C33151"/>
    <w:rsid w:val="00C33B6B"/>
    <w:rsid w:val="00C34C53"/>
    <w:rsid w:val="00C35A35"/>
    <w:rsid w:val="00C35AD4"/>
    <w:rsid w:val="00C35C42"/>
    <w:rsid w:val="00C35DB6"/>
    <w:rsid w:val="00C3672C"/>
    <w:rsid w:val="00C367A2"/>
    <w:rsid w:val="00C369ED"/>
    <w:rsid w:val="00C36E71"/>
    <w:rsid w:val="00C371B8"/>
    <w:rsid w:val="00C4055A"/>
    <w:rsid w:val="00C40AF1"/>
    <w:rsid w:val="00C41F12"/>
    <w:rsid w:val="00C421E2"/>
    <w:rsid w:val="00C427B9"/>
    <w:rsid w:val="00C42864"/>
    <w:rsid w:val="00C43B5F"/>
    <w:rsid w:val="00C43B62"/>
    <w:rsid w:val="00C44515"/>
    <w:rsid w:val="00C44B42"/>
    <w:rsid w:val="00C44DD8"/>
    <w:rsid w:val="00C44F1B"/>
    <w:rsid w:val="00C45C0F"/>
    <w:rsid w:val="00C47D26"/>
    <w:rsid w:val="00C47FFB"/>
    <w:rsid w:val="00C51391"/>
    <w:rsid w:val="00C51902"/>
    <w:rsid w:val="00C51954"/>
    <w:rsid w:val="00C51DA9"/>
    <w:rsid w:val="00C5211C"/>
    <w:rsid w:val="00C52C29"/>
    <w:rsid w:val="00C52D5D"/>
    <w:rsid w:val="00C536DC"/>
    <w:rsid w:val="00C53D1B"/>
    <w:rsid w:val="00C54411"/>
    <w:rsid w:val="00C5467F"/>
    <w:rsid w:val="00C553E3"/>
    <w:rsid w:val="00C55A12"/>
    <w:rsid w:val="00C5635F"/>
    <w:rsid w:val="00C56E77"/>
    <w:rsid w:val="00C57448"/>
    <w:rsid w:val="00C601C4"/>
    <w:rsid w:val="00C60B1F"/>
    <w:rsid w:val="00C60E9D"/>
    <w:rsid w:val="00C61494"/>
    <w:rsid w:val="00C61B44"/>
    <w:rsid w:val="00C61E13"/>
    <w:rsid w:val="00C62E55"/>
    <w:rsid w:val="00C633C4"/>
    <w:rsid w:val="00C63D67"/>
    <w:rsid w:val="00C63DA4"/>
    <w:rsid w:val="00C64B65"/>
    <w:rsid w:val="00C6553E"/>
    <w:rsid w:val="00C655A8"/>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0040"/>
    <w:rsid w:val="00C827EC"/>
    <w:rsid w:val="00C82BCC"/>
    <w:rsid w:val="00C831C2"/>
    <w:rsid w:val="00C83A13"/>
    <w:rsid w:val="00C84A4C"/>
    <w:rsid w:val="00C84B43"/>
    <w:rsid w:val="00C854F0"/>
    <w:rsid w:val="00C856F6"/>
    <w:rsid w:val="00C86203"/>
    <w:rsid w:val="00C86E16"/>
    <w:rsid w:val="00C86E7D"/>
    <w:rsid w:val="00C86F10"/>
    <w:rsid w:val="00C90625"/>
    <w:rsid w:val="00C9068C"/>
    <w:rsid w:val="00C912F2"/>
    <w:rsid w:val="00C91BBC"/>
    <w:rsid w:val="00C9240B"/>
    <w:rsid w:val="00C92913"/>
    <w:rsid w:val="00C92967"/>
    <w:rsid w:val="00C92F67"/>
    <w:rsid w:val="00C930F2"/>
    <w:rsid w:val="00C931FF"/>
    <w:rsid w:val="00C94816"/>
    <w:rsid w:val="00C94EA5"/>
    <w:rsid w:val="00C953F6"/>
    <w:rsid w:val="00C97848"/>
    <w:rsid w:val="00C97A16"/>
    <w:rsid w:val="00CA0620"/>
    <w:rsid w:val="00CA140C"/>
    <w:rsid w:val="00CA1498"/>
    <w:rsid w:val="00CA16CD"/>
    <w:rsid w:val="00CA28ED"/>
    <w:rsid w:val="00CA2945"/>
    <w:rsid w:val="00CA2BB2"/>
    <w:rsid w:val="00CA33E6"/>
    <w:rsid w:val="00CA344F"/>
    <w:rsid w:val="00CA3D0C"/>
    <w:rsid w:val="00CA534A"/>
    <w:rsid w:val="00CA53FC"/>
    <w:rsid w:val="00CA55AF"/>
    <w:rsid w:val="00CA64FB"/>
    <w:rsid w:val="00CA654B"/>
    <w:rsid w:val="00CA67CF"/>
    <w:rsid w:val="00CA6805"/>
    <w:rsid w:val="00CA6CC1"/>
    <w:rsid w:val="00CA758B"/>
    <w:rsid w:val="00CB01CC"/>
    <w:rsid w:val="00CB0C76"/>
    <w:rsid w:val="00CB127D"/>
    <w:rsid w:val="00CB2576"/>
    <w:rsid w:val="00CB2946"/>
    <w:rsid w:val="00CB2F58"/>
    <w:rsid w:val="00CB4400"/>
    <w:rsid w:val="00CB4FAC"/>
    <w:rsid w:val="00CB628C"/>
    <w:rsid w:val="00CB72B8"/>
    <w:rsid w:val="00CB75AA"/>
    <w:rsid w:val="00CB7F22"/>
    <w:rsid w:val="00CC08D1"/>
    <w:rsid w:val="00CC14C7"/>
    <w:rsid w:val="00CC1516"/>
    <w:rsid w:val="00CC2CC0"/>
    <w:rsid w:val="00CC3C61"/>
    <w:rsid w:val="00CC40E1"/>
    <w:rsid w:val="00CC4B9A"/>
    <w:rsid w:val="00CC54E1"/>
    <w:rsid w:val="00CC55AA"/>
    <w:rsid w:val="00CC55D7"/>
    <w:rsid w:val="00CC63D1"/>
    <w:rsid w:val="00CC6566"/>
    <w:rsid w:val="00CC78B3"/>
    <w:rsid w:val="00CD0BA8"/>
    <w:rsid w:val="00CD14F4"/>
    <w:rsid w:val="00CD1639"/>
    <w:rsid w:val="00CD1A27"/>
    <w:rsid w:val="00CD2D26"/>
    <w:rsid w:val="00CD4BFE"/>
    <w:rsid w:val="00CD4C7B"/>
    <w:rsid w:val="00CD56FA"/>
    <w:rsid w:val="00CD58FE"/>
    <w:rsid w:val="00CE0952"/>
    <w:rsid w:val="00CE0B0C"/>
    <w:rsid w:val="00CE0D73"/>
    <w:rsid w:val="00CE0F3B"/>
    <w:rsid w:val="00CE0FF2"/>
    <w:rsid w:val="00CE1314"/>
    <w:rsid w:val="00CE147D"/>
    <w:rsid w:val="00CE18E0"/>
    <w:rsid w:val="00CE264D"/>
    <w:rsid w:val="00CE2B64"/>
    <w:rsid w:val="00CE2DE0"/>
    <w:rsid w:val="00CE2F01"/>
    <w:rsid w:val="00CE2F34"/>
    <w:rsid w:val="00CE318D"/>
    <w:rsid w:val="00CE36D1"/>
    <w:rsid w:val="00CE402B"/>
    <w:rsid w:val="00CE4BDC"/>
    <w:rsid w:val="00CE5626"/>
    <w:rsid w:val="00CE5799"/>
    <w:rsid w:val="00CE5C28"/>
    <w:rsid w:val="00CE7095"/>
    <w:rsid w:val="00CE72DF"/>
    <w:rsid w:val="00CF0650"/>
    <w:rsid w:val="00CF079B"/>
    <w:rsid w:val="00CF08D0"/>
    <w:rsid w:val="00CF2050"/>
    <w:rsid w:val="00CF21AF"/>
    <w:rsid w:val="00CF2E1C"/>
    <w:rsid w:val="00CF3F1C"/>
    <w:rsid w:val="00CF41B4"/>
    <w:rsid w:val="00CF590B"/>
    <w:rsid w:val="00CF5AA3"/>
    <w:rsid w:val="00CF60EE"/>
    <w:rsid w:val="00CF6325"/>
    <w:rsid w:val="00CF6590"/>
    <w:rsid w:val="00CF6C32"/>
    <w:rsid w:val="00CF6F3F"/>
    <w:rsid w:val="00CF77F7"/>
    <w:rsid w:val="00D008B9"/>
    <w:rsid w:val="00D02179"/>
    <w:rsid w:val="00D0224E"/>
    <w:rsid w:val="00D02DEA"/>
    <w:rsid w:val="00D02E08"/>
    <w:rsid w:val="00D034DE"/>
    <w:rsid w:val="00D03B53"/>
    <w:rsid w:val="00D0407C"/>
    <w:rsid w:val="00D04088"/>
    <w:rsid w:val="00D046A0"/>
    <w:rsid w:val="00D05024"/>
    <w:rsid w:val="00D05E34"/>
    <w:rsid w:val="00D06BAB"/>
    <w:rsid w:val="00D07A61"/>
    <w:rsid w:val="00D10666"/>
    <w:rsid w:val="00D118AE"/>
    <w:rsid w:val="00D11A7F"/>
    <w:rsid w:val="00D11AEA"/>
    <w:rsid w:val="00D11BCD"/>
    <w:rsid w:val="00D131F1"/>
    <w:rsid w:val="00D141D9"/>
    <w:rsid w:val="00D148F9"/>
    <w:rsid w:val="00D15361"/>
    <w:rsid w:val="00D160A0"/>
    <w:rsid w:val="00D1630E"/>
    <w:rsid w:val="00D1724F"/>
    <w:rsid w:val="00D1743B"/>
    <w:rsid w:val="00D179C4"/>
    <w:rsid w:val="00D209FD"/>
    <w:rsid w:val="00D2152F"/>
    <w:rsid w:val="00D21F0F"/>
    <w:rsid w:val="00D236D5"/>
    <w:rsid w:val="00D24BBE"/>
    <w:rsid w:val="00D25AB3"/>
    <w:rsid w:val="00D262FA"/>
    <w:rsid w:val="00D26404"/>
    <w:rsid w:val="00D2720C"/>
    <w:rsid w:val="00D27694"/>
    <w:rsid w:val="00D27732"/>
    <w:rsid w:val="00D27C8E"/>
    <w:rsid w:val="00D3031D"/>
    <w:rsid w:val="00D3073A"/>
    <w:rsid w:val="00D31586"/>
    <w:rsid w:val="00D32706"/>
    <w:rsid w:val="00D32F1A"/>
    <w:rsid w:val="00D331F4"/>
    <w:rsid w:val="00D33BE3"/>
    <w:rsid w:val="00D33D41"/>
    <w:rsid w:val="00D34544"/>
    <w:rsid w:val="00D36090"/>
    <w:rsid w:val="00D36137"/>
    <w:rsid w:val="00D36772"/>
    <w:rsid w:val="00D36C38"/>
    <w:rsid w:val="00D3792D"/>
    <w:rsid w:val="00D40895"/>
    <w:rsid w:val="00D40D5C"/>
    <w:rsid w:val="00D40E71"/>
    <w:rsid w:val="00D410F6"/>
    <w:rsid w:val="00D420B0"/>
    <w:rsid w:val="00D42529"/>
    <w:rsid w:val="00D42FBB"/>
    <w:rsid w:val="00D43598"/>
    <w:rsid w:val="00D43D38"/>
    <w:rsid w:val="00D44F93"/>
    <w:rsid w:val="00D459C5"/>
    <w:rsid w:val="00D46051"/>
    <w:rsid w:val="00D466DC"/>
    <w:rsid w:val="00D46983"/>
    <w:rsid w:val="00D46E53"/>
    <w:rsid w:val="00D4761F"/>
    <w:rsid w:val="00D50826"/>
    <w:rsid w:val="00D50B13"/>
    <w:rsid w:val="00D50D8F"/>
    <w:rsid w:val="00D50E48"/>
    <w:rsid w:val="00D5112A"/>
    <w:rsid w:val="00D513F1"/>
    <w:rsid w:val="00D51821"/>
    <w:rsid w:val="00D52535"/>
    <w:rsid w:val="00D52951"/>
    <w:rsid w:val="00D52DE8"/>
    <w:rsid w:val="00D5349A"/>
    <w:rsid w:val="00D5357F"/>
    <w:rsid w:val="00D54140"/>
    <w:rsid w:val="00D55A94"/>
    <w:rsid w:val="00D55E47"/>
    <w:rsid w:val="00D55F7E"/>
    <w:rsid w:val="00D565A8"/>
    <w:rsid w:val="00D56AA9"/>
    <w:rsid w:val="00D57808"/>
    <w:rsid w:val="00D606B7"/>
    <w:rsid w:val="00D607FD"/>
    <w:rsid w:val="00D618C2"/>
    <w:rsid w:val="00D61E2E"/>
    <w:rsid w:val="00D62E19"/>
    <w:rsid w:val="00D638CD"/>
    <w:rsid w:val="00D642EA"/>
    <w:rsid w:val="00D6446C"/>
    <w:rsid w:val="00D646FF"/>
    <w:rsid w:val="00D6488C"/>
    <w:rsid w:val="00D64D76"/>
    <w:rsid w:val="00D65270"/>
    <w:rsid w:val="00D66106"/>
    <w:rsid w:val="00D66390"/>
    <w:rsid w:val="00D66700"/>
    <w:rsid w:val="00D67CD1"/>
    <w:rsid w:val="00D7022D"/>
    <w:rsid w:val="00D715FD"/>
    <w:rsid w:val="00D71C2E"/>
    <w:rsid w:val="00D72059"/>
    <w:rsid w:val="00D728BD"/>
    <w:rsid w:val="00D738D6"/>
    <w:rsid w:val="00D7481D"/>
    <w:rsid w:val="00D74CE5"/>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1E49"/>
    <w:rsid w:val="00D828C5"/>
    <w:rsid w:val="00D82CE7"/>
    <w:rsid w:val="00D82E0F"/>
    <w:rsid w:val="00D83161"/>
    <w:rsid w:val="00D831C5"/>
    <w:rsid w:val="00D83D41"/>
    <w:rsid w:val="00D83E90"/>
    <w:rsid w:val="00D841B2"/>
    <w:rsid w:val="00D84D06"/>
    <w:rsid w:val="00D854BE"/>
    <w:rsid w:val="00D85541"/>
    <w:rsid w:val="00D865AF"/>
    <w:rsid w:val="00D86F1B"/>
    <w:rsid w:val="00D876DC"/>
    <w:rsid w:val="00D87C13"/>
    <w:rsid w:val="00D87E00"/>
    <w:rsid w:val="00D903E8"/>
    <w:rsid w:val="00D9084B"/>
    <w:rsid w:val="00D91233"/>
    <w:rsid w:val="00D9134D"/>
    <w:rsid w:val="00D9164F"/>
    <w:rsid w:val="00D91EF8"/>
    <w:rsid w:val="00D92E91"/>
    <w:rsid w:val="00D93062"/>
    <w:rsid w:val="00D93440"/>
    <w:rsid w:val="00D940DE"/>
    <w:rsid w:val="00D94633"/>
    <w:rsid w:val="00D94A3D"/>
    <w:rsid w:val="00D94E92"/>
    <w:rsid w:val="00D962B9"/>
    <w:rsid w:val="00D96328"/>
    <w:rsid w:val="00D96770"/>
    <w:rsid w:val="00D96D11"/>
    <w:rsid w:val="00D96E38"/>
    <w:rsid w:val="00DA11D3"/>
    <w:rsid w:val="00DA14C8"/>
    <w:rsid w:val="00DA1CE8"/>
    <w:rsid w:val="00DA2138"/>
    <w:rsid w:val="00DA2E37"/>
    <w:rsid w:val="00DA3073"/>
    <w:rsid w:val="00DA4C4E"/>
    <w:rsid w:val="00DA520C"/>
    <w:rsid w:val="00DA5F93"/>
    <w:rsid w:val="00DA682D"/>
    <w:rsid w:val="00DA6C0F"/>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D23"/>
    <w:rsid w:val="00DB7EB1"/>
    <w:rsid w:val="00DC023F"/>
    <w:rsid w:val="00DC0A10"/>
    <w:rsid w:val="00DC1613"/>
    <w:rsid w:val="00DC168B"/>
    <w:rsid w:val="00DC309B"/>
    <w:rsid w:val="00DC3400"/>
    <w:rsid w:val="00DC3C06"/>
    <w:rsid w:val="00DC3CDA"/>
    <w:rsid w:val="00DC4DA2"/>
    <w:rsid w:val="00DC5261"/>
    <w:rsid w:val="00DC5EF5"/>
    <w:rsid w:val="00DC6823"/>
    <w:rsid w:val="00DC6BAE"/>
    <w:rsid w:val="00DC749F"/>
    <w:rsid w:val="00DC74DD"/>
    <w:rsid w:val="00DC7753"/>
    <w:rsid w:val="00DD07E2"/>
    <w:rsid w:val="00DD080D"/>
    <w:rsid w:val="00DD0EE8"/>
    <w:rsid w:val="00DD2845"/>
    <w:rsid w:val="00DD3B9E"/>
    <w:rsid w:val="00DD411C"/>
    <w:rsid w:val="00DD5D78"/>
    <w:rsid w:val="00DD6445"/>
    <w:rsid w:val="00DD680B"/>
    <w:rsid w:val="00DD6C4B"/>
    <w:rsid w:val="00DD776A"/>
    <w:rsid w:val="00DD7AC2"/>
    <w:rsid w:val="00DD7CBD"/>
    <w:rsid w:val="00DE04D0"/>
    <w:rsid w:val="00DE0B9D"/>
    <w:rsid w:val="00DE0DFC"/>
    <w:rsid w:val="00DE25D2"/>
    <w:rsid w:val="00DE3055"/>
    <w:rsid w:val="00DE3575"/>
    <w:rsid w:val="00DE39DC"/>
    <w:rsid w:val="00DE3CA7"/>
    <w:rsid w:val="00DE43A1"/>
    <w:rsid w:val="00DE557B"/>
    <w:rsid w:val="00DE72EE"/>
    <w:rsid w:val="00DE77B4"/>
    <w:rsid w:val="00DF03E2"/>
    <w:rsid w:val="00DF1089"/>
    <w:rsid w:val="00DF1301"/>
    <w:rsid w:val="00DF1740"/>
    <w:rsid w:val="00DF2695"/>
    <w:rsid w:val="00DF2714"/>
    <w:rsid w:val="00DF31F5"/>
    <w:rsid w:val="00DF33A9"/>
    <w:rsid w:val="00DF4348"/>
    <w:rsid w:val="00DF4D3B"/>
    <w:rsid w:val="00DF5B59"/>
    <w:rsid w:val="00DF64CC"/>
    <w:rsid w:val="00DF6F94"/>
    <w:rsid w:val="00DF76F2"/>
    <w:rsid w:val="00DF7C20"/>
    <w:rsid w:val="00DF7D7D"/>
    <w:rsid w:val="00E007DD"/>
    <w:rsid w:val="00E00966"/>
    <w:rsid w:val="00E00B80"/>
    <w:rsid w:val="00E019D9"/>
    <w:rsid w:val="00E01A6C"/>
    <w:rsid w:val="00E023F3"/>
    <w:rsid w:val="00E02957"/>
    <w:rsid w:val="00E02A00"/>
    <w:rsid w:val="00E03EF4"/>
    <w:rsid w:val="00E05BC3"/>
    <w:rsid w:val="00E071C2"/>
    <w:rsid w:val="00E07BBC"/>
    <w:rsid w:val="00E10012"/>
    <w:rsid w:val="00E11807"/>
    <w:rsid w:val="00E11AAF"/>
    <w:rsid w:val="00E120B3"/>
    <w:rsid w:val="00E1213A"/>
    <w:rsid w:val="00E128EF"/>
    <w:rsid w:val="00E12E06"/>
    <w:rsid w:val="00E13163"/>
    <w:rsid w:val="00E1365C"/>
    <w:rsid w:val="00E14059"/>
    <w:rsid w:val="00E1459A"/>
    <w:rsid w:val="00E1658B"/>
    <w:rsid w:val="00E16758"/>
    <w:rsid w:val="00E168E2"/>
    <w:rsid w:val="00E1759B"/>
    <w:rsid w:val="00E17BB7"/>
    <w:rsid w:val="00E2045C"/>
    <w:rsid w:val="00E21546"/>
    <w:rsid w:val="00E23346"/>
    <w:rsid w:val="00E2475E"/>
    <w:rsid w:val="00E24894"/>
    <w:rsid w:val="00E251E4"/>
    <w:rsid w:val="00E2532F"/>
    <w:rsid w:val="00E25877"/>
    <w:rsid w:val="00E269CE"/>
    <w:rsid w:val="00E26CBB"/>
    <w:rsid w:val="00E27759"/>
    <w:rsid w:val="00E278FC"/>
    <w:rsid w:val="00E31261"/>
    <w:rsid w:val="00E320CD"/>
    <w:rsid w:val="00E3243F"/>
    <w:rsid w:val="00E325CD"/>
    <w:rsid w:val="00E32CF7"/>
    <w:rsid w:val="00E345BB"/>
    <w:rsid w:val="00E34DBD"/>
    <w:rsid w:val="00E355E7"/>
    <w:rsid w:val="00E362E2"/>
    <w:rsid w:val="00E364C5"/>
    <w:rsid w:val="00E36C24"/>
    <w:rsid w:val="00E37503"/>
    <w:rsid w:val="00E40021"/>
    <w:rsid w:val="00E40D20"/>
    <w:rsid w:val="00E41326"/>
    <w:rsid w:val="00E41D66"/>
    <w:rsid w:val="00E427A0"/>
    <w:rsid w:val="00E429CD"/>
    <w:rsid w:val="00E42D0C"/>
    <w:rsid w:val="00E44585"/>
    <w:rsid w:val="00E44E37"/>
    <w:rsid w:val="00E450EE"/>
    <w:rsid w:val="00E459F2"/>
    <w:rsid w:val="00E45ACA"/>
    <w:rsid w:val="00E464C9"/>
    <w:rsid w:val="00E46C08"/>
    <w:rsid w:val="00E471CF"/>
    <w:rsid w:val="00E476FE"/>
    <w:rsid w:val="00E478E8"/>
    <w:rsid w:val="00E505F5"/>
    <w:rsid w:val="00E506A2"/>
    <w:rsid w:val="00E525D3"/>
    <w:rsid w:val="00E53663"/>
    <w:rsid w:val="00E53A00"/>
    <w:rsid w:val="00E53FFA"/>
    <w:rsid w:val="00E55C4C"/>
    <w:rsid w:val="00E55CFA"/>
    <w:rsid w:val="00E56966"/>
    <w:rsid w:val="00E56A76"/>
    <w:rsid w:val="00E60231"/>
    <w:rsid w:val="00E610BB"/>
    <w:rsid w:val="00E61104"/>
    <w:rsid w:val="00E62835"/>
    <w:rsid w:val="00E656AA"/>
    <w:rsid w:val="00E66E19"/>
    <w:rsid w:val="00E671C0"/>
    <w:rsid w:val="00E70D97"/>
    <w:rsid w:val="00E70DE3"/>
    <w:rsid w:val="00E70E22"/>
    <w:rsid w:val="00E7113A"/>
    <w:rsid w:val="00E71F2E"/>
    <w:rsid w:val="00E73EED"/>
    <w:rsid w:val="00E7434C"/>
    <w:rsid w:val="00E75804"/>
    <w:rsid w:val="00E761A0"/>
    <w:rsid w:val="00E765BE"/>
    <w:rsid w:val="00E76D0C"/>
    <w:rsid w:val="00E77645"/>
    <w:rsid w:val="00E77D87"/>
    <w:rsid w:val="00E77E0B"/>
    <w:rsid w:val="00E81393"/>
    <w:rsid w:val="00E81F63"/>
    <w:rsid w:val="00E832F0"/>
    <w:rsid w:val="00E835DB"/>
    <w:rsid w:val="00E83697"/>
    <w:rsid w:val="00E839CE"/>
    <w:rsid w:val="00E859B6"/>
    <w:rsid w:val="00E85FC0"/>
    <w:rsid w:val="00E866B4"/>
    <w:rsid w:val="00E87151"/>
    <w:rsid w:val="00E87341"/>
    <w:rsid w:val="00E87A60"/>
    <w:rsid w:val="00E87AD4"/>
    <w:rsid w:val="00E87CD1"/>
    <w:rsid w:val="00E90A43"/>
    <w:rsid w:val="00E9171A"/>
    <w:rsid w:val="00E92397"/>
    <w:rsid w:val="00E9279A"/>
    <w:rsid w:val="00E92E95"/>
    <w:rsid w:val="00E93112"/>
    <w:rsid w:val="00E939AE"/>
    <w:rsid w:val="00E94188"/>
    <w:rsid w:val="00E941DC"/>
    <w:rsid w:val="00E947B5"/>
    <w:rsid w:val="00E961F1"/>
    <w:rsid w:val="00E9697B"/>
    <w:rsid w:val="00E972A6"/>
    <w:rsid w:val="00EA00F4"/>
    <w:rsid w:val="00EA0C61"/>
    <w:rsid w:val="00EA1846"/>
    <w:rsid w:val="00EA1C56"/>
    <w:rsid w:val="00EA299D"/>
    <w:rsid w:val="00EA2F39"/>
    <w:rsid w:val="00EA3F88"/>
    <w:rsid w:val="00EA42BF"/>
    <w:rsid w:val="00EA57BE"/>
    <w:rsid w:val="00EA5AD3"/>
    <w:rsid w:val="00EA66C9"/>
    <w:rsid w:val="00EA68F2"/>
    <w:rsid w:val="00EB0B43"/>
    <w:rsid w:val="00EB0C94"/>
    <w:rsid w:val="00EB0DBD"/>
    <w:rsid w:val="00EB0F5D"/>
    <w:rsid w:val="00EB11D0"/>
    <w:rsid w:val="00EB138E"/>
    <w:rsid w:val="00EB1AEC"/>
    <w:rsid w:val="00EB20BD"/>
    <w:rsid w:val="00EB28B5"/>
    <w:rsid w:val="00EB35FE"/>
    <w:rsid w:val="00EB4C84"/>
    <w:rsid w:val="00EB5471"/>
    <w:rsid w:val="00EB55C7"/>
    <w:rsid w:val="00EB5D32"/>
    <w:rsid w:val="00EB6745"/>
    <w:rsid w:val="00EB6989"/>
    <w:rsid w:val="00EB78EA"/>
    <w:rsid w:val="00EB7B74"/>
    <w:rsid w:val="00EC02EB"/>
    <w:rsid w:val="00EC2544"/>
    <w:rsid w:val="00EC257B"/>
    <w:rsid w:val="00EC261F"/>
    <w:rsid w:val="00EC285A"/>
    <w:rsid w:val="00EC2F20"/>
    <w:rsid w:val="00EC4064"/>
    <w:rsid w:val="00EC4A25"/>
    <w:rsid w:val="00EC4C25"/>
    <w:rsid w:val="00EC5782"/>
    <w:rsid w:val="00EC7634"/>
    <w:rsid w:val="00ED030C"/>
    <w:rsid w:val="00ED09EC"/>
    <w:rsid w:val="00ED1B59"/>
    <w:rsid w:val="00ED2195"/>
    <w:rsid w:val="00ED2DEB"/>
    <w:rsid w:val="00ED2F2D"/>
    <w:rsid w:val="00ED33E2"/>
    <w:rsid w:val="00ED35ED"/>
    <w:rsid w:val="00ED397E"/>
    <w:rsid w:val="00ED5960"/>
    <w:rsid w:val="00ED5D20"/>
    <w:rsid w:val="00ED5DCA"/>
    <w:rsid w:val="00ED72D9"/>
    <w:rsid w:val="00ED7F22"/>
    <w:rsid w:val="00EE08DF"/>
    <w:rsid w:val="00EE1230"/>
    <w:rsid w:val="00EE1977"/>
    <w:rsid w:val="00EE2741"/>
    <w:rsid w:val="00EE2CC2"/>
    <w:rsid w:val="00EE3647"/>
    <w:rsid w:val="00EE391A"/>
    <w:rsid w:val="00EE3E2B"/>
    <w:rsid w:val="00EE400D"/>
    <w:rsid w:val="00EE4689"/>
    <w:rsid w:val="00EF2494"/>
    <w:rsid w:val="00EF25B3"/>
    <w:rsid w:val="00EF2FB4"/>
    <w:rsid w:val="00EF3225"/>
    <w:rsid w:val="00EF3628"/>
    <w:rsid w:val="00EF3B4A"/>
    <w:rsid w:val="00EF53E2"/>
    <w:rsid w:val="00EF5572"/>
    <w:rsid w:val="00EF559F"/>
    <w:rsid w:val="00EF612C"/>
    <w:rsid w:val="00EF63DD"/>
    <w:rsid w:val="00EF67E7"/>
    <w:rsid w:val="00EF70F3"/>
    <w:rsid w:val="00EF7569"/>
    <w:rsid w:val="00F00374"/>
    <w:rsid w:val="00F0203D"/>
    <w:rsid w:val="00F023C1"/>
    <w:rsid w:val="00F025A2"/>
    <w:rsid w:val="00F0261F"/>
    <w:rsid w:val="00F02A6B"/>
    <w:rsid w:val="00F02CE3"/>
    <w:rsid w:val="00F03585"/>
    <w:rsid w:val="00F036E9"/>
    <w:rsid w:val="00F03732"/>
    <w:rsid w:val="00F04A2A"/>
    <w:rsid w:val="00F04B26"/>
    <w:rsid w:val="00F0585F"/>
    <w:rsid w:val="00F06434"/>
    <w:rsid w:val="00F064B7"/>
    <w:rsid w:val="00F068EC"/>
    <w:rsid w:val="00F07366"/>
    <w:rsid w:val="00F07388"/>
    <w:rsid w:val="00F0742F"/>
    <w:rsid w:val="00F075E1"/>
    <w:rsid w:val="00F07837"/>
    <w:rsid w:val="00F103FA"/>
    <w:rsid w:val="00F114CA"/>
    <w:rsid w:val="00F1177D"/>
    <w:rsid w:val="00F11D97"/>
    <w:rsid w:val="00F128A8"/>
    <w:rsid w:val="00F12EB3"/>
    <w:rsid w:val="00F12F89"/>
    <w:rsid w:val="00F1334F"/>
    <w:rsid w:val="00F13364"/>
    <w:rsid w:val="00F142CC"/>
    <w:rsid w:val="00F1459E"/>
    <w:rsid w:val="00F15E61"/>
    <w:rsid w:val="00F1694C"/>
    <w:rsid w:val="00F16B27"/>
    <w:rsid w:val="00F1741D"/>
    <w:rsid w:val="00F20140"/>
    <w:rsid w:val="00F2026E"/>
    <w:rsid w:val="00F20520"/>
    <w:rsid w:val="00F21E05"/>
    <w:rsid w:val="00F21F0C"/>
    <w:rsid w:val="00F2210A"/>
    <w:rsid w:val="00F228EA"/>
    <w:rsid w:val="00F228FE"/>
    <w:rsid w:val="00F22D35"/>
    <w:rsid w:val="00F22E74"/>
    <w:rsid w:val="00F23801"/>
    <w:rsid w:val="00F23841"/>
    <w:rsid w:val="00F23A86"/>
    <w:rsid w:val="00F23E2C"/>
    <w:rsid w:val="00F24C6D"/>
    <w:rsid w:val="00F25AC8"/>
    <w:rsid w:val="00F25E0D"/>
    <w:rsid w:val="00F26661"/>
    <w:rsid w:val="00F26E78"/>
    <w:rsid w:val="00F2750F"/>
    <w:rsid w:val="00F27C88"/>
    <w:rsid w:val="00F30522"/>
    <w:rsid w:val="00F307D5"/>
    <w:rsid w:val="00F31372"/>
    <w:rsid w:val="00F32158"/>
    <w:rsid w:val="00F327CD"/>
    <w:rsid w:val="00F33430"/>
    <w:rsid w:val="00F33638"/>
    <w:rsid w:val="00F33935"/>
    <w:rsid w:val="00F35237"/>
    <w:rsid w:val="00F3540E"/>
    <w:rsid w:val="00F35B98"/>
    <w:rsid w:val="00F362C3"/>
    <w:rsid w:val="00F37743"/>
    <w:rsid w:val="00F40A5E"/>
    <w:rsid w:val="00F414B4"/>
    <w:rsid w:val="00F41BAA"/>
    <w:rsid w:val="00F41EE4"/>
    <w:rsid w:val="00F4218B"/>
    <w:rsid w:val="00F42889"/>
    <w:rsid w:val="00F4319E"/>
    <w:rsid w:val="00F43FCF"/>
    <w:rsid w:val="00F44991"/>
    <w:rsid w:val="00F46C34"/>
    <w:rsid w:val="00F46CAC"/>
    <w:rsid w:val="00F4719E"/>
    <w:rsid w:val="00F47C47"/>
    <w:rsid w:val="00F518B5"/>
    <w:rsid w:val="00F52054"/>
    <w:rsid w:val="00F521F9"/>
    <w:rsid w:val="00F53982"/>
    <w:rsid w:val="00F53DD9"/>
    <w:rsid w:val="00F5403C"/>
    <w:rsid w:val="00F54113"/>
    <w:rsid w:val="00F549B6"/>
    <w:rsid w:val="00F54A3D"/>
    <w:rsid w:val="00F54CB0"/>
    <w:rsid w:val="00F54DBD"/>
    <w:rsid w:val="00F54ECF"/>
    <w:rsid w:val="00F55E3D"/>
    <w:rsid w:val="00F56746"/>
    <w:rsid w:val="00F56BB2"/>
    <w:rsid w:val="00F56CCA"/>
    <w:rsid w:val="00F5799A"/>
    <w:rsid w:val="00F579CD"/>
    <w:rsid w:val="00F57BB0"/>
    <w:rsid w:val="00F57FEA"/>
    <w:rsid w:val="00F604AF"/>
    <w:rsid w:val="00F60C75"/>
    <w:rsid w:val="00F614E8"/>
    <w:rsid w:val="00F61A06"/>
    <w:rsid w:val="00F61BA8"/>
    <w:rsid w:val="00F62130"/>
    <w:rsid w:val="00F6364C"/>
    <w:rsid w:val="00F63D0F"/>
    <w:rsid w:val="00F64F5C"/>
    <w:rsid w:val="00F653B8"/>
    <w:rsid w:val="00F65467"/>
    <w:rsid w:val="00F6661F"/>
    <w:rsid w:val="00F66B96"/>
    <w:rsid w:val="00F67978"/>
    <w:rsid w:val="00F70DC5"/>
    <w:rsid w:val="00F70E5A"/>
    <w:rsid w:val="00F70FEE"/>
    <w:rsid w:val="00F71B89"/>
    <w:rsid w:val="00F729CB"/>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4F27"/>
    <w:rsid w:val="00F868D8"/>
    <w:rsid w:val="00F87257"/>
    <w:rsid w:val="00F87639"/>
    <w:rsid w:val="00F87F3E"/>
    <w:rsid w:val="00F9049A"/>
    <w:rsid w:val="00F906B2"/>
    <w:rsid w:val="00F90A97"/>
    <w:rsid w:val="00F9101D"/>
    <w:rsid w:val="00F91D77"/>
    <w:rsid w:val="00F92A9E"/>
    <w:rsid w:val="00F92BE6"/>
    <w:rsid w:val="00F92D00"/>
    <w:rsid w:val="00F93270"/>
    <w:rsid w:val="00F941DF"/>
    <w:rsid w:val="00F94C91"/>
    <w:rsid w:val="00F95303"/>
    <w:rsid w:val="00F95757"/>
    <w:rsid w:val="00F9685B"/>
    <w:rsid w:val="00F96989"/>
    <w:rsid w:val="00F97005"/>
    <w:rsid w:val="00F97565"/>
    <w:rsid w:val="00F97883"/>
    <w:rsid w:val="00FA0062"/>
    <w:rsid w:val="00FA0437"/>
    <w:rsid w:val="00FA101B"/>
    <w:rsid w:val="00FA1266"/>
    <w:rsid w:val="00FA235B"/>
    <w:rsid w:val="00FA2568"/>
    <w:rsid w:val="00FA306F"/>
    <w:rsid w:val="00FA336B"/>
    <w:rsid w:val="00FA4416"/>
    <w:rsid w:val="00FA45F4"/>
    <w:rsid w:val="00FA4B1C"/>
    <w:rsid w:val="00FA5AC3"/>
    <w:rsid w:val="00FA65F2"/>
    <w:rsid w:val="00FA6A07"/>
    <w:rsid w:val="00FA7293"/>
    <w:rsid w:val="00FA79A4"/>
    <w:rsid w:val="00FB0972"/>
    <w:rsid w:val="00FB0B1B"/>
    <w:rsid w:val="00FB0F3D"/>
    <w:rsid w:val="00FB1327"/>
    <w:rsid w:val="00FB206A"/>
    <w:rsid w:val="00FB270B"/>
    <w:rsid w:val="00FB331B"/>
    <w:rsid w:val="00FB36FA"/>
    <w:rsid w:val="00FB451F"/>
    <w:rsid w:val="00FB49F1"/>
    <w:rsid w:val="00FB4C0E"/>
    <w:rsid w:val="00FB5157"/>
    <w:rsid w:val="00FB66B8"/>
    <w:rsid w:val="00FB6CE3"/>
    <w:rsid w:val="00FB7A7A"/>
    <w:rsid w:val="00FB7A8F"/>
    <w:rsid w:val="00FC1192"/>
    <w:rsid w:val="00FC1934"/>
    <w:rsid w:val="00FC1A19"/>
    <w:rsid w:val="00FC2067"/>
    <w:rsid w:val="00FC2159"/>
    <w:rsid w:val="00FC2D45"/>
    <w:rsid w:val="00FC3BC1"/>
    <w:rsid w:val="00FC4FA1"/>
    <w:rsid w:val="00FC553D"/>
    <w:rsid w:val="00FC5762"/>
    <w:rsid w:val="00FC619A"/>
    <w:rsid w:val="00FC7C80"/>
    <w:rsid w:val="00FD199F"/>
    <w:rsid w:val="00FD1C24"/>
    <w:rsid w:val="00FD1D58"/>
    <w:rsid w:val="00FD1DD9"/>
    <w:rsid w:val="00FD205B"/>
    <w:rsid w:val="00FD2B57"/>
    <w:rsid w:val="00FD3F3F"/>
    <w:rsid w:val="00FD4E9B"/>
    <w:rsid w:val="00FD5079"/>
    <w:rsid w:val="00FD539B"/>
    <w:rsid w:val="00FD568B"/>
    <w:rsid w:val="00FD693D"/>
    <w:rsid w:val="00FD76FC"/>
    <w:rsid w:val="00FE0635"/>
    <w:rsid w:val="00FE0A22"/>
    <w:rsid w:val="00FE106D"/>
    <w:rsid w:val="00FE251B"/>
    <w:rsid w:val="00FE2DBE"/>
    <w:rsid w:val="00FE5225"/>
    <w:rsid w:val="00FE6A70"/>
    <w:rsid w:val="00FE6F0A"/>
    <w:rsid w:val="00FE7143"/>
    <w:rsid w:val="00FF027E"/>
    <w:rsid w:val="00FF0DBB"/>
    <w:rsid w:val="00FF0E12"/>
    <w:rsid w:val="00FF0E1E"/>
    <w:rsid w:val="00FF19BA"/>
    <w:rsid w:val="00FF2770"/>
    <w:rsid w:val="00FF2B51"/>
    <w:rsid w:val="00FF2E78"/>
    <w:rsid w:val="00FF3197"/>
    <w:rsid w:val="00FF354D"/>
    <w:rsid w:val="00FF38CC"/>
    <w:rsid w:val="00FF3CEA"/>
    <w:rsid w:val="00FF3E56"/>
    <w:rsid w:val="00FF3EA7"/>
    <w:rsid w:val="00FF43D2"/>
    <w:rsid w:val="00FF6763"/>
    <w:rsid w:val="00FF6769"/>
    <w:rsid w:val="00FF76A5"/>
    <w:rsid w:val="00FF7CD2"/>
    <w:rsid w:val="01E068C6"/>
    <w:rsid w:val="027C841F"/>
    <w:rsid w:val="0291C920"/>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D2C46C"/>
    <w:rsid w:val="101A365D"/>
    <w:rsid w:val="1052C876"/>
    <w:rsid w:val="1070FBCB"/>
    <w:rsid w:val="1162C3DD"/>
    <w:rsid w:val="11A5D65D"/>
    <w:rsid w:val="12B925B6"/>
    <w:rsid w:val="12F71DE4"/>
    <w:rsid w:val="135D1E8C"/>
    <w:rsid w:val="13BF90BF"/>
    <w:rsid w:val="13F0D91B"/>
    <w:rsid w:val="14A98240"/>
    <w:rsid w:val="14C94A57"/>
    <w:rsid w:val="14C9F48D"/>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495378"/>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19B30"/>
  <w15:docId w15:val="{56F3D165-D82A-44DC-8552-01AE6FE29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qFormat="1"/>
    <w:lsdException w:name="index 4" w:qFormat="1"/>
    <w:lsdException w:name="index 5" w:qFormat="1"/>
    <w:lsdException w:name="index 6"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page number"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5"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Body Text Indent" w:qFormat="1"/>
    <w:lsdException w:name="List Continue" w:qFormat="1"/>
    <w:lsdException w:name="List Continue 5" w:qFormat="1"/>
    <w:lsdException w:name="Message Header" w:qFormat="1"/>
    <w:lsdException w:name="Subtitle" w:qFormat="1"/>
    <w:lsdException w:name="Salutation" w:qFormat="1"/>
    <w:lsdException w:name="Body Text 2" w:qFormat="1"/>
    <w:lsdException w:name="Body Text 3" w:qFormat="1"/>
    <w:lsdException w:name="Hyperlink" w:uiPriority="99"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Preformatted" w:qFormat="1"/>
    <w:lsdException w:name="HTML Sample"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qFormat/>
    <w:pPr>
      <w:numPr>
        <w:numId w:val="3"/>
      </w:numPr>
      <w:contextualSpacing/>
    </w:pPr>
  </w:style>
  <w:style w:type="paragraph" w:styleId="NormalIndent">
    <w:name w:val="Normal Indent"/>
    <w:basedOn w:val="Normal"/>
    <w:pPr>
      <w:ind w:left="720"/>
    </w:pPr>
  </w:style>
  <w:style w:type="paragraph" w:styleId="Caption">
    <w:name w:val="caption"/>
    <w:basedOn w:val="Normal"/>
    <w:next w:val="Normal"/>
    <w:link w:val="CaptionChar"/>
    <w:unhideWhenUsed/>
    <w:qFormat/>
    <w:rPr>
      <w:rFonts w:eastAsia="Yu Mincho"/>
      <w:b/>
      <w:bCs/>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sz w:val="24"/>
      <w:szCs w:val="24"/>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cs="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cs="Consolas"/>
    </w:rPr>
  </w:style>
  <w:style w:type="paragraph" w:styleId="NormalWeb">
    <w:name w:val="Normal (Web)"/>
    <w:basedOn w:val="Normal"/>
    <w:uiPriority w:val="99"/>
    <w:unhideWhenUsed/>
    <w:pPr>
      <w:spacing w:before="100" w:beforeAutospacing="1" w:after="100" w:afterAutospacing="1" w:line="259" w:lineRule="auto"/>
    </w:pPr>
    <w:rPr>
      <w:rFonts w:ascii="Calibri" w:eastAsiaTheme="minorEastAsia" w:hAnsi="Calibri" w:cs="Calibri"/>
      <w:sz w:val="22"/>
      <w:szCs w:val="22"/>
      <w:lang w:val="en-US" w:eastAsia="zh-CN"/>
    </w:rPr>
  </w:style>
  <w:style w:type="paragraph" w:styleId="ListContinue3">
    <w:name w:val="List Continue 3"/>
    <w:basedOn w:val="Normal"/>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Heading1Char">
    <w:name w:val="Heading 1 Char"/>
    <w:basedOn w:val="DefaultParagraphFont"/>
    <w:link w:val="Heading1"/>
    <w:rPr>
      <w:rFonts w:ascii="Arial" w:hAnsi="Arial"/>
      <w:sz w:val="36"/>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CaptionChar">
    <w:name w:val="Caption Char"/>
    <w:link w:val="Caption"/>
    <w:qFormat/>
    <w:locked/>
    <w:rPr>
      <w:rFonts w:eastAsia="Yu Mincho"/>
      <w:b/>
      <w:bCs/>
      <w:lang w:eastAsia="en-US"/>
    </w:rPr>
  </w:style>
  <w:style w:type="paragraph" w:customStyle="1" w:styleId="Revision1">
    <w:name w:val="Revision1"/>
    <w:hidden/>
    <w:uiPriority w:val="99"/>
    <w:semiHidden/>
    <w:qFormat/>
    <w:rPr>
      <w:lang w:val="en-GB" w:eastAsia="en-US"/>
    </w:rPr>
  </w:style>
  <w:style w:type="character" w:customStyle="1" w:styleId="TALCar">
    <w:name w:val="TAL Car"/>
    <w:link w:val="TAL"/>
    <w:qFormat/>
    <w:rPr>
      <w:rFonts w:ascii="Arial" w:hAnsi="Arial"/>
      <w:sz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Pr>
      <w:lang w:eastAsia="en-US"/>
    </w:rPr>
  </w:style>
  <w:style w:type="character" w:customStyle="1" w:styleId="EditorsNoteChar">
    <w:name w:val="Editor's Note Char"/>
    <w:link w:val="EditorsNote"/>
    <w:qFormat/>
    <w:locked/>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B1Char1">
    <w:name w:val="B1 Char1"/>
    <w:qFormat/>
    <w:rPr>
      <w:rFonts w:ascii="Times New Roman" w:hAnsi="Times New Roman"/>
      <w:lang w:val="en-GB" w:eastAsia="en-US"/>
    </w:rPr>
  </w:style>
  <w:style w:type="character" w:customStyle="1" w:styleId="THChar">
    <w:name w:val="TH Char"/>
    <w:link w:val="TH"/>
    <w:qFormat/>
    <w:rPr>
      <w:rFonts w:ascii="Arial" w:hAnsi="Arial"/>
      <w:b/>
      <w:lang w:eastAsia="en-US"/>
    </w:rPr>
  </w:style>
  <w:style w:type="character" w:customStyle="1" w:styleId="TFZchn">
    <w:name w:val="TF Zchn"/>
    <w:qFormat/>
    <w:rPr>
      <w:rFonts w:ascii="Arial" w:hAnsi="Arial"/>
      <w:b/>
      <w:lang w:val="en-GB" w:eastAsia="en-US"/>
    </w:rPr>
  </w:style>
  <w:style w:type="character" w:customStyle="1" w:styleId="TAHChar">
    <w:name w:val="TAH Char"/>
    <w:link w:val="TAH"/>
    <w:qFormat/>
    <w:rPr>
      <w:rFonts w:ascii="Arial" w:hAnsi="Arial"/>
      <w:b/>
      <w:sz w:val="18"/>
      <w:lang w:eastAsia="en-US"/>
    </w:rPr>
  </w:style>
  <w:style w:type="character" w:customStyle="1" w:styleId="CRCoverPageZchn">
    <w:name w:val="CR Cover Page Zchn"/>
    <w:link w:val="CRCoverPage"/>
    <w:qFormat/>
    <w:locked/>
    <w:rPr>
      <w:rFonts w:ascii="Arial" w:eastAsia="MS Mincho" w:hAnsi="Arial"/>
      <w:lang w:eastAsia="en-US"/>
    </w:rPr>
  </w:style>
  <w:style w:type="character" w:customStyle="1" w:styleId="B2Car">
    <w:name w:val="B2 Car"/>
    <w:link w:val="B2"/>
    <w:qFormat/>
    <w:rPr>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paragraph" w:customStyle="1" w:styleId="Revision10">
    <w:name w:val="Revision1"/>
    <w:hidden/>
    <w:uiPriority w:val="99"/>
    <w:semiHidden/>
    <w:pPr>
      <w:spacing w:after="160" w:line="259" w:lineRule="auto"/>
    </w:pPr>
    <w:rPr>
      <w:rFonts w:eastAsiaTheme="minorEastAsia"/>
      <w:lang w:val="en-GB" w:eastAsia="en-US"/>
    </w:rPr>
  </w:style>
  <w:style w:type="character" w:customStyle="1" w:styleId="Heading2Char">
    <w:name w:val="Heading 2 Char"/>
    <w:link w:val="Heading2"/>
    <w:qFormat/>
    <w:rPr>
      <w:rFonts w:ascii="Arial" w:hAnsi="Arial"/>
      <w:sz w:val="32"/>
      <w:lang w:eastAsia="en-US"/>
    </w:rPr>
  </w:style>
  <w:style w:type="character" w:customStyle="1" w:styleId="Heading5Char">
    <w:name w:val="Heading 5 Char"/>
    <w:link w:val="Heading5"/>
    <w:qFormat/>
    <w:rPr>
      <w:rFonts w:ascii="Arial" w:hAnsi="Arial"/>
      <w:sz w:val="22"/>
      <w:lang w:eastAsia="en-US"/>
    </w:rPr>
  </w:style>
  <w:style w:type="character" w:customStyle="1" w:styleId="Heading8Char">
    <w:name w:val="Heading 8 Char"/>
    <w:link w:val="Heading8"/>
    <w:rPr>
      <w:rFonts w:ascii="Arial" w:hAnsi="Arial"/>
      <w:sz w:val="36"/>
      <w:lang w:eastAsia="en-US"/>
    </w:rPr>
  </w:style>
  <w:style w:type="character" w:customStyle="1" w:styleId="EXChar">
    <w:name w:val="EX Char"/>
    <w:link w:val="EX"/>
    <w:qFormat/>
    <w:locked/>
    <w:rPr>
      <w:lang w:eastAsia="en-US"/>
    </w:rPr>
  </w:style>
  <w:style w:type="paragraph" w:customStyle="1" w:styleId="FirstChange">
    <w:name w:val="First Change"/>
    <w:basedOn w:val="Normal"/>
    <w:qFormat/>
    <w:pPr>
      <w:jc w:val="center"/>
    </w:pPr>
    <w:rPr>
      <w:color w:val="FF0000"/>
    </w:rPr>
  </w:style>
  <w:style w:type="character" w:customStyle="1" w:styleId="3GPPHeaderChar">
    <w:name w:val="3GPP_Header Char"/>
    <w:link w:val="3GPPHeader"/>
    <w:rPr>
      <w:rFonts w:ascii="Arial" w:eastAsiaTheme="minorEastAsia" w:hAnsi="Arial"/>
      <w:b/>
      <w:sz w:val="24"/>
      <w:lang w:eastAsia="zh-CN"/>
    </w:rPr>
  </w:style>
  <w:style w:type="character" w:customStyle="1" w:styleId="B4Char">
    <w:name w:val="B4 Char"/>
    <w:link w:val="B4"/>
    <w:qFormat/>
    <w:rPr>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character" w:customStyle="1" w:styleId="B3Char">
    <w:name w:val="B3 Char"/>
    <w:link w:val="B3"/>
    <w:qFormat/>
    <w:rPr>
      <w:lang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Pr>
      <w:rFonts w:ascii="Arial" w:hAnsi="Arial"/>
      <w:sz w:val="18"/>
      <w:lang w:eastAsia="en-US"/>
    </w:rPr>
  </w:style>
  <w:style w:type="character" w:customStyle="1" w:styleId="B2Char">
    <w:name w:val="B2 Char"/>
    <w:qFormat/>
  </w:style>
  <w:style w:type="paragraph" w:customStyle="1" w:styleId="20">
    <w:name w:val="样式2"/>
    <w:basedOn w:val="Normal"/>
    <w:link w:val="21"/>
    <w:qFormat/>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Pr>
      <w:rFonts w:eastAsia="Times New Roman"/>
      <w:b/>
      <w:lang w:eastAsia="zh-CN"/>
    </w:rPr>
  </w:style>
  <w:style w:type="character" w:customStyle="1" w:styleId="B1Zchn">
    <w:name w:val="B1 Zchn"/>
    <w:qFormat/>
    <w:locked/>
    <w:rPr>
      <w:rFonts w:eastAsia="Times New Roman"/>
    </w:rPr>
  </w:style>
  <w:style w:type="character" w:customStyle="1" w:styleId="NOChar">
    <w:name w:val="NO Char"/>
    <w:qFormat/>
    <w:rPr>
      <w:lang w:val="en-GB" w:eastAsia="en-GB"/>
    </w:rPr>
  </w:style>
  <w:style w:type="character" w:customStyle="1" w:styleId="Mention1">
    <w:name w:val="Mention1"/>
    <w:basedOn w:val="DefaultParagraphFont"/>
    <w:uiPriority w:val="99"/>
    <w:unhideWhenUsed/>
    <w:rPr>
      <w:color w:val="2B579A"/>
      <w:shd w:val="clear" w:color="auto" w:fill="E1DFDD"/>
    </w:rPr>
  </w:style>
  <w:style w:type="character" w:customStyle="1" w:styleId="ui-provider">
    <w:name w:val="ui-provider"/>
    <w:basedOn w:val="DefaultParagraphFont"/>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i/>
      <w:iCs/>
      <w:color w:val="5B9BD5" w:themeColor="accent1"/>
      <w:lang w:eastAsia="en-US"/>
    </w:rPr>
  </w:style>
  <w:style w:type="character" w:customStyle="1" w:styleId="MacroTextChar">
    <w:name w:val="Macro Text Char"/>
    <w:basedOn w:val="DefaultParagraphFont"/>
    <w:link w:val="MacroText"/>
    <w:rPr>
      <w:rFonts w:ascii="Consolas" w:hAnsi="Consolas" w:cs="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pPr>
      <w:numPr>
        <w:numId w:val="12"/>
      </w:numPr>
      <w:spacing w:before="60" w:after="0"/>
    </w:pPr>
    <w:rPr>
      <w:rFonts w:ascii="Arial" w:eastAsia="MS Mincho" w:hAnsi="Arial"/>
      <w:b/>
      <w:szCs w:val="24"/>
      <w:lang w:eastAsia="en-GB"/>
    </w:rPr>
  </w:style>
  <w:style w:type="character" w:customStyle="1" w:styleId="TAHCar">
    <w:name w:val="TAH Car"/>
    <w:qFormat/>
    <w:rPr>
      <w:rFonts w:ascii="Arial" w:eastAsia="Malgun Gothic" w:hAnsi="Arial" w:cs="Times New Roman"/>
      <w:b/>
      <w:color w:val="000000"/>
      <w:kern w:val="0"/>
      <w:sz w:val="18"/>
      <w:szCs w:val="20"/>
      <w:lang w:val="en-GB" w:eastAsia="ja-JP"/>
      <w14:ligatures w14:val="none"/>
    </w:rPr>
  </w:style>
  <w:style w:type="paragraph" w:styleId="Revision">
    <w:name w:val="Revision"/>
    <w:hidden/>
    <w:uiPriority w:val="99"/>
    <w:unhideWhenUsed/>
    <w:rsid w:val="00A96B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RBI5PAMIO524-1616901215-44259</_dlc_DocId>
    <_dlc_DocIdUrl xmlns="71c5aaf6-e6ce-465b-b873-5148d2a4c105">
      <Url>https://nokia.sharepoint.com/sites/gxp/_layouts/15/DocIdRedir.aspx?ID=RBI5PAMIO524-1616901215-44259</Url>
      <Description>RBI5PAMIO524-1616901215-44259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3.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7.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1793</Words>
  <Characters>12306</Characters>
  <Application>Microsoft Office Word</Application>
  <DocSecurity>0</DocSecurity>
  <Lines>879</Lines>
  <Paragraphs>486</Paragraphs>
  <ScaleCrop>false</ScaleCrop>
  <Company>Nokia</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Xu</dc:creator>
  <cp:lastModifiedBy>Nokia</cp:lastModifiedBy>
  <cp:revision>5</cp:revision>
  <dcterms:created xsi:type="dcterms:W3CDTF">2025-04-11T01:05:00Z</dcterms:created>
  <dcterms:modified xsi:type="dcterms:W3CDTF">2025-04-11T01:25:00Z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2f29bd41-3b31-497c-b4be-4bcf6078a88f</vt:lpwstr>
  </property>
  <property fmtid="{D5CDD505-2E9C-101B-9397-08002B2CF9AE}" pid="4" name="MediaServiceImageTags">
    <vt:lpwstr/>
  </property>
  <property fmtid="{D5CDD505-2E9C-101B-9397-08002B2CF9AE}" pid="5" name="KSOProductBuildVer">
    <vt:lpwstr>2052-11.8.2.10393</vt:lpwstr>
  </property>
</Properties>
</file>