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0F951" w14:textId="6955B72A" w:rsidR="00DC23DA" w:rsidRDefault="00DC23DA" w:rsidP="00DC23DA">
      <w:pPr>
        <w:pStyle w:val="CRCoverPage"/>
        <w:tabs>
          <w:tab w:val="right" w:pos="9639"/>
          <w:tab w:val="right" w:pos="13323"/>
        </w:tabs>
        <w:spacing w:after="0"/>
        <w:rPr>
          <w:rFonts w:cs="Arial"/>
          <w:b/>
          <w:sz w:val="24"/>
          <w:szCs w:val="24"/>
        </w:rPr>
      </w:pPr>
      <w:bookmarkStart w:id="0" w:name="_Toc193024528"/>
      <w:bookmarkStart w:id="1" w:name="_Toc14787863"/>
      <w:bookmarkStart w:id="2" w:name="_Toc14044293"/>
      <w:r>
        <w:rPr>
          <w:rFonts w:cs="Arial"/>
          <w:b/>
          <w:bCs/>
          <w:sz w:val="24"/>
          <w:szCs w:val="24"/>
        </w:rPr>
        <w:t>3GPP TSG-RAN3 Meeting #108-e</w:t>
      </w:r>
      <w:r>
        <w:rPr>
          <w:rFonts w:cs="Arial"/>
          <w:b/>
          <w:sz w:val="24"/>
          <w:szCs w:val="24"/>
        </w:rPr>
        <w:tab/>
      </w:r>
      <w:r w:rsidR="0005197C">
        <w:rPr>
          <w:rFonts w:cs="Arial"/>
          <w:b/>
          <w:sz w:val="24"/>
          <w:szCs w:val="24"/>
        </w:rPr>
        <w:t>R3-203238</w:t>
      </w:r>
    </w:p>
    <w:p w14:paraId="58C9788F" w14:textId="77777777" w:rsidR="00DC23DA" w:rsidRDefault="00DC23DA" w:rsidP="00DC23DA">
      <w:pPr>
        <w:pStyle w:val="CRCoverPage"/>
        <w:tabs>
          <w:tab w:val="right" w:pos="9639"/>
          <w:tab w:val="right" w:pos="13323"/>
        </w:tabs>
        <w:spacing w:after="0"/>
        <w:rPr>
          <w:rFonts w:cs="Arial"/>
          <w:b/>
          <w:sz w:val="24"/>
          <w:szCs w:val="24"/>
        </w:rPr>
      </w:pPr>
      <w:r>
        <w:rPr>
          <w:rFonts w:cs="Arial"/>
          <w:b/>
          <w:bCs/>
          <w:sz w:val="24"/>
          <w:szCs w:val="24"/>
        </w:rPr>
        <w:t>E-meeting, 01 - 12 June 2020</w:t>
      </w:r>
    </w:p>
    <w:p w14:paraId="4422E183" w14:textId="77777777" w:rsidR="00DC23DA" w:rsidRDefault="00DC23DA" w:rsidP="00DC23DA">
      <w:pPr>
        <w:pStyle w:val="Footer"/>
        <w:jc w:val="both"/>
        <w:rPr>
          <w:b w:val="0"/>
          <w:i w:val="0"/>
          <w:sz w:val="24"/>
          <w:lang w:eastAsia="zh-CN"/>
        </w:rPr>
      </w:pPr>
    </w:p>
    <w:p w14:paraId="09323715" w14:textId="744A4094" w:rsidR="00DC23DA" w:rsidRDefault="00DC23DA" w:rsidP="00DC23DA">
      <w:pPr>
        <w:tabs>
          <w:tab w:val="left" w:pos="1985"/>
        </w:tabs>
        <w:ind w:left="1980" w:hanging="1980"/>
        <w:rPr>
          <w:rStyle w:val="a"/>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(TP for SON BL CR for TS 3</w:t>
      </w:r>
      <w:r w:rsidR="005A6E8E">
        <w:rPr>
          <w:rFonts w:ascii="Arial" w:hAnsi="Arial"/>
          <w:sz w:val="24"/>
          <w:lang w:eastAsia="zh-CN"/>
        </w:rPr>
        <w:t>8</w:t>
      </w:r>
      <w:r>
        <w:rPr>
          <w:rFonts w:ascii="Arial" w:hAnsi="Arial"/>
          <w:sz w:val="24"/>
          <w:lang w:eastAsia="zh-CN"/>
        </w:rPr>
        <w:t>.4</w:t>
      </w:r>
      <w:r w:rsidR="005A6E8E">
        <w:rPr>
          <w:rFonts w:ascii="Arial" w:hAnsi="Arial"/>
          <w:sz w:val="24"/>
          <w:lang w:eastAsia="zh-CN"/>
        </w:rPr>
        <w:t>6</w:t>
      </w:r>
      <w:r>
        <w:rPr>
          <w:rFonts w:ascii="Arial" w:hAnsi="Arial"/>
          <w:sz w:val="24"/>
          <w:lang w:eastAsia="zh-CN"/>
        </w:rPr>
        <w:t>3): MLB</w:t>
      </w:r>
    </w:p>
    <w:p w14:paraId="6677E7F5" w14:textId="77777777" w:rsidR="00DC23DA" w:rsidRDefault="00DC23DA" w:rsidP="00DC23DA">
      <w:pPr>
        <w:tabs>
          <w:tab w:val="left" w:pos="1985"/>
        </w:tabs>
        <w:rPr>
          <w:rStyle w:val="a"/>
        </w:rPr>
      </w:pPr>
      <w:r>
        <w:rPr>
          <w:rFonts w:ascii="Arial" w:hAnsi="Arial"/>
          <w:b/>
          <w:sz w:val="24"/>
        </w:rPr>
        <w:t xml:space="preserve">Source: </w:t>
      </w:r>
      <w:r>
        <w:rPr>
          <w:rFonts w:ascii="Arial" w:hAnsi="Arial"/>
          <w:b/>
          <w:sz w:val="24"/>
        </w:rPr>
        <w:tab/>
      </w:r>
      <w:r>
        <w:rPr>
          <w:rStyle w:val="a"/>
        </w:rPr>
        <w:t>Huawei</w:t>
      </w:r>
    </w:p>
    <w:p w14:paraId="210A9F36" w14:textId="77777777" w:rsidR="00DC23DA" w:rsidRDefault="00DC23DA" w:rsidP="00DC23DA">
      <w:pPr>
        <w:tabs>
          <w:tab w:val="left" w:pos="1985"/>
        </w:tabs>
        <w:rPr>
          <w:rStyle w:val="a"/>
        </w:rPr>
      </w:pPr>
      <w:r>
        <w:rPr>
          <w:rFonts w:ascii="Arial" w:hAnsi="Arial"/>
          <w:b/>
          <w:sz w:val="24"/>
        </w:rPr>
        <w:t>Agenda item:</w:t>
      </w:r>
      <w:r>
        <w:rPr>
          <w:rFonts w:ascii="Arial" w:hAnsi="Arial"/>
          <w:sz w:val="24"/>
        </w:rPr>
        <w:tab/>
      </w:r>
      <w:r>
        <w:rPr>
          <w:rFonts w:ascii="Arial" w:hAnsi="Arial"/>
          <w:sz w:val="24"/>
          <w:lang w:eastAsia="zh-CN"/>
        </w:rPr>
        <w:t>10.2.2.1</w:t>
      </w:r>
    </w:p>
    <w:p w14:paraId="2F8AA21A" w14:textId="77777777" w:rsidR="00DC23DA" w:rsidRDefault="00DC23DA" w:rsidP="00DC23DA">
      <w:pPr>
        <w:tabs>
          <w:tab w:val="left" w:pos="1985"/>
        </w:tabs>
        <w:ind w:left="1980" w:hanging="1980"/>
        <w:rPr>
          <w:rStyle w:val="a"/>
        </w:rPr>
      </w:pPr>
      <w:r>
        <w:rPr>
          <w:rFonts w:ascii="Arial" w:hAnsi="Arial"/>
          <w:b/>
          <w:sz w:val="24"/>
        </w:rPr>
        <w:t>Document Type:</w:t>
      </w:r>
      <w:r>
        <w:rPr>
          <w:rFonts w:ascii="Arial" w:hAnsi="Arial"/>
          <w:sz w:val="24"/>
        </w:rPr>
        <w:tab/>
        <w:t>other</w:t>
      </w:r>
    </w:p>
    <w:p w14:paraId="74797DDC" w14:textId="77777777" w:rsidR="00DC23DA" w:rsidRDefault="00DC23DA" w:rsidP="00DC23DA">
      <w:pPr>
        <w:pStyle w:val="Heading1"/>
        <w:rPr>
          <w:rFonts w:cs="Mangal"/>
          <w:lang w:bidi="sa-IN"/>
        </w:rPr>
      </w:pPr>
      <w:r>
        <w:rPr>
          <w:lang w:eastAsia="zh-CN"/>
        </w:rPr>
        <w:t>1. Introduction</w:t>
      </w:r>
    </w:p>
    <w:p w14:paraId="73DE4686" w14:textId="77777777" w:rsidR="00DC23DA" w:rsidRDefault="00DC23DA" w:rsidP="00DC23DA">
      <w:pPr>
        <w:rPr>
          <w:lang w:eastAsia="zh-CN"/>
        </w:rPr>
      </w:pPr>
      <w:r>
        <w:rPr>
          <w:lang w:eastAsia="zh-CN"/>
        </w:rPr>
        <w:t>This is a paper to analyse and propose solutions for remaining issues for MLB.</w:t>
      </w:r>
    </w:p>
    <w:bookmarkEnd w:id="0"/>
    <w:p w14:paraId="31446835" w14:textId="1CBFCD5D" w:rsidR="00DC23DA" w:rsidRDefault="00DC23DA" w:rsidP="00DC23DA">
      <w:pPr>
        <w:pStyle w:val="Heading1"/>
        <w:ind w:left="0" w:firstLine="0"/>
        <w:rPr>
          <w:lang w:eastAsia="zh-CN"/>
        </w:rPr>
      </w:pPr>
      <w:r>
        <w:rPr>
          <w:lang w:eastAsia="zh-CN"/>
        </w:rPr>
        <w:t>Annex – TP for 38.463</w:t>
      </w:r>
    </w:p>
    <w:p w14:paraId="1A449BD9" w14:textId="77777777" w:rsidR="0026166E" w:rsidRDefault="0026166E" w:rsidP="0026166E">
      <w:pPr>
        <w:pStyle w:val="Heading1"/>
      </w:pPr>
      <w:r>
        <w:t>8</w:t>
      </w:r>
      <w:r>
        <w:tab/>
        <w:t>E1AP procedures</w:t>
      </w:r>
      <w:bookmarkEnd w:id="1"/>
    </w:p>
    <w:p w14:paraId="551B9432" w14:textId="77777777" w:rsidR="0026166E" w:rsidRDefault="0026166E" w:rsidP="0026166E">
      <w:pPr>
        <w:pStyle w:val="Heading2"/>
        <w:rPr>
          <w:rFonts w:eastAsia="Yu Mincho"/>
        </w:rPr>
      </w:pPr>
      <w:bookmarkStart w:id="3" w:name="_Toc14787864"/>
      <w:r>
        <w:rPr>
          <w:rFonts w:eastAsia="Yu Mincho"/>
        </w:rPr>
        <w:t>8.1</w:t>
      </w:r>
      <w:r>
        <w:rPr>
          <w:rFonts w:eastAsia="Yu Mincho"/>
        </w:rPr>
        <w:tab/>
        <w:t>List of E1AP Elementary Procedures</w:t>
      </w:r>
      <w:bookmarkStart w:id="4" w:name="_GoBack"/>
      <w:bookmarkEnd w:id="3"/>
      <w:bookmarkEnd w:id="4"/>
    </w:p>
    <w:p w14:paraId="1E111D21" w14:textId="77777777" w:rsidR="0026166E" w:rsidRDefault="0026166E" w:rsidP="0026166E">
      <w:pPr>
        <w:rPr>
          <w:rFonts w:eastAsia="Yu Mincho"/>
        </w:rPr>
      </w:pPr>
      <w:r>
        <w:rPr>
          <w:rFonts w:eastAsia="Yu Mincho"/>
        </w:rPr>
        <w:t>In the following tables, all EPs are divided into Class 1 and Class 2 EPs (see subclause 3.1 for explanation of the different classes):</w:t>
      </w:r>
    </w:p>
    <w:p w14:paraId="11974219" w14:textId="77777777" w:rsidR="0026166E" w:rsidRDefault="0026166E" w:rsidP="0026166E">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6166E" w14:paraId="7F42408C" w14:textId="77777777" w:rsidTr="00952F18">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72CF7B04"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1CAF42AA"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0A9D3121"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4B72696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Unsuccessful Outcome</w:t>
            </w:r>
          </w:p>
        </w:tc>
      </w:tr>
      <w:tr w:rsidR="0026166E" w14:paraId="2605132E" w14:textId="77777777" w:rsidTr="00952F18">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BB33A8A" w14:textId="77777777" w:rsidR="0026166E" w:rsidRDefault="0026166E" w:rsidP="00952F18">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15D98764" w14:textId="77777777" w:rsidR="0026166E" w:rsidRDefault="0026166E" w:rsidP="00952F18">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552BD733"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0DEBB17F"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r>
      <w:tr w:rsidR="0026166E" w14:paraId="5A611429"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BBD8E79" w14:textId="77777777" w:rsidR="0026166E" w:rsidRDefault="0026166E" w:rsidP="00952F18">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220F8BBB" w14:textId="77777777" w:rsidR="0026166E" w:rsidRDefault="0026166E" w:rsidP="00952F18">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49703B42" w14:textId="77777777" w:rsidR="0026166E" w:rsidRDefault="0026166E" w:rsidP="00952F18">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719E20E6" w14:textId="77777777" w:rsidR="0026166E" w:rsidRDefault="0026166E" w:rsidP="00952F18">
            <w:pPr>
              <w:keepNext/>
              <w:keepLines/>
              <w:spacing w:after="0"/>
              <w:rPr>
                <w:rFonts w:ascii="Arial" w:eastAsia="Yu Mincho" w:hAnsi="Arial" w:cs="Arial"/>
                <w:sz w:val="18"/>
              </w:rPr>
            </w:pPr>
          </w:p>
        </w:tc>
      </w:tr>
      <w:tr w:rsidR="0026166E" w14:paraId="3201B77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4F456E" w14:textId="77777777" w:rsidR="0026166E" w:rsidRDefault="0026166E" w:rsidP="00952F18">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51277350" w14:textId="77777777" w:rsidR="0026166E" w:rsidRDefault="0026166E" w:rsidP="00952F18">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717FA28B" w14:textId="77777777" w:rsidR="0026166E" w:rsidRDefault="0026166E" w:rsidP="00952F18">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488BB092" w14:textId="77777777" w:rsidR="0026166E" w:rsidRDefault="0026166E" w:rsidP="00952F18">
            <w:pPr>
              <w:keepNext/>
              <w:keepLines/>
              <w:spacing w:after="0"/>
              <w:rPr>
                <w:rFonts w:ascii="Arial" w:eastAsia="Yu Mincho" w:hAnsi="Arial" w:cs="Arial"/>
                <w:sz w:val="18"/>
              </w:rPr>
            </w:pPr>
            <w:r>
              <w:rPr>
                <w:rFonts w:ascii="Arial" w:hAnsi="Arial"/>
                <w:sz w:val="18"/>
              </w:rPr>
              <w:t>GNB-CU-UP E1 SETUP FAILURE</w:t>
            </w:r>
          </w:p>
        </w:tc>
      </w:tr>
      <w:tr w:rsidR="0026166E" w14:paraId="2B6E4B97"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E835B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560522B"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2B3CFC1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D9EAD61" w14:textId="77777777" w:rsidR="0026166E" w:rsidRDefault="0026166E" w:rsidP="00952F18">
            <w:pPr>
              <w:keepNext/>
              <w:keepLines/>
              <w:spacing w:after="0"/>
              <w:rPr>
                <w:rFonts w:ascii="Arial" w:eastAsia="Yu Mincho" w:hAnsi="Arial" w:cs="Arial"/>
                <w:sz w:val="18"/>
              </w:rPr>
            </w:pPr>
            <w:r>
              <w:rPr>
                <w:rFonts w:ascii="Arial" w:hAnsi="Arial"/>
                <w:sz w:val="18"/>
              </w:rPr>
              <w:t>GNB-CU-CP E1 SETUP FAILURE</w:t>
            </w:r>
          </w:p>
        </w:tc>
      </w:tr>
      <w:tr w:rsidR="0026166E" w14:paraId="7AD05D4D"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56A22B"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3981BF2"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6D74E1F6"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380D8C69"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FAILURE</w:t>
            </w:r>
          </w:p>
        </w:tc>
      </w:tr>
      <w:tr w:rsidR="0026166E" w14:paraId="11AB098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69845EA"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ABEEE10"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49BF9D4D"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5702635F"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FAILURE</w:t>
            </w:r>
          </w:p>
        </w:tc>
      </w:tr>
      <w:tr w:rsidR="0026166E" w14:paraId="5752151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996DF6" w14:textId="77777777" w:rsidR="0026166E" w:rsidRDefault="0026166E" w:rsidP="00952F18">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E1C621D" w14:textId="77777777" w:rsidR="0026166E" w:rsidRDefault="0026166E" w:rsidP="00952F18">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61ECD404" w14:textId="77777777" w:rsidR="0026166E" w:rsidRDefault="0026166E" w:rsidP="00952F18">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558E835B" w14:textId="77777777" w:rsidR="0026166E" w:rsidRDefault="0026166E" w:rsidP="00952F18">
            <w:pPr>
              <w:keepNext/>
              <w:keepLines/>
              <w:spacing w:after="0"/>
              <w:rPr>
                <w:rFonts w:ascii="Arial" w:eastAsia="Yu Mincho" w:hAnsi="Arial" w:cs="Arial"/>
                <w:sz w:val="18"/>
              </w:rPr>
            </w:pPr>
          </w:p>
        </w:tc>
      </w:tr>
      <w:tr w:rsidR="0026166E" w14:paraId="711FEFBB"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3002E2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38F798B6"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DAA5258"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A25A460"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FAILURE</w:t>
            </w:r>
          </w:p>
        </w:tc>
      </w:tr>
      <w:tr w:rsidR="0026166E" w14:paraId="4C1F2F94"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13CD89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64EC64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5719FB32"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1AC67FBD"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26166E" w14:paraId="638F385C"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712A4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76F42F5"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526852B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73A5302" w14:textId="77777777" w:rsidR="0026166E" w:rsidRDefault="0026166E" w:rsidP="00952F18">
            <w:pPr>
              <w:keepNext/>
              <w:keepLines/>
              <w:spacing w:after="0"/>
              <w:rPr>
                <w:rFonts w:ascii="Arial" w:eastAsia="Yu Mincho" w:hAnsi="Arial" w:cs="Arial"/>
                <w:sz w:val="18"/>
              </w:rPr>
            </w:pPr>
          </w:p>
        </w:tc>
      </w:tr>
      <w:tr w:rsidR="0026166E" w14:paraId="467F49B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87209F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19F471A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51B95E0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F59E3A6" w14:textId="77777777" w:rsidR="0026166E" w:rsidRDefault="0026166E" w:rsidP="00952F18">
            <w:pPr>
              <w:keepNext/>
              <w:keepLines/>
              <w:spacing w:after="0"/>
              <w:rPr>
                <w:rFonts w:ascii="Arial" w:eastAsia="Yu Mincho" w:hAnsi="Arial" w:cs="Arial"/>
                <w:sz w:val="18"/>
              </w:rPr>
            </w:pPr>
          </w:p>
        </w:tc>
      </w:tr>
      <w:tr w:rsidR="0026166E" w14:paraId="185F5993" w14:textId="77777777" w:rsidTr="00952F18">
        <w:trPr>
          <w:cantSplit/>
          <w:jc w:val="center"/>
          <w:ins w:id="5" w:author="作者"/>
        </w:trPr>
        <w:tc>
          <w:tcPr>
            <w:tcW w:w="1544" w:type="dxa"/>
            <w:tcBorders>
              <w:top w:val="single" w:sz="6" w:space="0" w:color="000000"/>
              <w:left w:val="single" w:sz="4" w:space="0" w:color="auto"/>
              <w:bottom w:val="single" w:sz="6" w:space="0" w:color="000000"/>
              <w:right w:val="single" w:sz="6" w:space="0" w:color="000000"/>
            </w:tcBorders>
          </w:tcPr>
          <w:p w14:paraId="1C3BFFB2" w14:textId="77777777" w:rsidR="0026166E" w:rsidRDefault="0026166E" w:rsidP="00952F18">
            <w:pPr>
              <w:keepNext/>
              <w:keepLines/>
              <w:spacing w:after="0"/>
              <w:rPr>
                <w:ins w:id="6" w:author="作者"/>
                <w:rFonts w:ascii="Arial" w:eastAsia="Yu Mincho" w:hAnsi="Arial" w:cs="Arial"/>
                <w:sz w:val="18"/>
              </w:rPr>
            </w:pPr>
            <w:ins w:id="7" w:author="作者">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4CD2010" w14:textId="77777777" w:rsidR="0026166E" w:rsidRDefault="0026166E" w:rsidP="00952F18">
            <w:pPr>
              <w:keepNext/>
              <w:keepLines/>
              <w:spacing w:after="0"/>
              <w:rPr>
                <w:ins w:id="8" w:author="作者"/>
                <w:rFonts w:ascii="Arial" w:eastAsia="Yu Mincho" w:hAnsi="Arial" w:cs="Arial"/>
                <w:sz w:val="18"/>
              </w:rPr>
            </w:pPr>
            <w:ins w:id="9" w:author="作者">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C53DBD5" w14:textId="77777777" w:rsidR="0026166E" w:rsidRDefault="0026166E" w:rsidP="00952F18">
            <w:pPr>
              <w:keepNext/>
              <w:keepLines/>
              <w:spacing w:after="0"/>
              <w:rPr>
                <w:ins w:id="10" w:author="作者"/>
                <w:rFonts w:ascii="Arial" w:eastAsia="Yu Mincho" w:hAnsi="Arial" w:cs="Arial"/>
                <w:sz w:val="18"/>
              </w:rPr>
            </w:pPr>
            <w:ins w:id="11" w:author="作者">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082541F0" w14:textId="77777777" w:rsidR="0026166E" w:rsidRDefault="0026166E" w:rsidP="00952F18">
            <w:pPr>
              <w:keepNext/>
              <w:keepLines/>
              <w:spacing w:after="0"/>
              <w:rPr>
                <w:ins w:id="12" w:author="作者"/>
                <w:rFonts w:ascii="Arial" w:eastAsia="Yu Mincho" w:hAnsi="Arial" w:cs="Arial"/>
                <w:sz w:val="18"/>
              </w:rPr>
            </w:pPr>
            <w:ins w:id="13" w:author="作者">
              <w:r w:rsidRPr="0098695D">
                <w:rPr>
                  <w:rFonts w:ascii="Arial" w:eastAsia="Yu Mincho" w:hAnsi="Arial" w:cs="Arial"/>
                  <w:sz w:val="18"/>
                </w:rPr>
                <w:t>RESOURCE STATUS FAILURE</w:t>
              </w:r>
            </w:ins>
          </w:p>
        </w:tc>
      </w:tr>
    </w:tbl>
    <w:p w14:paraId="1CFC1786" w14:textId="77777777" w:rsidR="0026166E" w:rsidRDefault="0026166E" w:rsidP="0026166E">
      <w:pPr>
        <w:rPr>
          <w:rFonts w:eastAsia="Yu Mincho"/>
          <w:lang w:eastAsia="en-GB"/>
        </w:rPr>
      </w:pPr>
    </w:p>
    <w:p w14:paraId="0E1F2F39" w14:textId="77777777" w:rsidR="0026166E" w:rsidRDefault="0026166E" w:rsidP="0026166E">
      <w:pPr>
        <w:rPr>
          <w:rFonts w:eastAsia="Yu Mincho"/>
          <w:lang w:eastAsia="en-GB"/>
        </w:rPr>
      </w:pPr>
    </w:p>
    <w:p w14:paraId="5D635261" w14:textId="77777777" w:rsidR="0026166E" w:rsidRDefault="0026166E" w:rsidP="0026166E">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26166E" w14:paraId="130C8CC4"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C47AD"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D369C0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Message</w:t>
            </w:r>
          </w:p>
        </w:tc>
      </w:tr>
      <w:tr w:rsidR="0026166E" w14:paraId="4F332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380F4F9"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542D004"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r>
      <w:tr w:rsidR="0026166E" w14:paraId="54D2A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789E2607"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625D7BF"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w:t>
            </w:r>
          </w:p>
        </w:tc>
      </w:tr>
      <w:tr w:rsidR="0026166E" w14:paraId="59C96713"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08FA416" w14:textId="77777777" w:rsidR="0026166E" w:rsidRDefault="0026166E" w:rsidP="00952F18">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11969B1D" w14:textId="77777777" w:rsidR="0026166E" w:rsidRDefault="0026166E" w:rsidP="00952F18">
            <w:pPr>
              <w:keepNext/>
              <w:keepLines/>
              <w:spacing w:after="0"/>
              <w:rPr>
                <w:rFonts w:ascii="Arial" w:eastAsia="Yu Mincho" w:hAnsi="Arial" w:cs="Arial"/>
                <w:sz w:val="18"/>
              </w:rPr>
            </w:pPr>
            <w:r>
              <w:rPr>
                <w:rFonts w:ascii="Arial" w:hAnsi="Arial" w:cs="Arial"/>
                <w:sz w:val="18"/>
              </w:rPr>
              <w:t>BEARER CONTEXT INACTIVITY NOTIFICATION</w:t>
            </w:r>
          </w:p>
        </w:tc>
      </w:tr>
      <w:tr w:rsidR="0026166E" w14:paraId="20ADCB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1E841EF1"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4DA3D1A0"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r>
      <w:tr w:rsidR="0026166E" w14:paraId="1F0B3469"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D438E"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02F57EB9"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r>
      <w:tr w:rsidR="0026166E" w14:paraId="7A889DFA"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0BE65247"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1DEF25C4"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r>
      <w:tr w:rsidR="0026166E" w14:paraId="17C6950B"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6216E7D"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B989631"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r>
      <w:tr w:rsidR="0026166E" w14:paraId="679F91D2"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8508629"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437B175"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r>
      <w:tr w:rsidR="0026166E" w14:paraId="2F5CF881"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FAA0798"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68F2380B"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r>
      <w:tr w:rsidR="0026166E" w14:paraId="56F73B2F"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1CB64608" w14:textId="77777777" w:rsidR="0026166E" w:rsidRPr="00AA5DA2" w:rsidRDefault="0026166E" w:rsidP="00952F18">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17A95A3B" w14:textId="77777777" w:rsidR="0026166E" w:rsidRPr="00AA5DA2" w:rsidRDefault="0026166E" w:rsidP="00952F18">
            <w:pPr>
              <w:keepNext/>
              <w:keepLines/>
              <w:spacing w:after="0"/>
            </w:pPr>
            <w:r w:rsidRPr="00D629EF">
              <w:rPr>
                <w:rFonts w:ascii="Arial" w:hAnsi="Arial" w:cs="Arial"/>
                <w:sz w:val="18"/>
              </w:rPr>
              <w:t>TRACE START</w:t>
            </w:r>
          </w:p>
        </w:tc>
      </w:tr>
      <w:tr w:rsidR="0026166E" w14:paraId="04C73F7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65A66B4A" w14:textId="77777777" w:rsidR="0026166E" w:rsidRPr="00AA5DA2" w:rsidRDefault="0026166E" w:rsidP="00952F18">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C6EE155" w14:textId="77777777" w:rsidR="0026166E" w:rsidRPr="00AA5DA2" w:rsidRDefault="0026166E" w:rsidP="00952F18">
            <w:pPr>
              <w:keepNext/>
              <w:keepLines/>
              <w:spacing w:after="0"/>
            </w:pPr>
            <w:r w:rsidRPr="00D629EF">
              <w:rPr>
                <w:rFonts w:ascii="Arial" w:hAnsi="Arial" w:cs="Arial"/>
                <w:sz w:val="18"/>
              </w:rPr>
              <w:t>DEACTIVATE TRACE</w:t>
            </w:r>
          </w:p>
        </w:tc>
      </w:tr>
      <w:tr w:rsidR="0026166E" w14:paraId="4DA50785" w14:textId="77777777" w:rsidTr="00952F18">
        <w:trPr>
          <w:jc w:val="center"/>
          <w:ins w:id="14" w:author="作者"/>
        </w:trPr>
        <w:tc>
          <w:tcPr>
            <w:tcW w:w="3085" w:type="dxa"/>
            <w:tcBorders>
              <w:top w:val="single" w:sz="6" w:space="0" w:color="auto"/>
              <w:left w:val="single" w:sz="6" w:space="0" w:color="auto"/>
              <w:bottom w:val="single" w:sz="6" w:space="0" w:color="auto"/>
              <w:right w:val="single" w:sz="6" w:space="0" w:color="auto"/>
            </w:tcBorders>
          </w:tcPr>
          <w:p w14:paraId="6ADB6E6E" w14:textId="77777777" w:rsidR="0026166E" w:rsidRPr="0098695D" w:rsidRDefault="0026166E" w:rsidP="00952F18">
            <w:pPr>
              <w:keepNext/>
              <w:keepLines/>
              <w:spacing w:after="0"/>
              <w:rPr>
                <w:ins w:id="15" w:author="作者"/>
                <w:rFonts w:ascii="Arial" w:eastAsia="Yu Mincho" w:hAnsi="Arial" w:cs="Arial"/>
                <w:sz w:val="18"/>
              </w:rPr>
            </w:pPr>
            <w:ins w:id="16" w:author="作者">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7F2871DC" w14:textId="77777777" w:rsidR="0026166E" w:rsidRPr="0098695D" w:rsidRDefault="0026166E" w:rsidP="00952F18">
            <w:pPr>
              <w:keepNext/>
              <w:keepLines/>
              <w:spacing w:after="0"/>
              <w:rPr>
                <w:ins w:id="17" w:author="作者"/>
                <w:rFonts w:ascii="Arial" w:eastAsia="Yu Mincho" w:hAnsi="Arial" w:cs="Arial"/>
                <w:sz w:val="18"/>
              </w:rPr>
            </w:pPr>
            <w:ins w:id="18" w:author="作者">
              <w:r w:rsidRPr="0098695D">
                <w:rPr>
                  <w:rFonts w:ascii="Arial" w:eastAsia="Yu Mincho" w:hAnsi="Arial" w:cs="Arial"/>
                  <w:sz w:val="18"/>
                </w:rPr>
                <w:t>RESOURCE STATUS UPDATE</w:t>
              </w:r>
            </w:ins>
          </w:p>
        </w:tc>
      </w:tr>
    </w:tbl>
    <w:bookmarkEnd w:id="2"/>
    <w:p w14:paraId="4F1E6A3C"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CDE4F5F" w14:textId="77777777" w:rsidR="0026166E" w:rsidRDefault="0026166E" w:rsidP="0026166E">
      <w:pPr>
        <w:pStyle w:val="Heading3"/>
        <w:rPr>
          <w:ins w:id="19" w:author="作者"/>
        </w:rPr>
      </w:pPr>
      <w:del w:id="20" w:author="作者">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1" w:author="作者">
        <w:r>
          <w:t>8</w:t>
        </w:r>
        <w:r w:rsidRPr="00AA5DA2">
          <w:t>.</w:t>
        </w:r>
        <w:r>
          <w:t>2</w:t>
        </w:r>
        <w:r w:rsidRPr="00AA5DA2">
          <w:t>.</w:t>
        </w:r>
        <w:r>
          <w:t>X</w:t>
        </w:r>
        <w:r w:rsidRPr="00AA5DA2">
          <w:tab/>
          <w:t>Resource Status Reporting Initiation</w:t>
        </w:r>
      </w:ins>
    </w:p>
    <w:p w14:paraId="5797C59A" w14:textId="77777777" w:rsidR="0026166E" w:rsidRPr="00370001" w:rsidRDefault="0026166E" w:rsidP="0026166E">
      <w:pPr>
        <w:pStyle w:val="NO"/>
        <w:rPr>
          <w:ins w:id="22" w:author="作者"/>
        </w:rPr>
      </w:pPr>
    </w:p>
    <w:p w14:paraId="748499D5" w14:textId="77777777" w:rsidR="0026166E" w:rsidRPr="00AA5DA2" w:rsidRDefault="0026166E" w:rsidP="0026166E">
      <w:pPr>
        <w:pStyle w:val="Heading4"/>
        <w:rPr>
          <w:ins w:id="23" w:author="作者"/>
        </w:rPr>
      </w:pPr>
      <w:ins w:id="24" w:author="作者">
        <w:r>
          <w:t>8</w:t>
        </w:r>
        <w:r w:rsidRPr="00AA5DA2">
          <w:t>.</w:t>
        </w:r>
        <w:r>
          <w:t>2</w:t>
        </w:r>
        <w:r w:rsidRPr="00AA5DA2">
          <w:t>.</w:t>
        </w:r>
        <w:r>
          <w:t>X</w:t>
        </w:r>
        <w:r w:rsidRPr="00AA5DA2">
          <w:t>.1</w:t>
        </w:r>
        <w:r w:rsidRPr="00AA5DA2">
          <w:tab/>
          <w:t>General</w:t>
        </w:r>
      </w:ins>
    </w:p>
    <w:p w14:paraId="1E0E6802" w14:textId="77777777" w:rsidR="0026166E" w:rsidRPr="00AA5DA2" w:rsidRDefault="0026166E" w:rsidP="0026166E">
      <w:pPr>
        <w:rPr>
          <w:ins w:id="25" w:author="作者"/>
        </w:rPr>
      </w:pPr>
      <w:ins w:id="26" w:author="作者">
        <w:r>
          <w:t>This procedure is used by an gNB-CU-CP</w:t>
        </w:r>
        <w:r w:rsidRPr="00AA5DA2">
          <w:t xml:space="preserve"> to request the reporting of load measurements to </w:t>
        </w:r>
        <w:r>
          <w:t>gNB-CU-UP</w:t>
        </w:r>
        <w:r w:rsidRPr="00AA5DA2">
          <w:t>.</w:t>
        </w:r>
      </w:ins>
    </w:p>
    <w:p w14:paraId="29B8D04C" w14:textId="77777777" w:rsidR="0026166E" w:rsidRPr="00AA5DA2" w:rsidRDefault="0026166E" w:rsidP="0026166E">
      <w:pPr>
        <w:rPr>
          <w:ins w:id="27" w:author="作者"/>
        </w:rPr>
      </w:pPr>
      <w:ins w:id="28" w:author="作者">
        <w:r w:rsidRPr="00AA5DA2">
          <w:t xml:space="preserve">The procedure uses </w:t>
        </w:r>
        <w:r w:rsidRPr="00AA5DA2">
          <w:rPr>
            <w:rFonts w:eastAsia="SimSun"/>
            <w:lang w:eastAsia="zh-CN"/>
          </w:rPr>
          <w:t>non UE-associated signalling</w:t>
        </w:r>
        <w:r w:rsidRPr="00AA5DA2">
          <w:t>.</w:t>
        </w:r>
      </w:ins>
    </w:p>
    <w:p w14:paraId="321BB699" w14:textId="77777777" w:rsidR="0026166E" w:rsidRPr="00AA5DA2" w:rsidRDefault="0026166E" w:rsidP="0026166E">
      <w:pPr>
        <w:pStyle w:val="Heading4"/>
        <w:rPr>
          <w:ins w:id="29" w:author="作者"/>
        </w:rPr>
      </w:pPr>
      <w:ins w:id="30" w:author="作者">
        <w:r w:rsidRPr="00AA5DA2">
          <w:lastRenderedPageBreak/>
          <w:t>8.</w:t>
        </w:r>
        <w:r>
          <w:t>2</w:t>
        </w:r>
        <w:r w:rsidRPr="00AA5DA2">
          <w:t>.</w:t>
        </w:r>
        <w:r>
          <w:t>X</w:t>
        </w:r>
        <w:r w:rsidRPr="00AA5DA2">
          <w:t>.2</w:t>
        </w:r>
        <w:r w:rsidRPr="00AA5DA2">
          <w:tab/>
          <w:t>Successful Operation</w:t>
        </w:r>
      </w:ins>
    </w:p>
    <w:bookmarkStart w:id="31" w:name="_MON_1628616172"/>
    <w:bookmarkEnd w:id="31"/>
    <w:p w14:paraId="6C38CDE4" w14:textId="77777777" w:rsidR="0026166E" w:rsidRPr="00AA5DA2" w:rsidRDefault="0026166E" w:rsidP="0026166E">
      <w:pPr>
        <w:pStyle w:val="TH"/>
        <w:rPr>
          <w:ins w:id="32" w:author="作者"/>
        </w:rPr>
      </w:pPr>
      <w:ins w:id="33" w:author="作者">
        <w:r w:rsidRPr="00AA5DA2">
          <w:object w:dxaOrig="5673" w:dyaOrig="2355" w14:anchorId="7C4D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7" o:title=""/>
            </v:shape>
            <o:OLEObject Type="Embed" ProgID="Word.Picture.8" ShapeID="_x0000_i1025" DrawAspect="Content" ObjectID="_1651581969" r:id="rId8"/>
          </w:object>
        </w:r>
      </w:ins>
    </w:p>
    <w:p w14:paraId="5A3F9A83" w14:textId="77777777" w:rsidR="0026166E" w:rsidRDefault="0026166E" w:rsidP="0026166E">
      <w:pPr>
        <w:pStyle w:val="TF"/>
        <w:rPr>
          <w:ins w:id="34" w:author="作者"/>
        </w:rPr>
      </w:pPr>
      <w:ins w:id="35" w:author="作者">
        <w:r w:rsidRPr="00AA5DA2">
          <w:t xml:space="preserve">Figure </w:t>
        </w:r>
        <w:r>
          <w:t>8.2</w:t>
        </w:r>
        <w:r w:rsidRPr="00AA5DA2">
          <w:t>.</w:t>
        </w:r>
        <w:r>
          <w:t>X</w:t>
        </w:r>
        <w:r w:rsidRPr="00AA5DA2">
          <w:t>.</w:t>
        </w:r>
        <w:r>
          <w:t>2</w:t>
        </w:r>
        <w:r w:rsidRPr="00AA5DA2">
          <w:t>-1: Resource Status Reporting Initiation, successful operation</w:t>
        </w:r>
      </w:ins>
    </w:p>
    <w:p w14:paraId="55178900" w14:textId="77777777" w:rsidR="0026166E" w:rsidRDefault="0026166E" w:rsidP="0026166E">
      <w:pPr>
        <w:rPr>
          <w:ins w:id="36" w:author="作者"/>
        </w:rPr>
      </w:pPr>
      <w:ins w:id="37" w:author="作者">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2EFB70B" w14:textId="77777777" w:rsidR="0026166E" w:rsidRDefault="0026166E" w:rsidP="0026166E">
      <w:pPr>
        <w:rPr>
          <w:ins w:id="38" w:author="作者"/>
        </w:rPr>
      </w:pPr>
      <w:ins w:id="39" w:author="作者">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414DE601" w14:textId="77777777" w:rsidR="0026166E" w:rsidRDefault="0026166E" w:rsidP="0026166E">
      <w:pPr>
        <w:rPr>
          <w:ins w:id="40" w:author="作者"/>
          <w:b/>
        </w:rPr>
      </w:pPr>
      <w:ins w:id="41" w:author="作者">
        <w:r w:rsidRPr="00E63326">
          <w:rPr>
            <w:b/>
          </w:rPr>
          <w:t>Interaction with other procedures</w:t>
        </w:r>
      </w:ins>
    </w:p>
    <w:p w14:paraId="647D995E" w14:textId="77777777" w:rsidR="0026166E" w:rsidRPr="00AA5DA2" w:rsidRDefault="0026166E" w:rsidP="0026166E">
      <w:pPr>
        <w:rPr>
          <w:ins w:id="42" w:author="作者"/>
        </w:rPr>
      </w:pPr>
      <w:ins w:id="43" w:author="作者">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171964C" w14:textId="16755A67" w:rsidR="0026166E" w:rsidRDefault="0026166E" w:rsidP="0026166E">
      <w:pPr>
        <w:pStyle w:val="B10"/>
        <w:rPr>
          <w:ins w:id="44" w:author="作者"/>
        </w:rPr>
      </w:pPr>
      <w:ins w:id="45" w:author="作者">
        <w:r w:rsidRPr="00AA5DA2">
          <w:t>-</w:t>
        </w:r>
        <w:r w:rsidRPr="00AA5DA2">
          <w:tab/>
        </w:r>
        <w:r w:rsidRPr="00FF1BAF">
          <w:t xml:space="preserve">the </w:t>
        </w:r>
        <w:del w:id="46" w:author="作者">
          <w:r w:rsidRPr="00FF1BAF" w:rsidDel="00BC44CD">
            <w:rPr>
              <w:i/>
              <w:iCs/>
            </w:rPr>
            <w:delText>Hardware</w:delText>
          </w:r>
        </w:del>
        <w:r w:rsidR="00BC44CD">
          <w:rPr>
            <w:i/>
            <w:iCs/>
          </w:rPr>
          <w:t>HW</w:t>
        </w: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3D9FB1B5" w14:textId="77777777" w:rsidR="0026166E" w:rsidRDefault="0026166E" w:rsidP="0026166E">
      <w:pPr>
        <w:pStyle w:val="B10"/>
        <w:rPr>
          <w:ins w:id="47" w:author="作者"/>
        </w:rPr>
      </w:pPr>
      <w:ins w:id="48" w:author="作者">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3BBE8A2D" w14:textId="70D3645D" w:rsidR="005A072E" w:rsidRPr="00FD7AAE" w:rsidRDefault="0026166E" w:rsidP="005A072E">
      <w:pPr>
        <w:rPr>
          <w:ins w:id="49" w:author="Huawei" w:date="2020-05-20T20:12:00Z"/>
        </w:rPr>
      </w:pPr>
      <w:ins w:id="50" w:author="作者">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ins w:id="51" w:author="Huawei" w:date="2020-05-20T20:12:00Z">
        <w:r w:rsidR="005A072E" w:rsidRPr="005A072E">
          <w:t xml:space="preserve"> </w:t>
        </w:r>
        <w:r w:rsidR="005A072E" w:rsidRPr="00C376A5">
          <w:t xml:space="preserve">If the Reporting Periodicity IE is absent, the </w:t>
        </w:r>
      </w:ins>
      <w:ins w:id="52" w:author="Huawei" w:date="2020-05-20T20:13:00Z">
        <w:r w:rsidR="005A072E">
          <w:t>gNB-CU-UP</w:t>
        </w:r>
        <w:r w:rsidR="005A072E" w:rsidRPr="00C376A5">
          <w:t xml:space="preserve"> </w:t>
        </w:r>
      </w:ins>
      <w:ins w:id="53" w:author="Huawei" w:date="2020-05-20T20:12:00Z">
        <w:r w:rsidR="005A072E" w:rsidRPr="00C376A5">
          <w:t xml:space="preserve">shall report </w:t>
        </w:r>
        <w:r w:rsidR="005A072E">
          <w:t xml:space="preserve">only </w:t>
        </w:r>
        <w:r w:rsidR="005A072E" w:rsidRPr="00C376A5">
          <w:t>once.</w:t>
        </w:r>
      </w:ins>
    </w:p>
    <w:p w14:paraId="32714D43" w14:textId="77777777" w:rsidR="0026166E" w:rsidRPr="005A072E" w:rsidRDefault="0026166E" w:rsidP="0026166E">
      <w:pPr>
        <w:rPr>
          <w:ins w:id="54" w:author="作者"/>
        </w:rPr>
      </w:pPr>
    </w:p>
    <w:p w14:paraId="3FADDB62" w14:textId="77777777" w:rsidR="0026166E" w:rsidRPr="005A072E" w:rsidRDefault="0026166E" w:rsidP="0026166E">
      <w:pPr>
        <w:pStyle w:val="B10"/>
        <w:rPr>
          <w:ins w:id="55" w:author="作者"/>
        </w:rPr>
      </w:pPr>
    </w:p>
    <w:p w14:paraId="0BC6027D" w14:textId="77777777" w:rsidR="0026166E" w:rsidRDefault="0026166E" w:rsidP="0026166E">
      <w:pPr>
        <w:pStyle w:val="TF"/>
        <w:jc w:val="left"/>
        <w:rPr>
          <w:ins w:id="56" w:author="作者"/>
        </w:rPr>
      </w:pPr>
    </w:p>
    <w:p w14:paraId="465A3E9D" w14:textId="77777777" w:rsidR="0026166E" w:rsidRPr="00AA5DA2" w:rsidRDefault="0026166E" w:rsidP="0026166E">
      <w:pPr>
        <w:pStyle w:val="Heading4"/>
        <w:rPr>
          <w:ins w:id="57" w:author="作者"/>
        </w:rPr>
      </w:pPr>
      <w:ins w:id="58" w:author="作者">
        <w:r>
          <w:t>8.2</w:t>
        </w:r>
        <w:r w:rsidRPr="00AA5DA2">
          <w:t>.</w:t>
        </w:r>
        <w:r>
          <w:t>X</w:t>
        </w:r>
        <w:r w:rsidRPr="00AA5DA2">
          <w:t>.3</w:t>
        </w:r>
        <w:r w:rsidRPr="00AA5DA2">
          <w:tab/>
          <w:t>Unsuccessful Operation</w:t>
        </w:r>
      </w:ins>
    </w:p>
    <w:p w14:paraId="0F20F8A3" w14:textId="77777777" w:rsidR="0026166E" w:rsidRDefault="0026166E" w:rsidP="0026166E">
      <w:pPr>
        <w:pStyle w:val="TF"/>
        <w:rPr>
          <w:ins w:id="59" w:author="作者"/>
        </w:rPr>
      </w:pPr>
    </w:p>
    <w:p w14:paraId="7EEF3265" w14:textId="77777777" w:rsidR="0026166E" w:rsidRPr="00AA5DA2" w:rsidRDefault="0026166E" w:rsidP="0026166E">
      <w:pPr>
        <w:pStyle w:val="TH"/>
        <w:rPr>
          <w:ins w:id="60" w:author="作者"/>
        </w:rPr>
      </w:pPr>
      <w:ins w:id="61" w:author="作者">
        <w:r w:rsidRPr="00AA5DA2">
          <w:object w:dxaOrig="5673" w:dyaOrig="2355" w14:anchorId="3B0B4932">
            <v:shape id="_x0000_i1026" type="#_x0000_t75" style="width:271pt;height:111.5pt" o:ole="">
              <v:imagedata r:id="rId9" o:title=""/>
            </v:shape>
            <o:OLEObject Type="Embed" ProgID="Word.Picture.8" ShapeID="_x0000_i1026" DrawAspect="Content" ObjectID="_1651581970" r:id="rId10"/>
          </w:object>
        </w:r>
      </w:ins>
    </w:p>
    <w:p w14:paraId="396D3AD6" w14:textId="77777777" w:rsidR="0026166E" w:rsidRDefault="0026166E" w:rsidP="0026166E">
      <w:pPr>
        <w:pStyle w:val="TF"/>
        <w:rPr>
          <w:ins w:id="62" w:author="作者"/>
        </w:rPr>
      </w:pPr>
      <w:ins w:id="63" w:author="作者">
        <w:r w:rsidRPr="00AA5DA2">
          <w:t xml:space="preserve">Figure </w:t>
        </w:r>
        <w:r>
          <w:t>8.2</w:t>
        </w:r>
        <w:r w:rsidRPr="00AA5DA2">
          <w:t>.</w:t>
        </w:r>
        <w:r>
          <w:t>X</w:t>
        </w:r>
        <w:r w:rsidRPr="00AA5DA2">
          <w:t>.3-1: Resource Status Reporting Initiation, unsuccessful operation</w:t>
        </w:r>
      </w:ins>
    </w:p>
    <w:p w14:paraId="2E76FE2F" w14:textId="77777777" w:rsidR="0026166E" w:rsidRPr="00AA5DA2" w:rsidRDefault="0026166E" w:rsidP="0026166E">
      <w:pPr>
        <w:rPr>
          <w:ins w:id="64" w:author="作者"/>
        </w:rPr>
      </w:pPr>
      <w:ins w:id="65" w:author="作者">
        <w:r w:rsidRPr="00AA5DA2">
          <w:t xml:space="preserve">If none of the requested measurements can be initiated, </w:t>
        </w:r>
        <w:r>
          <w:t>gNB-CU-UP</w:t>
        </w:r>
        <w:r w:rsidRPr="00AA5DA2">
          <w:t xml:space="preserve"> shall send a RESOURCE STATUS FAILURE message. </w:t>
        </w:r>
      </w:ins>
    </w:p>
    <w:p w14:paraId="26020DC5" w14:textId="77777777" w:rsidR="0026166E" w:rsidRPr="00AA5DA2" w:rsidRDefault="0026166E" w:rsidP="0026166E">
      <w:pPr>
        <w:pStyle w:val="Heading4"/>
        <w:rPr>
          <w:ins w:id="66" w:author="作者"/>
        </w:rPr>
      </w:pPr>
      <w:ins w:id="67" w:author="作者">
        <w:r>
          <w:lastRenderedPageBreak/>
          <w:t>8.2</w:t>
        </w:r>
        <w:r w:rsidRPr="00AA5DA2">
          <w:t>.</w:t>
        </w:r>
        <w:r>
          <w:t>X</w:t>
        </w:r>
        <w:r w:rsidRPr="00AA5DA2">
          <w:t>.4</w:t>
        </w:r>
        <w:r w:rsidRPr="00AA5DA2">
          <w:tab/>
          <w:t>Abnormal Conditions</w:t>
        </w:r>
      </w:ins>
    </w:p>
    <w:p w14:paraId="37D6F6FD" w14:textId="77777777" w:rsidR="0026166E" w:rsidRDefault="0026166E" w:rsidP="0026166E">
      <w:pPr>
        <w:rPr>
          <w:ins w:id="68" w:author="作者"/>
        </w:rPr>
      </w:pPr>
      <w:ins w:id="69" w:author="作者">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4CCE1922" w14:textId="77777777" w:rsidR="0026166E" w:rsidRDefault="0026166E" w:rsidP="0026166E">
      <w:pPr>
        <w:rPr>
          <w:ins w:id="70" w:author="作者"/>
          <w:bCs/>
        </w:rPr>
      </w:pPr>
    </w:p>
    <w:p w14:paraId="19A7034C" w14:textId="77777777" w:rsidR="0026166E" w:rsidRDefault="0026166E" w:rsidP="0026166E">
      <w:pPr>
        <w:pStyle w:val="TF"/>
        <w:rPr>
          <w:ins w:id="71" w:author="作者"/>
        </w:rPr>
      </w:pPr>
    </w:p>
    <w:p w14:paraId="37363B33" w14:textId="77777777" w:rsidR="0026166E" w:rsidRDefault="0026166E" w:rsidP="0026166E">
      <w:pPr>
        <w:pStyle w:val="Heading3"/>
        <w:rPr>
          <w:ins w:id="72" w:author="作者"/>
        </w:rPr>
      </w:pPr>
      <w:ins w:id="73" w:author="作者">
        <w:r>
          <w:t>8.2</w:t>
        </w:r>
        <w:r w:rsidRPr="00AA5DA2">
          <w:t>.</w:t>
        </w:r>
        <w:r>
          <w:t>Y</w:t>
        </w:r>
        <w:r w:rsidRPr="00AA5DA2">
          <w:tab/>
          <w:t>Resource Status Reporting</w:t>
        </w:r>
      </w:ins>
    </w:p>
    <w:p w14:paraId="3689DD08" w14:textId="77777777" w:rsidR="0026166E" w:rsidRPr="00370001" w:rsidRDefault="0026166E" w:rsidP="0026166E">
      <w:pPr>
        <w:pStyle w:val="NO"/>
        <w:rPr>
          <w:ins w:id="74" w:author="作者"/>
        </w:rPr>
      </w:pPr>
    </w:p>
    <w:p w14:paraId="61F15D03" w14:textId="77777777" w:rsidR="0026166E" w:rsidRPr="00AA5DA2" w:rsidRDefault="0026166E" w:rsidP="0026166E">
      <w:pPr>
        <w:pStyle w:val="Heading4"/>
        <w:rPr>
          <w:ins w:id="75" w:author="作者"/>
        </w:rPr>
      </w:pPr>
      <w:ins w:id="76" w:author="作者">
        <w:r>
          <w:t>8.2</w:t>
        </w:r>
        <w:r w:rsidRPr="00AA5DA2">
          <w:t>.</w:t>
        </w:r>
        <w:r>
          <w:t>Y</w:t>
        </w:r>
        <w:r w:rsidRPr="00AA5DA2">
          <w:t>.1</w:t>
        </w:r>
        <w:r w:rsidRPr="00AA5DA2">
          <w:tab/>
          <w:t>General</w:t>
        </w:r>
      </w:ins>
    </w:p>
    <w:p w14:paraId="038A2585" w14:textId="77777777" w:rsidR="0026166E" w:rsidRPr="00AA5DA2" w:rsidRDefault="0026166E" w:rsidP="0026166E">
      <w:pPr>
        <w:rPr>
          <w:ins w:id="77" w:author="作者"/>
        </w:rPr>
      </w:pPr>
      <w:ins w:id="78" w:author="作者">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65CE023B" w14:textId="77777777" w:rsidR="0026166E" w:rsidRPr="00AA5DA2" w:rsidRDefault="0026166E" w:rsidP="0026166E">
      <w:pPr>
        <w:rPr>
          <w:ins w:id="79" w:author="作者"/>
        </w:rPr>
      </w:pPr>
      <w:ins w:id="80" w:author="作者">
        <w:r w:rsidRPr="00AA5DA2">
          <w:t xml:space="preserve">The procedure uses </w:t>
        </w:r>
        <w:r w:rsidRPr="00AA5DA2">
          <w:rPr>
            <w:rFonts w:eastAsia="SimSun"/>
            <w:lang w:eastAsia="zh-CN"/>
          </w:rPr>
          <w:t>non UE-associated signalling</w:t>
        </w:r>
        <w:r w:rsidRPr="00AA5DA2">
          <w:t>.</w:t>
        </w:r>
      </w:ins>
    </w:p>
    <w:p w14:paraId="2B388400" w14:textId="77777777" w:rsidR="0026166E" w:rsidRPr="00AA5DA2" w:rsidRDefault="0026166E" w:rsidP="0026166E">
      <w:pPr>
        <w:pStyle w:val="Heading4"/>
        <w:rPr>
          <w:ins w:id="81" w:author="作者"/>
        </w:rPr>
      </w:pPr>
      <w:ins w:id="82" w:author="作者">
        <w:r w:rsidRPr="00AA5DA2">
          <w:t>8.</w:t>
        </w:r>
        <w:r>
          <w:t>2</w:t>
        </w:r>
        <w:r w:rsidRPr="00AA5DA2">
          <w:t>.</w:t>
        </w:r>
        <w:r>
          <w:t>Y</w:t>
        </w:r>
        <w:r w:rsidRPr="00AA5DA2">
          <w:t>.2</w:t>
        </w:r>
        <w:r w:rsidRPr="00AA5DA2">
          <w:tab/>
          <w:t>Successful Operation</w:t>
        </w:r>
      </w:ins>
    </w:p>
    <w:bookmarkStart w:id="83" w:name="_MON_1628617016"/>
    <w:bookmarkEnd w:id="83"/>
    <w:p w14:paraId="322CC36D" w14:textId="77777777" w:rsidR="0026166E" w:rsidRPr="00AA5DA2" w:rsidRDefault="0026166E" w:rsidP="0026166E">
      <w:pPr>
        <w:pStyle w:val="TH"/>
        <w:rPr>
          <w:ins w:id="84" w:author="作者"/>
        </w:rPr>
      </w:pPr>
      <w:ins w:id="85" w:author="作者">
        <w:r w:rsidRPr="00AA5DA2">
          <w:object w:dxaOrig="5673" w:dyaOrig="2355" w14:anchorId="3B03C806">
            <v:shape id="_x0000_i1027" type="#_x0000_t75" style="width:307.5pt;height:111.5pt" o:ole="">
              <v:imagedata r:id="rId11" o:title="" cropleft="-4595f" cropright="-3990f"/>
            </v:shape>
            <o:OLEObject Type="Embed" ProgID="Word.Picture.8" ShapeID="_x0000_i1027" DrawAspect="Content" ObjectID="_1651581971" r:id="rId12"/>
          </w:object>
        </w:r>
      </w:ins>
    </w:p>
    <w:p w14:paraId="7A51F4C0" w14:textId="77777777" w:rsidR="0026166E" w:rsidRPr="00AA5DA2" w:rsidRDefault="0026166E" w:rsidP="0026166E">
      <w:pPr>
        <w:pStyle w:val="TF"/>
        <w:rPr>
          <w:ins w:id="86" w:author="作者"/>
        </w:rPr>
      </w:pPr>
      <w:ins w:id="87" w:author="作者">
        <w:r w:rsidRPr="00AA5DA2">
          <w:t xml:space="preserve">Figure </w:t>
        </w:r>
        <w:r>
          <w:t>8.2</w:t>
        </w:r>
        <w:r w:rsidRPr="00AA5DA2">
          <w:t>.</w:t>
        </w:r>
        <w:r>
          <w:t>Y</w:t>
        </w:r>
        <w:r w:rsidRPr="00AA5DA2">
          <w:t>.2-1: Resource Status Reporting, successful operation</w:t>
        </w:r>
      </w:ins>
    </w:p>
    <w:p w14:paraId="352766E2" w14:textId="77777777" w:rsidR="0026166E" w:rsidRPr="00AA5DA2" w:rsidRDefault="0026166E" w:rsidP="0026166E">
      <w:pPr>
        <w:rPr>
          <w:ins w:id="88" w:author="作者"/>
        </w:rPr>
      </w:pPr>
      <w:ins w:id="89" w:author="作者">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43A2ACC4" w14:textId="77777777" w:rsidR="0026166E" w:rsidRPr="00AA5DA2" w:rsidRDefault="0026166E" w:rsidP="0026166E">
      <w:pPr>
        <w:pStyle w:val="Heading4"/>
        <w:rPr>
          <w:ins w:id="90" w:author="作者"/>
        </w:rPr>
      </w:pPr>
      <w:ins w:id="91" w:author="作者">
        <w:r w:rsidRPr="00AA5DA2">
          <w:t>8.</w:t>
        </w:r>
        <w:r>
          <w:t>4</w:t>
        </w:r>
        <w:r w:rsidRPr="00AA5DA2">
          <w:t>.</w:t>
        </w:r>
        <w:r>
          <w:t>Y</w:t>
        </w:r>
        <w:r w:rsidRPr="00AA5DA2">
          <w:t>.3</w:t>
        </w:r>
        <w:r w:rsidRPr="00AA5DA2">
          <w:tab/>
          <w:t>Unsuccessful Operation</w:t>
        </w:r>
      </w:ins>
    </w:p>
    <w:p w14:paraId="52CAABAD" w14:textId="77777777" w:rsidR="0026166E" w:rsidRPr="00AA5DA2" w:rsidRDefault="0026166E" w:rsidP="0026166E">
      <w:pPr>
        <w:rPr>
          <w:ins w:id="92" w:author="作者"/>
        </w:rPr>
      </w:pPr>
      <w:ins w:id="93" w:author="作者">
        <w:r w:rsidRPr="00AA5DA2">
          <w:t>Not applicable.</w:t>
        </w:r>
      </w:ins>
    </w:p>
    <w:p w14:paraId="4428E8D5" w14:textId="77777777" w:rsidR="0026166E" w:rsidRPr="00AA5DA2" w:rsidRDefault="0026166E" w:rsidP="0026166E">
      <w:pPr>
        <w:pStyle w:val="Heading4"/>
        <w:rPr>
          <w:ins w:id="94" w:author="作者"/>
        </w:rPr>
      </w:pPr>
      <w:ins w:id="95" w:author="作者">
        <w:r w:rsidRPr="00AA5DA2">
          <w:t>8.</w:t>
        </w:r>
        <w:r>
          <w:t>4</w:t>
        </w:r>
        <w:r w:rsidRPr="00AA5DA2">
          <w:t>.</w:t>
        </w:r>
        <w:r>
          <w:t>Y</w:t>
        </w:r>
        <w:r w:rsidRPr="00AA5DA2">
          <w:t>.4</w:t>
        </w:r>
        <w:r w:rsidRPr="00AA5DA2">
          <w:tab/>
          <w:t>Abnormal Conditions</w:t>
        </w:r>
      </w:ins>
    </w:p>
    <w:p w14:paraId="70791D2D" w14:textId="77777777" w:rsidR="0026166E" w:rsidRPr="00AA5DA2" w:rsidRDefault="0026166E" w:rsidP="0026166E">
      <w:pPr>
        <w:rPr>
          <w:ins w:id="96" w:author="作者"/>
        </w:rPr>
      </w:pPr>
      <w:ins w:id="97" w:author="作者">
        <w:r w:rsidRPr="00AA5DA2">
          <w:t>Void.</w:t>
        </w:r>
      </w:ins>
    </w:p>
    <w:p w14:paraId="71613377" w14:textId="77777777" w:rsidR="0026166E" w:rsidRDefault="0026166E" w:rsidP="0026166E">
      <w:pPr>
        <w:rPr>
          <w:ins w:id="98" w:author="作者"/>
        </w:rPr>
      </w:pPr>
    </w:p>
    <w:p w14:paraId="390060A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E87D8D4" w14:textId="77777777" w:rsidR="0026166E" w:rsidRPr="00AA5DA2" w:rsidRDefault="0026166E" w:rsidP="0026166E">
      <w:pPr>
        <w:pStyle w:val="Heading4"/>
        <w:rPr>
          <w:ins w:id="99" w:author="作者"/>
        </w:rPr>
      </w:pPr>
      <w:bookmarkStart w:id="100" w:name="_Toc5691056"/>
      <w:ins w:id="101" w:author="作者">
        <w:r w:rsidRPr="00AA5DA2">
          <w:t>9.</w:t>
        </w:r>
        <w:r>
          <w:t>2.1</w:t>
        </w:r>
        <w:r w:rsidRPr="00AA5DA2">
          <w:t>.</w:t>
        </w:r>
        <w:r>
          <w:t>X1</w:t>
        </w:r>
        <w:r w:rsidRPr="00AA5DA2">
          <w:tab/>
        </w:r>
        <w:r w:rsidRPr="00AA5DA2">
          <w:rPr>
            <w:szCs w:val="24"/>
          </w:rPr>
          <w:t>RESOURCE STATUS REQUEST</w:t>
        </w:r>
      </w:ins>
    </w:p>
    <w:p w14:paraId="1C961CC7" w14:textId="77777777" w:rsidR="0026166E" w:rsidRPr="00AA5DA2" w:rsidRDefault="0026166E" w:rsidP="0026166E">
      <w:pPr>
        <w:rPr>
          <w:ins w:id="102" w:author="作者"/>
        </w:rPr>
      </w:pPr>
      <w:ins w:id="103" w:author="作者">
        <w:r>
          <w:t>This message is sent by an gNB-CU-CP</w:t>
        </w:r>
        <w:r w:rsidRPr="00AA5DA2">
          <w:t xml:space="preserve"> to </w:t>
        </w:r>
        <w:r>
          <w:t>gNB-CU-UP</w:t>
        </w:r>
        <w:r w:rsidRPr="00AA5DA2">
          <w:t xml:space="preserve"> to initiate the requested measurement according to the parameters given in the message.</w:t>
        </w:r>
      </w:ins>
    </w:p>
    <w:p w14:paraId="45DAB703" w14:textId="77777777" w:rsidR="0026166E" w:rsidRPr="00AA5DA2" w:rsidRDefault="0026166E" w:rsidP="0026166E">
      <w:pPr>
        <w:rPr>
          <w:ins w:id="104" w:author="作者"/>
        </w:rPr>
      </w:pPr>
      <w:ins w:id="105" w:author="作者">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26166E" w:rsidRPr="00AA5DA2" w14:paraId="7CDCE212" w14:textId="77777777" w:rsidTr="00952F18">
        <w:trPr>
          <w:ins w:id="106" w:author="作者"/>
        </w:trPr>
        <w:tc>
          <w:tcPr>
            <w:tcW w:w="2438" w:type="dxa"/>
            <w:tcBorders>
              <w:top w:val="single" w:sz="4" w:space="0" w:color="auto"/>
              <w:left w:val="single" w:sz="4" w:space="0" w:color="auto"/>
              <w:bottom w:val="single" w:sz="4" w:space="0" w:color="auto"/>
              <w:right w:val="single" w:sz="4" w:space="0" w:color="auto"/>
            </w:tcBorders>
          </w:tcPr>
          <w:p w14:paraId="72ABDB2F" w14:textId="77777777" w:rsidR="0026166E" w:rsidRDefault="0026166E" w:rsidP="00952F18">
            <w:pPr>
              <w:pStyle w:val="TAH"/>
              <w:rPr>
                <w:ins w:id="107" w:author="作者"/>
                <w:lang w:eastAsia="ja-JP"/>
              </w:rPr>
            </w:pPr>
            <w:ins w:id="108" w:author="作者">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60485E5" w14:textId="77777777" w:rsidR="0026166E" w:rsidRPr="00AA5DA2" w:rsidRDefault="0026166E" w:rsidP="00952F18">
            <w:pPr>
              <w:pStyle w:val="TAH"/>
              <w:rPr>
                <w:ins w:id="109" w:author="作者"/>
                <w:lang w:eastAsia="ja-JP"/>
              </w:rPr>
            </w:pPr>
            <w:ins w:id="110" w:author="作者">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36918AB8" w14:textId="77777777" w:rsidR="0026166E" w:rsidRPr="00794C06" w:rsidRDefault="0026166E" w:rsidP="00952F18">
            <w:pPr>
              <w:pStyle w:val="TAH"/>
              <w:rPr>
                <w:ins w:id="111" w:author="作者"/>
                <w:lang w:eastAsia="ja-JP"/>
              </w:rPr>
            </w:pPr>
            <w:ins w:id="112" w:author="作者">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883773C" w14:textId="77777777" w:rsidR="0026166E" w:rsidRPr="00AA5DA2" w:rsidRDefault="0026166E" w:rsidP="00952F18">
            <w:pPr>
              <w:pStyle w:val="TAH"/>
              <w:rPr>
                <w:ins w:id="113" w:author="作者"/>
                <w:lang w:eastAsia="ja-JP"/>
              </w:rPr>
            </w:pPr>
            <w:ins w:id="114" w:author="作者">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3681E9BA" w14:textId="77777777" w:rsidR="0026166E" w:rsidRDefault="0026166E" w:rsidP="00952F18">
            <w:pPr>
              <w:pStyle w:val="TAH"/>
              <w:rPr>
                <w:ins w:id="115" w:author="作者"/>
                <w:lang w:eastAsia="ja-JP"/>
              </w:rPr>
            </w:pPr>
            <w:ins w:id="116" w:author="作者">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30F04F80" w14:textId="77777777" w:rsidR="0026166E" w:rsidRPr="00AA5DA2" w:rsidRDefault="0026166E" w:rsidP="00952F18">
            <w:pPr>
              <w:pStyle w:val="TAH"/>
              <w:rPr>
                <w:ins w:id="117" w:author="作者"/>
                <w:lang w:eastAsia="ja-JP"/>
              </w:rPr>
            </w:pPr>
            <w:ins w:id="118" w:author="作者">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0E26AD8E" w14:textId="77777777" w:rsidR="0026166E" w:rsidRPr="00AA5DA2" w:rsidRDefault="0026166E" w:rsidP="00952F18">
            <w:pPr>
              <w:pStyle w:val="TAH"/>
              <w:rPr>
                <w:ins w:id="119" w:author="作者"/>
                <w:lang w:eastAsia="ja-JP"/>
              </w:rPr>
            </w:pPr>
            <w:ins w:id="120" w:author="作者">
              <w:r w:rsidRPr="00AA5DA2">
                <w:rPr>
                  <w:lang w:eastAsia="ja-JP"/>
                </w:rPr>
                <w:t>Assigned Criticality</w:t>
              </w:r>
            </w:ins>
          </w:p>
        </w:tc>
      </w:tr>
      <w:tr w:rsidR="0026166E" w:rsidRPr="00AA5DA2" w14:paraId="385A3ED6" w14:textId="77777777" w:rsidTr="00952F18">
        <w:trPr>
          <w:ins w:id="121" w:author="作者"/>
        </w:trPr>
        <w:tc>
          <w:tcPr>
            <w:tcW w:w="2438" w:type="dxa"/>
            <w:tcBorders>
              <w:top w:val="single" w:sz="4" w:space="0" w:color="auto"/>
              <w:left w:val="single" w:sz="4" w:space="0" w:color="auto"/>
              <w:bottom w:val="single" w:sz="4" w:space="0" w:color="auto"/>
              <w:right w:val="single" w:sz="4" w:space="0" w:color="auto"/>
            </w:tcBorders>
          </w:tcPr>
          <w:p w14:paraId="40D9C34D" w14:textId="77777777" w:rsidR="0026166E" w:rsidRDefault="0026166E" w:rsidP="00952F18">
            <w:pPr>
              <w:pStyle w:val="TAL"/>
              <w:rPr>
                <w:ins w:id="122" w:author="作者"/>
                <w:lang w:eastAsia="ja-JP"/>
              </w:rPr>
            </w:pPr>
            <w:ins w:id="123" w:author="作者">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D263710" w14:textId="77777777" w:rsidR="0026166E" w:rsidRPr="00AA5DA2" w:rsidRDefault="0026166E" w:rsidP="00952F18">
            <w:pPr>
              <w:pStyle w:val="TAL"/>
              <w:rPr>
                <w:ins w:id="124" w:author="作者"/>
                <w:lang w:eastAsia="ja-JP"/>
              </w:rPr>
            </w:pPr>
            <w:ins w:id="125" w:author="作者">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E1B55B3" w14:textId="77777777" w:rsidR="0026166E" w:rsidRPr="00AA5DA2" w:rsidRDefault="0026166E" w:rsidP="00952F18">
            <w:pPr>
              <w:pStyle w:val="TAL"/>
              <w:rPr>
                <w:ins w:id="126"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B39BA7" w14:textId="77777777" w:rsidR="0026166E" w:rsidRPr="00AA5DA2" w:rsidRDefault="0026166E" w:rsidP="00952F18">
            <w:pPr>
              <w:pStyle w:val="TAL"/>
              <w:rPr>
                <w:ins w:id="127" w:author="作者"/>
                <w:lang w:eastAsia="ja-JP"/>
              </w:rPr>
            </w:pPr>
            <w:ins w:id="128" w:author="作者">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3A673786" w14:textId="77777777" w:rsidR="0026166E" w:rsidRDefault="0026166E" w:rsidP="00952F18">
            <w:pPr>
              <w:pStyle w:val="TAL"/>
              <w:rPr>
                <w:ins w:id="129" w:author="作者"/>
                <w:lang w:eastAsia="ja-JP"/>
              </w:rPr>
            </w:pPr>
          </w:p>
        </w:tc>
        <w:tc>
          <w:tcPr>
            <w:tcW w:w="1185" w:type="dxa"/>
            <w:tcBorders>
              <w:top w:val="single" w:sz="4" w:space="0" w:color="auto"/>
              <w:left w:val="single" w:sz="4" w:space="0" w:color="auto"/>
              <w:bottom w:val="single" w:sz="4" w:space="0" w:color="auto"/>
              <w:right w:val="single" w:sz="4" w:space="0" w:color="auto"/>
            </w:tcBorders>
          </w:tcPr>
          <w:p w14:paraId="24C9F210" w14:textId="77777777" w:rsidR="0026166E" w:rsidRPr="00AA5DA2" w:rsidRDefault="0026166E" w:rsidP="00952F18">
            <w:pPr>
              <w:pStyle w:val="TAC"/>
              <w:rPr>
                <w:ins w:id="130" w:author="作者"/>
                <w:lang w:eastAsia="ja-JP"/>
              </w:rPr>
            </w:pPr>
            <w:ins w:id="131"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258163E" w14:textId="77777777" w:rsidR="0026166E" w:rsidRPr="00AA5DA2" w:rsidRDefault="0026166E" w:rsidP="00952F18">
            <w:pPr>
              <w:pStyle w:val="TAC"/>
              <w:rPr>
                <w:ins w:id="132" w:author="作者"/>
                <w:lang w:eastAsia="ja-JP"/>
              </w:rPr>
            </w:pPr>
            <w:ins w:id="133" w:author="作者">
              <w:r w:rsidRPr="00AA5DA2">
                <w:rPr>
                  <w:lang w:eastAsia="ja-JP"/>
                </w:rPr>
                <w:t>reject</w:t>
              </w:r>
            </w:ins>
          </w:p>
        </w:tc>
      </w:tr>
      <w:tr w:rsidR="0026166E" w:rsidRPr="00AA5DA2" w14:paraId="151590B8" w14:textId="77777777" w:rsidTr="00952F18">
        <w:trPr>
          <w:ins w:id="134" w:author="作者"/>
        </w:trPr>
        <w:tc>
          <w:tcPr>
            <w:tcW w:w="2438" w:type="dxa"/>
            <w:tcBorders>
              <w:top w:val="single" w:sz="4" w:space="0" w:color="auto"/>
              <w:left w:val="single" w:sz="4" w:space="0" w:color="auto"/>
              <w:bottom w:val="single" w:sz="4" w:space="0" w:color="auto"/>
              <w:right w:val="single" w:sz="4" w:space="0" w:color="auto"/>
            </w:tcBorders>
          </w:tcPr>
          <w:p w14:paraId="79296A63" w14:textId="77777777" w:rsidR="0026166E" w:rsidRDefault="0026166E" w:rsidP="00952F18">
            <w:pPr>
              <w:pStyle w:val="TAL"/>
              <w:rPr>
                <w:ins w:id="135" w:author="作者"/>
                <w:lang w:eastAsia="ja-JP"/>
              </w:rPr>
            </w:pPr>
            <w:ins w:id="136" w:author="作者">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4E33F37" w14:textId="77777777" w:rsidR="0026166E" w:rsidRPr="00AA5DA2" w:rsidRDefault="0026166E" w:rsidP="00952F18">
            <w:pPr>
              <w:pStyle w:val="TAL"/>
              <w:rPr>
                <w:ins w:id="137" w:author="作者"/>
                <w:lang w:eastAsia="ja-JP"/>
              </w:rPr>
            </w:pPr>
            <w:ins w:id="138" w:author="作者">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CFD0682" w14:textId="77777777" w:rsidR="0026166E" w:rsidRPr="00AA5DA2" w:rsidRDefault="0026166E" w:rsidP="00952F18">
            <w:pPr>
              <w:pStyle w:val="TAL"/>
              <w:rPr>
                <w:ins w:id="139"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EF87C9" w14:textId="77777777" w:rsidR="0026166E" w:rsidRPr="00AA5DA2" w:rsidRDefault="0026166E" w:rsidP="00952F18">
            <w:pPr>
              <w:pStyle w:val="TAL"/>
              <w:rPr>
                <w:ins w:id="140" w:author="作者"/>
                <w:lang w:eastAsia="ja-JP"/>
              </w:rPr>
            </w:pPr>
            <w:ins w:id="141" w:author="作者">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0D390CB4" w14:textId="77777777" w:rsidR="0026166E" w:rsidRDefault="0026166E" w:rsidP="00952F18">
            <w:pPr>
              <w:pStyle w:val="TAL"/>
              <w:rPr>
                <w:ins w:id="142" w:author="作者"/>
                <w:lang w:eastAsia="ja-JP"/>
              </w:rPr>
            </w:pPr>
          </w:p>
        </w:tc>
        <w:tc>
          <w:tcPr>
            <w:tcW w:w="1185" w:type="dxa"/>
            <w:tcBorders>
              <w:top w:val="single" w:sz="4" w:space="0" w:color="auto"/>
              <w:left w:val="single" w:sz="4" w:space="0" w:color="auto"/>
              <w:bottom w:val="single" w:sz="4" w:space="0" w:color="auto"/>
              <w:right w:val="single" w:sz="4" w:space="0" w:color="auto"/>
            </w:tcBorders>
          </w:tcPr>
          <w:p w14:paraId="60A91168" w14:textId="77777777" w:rsidR="0026166E" w:rsidRPr="00AA5DA2" w:rsidRDefault="0026166E" w:rsidP="00952F18">
            <w:pPr>
              <w:pStyle w:val="TAC"/>
              <w:rPr>
                <w:ins w:id="143" w:author="作者"/>
                <w:lang w:eastAsia="ja-JP"/>
              </w:rPr>
            </w:pPr>
            <w:ins w:id="144"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10DAF94" w14:textId="77777777" w:rsidR="0026166E" w:rsidRPr="00AA5DA2" w:rsidRDefault="0026166E" w:rsidP="00952F18">
            <w:pPr>
              <w:pStyle w:val="TAC"/>
              <w:rPr>
                <w:ins w:id="145" w:author="作者"/>
                <w:lang w:eastAsia="ja-JP"/>
              </w:rPr>
            </w:pPr>
            <w:ins w:id="146" w:author="作者">
              <w:r w:rsidRPr="00AA5DA2">
                <w:rPr>
                  <w:lang w:eastAsia="ja-JP"/>
                </w:rPr>
                <w:t>reject</w:t>
              </w:r>
            </w:ins>
          </w:p>
        </w:tc>
      </w:tr>
      <w:tr w:rsidR="0026166E" w:rsidRPr="00AA5DA2" w14:paraId="28768D80" w14:textId="77777777" w:rsidTr="00952F18">
        <w:trPr>
          <w:ins w:id="147" w:author="作者"/>
        </w:trPr>
        <w:tc>
          <w:tcPr>
            <w:tcW w:w="2438" w:type="dxa"/>
            <w:tcBorders>
              <w:top w:val="single" w:sz="4" w:space="0" w:color="auto"/>
              <w:left w:val="single" w:sz="4" w:space="0" w:color="auto"/>
              <w:bottom w:val="single" w:sz="4" w:space="0" w:color="auto"/>
              <w:right w:val="single" w:sz="4" w:space="0" w:color="auto"/>
            </w:tcBorders>
          </w:tcPr>
          <w:p w14:paraId="775D8F0C" w14:textId="77777777" w:rsidR="0026166E" w:rsidRDefault="0026166E" w:rsidP="00952F18">
            <w:pPr>
              <w:pStyle w:val="TAL"/>
              <w:rPr>
                <w:ins w:id="148" w:author="作者"/>
                <w:lang w:eastAsia="ja-JP"/>
              </w:rPr>
            </w:pPr>
            <w:ins w:id="149" w:author="作者">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B45C601" w14:textId="77777777" w:rsidR="0026166E" w:rsidRPr="00AA5DA2" w:rsidRDefault="0026166E" w:rsidP="00952F18">
            <w:pPr>
              <w:pStyle w:val="TAL"/>
              <w:rPr>
                <w:ins w:id="150" w:author="作者"/>
                <w:lang w:eastAsia="ja-JP"/>
              </w:rPr>
            </w:pPr>
            <w:ins w:id="151" w:author="作者">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EC9FDF1" w14:textId="77777777" w:rsidR="0026166E" w:rsidRPr="00AA5DA2" w:rsidRDefault="0026166E" w:rsidP="00952F18">
            <w:pPr>
              <w:pStyle w:val="TAL"/>
              <w:rPr>
                <w:ins w:id="152"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1FB767" w14:textId="77777777" w:rsidR="0026166E" w:rsidRPr="00AA5DA2" w:rsidRDefault="0026166E" w:rsidP="00952F18">
            <w:pPr>
              <w:pStyle w:val="TAL"/>
              <w:rPr>
                <w:ins w:id="153" w:author="作者"/>
                <w:lang w:eastAsia="ja-JP"/>
              </w:rPr>
            </w:pPr>
            <w:ins w:id="154" w:author="作者">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49CBD4BE" w14:textId="77777777" w:rsidR="0026166E" w:rsidRDefault="0026166E" w:rsidP="00952F18">
            <w:pPr>
              <w:pStyle w:val="TAL"/>
              <w:rPr>
                <w:ins w:id="155" w:author="作者"/>
                <w:lang w:eastAsia="ja-JP"/>
              </w:rPr>
            </w:pPr>
            <w:ins w:id="156" w:author="作者">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BAD4D33" w14:textId="77777777" w:rsidR="0026166E" w:rsidRPr="00AA5DA2" w:rsidRDefault="0026166E" w:rsidP="00952F18">
            <w:pPr>
              <w:pStyle w:val="TAC"/>
              <w:rPr>
                <w:ins w:id="157" w:author="作者"/>
                <w:lang w:eastAsia="ja-JP"/>
              </w:rPr>
            </w:pPr>
            <w:ins w:id="158"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32775EA4" w14:textId="77777777" w:rsidR="0026166E" w:rsidRPr="00AA5DA2" w:rsidRDefault="0026166E" w:rsidP="00952F18">
            <w:pPr>
              <w:pStyle w:val="TAC"/>
              <w:rPr>
                <w:ins w:id="159" w:author="作者"/>
                <w:lang w:eastAsia="ja-JP"/>
              </w:rPr>
            </w:pPr>
            <w:ins w:id="160" w:author="作者">
              <w:r w:rsidRPr="00AA5DA2">
                <w:rPr>
                  <w:lang w:eastAsia="ja-JP"/>
                </w:rPr>
                <w:t>reject</w:t>
              </w:r>
            </w:ins>
          </w:p>
        </w:tc>
      </w:tr>
      <w:tr w:rsidR="0026166E" w:rsidRPr="00AA5DA2" w14:paraId="0BD12274" w14:textId="77777777" w:rsidTr="00952F18">
        <w:trPr>
          <w:ins w:id="161" w:author="作者"/>
        </w:trPr>
        <w:tc>
          <w:tcPr>
            <w:tcW w:w="2438" w:type="dxa"/>
            <w:tcBorders>
              <w:top w:val="single" w:sz="4" w:space="0" w:color="auto"/>
              <w:left w:val="single" w:sz="4" w:space="0" w:color="auto"/>
              <w:bottom w:val="single" w:sz="4" w:space="0" w:color="auto"/>
              <w:right w:val="single" w:sz="4" w:space="0" w:color="auto"/>
            </w:tcBorders>
          </w:tcPr>
          <w:p w14:paraId="671F2BC2" w14:textId="77777777" w:rsidR="0026166E" w:rsidRDefault="0026166E" w:rsidP="00952F18">
            <w:pPr>
              <w:pStyle w:val="TAL"/>
              <w:rPr>
                <w:ins w:id="162" w:author="作者"/>
                <w:lang w:eastAsia="ja-JP"/>
              </w:rPr>
            </w:pPr>
            <w:ins w:id="163" w:author="作者">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1DE9D86" w14:textId="421ABC55" w:rsidR="0026166E" w:rsidRPr="00AA5DA2" w:rsidRDefault="0026166E" w:rsidP="005279C7">
            <w:pPr>
              <w:pStyle w:val="TAL"/>
              <w:rPr>
                <w:ins w:id="164" w:author="作者"/>
                <w:lang w:eastAsia="ja-JP"/>
              </w:rPr>
            </w:pPr>
            <w:ins w:id="165" w:author="作者">
              <w:r w:rsidRPr="00AA5DA2">
                <w:rPr>
                  <w:lang w:eastAsia="ja-JP"/>
                </w:rPr>
                <w:t>C-ifRegistrationRequest</w:t>
              </w:r>
              <w:r>
                <w:rPr>
                  <w:lang w:eastAsia="ja-JP"/>
                </w:rPr>
                <w:t>Stop</w:t>
              </w:r>
              <w:del w:id="166" w:author="Huawei" w:date="2020-05-20T19:33:00Z">
                <w:r w:rsidDel="005279C7">
                  <w:rPr>
                    <w:lang w:eastAsia="ja-JP"/>
                  </w:rPr>
                  <w:delText>or</w:delText>
                </w:r>
              </w:del>
            </w:ins>
          </w:p>
        </w:tc>
        <w:tc>
          <w:tcPr>
            <w:tcW w:w="955" w:type="dxa"/>
            <w:tcBorders>
              <w:top w:val="single" w:sz="4" w:space="0" w:color="auto"/>
              <w:left w:val="single" w:sz="4" w:space="0" w:color="auto"/>
              <w:bottom w:val="single" w:sz="4" w:space="0" w:color="auto"/>
              <w:right w:val="single" w:sz="4" w:space="0" w:color="auto"/>
            </w:tcBorders>
          </w:tcPr>
          <w:p w14:paraId="444DF4AC" w14:textId="77777777" w:rsidR="0026166E" w:rsidRPr="00AA5DA2" w:rsidRDefault="0026166E" w:rsidP="00952F18">
            <w:pPr>
              <w:pStyle w:val="TAL"/>
              <w:rPr>
                <w:ins w:id="167"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B03FE6" w14:textId="77777777" w:rsidR="0026166E" w:rsidRPr="00AA5DA2" w:rsidRDefault="0026166E" w:rsidP="00952F18">
            <w:pPr>
              <w:pStyle w:val="TAL"/>
              <w:rPr>
                <w:ins w:id="168" w:author="作者"/>
                <w:lang w:eastAsia="ja-JP"/>
              </w:rPr>
            </w:pPr>
            <w:ins w:id="169" w:author="作者">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6D905D74" w14:textId="77777777" w:rsidR="0026166E" w:rsidRDefault="0026166E" w:rsidP="00952F18">
            <w:pPr>
              <w:pStyle w:val="TAL"/>
              <w:rPr>
                <w:ins w:id="170" w:author="作者"/>
                <w:lang w:eastAsia="ja-JP"/>
              </w:rPr>
            </w:pPr>
            <w:ins w:id="171" w:author="作者">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565E1191" w14:textId="77777777" w:rsidR="0026166E" w:rsidRPr="00AA5DA2" w:rsidRDefault="0026166E" w:rsidP="00952F18">
            <w:pPr>
              <w:pStyle w:val="TAC"/>
              <w:rPr>
                <w:ins w:id="172" w:author="作者"/>
                <w:lang w:eastAsia="ja-JP"/>
              </w:rPr>
            </w:pPr>
            <w:ins w:id="173" w:author="作者">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1D4CD33" w14:textId="77777777" w:rsidR="0026166E" w:rsidRPr="00AA5DA2" w:rsidRDefault="0026166E" w:rsidP="00952F18">
            <w:pPr>
              <w:pStyle w:val="TAC"/>
              <w:rPr>
                <w:ins w:id="174" w:author="作者"/>
                <w:lang w:eastAsia="ja-JP"/>
              </w:rPr>
            </w:pPr>
            <w:ins w:id="175" w:author="作者">
              <w:r w:rsidRPr="00AA5DA2">
                <w:rPr>
                  <w:lang w:eastAsia="ja-JP"/>
                </w:rPr>
                <w:t>ignore</w:t>
              </w:r>
            </w:ins>
          </w:p>
        </w:tc>
      </w:tr>
      <w:tr w:rsidR="0026166E" w14:paraId="2D1AB814" w14:textId="77777777" w:rsidTr="00952F18">
        <w:tblPrEx>
          <w:tblLook w:val="04A0" w:firstRow="1" w:lastRow="0" w:firstColumn="1" w:lastColumn="0" w:noHBand="0" w:noVBand="1"/>
        </w:tblPrEx>
        <w:trPr>
          <w:gridAfter w:val="1"/>
          <w:wAfter w:w="7" w:type="dxa"/>
          <w:ins w:id="176" w:author="作者"/>
        </w:trPr>
        <w:tc>
          <w:tcPr>
            <w:tcW w:w="2438" w:type="dxa"/>
            <w:tcBorders>
              <w:top w:val="single" w:sz="4" w:space="0" w:color="auto"/>
              <w:left w:val="single" w:sz="4" w:space="0" w:color="auto"/>
              <w:bottom w:val="single" w:sz="4" w:space="0" w:color="auto"/>
              <w:right w:val="single" w:sz="4" w:space="0" w:color="auto"/>
            </w:tcBorders>
            <w:hideMark/>
          </w:tcPr>
          <w:p w14:paraId="7123789B" w14:textId="77777777" w:rsidR="0026166E" w:rsidRDefault="0026166E" w:rsidP="00952F18">
            <w:pPr>
              <w:pStyle w:val="TAL"/>
              <w:rPr>
                <w:ins w:id="177" w:author="作者"/>
                <w:lang w:val="en-US"/>
              </w:rPr>
            </w:pPr>
            <w:ins w:id="178" w:author="作者">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78D6C28C" w14:textId="77777777" w:rsidR="0026166E" w:rsidRDefault="0026166E" w:rsidP="00952F18">
            <w:pPr>
              <w:pStyle w:val="TAL"/>
              <w:rPr>
                <w:ins w:id="179" w:author="作者"/>
                <w:lang w:val="en-US"/>
              </w:rPr>
            </w:pPr>
            <w:ins w:id="180" w:author="作者">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61F278F5" w14:textId="77777777" w:rsidR="0026166E" w:rsidRDefault="0026166E" w:rsidP="00952F18">
            <w:pPr>
              <w:pStyle w:val="TAL"/>
              <w:rPr>
                <w:ins w:id="181" w:author="作者"/>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E1731D6" w14:textId="77777777" w:rsidR="0026166E" w:rsidRDefault="0026166E" w:rsidP="00952F18">
            <w:pPr>
              <w:pStyle w:val="TAL"/>
              <w:rPr>
                <w:ins w:id="182" w:author="作者"/>
                <w:lang w:val="en-US"/>
              </w:rPr>
            </w:pPr>
            <w:ins w:id="183" w:author="作者">
              <w:r>
                <w:rPr>
                  <w:lang w:val="en-US"/>
                </w:rPr>
                <w:t>BITSTRING</w:t>
              </w:r>
            </w:ins>
          </w:p>
          <w:p w14:paraId="4ADFA89F" w14:textId="77777777" w:rsidR="0026166E" w:rsidRDefault="0026166E" w:rsidP="00952F18">
            <w:pPr>
              <w:pStyle w:val="TAL"/>
              <w:rPr>
                <w:ins w:id="184" w:author="作者"/>
                <w:lang w:val="en-US"/>
              </w:rPr>
            </w:pPr>
            <w:ins w:id="185" w:author="作者">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0154B95A" w14:textId="77777777" w:rsidR="0026166E" w:rsidRDefault="0026166E" w:rsidP="00952F18">
            <w:pPr>
              <w:pStyle w:val="TAL"/>
              <w:rPr>
                <w:ins w:id="186" w:author="作者"/>
                <w:lang w:val="en-US"/>
              </w:rPr>
            </w:pPr>
            <w:ins w:id="187" w:author="作者">
              <w:r>
                <w:rPr>
                  <w:lang w:val="en-US"/>
                </w:rPr>
                <w:t>Each position in the bitmap indicates measurement object the gNB-CU-UP is requested to report.</w:t>
              </w:r>
            </w:ins>
          </w:p>
          <w:p w14:paraId="2A576027" w14:textId="77777777" w:rsidR="0026166E" w:rsidRDefault="0026166E" w:rsidP="00952F18">
            <w:pPr>
              <w:pStyle w:val="TAL"/>
              <w:rPr>
                <w:ins w:id="188" w:author="作者"/>
                <w:lang w:val="en-US"/>
              </w:rPr>
            </w:pPr>
            <w:ins w:id="189" w:author="作者">
              <w:r>
                <w:rPr>
                  <w:lang w:val="en-US"/>
                </w:rPr>
                <w:t>First Bit = TNL Available Capacity Ind Periodic,</w:t>
              </w:r>
            </w:ins>
          </w:p>
          <w:p w14:paraId="75108352" w14:textId="77777777" w:rsidR="0026166E" w:rsidRDefault="0026166E" w:rsidP="00952F18">
            <w:pPr>
              <w:pStyle w:val="TAL"/>
              <w:rPr>
                <w:ins w:id="190" w:author="作者"/>
                <w:lang w:val="en-US"/>
              </w:rPr>
            </w:pPr>
            <w:ins w:id="191" w:author="作者">
              <w:r>
                <w:rPr>
                  <w:lang w:val="en-US"/>
                </w:rPr>
                <w:t>Second Bit = HW Capacity Ind Periodic.</w:t>
              </w:r>
            </w:ins>
          </w:p>
          <w:p w14:paraId="158ACD40" w14:textId="77777777" w:rsidR="0026166E" w:rsidRDefault="0026166E" w:rsidP="00952F18">
            <w:pPr>
              <w:pStyle w:val="TAL"/>
              <w:rPr>
                <w:ins w:id="192" w:author="作者"/>
                <w:lang w:val="en-US"/>
              </w:rPr>
            </w:pPr>
            <w:ins w:id="193" w:author="作者">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08F0D410" w14:textId="77777777" w:rsidR="0026166E" w:rsidRDefault="0026166E" w:rsidP="00952F18">
            <w:pPr>
              <w:pStyle w:val="TAC"/>
              <w:rPr>
                <w:ins w:id="194" w:author="作者"/>
                <w:lang w:val="en-US"/>
              </w:rPr>
            </w:pPr>
            <w:ins w:id="195" w:author="作者">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A042C0D" w14:textId="77777777" w:rsidR="0026166E" w:rsidRDefault="0026166E" w:rsidP="00952F18">
            <w:pPr>
              <w:pStyle w:val="TAC"/>
              <w:rPr>
                <w:ins w:id="196" w:author="作者"/>
                <w:lang w:val="en-US"/>
              </w:rPr>
            </w:pPr>
            <w:ins w:id="197" w:author="作者">
              <w:r>
                <w:rPr>
                  <w:lang w:val="en-US"/>
                </w:rPr>
                <w:t>reject</w:t>
              </w:r>
            </w:ins>
          </w:p>
        </w:tc>
      </w:tr>
      <w:tr w:rsidR="0026166E" w14:paraId="67BD2E5E" w14:textId="77777777" w:rsidTr="00952F18">
        <w:tblPrEx>
          <w:tblLook w:val="04A0" w:firstRow="1" w:lastRow="0" w:firstColumn="1" w:lastColumn="0" w:noHBand="0" w:noVBand="1"/>
        </w:tblPrEx>
        <w:trPr>
          <w:gridAfter w:val="1"/>
          <w:wAfter w:w="7" w:type="dxa"/>
          <w:ins w:id="198" w:author="作者"/>
        </w:trPr>
        <w:tc>
          <w:tcPr>
            <w:tcW w:w="2438" w:type="dxa"/>
            <w:tcBorders>
              <w:top w:val="single" w:sz="4" w:space="0" w:color="auto"/>
              <w:left w:val="single" w:sz="4" w:space="0" w:color="auto"/>
              <w:bottom w:val="single" w:sz="4" w:space="0" w:color="auto"/>
              <w:right w:val="single" w:sz="4" w:space="0" w:color="auto"/>
            </w:tcBorders>
            <w:hideMark/>
          </w:tcPr>
          <w:p w14:paraId="7514AA6F" w14:textId="77777777" w:rsidR="0026166E" w:rsidRDefault="0026166E" w:rsidP="00952F18">
            <w:pPr>
              <w:pStyle w:val="TAL"/>
              <w:rPr>
                <w:ins w:id="199" w:author="作者"/>
                <w:lang w:val="en-US"/>
              </w:rPr>
            </w:pPr>
            <w:ins w:id="200" w:author="作者">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4DB55FE" w14:textId="77777777" w:rsidR="0026166E" w:rsidRDefault="0026166E" w:rsidP="00952F18">
            <w:pPr>
              <w:pStyle w:val="TAL"/>
              <w:rPr>
                <w:ins w:id="201" w:author="作者"/>
                <w:lang w:val="en-US"/>
              </w:rPr>
            </w:pPr>
            <w:ins w:id="202" w:author="作者">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D7EB9E1" w14:textId="77777777" w:rsidR="0026166E" w:rsidRDefault="0026166E" w:rsidP="00952F18">
            <w:pPr>
              <w:pStyle w:val="TAL"/>
              <w:rPr>
                <w:ins w:id="203" w:author="作者"/>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ADC6F3" w14:textId="77777777" w:rsidR="0026166E" w:rsidRDefault="0026166E" w:rsidP="00952F18">
            <w:pPr>
              <w:pStyle w:val="TAL"/>
              <w:rPr>
                <w:ins w:id="204" w:author="作者"/>
                <w:lang w:val="en-US"/>
              </w:rPr>
            </w:pPr>
            <w:ins w:id="205" w:author="作者">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62B64CCA" w14:textId="77777777" w:rsidR="0026166E" w:rsidRDefault="0026166E" w:rsidP="00952F18">
            <w:pPr>
              <w:pStyle w:val="TAL"/>
              <w:rPr>
                <w:ins w:id="206" w:author="作者"/>
                <w:lang w:val="en-US"/>
              </w:rPr>
            </w:pPr>
            <w:ins w:id="207" w:author="作者">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6ACCC89" w14:textId="77777777" w:rsidR="0026166E" w:rsidRDefault="0026166E" w:rsidP="00952F18">
            <w:pPr>
              <w:pStyle w:val="TAC"/>
              <w:rPr>
                <w:ins w:id="208" w:author="作者"/>
                <w:lang w:val="en-US"/>
              </w:rPr>
            </w:pPr>
            <w:ins w:id="209" w:author="作者">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E2F4D82" w14:textId="77777777" w:rsidR="0026166E" w:rsidRDefault="0026166E" w:rsidP="00952F18">
            <w:pPr>
              <w:pStyle w:val="TAC"/>
              <w:rPr>
                <w:ins w:id="210" w:author="作者"/>
                <w:lang w:val="en-US"/>
              </w:rPr>
            </w:pPr>
            <w:ins w:id="211" w:author="作者">
              <w:r>
                <w:rPr>
                  <w:lang w:val="en-US"/>
                </w:rPr>
                <w:t>ignore</w:t>
              </w:r>
            </w:ins>
          </w:p>
        </w:tc>
      </w:tr>
    </w:tbl>
    <w:p w14:paraId="5FA8CA8D" w14:textId="77777777" w:rsidR="0026166E" w:rsidRDefault="0026166E" w:rsidP="0026166E">
      <w:pPr>
        <w:rPr>
          <w:ins w:id="212" w:author="作者"/>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166E" w14:paraId="6B26047D" w14:textId="77777777" w:rsidTr="00952F18">
        <w:trPr>
          <w:ins w:id="213" w:author="作者"/>
        </w:trPr>
        <w:tc>
          <w:tcPr>
            <w:tcW w:w="3686" w:type="dxa"/>
            <w:tcBorders>
              <w:top w:val="single" w:sz="4" w:space="0" w:color="auto"/>
              <w:left w:val="single" w:sz="4" w:space="0" w:color="auto"/>
              <w:bottom w:val="single" w:sz="4" w:space="0" w:color="auto"/>
              <w:right w:val="single" w:sz="4" w:space="0" w:color="auto"/>
            </w:tcBorders>
            <w:hideMark/>
          </w:tcPr>
          <w:p w14:paraId="696F6D78" w14:textId="77777777" w:rsidR="0026166E" w:rsidRDefault="0026166E" w:rsidP="00952F18">
            <w:pPr>
              <w:pStyle w:val="TAH"/>
              <w:rPr>
                <w:ins w:id="214" w:author="作者"/>
                <w:lang w:val="en-US"/>
              </w:rPr>
            </w:pPr>
            <w:ins w:id="215" w:author="作者">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2C78429" w14:textId="77777777" w:rsidR="0026166E" w:rsidRDefault="0026166E" w:rsidP="00952F18">
            <w:pPr>
              <w:pStyle w:val="TAH"/>
              <w:rPr>
                <w:ins w:id="216" w:author="作者"/>
                <w:lang w:val="en-US"/>
              </w:rPr>
            </w:pPr>
            <w:ins w:id="217" w:author="作者">
              <w:r>
                <w:rPr>
                  <w:lang w:val="en-US"/>
                </w:rPr>
                <w:t>Explanation</w:t>
              </w:r>
            </w:ins>
          </w:p>
        </w:tc>
      </w:tr>
      <w:tr w:rsidR="0026166E" w14:paraId="022AF934" w14:textId="77777777" w:rsidTr="00952F18">
        <w:trPr>
          <w:ins w:id="218" w:author="作者"/>
        </w:trPr>
        <w:tc>
          <w:tcPr>
            <w:tcW w:w="3686" w:type="dxa"/>
            <w:tcBorders>
              <w:top w:val="single" w:sz="4" w:space="0" w:color="auto"/>
              <w:left w:val="single" w:sz="4" w:space="0" w:color="auto"/>
              <w:bottom w:val="single" w:sz="4" w:space="0" w:color="auto"/>
              <w:right w:val="single" w:sz="4" w:space="0" w:color="auto"/>
            </w:tcBorders>
            <w:hideMark/>
          </w:tcPr>
          <w:p w14:paraId="2C872952" w14:textId="77777777" w:rsidR="0026166E" w:rsidRDefault="0026166E" w:rsidP="00952F18">
            <w:pPr>
              <w:pStyle w:val="TAL"/>
              <w:rPr>
                <w:ins w:id="219" w:author="作者"/>
                <w:lang w:val="en-US"/>
              </w:rPr>
            </w:pPr>
            <w:ins w:id="220" w:author="作者">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5848F6A5" w14:textId="77777777" w:rsidR="0026166E" w:rsidRDefault="0026166E" w:rsidP="00952F18">
            <w:pPr>
              <w:pStyle w:val="TAL"/>
              <w:rPr>
                <w:ins w:id="221" w:author="作者"/>
                <w:lang w:val="en-US"/>
              </w:rPr>
            </w:pPr>
            <w:ins w:id="222" w:author="作者">
              <w:r>
                <w:rPr>
                  <w:lang w:val="en-US"/>
                </w:rPr>
                <w:t xml:space="preserve">This IE shall be present if the </w:t>
              </w:r>
              <w:r>
                <w:rPr>
                  <w:i/>
                  <w:iCs/>
                  <w:lang w:val="en-US"/>
                </w:rPr>
                <w:t xml:space="preserve">Registration Request </w:t>
              </w:r>
              <w:r>
                <w:rPr>
                  <w:lang w:val="en-US"/>
                </w:rPr>
                <w:t>IE is set to the value “stop”</w:t>
              </w:r>
            </w:ins>
          </w:p>
        </w:tc>
      </w:tr>
      <w:tr w:rsidR="0026166E" w14:paraId="5C434F95" w14:textId="77777777" w:rsidTr="00952F18">
        <w:trPr>
          <w:ins w:id="223" w:author="作者"/>
        </w:trPr>
        <w:tc>
          <w:tcPr>
            <w:tcW w:w="3686" w:type="dxa"/>
            <w:tcBorders>
              <w:top w:val="single" w:sz="4" w:space="0" w:color="auto"/>
              <w:left w:val="single" w:sz="4" w:space="0" w:color="auto"/>
              <w:bottom w:val="single" w:sz="4" w:space="0" w:color="auto"/>
              <w:right w:val="single" w:sz="4" w:space="0" w:color="auto"/>
            </w:tcBorders>
          </w:tcPr>
          <w:p w14:paraId="45A6EA86" w14:textId="77777777" w:rsidR="0026166E" w:rsidRDefault="0026166E" w:rsidP="00952F18">
            <w:pPr>
              <w:pStyle w:val="TAL"/>
              <w:rPr>
                <w:ins w:id="224" w:author="作者"/>
                <w:lang w:val="en-US"/>
              </w:rPr>
            </w:pPr>
            <w:ins w:id="225" w:author="作者">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F7FFE16" w14:textId="77777777" w:rsidR="0026166E" w:rsidRDefault="0026166E" w:rsidP="00952F18">
            <w:pPr>
              <w:pStyle w:val="TAL"/>
              <w:rPr>
                <w:ins w:id="226" w:author="作者"/>
                <w:lang w:val="en-US"/>
              </w:rPr>
            </w:pPr>
            <w:ins w:id="227" w:author="作者">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D50ECCF" w14:textId="77777777" w:rsidR="0026166E" w:rsidRPr="00AA5DA2" w:rsidRDefault="0026166E" w:rsidP="0026166E">
      <w:pPr>
        <w:rPr>
          <w:ins w:id="228" w:author="作者"/>
        </w:rPr>
      </w:pPr>
    </w:p>
    <w:p w14:paraId="44998755" w14:textId="77777777" w:rsidR="0026166E" w:rsidRDefault="0026166E" w:rsidP="0026166E">
      <w:pPr>
        <w:rPr>
          <w:ins w:id="229" w:author="作者"/>
          <w:noProof/>
        </w:rPr>
      </w:pPr>
    </w:p>
    <w:p w14:paraId="50E9A251" w14:textId="77777777" w:rsidR="0026166E" w:rsidRPr="00AA5DA2" w:rsidRDefault="0026166E" w:rsidP="0026166E">
      <w:pPr>
        <w:pStyle w:val="Heading4"/>
        <w:rPr>
          <w:ins w:id="230" w:author="作者"/>
        </w:rPr>
      </w:pPr>
      <w:ins w:id="231" w:author="作者">
        <w:r w:rsidRPr="00AA5DA2">
          <w:t>9.</w:t>
        </w:r>
        <w:r>
          <w:t>2.1</w:t>
        </w:r>
        <w:r w:rsidRPr="00AA5DA2">
          <w:t>.</w:t>
        </w:r>
        <w:r>
          <w:t>X</w:t>
        </w:r>
        <w:r w:rsidRPr="00AA5DA2">
          <w:t>2</w:t>
        </w:r>
        <w:r w:rsidRPr="00AA5DA2">
          <w:tab/>
        </w:r>
        <w:r w:rsidRPr="00AA5DA2">
          <w:rPr>
            <w:szCs w:val="24"/>
          </w:rPr>
          <w:t>RESOURCE STATUS RESPONSE</w:t>
        </w:r>
      </w:ins>
    </w:p>
    <w:p w14:paraId="2E04E07B" w14:textId="77777777" w:rsidR="0026166E" w:rsidRPr="00370001" w:rsidRDefault="0026166E" w:rsidP="0026166E">
      <w:pPr>
        <w:pStyle w:val="NO"/>
        <w:rPr>
          <w:ins w:id="232" w:author="作者"/>
        </w:rPr>
      </w:pPr>
    </w:p>
    <w:p w14:paraId="0C24AD79" w14:textId="2A2ADA99" w:rsidR="0026166E" w:rsidRPr="00AA5DA2" w:rsidRDefault="0026166E" w:rsidP="0026166E">
      <w:pPr>
        <w:rPr>
          <w:ins w:id="233" w:author="作者"/>
        </w:rPr>
      </w:pPr>
      <w:ins w:id="234" w:author="作者">
        <w:r>
          <w:t xml:space="preserve">This message is sent by the gNB-CU-UP </w:t>
        </w:r>
        <w:r w:rsidRPr="00AA5DA2">
          <w:t xml:space="preserve">to indicate that the requested measurement, for all </w:t>
        </w:r>
        <w:del w:id="235" w:author="Huawei" w:date="2020-05-20T19:42:00Z">
          <w:r w:rsidRPr="00AA5DA2" w:rsidDel="00B80647">
            <w:delText xml:space="preserve">or for a subset </w:delText>
          </w:r>
        </w:del>
        <w:r w:rsidRPr="00AA5DA2">
          <w:t>of the measurement objects included in the measurement is successfully initiated.</w:t>
        </w:r>
      </w:ins>
    </w:p>
    <w:p w14:paraId="761FA5D0" w14:textId="77777777" w:rsidR="0026166E" w:rsidRPr="00AA5DA2" w:rsidRDefault="0026166E" w:rsidP="0026166E">
      <w:pPr>
        <w:rPr>
          <w:ins w:id="236" w:author="作者"/>
          <w:rFonts w:eastAsia="Batang"/>
        </w:rPr>
      </w:pPr>
      <w:ins w:id="237" w:author="作者">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6166E" w:rsidRPr="00AA5DA2" w14:paraId="1215A5A4" w14:textId="77777777" w:rsidTr="00952F18">
        <w:trPr>
          <w:ins w:id="238" w:author="作者"/>
        </w:trPr>
        <w:tc>
          <w:tcPr>
            <w:tcW w:w="2328" w:type="dxa"/>
            <w:tcBorders>
              <w:top w:val="single" w:sz="4" w:space="0" w:color="auto"/>
              <w:left w:val="single" w:sz="4" w:space="0" w:color="auto"/>
              <w:bottom w:val="single" w:sz="4" w:space="0" w:color="auto"/>
              <w:right w:val="single" w:sz="4" w:space="0" w:color="auto"/>
            </w:tcBorders>
          </w:tcPr>
          <w:p w14:paraId="372918DF" w14:textId="77777777" w:rsidR="0026166E" w:rsidRPr="00AA5DA2" w:rsidRDefault="0026166E" w:rsidP="00952F18">
            <w:pPr>
              <w:pStyle w:val="TAH"/>
              <w:rPr>
                <w:ins w:id="239" w:author="作者"/>
                <w:lang w:eastAsia="ja-JP"/>
              </w:rPr>
            </w:pPr>
            <w:ins w:id="240" w:author="作者">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EABE3AD" w14:textId="77777777" w:rsidR="0026166E" w:rsidRPr="00AA5DA2" w:rsidRDefault="0026166E" w:rsidP="00952F18">
            <w:pPr>
              <w:pStyle w:val="TAH"/>
              <w:rPr>
                <w:ins w:id="241" w:author="作者"/>
                <w:lang w:eastAsia="ja-JP"/>
              </w:rPr>
            </w:pPr>
            <w:ins w:id="242" w:author="作者">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4A3452" w14:textId="77777777" w:rsidR="0026166E" w:rsidRPr="00AA5DA2" w:rsidRDefault="0026166E" w:rsidP="00952F18">
            <w:pPr>
              <w:pStyle w:val="TAH"/>
              <w:rPr>
                <w:ins w:id="243" w:author="作者"/>
                <w:lang w:eastAsia="ja-JP"/>
              </w:rPr>
            </w:pPr>
            <w:ins w:id="244" w:author="作者">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C60AC7" w14:textId="77777777" w:rsidR="0026166E" w:rsidRPr="00AA5DA2" w:rsidRDefault="0026166E" w:rsidP="00952F18">
            <w:pPr>
              <w:pStyle w:val="TAH"/>
              <w:rPr>
                <w:ins w:id="245" w:author="作者"/>
                <w:lang w:eastAsia="ja-JP"/>
              </w:rPr>
            </w:pPr>
            <w:ins w:id="246" w:author="作者">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89837BB" w14:textId="77777777" w:rsidR="0026166E" w:rsidRPr="00AA5DA2" w:rsidRDefault="0026166E" w:rsidP="00952F18">
            <w:pPr>
              <w:pStyle w:val="TAH"/>
              <w:rPr>
                <w:ins w:id="247" w:author="作者"/>
                <w:lang w:eastAsia="ja-JP"/>
              </w:rPr>
            </w:pPr>
            <w:ins w:id="248" w:author="作者">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9EC6B1" w14:textId="77777777" w:rsidR="0026166E" w:rsidRPr="00AA5DA2" w:rsidRDefault="0026166E" w:rsidP="00952F18">
            <w:pPr>
              <w:pStyle w:val="TAH"/>
              <w:rPr>
                <w:ins w:id="249" w:author="作者"/>
                <w:lang w:eastAsia="ja-JP"/>
              </w:rPr>
            </w:pPr>
            <w:ins w:id="250" w:author="作者">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0395242" w14:textId="77777777" w:rsidR="0026166E" w:rsidRPr="00AA5DA2" w:rsidRDefault="0026166E" w:rsidP="00952F18">
            <w:pPr>
              <w:pStyle w:val="TAH"/>
              <w:rPr>
                <w:ins w:id="251" w:author="作者"/>
                <w:lang w:eastAsia="ja-JP"/>
              </w:rPr>
            </w:pPr>
            <w:ins w:id="252" w:author="作者">
              <w:r w:rsidRPr="00AA5DA2">
                <w:rPr>
                  <w:lang w:eastAsia="ja-JP"/>
                </w:rPr>
                <w:t>Assigned Criticality</w:t>
              </w:r>
            </w:ins>
          </w:p>
        </w:tc>
      </w:tr>
      <w:tr w:rsidR="0026166E" w:rsidRPr="00AA5DA2" w14:paraId="5F43CA66" w14:textId="77777777" w:rsidTr="00952F18">
        <w:trPr>
          <w:ins w:id="253" w:author="作者"/>
        </w:trPr>
        <w:tc>
          <w:tcPr>
            <w:tcW w:w="2328" w:type="dxa"/>
            <w:tcBorders>
              <w:top w:val="single" w:sz="4" w:space="0" w:color="auto"/>
              <w:left w:val="single" w:sz="4" w:space="0" w:color="auto"/>
              <w:bottom w:val="single" w:sz="4" w:space="0" w:color="auto"/>
              <w:right w:val="single" w:sz="4" w:space="0" w:color="auto"/>
            </w:tcBorders>
          </w:tcPr>
          <w:p w14:paraId="63803B20" w14:textId="77777777" w:rsidR="0026166E" w:rsidRPr="00AA5DA2" w:rsidRDefault="0026166E" w:rsidP="00952F18">
            <w:pPr>
              <w:pStyle w:val="TAL"/>
              <w:rPr>
                <w:ins w:id="254" w:author="作者"/>
                <w:lang w:eastAsia="ja-JP"/>
              </w:rPr>
            </w:pPr>
            <w:ins w:id="255" w:author="作者">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691D75" w14:textId="77777777" w:rsidR="0026166E" w:rsidRPr="00AA5DA2" w:rsidRDefault="0026166E" w:rsidP="00952F18">
            <w:pPr>
              <w:pStyle w:val="TAL"/>
              <w:rPr>
                <w:ins w:id="256" w:author="作者"/>
                <w:lang w:eastAsia="ja-JP"/>
              </w:rPr>
            </w:pPr>
            <w:ins w:id="257" w:author="作者">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9BDB62" w14:textId="77777777" w:rsidR="0026166E" w:rsidRPr="00AA5DA2" w:rsidRDefault="0026166E" w:rsidP="00952F18">
            <w:pPr>
              <w:pStyle w:val="TAL"/>
              <w:rPr>
                <w:ins w:id="258"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563C1C30" w14:textId="77777777" w:rsidR="0026166E" w:rsidRPr="00AA5DA2" w:rsidRDefault="0026166E" w:rsidP="00952F18">
            <w:pPr>
              <w:pStyle w:val="TAL"/>
              <w:rPr>
                <w:ins w:id="259" w:author="作者"/>
                <w:lang w:eastAsia="ja-JP"/>
              </w:rPr>
            </w:pPr>
            <w:ins w:id="260" w:author="作者">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B123241" w14:textId="77777777" w:rsidR="0026166E" w:rsidRPr="00AA5DA2" w:rsidRDefault="0026166E" w:rsidP="00952F18">
            <w:pPr>
              <w:pStyle w:val="TAL"/>
              <w:rPr>
                <w:ins w:id="261"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641ED921" w14:textId="77777777" w:rsidR="0026166E" w:rsidRPr="00AA5DA2" w:rsidRDefault="0026166E" w:rsidP="00952F18">
            <w:pPr>
              <w:pStyle w:val="TAC"/>
              <w:rPr>
                <w:ins w:id="262" w:author="作者"/>
                <w:lang w:eastAsia="ja-JP"/>
              </w:rPr>
            </w:pPr>
            <w:ins w:id="263"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E7CA7F3" w14:textId="77777777" w:rsidR="0026166E" w:rsidRPr="00AA5DA2" w:rsidRDefault="0026166E" w:rsidP="00952F18">
            <w:pPr>
              <w:pStyle w:val="TAC"/>
              <w:rPr>
                <w:ins w:id="264" w:author="作者"/>
                <w:lang w:eastAsia="ja-JP"/>
              </w:rPr>
            </w:pPr>
            <w:ins w:id="265" w:author="作者">
              <w:r w:rsidRPr="00AA5DA2">
                <w:rPr>
                  <w:lang w:eastAsia="ja-JP"/>
                </w:rPr>
                <w:t>reject</w:t>
              </w:r>
            </w:ins>
          </w:p>
        </w:tc>
      </w:tr>
      <w:tr w:rsidR="0026166E" w:rsidRPr="00AA5DA2" w14:paraId="4E6FED8F" w14:textId="77777777" w:rsidTr="00952F18">
        <w:trPr>
          <w:ins w:id="266" w:author="作者"/>
        </w:trPr>
        <w:tc>
          <w:tcPr>
            <w:tcW w:w="2328" w:type="dxa"/>
            <w:tcBorders>
              <w:top w:val="single" w:sz="4" w:space="0" w:color="auto"/>
              <w:left w:val="single" w:sz="4" w:space="0" w:color="auto"/>
              <w:bottom w:val="single" w:sz="4" w:space="0" w:color="auto"/>
              <w:right w:val="single" w:sz="4" w:space="0" w:color="auto"/>
            </w:tcBorders>
          </w:tcPr>
          <w:p w14:paraId="46B8A2F1" w14:textId="77777777" w:rsidR="0026166E" w:rsidRPr="00AA5DA2" w:rsidRDefault="0026166E" w:rsidP="00952F18">
            <w:pPr>
              <w:pStyle w:val="TAL"/>
              <w:rPr>
                <w:ins w:id="267" w:author="作者"/>
                <w:lang w:eastAsia="ja-JP"/>
              </w:rPr>
            </w:pPr>
            <w:ins w:id="268" w:author="作者">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44FC301" w14:textId="77777777" w:rsidR="0026166E" w:rsidRPr="00AA5DA2" w:rsidRDefault="0026166E" w:rsidP="00952F18">
            <w:pPr>
              <w:pStyle w:val="TAL"/>
              <w:rPr>
                <w:ins w:id="269" w:author="作者"/>
                <w:lang w:eastAsia="ja-JP"/>
              </w:rPr>
            </w:pPr>
            <w:ins w:id="270" w:author="作者">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F8D3D4" w14:textId="77777777" w:rsidR="0026166E" w:rsidRPr="00AA5DA2" w:rsidRDefault="0026166E" w:rsidP="00952F18">
            <w:pPr>
              <w:pStyle w:val="TAL"/>
              <w:rPr>
                <w:ins w:id="271"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35D62" w14:textId="77777777" w:rsidR="0026166E" w:rsidRPr="00AA5DA2" w:rsidRDefault="0026166E" w:rsidP="00952F18">
            <w:pPr>
              <w:pStyle w:val="TAL"/>
              <w:rPr>
                <w:ins w:id="272" w:author="作者"/>
                <w:lang w:eastAsia="ja-JP"/>
              </w:rPr>
            </w:pPr>
            <w:ins w:id="273" w:author="作者">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03824BB3" w14:textId="77777777" w:rsidR="0026166E" w:rsidRPr="00AA5DA2" w:rsidRDefault="0026166E" w:rsidP="00952F18">
            <w:pPr>
              <w:pStyle w:val="TAL"/>
              <w:rPr>
                <w:ins w:id="274"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389ED65D" w14:textId="77777777" w:rsidR="0026166E" w:rsidRPr="00AA5DA2" w:rsidRDefault="0026166E" w:rsidP="00952F18">
            <w:pPr>
              <w:pStyle w:val="TAC"/>
              <w:rPr>
                <w:ins w:id="275" w:author="作者"/>
                <w:lang w:eastAsia="ja-JP"/>
              </w:rPr>
            </w:pPr>
            <w:ins w:id="276"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927A70" w14:textId="77777777" w:rsidR="0026166E" w:rsidRPr="00AA5DA2" w:rsidRDefault="0026166E" w:rsidP="00952F18">
            <w:pPr>
              <w:pStyle w:val="TAC"/>
              <w:rPr>
                <w:ins w:id="277" w:author="作者"/>
                <w:lang w:eastAsia="ja-JP"/>
              </w:rPr>
            </w:pPr>
            <w:ins w:id="278" w:author="作者">
              <w:r w:rsidRPr="00AA5DA2">
                <w:rPr>
                  <w:lang w:eastAsia="ja-JP"/>
                </w:rPr>
                <w:t>reject</w:t>
              </w:r>
            </w:ins>
          </w:p>
        </w:tc>
      </w:tr>
      <w:tr w:rsidR="0026166E" w:rsidRPr="00AA5DA2" w14:paraId="7965F68F" w14:textId="77777777" w:rsidTr="00952F18">
        <w:trPr>
          <w:ins w:id="279" w:author="作者"/>
        </w:trPr>
        <w:tc>
          <w:tcPr>
            <w:tcW w:w="2328" w:type="dxa"/>
            <w:tcBorders>
              <w:top w:val="single" w:sz="4" w:space="0" w:color="auto"/>
              <w:left w:val="single" w:sz="4" w:space="0" w:color="auto"/>
              <w:bottom w:val="single" w:sz="4" w:space="0" w:color="auto"/>
              <w:right w:val="single" w:sz="4" w:space="0" w:color="auto"/>
            </w:tcBorders>
          </w:tcPr>
          <w:p w14:paraId="36F95CBE" w14:textId="77777777" w:rsidR="0026166E" w:rsidRPr="00AA5DA2" w:rsidRDefault="0026166E" w:rsidP="00952F18">
            <w:pPr>
              <w:pStyle w:val="TAL"/>
              <w:rPr>
                <w:ins w:id="280" w:author="作者"/>
                <w:lang w:eastAsia="ja-JP"/>
              </w:rPr>
            </w:pPr>
            <w:ins w:id="281" w:author="作者">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767BE0B" w14:textId="77777777" w:rsidR="0026166E" w:rsidRPr="00AA5DA2" w:rsidRDefault="0026166E" w:rsidP="00952F18">
            <w:pPr>
              <w:pStyle w:val="TAL"/>
              <w:rPr>
                <w:ins w:id="282" w:author="作者"/>
                <w:lang w:eastAsia="ja-JP"/>
              </w:rPr>
            </w:pPr>
            <w:ins w:id="283" w:author="作者">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F25762" w14:textId="77777777" w:rsidR="0026166E" w:rsidRPr="00AA5DA2" w:rsidRDefault="0026166E" w:rsidP="00952F18">
            <w:pPr>
              <w:pStyle w:val="TAL"/>
              <w:rPr>
                <w:ins w:id="284"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F0499" w14:textId="77777777" w:rsidR="0026166E" w:rsidRPr="00AA5DA2" w:rsidRDefault="0026166E" w:rsidP="00952F18">
            <w:pPr>
              <w:pStyle w:val="TAL"/>
              <w:rPr>
                <w:ins w:id="285" w:author="作者"/>
                <w:lang w:eastAsia="ja-JP"/>
              </w:rPr>
            </w:pPr>
            <w:ins w:id="286" w:author="作者">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0302BB0" w14:textId="77777777" w:rsidR="0026166E" w:rsidRPr="00AA5DA2" w:rsidRDefault="0026166E" w:rsidP="00952F18">
            <w:pPr>
              <w:pStyle w:val="TAL"/>
              <w:rPr>
                <w:ins w:id="287" w:author="作者"/>
                <w:lang w:eastAsia="ja-JP"/>
              </w:rPr>
            </w:pPr>
            <w:ins w:id="288" w:author="作者">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3308E212" w14:textId="77777777" w:rsidR="0026166E" w:rsidRPr="00AA5DA2" w:rsidRDefault="0026166E" w:rsidP="00952F18">
            <w:pPr>
              <w:pStyle w:val="TAC"/>
              <w:rPr>
                <w:ins w:id="289" w:author="作者"/>
                <w:lang w:eastAsia="ja-JP"/>
              </w:rPr>
            </w:pPr>
            <w:ins w:id="290"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D58BED" w14:textId="77777777" w:rsidR="0026166E" w:rsidRPr="00AA5DA2" w:rsidRDefault="0026166E" w:rsidP="00952F18">
            <w:pPr>
              <w:pStyle w:val="TAC"/>
              <w:rPr>
                <w:ins w:id="291" w:author="作者"/>
                <w:lang w:eastAsia="ja-JP"/>
              </w:rPr>
            </w:pPr>
            <w:ins w:id="292" w:author="作者">
              <w:r w:rsidRPr="00AA5DA2">
                <w:rPr>
                  <w:lang w:eastAsia="ja-JP"/>
                </w:rPr>
                <w:t>reject</w:t>
              </w:r>
            </w:ins>
          </w:p>
        </w:tc>
      </w:tr>
      <w:tr w:rsidR="0026166E" w:rsidRPr="00AA5DA2" w14:paraId="6E86B33D" w14:textId="77777777" w:rsidTr="00952F18">
        <w:trPr>
          <w:ins w:id="293" w:author="作者"/>
        </w:trPr>
        <w:tc>
          <w:tcPr>
            <w:tcW w:w="2328" w:type="dxa"/>
            <w:tcBorders>
              <w:top w:val="single" w:sz="4" w:space="0" w:color="auto"/>
              <w:left w:val="single" w:sz="4" w:space="0" w:color="auto"/>
              <w:bottom w:val="single" w:sz="4" w:space="0" w:color="auto"/>
              <w:right w:val="single" w:sz="4" w:space="0" w:color="auto"/>
            </w:tcBorders>
          </w:tcPr>
          <w:p w14:paraId="57B0C8B4" w14:textId="77777777" w:rsidR="0026166E" w:rsidRPr="00AA5DA2" w:rsidRDefault="0026166E" w:rsidP="00952F18">
            <w:pPr>
              <w:pStyle w:val="TAL"/>
              <w:rPr>
                <w:ins w:id="294" w:author="作者"/>
                <w:lang w:eastAsia="ja-JP"/>
              </w:rPr>
            </w:pPr>
            <w:ins w:id="295" w:author="作者">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08BDD" w14:textId="77777777" w:rsidR="0026166E" w:rsidRPr="00AA5DA2" w:rsidRDefault="0026166E" w:rsidP="00952F18">
            <w:pPr>
              <w:pStyle w:val="TAL"/>
              <w:rPr>
                <w:ins w:id="296" w:author="作者"/>
                <w:lang w:eastAsia="ja-JP"/>
              </w:rPr>
            </w:pPr>
            <w:ins w:id="297"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D27B64" w14:textId="77777777" w:rsidR="0026166E" w:rsidRPr="00AA5DA2" w:rsidRDefault="0026166E" w:rsidP="00952F18">
            <w:pPr>
              <w:pStyle w:val="TAL"/>
              <w:rPr>
                <w:ins w:id="298"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D4B0EE" w14:textId="77777777" w:rsidR="0026166E" w:rsidRPr="00AA5DA2" w:rsidRDefault="0026166E" w:rsidP="00952F18">
            <w:pPr>
              <w:pStyle w:val="TAL"/>
              <w:rPr>
                <w:ins w:id="299" w:author="作者"/>
                <w:lang w:eastAsia="ja-JP"/>
              </w:rPr>
            </w:pPr>
            <w:ins w:id="300" w:author="作者">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C9448D7" w14:textId="77777777" w:rsidR="0026166E" w:rsidRPr="00AA5DA2" w:rsidRDefault="0026166E" w:rsidP="00952F18">
            <w:pPr>
              <w:pStyle w:val="TAL"/>
              <w:rPr>
                <w:ins w:id="301" w:author="作者"/>
                <w:lang w:eastAsia="ja-JP"/>
              </w:rPr>
            </w:pPr>
            <w:ins w:id="302" w:author="作者">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FBB4AA8" w14:textId="77777777" w:rsidR="0026166E" w:rsidRPr="00AA5DA2" w:rsidRDefault="0026166E" w:rsidP="00952F18">
            <w:pPr>
              <w:pStyle w:val="TAC"/>
              <w:rPr>
                <w:ins w:id="303" w:author="作者"/>
                <w:lang w:eastAsia="ja-JP"/>
              </w:rPr>
            </w:pPr>
            <w:ins w:id="304"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BCDE6" w14:textId="77777777" w:rsidR="0026166E" w:rsidRPr="00AA5DA2" w:rsidRDefault="0026166E" w:rsidP="00952F18">
            <w:pPr>
              <w:pStyle w:val="TAC"/>
              <w:rPr>
                <w:ins w:id="305" w:author="作者"/>
                <w:lang w:eastAsia="ja-JP"/>
              </w:rPr>
            </w:pPr>
            <w:ins w:id="306" w:author="作者">
              <w:r w:rsidRPr="00AA5DA2">
                <w:rPr>
                  <w:lang w:eastAsia="ja-JP"/>
                </w:rPr>
                <w:t>ignore</w:t>
              </w:r>
            </w:ins>
          </w:p>
        </w:tc>
      </w:tr>
      <w:tr w:rsidR="0026166E" w:rsidRPr="00AA5DA2" w14:paraId="3D88167D" w14:textId="77777777" w:rsidTr="00952F18">
        <w:trPr>
          <w:ins w:id="307" w:author="作者"/>
        </w:trPr>
        <w:tc>
          <w:tcPr>
            <w:tcW w:w="2328" w:type="dxa"/>
            <w:tcBorders>
              <w:top w:val="single" w:sz="4" w:space="0" w:color="auto"/>
              <w:left w:val="single" w:sz="4" w:space="0" w:color="auto"/>
              <w:bottom w:val="single" w:sz="4" w:space="0" w:color="auto"/>
              <w:right w:val="single" w:sz="4" w:space="0" w:color="auto"/>
            </w:tcBorders>
          </w:tcPr>
          <w:p w14:paraId="40971E53" w14:textId="77777777" w:rsidR="0026166E" w:rsidRPr="00AA5DA2" w:rsidRDefault="0026166E" w:rsidP="00952F18">
            <w:pPr>
              <w:pStyle w:val="TAL"/>
              <w:rPr>
                <w:ins w:id="308" w:author="作者"/>
                <w:lang w:eastAsia="ja-JP"/>
              </w:rPr>
            </w:pPr>
            <w:ins w:id="309" w:author="作者">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73370A" w14:textId="77777777" w:rsidR="0026166E" w:rsidRPr="00AA5DA2" w:rsidRDefault="0026166E" w:rsidP="00952F18">
            <w:pPr>
              <w:pStyle w:val="TAL"/>
              <w:rPr>
                <w:ins w:id="310" w:author="作者"/>
                <w:lang w:eastAsia="ja-JP"/>
              </w:rPr>
            </w:pPr>
            <w:ins w:id="311" w:author="作者">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1328C9" w14:textId="77777777" w:rsidR="0026166E" w:rsidRPr="00AA5DA2" w:rsidRDefault="0026166E" w:rsidP="00952F18">
            <w:pPr>
              <w:pStyle w:val="TAL"/>
              <w:rPr>
                <w:ins w:id="312"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7D10A306" w14:textId="77777777" w:rsidR="0026166E" w:rsidRPr="00AA5DA2" w:rsidRDefault="0026166E" w:rsidP="00952F18">
            <w:pPr>
              <w:pStyle w:val="TAL"/>
              <w:rPr>
                <w:ins w:id="313" w:author="作者"/>
                <w:lang w:eastAsia="ja-JP"/>
              </w:rPr>
            </w:pPr>
            <w:ins w:id="314" w:author="作者">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24B1A17" w14:textId="77777777" w:rsidR="0026166E" w:rsidRPr="00AA5DA2" w:rsidRDefault="0026166E" w:rsidP="00952F18">
            <w:pPr>
              <w:pStyle w:val="TAL"/>
              <w:rPr>
                <w:ins w:id="31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14:paraId="1634900B" w14:textId="77777777" w:rsidR="0026166E" w:rsidRPr="00AA5DA2" w:rsidRDefault="0026166E" w:rsidP="00952F18">
            <w:pPr>
              <w:pStyle w:val="TAC"/>
              <w:rPr>
                <w:ins w:id="316" w:author="作者"/>
                <w:lang w:eastAsia="ja-JP"/>
              </w:rPr>
            </w:pPr>
            <w:ins w:id="317" w:author="作者">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86A580" w14:textId="77777777" w:rsidR="0026166E" w:rsidRPr="00AA5DA2" w:rsidRDefault="0026166E" w:rsidP="00952F18">
            <w:pPr>
              <w:pStyle w:val="TAC"/>
              <w:rPr>
                <w:ins w:id="318" w:author="作者"/>
                <w:lang w:eastAsia="ja-JP"/>
              </w:rPr>
            </w:pPr>
            <w:ins w:id="319" w:author="作者">
              <w:r w:rsidRPr="00AA5DA2">
                <w:rPr>
                  <w:lang w:eastAsia="ja-JP"/>
                </w:rPr>
                <w:t>ignore</w:t>
              </w:r>
            </w:ins>
          </w:p>
        </w:tc>
      </w:tr>
    </w:tbl>
    <w:p w14:paraId="28D37DF9" w14:textId="77777777" w:rsidR="0026166E" w:rsidRPr="00AA5DA2" w:rsidRDefault="0026166E" w:rsidP="0026166E">
      <w:pPr>
        <w:rPr>
          <w:ins w:id="320" w:author="作者"/>
        </w:rPr>
      </w:pPr>
    </w:p>
    <w:p w14:paraId="549474A6" w14:textId="77777777" w:rsidR="0026166E" w:rsidRDefault="0026166E" w:rsidP="0026166E">
      <w:pPr>
        <w:pStyle w:val="Heading4"/>
        <w:rPr>
          <w:ins w:id="321" w:author="作者"/>
          <w:szCs w:val="24"/>
        </w:rPr>
      </w:pPr>
      <w:ins w:id="322" w:author="作者">
        <w:r w:rsidRPr="00AA5DA2">
          <w:t>9.</w:t>
        </w:r>
        <w:r>
          <w:t>2.1</w:t>
        </w:r>
        <w:r w:rsidRPr="00AA5DA2">
          <w:t>.</w:t>
        </w:r>
        <w:r>
          <w:t>X</w:t>
        </w:r>
        <w:r w:rsidRPr="00AA5DA2">
          <w:t>3</w:t>
        </w:r>
        <w:r w:rsidRPr="00AA5DA2">
          <w:tab/>
        </w:r>
        <w:r w:rsidRPr="00AA5DA2">
          <w:rPr>
            <w:szCs w:val="24"/>
          </w:rPr>
          <w:t>RESOURCE STATUS FAILURE</w:t>
        </w:r>
      </w:ins>
    </w:p>
    <w:p w14:paraId="5E4BF12D" w14:textId="77777777" w:rsidR="0026166E" w:rsidRPr="00370001" w:rsidRDefault="0026166E" w:rsidP="0026166E">
      <w:pPr>
        <w:pStyle w:val="NO"/>
        <w:rPr>
          <w:ins w:id="323" w:author="作者"/>
        </w:rPr>
      </w:pPr>
    </w:p>
    <w:p w14:paraId="22702244" w14:textId="510C3EA7" w:rsidR="0026166E" w:rsidRPr="00AA5DA2" w:rsidRDefault="0026166E" w:rsidP="0026166E">
      <w:pPr>
        <w:rPr>
          <w:ins w:id="324" w:author="作者"/>
        </w:rPr>
      </w:pPr>
      <w:ins w:id="325" w:author="作者">
        <w:r>
          <w:t>This message is sent by the gNB-CU-UP</w:t>
        </w:r>
        <w:r w:rsidRPr="00AA5DA2">
          <w:t xml:space="preserve"> to indicate that for </w:t>
        </w:r>
        <w:del w:id="326" w:author="Huawei" w:date="2020-05-20T19:42:00Z">
          <w:r w:rsidRPr="00AA5DA2" w:rsidDel="00B80647">
            <w:delText xml:space="preserve">none </w:delText>
          </w:r>
        </w:del>
      </w:ins>
      <w:ins w:id="327" w:author="Huawei" w:date="2020-05-20T19:42:00Z">
        <w:r w:rsidR="00B80647">
          <w:t>any</w:t>
        </w:r>
      </w:ins>
      <w:ins w:id="328" w:author="作者">
        <w:r w:rsidRPr="00AA5DA2">
          <w:t>of the requested measurement objects the measurement can be initiated.</w:t>
        </w:r>
      </w:ins>
    </w:p>
    <w:p w14:paraId="42DF5927" w14:textId="77777777" w:rsidR="0026166E" w:rsidRPr="00AA5DA2" w:rsidRDefault="0026166E" w:rsidP="0026166E">
      <w:pPr>
        <w:rPr>
          <w:ins w:id="329" w:author="作者"/>
          <w:rFonts w:eastAsia="Batang"/>
        </w:rPr>
      </w:pPr>
      <w:ins w:id="330" w:author="作者">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26166E" w:rsidRPr="00AA5DA2" w14:paraId="4B8BB671" w14:textId="77777777" w:rsidTr="00952F18">
        <w:trPr>
          <w:ins w:id="331" w:author="作者"/>
        </w:trPr>
        <w:tc>
          <w:tcPr>
            <w:tcW w:w="2302" w:type="dxa"/>
          </w:tcPr>
          <w:p w14:paraId="0D6C0DD4" w14:textId="77777777" w:rsidR="0026166E" w:rsidRPr="00AA5DA2" w:rsidRDefault="0026166E" w:rsidP="00952F18">
            <w:pPr>
              <w:pStyle w:val="TAH"/>
              <w:rPr>
                <w:ins w:id="332" w:author="作者"/>
                <w:lang w:eastAsia="ja-JP"/>
              </w:rPr>
            </w:pPr>
            <w:ins w:id="333" w:author="作者">
              <w:r w:rsidRPr="00AA5DA2">
                <w:rPr>
                  <w:lang w:eastAsia="ja-JP"/>
                </w:rPr>
                <w:t>IE/Group Name</w:t>
              </w:r>
            </w:ins>
          </w:p>
        </w:tc>
        <w:tc>
          <w:tcPr>
            <w:tcW w:w="1080" w:type="dxa"/>
            <w:gridSpan w:val="2"/>
          </w:tcPr>
          <w:p w14:paraId="055B3DA2" w14:textId="77777777" w:rsidR="0026166E" w:rsidRPr="00AA5DA2" w:rsidRDefault="0026166E" w:rsidP="00952F18">
            <w:pPr>
              <w:pStyle w:val="TAH"/>
              <w:rPr>
                <w:ins w:id="334" w:author="作者"/>
                <w:lang w:eastAsia="ja-JP"/>
              </w:rPr>
            </w:pPr>
            <w:ins w:id="335" w:author="作者">
              <w:r w:rsidRPr="00AA5DA2">
                <w:rPr>
                  <w:lang w:eastAsia="ja-JP"/>
                </w:rPr>
                <w:t>Presence</w:t>
              </w:r>
            </w:ins>
          </w:p>
        </w:tc>
        <w:tc>
          <w:tcPr>
            <w:tcW w:w="900" w:type="dxa"/>
          </w:tcPr>
          <w:p w14:paraId="18582B7F" w14:textId="77777777" w:rsidR="0026166E" w:rsidRPr="00AA5DA2" w:rsidRDefault="0026166E" w:rsidP="00952F18">
            <w:pPr>
              <w:pStyle w:val="TAH"/>
              <w:rPr>
                <w:ins w:id="336" w:author="作者"/>
                <w:lang w:eastAsia="ja-JP"/>
              </w:rPr>
            </w:pPr>
            <w:ins w:id="337" w:author="作者">
              <w:r w:rsidRPr="00AA5DA2">
                <w:rPr>
                  <w:lang w:eastAsia="ja-JP"/>
                </w:rPr>
                <w:t>Range</w:t>
              </w:r>
            </w:ins>
          </w:p>
        </w:tc>
        <w:tc>
          <w:tcPr>
            <w:tcW w:w="1260" w:type="dxa"/>
          </w:tcPr>
          <w:p w14:paraId="09897118" w14:textId="77777777" w:rsidR="0026166E" w:rsidRPr="00AA5DA2" w:rsidRDefault="0026166E" w:rsidP="00952F18">
            <w:pPr>
              <w:pStyle w:val="TAH"/>
              <w:rPr>
                <w:ins w:id="338" w:author="作者"/>
                <w:lang w:eastAsia="ja-JP"/>
              </w:rPr>
            </w:pPr>
            <w:ins w:id="339" w:author="作者">
              <w:r w:rsidRPr="00AA5DA2">
                <w:rPr>
                  <w:lang w:eastAsia="ja-JP"/>
                </w:rPr>
                <w:t>IE type and reference</w:t>
              </w:r>
            </w:ins>
          </w:p>
        </w:tc>
        <w:tc>
          <w:tcPr>
            <w:tcW w:w="2160" w:type="dxa"/>
          </w:tcPr>
          <w:p w14:paraId="78C463E8" w14:textId="77777777" w:rsidR="0026166E" w:rsidRPr="00AA5DA2" w:rsidRDefault="0026166E" w:rsidP="00952F18">
            <w:pPr>
              <w:pStyle w:val="TAH"/>
              <w:rPr>
                <w:ins w:id="340" w:author="作者"/>
                <w:lang w:eastAsia="ja-JP"/>
              </w:rPr>
            </w:pPr>
            <w:ins w:id="341" w:author="作者">
              <w:r w:rsidRPr="00AA5DA2">
                <w:rPr>
                  <w:lang w:eastAsia="ja-JP"/>
                </w:rPr>
                <w:t>Semantics description</w:t>
              </w:r>
            </w:ins>
          </w:p>
        </w:tc>
        <w:tc>
          <w:tcPr>
            <w:tcW w:w="1107" w:type="dxa"/>
          </w:tcPr>
          <w:p w14:paraId="2139B258" w14:textId="77777777" w:rsidR="0026166E" w:rsidRPr="00AA5DA2" w:rsidRDefault="0026166E" w:rsidP="00952F18">
            <w:pPr>
              <w:pStyle w:val="TAH"/>
              <w:rPr>
                <w:ins w:id="342" w:author="作者"/>
                <w:lang w:eastAsia="ja-JP"/>
              </w:rPr>
            </w:pPr>
            <w:ins w:id="343" w:author="作者">
              <w:r w:rsidRPr="00AA5DA2">
                <w:rPr>
                  <w:lang w:eastAsia="ja-JP"/>
                </w:rPr>
                <w:t>Criticality</w:t>
              </w:r>
            </w:ins>
          </w:p>
        </w:tc>
        <w:tc>
          <w:tcPr>
            <w:tcW w:w="1080" w:type="dxa"/>
          </w:tcPr>
          <w:p w14:paraId="3D7BA592" w14:textId="77777777" w:rsidR="0026166E" w:rsidRPr="00AA5DA2" w:rsidRDefault="0026166E" w:rsidP="00952F18">
            <w:pPr>
              <w:pStyle w:val="TAH"/>
              <w:rPr>
                <w:ins w:id="344" w:author="作者"/>
                <w:b w:val="0"/>
                <w:lang w:eastAsia="ja-JP"/>
              </w:rPr>
            </w:pPr>
            <w:ins w:id="345" w:author="作者">
              <w:r w:rsidRPr="00AA5DA2">
                <w:rPr>
                  <w:lang w:eastAsia="ja-JP"/>
                </w:rPr>
                <w:t>Assigned Criticality</w:t>
              </w:r>
            </w:ins>
          </w:p>
        </w:tc>
      </w:tr>
      <w:tr w:rsidR="0026166E" w:rsidRPr="00AA5DA2" w14:paraId="354B466C" w14:textId="77777777" w:rsidTr="00952F18">
        <w:trPr>
          <w:ins w:id="346" w:author="作者"/>
        </w:trPr>
        <w:tc>
          <w:tcPr>
            <w:tcW w:w="2302" w:type="dxa"/>
          </w:tcPr>
          <w:p w14:paraId="49E2F62D" w14:textId="77777777" w:rsidR="0026166E" w:rsidRPr="00AA5DA2" w:rsidRDefault="0026166E" w:rsidP="00952F18">
            <w:pPr>
              <w:pStyle w:val="TAL"/>
              <w:rPr>
                <w:ins w:id="347" w:author="作者"/>
                <w:lang w:eastAsia="ja-JP"/>
              </w:rPr>
            </w:pPr>
            <w:ins w:id="348" w:author="作者">
              <w:r w:rsidRPr="00A423D1">
                <w:rPr>
                  <w:lang w:eastAsia="ja-JP"/>
                </w:rPr>
                <w:t>Message Type</w:t>
              </w:r>
            </w:ins>
          </w:p>
        </w:tc>
        <w:tc>
          <w:tcPr>
            <w:tcW w:w="1080" w:type="dxa"/>
            <w:gridSpan w:val="2"/>
          </w:tcPr>
          <w:p w14:paraId="230AF01F" w14:textId="77777777" w:rsidR="0026166E" w:rsidRPr="00AA5DA2" w:rsidRDefault="0026166E" w:rsidP="00952F18">
            <w:pPr>
              <w:pStyle w:val="TAL"/>
              <w:rPr>
                <w:ins w:id="349" w:author="作者"/>
                <w:lang w:eastAsia="ja-JP"/>
              </w:rPr>
            </w:pPr>
            <w:ins w:id="350" w:author="作者">
              <w:r w:rsidRPr="00A423D1">
                <w:rPr>
                  <w:lang w:eastAsia="ja-JP"/>
                </w:rPr>
                <w:t>M</w:t>
              </w:r>
            </w:ins>
          </w:p>
        </w:tc>
        <w:tc>
          <w:tcPr>
            <w:tcW w:w="900" w:type="dxa"/>
          </w:tcPr>
          <w:p w14:paraId="75AA8B95" w14:textId="77777777" w:rsidR="0026166E" w:rsidRPr="00AA5DA2" w:rsidRDefault="0026166E" w:rsidP="00952F18">
            <w:pPr>
              <w:pStyle w:val="TAL"/>
              <w:rPr>
                <w:ins w:id="351" w:author="作者"/>
                <w:lang w:eastAsia="ja-JP"/>
              </w:rPr>
            </w:pPr>
          </w:p>
        </w:tc>
        <w:tc>
          <w:tcPr>
            <w:tcW w:w="1260" w:type="dxa"/>
          </w:tcPr>
          <w:p w14:paraId="2AB9C76B" w14:textId="77777777" w:rsidR="0026166E" w:rsidRPr="00AA5DA2" w:rsidRDefault="0026166E" w:rsidP="00952F18">
            <w:pPr>
              <w:pStyle w:val="TAL"/>
              <w:rPr>
                <w:ins w:id="352" w:author="作者"/>
                <w:lang w:eastAsia="ja-JP"/>
              </w:rPr>
            </w:pPr>
            <w:ins w:id="353" w:author="作者">
              <w:r w:rsidRPr="00A423D1">
                <w:rPr>
                  <w:lang w:eastAsia="ja-JP"/>
                </w:rPr>
                <w:t>9.3.1.1</w:t>
              </w:r>
            </w:ins>
          </w:p>
        </w:tc>
        <w:tc>
          <w:tcPr>
            <w:tcW w:w="2160" w:type="dxa"/>
          </w:tcPr>
          <w:p w14:paraId="34242A1D" w14:textId="77777777" w:rsidR="0026166E" w:rsidRPr="00AA5DA2" w:rsidRDefault="0026166E" w:rsidP="00952F18">
            <w:pPr>
              <w:pStyle w:val="TAL"/>
              <w:rPr>
                <w:ins w:id="354" w:author="作者"/>
                <w:lang w:eastAsia="ja-JP"/>
              </w:rPr>
            </w:pPr>
          </w:p>
        </w:tc>
        <w:tc>
          <w:tcPr>
            <w:tcW w:w="1107" w:type="dxa"/>
          </w:tcPr>
          <w:p w14:paraId="6A7076FF" w14:textId="77777777" w:rsidR="0026166E" w:rsidRPr="00AA5DA2" w:rsidRDefault="0026166E" w:rsidP="00952F18">
            <w:pPr>
              <w:pStyle w:val="TAC"/>
              <w:rPr>
                <w:ins w:id="355" w:author="作者"/>
                <w:lang w:eastAsia="ja-JP"/>
              </w:rPr>
            </w:pPr>
            <w:ins w:id="356" w:author="作者">
              <w:r w:rsidRPr="00AA5DA2">
                <w:rPr>
                  <w:lang w:eastAsia="ja-JP"/>
                </w:rPr>
                <w:t>YES</w:t>
              </w:r>
            </w:ins>
          </w:p>
        </w:tc>
        <w:tc>
          <w:tcPr>
            <w:tcW w:w="1080" w:type="dxa"/>
          </w:tcPr>
          <w:p w14:paraId="7791F404" w14:textId="77777777" w:rsidR="0026166E" w:rsidRPr="00AA5DA2" w:rsidRDefault="0026166E" w:rsidP="00952F18">
            <w:pPr>
              <w:pStyle w:val="TAC"/>
              <w:rPr>
                <w:ins w:id="357" w:author="作者"/>
                <w:lang w:eastAsia="ja-JP"/>
              </w:rPr>
            </w:pPr>
            <w:ins w:id="358" w:author="作者">
              <w:r w:rsidRPr="00AA5DA2">
                <w:rPr>
                  <w:lang w:eastAsia="ja-JP"/>
                </w:rPr>
                <w:t>reject</w:t>
              </w:r>
            </w:ins>
          </w:p>
        </w:tc>
      </w:tr>
      <w:tr w:rsidR="0026166E" w:rsidRPr="00AA5DA2" w14:paraId="583F516D" w14:textId="77777777" w:rsidTr="00952F18">
        <w:trPr>
          <w:ins w:id="359" w:author="作者"/>
        </w:trPr>
        <w:tc>
          <w:tcPr>
            <w:tcW w:w="2302" w:type="dxa"/>
          </w:tcPr>
          <w:p w14:paraId="23D97893" w14:textId="77777777" w:rsidR="0026166E" w:rsidRPr="00AA5DA2" w:rsidRDefault="0026166E" w:rsidP="00952F18">
            <w:pPr>
              <w:pStyle w:val="TAL"/>
              <w:rPr>
                <w:ins w:id="360" w:author="作者"/>
                <w:lang w:eastAsia="ja-JP"/>
              </w:rPr>
            </w:pPr>
            <w:ins w:id="361" w:author="作者">
              <w:r w:rsidRPr="00A423D1">
                <w:rPr>
                  <w:lang w:eastAsia="ja-JP"/>
                </w:rPr>
                <w:t>Transaction ID</w:t>
              </w:r>
            </w:ins>
          </w:p>
        </w:tc>
        <w:tc>
          <w:tcPr>
            <w:tcW w:w="1080" w:type="dxa"/>
            <w:gridSpan w:val="2"/>
          </w:tcPr>
          <w:p w14:paraId="68F362FC" w14:textId="77777777" w:rsidR="0026166E" w:rsidRPr="00AA5DA2" w:rsidRDefault="0026166E" w:rsidP="00952F18">
            <w:pPr>
              <w:pStyle w:val="TAL"/>
              <w:rPr>
                <w:ins w:id="362" w:author="作者"/>
                <w:lang w:eastAsia="ja-JP"/>
              </w:rPr>
            </w:pPr>
            <w:ins w:id="363" w:author="作者">
              <w:r w:rsidRPr="00A423D1">
                <w:rPr>
                  <w:lang w:eastAsia="ja-JP"/>
                </w:rPr>
                <w:t>M</w:t>
              </w:r>
            </w:ins>
          </w:p>
        </w:tc>
        <w:tc>
          <w:tcPr>
            <w:tcW w:w="900" w:type="dxa"/>
          </w:tcPr>
          <w:p w14:paraId="5C29579B" w14:textId="77777777" w:rsidR="0026166E" w:rsidRPr="00AA5DA2" w:rsidRDefault="0026166E" w:rsidP="00952F18">
            <w:pPr>
              <w:pStyle w:val="TAL"/>
              <w:rPr>
                <w:ins w:id="364" w:author="作者"/>
                <w:i/>
                <w:lang w:eastAsia="ja-JP"/>
              </w:rPr>
            </w:pPr>
          </w:p>
        </w:tc>
        <w:tc>
          <w:tcPr>
            <w:tcW w:w="1260" w:type="dxa"/>
          </w:tcPr>
          <w:p w14:paraId="3912AB07" w14:textId="77777777" w:rsidR="0026166E" w:rsidRPr="00AA5DA2" w:rsidRDefault="0026166E" w:rsidP="00952F18">
            <w:pPr>
              <w:pStyle w:val="TAL"/>
              <w:rPr>
                <w:ins w:id="365" w:author="作者"/>
                <w:lang w:eastAsia="ja-JP"/>
              </w:rPr>
            </w:pPr>
            <w:ins w:id="366" w:author="作者">
              <w:r w:rsidRPr="00A423D1">
                <w:rPr>
                  <w:lang w:eastAsia="ja-JP"/>
                </w:rPr>
                <w:t>9.3.1.</w:t>
              </w:r>
              <w:r>
                <w:rPr>
                  <w:lang w:eastAsia="ja-JP"/>
                </w:rPr>
                <w:t>5</w:t>
              </w:r>
              <w:r w:rsidRPr="00A423D1">
                <w:rPr>
                  <w:lang w:eastAsia="ja-JP"/>
                </w:rPr>
                <w:t>3</w:t>
              </w:r>
            </w:ins>
          </w:p>
        </w:tc>
        <w:tc>
          <w:tcPr>
            <w:tcW w:w="2160" w:type="dxa"/>
          </w:tcPr>
          <w:p w14:paraId="1C37FD98" w14:textId="77777777" w:rsidR="0026166E" w:rsidRPr="00AA5DA2" w:rsidRDefault="0026166E" w:rsidP="00952F18">
            <w:pPr>
              <w:pStyle w:val="TAL"/>
              <w:rPr>
                <w:ins w:id="367" w:author="作者"/>
                <w:lang w:eastAsia="ja-JP"/>
              </w:rPr>
            </w:pPr>
          </w:p>
        </w:tc>
        <w:tc>
          <w:tcPr>
            <w:tcW w:w="1107" w:type="dxa"/>
          </w:tcPr>
          <w:p w14:paraId="2B085FBA" w14:textId="77777777" w:rsidR="0026166E" w:rsidRPr="00AA5DA2" w:rsidRDefault="0026166E" w:rsidP="00952F18">
            <w:pPr>
              <w:pStyle w:val="TAC"/>
              <w:rPr>
                <w:ins w:id="368" w:author="作者"/>
                <w:lang w:eastAsia="ja-JP"/>
              </w:rPr>
            </w:pPr>
            <w:ins w:id="369" w:author="作者">
              <w:r w:rsidRPr="00AA5DA2">
                <w:rPr>
                  <w:lang w:eastAsia="ja-JP"/>
                </w:rPr>
                <w:t>YES</w:t>
              </w:r>
            </w:ins>
          </w:p>
        </w:tc>
        <w:tc>
          <w:tcPr>
            <w:tcW w:w="1080" w:type="dxa"/>
          </w:tcPr>
          <w:p w14:paraId="7B4D1C30" w14:textId="77777777" w:rsidR="0026166E" w:rsidRPr="00AA5DA2" w:rsidRDefault="0026166E" w:rsidP="00952F18">
            <w:pPr>
              <w:pStyle w:val="TAC"/>
              <w:rPr>
                <w:ins w:id="370" w:author="作者"/>
                <w:lang w:eastAsia="ja-JP"/>
              </w:rPr>
            </w:pPr>
            <w:ins w:id="371" w:author="作者">
              <w:r w:rsidRPr="00AA5DA2">
                <w:rPr>
                  <w:lang w:eastAsia="ja-JP"/>
                </w:rPr>
                <w:t>reject</w:t>
              </w:r>
            </w:ins>
          </w:p>
        </w:tc>
      </w:tr>
      <w:tr w:rsidR="0026166E" w:rsidRPr="00AA5DA2" w14:paraId="4BC4B785" w14:textId="77777777" w:rsidTr="00952F18">
        <w:trPr>
          <w:ins w:id="372" w:author="作者"/>
        </w:trPr>
        <w:tc>
          <w:tcPr>
            <w:tcW w:w="2302" w:type="dxa"/>
            <w:tcBorders>
              <w:top w:val="single" w:sz="4" w:space="0" w:color="auto"/>
              <w:left w:val="single" w:sz="4" w:space="0" w:color="auto"/>
              <w:bottom w:val="single" w:sz="4" w:space="0" w:color="auto"/>
              <w:right w:val="single" w:sz="4" w:space="0" w:color="auto"/>
            </w:tcBorders>
          </w:tcPr>
          <w:p w14:paraId="1023A355" w14:textId="77777777" w:rsidR="0026166E" w:rsidRPr="00AA5DA2" w:rsidRDefault="0026166E" w:rsidP="00952F18">
            <w:pPr>
              <w:pStyle w:val="TAL"/>
              <w:rPr>
                <w:ins w:id="373" w:author="作者"/>
                <w:lang w:eastAsia="ja-JP"/>
              </w:rPr>
            </w:pPr>
            <w:ins w:id="374" w:author="作者">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23DBA76" w14:textId="77777777" w:rsidR="0026166E" w:rsidRPr="00AA5DA2" w:rsidRDefault="0026166E" w:rsidP="00952F18">
            <w:pPr>
              <w:pStyle w:val="TAL"/>
              <w:rPr>
                <w:ins w:id="375" w:author="作者"/>
                <w:lang w:eastAsia="ja-JP"/>
              </w:rPr>
            </w:pPr>
            <w:ins w:id="376" w:author="作者">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271EC0" w14:textId="77777777" w:rsidR="0026166E" w:rsidRPr="00AA5DA2" w:rsidRDefault="0026166E" w:rsidP="00952F18">
            <w:pPr>
              <w:pStyle w:val="TAL"/>
              <w:rPr>
                <w:ins w:id="377"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D39C71" w14:textId="77777777" w:rsidR="0026166E" w:rsidRPr="00AA5DA2" w:rsidRDefault="0026166E" w:rsidP="00952F18">
            <w:pPr>
              <w:pStyle w:val="TAL"/>
              <w:rPr>
                <w:ins w:id="378" w:author="作者"/>
                <w:lang w:eastAsia="ja-JP"/>
              </w:rPr>
            </w:pPr>
            <w:ins w:id="379" w:author="作者">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9257C15" w14:textId="77777777" w:rsidR="0026166E" w:rsidRPr="00AA5DA2" w:rsidRDefault="0026166E" w:rsidP="00952F18">
            <w:pPr>
              <w:pStyle w:val="TAL"/>
              <w:rPr>
                <w:ins w:id="380" w:author="作者"/>
                <w:lang w:eastAsia="ja-JP"/>
              </w:rPr>
            </w:pPr>
            <w:ins w:id="381" w:author="作者">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3E161416" w14:textId="77777777" w:rsidR="0026166E" w:rsidRPr="00AA5DA2" w:rsidRDefault="0026166E" w:rsidP="00952F18">
            <w:pPr>
              <w:pStyle w:val="TAC"/>
              <w:rPr>
                <w:ins w:id="382" w:author="作者"/>
                <w:lang w:eastAsia="ja-JP"/>
              </w:rPr>
            </w:pPr>
            <w:ins w:id="383" w:author="作者">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D5D64" w14:textId="77777777" w:rsidR="0026166E" w:rsidRPr="00AA5DA2" w:rsidRDefault="0026166E" w:rsidP="00952F18">
            <w:pPr>
              <w:pStyle w:val="TAC"/>
              <w:rPr>
                <w:ins w:id="384" w:author="作者"/>
                <w:lang w:eastAsia="ja-JP"/>
              </w:rPr>
            </w:pPr>
            <w:ins w:id="385" w:author="作者">
              <w:r w:rsidRPr="00AA5DA2">
                <w:rPr>
                  <w:lang w:eastAsia="ja-JP"/>
                </w:rPr>
                <w:t>reject</w:t>
              </w:r>
            </w:ins>
          </w:p>
        </w:tc>
      </w:tr>
      <w:tr w:rsidR="0026166E" w:rsidRPr="00AA5DA2" w14:paraId="73E7A280" w14:textId="77777777" w:rsidTr="00952F18">
        <w:trPr>
          <w:ins w:id="386" w:author="作者"/>
        </w:trPr>
        <w:tc>
          <w:tcPr>
            <w:tcW w:w="2302" w:type="dxa"/>
            <w:tcBorders>
              <w:top w:val="single" w:sz="4" w:space="0" w:color="auto"/>
              <w:left w:val="single" w:sz="4" w:space="0" w:color="auto"/>
              <w:bottom w:val="single" w:sz="4" w:space="0" w:color="auto"/>
              <w:right w:val="single" w:sz="4" w:space="0" w:color="auto"/>
            </w:tcBorders>
          </w:tcPr>
          <w:p w14:paraId="54C13C43" w14:textId="77777777" w:rsidR="0026166E" w:rsidRPr="00AA5DA2" w:rsidRDefault="0026166E" w:rsidP="00952F18">
            <w:pPr>
              <w:pStyle w:val="TAL"/>
              <w:rPr>
                <w:ins w:id="387" w:author="作者"/>
                <w:lang w:eastAsia="ja-JP"/>
              </w:rPr>
            </w:pPr>
            <w:ins w:id="388" w:author="作者">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431B31B" w14:textId="77777777" w:rsidR="0026166E" w:rsidRPr="00AA5DA2" w:rsidRDefault="0026166E" w:rsidP="00952F18">
            <w:pPr>
              <w:pStyle w:val="TAL"/>
              <w:rPr>
                <w:ins w:id="389" w:author="作者"/>
                <w:lang w:eastAsia="ja-JP"/>
              </w:rPr>
            </w:pPr>
            <w:ins w:id="390" w:author="作者">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14:paraId="51B0C157" w14:textId="77777777" w:rsidR="0026166E" w:rsidRPr="00AA5DA2" w:rsidRDefault="0026166E" w:rsidP="00952F18">
            <w:pPr>
              <w:pStyle w:val="TAL"/>
              <w:rPr>
                <w:ins w:id="391"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F5F8BB" w14:textId="77777777" w:rsidR="0026166E" w:rsidRPr="00AA5DA2" w:rsidRDefault="0026166E" w:rsidP="00952F18">
            <w:pPr>
              <w:pStyle w:val="TAL"/>
              <w:rPr>
                <w:ins w:id="392" w:author="作者"/>
                <w:lang w:eastAsia="ja-JP"/>
              </w:rPr>
            </w:pPr>
            <w:ins w:id="393" w:author="作者">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B53D467" w14:textId="77777777" w:rsidR="0026166E" w:rsidRPr="00AA5DA2" w:rsidRDefault="0026166E" w:rsidP="00952F18">
            <w:pPr>
              <w:pStyle w:val="TAL"/>
              <w:rPr>
                <w:ins w:id="394" w:author="作者"/>
                <w:lang w:eastAsia="ja-JP"/>
              </w:rPr>
            </w:pPr>
            <w:ins w:id="395" w:author="作者">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0A0875A6" w14:textId="77777777" w:rsidR="0026166E" w:rsidRPr="00AA5DA2" w:rsidRDefault="0026166E" w:rsidP="00952F18">
            <w:pPr>
              <w:pStyle w:val="TAC"/>
              <w:rPr>
                <w:ins w:id="396" w:author="作者"/>
                <w:lang w:eastAsia="ja-JP"/>
              </w:rPr>
            </w:pPr>
            <w:ins w:id="397" w:author="作者">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960919" w14:textId="77777777" w:rsidR="0026166E" w:rsidRPr="00AA5DA2" w:rsidRDefault="0026166E" w:rsidP="00952F18">
            <w:pPr>
              <w:pStyle w:val="TAC"/>
              <w:rPr>
                <w:ins w:id="398" w:author="作者"/>
                <w:lang w:eastAsia="ja-JP"/>
              </w:rPr>
            </w:pPr>
            <w:ins w:id="399" w:author="作者">
              <w:r w:rsidRPr="00AA5DA2">
                <w:rPr>
                  <w:lang w:eastAsia="ja-JP"/>
                </w:rPr>
                <w:t>ignore</w:t>
              </w:r>
            </w:ins>
          </w:p>
        </w:tc>
      </w:tr>
      <w:tr w:rsidR="0026166E" w:rsidRPr="00AA5DA2" w14:paraId="7D6BB45B" w14:textId="77777777" w:rsidTr="00952F18">
        <w:trPr>
          <w:ins w:id="400" w:author="作者"/>
        </w:trPr>
        <w:tc>
          <w:tcPr>
            <w:tcW w:w="2302" w:type="dxa"/>
          </w:tcPr>
          <w:p w14:paraId="1851FEF7" w14:textId="77777777" w:rsidR="0026166E" w:rsidRPr="00AA5DA2" w:rsidRDefault="0026166E" w:rsidP="00952F18">
            <w:pPr>
              <w:pStyle w:val="TAL"/>
              <w:rPr>
                <w:ins w:id="401" w:author="作者"/>
                <w:lang w:eastAsia="ja-JP"/>
              </w:rPr>
            </w:pPr>
            <w:ins w:id="402" w:author="作者">
              <w:r w:rsidRPr="00AA5DA2">
                <w:rPr>
                  <w:lang w:eastAsia="ja-JP"/>
                </w:rPr>
                <w:t>Cause</w:t>
              </w:r>
            </w:ins>
          </w:p>
        </w:tc>
        <w:tc>
          <w:tcPr>
            <w:tcW w:w="1080" w:type="dxa"/>
            <w:gridSpan w:val="2"/>
          </w:tcPr>
          <w:p w14:paraId="1CAF0F7E" w14:textId="77777777" w:rsidR="0026166E" w:rsidRPr="00AA5DA2" w:rsidRDefault="0026166E" w:rsidP="00952F18">
            <w:pPr>
              <w:pStyle w:val="TAL"/>
              <w:rPr>
                <w:ins w:id="403" w:author="作者"/>
                <w:lang w:eastAsia="ja-JP"/>
              </w:rPr>
            </w:pPr>
            <w:ins w:id="404" w:author="作者">
              <w:r w:rsidRPr="00AA5DA2">
                <w:rPr>
                  <w:lang w:eastAsia="ja-JP"/>
                </w:rPr>
                <w:t>M</w:t>
              </w:r>
            </w:ins>
          </w:p>
        </w:tc>
        <w:tc>
          <w:tcPr>
            <w:tcW w:w="900" w:type="dxa"/>
          </w:tcPr>
          <w:p w14:paraId="02F20C60" w14:textId="77777777" w:rsidR="0026166E" w:rsidRPr="00AA5DA2" w:rsidRDefault="0026166E" w:rsidP="00952F18">
            <w:pPr>
              <w:pStyle w:val="TAL"/>
              <w:rPr>
                <w:ins w:id="405" w:author="作者"/>
                <w:lang w:eastAsia="ja-JP"/>
              </w:rPr>
            </w:pPr>
          </w:p>
        </w:tc>
        <w:tc>
          <w:tcPr>
            <w:tcW w:w="1260" w:type="dxa"/>
          </w:tcPr>
          <w:p w14:paraId="1AD169D0" w14:textId="77777777" w:rsidR="0026166E" w:rsidRPr="00AA5DA2" w:rsidRDefault="0026166E" w:rsidP="00952F18">
            <w:pPr>
              <w:pStyle w:val="TAL"/>
              <w:rPr>
                <w:ins w:id="406" w:author="作者"/>
                <w:lang w:eastAsia="ja-JP"/>
              </w:rPr>
            </w:pPr>
            <w:ins w:id="407" w:author="作者">
              <w:r>
                <w:rPr>
                  <w:lang w:eastAsia="ja-JP"/>
                </w:rPr>
                <w:t>9.3.1.2</w:t>
              </w:r>
            </w:ins>
          </w:p>
        </w:tc>
        <w:tc>
          <w:tcPr>
            <w:tcW w:w="2160" w:type="dxa"/>
          </w:tcPr>
          <w:p w14:paraId="6ED5071C" w14:textId="77777777" w:rsidR="0026166E" w:rsidRPr="00AA5DA2" w:rsidRDefault="0026166E" w:rsidP="00952F18">
            <w:pPr>
              <w:pStyle w:val="TAL"/>
              <w:rPr>
                <w:ins w:id="408" w:author="作者"/>
                <w:lang w:eastAsia="ja-JP"/>
              </w:rPr>
            </w:pPr>
            <w:ins w:id="409" w:author="作者">
              <w:r w:rsidRPr="00AA5DA2">
                <w:rPr>
                  <w:lang w:eastAsia="ja-JP"/>
                </w:rPr>
                <w:t>Ignored by the receiver when the Complete Failure Cause Information IE is included</w:t>
              </w:r>
            </w:ins>
          </w:p>
        </w:tc>
        <w:tc>
          <w:tcPr>
            <w:tcW w:w="1107" w:type="dxa"/>
          </w:tcPr>
          <w:p w14:paraId="7D7EB700" w14:textId="77777777" w:rsidR="0026166E" w:rsidRPr="00AA5DA2" w:rsidRDefault="0026166E" w:rsidP="00952F18">
            <w:pPr>
              <w:pStyle w:val="TAC"/>
              <w:rPr>
                <w:ins w:id="410" w:author="作者"/>
                <w:lang w:eastAsia="ja-JP"/>
              </w:rPr>
            </w:pPr>
            <w:ins w:id="411" w:author="作者">
              <w:r w:rsidRPr="00AA5DA2">
                <w:rPr>
                  <w:lang w:eastAsia="ja-JP"/>
                </w:rPr>
                <w:t>YES</w:t>
              </w:r>
            </w:ins>
          </w:p>
        </w:tc>
        <w:tc>
          <w:tcPr>
            <w:tcW w:w="1080" w:type="dxa"/>
          </w:tcPr>
          <w:p w14:paraId="013F88B2" w14:textId="77777777" w:rsidR="0026166E" w:rsidRPr="00AA5DA2" w:rsidRDefault="0026166E" w:rsidP="00952F18">
            <w:pPr>
              <w:pStyle w:val="TAC"/>
              <w:rPr>
                <w:ins w:id="412" w:author="作者"/>
                <w:lang w:eastAsia="ja-JP"/>
              </w:rPr>
            </w:pPr>
            <w:ins w:id="413" w:author="作者">
              <w:r w:rsidRPr="00AA5DA2">
                <w:rPr>
                  <w:lang w:eastAsia="ja-JP"/>
                </w:rPr>
                <w:t>ignore</w:t>
              </w:r>
            </w:ins>
          </w:p>
        </w:tc>
      </w:tr>
      <w:tr w:rsidR="0026166E" w:rsidRPr="00AA5DA2" w14:paraId="1AE4A03A" w14:textId="77777777" w:rsidTr="00952F18">
        <w:trPr>
          <w:ins w:id="414" w:author="作者"/>
        </w:trPr>
        <w:tc>
          <w:tcPr>
            <w:tcW w:w="2312" w:type="dxa"/>
            <w:gridSpan w:val="2"/>
            <w:tcBorders>
              <w:top w:val="single" w:sz="4" w:space="0" w:color="auto"/>
              <w:left w:val="single" w:sz="4" w:space="0" w:color="auto"/>
              <w:bottom w:val="single" w:sz="4" w:space="0" w:color="auto"/>
              <w:right w:val="single" w:sz="4" w:space="0" w:color="auto"/>
            </w:tcBorders>
          </w:tcPr>
          <w:p w14:paraId="27F300E5" w14:textId="77777777" w:rsidR="0026166E" w:rsidRPr="00AA5DA2" w:rsidRDefault="0026166E" w:rsidP="00952F18">
            <w:pPr>
              <w:pStyle w:val="TAL"/>
              <w:rPr>
                <w:ins w:id="415" w:author="作者"/>
                <w:lang w:eastAsia="ja-JP"/>
              </w:rPr>
            </w:pPr>
            <w:ins w:id="416" w:author="作者">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0761D8B" w14:textId="77777777" w:rsidR="0026166E" w:rsidRPr="00AA5DA2" w:rsidRDefault="0026166E" w:rsidP="00952F18">
            <w:pPr>
              <w:pStyle w:val="TAL"/>
              <w:rPr>
                <w:ins w:id="417" w:author="作者"/>
                <w:lang w:eastAsia="ja-JP"/>
              </w:rPr>
            </w:pPr>
            <w:ins w:id="418" w:author="作者">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E583ADB" w14:textId="77777777" w:rsidR="0026166E" w:rsidRPr="00AA5DA2" w:rsidRDefault="0026166E" w:rsidP="00952F18">
            <w:pPr>
              <w:pStyle w:val="TAL"/>
              <w:rPr>
                <w:ins w:id="419" w:author="作者"/>
                <w:lang w:eastAsia="ja-JP"/>
              </w:rPr>
            </w:pPr>
          </w:p>
        </w:tc>
        <w:tc>
          <w:tcPr>
            <w:tcW w:w="1260" w:type="dxa"/>
            <w:tcBorders>
              <w:top w:val="single" w:sz="4" w:space="0" w:color="auto"/>
              <w:left w:val="single" w:sz="4" w:space="0" w:color="auto"/>
              <w:bottom w:val="single" w:sz="4" w:space="0" w:color="auto"/>
              <w:right w:val="single" w:sz="4" w:space="0" w:color="auto"/>
            </w:tcBorders>
          </w:tcPr>
          <w:p w14:paraId="59D6C9D6" w14:textId="77777777" w:rsidR="0026166E" w:rsidRPr="00AA5DA2" w:rsidRDefault="0026166E" w:rsidP="00952F18">
            <w:pPr>
              <w:pStyle w:val="TAL"/>
              <w:rPr>
                <w:ins w:id="420" w:author="作者"/>
                <w:lang w:eastAsia="ja-JP"/>
              </w:rPr>
            </w:pPr>
            <w:ins w:id="421" w:author="作者">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009EE43" w14:textId="77777777" w:rsidR="0026166E" w:rsidRPr="00AA5DA2" w:rsidRDefault="0026166E" w:rsidP="00952F18">
            <w:pPr>
              <w:pStyle w:val="TAL"/>
              <w:rPr>
                <w:ins w:id="422" w:author="作者"/>
                <w:lang w:eastAsia="ja-JP"/>
              </w:rPr>
            </w:pPr>
          </w:p>
        </w:tc>
        <w:tc>
          <w:tcPr>
            <w:tcW w:w="1107" w:type="dxa"/>
            <w:tcBorders>
              <w:top w:val="single" w:sz="4" w:space="0" w:color="auto"/>
              <w:left w:val="single" w:sz="4" w:space="0" w:color="auto"/>
              <w:bottom w:val="single" w:sz="4" w:space="0" w:color="auto"/>
              <w:right w:val="single" w:sz="4" w:space="0" w:color="auto"/>
            </w:tcBorders>
          </w:tcPr>
          <w:p w14:paraId="380639D0" w14:textId="77777777" w:rsidR="0026166E" w:rsidRPr="00AA5DA2" w:rsidRDefault="0026166E" w:rsidP="00952F18">
            <w:pPr>
              <w:pStyle w:val="TAC"/>
              <w:rPr>
                <w:ins w:id="423" w:author="作者"/>
                <w:lang w:eastAsia="ja-JP"/>
              </w:rPr>
            </w:pPr>
            <w:ins w:id="424" w:author="作者">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E4A040" w14:textId="77777777" w:rsidR="0026166E" w:rsidRPr="00AA5DA2" w:rsidRDefault="0026166E" w:rsidP="00952F18">
            <w:pPr>
              <w:pStyle w:val="TAC"/>
              <w:rPr>
                <w:ins w:id="425" w:author="作者"/>
                <w:lang w:eastAsia="ja-JP"/>
              </w:rPr>
            </w:pPr>
            <w:ins w:id="426" w:author="作者">
              <w:r w:rsidRPr="00AA5DA2">
                <w:rPr>
                  <w:lang w:eastAsia="ja-JP"/>
                </w:rPr>
                <w:t>ignore</w:t>
              </w:r>
            </w:ins>
          </w:p>
        </w:tc>
      </w:tr>
    </w:tbl>
    <w:p w14:paraId="4FE396E7" w14:textId="77777777" w:rsidR="0026166E" w:rsidRDefault="0026166E" w:rsidP="0026166E">
      <w:pPr>
        <w:rPr>
          <w:ins w:id="427" w:author="作者"/>
          <w:noProof/>
        </w:rPr>
      </w:pPr>
    </w:p>
    <w:p w14:paraId="692100D8" w14:textId="77777777" w:rsidR="0026166E" w:rsidRDefault="0026166E" w:rsidP="0026166E">
      <w:pPr>
        <w:pStyle w:val="Heading4"/>
        <w:rPr>
          <w:ins w:id="428" w:author="作者"/>
        </w:rPr>
      </w:pPr>
      <w:ins w:id="429" w:author="作者">
        <w:r w:rsidRPr="00AA5DA2">
          <w:t>9.</w:t>
        </w:r>
        <w:r>
          <w:t>2.1</w:t>
        </w:r>
        <w:r w:rsidRPr="00AA5DA2">
          <w:t>.</w:t>
        </w:r>
        <w:r>
          <w:t>X</w:t>
        </w:r>
        <w:r w:rsidRPr="00AA5DA2">
          <w:t>4</w:t>
        </w:r>
        <w:r w:rsidRPr="00AA5DA2">
          <w:tab/>
          <w:t>RESOURCE STATUS UPDATE</w:t>
        </w:r>
      </w:ins>
    </w:p>
    <w:p w14:paraId="322A5202" w14:textId="77777777" w:rsidR="0026166E" w:rsidRPr="00370001" w:rsidRDefault="0026166E" w:rsidP="0026166E">
      <w:pPr>
        <w:pStyle w:val="NO"/>
        <w:rPr>
          <w:ins w:id="430" w:author="作者"/>
        </w:rPr>
      </w:pPr>
    </w:p>
    <w:p w14:paraId="1C98F404" w14:textId="77777777" w:rsidR="0026166E" w:rsidRPr="00AA5DA2" w:rsidRDefault="0026166E" w:rsidP="0026166E">
      <w:pPr>
        <w:rPr>
          <w:ins w:id="431" w:author="作者"/>
        </w:rPr>
      </w:pPr>
      <w:ins w:id="432" w:author="作者">
        <w:r w:rsidRPr="00AA5DA2">
          <w:t xml:space="preserve">This message is sent by </w:t>
        </w:r>
        <w:r>
          <w:t>gNB-CU-UP</w:t>
        </w:r>
        <w:r w:rsidRPr="00AA5DA2">
          <w:t xml:space="preserve"> to </w:t>
        </w:r>
        <w:r>
          <w:t>gNB-CU-CP</w:t>
        </w:r>
        <w:r w:rsidRPr="00AA5DA2">
          <w:t xml:space="preserve"> to report the results of the requested measurements.</w:t>
        </w:r>
      </w:ins>
    </w:p>
    <w:p w14:paraId="32D5F666" w14:textId="77777777" w:rsidR="0026166E" w:rsidRPr="00AA5DA2" w:rsidRDefault="0026166E" w:rsidP="0026166E">
      <w:pPr>
        <w:rPr>
          <w:ins w:id="433" w:author="作者"/>
        </w:rPr>
      </w:pPr>
      <w:ins w:id="434" w:author="作者">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26166E" w:rsidRPr="00AA5DA2" w14:paraId="5F620B3C" w14:textId="77777777" w:rsidTr="00952F18">
        <w:trPr>
          <w:ins w:id="435" w:author="作者"/>
        </w:trPr>
        <w:tc>
          <w:tcPr>
            <w:tcW w:w="2436" w:type="dxa"/>
            <w:tcBorders>
              <w:top w:val="single" w:sz="4" w:space="0" w:color="auto"/>
              <w:left w:val="single" w:sz="4" w:space="0" w:color="auto"/>
              <w:bottom w:val="single" w:sz="4" w:space="0" w:color="auto"/>
              <w:right w:val="single" w:sz="4" w:space="0" w:color="auto"/>
            </w:tcBorders>
          </w:tcPr>
          <w:p w14:paraId="555A82B1" w14:textId="77777777" w:rsidR="0026166E" w:rsidRPr="00A423D1" w:rsidRDefault="0026166E" w:rsidP="00952F18">
            <w:pPr>
              <w:pStyle w:val="TAH"/>
              <w:jc w:val="left"/>
              <w:rPr>
                <w:ins w:id="436" w:author="作者"/>
                <w:lang w:eastAsia="ja-JP"/>
              </w:rPr>
            </w:pPr>
            <w:ins w:id="437" w:author="作者">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C549FC3" w14:textId="77777777" w:rsidR="0026166E" w:rsidRPr="00A423D1" w:rsidRDefault="0026166E" w:rsidP="00952F18">
            <w:pPr>
              <w:pStyle w:val="TAH"/>
              <w:jc w:val="left"/>
              <w:rPr>
                <w:ins w:id="438" w:author="作者"/>
                <w:lang w:eastAsia="ja-JP"/>
              </w:rPr>
            </w:pPr>
            <w:ins w:id="439" w:author="作者">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581BF0D" w14:textId="77777777" w:rsidR="0026166E" w:rsidRPr="00FB581D" w:rsidRDefault="0026166E" w:rsidP="00952F18">
            <w:pPr>
              <w:pStyle w:val="TAH"/>
              <w:jc w:val="left"/>
              <w:rPr>
                <w:ins w:id="440" w:author="作者"/>
                <w:lang w:eastAsia="ja-JP"/>
              </w:rPr>
            </w:pPr>
            <w:ins w:id="441" w:author="作者">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7D8B2CF0" w14:textId="77777777" w:rsidR="0026166E" w:rsidRPr="00A423D1" w:rsidRDefault="0026166E" w:rsidP="00952F18">
            <w:pPr>
              <w:pStyle w:val="TAH"/>
              <w:jc w:val="left"/>
              <w:rPr>
                <w:ins w:id="442" w:author="作者"/>
                <w:lang w:eastAsia="ja-JP"/>
              </w:rPr>
            </w:pPr>
            <w:ins w:id="443" w:author="作者">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5F47DD82" w14:textId="77777777" w:rsidR="0026166E" w:rsidRPr="00AA5DA2" w:rsidRDefault="0026166E" w:rsidP="00952F18">
            <w:pPr>
              <w:pStyle w:val="TAH"/>
              <w:jc w:val="left"/>
              <w:rPr>
                <w:ins w:id="444" w:author="作者"/>
                <w:lang w:eastAsia="ja-JP"/>
              </w:rPr>
            </w:pPr>
            <w:ins w:id="445" w:author="作者">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309BAD6" w14:textId="77777777" w:rsidR="0026166E" w:rsidRPr="00AA5DA2" w:rsidRDefault="0026166E" w:rsidP="00952F18">
            <w:pPr>
              <w:pStyle w:val="TAH"/>
              <w:jc w:val="left"/>
              <w:rPr>
                <w:ins w:id="446" w:author="作者"/>
                <w:lang w:eastAsia="ja-JP"/>
              </w:rPr>
            </w:pPr>
            <w:ins w:id="447" w:author="作者">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07519231" w14:textId="77777777" w:rsidR="0026166E" w:rsidRPr="00AA5DA2" w:rsidRDefault="0026166E" w:rsidP="00952F18">
            <w:pPr>
              <w:pStyle w:val="TAH"/>
              <w:jc w:val="left"/>
              <w:rPr>
                <w:ins w:id="448" w:author="作者"/>
                <w:lang w:eastAsia="ja-JP"/>
              </w:rPr>
            </w:pPr>
            <w:ins w:id="449" w:author="作者">
              <w:r w:rsidRPr="00AA5DA2">
                <w:rPr>
                  <w:lang w:eastAsia="ja-JP"/>
                </w:rPr>
                <w:t>Assigned Criticality</w:t>
              </w:r>
            </w:ins>
          </w:p>
        </w:tc>
      </w:tr>
      <w:tr w:rsidR="0026166E" w:rsidRPr="00AA5DA2" w14:paraId="5C4F7F42" w14:textId="77777777" w:rsidTr="00952F18">
        <w:trPr>
          <w:ins w:id="450" w:author="作者"/>
        </w:trPr>
        <w:tc>
          <w:tcPr>
            <w:tcW w:w="2436" w:type="dxa"/>
            <w:tcBorders>
              <w:top w:val="single" w:sz="4" w:space="0" w:color="auto"/>
              <w:left w:val="single" w:sz="4" w:space="0" w:color="auto"/>
              <w:bottom w:val="single" w:sz="4" w:space="0" w:color="auto"/>
              <w:right w:val="single" w:sz="4" w:space="0" w:color="auto"/>
            </w:tcBorders>
          </w:tcPr>
          <w:p w14:paraId="4F55E7CB" w14:textId="77777777" w:rsidR="0026166E" w:rsidRPr="00A423D1" w:rsidRDefault="0026166E" w:rsidP="00952F18">
            <w:pPr>
              <w:pStyle w:val="TAL"/>
              <w:rPr>
                <w:ins w:id="451" w:author="作者"/>
                <w:lang w:eastAsia="ja-JP"/>
              </w:rPr>
            </w:pPr>
            <w:ins w:id="452" w:author="作者">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DAA3F46" w14:textId="77777777" w:rsidR="0026166E" w:rsidRPr="00A423D1" w:rsidRDefault="0026166E" w:rsidP="00952F18">
            <w:pPr>
              <w:pStyle w:val="TAL"/>
              <w:rPr>
                <w:ins w:id="453" w:author="作者"/>
                <w:lang w:eastAsia="ja-JP"/>
              </w:rPr>
            </w:pPr>
            <w:ins w:id="454" w:author="作者">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774A22D0" w14:textId="77777777" w:rsidR="0026166E" w:rsidRPr="00AA5DA2" w:rsidRDefault="0026166E" w:rsidP="00952F18">
            <w:pPr>
              <w:pStyle w:val="TAL"/>
              <w:rPr>
                <w:ins w:id="455" w:author="作者"/>
                <w:i/>
                <w:lang w:eastAsia="ja-JP"/>
              </w:rPr>
            </w:pPr>
          </w:p>
        </w:tc>
        <w:tc>
          <w:tcPr>
            <w:tcW w:w="1246" w:type="dxa"/>
            <w:tcBorders>
              <w:top w:val="single" w:sz="4" w:space="0" w:color="auto"/>
              <w:left w:val="single" w:sz="4" w:space="0" w:color="auto"/>
              <w:bottom w:val="single" w:sz="4" w:space="0" w:color="auto"/>
              <w:right w:val="single" w:sz="4" w:space="0" w:color="auto"/>
            </w:tcBorders>
          </w:tcPr>
          <w:p w14:paraId="72268337" w14:textId="77777777" w:rsidR="0026166E" w:rsidRPr="00A423D1" w:rsidRDefault="0026166E" w:rsidP="00952F18">
            <w:pPr>
              <w:pStyle w:val="TAL"/>
              <w:rPr>
                <w:ins w:id="456" w:author="作者"/>
                <w:lang w:eastAsia="ja-JP"/>
              </w:rPr>
            </w:pPr>
            <w:ins w:id="457" w:author="作者">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4A84C659" w14:textId="77777777" w:rsidR="0026166E" w:rsidRPr="00AA5DA2" w:rsidRDefault="0026166E" w:rsidP="00952F18">
            <w:pPr>
              <w:pStyle w:val="TAL"/>
              <w:rPr>
                <w:ins w:id="458" w:author="作者"/>
                <w:lang w:eastAsia="ja-JP"/>
              </w:rPr>
            </w:pPr>
          </w:p>
        </w:tc>
        <w:tc>
          <w:tcPr>
            <w:tcW w:w="1252" w:type="dxa"/>
            <w:tcBorders>
              <w:top w:val="single" w:sz="4" w:space="0" w:color="auto"/>
              <w:left w:val="single" w:sz="4" w:space="0" w:color="auto"/>
              <w:bottom w:val="single" w:sz="4" w:space="0" w:color="auto"/>
              <w:right w:val="single" w:sz="4" w:space="0" w:color="auto"/>
            </w:tcBorders>
          </w:tcPr>
          <w:p w14:paraId="62BA176D" w14:textId="77777777" w:rsidR="0026166E" w:rsidRPr="00AA5DA2" w:rsidRDefault="0026166E" w:rsidP="00952F18">
            <w:pPr>
              <w:pStyle w:val="TAC"/>
              <w:jc w:val="left"/>
              <w:rPr>
                <w:ins w:id="459" w:author="作者"/>
                <w:lang w:eastAsia="ja-JP"/>
              </w:rPr>
            </w:pPr>
            <w:ins w:id="460" w:author="作者">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8219B4C" w14:textId="77777777" w:rsidR="0026166E" w:rsidRPr="00AA5DA2" w:rsidRDefault="0026166E" w:rsidP="00952F18">
            <w:pPr>
              <w:pStyle w:val="TAC"/>
              <w:jc w:val="left"/>
              <w:rPr>
                <w:ins w:id="461" w:author="作者"/>
                <w:lang w:eastAsia="ja-JP"/>
              </w:rPr>
            </w:pPr>
            <w:ins w:id="462" w:author="作者">
              <w:r w:rsidRPr="00AA5DA2">
                <w:rPr>
                  <w:lang w:eastAsia="ja-JP"/>
                </w:rPr>
                <w:t>Ignore</w:t>
              </w:r>
            </w:ins>
          </w:p>
        </w:tc>
      </w:tr>
      <w:tr w:rsidR="0026166E" w:rsidRPr="00AA5DA2" w14:paraId="662247A6" w14:textId="77777777" w:rsidTr="00952F18">
        <w:trPr>
          <w:ins w:id="463" w:author="作者"/>
        </w:trPr>
        <w:tc>
          <w:tcPr>
            <w:tcW w:w="2436" w:type="dxa"/>
            <w:tcBorders>
              <w:top w:val="single" w:sz="4" w:space="0" w:color="auto"/>
              <w:left w:val="single" w:sz="4" w:space="0" w:color="auto"/>
              <w:bottom w:val="single" w:sz="4" w:space="0" w:color="auto"/>
              <w:right w:val="single" w:sz="4" w:space="0" w:color="auto"/>
            </w:tcBorders>
          </w:tcPr>
          <w:p w14:paraId="70D20035" w14:textId="77777777" w:rsidR="0026166E" w:rsidRPr="00A423D1" w:rsidRDefault="0026166E" w:rsidP="00952F18">
            <w:pPr>
              <w:pStyle w:val="TAL"/>
              <w:rPr>
                <w:ins w:id="464" w:author="作者"/>
                <w:lang w:eastAsia="ja-JP"/>
              </w:rPr>
            </w:pPr>
            <w:ins w:id="465" w:author="作者">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35EED69" w14:textId="77777777" w:rsidR="0026166E" w:rsidRPr="00A423D1" w:rsidRDefault="0026166E" w:rsidP="00952F18">
            <w:pPr>
              <w:pStyle w:val="TAL"/>
              <w:rPr>
                <w:ins w:id="466" w:author="作者"/>
                <w:lang w:eastAsia="ja-JP"/>
              </w:rPr>
            </w:pPr>
            <w:ins w:id="467" w:author="作者">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BC6AE3C" w14:textId="77777777" w:rsidR="0026166E" w:rsidRPr="00AA5DA2" w:rsidRDefault="0026166E" w:rsidP="00952F18">
            <w:pPr>
              <w:pStyle w:val="TAL"/>
              <w:rPr>
                <w:ins w:id="468" w:author="作者"/>
                <w:i/>
                <w:lang w:eastAsia="ja-JP"/>
              </w:rPr>
            </w:pPr>
          </w:p>
        </w:tc>
        <w:tc>
          <w:tcPr>
            <w:tcW w:w="1246" w:type="dxa"/>
            <w:tcBorders>
              <w:top w:val="single" w:sz="4" w:space="0" w:color="auto"/>
              <w:left w:val="single" w:sz="4" w:space="0" w:color="auto"/>
              <w:bottom w:val="single" w:sz="4" w:space="0" w:color="auto"/>
              <w:right w:val="single" w:sz="4" w:space="0" w:color="auto"/>
            </w:tcBorders>
          </w:tcPr>
          <w:p w14:paraId="00170C84" w14:textId="77777777" w:rsidR="0026166E" w:rsidRPr="00A423D1" w:rsidRDefault="0026166E" w:rsidP="00952F18">
            <w:pPr>
              <w:pStyle w:val="TAL"/>
              <w:rPr>
                <w:ins w:id="469" w:author="作者"/>
                <w:lang w:eastAsia="ja-JP"/>
              </w:rPr>
            </w:pPr>
            <w:ins w:id="470" w:author="作者">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0F47D9D4" w14:textId="77777777" w:rsidR="0026166E" w:rsidRPr="00AA5DA2" w:rsidRDefault="0026166E" w:rsidP="00952F18">
            <w:pPr>
              <w:pStyle w:val="TAL"/>
              <w:rPr>
                <w:ins w:id="471" w:author="作者"/>
                <w:lang w:eastAsia="ja-JP"/>
              </w:rPr>
            </w:pPr>
          </w:p>
        </w:tc>
        <w:tc>
          <w:tcPr>
            <w:tcW w:w="1252" w:type="dxa"/>
            <w:tcBorders>
              <w:top w:val="single" w:sz="4" w:space="0" w:color="auto"/>
              <w:left w:val="single" w:sz="4" w:space="0" w:color="auto"/>
              <w:bottom w:val="single" w:sz="4" w:space="0" w:color="auto"/>
              <w:right w:val="single" w:sz="4" w:space="0" w:color="auto"/>
            </w:tcBorders>
          </w:tcPr>
          <w:p w14:paraId="527C647F" w14:textId="77777777" w:rsidR="0026166E" w:rsidRPr="00AA5DA2" w:rsidRDefault="0026166E" w:rsidP="00952F18">
            <w:pPr>
              <w:pStyle w:val="TAC"/>
              <w:jc w:val="left"/>
              <w:rPr>
                <w:ins w:id="472" w:author="作者"/>
                <w:lang w:eastAsia="ja-JP"/>
              </w:rPr>
            </w:pPr>
            <w:ins w:id="473" w:author="作者">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9283267" w14:textId="77777777" w:rsidR="0026166E" w:rsidRPr="00AA5DA2" w:rsidRDefault="0026166E" w:rsidP="00952F18">
            <w:pPr>
              <w:pStyle w:val="TAC"/>
              <w:jc w:val="left"/>
              <w:rPr>
                <w:ins w:id="474" w:author="作者"/>
                <w:lang w:eastAsia="ja-JP"/>
              </w:rPr>
            </w:pPr>
            <w:ins w:id="475" w:author="作者">
              <w:r w:rsidRPr="00AA5DA2">
                <w:rPr>
                  <w:lang w:eastAsia="ja-JP"/>
                </w:rPr>
                <w:t>Reject</w:t>
              </w:r>
            </w:ins>
          </w:p>
        </w:tc>
      </w:tr>
      <w:tr w:rsidR="0026166E" w14:paraId="67B48298" w14:textId="77777777" w:rsidTr="00952F18">
        <w:tblPrEx>
          <w:tblLook w:val="04A0" w:firstRow="1" w:lastRow="0" w:firstColumn="1" w:lastColumn="0" w:noHBand="0" w:noVBand="1"/>
        </w:tblPrEx>
        <w:trPr>
          <w:gridAfter w:val="1"/>
          <w:wAfter w:w="7" w:type="dxa"/>
          <w:ins w:id="476" w:author="作者"/>
        </w:trPr>
        <w:tc>
          <w:tcPr>
            <w:tcW w:w="2436" w:type="dxa"/>
            <w:tcBorders>
              <w:top w:val="single" w:sz="4" w:space="0" w:color="auto"/>
              <w:left w:val="single" w:sz="4" w:space="0" w:color="auto"/>
              <w:bottom w:val="single" w:sz="4" w:space="0" w:color="auto"/>
              <w:right w:val="single" w:sz="4" w:space="0" w:color="auto"/>
            </w:tcBorders>
            <w:hideMark/>
          </w:tcPr>
          <w:p w14:paraId="4C2387EA" w14:textId="77777777" w:rsidR="0026166E" w:rsidRDefault="0026166E" w:rsidP="00952F18">
            <w:pPr>
              <w:pStyle w:val="TAL"/>
              <w:rPr>
                <w:ins w:id="477" w:author="作者"/>
                <w:lang w:val="en-US" w:eastAsia="ja-JP"/>
              </w:rPr>
            </w:pPr>
            <w:ins w:id="478" w:author="作者">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A220955" w14:textId="77777777" w:rsidR="0026166E" w:rsidRDefault="0026166E" w:rsidP="00952F18">
            <w:pPr>
              <w:pStyle w:val="TAL"/>
              <w:rPr>
                <w:ins w:id="479" w:author="作者"/>
                <w:lang w:val="en-US" w:eastAsia="ja-JP"/>
              </w:rPr>
            </w:pPr>
            <w:ins w:id="480" w:author="作者">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6CCB5E1" w14:textId="77777777" w:rsidR="0026166E" w:rsidRDefault="0026166E" w:rsidP="00952F18">
            <w:pPr>
              <w:pStyle w:val="TAL"/>
              <w:rPr>
                <w:ins w:id="481"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66A54D4" w14:textId="77777777" w:rsidR="0026166E" w:rsidRDefault="0026166E" w:rsidP="00952F18">
            <w:pPr>
              <w:pStyle w:val="TAL"/>
              <w:rPr>
                <w:ins w:id="482" w:author="作者"/>
                <w:lang w:val="en-US" w:eastAsia="ja-JP"/>
              </w:rPr>
            </w:pPr>
            <w:ins w:id="483" w:author="作者">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3845058F" w14:textId="77777777" w:rsidR="0026166E" w:rsidRDefault="0026166E" w:rsidP="00952F18">
            <w:pPr>
              <w:pStyle w:val="TAL"/>
              <w:rPr>
                <w:ins w:id="484" w:author="作者"/>
                <w:lang w:val="en-US" w:eastAsia="ja-JP"/>
              </w:rPr>
            </w:pPr>
            <w:ins w:id="485" w:author="作者">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4AF30FCC" w14:textId="77777777" w:rsidR="0026166E" w:rsidRDefault="0026166E" w:rsidP="00952F18">
            <w:pPr>
              <w:pStyle w:val="TAC"/>
              <w:rPr>
                <w:ins w:id="486" w:author="作者"/>
                <w:lang w:val="en-US" w:eastAsia="ja-JP"/>
              </w:rPr>
            </w:pPr>
            <w:ins w:id="487" w:author="作者">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9B1DE92" w14:textId="77777777" w:rsidR="0026166E" w:rsidRDefault="0026166E" w:rsidP="00952F18">
            <w:pPr>
              <w:pStyle w:val="TAC"/>
              <w:rPr>
                <w:ins w:id="488" w:author="作者"/>
                <w:lang w:val="en-US" w:eastAsia="ja-JP"/>
              </w:rPr>
            </w:pPr>
            <w:ins w:id="489" w:author="作者">
              <w:r>
                <w:rPr>
                  <w:lang w:val="en-US"/>
                </w:rPr>
                <w:t>Reject</w:t>
              </w:r>
            </w:ins>
          </w:p>
        </w:tc>
      </w:tr>
      <w:tr w:rsidR="0026166E" w14:paraId="294C79E5" w14:textId="77777777" w:rsidTr="00952F18">
        <w:tblPrEx>
          <w:tblLook w:val="04A0" w:firstRow="1" w:lastRow="0" w:firstColumn="1" w:lastColumn="0" w:noHBand="0" w:noVBand="1"/>
        </w:tblPrEx>
        <w:trPr>
          <w:gridAfter w:val="1"/>
          <w:wAfter w:w="7" w:type="dxa"/>
          <w:ins w:id="490" w:author="作者"/>
        </w:trPr>
        <w:tc>
          <w:tcPr>
            <w:tcW w:w="2436" w:type="dxa"/>
            <w:tcBorders>
              <w:top w:val="single" w:sz="4" w:space="0" w:color="auto"/>
              <w:left w:val="single" w:sz="4" w:space="0" w:color="auto"/>
              <w:bottom w:val="single" w:sz="4" w:space="0" w:color="auto"/>
              <w:right w:val="single" w:sz="4" w:space="0" w:color="auto"/>
            </w:tcBorders>
            <w:hideMark/>
          </w:tcPr>
          <w:p w14:paraId="1302EF37" w14:textId="77777777" w:rsidR="0026166E" w:rsidRDefault="0026166E" w:rsidP="00952F18">
            <w:pPr>
              <w:pStyle w:val="TAL"/>
              <w:rPr>
                <w:ins w:id="491" w:author="作者"/>
                <w:lang w:val="en-US"/>
              </w:rPr>
            </w:pPr>
            <w:ins w:id="492" w:author="作者">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29FDD54" w14:textId="77777777" w:rsidR="0026166E" w:rsidRDefault="0026166E" w:rsidP="00952F18">
            <w:pPr>
              <w:pStyle w:val="TAL"/>
              <w:rPr>
                <w:ins w:id="493" w:author="作者"/>
                <w:lang w:val="en-US"/>
              </w:rPr>
            </w:pPr>
            <w:ins w:id="494" w:author="作者">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9FAE33D" w14:textId="77777777" w:rsidR="0026166E" w:rsidRDefault="0026166E" w:rsidP="00952F18">
            <w:pPr>
              <w:pStyle w:val="TAL"/>
              <w:rPr>
                <w:ins w:id="495"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EC8197" w14:textId="77777777" w:rsidR="0026166E" w:rsidRDefault="0026166E" w:rsidP="00952F18">
            <w:pPr>
              <w:pStyle w:val="TAL"/>
              <w:rPr>
                <w:ins w:id="496" w:author="作者"/>
                <w:lang w:val="en-US"/>
              </w:rPr>
            </w:pPr>
            <w:ins w:id="497" w:author="作者">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14343D06" w14:textId="77777777" w:rsidR="0026166E" w:rsidRDefault="0026166E" w:rsidP="00952F18">
            <w:pPr>
              <w:pStyle w:val="TAL"/>
              <w:rPr>
                <w:ins w:id="498" w:author="作者"/>
                <w:lang w:val="en-US"/>
              </w:rPr>
            </w:pPr>
            <w:ins w:id="499" w:author="作者">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15C761" w14:textId="77777777" w:rsidR="0026166E" w:rsidRDefault="0026166E" w:rsidP="00952F18">
            <w:pPr>
              <w:pStyle w:val="TAC"/>
              <w:rPr>
                <w:ins w:id="500" w:author="作者"/>
                <w:lang w:val="en-US"/>
              </w:rPr>
            </w:pPr>
            <w:ins w:id="501" w:author="作者">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58E908E" w14:textId="77777777" w:rsidR="0026166E" w:rsidRDefault="0026166E" w:rsidP="00952F18">
            <w:pPr>
              <w:pStyle w:val="TAC"/>
              <w:rPr>
                <w:ins w:id="502" w:author="作者"/>
                <w:lang w:val="en-US"/>
              </w:rPr>
            </w:pPr>
            <w:ins w:id="503" w:author="作者">
              <w:r>
                <w:rPr>
                  <w:lang w:val="en-US"/>
                </w:rPr>
                <w:t>Reject</w:t>
              </w:r>
            </w:ins>
          </w:p>
        </w:tc>
      </w:tr>
      <w:tr w:rsidR="0026166E" w14:paraId="611DA76C" w14:textId="77777777" w:rsidTr="00952F18">
        <w:tblPrEx>
          <w:tblLook w:val="04A0" w:firstRow="1" w:lastRow="0" w:firstColumn="1" w:lastColumn="0" w:noHBand="0" w:noVBand="1"/>
        </w:tblPrEx>
        <w:trPr>
          <w:gridAfter w:val="1"/>
          <w:wAfter w:w="7" w:type="dxa"/>
          <w:ins w:id="504" w:author="作者"/>
        </w:trPr>
        <w:tc>
          <w:tcPr>
            <w:tcW w:w="2436" w:type="dxa"/>
            <w:tcBorders>
              <w:top w:val="single" w:sz="4" w:space="0" w:color="auto"/>
              <w:left w:val="single" w:sz="4" w:space="0" w:color="auto"/>
              <w:bottom w:val="single" w:sz="4" w:space="0" w:color="auto"/>
              <w:right w:val="single" w:sz="4" w:space="0" w:color="auto"/>
            </w:tcBorders>
            <w:hideMark/>
          </w:tcPr>
          <w:p w14:paraId="75ED05A7" w14:textId="77777777" w:rsidR="0026166E" w:rsidRDefault="0026166E" w:rsidP="00952F18">
            <w:pPr>
              <w:pStyle w:val="TAL"/>
              <w:rPr>
                <w:ins w:id="505" w:author="作者"/>
                <w:lang w:val="en-US"/>
              </w:rPr>
            </w:pPr>
            <w:ins w:id="506" w:author="作者">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20FED21A" w14:textId="77777777" w:rsidR="0026166E" w:rsidRDefault="0026166E" w:rsidP="00952F18">
            <w:pPr>
              <w:pStyle w:val="TAL"/>
              <w:rPr>
                <w:ins w:id="507" w:author="作者"/>
                <w:lang w:val="en-US"/>
              </w:rPr>
            </w:pPr>
            <w:ins w:id="508"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ACF01CA" w14:textId="77777777" w:rsidR="0026166E" w:rsidRDefault="0026166E" w:rsidP="00952F18">
            <w:pPr>
              <w:pStyle w:val="TAL"/>
              <w:rPr>
                <w:ins w:id="509"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849420" w14:textId="77777777" w:rsidR="0026166E" w:rsidRDefault="0026166E" w:rsidP="00952F18">
            <w:pPr>
              <w:pStyle w:val="TAL"/>
              <w:rPr>
                <w:ins w:id="510" w:author="作者"/>
                <w:lang w:val="en-US"/>
              </w:rPr>
            </w:pPr>
            <w:ins w:id="511" w:author="作者">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53335F46" w14:textId="77777777" w:rsidR="0026166E" w:rsidRDefault="0026166E" w:rsidP="00952F18">
            <w:pPr>
              <w:pStyle w:val="TAL"/>
              <w:rPr>
                <w:ins w:id="512"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74DADD7D" w14:textId="77777777" w:rsidR="0026166E" w:rsidRDefault="0026166E" w:rsidP="00952F18">
            <w:pPr>
              <w:pStyle w:val="TAC"/>
              <w:rPr>
                <w:ins w:id="513"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0B6FF52E" w14:textId="77777777" w:rsidR="0026166E" w:rsidRDefault="0026166E" w:rsidP="00952F18">
            <w:pPr>
              <w:pStyle w:val="TAC"/>
              <w:rPr>
                <w:ins w:id="514" w:author="作者"/>
                <w:lang w:val="en-US"/>
              </w:rPr>
            </w:pPr>
          </w:p>
        </w:tc>
      </w:tr>
      <w:tr w:rsidR="0026166E" w14:paraId="68E6F9EC" w14:textId="77777777" w:rsidTr="00952F18">
        <w:tblPrEx>
          <w:tblLook w:val="04A0" w:firstRow="1" w:lastRow="0" w:firstColumn="1" w:lastColumn="0" w:noHBand="0" w:noVBand="1"/>
        </w:tblPrEx>
        <w:trPr>
          <w:gridAfter w:val="1"/>
          <w:wAfter w:w="7" w:type="dxa"/>
          <w:ins w:id="515" w:author="作者"/>
        </w:trPr>
        <w:tc>
          <w:tcPr>
            <w:tcW w:w="2436" w:type="dxa"/>
            <w:tcBorders>
              <w:top w:val="single" w:sz="4" w:space="0" w:color="auto"/>
              <w:left w:val="single" w:sz="4" w:space="0" w:color="auto"/>
              <w:bottom w:val="single" w:sz="4" w:space="0" w:color="auto"/>
              <w:right w:val="single" w:sz="4" w:space="0" w:color="auto"/>
            </w:tcBorders>
            <w:hideMark/>
          </w:tcPr>
          <w:p w14:paraId="49ACBF8A" w14:textId="77777777" w:rsidR="0026166E" w:rsidRDefault="0026166E" w:rsidP="00952F18">
            <w:pPr>
              <w:pStyle w:val="TAL"/>
              <w:rPr>
                <w:ins w:id="516" w:author="作者"/>
                <w:lang w:val="en-US"/>
              </w:rPr>
            </w:pPr>
            <w:ins w:id="517" w:author="作者">
              <w:r>
                <w:rPr>
                  <w:lang w:val="en-US"/>
                </w:rPr>
                <w:t>HW Capacity Indicator</w:t>
              </w:r>
            </w:ins>
          </w:p>
          <w:p w14:paraId="033CDACB" w14:textId="77777777" w:rsidR="0026166E" w:rsidRDefault="0026166E" w:rsidP="00952F18">
            <w:pPr>
              <w:pStyle w:val="TAL"/>
              <w:rPr>
                <w:ins w:id="518" w:author="作者"/>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0A24010" w14:textId="77777777" w:rsidR="0026166E" w:rsidRDefault="0026166E" w:rsidP="00952F18">
            <w:pPr>
              <w:pStyle w:val="TAL"/>
              <w:rPr>
                <w:ins w:id="519" w:author="作者"/>
                <w:lang w:val="en-US"/>
              </w:rPr>
            </w:pPr>
            <w:ins w:id="520"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B8086FE" w14:textId="77777777" w:rsidR="0026166E" w:rsidRDefault="0026166E" w:rsidP="00952F18">
            <w:pPr>
              <w:pStyle w:val="TAL"/>
              <w:rPr>
                <w:ins w:id="521" w:author="作者"/>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CC7C5AC" w14:textId="77777777" w:rsidR="0026166E" w:rsidRDefault="0026166E" w:rsidP="00952F18">
            <w:pPr>
              <w:pStyle w:val="TAL"/>
              <w:rPr>
                <w:ins w:id="522" w:author="作者"/>
                <w:lang w:val="en-US"/>
              </w:rPr>
            </w:pPr>
            <w:ins w:id="523" w:author="作者">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6F713A6" w14:textId="77777777" w:rsidR="0026166E" w:rsidRDefault="0026166E" w:rsidP="00952F18">
            <w:pPr>
              <w:pStyle w:val="TAL"/>
              <w:rPr>
                <w:ins w:id="524"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2FB9C20A" w14:textId="77777777" w:rsidR="0026166E" w:rsidRDefault="0026166E" w:rsidP="00952F18">
            <w:pPr>
              <w:pStyle w:val="TAC"/>
              <w:rPr>
                <w:ins w:id="525"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0455C158" w14:textId="77777777" w:rsidR="0026166E" w:rsidRDefault="0026166E" w:rsidP="00952F18">
            <w:pPr>
              <w:pStyle w:val="TAC"/>
              <w:rPr>
                <w:ins w:id="526" w:author="作者"/>
                <w:lang w:val="en-US"/>
              </w:rPr>
            </w:pPr>
          </w:p>
        </w:tc>
      </w:tr>
      <w:tr w:rsidR="0026166E" w14:paraId="25224EF8" w14:textId="77777777" w:rsidTr="00952F18">
        <w:tblPrEx>
          <w:tblLook w:val="04A0" w:firstRow="1" w:lastRow="0" w:firstColumn="1" w:lastColumn="0" w:noHBand="0" w:noVBand="1"/>
        </w:tblPrEx>
        <w:trPr>
          <w:gridAfter w:val="1"/>
          <w:wAfter w:w="7" w:type="dxa"/>
          <w:ins w:id="527" w:author="作者"/>
        </w:trPr>
        <w:tc>
          <w:tcPr>
            <w:tcW w:w="2436" w:type="dxa"/>
            <w:tcBorders>
              <w:top w:val="single" w:sz="4" w:space="0" w:color="auto"/>
              <w:left w:val="single" w:sz="4" w:space="0" w:color="auto"/>
              <w:bottom w:val="single" w:sz="4" w:space="0" w:color="auto"/>
              <w:right w:val="single" w:sz="4" w:space="0" w:color="auto"/>
            </w:tcBorders>
            <w:hideMark/>
          </w:tcPr>
          <w:p w14:paraId="000ED257" w14:textId="77777777" w:rsidR="0026166E" w:rsidRDefault="0026166E" w:rsidP="00952F18">
            <w:pPr>
              <w:pStyle w:val="TAL"/>
              <w:rPr>
                <w:ins w:id="528" w:author="作者"/>
                <w:b/>
                <w:snapToGrid w:val="0"/>
                <w:lang w:val="en-US"/>
              </w:rPr>
            </w:pPr>
            <w:ins w:id="529" w:author="作者">
              <w:r>
                <w:rPr>
                  <w:b/>
                  <w:snapToGrid w:val="0"/>
                  <w:lang w:val="en-US"/>
                </w:rPr>
                <w:t>Slice Measurement Result List</w:t>
              </w:r>
            </w:ins>
          </w:p>
          <w:p w14:paraId="53A813E5" w14:textId="6B128C3E" w:rsidR="0026166E" w:rsidRDefault="0026166E" w:rsidP="00952F18">
            <w:pPr>
              <w:pStyle w:val="TAL"/>
              <w:rPr>
                <w:ins w:id="530" w:author="作者"/>
                <w:lang w:val="en-US"/>
              </w:rPr>
            </w:pPr>
            <w:ins w:id="531" w:author="作者">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72100C2F" w14:textId="77777777" w:rsidR="0026166E" w:rsidRDefault="0026166E" w:rsidP="00952F18">
            <w:pPr>
              <w:pStyle w:val="TAL"/>
              <w:rPr>
                <w:ins w:id="532" w:author="作者"/>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6CB0664D" w14:textId="77777777" w:rsidR="0026166E" w:rsidRDefault="0026166E" w:rsidP="00952F18">
            <w:pPr>
              <w:pStyle w:val="TAL"/>
              <w:rPr>
                <w:ins w:id="533" w:author="作者"/>
                <w:i/>
                <w:lang w:val="en-US" w:eastAsia="ja-JP"/>
              </w:rPr>
            </w:pPr>
            <w:ins w:id="534" w:author="作者">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651824C" w14:textId="77777777" w:rsidR="0026166E" w:rsidRDefault="0026166E" w:rsidP="00952F18">
            <w:pPr>
              <w:pStyle w:val="TAL"/>
              <w:rPr>
                <w:ins w:id="535"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40006DDC" w14:textId="77777777" w:rsidR="0026166E" w:rsidRDefault="0026166E" w:rsidP="00952F18">
            <w:pPr>
              <w:pStyle w:val="TAL"/>
              <w:rPr>
                <w:ins w:id="536" w:author="作者"/>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B835900" w14:textId="77777777" w:rsidR="0026166E" w:rsidRDefault="0026166E" w:rsidP="00952F18">
            <w:pPr>
              <w:pStyle w:val="TAC"/>
              <w:rPr>
                <w:ins w:id="537" w:author="作者"/>
                <w:lang w:val="en-US"/>
              </w:rPr>
            </w:pPr>
            <w:ins w:id="538" w:author="作者">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8FA4B2A" w14:textId="77777777" w:rsidR="0026166E" w:rsidRDefault="0026166E" w:rsidP="00952F18">
            <w:pPr>
              <w:pStyle w:val="TAC"/>
              <w:rPr>
                <w:ins w:id="539" w:author="作者"/>
                <w:lang w:val="en-US"/>
              </w:rPr>
            </w:pPr>
            <w:ins w:id="540" w:author="作者">
              <w:r>
                <w:rPr>
                  <w:lang w:val="en-US"/>
                </w:rPr>
                <w:t>Ignore</w:t>
              </w:r>
            </w:ins>
          </w:p>
        </w:tc>
      </w:tr>
      <w:tr w:rsidR="0026166E" w14:paraId="4DC8FD5D" w14:textId="77777777" w:rsidTr="00952F18">
        <w:tblPrEx>
          <w:tblLook w:val="04A0" w:firstRow="1" w:lastRow="0" w:firstColumn="1" w:lastColumn="0" w:noHBand="0" w:noVBand="1"/>
        </w:tblPrEx>
        <w:trPr>
          <w:gridAfter w:val="1"/>
          <w:wAfter w:w="7" w:type="dxa"/>
          <w:ins w:id="541" w:author="作者"/>
        </w:trPr>
        <w:tc>
          <w:tcPr>
            <w:tcW w:w="2436" w:type="dxa"/>
            <w:tcBorders>
              <w:top w:val="single" w:sz="4" w:space="0" w:color="auto"/>
              <w:left w:val="single" w:sz="4" w:space="0" w:color="auto"/>
              <w:bottom w:val="single" w:sz="4" w:space="0" w:color="auto"/>
              <w:right w:val="single" w:sz="4" w:space="0" w:color="auto"/>
            </w:tcBorders>
            <w:hideMark/>
          </w:tcPr>
          <w:p w14:paraId="303C493A" w14:textId="77777777" w:rsidR="0026166E" w:rsidRDefault="0026166E" w:rsidP="00952F18">
            <w:pPr>
              <w:pStyle w:val="TAL"/>
              <w:rPr>
                <w:ins w:id="542" w:author="作者"/>
                <w:b/>
                <w:snapToGrid w:val="0"/>
                <w:lang w:val="en-US"/>
              </w:rPr>
            </w:pPr>
            <w:ins w:id="543" w:author="作者">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3D1F457" w14:textId="77777777" w:rsidR="0026166E" w:rsidRDefault="0026166E" w:rsidP="00952F18">
            <w:pPr>
              <w:pStyle w:val="TAL"/>
              <w:rPr>
                <w:ins w:id="544" w:author="作者"/>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8975EE8" w14:textId="77777777" w:rsidR="0026166E" w:rsidRDefault="0026166E" w:rsidP="00952F18">
            <w:pPr>
              <w:pStyle w:val="TAL"/>
              <w:rPr>
                <w:ins w:id="545" w:author="作者"/>
                <w:i/>
                <w:lang w:val="en-US"/>
              </w:rPr>
            </w:pPr>
            <w:ins w:id="546" w:author="作者">
              <w:r>
                <w:rPr>
                  <w:i/>
                  <w:lang w:val="en-US"/>
                </w:rPr>
                <w:t>1 .. &lt;</w:t>
              </w:r>
              <w:r>
                <w:rPr>
                  <w:lang w:val="en-US"/>
                </w:rPr>
                <w:t xml:space="preserve"> </w:t>
              </w:r>
              <w:r w:rsidRPr="00FA52B0">
                <w:rPr>
                  <w:rFonts w:cs="Arial"/>
                  <w:i/>
                  <w:szCs w:val="18"/>
                  <w:lang w:eastAsia="ja-JP"/>
                </w:rPr>
                <w:t>maxnoofSPLMNs</w:t>
              </w:r>
              <w:r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220D80D" w14:textId="77777777" w:rsidR="0026166E" w:rsidRDefault="0026166E" w:rsidP="00952F18">
            <w:pPr>
              <w:pStyle w:val="TAL"/>
              <w:rPr>
                <w:ins w:id="547"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210D489C" w14:textId="77777777" w:rsidR="0026166E" w:rsidRDefault="0026166E" w:rsidP="00952F18">
            <w:pPr>
              <w:pStyle w:val="TAL"/>
              <w:rPr>
                <w:ins w:id="548" w:author="作者"/>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5A75301" w14:textId="77777777" w:rsidR="0026166E" w:rsidRDefault="0026166E" w:rsidP="00952F18">
            <w:pPr>
              <w:pStyle w:val="TAC"/>
              <w:rPr>
                <w:ins w:id="549" w:author="作者"/>
                <w:lang w:val="en-US"/>
              </w:rPr>
            </w:pPr>
            <w:ins w:id="550" w:author="作者">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F280808" w14:textId="77777777" w:rsidR="0026166E" w:rsidRDefault="0026166E" w:rsidP="00952F18">
            <w:pPr>
              <w:pStyle w:val="TAC"/>
              <w:rPr>
                <w:ins w:id="551" w:author="作者"/>
                <w:lang w:val="en-US"/>
              </w:rPr>
            </w:pPr>
            <w:ins w:id="552" w:author="作者">
              <w:r>
                <w:rPr>
                  <w:lang w:val="en-US"/>
                </w:rPr>
                <w:t>Ignore</w:t>
              </w:r>
            </w:ins>
          </w:p>
        </w:tc>
      </w:tr>
      <w:tr w:rsidR="0026166E" w14:paraId="4F810FBB" w14:textId="77777777" w:rsidTr="00952F18">
        <w:tblPrEx>
          <w:tblLook w:val="04A0" w:firstRow="1" w:lastRow="0" w:firstColumn="1" w:lastColumn="0" w:noHBand="0" w:noVBand="1"/>
        </w:tblPrEx>
        <w:trPr>
          <w:gridAfter w:val="1"/>
          <w:wAfter w:w="7" w:type="dxa"/>
          <w:ins w:id="553" w:author="作者"/>
        </w:trPr>
        <w:tc>
          <w:tcPr>
            <w:tcW w:w="2436" w:type="dxa"/>
            <w:tcBorders>
              <w:top w:val="single" w:sz="4" w:space="0" w:color="auto"/>
              <w:left w:val="single" w:sz="4" w:space="0" w:color="auto"/>
              <w:bottom w:val="single" w:sz="4" w:space="0" w:color="auto"/>
              <w:right w:val="single" w:sz="4" w:space="0" w:color="auto"/>
            </w:tcBorders>
          </w:tcPr>
          <w:p w14:paraId="32ACA630" w14:textId="77777777" w:rsidR="0026166E" w:rsidRDefault="0026166E" w:rsidP="00952F18">
            <w:pPr>
              <w:pStyle w:val="TAL"/>
              <w:ind w:left="94"/>
              <w:rPr>
                <w:ins w:id="554" w:author="作者"/>
                <w:b/>
                <w:snapToGrid w:val="0"/>
                <w:lang w:val="en-US"/>
              </w:rPr>
            </w:pPr>
            <w:ins w:id="555" w:author="作者">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24704B44" w14:textId="77777777" w:rsidR="0026166E" w:rsidRDefault="0026166E" w:rsidP="00952F18">
            <w:pPr>
              <w:pStyle w:val="TAL"/>
              <w:rPr>
                <w:ins w:id="556" w:author="作者"/>
                <w:lang w:val="en-US"/>
              </w:rPr>
            </w:pPr>
            <w:ins w:id="557" w:author="作者">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30442A7" w14:textId="77777777" w:rsidR="0026166E" w:rsidRDefault="0026166E" w:rsidP="00952F18">
            <w:pPr>
              <w:pStyle w:val="TAL"/>
              <w:rPr>
                <w:ins w:id="558" w:author="作者"/>
                <w:i/>
                <w:lang w:val="en-US"/>
              </w:rPr>
            </w:pPr>
          </w:p>
        </w:tc>
        <w:tc>
          <w:tcPr>
            <w:tcW w:w="1246" w:type="dxa"/>
            <w:tcBorders>
              <w:top w:val="single" w:sz="4" w:space="0" w:color="auto"/>
              <w:left w:val="single" w:sz="4" w:space="0" w:color="auto"/>
              <w:bottom w:val="single" w:sz="4" w:space="0" w:color="auto"/>
              <w:right w:val="single" w:sz="4" w:space="0" w:color="auto"/>
            </w:tcBorders>
          </w:tcPr>
          <w:p w14:paraId="557DB711" w14:textId="77777777" w:rsidR="0026166E" w:rsidRDefault="0026166E" w:rsidP="00952F18">
            <w:pPr>
              <w:pStyle w:val="TAL"/>
              <w:rPr>
                <w:ins w:id="559" w:author="作者"/>
                <w:lang w:val="en-US"/>
              </w:rPr>
            </w:pPr>
            <w:ins w:id="560" w:author="作者">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52E4DC12" w14:textId="77777777" w:rsidR="0026166E" w:rsidRDefault="0026166E" w:rsidP="00952F18">
            <w:pPr>
              <w:pStyle w:val="TAL"/>
              <w:rPr>
                <w:ins w:id="561" w:author="作者"/>
                <w:lang w:val="en-US"/>
              </w:rPr>
            </w:pPr>
            <w:ins w:id="562" w:author="作者">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30DB87AA" w14:textId="77777777" w:rsidR="0026166E" w:rsidRDefault="0026166E" w:rsidP="00952F18">
            <w:pPr>
              <w:pStyle w:val="TAC"/>
              <w:rPr>
                <w:ins w:id="563"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70F05886" w14:textId="77777777" w:rsidR="0026166E" w:rsidRDefault="0026166E" w:rsidP="00952F18">
            <w:pPr>
              <w:pStyle w:val="TAC"/>
              <w:rPr>
                <w:ins w:id="564" w:author="作者"/>
                <w:lang w:val="en-US"/>
              </w:rPr>
            </w:pPr>
          </w:p>
        </w:tc>
      </w:tr>
      <w:tr w:rsidR="0026166E" w14:paraId="191F2F2B" w14:textId="77777777" w:rsidTr="00952F18">
        <w:tblPrEx>
          <w:tblLook w:val="04A0" w:firstRow="1" w:lastRow="0" w:firstColumn="1" w:lastColumn="0" w:noHBand="0" w:noVBand="1"/>
        </w:tblPrEx>
        <w:trPr>
          <w:gridAfter w:val="1"/>
          <w:wAfter w:w="7" w:type="dxa"/>
          <w:ins w:id="565" w:author="作者"/>
        </w:trPr>
        <w:tc>
          <w:tcPr>
            <w:tcW w:w="2436" w:type="dxa"/>
            <w:tcBorders>
              <w:top w:val="single" w:sz="4" w:space="0" w:color="auto"/>
              <w:left w:val="single" w:sz="4" w:space="0" w:color="auto"/>
              <w:bottom w:val="single" w:sz="4" w:space="0" w:color="auto"/>
              <w:right w:val="single" w:sz="4" w:space="0" w:color="auto"/>
            </w:tcBorders>
          </w:tcPr>
          <w:p w14:paraId="254546F0" w14:textId="77777777" w:rsidR="0026166E" w:rsidRDefault="0026166E" w:rsidP="00952F18">
            <w:pPr>
              <w:pStyle w:val="TAL"/>
              <w:ind w:left="94"/>
              <w:rPr>
                <w:ins w:id="566" w:author="作者"/>
                <w:b/>
                <w:snapToGrid w:val="0"/>
                <w:lang w:val="en-US"/>
              </w:rPr>
            </w:pPr>
            <w:ins w:id="567" w:author="作者">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6DBF1C08" w14:textId="77777777" w:rsidR="0026166E" w:rsidRDefault="0026166E" w:rsidP="00952F18">
            <w:pPr>
              <w:pStyle w:val="TAL"/>
              <w:rPr>
                <w:ins w:id="568" w:author="作者"/>
                <w:lang w:val="en-US"/>
              </w:rPr>
            </w:pPr>
          </w:p>
        </w:tc>
        <w:tc>
          <w:tcPr>
            <w:tcW w:w="1582" w:type="dxa"/>
            <w:tcBorders>
              <w:top w:val="single" w:sz="4" w:space="0" w:color="auto"/>
              <w:left w:val="single" w:sz="4" w:space="0" w:color="auto"/>
              <w:bottom w:val="single" w:sz="4" w:space="0" w:color="auto"/>
              <w:right w:val="single" w:sz="4" w:space="0" w:color="auto"/>
            </w:tcBorders>
          </w:tcPr>
          <w:p w14:paraId="57A35D9C" w14:textId="77777777" w:rsidR="0026166E" w:rsidRDefault="0026166E" w:rsidP="00952F18">
            <w:pPr>
              <w:pStyle w:val="TAL"/>
              <w:rPr>
                <w:ins w:id="569" w:author="作者"/>
                <w:i/>
                <w:lang w:val="en-US"/>
              </w:rPr>
            </w:pPr>
            <w:ins w:id="570" w:author="作者">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14B0982" w14:textId="77777777" w:rsidR="0026166E" w:rsidRDefault="0026166E" w:rsidP="00952F18">
            <w:pPr>
              <w:pStyle w:val="TAL"/>
              <w:rPr>
                <w:ins w:id="571"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26B87FEB" w14:textId="77777777" w:rsidR="0026166E" w:rsidRDefault="0026166E" w:rsidP="00952F18">
            <w:pPr>
              <w:pStyle w:val="TAL"/>
              <w:rPr>
                <w:ins w:id="572"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0F101CFC" w14:textId="77777777" w:rsidR="0026166E" w:rsidRDefault="0026166E" w:rsidP="00952F18">
            <w:pPr>
              <w:pStyle w:val="TAC"/>
              <w:rPr>
                <w:ins w:id="573" w:author="作者"/>
                <w:lang w:val="en-US"/>
              </w:rPr>
            </w:pPr>
            <w:ins w:id="574" w:author="作者">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7834B560" w14:textId="77777777" w:rsidR="0026166E" w:rsidRDefault="0026166E" w:rsidP="00952F18">
            <w:pPr>
              <w:pStyle w:val="TAC"/>
              <w:rPr>
                <w:ins w:id="575" w:author="作者"/>
                <w:lang w:val="en-US"/>
              </w:rPr>
            </w:pPr>
            <w:ins w:id="576" w:author="作者">
              <w:r>
                <w:rPr>
                  <w:lang w:val="en-US"/>
                </w:rPr>
                <w:t>Ignore</w:t>
              </w:r>
            </w:ins>
          </w:p>
        </w:tc>
      </w:tr>
      <w:tr w:rsidR="0026166E" w14:paraId="471325C4" w14:textId="77777777" w:rsidTr="00952F18">
        <w:tblPrEx>
          <w:tblLook w:val="04A0" w:firstRow="1" w:lastRow="0" w:firstColumn="1" w:lastColumn="0" w:noHBand="0" w:noVBand="1"/>
        </w:tblPrEx>
        <w:trPr>
          <w:gridAfter w:val="1"/>
          <w:wAfter w:w="7" w:type="dxa"/>
          <w:ins w:id="577" w:author="作者"/>
        </w:trPr>
        <w:tc>
          <w:tcPr>
            <w:tcW w:w="2436" w:type="dxa"/>
            <w:tcBorders>
              <w:top w:val="single" w:sz="4" w:space="0" w:color="auto"/>
              <w:left w:val="single" w:sz="4" w:space="0" w:color="auto"/>
              <w:bottom w:val="single" w:sz="4" w:space="0" w:color="auto"/>
              <w:right w:val="single" w:sz="4" w:space="0" w:color="auto"/>
            </w:tcBorders>
          </w:tcPr>
          <w:p w14:paraId="5C6151DF" w14:textId="77777777" w:rsidR="0026166E" w:rsidRDefault="0026166E" w:rsidP="00952F18">
            <w:pPr>
              <w:pStyle w:val="TAL"/>
              <w:ind w:left="236"/>
              <w:rPr>
                <w:ins w:id="578" w:author="作者"/>
                <w:b/>
                <w:snapToGrid w:val="0"/>
                <w:lang w:val="en-US"/>
              </w:rPr>
            </w:pPr>
            <w:ins w:id="579" w:author="作者">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C8EBC45" w14:textId="77777777" w:rsidR="0026166E" w:rsidRDefault="0026166E" w:rsidP="00952F18">
            <w:pPr>
              <w:pStyle w:val="TAL"/>
              <w:rPr>
                <w:ins w:id="580" w:author="作者"/>
                <w:lang w:val="en-US"/>
              </w:rPr>
            </w:pPr>
          </w:p>
        </w:tc>
        <w:tc>
          <w:tcPr>
            <w:tcW w:w="1582" w:type="dxa"/>
            <w:tcBorders>
              <w:top w:val="single" w:sz="4" w:space="0" w:color="auto"/>
              <w:left w:val="single" w:sz="4" w:space="0" w:color="auto"/>
              <w:bottom w:val="single" w:sz="4" w:space="0" w:color="auto"/>
              <w:right w:val="single" w:sz="4" w:space="0" w:color="auto"/>
            </w:tcBorders>
          </w:tcPr>
          <w:p w14:paraId="2AD957E4" w14:textId="77777777" w:rsidR="0026166E" w:rsidRDefault="0026166E" w:rsidP="00952F18">
            <w:pPr>
              <w:pStyle w:val="TAL"/>
              <w:rPr>
                <w:ins w:id="581" w:author="作者"/>
                <w:i/>
                <w:lang w:val="en-US"/>
              </w:rPr>
            </w:pPr>
            <w:ins w:id="582" w:author="作者">
              <w:r>
                <w:rPr>
                  <w:i/>
                  <w:lang w:val="en-US"/>
                </w:rPr>
                <w:t>1 .. &lt;</w:t>
              </w:r>
              <w:r>
                <w:rPr>
                  <w:lang w:val="en-US"/>
                </w:rPr>
                <w:t xml:space="preserve"> </w:t>
              </w:r>
              <w:r>
                <w:rPr>
                  <w:i/>
                  <w:lang w:val="en-US"/>
                </w:rPr>
                <w:t>maxnoofSliceItems&gt;</w:t>
              </w:r>
            </w:ins>
          </w:p>
        </w:tc>
        <w:tc>
          <w:tcPr>
            <w:tcW w:w="1246" w:type="dxa"/>
            <w:tcBorders>
              <w:top w:val="single" w:sz="4" w:space="0" w:color="auto"/>
              <w:left w:val="single" w:sz="4" w:space="0" w:color="auto"/>
              <w:bottom w:val="single" w:sz="4" w:space="0" w:color="auto"/>
              <w:right w:val="single" w:sz="4" w:space="0" w:color="auto"/>
            </w:tcBorders>
          </w:tcPr>
          <w:p w14:paraId="6F0DA1D6" w14:textId="77777777" w:rsidR="0026166E" w:rsidRDefault="0026166E" w:rsidP="00952F18">
            <w:pPr>
              <w:pStyle w:val="TAL"/>
              <w:rPr>
                <w:ins w:id="583" w:author="作者"/>
                <w:lang w:val="en-US"/>
              </w:rPr>
            </w:pPr>
          </w:p>
        </w:tc>
        <w:tc>
          <w:tcPr>
            <w:tcW w:w="1261" w:type="dxa"/>
            <w:tcBorders>
              <w:top w:val="single" w:sz="4" w:space="0" w:color="auto"/>
              <w:left w:val="single" w:sz="4" w:space="0" w:color="auto"/>
              <w:bottom w:val="single" w:sz="4" w:space="0" w:color="auto"/>
              <w:right w:val="single" w:sz="4" w:space="0" w:color="auto"/>
            </w:tcBorders>
          </w:tcPr>
          <w:p w14:paraId="7906910A" w14:textId="77777777" w:rsidR="0026166E" w:rsidRDefault="0026166E" w:rsidP="00952F18">
            <w:pPr>
              <w:pStyle w:val="TAL"/>
              <w:rPr>
                <w:ins w:id="584"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0BF7280B" w14:textId="77777777" w:rsidR="0026166E" w:rsidRDefault="0026166E" w:rsidP="00952F18">
            <w:pPr>
              <w:pStyle w:val="TAC"/>
              <w:rPr>
                <w:ins w:id="585"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23C7E7C5" w14:textId="77777777" w:rsidR="0026166E" w:rsidRDefault="0026166E" w:rsidP="00952F18">
            <w:pPr>
              <w:pStyle w:val="TAC"/>
              <w:rPr>
                <w:ins w:id="586" w:author="作者"/>
                <w:lang w:val="en-US"/>
              </w:rPr>
            </w:pPr>
          </w:p>
        </w:tc>
      </w:tr>
      <w:tr w:rsidR="0026166E" w14:paraId="30FCF03A" w14:textId="77777777" w:rsidTr="00952F18">
        <w:tblPrEx>
          <w:tblLook w:val="04A0" w:firstRow="1" w:lastRow="0" w:firstColumn="1" w:lastColumn="0" w:noHBand="0" w:noVBand="1"/>
        </w:tblPrEx>
        <w:trPr>
          <w:gridAfter w:val="1"/>
          <w:wAfter w:w="7" w:type="dxa"/>
          <w:ins w:id="587" w:author="作者"/>
        </w:trPr>
        <w:tc>
          <w:tcPr>
            <w:tcW w:w="2436" w:type="dxa"/>
            <w:tcBorders>
              <w:top w:val="single" w:sz="4" w:space="0" w:color="auto"/>
              <w:left w:val="single" w:sz="4" w:space="0" w:color="auto"/>
              <w:bottom w:val="single" w:sz="4" w:space="0" w:color="auto"/>
              <w:right w:val="single" w:sz="4" w:space="0" w:color="auto"/>
            </w:tcBorders>
            <w:hideMark/>
          </w:tcPr>
          <w:p w14:paraId="449CA8B2" w14:textId="77777777" w:rsidR="0026166E" w:rsidRDefault="0026166E" w:rsidP="00952F18">
            <w:pPr>
              <w:pStyle w:val="TAL"/>
              <w:ind w:left="378"/>
              <w:rPr>
                <w:ins w:id="588" w:author="作者"/>
                <w:b/>
                <w:snapToGrid w:val="0"/>
                <w:lang w:val="en-US"/>
              </w:rPr>
            </w:pPr>
            <w:ins w:id="589" w:author="作者">
              <w:r>
                <w:rPr>
                  <w:lang w:val="en-US"/>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49007BFF" w14:textId="77777777" w:rsidR="0026166E" w:rsidRDefault="0026166E" w:rsidP="00952F18">
            <w:pPr>
              <w:pStyle w:val="TAL"/>
              <w:rPr>
                <w:ins w:id="590" w:author="作者"/>
                <w:lang w:val="en-US"/>
              </w:rPr>
            </w:pPr>
            <w:ins w:id="591" w:author="作者">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32A1BC7B" w14:textId="77777777" w:rsidR="0026166E" w:rsidRDefault="0026166E" w:rsidP="00952F18">
            <w:pPr>
              <w:pStyle w:val="TAL"/>
              <w:rPr>
                <w:ins w:id="592" w:author="作者"/>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1C8822B" w14:textId="77777777" w:rsidR="0026166E" w:rsidRDefault="0026166E" w:rsidP="00952F18">
            <w:pPr>
              <w:pStyle w:val="TAL"/>
              <w:rPr>
                <w:ins w:id="593" w:author="作者"/>
                <w:lang w:val="en-US"/>
              </w:rPr>
            </w:pPr>
            <w:ins w:id="594" w:author="作者">
              <w:r>
                <w:rPr>
                  <w:lang w:val="en-US"/>
                </w:rPr>
                <w:t>S-NSSAI</w:t>
              </w:r>
            </w:ins>
          </w:p>
          <w:p w14:paraId="04366A0A" w14:textId="77777777" w:rsidR="0026166E" w:rsidRDefault="0026166E" w:rsidP="00952F18">
            <w:pPr>
              <w:pStyle w:val="TAL"/>
              <w:rPr>
                <w:ins w:id="595" w:author="作者"/>
                <w:lang w:val="en-US"/>
              </w:rPr>
            </w:pPr>
            <w:ins w:id="596" w:author="作者">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368EC0E0" w14:textId="77777777" w:rsidR="0026166E" w:rsidRDefault="0026166E" w:rsidP="00952F18">
            <w:pPr>
              <w:pStyle w:val="TAL"/>
              <w:rPr>
                <w:ins w:id="597"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1D8A2789" w14:textId="77777777" w:rsidR="0026166E" w:rsidRDefault="0026166E" w:rsidP="00952F18">
            <w:pPr>
              <w:pStyle w:val="TAC"/>
              <w:rPr>
                <w:ins w:id="598"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581B78FA" w14:textId="77777777" w:rsidR="0026166E" w:rsidRDefault="0026166E" w:rsidP="00952F18">
            <w:pPr>
              <w:pStyle w:val="TAC"/>
              <w:rPr>
                <w:ins w:id="599" w:author="作者"/>
                <w:lang w:val="en-US"/>
              </w:rPr>
            </w:pPr>
          </w:p>
        </w:tc>
      </w:tr>
      <w:tr w:rsidR="0026166E" w14:paraId="289BDE1B" w14:textId="77777777" w:rsidTr="00952F18">
        <w:tblPrEx>
          <w:tblLook w:val="04A0" w:firstRow="1" w:lastRow="0" w:firstColumn="1" w:lastColumn="0" w:noHBand="0" w:noVBand="1"/>
        </w:tblPrEx>
        <w:trPr>
          <w:gridAfter w:val="1"/>
          <w:wAfter w:w="7" w:type="dxa"/>
          <w:ins w:id="600" w:author="作者"/>
        </w:trPr>
        <w:tc>
          <w:tcPr>
            <w:tcW w:w="2436" w:type="dxa"/>
            <w:tcBorders>
              <w:top w:val="single" w:sz="4" w:space="0" w:color="auto"/>
              <w:left w:val="single" w:sz="4" w:space="0" w:color="auto"/>
              <w:bottom w:val="single" w:sz="4" w:space="0" w:color="auto"/>
              <w:right w:val="single" w:sz="4" w:space="0" w:color="auto"/>
            </w:tcBorders>
            <w:hideMark/>
          </w:tcPr>
          <w:p w14:paraId="7298C000" w14:textId="06204589" w:rsidR="0026166E" w:rsidRDefault="0026166E" w:rsidP="00952F18">
            <w:pPr>
              <w:pStyle w:val="TAL"/>
              <w:ind w:left="378"/>
              <w:rPr>
                <w:ins w:id="601" w:author="作者"/>
                <w:lang w:val="en-US"/>
              </w:rPr>
            </w:pPr>
            <w:ins w:id="602" w:author="作者">
              <w:r>
                <w:rPr>
                  <w:lang w:val="en-US"/>
                </w:rPr>
                <w:t>&gt;&gt;&gt;&gt;TNL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690AC585" w14:textId="77777777" w:rsidR="0026166E" w:rsidRDefault="0026166E" w:rsidP="00952F18">
            <w:pPr>
              <w:pStyle w:val="TAL"/>
              <w:rPr>
                <w:ins w:id="603" w:author="作者"/>
                <w:lang w:val="en-US"/>
              </w:rPr>
            </w:pPr>
            <w:ins w:id="604"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D487387" w14:textId="77777777" w:rsidR="0026166E" w:rsidRDefault="0026166E" w:rsidP="00952F18">
            <w:pPr>
              <w:pStyle w:val="TAL"/>
              <w:rPr>
                <w:ins w:id="605" w:author="作者"/>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F84F7AE" w14:textId="77777777" w:rsidR="0026166E" w:rsidRDefault="0026166E" w:rsidP="00952F18">
            <w:pPr>
              <w:pStyle w:val="TAL"/>
              <w:rPr>
                <w:ins w:id="606" w:author="作者"/>
                <w:lang w:val="en-US"/>
              </w:rPr>
            </w:pPr>
            <w:ins w:id="607" w:author="作者">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1EAECB" w14:textId="77777777" w:rsidR="0026166E" w:rsidRDefault="0026166E" w:rsidP="00952F18">
            <w:pPr>
              <w:pStyle w:val="TAL"/>
              <w:rPr>
                <w:ins w:id="608"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132480C2" w14:textId="77777777" w:rsidR="0026166E" w:rsidRDefault="0026166E" w:rsidP="00952F18">
            <w:pPr>
              <w:pStyle w:val="TAC"/>
              <w:rPr>
                <w:ins w:id="609"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7A6C523D" w14:textId="77777777" w:rsidR="0026166E" w:rsidRDefault="0026166E" w:rsidP="00952F18">
            <w:pPr>
              <w:pStyle w:val="TAC"/>
              <w:rPr>
                <w:ins w:id="610" w:author="作者"/>
                <w:lang w:val="en-US"/>
              </w:rPr>
            </w:pPr>
          </w:p>
        </w:tc>
      </w:tr>
      <w:tr w:rsidR="0026166E" w14:paraId="121AE8D4" w14:textId="77777777" w:rsidTr="00952F18">
        <w:tblPrEx>
          <w:tblLook w:val="04A0" w:firstRow="1" w:lastRow="0" w:firstColumn="1" w:lastColumn="0" w:noHBand="0" w:noVBand="1"/>
        </w:tblPrEx>
        <w:trPr>
          <w:gridAfter w:val="1"/>
          <w:wAfter w:w="7" w:type="dxa"/>
          <w:ins w:id="611" w:author="作者"/>
        </w:trPr>
        <w:tc>
          <w:tcPr>
            <w:tcW w:w="2436" w:type="dxa"/>
            <w:tcBorders>
              <w:top w:val="single" w:sz="4" w:space="0" w:color="auto"/>
              <w:left w:val="single" w:sz="4" w:space="0" w:color="auto"/>
              <w:bottom w:val="single" w:sz="4" w:space="0" w:color="auto"/>
              <w:right w:val="single" w:sz="4" w:space="0" w:color="auto"/>
            </w:tcBorders>
            <w:hideMark/>
          </w:tcPr>
          <w:p w14:paraId="7EA473AB" w14:textId="77777777" w:rsidR="0026166E" w:rsidRDefault="0026166E" w:rsidP="00952F18">
            <w:pPr>
              <w:pStyle w:val="TAL"/>
              <w:ind w:left="378"/>
              <w:rPr>
                <w:ins w:id="612" w:author="作者"/>
                <w:lang w:val="en-US"/>
              </w:rPr>
            </w:pPr>
            <w:ins w:id="613" w:author="作者">
              <w:r>
                <w:rPr>
                  <w:lang w:val="en-US"/>
                </w:rPr>
                <w:t>&gt;&gt;&gt;&gt;HW Capacity Indicator</w:t>
              </w:r>
            </w:ins>
          </w:p>
          <w:p w14:paraId="05F65A5D" w14:textId="1F185610" w:rsidR="0026166E" w:rsidRDefault="0026166E" w:rsidP="00952F18">
            <w:pPr>
              <w:pStyle w:val="TAL"/>
              <w:ind w:left="378"/>
              <w:rPr>
                <w:ins w:id="614" w:author="作者"/>
                <w:lang w:val="en-US"/>
              </w:rPr>
            </w:pPr>
            <w:ins w:id="615" w:author="作者">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56F56359" w14:textId="77777777" w:rsidR="0026166E" w:rsidRDefault="0026166E" w:rsidP="00952F18">
            <w:pPr>
              <w:pStyle w:val="TAL"/>
              <w:rPr>
                <w:ins w:id="616" w:author="作者"/>
                <w:lang w:val="en-US"/>
              </w:rPr>
            </w:pPr>
            <w:ins w:id="617" w:author="作者">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EF124B3" w14:textId="77777777" w:rsidR="0026166E" w:rsidRDefault="0026166E" w:rsidP="00952F18">
            <w:pPr>
              <w:pStyle w:val="TAL"/>
              <w:rPr>
                <w:ins w:id="618" w:author="作者"/>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419B8ED" w14:textId="77777777" w:rsidR="0026166E" w:rsidRDefault="0026166E" w:rsidP="00952F18">
            <w:pPr>
              <w:pStyle w:val="TAL"/>
              <w:rPr>
                <w:ins w:id="619" w:author="作者"/>
                <w:lang w:val="en-US"/>
              </w:rPr>
            </w:pPr>
            <w:ins w:id="620" w:author="作者">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9D82408" w14:textId="77777777" w:rsidR="0026166E" w:rsidRDefault="0026166E" w:rsidP="00952F18">
            <w:pPr>
              <w:pStyle w:val="TAL"/>
              <w:rPr>
                <w:ins w:id="621" w:author="作者"/>
                <w:lang w:val="en-US"/>
              </w:rPr>
            </w:pPr>
          </w:p>
        </w:tc>
        <w:tc>
          <w:tcPr>
            <w:tcW w:w="1252" w:type="dxa"/>
            <w:tcBorders>
              <w:top w:val="single" w:sz="4" w:space="0" w:color="auto"/>
              <w:left w:val="single" w:sz="4" w:space="0" w:color="auto"/>
              <w:bottom w:val="single" w:sz="4" w:space="0" w:color="auto"/>
              <w:right w:val="single" w:sz="4" w:space="0" w:color="auto"/>
            </w:tcBorders>
          </w:tcPr>
          <w:p w14:paraId="43EB08C5" w14:textId="77777777" w:rsidR="0026166E" w:rsidRDefault="0026166E" w:rsidP="00952F18">
            <w:pPr>
              <w:pStyle w:val="TAC"/>
              <w:rPr>
                <w:ins w:id="622" w:author="作者"/>
                <w:lang w:val="en-US"/>
              </w:rPr>
            </w:pPr>
          </w:p>
        </w:tc>
        <w:tc>
          <w:tcPr>
            <w:tcW w:w="1254" w:type="dxa"/>
            <w:tcBorders>
              <w:top w:val="single" w:sz="4" w:space="0" w:color="auto"/>
              <w:left w:val="single" w:sz="4" w:space="0" w:color="auto"/>
              <w:bottom w:val="single" w:sz="4" w:space="0" w:color="auto"/>
              <w:right w:val="single" w:sz="4" w:space="0" w:color="auto"/>
            </w:tcBorders>
          </w:tcPr>
          <w:p w14:paraId="2ABC3A72" w14:textId="77777777" w:rsidR="0026166E" w:rsidRDefault="0026166E" w:rsidP="00952F18">
            <w:pPr>
              <w:pStyle w:val="TAC"/>
              <w:rPr>
                <w:ins w:id="623" w:author="作者"/>
                <w:lang w:val="en-US"/>
              </w:rPr>
            </w:pPr>
          </w:p>
        </w:tc>
      </w:tr>
    </w:tbl>
    <w:p w14:paraId="2D62D672" w14:textId="77777777" w:rsidR="0026166E" w:rsidRDefault="0026166E" w:rsidP="0026166E">
      <w:pPr>
        <w:rPr>
          <w:ins w:id="624" w:author="作者"/>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6166E" w14:paraId="35AF3979" w14:textId="77777777" w:rsidTr="00952F18">
        <w:trPr>
          <w:ins w:id="625" w:author="作者"/>
        </w:trPr>
        <w:tc>
          <w:tcPr>
            <w:tcW w:w="3688" w:type="dxa"/>
            <w:tcBorders>
              <w:top w:val="single" w:sz="4" w:space="0" w:color="auto"/>
              <w:left w:val="single" w:sz="4" w:space="0" w:color="auto"/>
              <w:bottom w:val="single" w:sz="4" w:space="0" w:color="auto"/>
              <w:right w:val="single" w:sz="4" w:space="0" w:color="auto"/>
            </w:tcBorders>
            <w:hideMark/>
          </w:tcPr>
          <w:p w14:paraId="43C9AD8E" w14:textId="77777777" w:rsidR="0026166E" w:rsidRDefault="0026166E" w:rsidP="00952F18">
            <w:pPr>
              <w:pStyle w:val="TAH"/>
              <w:rPr>
                <w:ins w:id="626" w:author="作者"/>
                <w:lang w:val="en-US"/>
              </w:rPr>
            </w:pPr>
            <w:ins w:id="627" w:author="作者">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B13E7C5" w14:textId="77777777" w:rsidR="0026166E" w:rsidRDefault="0026166E" w:rsidP="00952F18">
            <w:pPr>
              <w:pStyle w:val="TAH"/>
              <w:rPr>
                <w:ins w:id="628" w:author="作者"/>
                <w:lang w:val="en-US"/>
              </w:rPr>
            </w:pPr>
            <w:ins w:id="629" w:author="作者">
              <w:r>
                <w:rPr>
                  <w:lang w:val="en-US"/>
                </w:rPr>
                <w:t>Explanation</w:t>
              </w:r>
            </w:ins>
          </w:p>
        </w:tc>
      </w:tr>
      <w:tr w:rsidR="0026166E" w14:paraId="1F1421CF" w14:textId="77777777" w:rsidTr="00952F18">
        <w:trPr>
          <w:ins w:id="630" w:author="作者"/>
        </w:trPr>
        <w:tc>
          <w:tcPr>
            <w:tcW w:w="3688" w:type="dxa"/>
            <w:tcBorders>
              <w:top w:val="single" w:sz="4" w:space="0" w:color="auto"/>
              <w:left w:val="single" w:sz="4" w:space="0" w:color="auto"/>
              <w:bottom w:val="single" w:sz="4" w:space="0" w:color="auto"/>
              <w:right w:val="single" w:sz="4" w:space="0" w:color="auto"/>
            </w:tcBorders>
          </w:tcPr>
          <w:p w14:paraId="1E3CA6AF" w14:textId="77777777" w:rsidR="0026166E" w:rsidRDefault="0026166E" w:rsidP="00952F18">
            <w:pPr>
              <w:pStyle w:val="TAL"/>
              <w:rPr>
                <w:ins w:id="631" w:author="作者"/>
                <w:lang w:val="en-US"/>
              </w:rPr>
            </w:pPr>
            <w:ins w:id="632" w:author="作者">
              <w:r w:rsidRPr="00FA52B0">
                <w:rPr>
                  <w:rFonts w:cs="Arial"/>
                  <w:bCs/>
                  <w:lang w:eastAsia="ja-JP"/>
                </w:rPr>
                <w:t>maxnoofSPLMNs</w:t>
              </w:r>
            </w:ins>
          </w:p>
        </w:tc>
        <w:tc>
          <w:tcPr>
            <w:tcW w:w="5672" w:type="dxa"/>
            <w:tcBorders>
              <w:top w:val="single" w:sz="4" w:space="0" w:color="auto"/>
              <w:left w:val="single" w:sz="4" w:space="0" w:color="auto"/>
              <w:bottom w:val="single" w:sz="4" w:space="0" w:color="auto"/>
              <w:right w:val="single" w:sz="4" w:space="0" w:color="auto"/>
            </w:tcBorders>
          </w:tcPr>
          <w:p w14:paraId="17D3453E" w14:textId="77777777" w:rsidR="0026166E" w:rsidRDefault="0026166E" w:rsidP="00952F18">
            <w:pPr>
              <w:pStyle w:val="TAL"/>
              <w:rPr>
                <w:ins w:id="633" w:author="作者"/>
                <w:lang w:val="en-US"/>
              </w:rPr>
            </w:pPr>
            <w:ins w:id="634" w:author="作者">
              <w:r w:rsidRPr="00FA52B0">
                <w:rPr>
                  <w:rFonts w:cs="Arial"/>
                  <w:lang w:eastAsia="ja-JP"/>
                </w:rPr>
                <w:t>Maximum no. of Supported PLMN Ids. Value is 12.</w:t>
              </w:r>
            </w:ins>
          </w:p>
        </w:tc>
      </w:tr>
      <w:tr w:rsidR="0026166E" w14:paraId="361C297F" w14:textId="77777777" w:rsidTr="00952F18">
        <w:trPr>
          <w:ins w:id="635" w:author="作者"/>
        </w:trPr>
        <w:tc>
          <w:tcPr>
            <w:tcW w:w="3688" w:type="dxa"/>
            <w:tcBorders>
              <w:top w:val="single" w:sz="4" w:space="0" w:color="auto"/>
              <w:left w:val="single" w:sz="4" w:space="0" w:color="auto"/>
              <w:bottom w:val="single" w:sz="4" w:space="0" w:color="auto"/>
              <w:right w:val="single" w:sz="4" w:space="0" w:color="auto"/>
            </w:tcBorders>
            <w:hideMark/>
          </w:tcPr>
          <w:p w14:paraId="6261C436" w14:textId="77777777" w:rsidR="0026166E" w:rsidRDefault="0026166E" w:rsidP="00952F18">
            <w:pPr>
              <w:pStyle w:val="TAL"/>
              <w:rPr>
                <w:ins w:id="636" w:author="作者"/>
                <w:lang w:val="en-US"/>
              </w:rPr>
            </w:pPr>
            <w:ins w:id="637" w:author="作者">
              <w:r>
                <w:rPr>
                  <w:lang w:val="en-US"/>
                </w:rPr>
                <w:t>maxnoofSliceItems</w:t>
              </w:r>
            </w:ins>
          </w:p>
        </w:tc>
        <w:tc>
          <w:tcPr>
            <w:tcW w:w="5672" w:type="dxa"/>
            <w:tcBorders>
              <w:top w:val="single" w:sz="4" w:space="0" w:color="auto"/>
              <w:left w:val="single" w:sz="4" w:space="0" w:color="auto"/>
              <w:bottom w:val="single" w:sz="4" w:space="0" w:color="auto"/>
              <w:right w:val="single" w:sz="4" w:space="0" w:color="auto"/>
            </w:tcBorders>
            <w:hideMark/>
          </w:tcPr>
          <w:p w14:paraId="5BB1266E" w14:textId="77777777" w:rsidR="0026166E" w:rsidRDefault="0026166E" w:rsidP="00952F18">
            <w:pPr>
              <w:pStyle w:val="TAL"/>
              <w:rPr>
                <w:ins w:id="638" w:author="作者"/>
                <w:lang w:val="en-US"/>
              </w:rPr>
            </w:pPr>
            <w:ins w:id="639" w:author="作者">
              <w:r>
                <w:rPr>
                  <w:lang w:val="en-US"/>
                </w:rPr>
                <w:t xml:space="preserve">Maximum no. of signalled slice support items. Value is </w:t>
              </w:r>
              <w:r>
                <w:rPr>
                  <w:lang w:val="en-US" w:eastAsia="zh-CN"/>
                </w:rPr>
                <w:t>1024</w:t>
              </w:r>
              <w:r>
                <w:rPr>
                  <w:lang w:val="en-US"/>
                </w:rPr>
                <w:t>.</w:t>
              </w:r>
            </w:ins>
          </w:p>
        </w:tc>
      </w:tr>
    </w:tbl>
    <w:p w14:paraId="7170B750" w14:textId="77777777" w:rsidR="0026166E" w:rsidRDefault="0026166E" w:rsidP="0026166E">
      <w:pPr>
        <w:rPr>
          <w:ins w:id="640" w:author="作者"/>
          <w:noProof/>
        </w:rPr>
      </w:pPr>
    </w:p>
    <w:p w14:paraId="0C357186" w14:textId="77777777" w:rsidR="0026166E" w:rsidRPr="00DB643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41" w:author="作者"/>
          <w:i/>
          <w:lang w:eastAsia="ja-JP"/>
        </w:rPr>
      </w:pPr>
      <w:r w:rsidRPr="00AE320F">
        <w:rPr>
          <w:i/>
          <w:lang w:eastAsia="ja-JP"/>
        </w:rPr>
        <w:t xml:space="preserve">Start of the </w:t>
      </w:r>
      <w:r>
        <w:rPr>
          <w:i/>
          <w:lang w:eastAsia="ja-JP"/>
        </w:rPr>
        <w:t>next</w:t>
      </w:r>
      <w:r w:rsidRPr="00AE320F">
        <w:rPr>
          <w:i/>
          <w:lang w:eastAsia="ja-JP"/>
        </w:rPr>
        <w:t xml:space="preserve"> change</w:t>
      </w:r>
    </w:p>
    <w:p w14:paraId="7950E616" w14:textId="77777777" w:rsidR="0026166E" w:rsidRPr="00DB643E" w:rsidRDefault="0026166E" w:rsidP="0026166E">
      <w:pPr>
        <w:rPr>
          <w:ins w:id="642" w:author="作者"/>
          <w:lang w:val="en-US"/>
        </w:rPr>
      </w:pPr>
    </w:p>
    <w:p w14:paraId="2F97D3FA" w14:textId="77777777" w:rsidR="0026166E" w:rsidRDefault="0026166E" w:rsidP="0026166E">
      <w:pPr>
        <w:pStyle w:val="Heading4"/>
        <w:rPr>
          <w:ins w:id="643" w:author="作者"/>
          <w:rFonts w:eastAsia="Yu Mincho"/>
        </w:rPr>
      </w:pPr>
      <w:bookmarkStart w:id="644" w:name="_Toc14207847"/>
      <w:bookmarkEnd w:id="100"/>
      <w:ins w:id="645" w:author="作者">
        <w:r>
          <w:rPr>
            <w:rFonts w:eastAsia="Yu Mincho"/>
          </w:rPr>
          <w:t>9.3.1.x1</w:t>
        </w:r>
        <w:r>
          <w:rPr>
            <w:rFonts w:eastAsia="Yu Mincho"/>
          </w:rPr>
          <w:tab/>
          <w:t>TNL Available Capacity Indicator</w:t>
        </w:r>
        <w:bookmarkEnd w:id="644"/>
      </w:ins>
    </w:p>
    <w:p w14:paraId="6EABEC91" w14:textId="77777777" w:rsidR="0026166E" w:rsidRDefault="0026166E" w:rsidP="0026166E">
      <w:pPr>
        <w:rPr>
          <w:ins w:id="646" w:author="作者"/>
          <w:rFonts w:eastAsia="Yu Mincho"/>
          <w:lang w:val="en-US"/>
        </w:rPr>
      </w:pPr>
    </w:p>
    <w:p w14:paraId="549F7335" w14:textId="77777777" w:rsidR="0026166E" w:rsidRDefault="0026166E" w:rsidP="0026166E">
      <w:pPr>
        <w:rPr>
          <w:ins w:id="647" w:author="作者"/>
        </w:rPr>
      </w:pPr>
      <w:ins w:id="648" w:author="作者">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7EFB9C5A" w14:textId="77777777" w:rsidTr="00952F18">
        <w:trPr>
          <w:jc w:val="center"/>
          <w:ins w:id="649" w:author="作者"/>
        </w:trPr>
        <w:tc>
          <w:tcPr>
            <w:tcW w:w="2345" w:type="dxa"/>
            <w:tcBorders>
              <w:top w:val="single" w:sz="4" w:space="0" w:color="auto"/>
              <w:left w:val="single" w:sz="4" w:space="0" w:color="auto"/>
              <w:bottom w:val="single" w:sz="4" w:space="0" w:color="auto"/>
              <w:right w:val="single" w:sz="4" w:space="0" w:color="auto"/>
            </w:tcBorders>
            <w:hideMark/>
          </w:tcPr>
          <w:p w14:paraId="04138DE7" w14:textId="77777777" w:rsidR="0026166E" w:rsidRDefault="0026166E" w:rsidP="00952F18">
            <w:pPr>
              <w:pStyle w:val="TAH"/>
              <w:rPr>
                <w:ins w:id="650" w:author="作者"/>
                <w:lang w:val="en-US" w:eastAsia="ja-JP"/>
              </w:rPr>
            </w:pPr>
            <w:ins w:id="651" w:author="作者">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D377BA1" w14:textId="77777777" w:rsidR="0026166E" w:rsidRDefault="0026166E" w:rsidP="00952F18">
            <w:pPr>
              <w:pStyle w:val="TAH"/>
              <w:rPr>
                <w:ins w:id="652" w:author="作者"/>
                <w:lang w:val="en-US" w:eastAsia="ja-JP"/>
              </w:rPr>
            </w:pPr>
            <w:ins w:id="653" w:author="作者">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548ECFD7" w14:textId="77777777" w:rsidR="0026166E" w:rsidRDefault="0026166E" w:rsidP="00952F18">
            <w:pPr>
              <w:pStyle w:val="TAH"/>
              <w:rPr>
                <w:ins w:id="654" w:author="作者"/>
                <w:lang w:val="en-US" w:eastAsia="ja-JP"/>
              </w:rPr>
            </w:pPr>
            <w:ins w:id="655" w:author="作者">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5C84ACB" w14:textId="77777777" w:rsidR="0026166E" w:rsidRDefault="0026166E" w:rsidP="00952F18">
            <w:pPr>
              <w:pStyle w:val="TAH"/>
              <w:rPr>
                <w:ins w:id="656" w:author="作者"/>
                <w:lang w:val="en-US" w:eastAsia="ja-JP"/>
              </w:rPr>
            </w:pPr>
            <w:ins w:id="657" w:author="作者">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FE9FF7F" w14:textId="77777777" w:rsidR="0026166E" w:rsidRDefault="0026166E" w:rsidP="00952F18">
            <w:pPr>
              <w:pStyle w:val="TAH"/>
              <w:rPr>
                <w:ins w:id="658" w:author="作者"/>
                <w:lang w:val="en-US" w:eastAsia="ja-JP"/>
              </w:rPr>
            </w:pPr>
            <w:ins w:id="659" w:author="作者">
              <w:r>
                <w:rPr>
                  <w:lang w:val="en-US" w:eastAsia="ja-JP"/>
                </w:rPr>
                <w:t>Semantics description</w:t>
              </w:r>
            </w:ins>
          </w:p>
        </w:tc>
      </w:tr>
      <w:tr w:rsidR="0026166E" w14:paraId="0CA16F21" w14:textId="77777777" w:rsidTr="00952F18">
        <w:trPr>
          <w:jc w:val="center"/>
          <w:ins w:id="660" w:author="作者"/>
        </w:trPr>
        <w:tc>
          <w:tcPr>
            <w:tcW w:w="2345" w:type="dxa"/>
            <w:tcBorders>
              <w:top w:val="single" w:sz="4" w:space="0" w:color="auto"/>
              <w:left w:val="single" w:sz="4" w:space="0" w:color="auto"/>
              <w:bottom w:val="single" w:sz="4" w:space="0" w:color="auto"/>
              <w:right w:val="single" w:sz="4" w:space="0" w:color="auto"/>
            </w:tcBorders>
          </w:tcPr>
          <w:p w14:paraId="15AA1438" w14:textId="77777777" w:rsidR="0026166E" w:rsidRDefault="0026166E" w:rsidP="00952F18">
            <w:pPr>
              <w:pStyle w:val="TAL"/>
              <w:rPr>
                <w:ins w:id="661" w:author="作者"/>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38D674FF" w14:textId="77777777" w:rsidR="0026166E" w:rsidRDefault="0026166E" w:rsidP="00952F18">
            <w:pPr>
              <w:pStyle w:val="TAL"/>
              <w:rPr>
                <w:ins w:id="662" w:author="作者"/>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6532D83" w14:textId="77777777" w:rsidR="0026166E" w:rsidRDefault="0026166E" w:rsidP="00952F18">
            <w:pPr>
              <w:pStyle w:val="TAL"/>
              <w:rPr>
                <w:ins w:id="663"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05AA06" w14:textId="77777777" w:rsidR="0026166E" w:rsidRDefault="0026166E" w:rsidP="00952F18">
            <w:pPr>
              <w:pStyle w:val="TAL"/>
              <w:rPr>
                <w:ins w:id="664" w:author="作者"/>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44585AD5" w14:textId="77777777" w:rsidR="0026166E" w:rsidRDefault="0026166E" w:rsidP="00952F18">
            <w:pPr>
              <w:pStyle w:val="TAL"/>
              <w:rPr>
                <w:ins w:id="665" w:author="作者"/>
                <w:lang w:val="en-US" w:eastAsia="ja-JP"/>
              </w:rPr>
            </w:pPr>
          </w:p>
        </w:tc>
      </w:tr>
      <w:tr w:rsidR="0026166E" w14:paraId="3BCC1C09" w14:textId="77777777" w:rsidTr="00952F18">
        <w:trPr>
          <w:jc w:val="center"/>
          <w:ins w:id="666" w:author="作者"/>
        </w:trPr>
        <w:tc>
          <w:tcPr>
            <w:tcW w:w="2345" w:type="dxa"/>
            <w:tcBorders>
              <w:top w:val="single" w:sz="4" w:space="0" w:color="auto"/>
              <w:left w:val="single" w:sz="4" w:space="0" w:color="auto"/>
              <w:bottom w:val="single" w:sz="4" w:space="0" w:color="auto"/>
              <w:right w:val="single" w:sz="4" w:space="0" w:color="auto"/>
            </w:tcBorders>
          </w:tcPr>
          <w:p w14:paraId="2830FEFC" w14:textId="77777777" w:rsidR="0026166E" w:rsidRDefault="0026166E" w:rsidP="00952F18">
            <w:pPr>
              <w:pStyle w:val="TAL"/>
              <w:rPr>
                <w:ins w:id="667" w:author="作者"/>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AB2D3A6" w14:textId="77777777" w:rsidR="0026166E" w:rsidRDefault="0026166E" w:rsidP="00952F18">
            <w:pPr>
              <w:pStyle w:val="TAL"/>
              <w:rPr>
                <w:ins w:id="668" w:author="作者"/>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396E79CC" w14:textId="77777777" w:rsidR="0026166E" w:rsidRDefault="0026166E" w:rsidP="00952F18">
            <w:pPr>
              <w:pStyle w:val="TAL"/>
              <w:rPr>
                <w:ins w:id="669"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E434F90" w14:textId="77777777" w:rsidR="0026166E" w:rsidRDefault="0026166E" w:rsidP="00952F18">
            <w:pPr>
              <w:pStyle w:val="TAL"/>
              <w:rPr>
                <w:ins w:id="670" w:author="作者"/>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575039F4" w14:textId="77777777" w:rsidR="0026166E" w:rsidRDefault="0026166E" w:rsidP="00952F18">
            <w:pPr>
              <w:pStyle w:val="TAL"/>
              <w:rPr>
                <w:ins w:id="671" w:author="作者"/>
                <w:lang w:val="en-US" w:eastAsia="ja-JP"/>
              </w:rPr>
            </w:pPr>
          </w:p>
        </w:tc>
      </w:tr>
      <w:tr w:rsidR="0026166E" w14:paraId="1D828428" w14:textId="77777777" w:rsidTr="00952F18">
        <w:trPr>
          <w:jc w:val="center"/>
          <w:ins w:id="672" w:author="作者"/>
        </w:trPr>
        <w:tc>
          <w:tcPr>
            <w:tcW w:w="2345" w:type="dxa"/>
            <w:tcBorders>
              <w:top w:val="single" w:sz="4" w:space="0" w:color="auto"/>
              <w:left w:val="single" w:sz="4" w:space="0" w:color="auto"/>
              <w:bottom w:val="single" w:sz="4" w:space="0" w:color="auto"/>
              <w:right w:val="single" w:sz="4" w:space="0" w:color="auto"/>
            </w:tcBorders>
          </w:tcPr>
          <w:p w14:paraId="205C494F" w14:textId="77777777" w:rsidR="0026166E" w:rsidDel="0080410B" w:rsidRDefault="0026166E" w:rsidP="00952F18">
            <w:pPr>
              <w:pStyle w:val="TAL"/>
              <w:rPr>
                <w:ins w:id="673" w:author="作者"/>
                <w:lang w:val="en-US"/>
              </w:rPr>
            </w:pPr>
            <w:ins w:id="674" w:author="作者">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F750C7B" w14:textId="77777777" w:rsidR="0026166E" w:rsidDel="0080410B" w:rsidRDefault="0026166E" w:rsidP="00952F18">
            <w:pPr>
              <w:pStyle w:val="TAL"/>
              <w:rPr>
                <w:ins w:id="675" w:author="作者"/>
                <w:lang w:val="en-US"/>
              </w:rPr>
            </w:pPr>
            <w:ins w:id="676"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86C87AE" w14:textId="77777777" w:rsidR="0026166E" w:rsidRDefault="0026166E" w:rsidP="00952F18">
            <w:pPr>
              <w:pStyle w:val="TAL"/>
              <w:rPr>
                <w:ins w:id="677"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69DCC25" w14:textId="77777777" w:rsidR="0026166E" w:rsidDel="0080410B" w:rsidRDefault="0026166E" w:rsidP="00952F18">
            <w:pPr>
              <w:pStyle w:val="TAL"/>
              <w:rPr>
                <w:ins w:id="678" w:author="作者"/>
                <w:lang w:val="en-US"/>
              </w:rPr>
            </w:pPr>
            <w:ins w:id="679" w:author="作者">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3EAD682E" w14:textId="77777777" w:rsidR="0026166E" w:rsidDel="0080410B" w:rsidRDefault="0026166E" w:rsidP="00952F18">
            <w:pPr>
              <w:pStyle w:val="TAL"/>
              <w:rPr>
                <w:ins w:id="680" w:author="作者"/>
                <w:lang w:val="en-US"/>
              </w:rPr>
            </w:pPr>
            <w:ins w:id="681" w:author="作者">
              <w:r>
                <w:rPr>
                  <w:lang w:val="en-US"/>
                </w:rPr>
                <w:t xml:space="preserve">Maximum </w:t>
              </w:r>
              <w:r w:rsidRPr="00D05748">
                <w:rPr>
                  <w:lang w:val="en-US"/>
                </w:rPr>
                <w:t>capacity in kbps</w:t>
              </w:r>
            </w:ins>
          </w:p>
        </w:tc>
      </w:tr>
      <w:tr w:rsidR="0026166E" w14:paraId="7B9096F1" w14:textId="77777777" w:rsidTr="00952F18">
        <w:trPr>
          <w:jc w:val="center"/>
          <w:ins w:id="682" w:author="作者"/>
        </w:trPr>
        <w:tc>
          <w:tcPr>
            <w:tcW w:w="2345" w:type="dxa"/>
            <w:tcBorders>
              <w:top w:val="single" w:sz="4" w:space="0" w:color="auto"/>
              <w:left w:val="single" w:sz="4" w:space="0" w:color="auto"/>
              <w:bottom w:val="single" w:sz="4" w:space="0" w:color="auto"/>
              <w:right w:val="single" w:sz="4" w:space="0" w:color="auto"/>
            </w:tcBorders>
          </w:tcPr>
          <w:p w14:paraId="3314A509" w14:textId="77777777" w:rsidR="0026166E" w:rsidDel="0080410B" w:rsidRDefault="0026166E" w:rsidP="00952F18">
            <w:pPr>
              <w:pStyle w:val="TAL"/>
              <w:rPr>
                <w:ins w:id="683" w:author="作者"/>
                <w:lang w:val="en-US"/>
              </w:rPr>
            </w:pPr>
            <w:ins w:id="684" w:author="作者">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A0C0E15" w14:textId="77777777" w:rsidR="0026166E" w:rsidDel="0080410B" w:rsidRDefault="0026166E" w:rsidP="00952F18">
            <w:pPr>
              <w:pStyle w:val="TAL"/>
              <w:rPr>
                <w:ins w:id="685" w:author="作者"/>
                <w:lang w:val="en-US"/>
              </w:rPr>
            </w:pPr>
            <w:ins w:id="686"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84FDDD" w14:textId="77777777" w:rsidR="0026166E" w:rsidRDefault="0026166E" w:rsidP="00952F18">
            <w:pPr>
              <w:pStyle w:val="TAL"/>
              <w:rPr>
                <w:ins w:id="687"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80BF701" w14:textId="77777777" w:rsidR="0026166E" w:rsidDel="0080410B" w:rsidRDefault="0026166E" w:rsidP="00952F18">
            <w:pPr>
              <w:pStyle w:val="TAL"/>
              <w:rPr>
                <w:ins w:id="688" w:author="作者"/>
                <w:lang w:val="en-US"/>
              </w:rPr>
            </w:pPr>
            <w:ins w:id="689" w:author="作者">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E0FB49C" w14:textId="77777777" w:rsidR="0026166E" w:rsidDel="0080410B" w:rsidRDefault="0026166E" w:rsidP="00952F18">
            <w:pPr>
              <w:pStyle w:val="TAL"/>
              <w:rPr>
                <w:ins w:id="690" w:author="作者"/>
                <w:lang w:val="en-US"/>
              </w:rPr>
            </w:pPr>
            <w:ins w:id="691" w:author="作者">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26166E" w14:paraId="64CFB4E6" w14:textId="77777777" w:rsidTr="00952F18">
        <w:trPr>
          <w:jc w:val="center"/>
          <w:ins w:id="692" w:author="作者"/>
        </w:trPr>
        <w:tc>
          <w:tcPr>
            <w:tcW w:w="2345" w:type="dxa"/>
            <w:tcBorders>
              <w:top w:val="single" w:sz="4" w:space="0" w:color="auto"/>
              <w:left w:val="single" w:sz="4" w:space="0" w:color="auto"/>
              <w:bottom w:val="single" w:sz="4" w:space="0" w:color="auto"/>
              <w:right w:val="single" w:sz="4" w:space="0" w:color="auto"/>
            </w:tcBorders>
          </w:tcPr>
          <w:p w14:paraId="74FB8652" w14:textId="77777777" w:rsidR="0026166E" w:rsidDel="0080410B" w:rsidRDefault="0026166E" w:rsidP="00952F18">
            <w:pPr>
              <w:pStyle w:val="TAL"/>
              <w:rPr>
                <w:ins w:id="693" w:author="作者"/>
                <w:lang w:val="en-US"/>
              </w:rPr>
            </w:pPr>
            <w:ins w:id="694" w:author="作者">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705CF1D8" w14:textId="77777777" w:rsidR="0026166E" w:rsidDel="0080410B" w:rsidRDefault="0026166E" w:rsidP="00952F18">
            <w:pPr>
              <w:pStyle w:val="TAL"/>
              <w:rPr>
                <w:ins w:id="695" w:author="作者"/>
                <w:lang w:val="en-US"/>
              </w:rPr>
            </w:pPr>
            <w:ins w:id="696"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8B6E7A0" w14:textId="77777777" w:rsidR="0026166E" w:rsidRDefault="0026166E" w:rsidP="00952F18">
            <w:pPr>
              <w:pStyle w:val="TAL"/>
              <w:rPr>
                <w:ins w:id="697"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E0BE37" w14:textId="77777777" w:rsidR="0026166E" w:rsidDel="0080410B" w:rsidRDefault="0026166E" w:rsidP="00952F18">
            <w:pPr>
              <w:pStyle w:val="TAL"/>
              <w:rPr>
                <w:ins w:id="698" w:author="作者"/>
                <w:lang w:val="en-US"/>
              </w:rPr>
            </w:pPr>
            <w:ins w:id="699" w:author="作者">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57EE1CB2" w14:textId="77777777" w:rsidR="0026166E" w:rsidDel="0080410B" w:rsidRDefault="0026166E" w:rsidP="00952F18">
            <w:pPr>
              <w:pStyle w:val="TAL"/>
              <w:rPr>
                <w:ins w:id="700" w:author="作者"/>
                <w:lang w:val="en-US"/>
              </w:rPr>
            </w:pPr>
            <w:ins w:id="701" w:author="作者">
              <w:r>
                <w:rPr>
                  <w:lang w:val="en-US"/>
                </w:rPr>
                <w:t xml:space="preserve">Maximum </w:t>
              </w:r>
              <w:r w:rsidRPr="00D05748">
                <w:rPr>
                  <w:lang w:val="en-US"/>
                </w:rPr>
                <w:t>capacity in kbps</w:t>
              </w:r>
            </w:ins>
          </w:p>
        </w:tc>
      </w:tr>
      <w:tr w:rsidR="0026166E" w14:paraId="30C14BF0" w14:textId="77777777" w:rsidTr="00952F18">
        <w:trPr>
          <w:jc w:val="center"/>
          <w:ins w:id="702" w:author="作者"/>
        </w:trPr>
        <w:tc>
          <w:tcPr>
            <w:tcW w:w="2345" w:type="dxa"/>
            <w:tcBorders>
              <w:top w:val="single" w:sz="4" w:space="0" w:color="auto"/>
              <w:left w:val="single" w:sz="4" w:space="0" w:color="auto"/>
              <w:bottom w:val="single" w:sz="4" w:space="0" w:color="auto"/>
              <w:right w:val="single" w:sz="4" w:space="0" w:color="auto"/>
            </w:tcBorders>
          </w:tcPr>
          <w:p w14:paraId="0F5BCC66" w14:textId="77777777" w:rsidR="0026166E" w:rsidDel="0080410B" w:rsidRDefault="0026166E" w:rsidP="00952F18">
            <w:pPr>
              <w:pStyle w:val="TAL"/>
              <w:rPr>
                <w:ins w:id="703" w:author="作者"/>
                <w:lang w:val="en-US"/>
              </w:rPr>
            </w:pPr>
            <w:ins w:id="704" w:author="作者">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4FBD2DA9" w14:textId="77777777" w:rsidR="0026166E" w:rsidDel="0080410B" w:rsidRDefault="0026166E" w:rsidP="00952F18">
            <w:pPr>
              <w:pStyle w:val="TAL"/>
              <w:rPr>
                <w:ins w:id="705" w:author="作者"/>
                <w:lang w:val="en-US"/>
              </w:rPr>
            </w:pPr>
            <w:ins w:id="706" w:author="作者">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8D869C" w14:textId="77777777" w:rsidR="0026166E" w:rsidRDefault="0026166E" w:rsidP="00952F18">
            <w:pPr>
              <w:pStyle w:val="TAL"/>
              <w:rPr>
                <w:ins w:id="707"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B71DCD2" w14:textId="0ACEFF09" w:rsidR="0026166E" w:rsidDel="0080410B" w:rsidRDefault="0026166E" w:rsidP="005279C7">
            <w:pPr>
              <w:pStyle w:val="TAL"/>
              <w:rPr>
                <w:ins w:id="708" w:author="作者"/>
                <w:lang w:val="en-US"/>
              </w:rPr>
            </w:pPr>
            <w:ins w:id="709" w:author="作者">
              <w:r w:rsidRPr="00DC101C">
                <w:rPr>
                  <w:lang w:val="en-US"/>
                </w:rPr>
                <w:t>INTEGER (</w:t>
              </w:r>
            </w:ins>
            <w:ins w:id="710" w:author="Huawei" w:date="2020-05-20T19:33:00Z">
              <w:r w:rsidR="005279C7">
                <w:rPr>
                  <w:lang w:val="en-US"/>
                </w:rPr>
                <w:t>0</w:t>
              </w:r>
              <w:del w:id="711" w:author="作者">
                <w:r w:rsidR="005279C7" w:rsidRPr="00DC101C" w:rsidDel="00DC23DA">
                  <w:rPr>
                    <w:lang w:val="en-US"/>
                  </w:rPr>
                  <w:delText>1</w:delText>
                </w:r>
              </w:del>
            </w:ins>
            <w:ins w:id="712" w:author="作者">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5A314F6F" w14:textId="77777777" w:rsidR="0026166E" w:rsidDel="0080410B" w:rsidRDefault="0026166E" w:rsidP="00952F18">
            <w:pPr>
              <w:pStyle w:val="TAL"/>
              <w:rPr>
                <w:ins w:id="713" w:author="作者"/>
                <w:lang w:val="en-US"/>
              </w:rPr>
            </w:pPr>
            <w:ins w:id="714" w:author="作者">
              <w:r w:rsidRPr="005D7BA1">
                <w:rPr>
                  <w:lang w:val="en-US"/>
                </w:rPr>
                <w:t>Available capacity</w:t>
              </w:r>
              <w:r>
                <w:rPr>
                  <w:lang w:val="en-US"/>
                </w:rPr>
                <w:t xml:space="preserve">. </w:t>
              </w:r>
              <w:r w:rsidRPr="00D77FDA">
                <w:rPr>
                  <w:lang w:val="en-US"/>
                </w:rPr>
                <w:t>Value 100 corresponds to the offered capacity.</w:t>
              </w:r>
            </w:ins>
          </w:p>
        </w:tc>
      </w:tr>
    </w:tbl>
    <w:p w14:paraId="028AFE46" w14:textId="77777777" w:rsidR="0026166E" w:rsidRDefault="0026166E" w:rsidP="0026166E">
      <w:pPr>
        <w:jc w:val="both"/>
        <w:rPr>
          <w:ins w:id="715" w:author="作者"/>
          <w:lang w:val="en-US"/>
        </w:rPr>
      </w:pPr>
    </w:p>
    <w:p w14:paraId="29496CDE" w14:textId="77777777" w:rsidR="0026166E" w:rsidRDefault="0026166E" w:rsidP="0026166E">
      <w:pPr>
        <w:pStyle w:val="Heading4"/>
        <w:rPr>
          <w:ins w:id="716" w:author="作者"/>
          <w:rFonts w:eastAsia="Yu Mincho"/>
        </w:rPr>
      </w:pPr>
      <w:ins w:id="717" w:author="作者">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00E2454A" w14:textId="77777777" w:rsidR="0026166E" w:rsidRDefault="0026166E" w:rsidP="0026166E">
      <w:pPr>
        <w:rPr>
          <w:ins w:id="718" w:author="作者"/>
          <w:lang w:val="en-US"/>
        </w:rPr>
      </w:pPr>
      <w:ins w:id="719" w:author="作者">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4A77CD36" w14:textId="77777777" w:rsidTr="00952F18">
        <w:trPr>
          <w:jc w:val="center"/>
          <w:ins w:id="720" w:author="作者"/>
        </w:trPr>
        <w:tc>
          <w:tcPr>
            <w:tcW w:w="2345" w:type="dxa"/>
            <w:tcBorders>
              <w:top w:val="single" w:sz="4" w:space="0" w:color="auto"/>
              <w:left w:val="single" w:sz="4" w:space="0" w:color="auto"/>
              <w:bottom w:val="single" w:sz="4" w:space="0" w:color="auto"/>
              <w:right w:val="single" w:sz="4" w:space="0" w:color="auto"/>
            </w:tcBorders>
            <w:hideMark/>
          </w:tcPr>
          <w:p w14:paraId="0388DAB0" w14:textId="77777777" w:rsidR="0026166E" w:rsidRDefault="0026166E" w:rsidP="00952F18">
            <w:pPr>
              <w:pStyle w:val="TAH"/>
              <w:rPr>
                <w:ins w:id="721" w:author="作者"/>
                <w:lang w:val="en-US" w:eastAsia="ja-JP"/>
              </w:rPr>
            </w:pPr>
            <w:ins w:id="722" w:author="作者">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43A4B43" w14:textId="77777777" w:rsidR="0026166E" w:rsidRDefault="0026166E" w:rsidP="00952F18">
            <w:pPr>
              <w:pStyle w:val="TAH"/>
              <w:rPr>
                <w:ins w:id="723" w:author="作者"/>
                <w:lang w:val="en-US" w:eastAsia="ja-JP"/>
              </w:rPr>
            </w:pPr>
            <w:ins w:id="724" w:author="作者">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B660697" w14:textId="77777777" w:rsidR="0026166E" w:rsidRDefault="0026166E" w:rsidP="00952F18">
            <w:pPr>
              <w:pStyle w:val="TAH"/>
              <w:rPr>
                <w:ins w:id="725" w:author="作者"/>
                <w:lang w:val="en-US" w:eastAsia="ja-JP"/>
              </w:rPr>
            </w:pPr>
            <w:ins w:id="726" w:author="作者">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5417A0B7" w14:textId="77777777" w:rsidR="0026166E" w:rsidRDefault="0026166E" w:rsidP="00952F18">
            <w:pPr>
              <w:pStyle w:val="TAH"/>
              <w:rPr>
                <w:ins w:id="727" w:author="作者"/>
                <w:lang w:val="en-US" w:eastAsia="ja-JP"/>
              </w:rPr>
            </w:pPr>
            <w:ins w:id="728" w:author="作者">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97D6426" w14:textId="77777777" w:rsidR="0026166E" w:rsidRDefault="0026166E" w:rsidP="00952F18">
            <w:pPr>
              <w:pStyle w:val="TAH"/>
              <w:rPr>
                <w:ins w:id="729" w:author="作者"/>
                <w:lang w:val="en-US" w:eastAsia="ja-JP"/>
              </w:rPr>
            </w:pPr>
            <w:ins w:id="730" w:author="作者">
              <w:r>
                <w:rPr>
                  <w:lang w:val="en-US" w:eastAsia="ja-JP"/>
                </w:rPr>
                <w:t>Semantics description</w:t>
              </w:r>
            </w:ins>
          </w:p>
        </w:tc>
      </w:tr>
      <w:tr w:rsidR="0026166E" w14:paraId="2F990375" w14:textId="77777777" w:rsidTr="00952F18">
        <w:trPr>
          <w:jc w:val="center"/>
          <w:ins w:id="731" w:author="作者"/>
        </w:trPr>
        <w:tc>
          <w:tcPr>
            <w:tcW w:w="2345" w:type="dxa"/>
            <w:tcBorders>
              <w:top w:val="single" w:sz="4" w:space="0" w:color="auto"/>
              <w:left w:val="single" w:sz="4" w:space="0" w:color="auto"/>
              <w:bottom w:val="single" w:sz="4" w:space="0" w:color="auto"/>
              <w:right w:val="single" w:sz="4" w:space="0" w:color="auto"/>
            </w:tcBorders>
          </w:tcPr>
          <w:p w14:paraId="71086E6D" w14:textId="77777777" w:rsidR="0026166E" w:rsidRDefault="0026166E" w:rsidP="00952F18">
            <w:pPr>
              <w:pStyle w:val="TAL"/>
              <w:rPr>
                <w:ins w:id="732" w:author="作者"/>
                <w:lang w:val="en-US"/>
              </w:rPr>
            </w:pPr>
            <w:ins w:id="733" w:author="作者">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B813552" w14:textId="77777777" w:rsidR="0026166E" w:rsidRDefault="0026166E" w:rsidP="00952F18">
            <w:pPr>
              <w:pStyle w:val="TAL"/>
              <w:rPr>
                <w:ins w:id="734" w:author="作者"/>
                <w:lang w:val="en-US"/>
              </w:rPr>
            </w:pPr>
            <w:ins w:id="735" w:author="作者">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6E77004" w14:textId="77777777" w:rsidR="0026166E" w:rsidRDefault="0026166E" w:rsidP="00952F18">
            <w:pPr>
              <w:pStyle w:val="TAL"/>
              <w:rPr>
                <w:ins w:id="736"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7C13295" w14:textId="77777777" w:rsidR="0026166E" w:rsidRDefault="0026166E" w:rsidP="00952F18">
            <w:pPr>
              <w:pStyle w:val="TAL"/>
              <w:rPr>
                <w:ins w:id="737" w:author="作者"/>
                <w:lang w:val="en-US"/>
              </w:rPr>
            </w:pPr>
            <w:ins w:id="738" w:author="作者">
              <w:r w:rsidRPr="00DC101C">
                <w:rPr>
                  <w:lang w:val="en-US"/>
                </w:rPr>
                <w:t>INTEGER (1.. 16777216,...)</w:t>
              </w:r>
              <w:r>
                <w:rPr>
                  <w:lang w:val="en-US"/>
                </w:rPr>
                <w:t xml:space="preserve"> </w:t>
              </w:r>
              <w:del w:id="739" w:author="作者">
                <w:r w:rsidDel="00F243FC">
                  <w:rPr>
                    <w:lang w:val="en-US"/>
                  </w:rPr>
                  <w:delText>FFS</w:delText>
                </w:r>
              </w:del>
            </w:ins>
          </w:p>
        </w:tc>
        <w:tc>
          <w:tcPr>
            <w:tcW w:w="2236" w:type="dxa"/>
            <w:tcBorders>
              <w:top w:val="single" w:sz="4" w:space="0" w:color="auto"/>
              <w:left w:val="single" w:sz="4" w:space="0" w:color="auto"/>
              <w:bottom w:val="single" w:sz="4" w:space="0" w:color="auto"/>
              <w:right w:val="single" w:sz="4" w:space="0" w:color="auto"/>
            </w:tcBorders>
          </w:tcPr>
          <w:p w14:paraId="19BE2B8A" w14:textId="77777777" w:rsidR="0026166E" w:rsidRDefault="0026166E" w:rsidP="00952F18">
            <w:pPr>
              <w:pStyle w:val="TAL"/>
              <w:rPr>
                <w:ins w:id="740" w:author="作者"/>
                <w:lang w:val="en-US"/>
              </w:rPr>
            </w:pPr>
            <w:ins w:id="741" w:author="作者">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26166E" w14:paraId="08635D5A" w14:textId="77777777" w:rsidTr="00952F18">
        <w:trPr>
          <w:jc w:val="center"/>
          <w:ins w:id="742" w:author="作者"/>
        </w:trPr>
        <w:tc>
          <w:tcPr>
            <w:tcW w:w="2345" w:type="dxa"/>
            <w:tcBorders>
              <w:top w:val="single" w:sz="4" w:space="0" w:color="auto"/>
              <w:left w:val="single" w:sz="4" w:space="0" w:color="auto"/>
              <w:bottom w:val="single" w:sz="4" w:space="0" w:color="auto"/>
              <w:right w:val="single" w:sz="4" w:space="0" w:color="auto"/>
            </w:tcBorders>
            <w:hideMark/>
          </w:tcPr>
          <w:p w14:paraId="1C266D6F" w14:textId="77777777" w:rsidR="0026166E" w:rsidRDefault="0026166E" w:rsidP="00952F18">
            <w:pPr>
              <w:pStyle w:val="TAL"/>
              <w:rPr>
                <w:ins w:id="743" w:author="作者"/>
                <w:lang w:val="en-US" w:eastAsia="ja-JP"/>
              </w:rPr>
            </w:pPr>
            <w:ins w:id="744" w:author="作者">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940EB35" w14:textId="77777777" w:rsidR="0026166E" w:rsidRDefault="0026166E" w:rsidP="00952F18">
            <w:pPr>
              <w:pStyle w:val="TAL"/>
              <w:rPr>
                <w:ins w:id="745" w:author="作者"/>
                <w:lang w:val="en-US" w:eastAsia="ja-JP"/>
              </w:rPr>
            </w:pPr>
            <w:ins w:id="746" w:author="作者">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A8C065B" w14:textId="77777777" w:rsidR="0026166E" w:rsidRDefault="0026166E" w:rsidP="00952F18">
            <w:pPr>
              <w:pStyle w:val="TAL"/>
              <w:rPr>
                <w:ins w:id="747" w:author="作者"/>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8DC8A15" w14:textId="77777777" w:rsidR="0026166E" w:rsidRDefault="0026166E" w:rsidP="00952F18">
            <w:pPr>
              <w:pStyle w:val="TAL"/>
              <w:rPr>
                <w:ins w:id="748" w:author="作者"/>
                <w:lang w:val="en-US" w:eastAsia="ja-JP"/>
              </w:rPr>
            </w:pPr>
            <w:ins w:id="749" w:author="作者">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0FAA03E0" w14:textId="5CFF0C12" w:rsidR="0026166E" w:rsidRDefault="0026166E" w:rsidP="00952F18">
            <w:pPr>
              <w:pStyle w:val="TAL"/>
              <w:rPr>
                <w:ins w:id="750" w:author="作者"/>
                <w:lang w:val="en-US" w:eastAsia="ja-JP"/>
              </w:rPr>
            </w:pPr>
            <w:ins w:id="751" w:author="作者">
              <w:r w:rsidRPr="002E4A96">
                <w:rPr>
                  <w:lang w:val="en-US" w:eastAsia="ja-JP"/>
                </w:rPr>
                <w:t xml:space="preserve">Average available capacity at the gNB-CU-UP. </w:t>
              </w:r>
              <w:del w:id="752" w:author="作者">
                <w:r w:rsidRPr="002E4A96" w:rsidDel="0024530F">
                  <w:rPr>
                    <w:lang w:val="en-US" w:eastAsia="ja-JP"/>
                  </w:rPr>
                  <w:delText xml:space="preserve">If the information is reported periodically the averaging window is equal to the reporting period. If the information is not reported periodically the averaging window is the last 1 second. </w:delText>
                </w:r>
                <w:r w:rsidDel="0024530F">
                  <w:rPr>
                    <w:lang w:val="en-US" w:eastAsia="ja-JP"/>
                  </w:rPr>
                  <w:delText>[this sentence is FFS]</w:delText>
                </w:r>
                <w:r w:rsidRPr="002E4A96" w:rsidDel="0024530F">
                  <w:rPr>
                    <w:lang w:val="en-US" w:eastAsia="ja-JP"/>
                  </w:rPr>
                  <w:delText xml:space="preserve">. </w:delText>
                </w:r>
              </w:del>
              <w:r w:rsidRPr="002E4A96">
                <w:rPr>
                  <w:lang w:val="en-US" w:eastAsia="ja-JP"/>
                </w:rPr>
                <w:t xml:space="preserve">Value 100 corresponds to the offered throughput. </w:t>
              </w:r>
            </w:ins>
          </w:p>
        </w:tc>
      </w:tr>
    </w:tbl>
    <w:p w14:paraId="67010947" w14:textId="77777777" w:rsidR="0026166E" w:rsidRPr="00DB643E" w:rsidRDefault="0026166E" w:rsidP="0026166E">
      <w:pPr>
        <w:rPr>
          <w:ins w:id="753" w:author="作者"/>
          <w:lang w:val="en-US"/>
        </w:rPr>
      </w:pPr>
    </w:p>
    <w:p w14:paraId="2DCDE2DA" w14:textId="77777777" w:rsidR="0026166E" w:rsidRPr="00AF1658" w:rsidRDefault="0026166E">
      <w:pPr>
        <w:rPr>
          <w:lang w:val="en-US"/>
          <w:rPrChange w:id="754" w:author="作者">
            <w:rPr>
              <w:i/>
            </w:rPr>
          </w:rPrChange>
        </w:rPr>
        <w:pPrChange w:id="755" w:author="作者">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4E849AEA"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Start of ASN.1 changes</w:t>
      </w:r>
    </w:p>
    <w:p w14:paraId="5037D50E" w14:textId="77777777" w:rsidR="0026166E" w:rsidRPr="00FA52B0" w:rsidRDefault="0026166E" w:rsidP="0026166E">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08F54FF5" w14:textId="77777777" w:rsidR="0026166E" w:rsidRPr="00FA52B0" w:rsidRDefault="0026166E" w:rsidP="0026166E">
      <w:pPr>
        <w:pStyle w:val="PL"/>
        <w:spacing w:line="0" w:lineRule="atLeast"/>
        <w:rPr>
          <w:noProof w:val="0"/>
          <w:snapToGrid w:val="0"/>
        </w:rPr>
      </w:pPr>
      <w:r w:rsidRPr="00FA52B0">
        <w:rPr>
          <w:noProof w:val="0"/>
          <w:snapToGrid w:val="0"/>
        </w:rPr>
        <w:t>-- **************************************************************</w:t>
      </w:r>
    </w:p>
    <w:p w14:paraId="460923A0" w14:textId="77777777" w:rsidR="0026166E" w:rsidRPr="00FA52B0" w:rsidRDefault="0026166E" w:rsidP="0026166E">
      <w:pPr>
        <w:pStyle w:val="PL"/>
        <w:spacing w:line="0" w:lineRule="atLeast"/>
        <w:rPr>
          <w:noProof w:val="0"/>
          <w:snapToGrid w:val="0"/>
        </w:rPr>
      </w:pPr>
      <w:r w:rsidRPr="00FA52B0">
        <w:rPr>
          <w:noProof w:val="0"/>
          <w:snapToGrid w:val="0"/>
        </w:rPr>
        <w:t>--</w:t>
      </w:r>
    </w:p>
    <w:p w14:paraId="67A87EC0"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 definitions</w:t>
      </w:r>
    </w:p>
    <w:p w14:paraId="46136C7B" w14:textId="77777777" w:rsidR="0026166E" w:rsidRPr="00FA52B0" w:rsidRDefault="0026166E" w:rsidP="0026166E">
      <w:pPr>
        <w:pStyle w:val="PL"/>
        <w:spacing w:line="0" w:lineRule="atLeast"/>
        <w:rPr>
          <w:noProof w:val="0"/>
          <w:snapToGrid w:val="0"/>
        </w:rPr>
      </w:pPr>
      <w:r w:rsidRPr="00FA52B0">
        <w:rPr>
          <w:noProof w:val="0"/>
          <w:snapToGrid w:val="0"/>
        </w:rPr>
        <w:t>--</w:t>
      </w:r>
    </w:p>
    <w:p w14:paraId="723597A0" w14:textId="77777777" w:rsidR="0026166E" w:rsidRPr="00FA52B0" w:rsidRDefault="0026166E" w:rsidP="0026166E">
      <w:pPr>
        <w:pStyle w:val="PL"/>
        <w:spacing w:line="0" w:lineRule="atLeast"/>
        <w:rPr>
          <w:noProof w:val="0"/>
          <w:snapToGrid w:val="0"/>
        </w:rPr>
      </w:pPr>
      <w:r w:rsidRPr="00FA52B0">
        <w:rPr>
          <w:noProof w:val="0"/>
          <w:snapToGrid w:val="0"/>
        </w:rPr>
        <w:t>-- **************************************************************</w:t>
      </w:r>
    </w:p>
    <w:p w14:paraId="0D06D960" w14:textId="77777777" w:rsidR="0026166E" w:rsidRPr="00FA52B0" w:rsidRDefault="0026166E" w:rsidP="0026166E">
      <w:pPr>
        <w:pStyle w:val="PL"/>
        <w:rPr>
          <w:snapToGrid w:val="0"/>
        </w:rPr>
      </w:pPr>
    </w:p>
    <w:p w14:paraId="5ACE0247" w14:textId="77777777" w:rsidR="0026166E" w:rsidRPr="00FA52B0" w:rsidRDefault="0026166E" w:rsidP="0026166E">
      <w:pPr>
        <w:pStyle w:val="PL"/>
        <w:rPr>
          <w:snapToGrid w:val="0"/>
        </w:rPr>
      </w:pPr>
      <w:bookmarkStart w:id="756" w:name="_Hlk513724263"/>
      <w:r w:rsidRPr="00FA52B0">
        <w:rPr>
          <w:snapToGrid w:val="0"/>
        </w:rPr>
        <w:t>E1AP-PDU-Descriptions {</w:t>
      </w:r>
    </w:p>
    <w:p w14:paraId="2C3A45CC" w14:textId="77777777" w:rsidR="0026166E" w:rsidRPr="00FA52B0" w:rsidRDefault="0026166E" w:rsidP="0026166E">
      <w:pPr>
        <w:pStyle w:val="PL"/>
        <w:rPr>
          <w:snapToGrid w:val="0"/>
        </w:rPr>
      </w:pPr>
      <w:r w:rsidRPr="00FA52B0">
        <w:rPr>
          <w:snapToGrid w:val="0"/>
        </w:rPr>
        <w:t>itu-t (0) identified-organization (4) etsi (0) mobileDomain (0)</w:t>
      </w:r>
    </w:p>
    <w:p w14:paraId="52945B14" w14:textId="77777777" w:rsidR="0026166E" w:rsidRPr="00FA52B0" w:rsidRDefault="0026166E" w:rsidP="0026166E">
      <w:pPr>
        <w:pStyle w:val="PL"/>
        <w:rPr>
          <w:snapToGrid w:val="0"/>
        </w:rPr>
      </w:pPr>
      <w:r w:rsidRPr="00FA52B0">
        <w:rPr>
          <w:snapToGrid w:val="0"/>
        </w:rPr>
        <w:t>ngran-access (22) modules (3) e1ap (5) version1 (1) e1ap-PDU-Descriptions (0) }</w:t>
      </w:r>
    </w:p>
    <w:p w14:paraId="20770268" w14:textId="77777777" w:rsidR="0026166E" w:rsidRPr="00FA52B0" w:rsidRDefault="0026166E" w:rsidP="0026166E">
      <w:pPr>
        <w:pStyle w:val="PL"/>
        <w:rPr>
          <w:snapToGrid w:val="0"/>
        </w:rPr>
      </w:pPr>
    </w:p>
    <w:p w14:paraId="10A41817" w14:textId="77777777" w:rsidR="0026166E" w:rsidRPr="00FA52B0" w:rsidRDefault="0026166E" w:rsidP="0026166E">
      <w:pPr>
        <w:pStyle w:val="PL"/>
        <w:rPr>
          <w:snapToGrid w:val="0"/>
        </w:rPr>
      </w:pPr>
      <w:r w:rsidRPr="00FA52B0">
        <w:rPr>
          <w:snapToGrid w:val="0"/>
        </w:rPr>
        <w:t xml:space="preserve">DEFINITIONS AUTOMATIC TAGS ::= </w:t>
      </w:r>
    </w:p>
    <w:p w14:paraId="023CE8B3" w14:textId="77777777" w:rsidR="0026166E" w:rsidRPr="00FA52B0" w:rsidRDefault="0026166E" w:rsidP="0026166E">
      <w:pPr>
        <w:pStyle w:val="PL"/>
        <w:rPr>
          <w:snapToGrid w:val="0"/>
        </w:rPr>
      </w:pPr>
    </w:p>
    <w:p w14:paraId="75B7D34C" w14:textId="77777777" w:rsidR="0026166E" w:rsidRPr="00FA52B0" w:rsidRDefault="0026166E" w:rsidP="0026166E">
      <w:pPr>
        <w:pStyle w:val="PL"/>
        <w:rPr>
          <w:snapToGrid w:val="0"/>
        </w:rPr>
      </w:pPr>
      <w:r w:rsidRPr="00FA52B0">
        <w:rPr>
          <w:snapToGrid w:val="0"/>
        </w:rPr>
        <w:t>BEGIN</w:t>
      </w:r>
    </w:p>
    <w:bookmarkEnd w:id="756"/>
    <w:p w14:paraId="2831F443" w14:textId="77777777" w:rsidR="0026166E" w:rsidRPr="00FA52B0" w:rsidRDefault="0026166E" w:rsidP="0026166E">
      <w:pPr>
        <w:pStyle w:val="PL"/>
        <w:rPr>
          <w:snapToGrid w:val="0"/>
        </w:rPr>
      </w:pPr>
    </w:p>
    <w:p w14:paraId="1F747D3E" w14:textId="77777777" w:rsidR="0026166E" w:rsidRPr="00FA52B0" w:rsidRDefault="0026166E" w:rsidP="0026166E">
      <w:pPr>
        <w:pStyle w:val="PL"/>
        <w:spacing w:line="0" w:lineRule="atLeast"/>
        <w:rPr>
          <w:noProof w:val="0"/>
          <w:snapToGrid w:val="0"/>
        </w:rPr>
      </w:pPr>
      <w:r w:rsidRPr="00FA52B0">
        <w:rPr>
          <w:noProof w:val="0"/>
          <w:snapToGrid w:val="0"/>
        </w:rPr>
        <w:t>-- **************************************************************</w:t>
      </w:r>
    </w:p>
    <w:p w14:paraId="52F57143" w14:textId="77777777" w:rsidR="0026166E" w:rsidRPr="00FA52B0" w:rsidRDefault="0026166E" w:rsidP="0026166E">
      <w:pPr>
        <w:pStyle w:val="PL"/>
        <w:spacing w:line="0" w:lineRule="atLeast"/>
        <w:rPr>
          <w:noProof w:val="0"/>
          <w:snapToGrid w:val="0"/>
        </w:rPr>
      </w:pPr>
      <w:r w:rsidRPr="00FA52B0">
        <w:rPr>
          <w:noProof w:val="0"/>
          <w:snapToGrid w:val="0"/>
        </w:rPr>
        <w:t>--</w:t>
      </w:r>
    </w:p>
    <w:p w14:paraId="2D070AF5" w14:textId="77777777" w:rsidR="0026166E" w:rsidRPr="00FA52B0" w:rsidRDefault="0026166E" w:rsidP="0026166E">
      <w:pPr>
        <w:pStyle w:val="PL"/>
        <w:spacing w:line="0" w:lineRule="atLeast"/>
        <w:outlineLvl w:val="3"/>
        <w:rPr>
          <w:noProof w:val="0"/>
          <w:snapToGrid w:val="0"/>
        </w:rPr>
      </w:pPr>
      <w:r w:rsidRPr="00FA52B0">
        <w:rPr>
          <w:noProof w:val="0"/>
          <w:snapToGrid w:val="0"/>
        </w:rPr>
        <w:t>-- IE parameter types from other modules</w:t>
      </w:r>
    </w:p>
    <w:p w14:paraId="023C16E6" w14:textId="77777777" w:rsidR="0026166E" w:rsidRPr="00FA52B0" w:rsidRDefault="0026166E" w:rsidP="0026166E">
      <w:pPr>
        <w:pStyle w:val="PL"/>
        <w:spacing w:line="0" w:lineRule="atLeast"/>
        <w:rPr>
          <w:noProof w:val="0"/>
          <w:snapToGrid w:val="0"/>
        </w:rPr>
      </w:pPr>
      <w:r w:rsidRPr="00FA52B0">
        <w:rPr>
          <w:noProof w:val="0"/>
          <w:snapToGrid w:val="0"/>
        </w:rPr>
        <w:t>--</w:t>
      </w:r>
    </w:p>
    <w:p w14:paraId="56472A61" w14:textId="77777777" w:rsidR="0026166E" w:rsidRPr="00FA52B0" w:rsidRDefault="0026166E" w:rsidP="0026166E">
      <w:pPr>
        <w:pStyle w:val="PL"/>
        <w:spacing w:line="0" w:lineRule="atLeast"/>
        <w:rPr>
          <w:noProof w:val="0"/>
          <w:snapToGrid w:val="0"/>
        </w:rPr>
      </w:pPr>
      <w:r w:rsidRPr="00FA52B0">
        <w:rPr>
          <w:noProof w:val="0"/>
          <w:snapToGrid w:val="0"/>
        </w:rPr>
        <w:t>-- **************************************************************</w:t>
      </w:r>
    </w:p>
    <w:p w14:paraId="0331A742" w14:textId="77777777" w:rsidR="0026166E" w:rsidRDefault="0026166E" w:rsidP="0026166E">
      <w:pPr>
        <w:pStyle w:val="PL"/>
        <w:rPr>
          <w:snapToGrid w:val="0"/>
        </w:rPr>
      </w:pPr>
    </w:p>
    <w:p w14:paraId="22EA3531" w14:textId="77777777" w:rsidR="0026166E" w:rsidRDefault="0026166E" w:rsidP="0026166E">
      <w:pPr>
        <w:rPr>
          <w:lang w:val="en-US"/>
        </w:rPr>
      </w:pPr>
    </w:p>
    <w:p w14:paraId="0E0764B5"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CAF3E4F" w14:textId="77777777" w:rsidR="0026166E" w:rsidRPr="00FA52B0" w:rsidRDefault="0026166E" w:rsidP="0026166E">
      <w:pPr>
        <w:pStyle w:val="PL"/>
      </w:pPr>
    </w:p>
    <w:p w14:paraId="79F62C45" w14:textId="77777777" w:rsidR="0026166E" w:rsidRPr="00FA52B0" w:rsidRDefault="0026166E" w:rsidP="0026166E">
      <w:pPr>
        <w:pStyle w:val="PL"/>
        <w:rPr>
          <w:snapToGrid w:val="0"/>
        </w:rPr>
      </w:pPr>
      <w:r w:rsidRPr="00FA52B0">
        <w:rPr>
          <w:snapToGrid w:val="0"/>
        </w:rPr>
        <w:tab/>
        <w:t>GNB-CU-UP-CounterCheckRequest,</w:t>
      </w:r>
    </w:p>
    <w:p w14:paraId="740D4F85" w14:textId="77777777" w:rsidR="0026166E" w:rsidRPr="00FA52B0" w:rsidRDefault="0026166E" w:rsidP="0026166E">
      <w:pPr>
        <w:pStyle w:val="PL"/>
        <w:rPr>
          <w:snapToGrid w:val="0"/>
        </w:rPr>
      </w:pPr>
      <w:r w:rsidRPr="00FA52B0">
        <w:rPr>
          <w:snapToGrid w:val="0"/>
        </w:rPr>
        <w:tab/>
      </w:r>
      <w:r w:rsidRPr="00FA52B0">
        <w:rPr>
          <w:noProof w:val="0"/>
        </w:rPr>
        <w:t>GNB-CU-UP-StatusIndication</w:t>
      </w:r>
      <w:r w:rsidRPr="00FA52B0">
        <w:rPr>
          <w:snapToGrid w:val="0"/>
        </w:rPr>
        <w:t>,</w:t>
      </w:r>
    </w:p>
    <w:p w14:paraId="3DB09648" w14:textId="77777777" w:rsidR="0026166E" w:rsidRPr="00FA52B0" w:rsidRDefault="0026166E" w:rsidP="0026166E">
      <w:pPr>
        <w:pStyle w:val="PL"/>
        <w:rPr>
          <w:snapToGrid w:val="0"/>
        </w:rPr>
      </w:pPr>
      <w:r w:rsidRPr="00FA52B0">
        <w:rPr>
          <w:snapToGrid w:val="0"/>
        </w:rPr>
        <w:tab/>
        <w:t>MRDC-DataUsageReport,</w:t>
      </w:r>
    </w:p>
    <w:p w14:paraId="3A821076" w14:textId="77777777" w:rsidR="0026166E" w:rsidRPr="005C05F1" w:rsidRDefault="0026166E" w:rsidP="0026166E">
      <w:pPr>
        <w:pStyle w:val="PL"/>
        <w:rPr>
          <w:snapToGrid w:val="0"/>
        </w:rPr>
      </w:pPr>
      <w:r w:rsidRPr="005C05F1">
        <w:rPr>
          <w:snapToGrid w:val="0"/>
        </w:rPr>
        <w:tab/>
        <w:t>DeactivateTrace,</w:t>
      </w:r>
    </w:p>
    <w:p w14:paraId="2ABE6393" w14:textId="77777777" w:rsidR="0026166E" w:rsidRDefault="0026166E" w:rsidP="0026166E">
      <w:pPr>
        <w:pStyle w:val="PL"/>
        <w:rPr>
          <w:snapToGrid w:val="0"/>
        </w:rPr>
      </w:pPr>
      <w:r w:rsidRPr="005C05F1">
        <w:rPr>
          <w:snapToGrid w:val="0"/>
        </w:rPr>
        <w:tab/>
        <w:t>TraceStart,</w:t>
      </w:r>
    </w:p>
    <w:p w14:paraId="64FEB6AC" w14:textId="77777777" w:rsidR="0026166E" w:rsidRDefault="0026166E" w:rsidP="0026166E">
      <w:pPr>
        <w:pStyle w:val="PL"/>
        <w:rPr>
          <w:ins w:id="757" w:author="作者"/>
          <w:snapToGrid w:val="0"/>
        </w:rPr>
      </w:pPr>
      <w:del w:id="758" w:author="作者">
        <w:r>
          <w:rPr>
            <w:snapToGrid w:val="0"/>
          </w:rPr>
          <w:delText>,</w:delText>
        </w:r>
      </w:del>
      <w:ins w:id="759" w:author="作者">
        <w:r>
          <w:rPr>
            <w:snapToGrid w:val="0"/>
          </w:rPr>
          <w:tab/>
          <w:t>ResourceStatusRequest,</w:t>
        </w:r>
      </w:ins>
    </w:p>
    <w:p w14:paraId="1AB2CE23" w14:textId="77777777" w:rsidR="0026166E" w:rsidRDefault="0026166E" w:rsidP="0026166E">
      <w:pPr>
        <w:pStyle w:val="PL"/>
        <w:rPr>
          <w:ins w:id="760" w:author="作者"/>
          <w:snapToGrid w:val="0"/>
        </w:rPr>
      </w:pPr>
      <w:ins w:id="761" w:author="作者">
        <w:r>
          <w:rPr>
            <w:snapToGrid w:val="0"/>
          </w:rPr>
          <w:tab/>
          <w:t>ResourceStatusResponse,</w:t>
        </w:r>
      </w:ins>
    </w:p>
    <w:p w14:paraId="589ACC89" w14:textId="77777777" w:rsidR="0026166E" w:rsidRDefault="0026166E" w:rsidP="0026166E">
      <w:pPr>
        <w:pStyle w:val="PL"/>
        <w:rPr>
          <w:ins w:id="762" w:author="作者"/>
          <w:snapToGrid w:val="0"/>
        </w:rPr>
      </w:pPr>
      <w:ins w:id="763" w:author="作者">
        <w:r>
          <w:rPr>
            <w:snapToGrid w:val="0"/>
          </w:rPr>
          <w:tab/>
          <w:t>ResourceStatusFailure,</w:t>
        </w:r>
      </w:ins>
    </w:p>
    <w:p w14:paraId="45A589F9" w14:textId="77777777" w:rsidR="0026166E" w:rsidRDefault="0026166E" w:rsidP="0026166E">
      <w:pPr>
        <w:pStyle w:val="PL"/>
        <w:rPr>
          <w:ins w:id="764" w:author="作者"/>
          <w:snapToGrid w:val="0"/>
        </w:rPr>
      </w:pPr>
      <w:ins w:id="765" w:author="作者">
        <w:r>
          <w:rPr>
            <w:snapToGrid w:val="0"/>
          </w:rPr>
          <w:tab/>
          <w:t>ResourceStatusUpdate,</w:t>
        </w:r>
      </w:ins>
    </w:p>
    <w:p w14:paraId="7AAAE600" w14:textId="77777777" w:rsidR="0026166E" w:rsidRDefault="0026166E" w:rsidP="0026166E">
      <w:pPr>
        <w:pStyle w:val="PL"/>
        <w:rPr>
          <w:snapToGrid w:val="0"/>
        </w:rPr>
      </w:pPr>
      <w:r w:rsidRPr="005C05F1">
        <w:rPr>
          <w:snapToGrid w:val="0"/>
        </w:rPr>
        <w:tab/>
        <w:t>PrivateMessage</w:t>
      </w:r>
    </w:p>
    <w:p w14:paraId="09469852" w14:textId="77777777" w:rsidR="0026166E" w:rsidRPr="00FA52B0" w:rsidRDefault="0026166E" w:rsidP="0026166E">
      <w:pPr>
        <w:pStyle w:val="PL"/>
        <w:rPr>
          <w:snapToGrid w:val="0"/>
        </w:rPr>
      </w:pPr>
    </w:p>
    <w:p w14:paraId="744E4140" w14:textId="77777777" w:rsidR="0026166E" w:rsidRDefault="0026166E" w:rsidP="0026166E">
      <w:pPr>
        <w:pStyle w:val="PL"/>
        <w:rPr>
          <w:snapToGrid w:val="0"/>
        </w:rPr>
      </w:pPr>
    </w:p>
    <w:p w14:paraId="792A2EAE" w14:textId="77777777" w:rsidR="0026166E" w:rsidRPr="00FA52B0" w:rsidRDefault="0026166E" w:rsidP="0026166E">
      <w:pPr>
        <w:pStyle w:val="PL"/>
        <w:rPr>
          <w:snapToGrid w:val="0"/>
        </w:rPr>
      </w:pPr>
      <w:r w:rsidRPr="00FA52B0">
        <w:rPr>
          <w:snapToGrid w:val="0"/>
        </w:rPr>
        <w:t>FROM E1AP-PDU-Contents</w:t>
      </w:r>
    </w:p>
    <w:p w14:paraId="624DC1EB" w14:textId="77777777" w:rsidR="0026166E" w:rsidRDefault="0026166E" w:rsidP="0026166E">
      <w:pPr>
        <w:pStyle w:val="PL"/>
        <w:rPr>
          <w:snapToGrid w:val="0"/>
        </w:rPr>
      </w:pPr>
    </w:p>
    <w:p w14:paraId="5C154630" w14:textId="77777777" w:rsidR="0026166E" w:rsidRDefault="0026166E" w:rsidP="0026166E">
      <w:pPr>
        <w:rPr>
          <w:lang w:val="en-US"/>
        </w:rPr>
      </w:pPr>
    </w:p>
    <w:p w14:paraId="373275E8" w14:textId="77777777" w:rsidR="0026166E" w:rsidRPr="00B631AB" w:rsidRDefault="0026166E" w:rsidP="0026166E">
      <w:pPr>
        <w:pStyle w:val="PL"/>
        <w:rPr>
          <w:snapToGrid w:val="0"/>
        </w:rPr>
      </w:pPr>
      <w:r w:rsidRPr="00B631AB">
        <w:rPr>
          <w:snapToGrid w:val="0"/>
        </w:rPr>
        <w:tab/>
        <w:t>id-reset,</w:t>
      </w:r>
    </w:p>
    <w:p w14:paraId="25E21049" w14:textId="77777777" w:rsidR="0026166E" w:rsidRPr="00B631AB" w:rsidRDefault="0026166E" w:rsidP="0026166E">
      <w:pPr>
        <w:pStyle w:val="PL"/>
        <w:rPr>
          <w:snapToGrid w:val="0"/>
        </w:rPr>
      </w:pPr>
      <w:r w:rsidRPr="00B631AB">
        <w:rPr>
          <w:snapToGrid w:val="0"/>
        </w:rPr>
        <w:tab/>
        <w:t>id-errorIndication,</w:t>
      </w:r>
    </w:p>
    <w:p w14:paraId="6C97938A" w14:textId="77777777" w:rsidR="0026166E" w:rsidRPr="00B631AB" w:rsidRDefault="0026166E" w:rsidP="0026166E">
      <w:pPr>
        <w:pStyle w:val="PL"/>
        <w:rPr>
          <w:snapToGrid w:val="0"/>
        </w:rPr>
      </w:pPr>
      <w:r w:rsidRPr="00B631AB">
        <w:rPr>
          <w:snapToGrid w:val="0"/>
        </w:rPr>
        <w:tab/>
        <w:t>id-gNB-CU-UP-E1Setup,</w:t>
      </w:r>
    </w:p>
    <w:p w14:paraId="0E03F8DE" w14:textId="77777777" w:rsidR="0026166E" w:rsidRPr="00B631AB" w:rsidRDefault="0026166E" w:rsidP="0026166E">
      <w:pPr>
        <w:pStyle w:val="PL"/>
        <w:rPr>
          <w:snapToGrid w:val="0"/>
        </w:rPr>
      </w:pPr>
      <w:r w:rsidRPr="00B631AB">
        <w:rPr>
          <w:snapToGrid w:val="0"/>
        </w:rPr>
        <w:tab/>
        <w:t>id-gNB-CU-CP-E1Setup,</w:t>
      </w:r>
    </w:p>
    <w:p w14:paraId="496F0722" w14:textId="77777777" w:rsidR="0026166E" w:rsidRPr="00B631AB" w:rsidRDefault="0026166E" w:rsidP="0026166E">
      <w:pPr>
        <w:pStyle w:val="PL"/>
        <w:rPr>
          <w:snapToGrid w:val="0"/>
        </w:rPr>
      </w:pPr>
      <w:r w:rsidRPr="00B631AB">
        <w:rPr>
          <w:snapToGrid w:val="0"/>
        </w:rPr>
        <w:tab/>
        <w:t>id-gNB-CU-UP-ConfigurationUpdate,</w:t>
      </w:r>
    </w:p>
    <w:p w14:paraId="43717CD1" w14:textId="77777777" w:rsidR="0026166E" w:rsidRPr="00B631AB" w:rsidRDefault="0026166E" w:rsidP="0026166E">
      <w:pPr>
        <w:pStyle w:val="PL"/>
        <w:rPr>
          <w:snapToGrid w:val="0"/>
        </w:rPr>
      </w:pPr>
      <w:r w:rsidRPr="00B631AB">
        <w:rPr>
          <w:snapToGrid w:val="0"/>
        </w:rPr>
        <w:tab/>
        <w:t>id-gNB-CU-CP-ConfigurationUpdate,</w:t>
      </w:r>
    </w:p>
    <w:p w14:paraId="73CE331E" w14:textId="77777777" w:rsidR="0026166E" w:rsidRPr="00B631AB" w:rsidRDefault="0026166E" w:rsidP="0026166E">
      <w:pPr>
        <w:pStyle w:val="PL"/>
        <w:rPr>
          <w:snapToGrid w:val="0"/>
        </w:rPr>
      </w:pPr>
      <w:r w:rsidRPr="00B631AB">
        <w:rPr>
          <w:snapToGrid w:val="0"/>
        </w:rPr>
        <w:tab/>
        <w:t>id-e1Release,</w:t>
      </w:r>
    </w:p>
    <w:p w14:paraId="488BF3E5" w14:textId="77777777" w:rsidR="0026166E" w:rsidRPr="00B631AB" w:rsidRDefault="0026166E" w:rsidP="0026166E">
      <w:pPr>
        <w:pStyle w:val="PL"/>
        <w:rPr>
          <w:snapToGrid w:val="0"/>
        </w:rPr>
      </w:pPr>
      <w:r w:rsidRPr="00B631AB">
        <w:rPr>
          <w:snapToGrid w:val="0"/>
        </w:rPr>
        <w:tab/>
        <w:t>id-bearerContextSetup,</w:t>
      </w:r>
    </w:p>
    <w:p w14:paraId="3C18648B" w14:textId="77777777" w:rsidR="0026166E" w:rsidRPr="00B631AB" w:rsidRDefault="0026166E" w:rsidP="0026166E">
      <w:pPr>
        <w:pStyle w:val="PL"/>
        <w:rPr>
          <w:snapToGrid w:val="0"/>
        </w:rPr>
      </w:pPr>
      <w:r w:rsidRPr="00B631AB">
        <w:rPr>
          <w:snapToGrid w:val="0"/>
        </w:rPr>
        <w:tab/>
        <w:t>id-bearerContextModification,</w:t>
      </w:r>
    </w:p>
    <w:p w14:paraId="0ED605DC" w14:textId="77777777" w:rsidR="0026166E" w:rsidRPr="00B631AB" w:rsidRDefault="0026166E" w:rsidP="0026166E">
      <w:pPr>
        <w:pStyle w:val="PL"/>
        <w:rPr>
          <w:snapToGrid w:val="0"/>
        </w:rPr>
      </w:pPr>
      <w:r w:rsidRPr="00B631AB">
        <w:rPr>
          <w:snapToGrid w:val="0"/>
        </w:rPr>
        <w:tab/>
        <w:t>id-bearerContextModificationRequired,</w:t>
      </w:r>
    </w:p>
    <w:p w14:paraId="43AB88D6" w14:textId="77777777" w:rsidR="0026166E" w:rsidRPr="00B631AB" w:rsidRDefault="0026166E" w:rsidP="0026166E">
      <w:pPr>
        <w:pStyle w:val="PL"/>
        <w:rPr>
          <w:snapToGrid w:val="0"/>
        </w:rPr>
      </w:pPr>
      <w:r w:rsidRPr="00B631AB">
        <w:rPr>
          <w:snapToGrid w:val="0"/>
        </w:rPr>
        <w:tab/>
        <w:t>id-bearerContextRelease,</w:t>
      </w:r>
    </w:p>
    <w:p w14:paraId="26AD5143" w14:textId="77777777" w:rsidR="0026166E" w:rsidRPr="00B631AB" w:rsidRDefault="0026166E" w:rsidP="0026166E">
      <w:pPr>
        <w:pStyle w:val="PL"/>
        <w:rPr>
          <w:snapToGrid w:val="0"/>
        </w:rPr>
      </w:pPr>
      <w:r w:rsidRPr="00B631AB">
        <w:rPr>
          <w:snapToGrid w:val="0"/>
        </w:rPr>
        <w:tab/>
        <w:t>id-bearerContextReleaseRequest,</w:t>
      </w:r>
    </w:p>
    <w:p w14:paraId="621330CF" w14:textId="77777777" w:rsidR="0026166E" w:rsidRPr="00B631AB" w:rsidRDefault="0026166E" w:rsidP="0026166E">
      <w:pPr>
        <w:pStyle w:val="PL"/>
        <w:rPr>
          <w:snapToGrid w:val="0"/>
        </w:rPr>
      </w:pPr>
      <w:r w:rsidRPr="00B631AB">
        <w:rPr>
          <w:snapToGrid w:val="0"/>
        </w:rPr>
        <w:tab/>
        <w:t>id-bearerContextInactivityNotification,</w:t>
      </w:r>
    </w:p>
    <w:p w14:paraId="15445B41" w14:textId="77777777" w:rsidR="0026166E" w:rsidRPr="00B631AB" w:rsidRDefault="0026166E" w:rsidP="0026166E">
      <w:pPr>
        <w:pStyle w:val="PL"/>
        <w:rPr>
          <w:snapToGrid w:val="0"/>
        </w:rPr>
      </w:pPr>
      <w:r w:rsidRPr="00B631AB">
        <w:rPr>
          <w:snapToGrid w:val="0"/>
        </w:rPr>
        <w:tab/>
        <w:t>id-dLDataNotification,</w:t>
      </w:r>
    </w:p>
    <w:p w14:paraId="7A6D8F39" w14:textId="77777777" w:rsidR="0026166E" w:rsidRPr="00B631AB" w:rsidRDefault="0026166E" w:rsidP="0026166E">
      <w:pPr>
        <w:pStyle w:val="PL"/>
        <w:rPr>
          <w:snapToGrid w:val="0"/>
        </w:rPr>
      </w:pPr>
      <w:r w:rsidRPr="00B631AB">
        <w:rPr>
          <w:snapToGrid w:val="0"/>
        </w:rPr>
        <w:tab/>
        <w:t>id-uLDataNotification,</w:t>
      </w:r>
    </w:p>
    <w:p w14:paraId="581C69E7" w14:textId="77777777" w:rsidR="0026166E" w:rsidRPr="00B631AB" w:rsidRDefault="0026166E" w:rsidP="0026166E">
      <w:pPr>
        <w:pStyle w:val="PL"/>
        <w:rPr>
          <w:snapToGrid w:val="0"/>
        </w:rPr>
      </w:pPr>
      <w:r w:rsidRPr="00B631AB">
        <w:rPr>
          <w:snapToGrid w:val="0"/>
        </w:rPr>
        <w:tab/>
        <w:t>id-dataUsageReport,</w:t>
      </w:r>
    </w:p>
    <w:p w14:paraId="5517A7D8" w14:textId="77777777" w:rsidR="0026166E" w:rsidRPr="00B631AB" w:rsidRDefault="0026166E" w:rsidP="0026166E">
      <w:pPr>
        <w:pStyle w:val="PL"/>
        <w:rPr>
          <w:snapToGrid w:val="0"/>
        </w:rPr>
      </w:pPr>
      <w:r w:rsidRPr="00B631AB">
        <w:rPr>
          <w:snapToGrid w:val="0"/>
        </w:rPr>
        <w:tab/>
        <w:t>id-gNB-CU-UP-CounterCheck,</w:t>
      </w:r>
    </w:p>
    <w:p w14:paraId="078EFD03" w14:textId="77777777" w:rsidR="0026166E" w:rsidRPr="00B631AB" w:rsidRDefault="0026166E" w:rsidP="0026166E">
      <w:pPr>
        <w:pStyle w:val="PL"/>
        <w:rPr>
          <w:snapToGrid w:val="0"/>
        </w:rPr>
      </w:pPr>
      <w:r w:rsidRPr="00B631AB">
        <w:rPr>
          <w:snapToGrid w:val="0"/>
        </w:rPr>
        <w:tab/>
        <w:t>id-gNB-CU-UP-StatusIndication,</w:t>
      </w:r>
    </w:p>
    <w:p w14:paraId="138D1304" w14:textId="77777777" w:rsidR="0026166E" w:rsidRPr="00B631AB" w:rsidRDefault="0026166E" w:rsidP="0026166E">
      <w:pPr>
        <w:pStyle w:val="PL"/>
        <w:rPr>
          <w:snapToGrid w:val="0"/>
        </w:rPr>
      </w:pPr>
      <w:r w:rsidRPr="00B631AB">
        <w:rPr>
          <w:snapToGrid w:val="0"/>
        </w:rPr>
        <w:tab/>
        <w:t>id-mRDC-DataUsageReport,</w:t>
      </w:r>
    </w:p>
    <w:p w14:paraId="261F3967" w14:textId="77777777" w:rsidR="0026166E" w:rsidRPr="00B631AB" w:rsidRDefault="0026166E" w:rsidP="0026166E">
      <w:pPr>
        <w:pStyle w:val="PL"/>
        <w:rPr>
          <w:snapToGrid w:val="0"/>
        </w:rPr>
      </w:pPr>
      <w:r w:rsidRPr="00B631AB">
        <w:rPr>
          <w:snapToGrid w:val="0"/>
        </w:rPr>
        <w:tab/>
        <w:t>id-DeactivateTrace,</w:t>
      </w:r>
    </w:p>
    <w:p w14:paraId="16E9D9B2" w14:textId="77777777" w:rsidR="0026166E" w:rsidRPr="00FA52B0" w:rsidRDefault="0026166E" w:rsidP="0026166E">
      <w:pPr>
        <w:pStyle w:val="PL"/>
        <w:rPr>
          <w:del w:id="766" w:author="作者"/>
          <w:snapToGrid w:val="0"/>
        </w:rPr>
      </w:pPr>
      <w:r w:rsidRPr="00B631AB">
        <w:rPr>
          <w:snapToGrid w:val="0"/>
        </w:rPr>
        <w:tab/>
        <w:t>id-TraceStart,</w:t>
      </w:r>
    </w:p>
    <w:p w14:paraId="24513AC3" w14:textId="77777777" w:rsidR="0026166E" w:rsidRDefault="0026166E" w:rsidP="0026166E">
      <w:pPr>
        <w:pStyle w:val="PL"/>
        <w:rPr>
          <w:ins w:id="767" w:author="作者"/>
          <w:snapToGrid w:val="0"/>
        </w:rPr>
      </w:pPr>
      <w:ins w:id="768" w:author="作者">
        <w:r>
          <w:rPr>
            <w:snapToGrid w:val="0"/>
          </w:rPr>
          <w:tab/>
          <w:t>id-resourceStatusReportingInitiation,</w:t>
        </w:r>
      </w:ins>
    </w:p>
    <w:p w14:paraId="5B480E0D" w14:textId="77777777" w:rsidR="0026166E" w:rsidRDefault="0026166E" w:rsidP="0026166E">
      <w:pPr>
        <w:pStyle w:val="PL"/>
        <w:rPr>
          <w:ins w:id="769" w:author="作者"/>
          <w:snapToGrid w:val="0"/>
        </w:rPr>
      </w:pPr>
      <w:ins w:id="770" w:author="作者">
        <w:r>
          <w:rPr>
            <w:snapToGrid w:val="0"/>
          </w:rPr>
          <w:tab/>
          <w:t>id-resourceStatusReporting,</w:t>
        </w:r>
      </w:ins>
      <w:r w:rsidRPr="005C05F1">
        <w:rPr>
          <w:snapToGrid w:val="0"/>
        </w:rPr>
        <w:tab/>
      </w:r>
    </w:p>
    <w:p w14:paraId="764FDFF0" w14:textId="77777777" w:rsidR="0026166E" w:rsidRDefault="0026166E" w:rsidP="0026166E">
      <w:pPr>
        <w:pStyle w:val="PL"/>
        <w:rPr>
          <w:snapToGrid w:val="0"/>
        </w:rPr>
      </w:pPr>
      <w:ins w:id="771" w:author="作者">
        <w:r>
          <w:rPr>
            <w:snapToGrid w:val="0"/>
          </w:rPr>
          <w:tab/>
        </w:r>
      </w:ins>
      <w:r w:rsidRPr="005C05F1">
        <w:rPr>
          <w:snapToGrid w:val="0"/>
        </w:rPr>
        <w:t>id-privateMessage</w:t>
      </w:r>
    </w:p>
    <w:p w14:paraId="714EE482" w14:textId="77777777" w:rsidR="0026166E" w:rsidRPr="00FA52B0" w:rsidRDefault="0026166E" w:rsidP="0026166E">
      <w:pPr>
        <w:pStyle w:val="PL"/>
        <w:rPr>
          <w:snapToGrid w:val="0"/>
        </w:rPr>
      </w:pPr>
    </w:p>
    <w:p w14:paraId="7AA145D6" w14:textId="77777777" w:rsidR="0026166E" w:rsidRPr="00FA52B0" w:rsidRDefault="0026166E" w:rsidP="0026166E">
      <w:pPr>
        <w:pStyle w:val="PL"/>
        <w:rPr>
          <w:snapToGrid w:val="0"/>
        </w:rPr>
      </w:pPr>
      <w:r w:rsidRPr="00FA52B0">
        <w:rPr>
          <w:snapToGrid w:val="0"/>
        </w:rPr>
        <w:t>FROM E1AP-Constants;</w:t>
      </w:r>
    </w:p>
    <w:p w14:paraId="18011144" w14:textId="77777777" w:rsidR="0026166E" w:rsidRDefault="0026166E" w:rsidP="0026166E">
      <w:pPr>
        <w:rPr>
          <w:lang w:val="en-US"/>
        </w:rPr>
      </w:pPr>
    </w:p>
    <w:p w14:paraId="7C000E2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92CE88F" w14:textId="77777777" w:rsidR="0026166E" w:rsidRPr="00FA52B0" w:rsidRDefault="0026166E" w:rsidP="0026166E">
      <w:pPr>
        <w:pStyle w:val="PL"/>
        <w:spacing w:line="0" w:lineRule="atLeast"/>
        <w:rPr>
          <w:noProof w:val="0"/>
          <w:snapToGrid w:val="0"/>
        </w:rPr>
      </w:pPr>
      <w:r w:rsidRPr="00FA52B0">
        <w:rPr>
          <w:noProof w:val="0"/>
          <w:snapToGrid w:val="0"/>
        </w:rPr>
        <w:t>-- **************************************************************</w:t>
      </w:r>
    </w:p>
    <w:p w14:paraId="3AE27484" w14:textId="77777777" w:rsidR="0026166E" w:rsidRPr="00FA52B0" w:rsidRDefault="0026166E" w:rsidP="0026166E">
      <w:pPr>
        <w:pStyle w:val="PL"/>
        <w:spacing w:line="0" w:lineRule="atLeast"/>
        <w:rPr>
          <w:noProof w:val="0"/>
          <w:snapToGrid w:val="0"/>
        </w:rPr>
      </w:pPr>
      <w:r w:rsidRPr="00FA52B0">
        <w:rPr>
          <w:noProof w:val="0"/>
          <w:snapToGrid w:val="0"/>
        </w:rPr>
        <w:t>--</w:t>
      </w:r>
    </w:p>
    <w:p w14:paraId="1C9CB922"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 List</w:t>
      </w:r>
    </w:p>
    <w:p w14:paraId="43770446" w14:textId="77777777" w:rsidR="0026166E" w:rsidRPr="00FA52B0" w:rsidRDefault="0026166E" w:rsidP="0026166E">
      <w:pPr>
        <w:pStyle w:val="PL"/>
        <w:spacing w:line="0" w:lineRule="atLeast"/>
        <w:rPr>
          <w:noProof w:val="0"/>
          <w:snapToGrid w:val="0"/>
        </w:rPr>
      </w:pPr>
      <w:r w:rsidRPr="00FA52B0">
        <w:rPr>
          <w:noProof w:val="0"/>
          <w:snapToGrid w:val="0"/>
        </w:rPr>
        <w:t>--</w:t>
      </w:r>
    </w:p>
    <w:p w14:paraId="47EBD0BD" w14:textId="77777777" w:rsidR="0026166E" w:rsidRPr="00FA52B0" w:rsidRDefault="0026166E" w:rsidP="0026166E">
      <w:pPr>
        <w:pStyle w:val="PL"/>
        <w:spacing w:line="0" w:lineRule="atLeast"/>
        <w:rPr>
          <w:noProof w:val="0"/>
          <w:snapToGrid w:val="0"/>
        </w:rPr>
      </w:pPr>
      <w:r w:rsidRPr="00FA52B0">
        <w:rPr>
          <w:noProof w:val="0"/>
          <w:snapToGrid w:val="0"/>
        </w:rPr>
        <w:t>-- **************************************************************</w:t>
      </w:r>
    </w:p>
    <w:p w14:paraId="3CB3BE4C" w14:textId="77777777" w:rsidR="0026166E" w:rsidRPr="00FA52B0" w:rsidRDefault="0026166E" w:rsidP="0026166E">
      <w:pPr>
        <w:pStyle w:val="PL"/>
        <w:spacing w:line="0" w:lineRule="atLeast"/>
        <w:rPr>
          <w:noProof w:val="0"/>
          <w:snapToGrid w:val="0"/>
        </w:rPr>
      </w:pPr>
    </w:p>
    <w:p w14:paraId="5698491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E1AP-ELEMENTARY-PROCEDURES-CLASS-1 E1AP-ELEMENTARY-PROCEDURE ::= {</w:t>
      </w:r>
    </w:p>
    <w:p w14:paraId="2B37FAC0" w14:textId="77777777" w:rsidR="0026166E" w:rsidRPr="00FA52B0" w:rsidRDefault="0026166E" w:rsidP="0026166E">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D9B6EF8" w14:textId="77777777" w:rsidR="0026166E" w:rsidRPr="00FA52B0" w:rsidRDefault="0026166E" w:rsidP="0026166E">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EFCE40D" w14:textId="77777777" w:rsidR="0026166E" w:rsidRPr="00FA52B0" w:rsidRDefault="0026166E" w:rsidP="0026166E">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6C5BD42" w14:textId="77777777" w:rsidR="0026166E" w:rsidRPr="00FA52B0" w:rsidRDefault="0026166E" w:rsidP="0026166E">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AFA749B" w14:textId="77777777" w:rsidR="0026166E" w:rsidRPr="00FA52B0" w:rsidRDefault="0026166E" w:rsidP="0026166E">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55819E1" w14:textId="77777777" w:rsidR="0026166E" w:rsidRPr="00FA52B0" w:rsidRDefault="0026166E" w:rsidP="0026166E">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FE58FB9" w14:textId="77777777" w:rsidR="0026166E" w:rsidRPr="00FA52B0" w:rsidRDefault="0026166E" w:rsidP="0026166E">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4C794E2" w14:textId="77777777" w:rsidR="0026166E" w:rsidRPr="00FA52B0" w:rsidRDefault="0026166E" w:rsidP="0026166E">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7A77281" w14:textId="77777777" w:rsidR="0026166E" w:rsidRPr="00FA52B0" w:rsidRDefault="0026166E" w:rsidP="0026166E">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3DE06E85" w14:textId="77777777" w:rsidR="0026166E" w:rsidRDefault="0026166E" w:rsidP="0026166E">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72" w:author="作者">
        <w:r w:rsidRPr="00FA52B0">
          <w:rPr>
            <w:noProof w:val="0"/>
            <w:snapToGrid w:val="0"/>
          </w:rPr>
          <w:delText>,</w:delText>
        </w:r>
      </w:del>
      <w:ins w:id="773" w:author="作者">
        <w:r w:rsidRPr="00FA52B0">
          <w:rPr>
            <w:noProof w:val="0"/>
            <w:snapToGrid w:val="0"/>
          </w:rPr>
          <w:t>|</w:t>
        </w:r>
      </w:ins>
    </w:p>
    <w:p w14:paraId="65FCABDF" w14:textId="77777777" w:rsidR="0026166E" w:rsidRPr="00FA52B0" w:rsidRDefault="0026166E" w:rsidP="0026166E">
      <w:pPr>
        <w:pStyle w:val="PL"/>
        <w:spacing w:line="0" w:lineRule="atLeast"/>
        <w:rPr>
          <w:ins w:id="774" w:author="作者"/>
          <w:noProof w:val="0"/>
          <w:snapToGrid w:val="0"/>
        </w:rPr>
      </w:pPr>
      <w:ins w:id="775" w:author="作者">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295A75C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E6474F6" w14:textId="77777777" w:rsidR="0026166E" w:rsidRPr="00FA52B0" w:rsidRDefault="0026166E" w:rsidP="0026166E">
      <w:pPr>
        <w:pStyle w:val="PL"/>
        <w:spacing w:line="0" w:lineRule="atLeast"/>
        <w:rPr>
          <w:noProof w:val="0"/>
          <w:snapToGrid w:val="0"/>
        </w:rPr>
      </w:pPr>
      <w:r w:rsidRPr="00FA52B0">
        <w:rPr>
          <w:noProof w:val="0"/>
          <w:snapToGrid w:val="0"/>
        </w:rPr>
        <w:t>}</w:t>
      </w:r>
    </w:p>
    <w:p w14:paraId="3EE7C0E8" w14:textId="77777777" w:rsidR="0026166E" w:rsidRPr="00FA52B0" w:rsidRDefault="0026166E" w:rsidP="0026166E">
      <w:pPr>
        <w:pStyle w:val="PL"/>
        <w:spacing w:line="0" w:lineRule="atLeast"/>
        <w:rPr>
          <w:noProof w:val="0"/>
          <w:snapToGrid w:val="0"/>
        </w:rPr>
      </w:pPr>
    </w:p>
    <w:p w14:paraId="5BE05F5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E1AP-ELEMENTARY-PROCEDURES-CLASS-2 E1AP-ELEMENTARY-PROCEDURE ::= {</w:t>
      </w:r>
    </w:p>
    <w:p w14:paraId="49B59ADD" w14:textId="77777777" w:rsidR="0026166E" w:rsidRPr="00FA52B0" w:rsidRDefault="0026166E" w:rsidP="0026166E">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02F477" w14:textId="77777777" w:rsidR="0026166E" w:rsidRPr="00FA52B0" w:rsidRDefault="0026166E" w:rsidP="0026166E">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27694D74" w14:textId="77777777" w:rsidR="0026166E" w:rsidRPr="00FA52B0" w:rsidRDefault="0026166E" w:rsidP="0026166E">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0DCD14EA" w14:textId="77777777" w:rsidR="0026166E" w:rsidRPr="00FA52B0" w:rsidRDefault="0026166E" w:rsidP="0026166E">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FA80A36" w14:textId="77777777" w:rsidR="0026166E" w:rsidRPr="00FA52B0" w:rsidRDefault="0026166E" w:rsidP="0026166E">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C9C6BBF" w14:textId="77777777" w:rsidR="0026166E" w:rsidRPr="00FA52B0" w:rsidRDefault="0026166E" w:rsidP="0026166E">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DE45B8" w14:textId="77777777" w:rsidR="0026166E" w:rsidRPr="00FA52B0" w:rsidRDefault="0026166E" w:rsidP="0026166E">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5257AB1" w14:textId="77777777" w:rsidR="0026166E" w:rsidRPr="00FA52B0" w:rsidRDefault="0026166E" w:rsidP="0026166E">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09E0796C" w14:textId="77777777" w:rsidR="0026166E" w:rsidRPr="00FA52B0" w:rsidRDefault="0026166E" w:rsidP="0026166E">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039EE2A7" w14:textId="77777777" w:rsidR="0026166E" w:rsidRPr="005C05F1" w:rsidRDefault="0026166E" w:rsidP="0026166E">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169DFE9" w14:textId="77777777" w:rsidR="0026166E" w:rsidRDefault="0026166E" w:rsidP="0026166E">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55BFACCF" w14:textId="77777777" w:rsidR="0026166E" w:rsidRDefault="0026166E" w:rsidP="0026166E">
      <w:pPr>
        <w:pStyle w:val="PL"/>
        <w:spacing w:line="0" w:lineRule="atLeast"/>
        <w:rPr>
          <w:ins w:id="776" w:author="作者"/>
          <w:noProof w:val="0"/>
          <w:snapToGrid w:val="0"/>
        </w:rPr>
      </w:pPr>
      <w:ins w:id="777" w:author="作者">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35555FC3" w14:textId="77777777" w:rsidR="0026166E" w:rsidRDefault="0026166E" w:rsidP="0026166E">
      <w:pPr>
        <w:pStyle w:val="PL"/>
        <w:spacing w:line="0" w:lineRule="atLeast"/>
        <w:rPr>
          <w:noProof w:val="0"/>
          <w:snapToGrid w:val="0"/>
        </w:rPr>
      </w:pPr>
      <w:ins w:id="778" w:author="作者">
        <w:r>
          <w:rPr>
            <w:noProof w:val="0"/>
            <w:snapToGrid w:val="0"/>
          </w:rPr>
          <w:tab/>
        </w:r>
      </w:ins>
      <w:r w:rsidRPr="005C05F1">
        <w:rPr>
          <w:noProof w:val="0"/>
          <w:snapToGrid w:val="0"/>
        </w:rPr>
        <w:t>privateMessage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747839F" w14:textId="77777777" w:rsidR="0026166E" w:rsidRPr="00FA52B0" w:rsidRDefault="0026166E" w:rsidP="0026166E">
      <w:pPr>
        <w:pStyle w:val="PL"/>
        <w:spacing w:line="0" w:lineRule="atLeast"/>
        <w:ind w:firstLine="284"/>
        <w:rPr>
          <w:noProof w:val="0"/>
          <w:snapToGrid w:val="0"/>
        </w:rPr>
      </w:pPr>
      <w:r w:rsidRPr="00FA52B0">
        <w:rPr>
          <w:noProof w:val="0"/>
          <w:snapToGrid w:val="0"/>
        </w:rPr>
        <w:t>...</w:t>
      </w:r>
    </w:p>
    <w:p w14:paraId="7D91450C" w14:textId="77777777" w:rsidR="0026166E" w:rsidRPr="00FA52B0" w:rsidRDefault="0026166E" w:rsidP="0026166E">
      <w:pPr>
        <w:pStyle w:val="PL"/>
        <w:spacing w:line="0" w:lineRule="atLeast"/>
        <w:rPr>
          <w:noProof w:val="0"/>
          <w:snapToGrid w:val="0"/>
        </w:rPr>
      </w:pPr>
      <w:r w:rsidRPr="00FA52B0">
        <w:rPr>
          <w:noProof w:val="0"/>
          <w:snapToGrid w:val="0"/>
        </w:rPr>
        <w:t>}</w:t>
      </w:r>
    </w:p>
    <w:p w14:paraId="4912D8D7" w14:textId="77777777" w:rsidR="0026166E" w:rsidRPr="00AF1658" w:rsidRDefault="0026166E" w:rsidP="0026166E">
      <w:pPr>
        <w:rPr>
          <w:rPrChange w:id="779" w:author="作者">
            <w:rPr>
              <w:lang w:val="en-US"/>
            </w:rPr>
          </w:rPrChange>
        </w:rPr>
      </w:pPr>
    </w:p>
    <w:p w14:paraId="731597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E53C3D4" w14:textId="77777777" w:rsidR="0026166E" w:rsidRDefault="0026166E" w:rsidP="0026166E">
      <w:pPr>
        <w:rPr>
          <w:lang w:val="en-US"/>
        </w:rPr>
      </w:pPr>
    </w:p>
    <w:p w14:paraId="0E8C52CB" w14:textId="77777777" w:rsidR="0026166E" w:rsidRPr="00FA52B0" w:rsidRDefault="0026166E" w:rsidP="0026166E">
      <w:pPr>
        <w:pStyle w:val="PL"/>
        <w:spacing w:line="0" w:lineRule="atLeast"/>
        <w:rPr>
          <w:noProof w:val="0"/>
          <w:snapToGrid w:val="0"/>
        </w:rPr>
      </w:pPr>
      <w:r w:rsidRPr="00FA52B0">
        <w:rPr>
          <w:noProof w:val="0"/>
          <w:snapToGrid w:val="0"/>
        </w:rPr>
        <w:t>-- **************************************************************</w:t>
      </w:r>
    </w:p>
    <w:p w14:paraId="3850E0C1" w14:textId="77777777" w:rsidR="0026166E" w:rsidRPr="00FA52B0" w:rsidRDefault="0026166E" w:rsidP="0026166E">
      <w:pPr>
        <w:pStyle w:val="PL"/>
        <w:spacing w:line="0" w:lineRule="atLeast"/>
        <w:rPr>
          <w:noProof w:val="0"/>
          <w:snapToGrid w:val="0"/>
        </w:rPr>
      </w:pPr>
      <w:r w:rsidRPr="00FA52B0">
        <w:rPr>
          <w:noProof w:val="0"/>
          <w:snapToGrid w:val="0"/>
        </w:rPr>
        <w:t>--</w:t>
      </w:r>
    </w:p>
    <w:p w14:paraId="11CB2FFF"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Procedures</w:t>
      </w:r>
    </w:p>
    <w:p w14:paraId="3AFD01FC" w14:textId="77777777" w:rsidR="0026166E" w:rsidRPr="00FA52B0" w:rsidRDefault="0026166E" w:rsidP="0026166E">
      <w:pPr>
        <w:pStyle w:val="PL"/>
        <w:spacing w:line="0" w:lineRule="atLeast"/>
        <w:rPr>
          <w:noProof w:val="0"/>
          <w:snapToGrid w:val="0"/>
        </w:rPr>
      </w:pPr>
      <w:r w:rsidRPr="00FA52B0">
        <w:rPr>
          <w:noProof w:val="0"/>
          <w:snapToGrid w:val="0"/>
        </w:rPr>
        <w:t>--</w:t>
      </w:r>
    </w:p>
    <w:p w14:paraId="1741EACE" w14:textId="77777777" w:rsidR="0026166E" w:rsidRPr="00FA52B0" w:rsidRDefault="0026166E" w:rsidP="0026166E">
      <w:pPr>
        <w:pStyle w:val="PL"/>
        <w:spacing w:line="0" w:lineRule="atLeast"/>
        <w:rPr>
          <w:noProof w:val="0"/>
          <w:snapToGrid w:val="0"/>
        </w:rPr>
      </w:pPr>
      <w:r w:rsidRPr="00FA52B0">
        <w:rPr>
          <w:noProof w:val="0"/>
          <w:snapToGrid w:val="0"/>
        </w:rPr>
        <w:t>-- **************************************************************</w:t>
      </w:r>
    </w:p>
    <w:p w14:paraId="56D99489" w14:textId="77777777" w:rsidR="0026166E" w:rsidRDefault="0026166E" w:rsidP="0026166E">
      <w:pPr>
        <w:rPr>
          <w:lang w:val="en-US"/>
        </w:rPr>
      </w:pPr>
    </w:p>
    <w:p w14:paraId="7424325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BAC4D5C" w14:textId="77777777" w:rsidR="0026166E" w:rsidRPr="00FA52B0" w:rsidRDefault="0026166E" w:rsidP="0026166E">
      <w:pPr>
        <w:pStyle w:val="PL"/>
      </w:pPr>
    </w:p>
    <w:p w14:paraId="0C2091C6" w14:textId="77777777" w:rsidR="0026166E" w:rsidRPr="00FA52B0" w:rsidRDefault="0026166E" w:rsidP="0026166E">
      <w:pPr>
        <w:pStyle w:val="PL"/>
        <w:spacing w:line="0" w:lineRule="atLeast"/>
        <w:rPr>
          <w:ins w:id="780" w:author="作者"/>
          <w:noProof w:val="0"/>
        </w:rPr>
      </w:pPr>
      <w:ins w:id="781" w:author="作者">
        <w:r>
          <w:rPr>
            <w:noProof w:val="0"/>
          </w:rPr>
          <w:t>resourceStatusReportingInitiation</w:t>
        </w:r>
        <w:r w:rsidRPr="00FA52B0">
          <w:rPr>
            <w:noProof w:val="0"/>
          </w:rPr>
          <w:t xml:space="preserve"> E1AP-ELEMENTARY-PROCEDURE ::= {</w:t>
        </w:r>
      </w:ins>
    </w:p>
    <w:p w14:paraId="58851A1E" w14:textId="77777777" w:rsidR="0026166E" w:rsidRPr="00FA52B0" w:rsidRDefault="0026166E" w:rsidP="0026166E">
      <w:pPr>
        <w:pStyle w:val="PL"/>
        <w:spacing w:line="0" w:lineRule="atLeast"/>
        <w:rPr>
          <w:ins w:id="782" w:author="作者"/>
          <w:noProof w:val="0"/>
        </w:rPr>
      </w:pPr>
      <w:ins w:id="783" w:author="作者">
        <w:r w:rsidRPr="00FA52B0">
          <w:rPr>
            <w:noProof w:val="0"/>
          </w:rPr>
          <w:tab/>
          <w:t>INITIATING MESSAGE</w:t>
        </w:r>
        <w:r w:rsidRPr="00FA52B0">
          <w:rPr>
            <w:noProof w:val="0"/>
          </w:rPr>
          <w:tab/>
        </w:r>
        <w:r w:rsidRPr="00FA52B0">
          <w:rPr>
            <w:noProof w:val="0"/>
          </w:rPr>
          <w:tab/>
        </w:r>
        <w:r>
          <w:rPr>
            <w:noProof w:val="0"/>
          </w:rPr>
          <w:t>ResourceStatusRequest</w:t>
        </w:r>
      </w:ins>
    </w:p>
    <w:p w14:paraId="0547CBCA" w14:textId="77777777" w:rsidR="0026166E" w:rsidRPr="00FA52B0" w:rsidRDefault="0026166E" w:rsidP="0026166E">
      <w:pPr>
        <w:pStyle w:val="PL"/>
        <w:spacing w:line="0" w:lineRule="atLeast"/>
        <w:rPr>
          <w:ins w:id="784" w:author="作者"/>
          <w:noProof w:val="0"/>
        </w:rPr>
      </w:pPr>
      <w:ins w:id="785" w:author="作者">
        <w:r w:rsidRPr="00FA52B0">
          <w:rPr>
            <w:noProof w:val="0"/>
          </w:rPr>
          <w:tab/>
          <w:t>SUCCESSFUL OUTCOME</w:t>
        </w:r>
        <w:r w:rsidRPr="00FA52B0">
          <w:rPr>
            <w:noProof w:val="0"/>
          </w:rPr>
          <w:tab/>
        </w:r>
        <w:r w:rsidRPr="00FA52B0">
          <w:rPr>
            <w:noProof w:val="0"/>
          </w:rPr>
          <w:tab/>
        </w:r>
        <w:r>
          <w:rPr>
            <w:noProof w:val="0"/>
          </w:rPr>
          <w:t>ResourceStatusResponse</w:t>
        </w:r>
      </w:ins>
    </w:p>
    <w:p w14:paraId="2E61C486" w14:textId="77777777" w:rsidR="0026166E" w:rsidRPr="00FA52B0" w:rsidRDefault="0026166E" w:rsidP="0026166E">
      <w:pPr>
        <w:pStyle w:val="PL"/>
        <w:spacing w:line="0" w:lineRule="atLeast"/>
        <w:rPr>
          <w:ins w:id="786" w:author="作者"/>
          <w:noProof w:val="0"/>
        </w:rPr>
      </w:pPr>
      <w:ins w:id="787" w:author="作者">
        <w:r w:rsidRPr="00FA52B0">
          <w:rPr>
            <w:noProof w:val="0"/>
          </w:rPr>
          <w:tab/>
          <w:t>UNSUCCESSFUL OUTCOME</w:t>
        </w:r>
        <w:r w:rsidRPr="00FA52B0">
          <w:rPr>
            <w:noProof w:val="0"/>
          </w:rPr>
          <w:tab/>
        </w:r>
        <w:r>
          <w:rPr>
            <w:noProof w:val="0"/>
          </w:rPr>
          <w:t>ResourceStatusFailure</w:t>
        </w:r>
      </w:ins>
    </w:p>
    <w:p w14:paraId="77BD0EBC" w14:textId="77777777" w:rsidR="0026166E" w:rsidRPr="00FA52B0" w:rsidRDefault="0026166E" w:rsidP="0026166E">
      <w:pPr>
        <w:pStyle w:val="PL"/>
        <w:spacing w:line="0" w:lineRule="atLeast"/>
        <w:rPr>
          <w:ins w:id="788" w:author="作者"/>
          <w:noProof w:val="0"/>
        </w:rPr>
      </w:pPr>
      <w:ins w:id="789" w:author="作者">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resourceStatusReportingInitiation</w:t>
        </w:r>
      </w:ins>
    </w:p>
    <w:p w14:paraId="2AEB3C22" w14:textId="77777777" w:rsidR="0026166E" w:rsidRPr="00FA52B0" w:rsidRDefault="0026166E" w:rsidP="0026166E">
      <w:pPr>
        <w:pStyle w:val="PL"/>
        <w:spacing w:line="0" w:lineRule="atLeast"/>
        <w:rPr>
          <w:ins w:id="790" w:author="作者"/>
          <w:noProof w:val="0"/>
        </w:rPr>
      </w:pPr>
      <w:ins w:id="791" w:author="作者">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1D6EA551" w14:textId="77777777" w:rsidR="0026166E" w:rsidRPr="00FA52B0" w:rsidRDefault="0026166E" w:rsidP="0026166E">
      <w:pPr>
        <w:pStyle w:val="PL"/>
        <w:spacing w:line="0" w:lineRule="atLeast"/>
        <w:rPr>
          <w:ins w:id="792" w:author="作者"/>
          <w:noProof w:val="0"/>
        </w:rPr>
      </w:pPr>
      <w:ins w:id="793" w:author="作者">
        <w:r w:rsidRPr="00FA52B0">
          <w:rPr>
            <w:noProof w:val="0"/>
          </w:rPr>
          <w:t>}</w:t>
        </w:r>
      </w:ins>
    </w:p>
    <w:p w14:paraId="38C8DA69" w14:textId="77777777" w:rsidR="0026166E" w:rsidRDefault="0026166E" w:rsidP="0026166E">
      <w:pPr>
        <w:rPr>
          <w:ins w:id="794" w:author="作者"/>
          <w:lang w:val="en-US"/>
        </w:rPr>
      </w:pPr>
    </w:p>
    <w:p w14:paraId="0C6FBAA6" w14:textId="77777777" w:rsidR="0026166E" w:rsidRPr="00FA52B0" w:rsidRDefault="0026166E" w:rsidP="0026166E">
      <w:pPr>
        <w:pStyle w:val="PL"/>
        <w:spacing w:line="0" w:lineRule="atLeast"/>
        <w:rPr>
          <w:ins w:id="795" w:author="作者"/>
          <w:noProof w:val="0"/>
        </w:rPr>
      </w:pPr>
      <w:ins w:id="796" w:author="作者">
        <w:r>
          <w:rPr>
            <w:noProof w:val="0"/>
          </w:rPr>
          <w:t>resourceStatusReporting</w:t>
        </w:r>
        <w:r w:rsidRPr="00FA52B0">
          <w:rPr>
            <w:noProof w:val="0"/>
          </w:rPr>
          <w:t xml:space="preserve"> E1AP-ELEMENTARY-PROCEDURE ::= {</w:t>
        </w:r>
      </w:ins>
    </w:p>
    <w:p w14:paraId="3558373D" w14:textId="77777777" w:rsidR="0026166E" w:rsidRPr="00FA52B0" w:rsidRDefault="0026166E" w:rsidP="0026166E">
      <w:pPr>
        <w:pStyle w:val="PL"/>
        <w:spacing w:line="0" w:lineRule="atLeast"/>
        <w:rPr>
          <w:ins w:id="797" w:author="作者"/>
          <w:noProof w:val="0"/>
        </w:rPr>
      </w:pPr>
      <w:ins w:id="798" w:author="作者">
        <w:r w:rsidRPr="00FA52B0">
          <w:rPr>
            <w:noProof w:val="0"/>
          </w:rPr>
          <w:tab/>
          <w:t>INITIATING MESSAGE</w:t>
        </w:r>
        <w:r w:rsidRPr="00FA52B0">
          <w:rPr>
            <w:noProof w:val="0"/>
          </w:rPr>
          <w:tab/>
        </w:r>
        <w:r w:rsidRPr="00FA52B0">
          <w:rPr>
            <w:noProof w:val="0"/>
          </w:rPr>
          <w:tab/>
        </w:r>
        <w:r>
          <w:rPr>
            <w:noProof w:val="0"/>
          </w:rPr>
          <w:t>ResourceStatusUpdate</w:t>
        </w:r>
      </w:ins>
    </w:p>
    <w:p w14:paraId="144BFD33" w14:textId="77777777" w:rsidR="0026166E" w:rsidRPr="00FA52B0" w:rsidRDefault="0026166E" w:rsidP="0026166E">
      <w:pPr>
        <w:pStyle w:val="PL"/>
        <w:spacing w:line="0" w:lineRule="atLeast"/>
        <w:rPr>
          <w:ins w:id="799" w:author="作者"/>
          <w:noProof w:val="0"/>
        </w:rPr>
      </w:pPr>
      <w:ins w:id="800" w:author="作者">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423D3F6E" w14:textId="77777777" w:rsidR="0026166E" w:rsidRPr="00FA52B0" w:rsidRDefault="0026166E" w:rsidP="0026166E">
      <w:pPr>
        <w:pStyle w:val="PL"/>
        <w:spacing w:line="0" w:lineRule="atLeast"/>
        <w:rPr>
          <w:ins w:id="801" w:author="作者"/>
          <w:noProof w:val="0"/>
        </w:rPr>
      </w:pPr>
      <w:ins w:id="802" w:author="作者">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ignore</w:t>
        </w:r>
      </w:ins>
    </w:p>
    <w:p w14:paraId="42B737C0" w14:textId="77777777" w:rsidR="0026166E" w:rsidRPr="00AF1658" w:rsidRDefault="0026166E">
      <w:pPr>
        <w:pStyle w:val="PL"/>
        <w:spacing w:line="0" w:lineRule="atLeast"/>
        <w:rPr>
          <w:rPrChange w:id="803" w:author="作者">
            <w:rPr>
              <w:lang w:val="en-US"/>
            </w:rPr>
          </w:rPrChange>
        </w:rPr>
        <w:pPrChange w:id="804" w:author="作者">
          <w:pPr/>
        </w:pPrChange>
      </w:pPr>
      <w:ins w:id="805" w:author="作者">
        <w:r w:rsidRPr="00FA52B0">
          <w:rPr>
            <w:noProof w:val="0"/>
          </w:rPr>
          <w:t>}</w:t>
        </w:r>
      </w:ins>
    </w:p>
    <w:p w14:paraId="09E2A3F5" w14:textId="77777777" w:rsidR="0026166E" w:rsidRDefault="0026166E" w:rsidP="0026166E">
      <w:pPr>
        <w:pStyle w:val="PL"/>
      </w:pPr>
    </w:p>
    <w:p w14:paraId="56B8B45C" w14:textId="77777777" w:rsidR="0026166E" w:rsidRPr="00FA52B0" w:rsidRDefault="0026166E" w:rsidP="0026166E">
      <w:pPr>
        <w:pStyle w:val="PL"/>
      </w:pPr>
    </w:p>
    <w:p w14:paraId="06EC1CC5"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1861E6" w14:textId="77777777" w:rsidR="0026166E" w:rsidRPr="00FA52B0" w:rsidRDefault="0026166E" w:rsidP="0026166E">
      <w:pPr>
        <w:pStyle w:val="Heading3"/>
      </w:pPr>
      <w:bookmarkStart w:id="806" w:name="_Toc20955683"/>
      <w:bookmarkStart w:id="807" w:name="_Toc29461015"/>
      <w:r w:rsidRPr="00FA52B0">
        <w:t>9.4.4</w:t>
      </w:r>
      <w:r w:rsidRPr="00FA52B0">
        <w:tab/>
        <w:t>PDU Definitions</w:t>
      </w:r>
      <w:bookmarkEnd w:id="806"/>
      <w:bookmarkEnd w:id="807"/>
    </w:p>
    <w:p w14:paraId="61706E19" w14:textId="77777777" w:rsidR="0026166E" w:rsidRPr="00FA52B0" w:rsidRDefault="0026166E" w:rsidP="0026166E">
      <w:pPr>
        <w:pStyle w:val="PL"/>
        <w:spacing w:line="0" w:lineRule="atLeast"/>
        <w:rPr>
          <w:noProof w:val="0"/>
          <w:snapToGrid w:val="0"/>
        </w:rPr>
      </w:pPr>
      <w:r w:rsidRPr="00FA52B0">
        <w:rPr>
          <w:noProof w:val="0"/>
          <w:snapToGrid w:val="0"/>
        </w:rPr>
        <w:t>-- **************************************************************</w:t>
      </w:r>
    </w:p>
    <w:p w14:paraId="313CA21B" w14:textId="77777777" w:rsidR="0026166E" w:rsidRPr="00FA52B0" w:rsidRDefault="0026166E" w:rsidP="0026166E">
      <w:pPr>
        <w:pStyle w:val="PL"/>
        <w:spacing w:line="0" w:lineRule="atLeast"/>
        <w:rPr>
          <w:noProof w:val="0"/>
          <w:snapToGrid w:val="0"/>
        </w:rPr>
      </w:pPr>
      <w:r w:rsidRPr="00FA52B0">
        <w:rPr>
          <w:noProof w:val="0"/>
          <w:snapToGrid w:val="0"/>
        </w:rPr>
        <w:t>--</w:t>
      </w:r>
    </w:p>
    <w:p w14:paraId="7E23A44C" w14:textId="77777777" w:rsidR="0026166E" w:rsidRPr="00FA52B0" w:rsidRDefault="0026166E" w:rsidP="0026166E">
      <w:pPr>
        <w:pStyle w:val="PL"/>
        <w:spacing w:line="0" w:lineRule="atLeast"/>
        <w:outlineLvl w:val="3"/>
        <w:rPr>
          <w:noProof w:val="0"/>
          <w:snapToGrid w:val="0"/>
        </w:rPr>
      </w:pPr>
      <w:r w:rsidRPr="00FA52B0">
        <w:rPr>
          <w:noProof w:val="0"/>
          <w:snapToGrid w:val="0"/>
        </w:rPr>
        <w:t>-- PDU definitions for E1AP</w:t>
      </w:r>
    </w:p>
    <w:p w14:paraId="3862E42E" w14:textId="77777777" w:rsidR="0026166E" w:rsidRPr="00FA52B0" w:rsidRDefault="0026166E" w:rsidP="0026166E">
      <w:pPr>
        <w:pStyle w:val="PL"/>
        <w:spacing w:line="0" w:lineRule="atLeast"/>
        <w:rPr>
          <w:noProof w:val="0"/>
          <w:snapToGrid w:val="0"/>
        </w:rPr>
      </w:pPr>
      <w:r w:rsidRPr="00FA52B0">
        <w:rPr>
          <w:noProof w:val="0"/>
          <w:snapToGrid w:val="0"/>
        </w:rPr>
        <w:t>--</w:t>
      </w:r>
    </w:p>
    <w:p w14:paraId="44D89A31" w14:textId="77777777" w:rsidR="0026166E" w:rsidRPr="00FA52B0" w:rsidRDefault="0026166E" w:rsidP="0026166E">
      <w:pPr>
        <w:pStyle w:val="PL"/>
        <w:spacing w:line="0" w:lineRule="atLeast"/>
        <w:rPr>
          <w:noProof w:val="0"/>
          <w:snapToGrid w:val="0"/>
        </w:rPr>
      </w:pPr>
      <w:r w:rsidRPr="00FA52B0">
        <w:rPr>
          <w:noProof w:val="0"/>
          <w:snapToGrid w:val="0"/>
        </w:rPr>
        <w:t>-- **************************************************************</w:t>
      </w:r>
    </w:p>
    <w:p w14:paraId="44A02FB4" w14:textId="77777777" w:rsidR="0026166E" w:rsidRDefault="0026166E" w:rsidP="0026166E">
      <w:pPr>
        <w:rPr>
          <w:lang w:val="en-US"/>
        </w:rPr>
      </w:pPr>
    </w:p>
    <w:p w14:paraId="5052E76E"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785350A" w14:textId="77777777" w:rsidR="0026166E" w:rsidRPr="00FA52B0" w:rsidRDefault="0026166E" w:rsidP="0026166E">
      <w:pPr>
        <w:pStyle w:val="PL"/>
      </w:pPr>
    </w:p>
    <w:p w14:paraId="6C507E72" w14:textId="77777777" w:rsidR="0026166E" w:rsidRPr="005C05F1" w:rsidRDefault="0026166E" w:rsidP="0026166E">
      <w:pPr>
        <w:pStyle w:val="PL"/>
        <w:spacing w:line="0" w:lineRule="atLeast"/>
        <w:rPr>
          <w:noProof w:val="0"/>
          <w:snapToGrid w:val="0"/>
        </w:rPr>
      </w:pPr>
      <w:r w:rsidRPr="005C05F1">
        <w:rPr>
          <w:noProof w:val="0"/>
          <w:snapToGrid w:val="0"/>
        </w:rPr>
        <w:tab/>
        <w:t>RANUEID,</w:t>
      </w:r>
    </w:p>
    <w:p w14:paraId="670FD5FF" w14:textId="77777777" w:rsidR="0026166E" w:rsidRPr="005C05F1" w:rsidRDefault="0026166E" w:rsidP="0026166E">
      <w:pPr>
        <w:pStyle w:val="PL"/>
        <w:spacing w:line="0" w:lineRule="atLeast"/>
        <w:rPr>
          <w:noProof w:val="0"/>
          <w:snapToGrid w:val="0"/>
        </w:rPr>
      </w:pPr>
      <w:r w:rsidRPr="005C05F1">
        <w:rPr>
          <w:noProof w:val="0"/>
          <w:snapToGrid w:val="0"/>
        </w:rPr>
        <w:tab/>
        <w:t>GNB-DU-ID,</w:t>
      </w:r>
    </w:p>
    <w:p w14:paraId="659177C5" w14:textId="77777777" w:rsidR="0026166E" w:rsidRPr="005C05F1" w:rsidRDefault="0026166E" w:rsidP="0026166E">
      <w:pPr>
        <w:pStyle w:val="PL"/>
        <w:spacing w:line="0" w:lineRule="atLeast"/>
        <w:rPr>
          <w:noProof w:val="0"/>
          <w:snapToGrid w:val="0"/>
        </w:rPr>
      </w:pPr>
      <w:r w:rsidRPr="005C05F1">
        <w:rPr>
          <w:noProof w:val="0"/>
          <w:snapToGrid w:val="0"/>
        </w:rPr>
        <w:tab/>
        <w:t>TraceID,</w:t>
      </w:r>
    </w:p>
    <w:p w14:paraId="18AC9C22" w14:textId="77777777" w:rsidR="0026166E" w:rsidRPr="005C05F1" w:rsidRDefault="0026166E" w:rsidP="0026166E">
      <w:pPr>
        <w:pStyle w:val="PL"/>
        <w:spacing w:line="0" w:lineRule="atLeast"/>
        <w:rPr>
          <w:noProof w:val="0"/>
          <w:snapToGrid w:val="0"/>
        </w:rPr>
      </w:pPr>
      <w:r w:rsidRPr="005C05F1">
        <w:rPr>
          <w:noProof w:val="0"/>
          <w:snapToGrid w:val="0"/>
        </w:rPr>
        <w:tab/>
        <w:t>TraceActivation,</w:t>
      </w:r>
    </w:p>
    <w:p w14:paraId="30EE767B" w14:textId="77777777" w:rsidR="0026166E" w:rsidRPr="005C05F1" w:rsidRDefault="0026166E" w:rsidP="0026166E">
      <w:pPr>
        <w:pStyle w:val="PL"/>
        <w:spacing w:line="0" w:lineRule="atLeast"/>
        <w:rPr>
          <w:noProof w:val="0"/>
          <w:snapToGrid w:val="0"/>
        </w:rPr>
      </w:pPr>
      <w:r w:rsidRPr="005C05F1">
        <w:rPr>
          <w:noProof w:val="0"/>
          <w:snapToGrid w:val="0"/>
        </w:rPr>
        <w:tab/>
        <w:t>SubscriberProfileIDforRFP,</w:t>
      </w:r>
    </w:p>
    <w:p w14:paraId="47441404" w14:textId="77777777" w:rsidR="0026166E" w:rsidRPr="005C05F1" w:rsidRDefault="0026166E" w:rsidP="0026166E">
      <w:pPr>
        <w:pStyle w:val="PL"/>
        <w:spacing w:line="0" w:lineRule="atLeast"/>
        <w:rPr>
          <w:noProof w:val="0"/>
          <w:snapToGrid w:val="0"/>
        </w:rPr>
      </w:pPr>
      <w:r w:rsidRPr="005C05F1">
        <w:rPr>
          <w:noProof w:val="0"/>
          <w:snapToGrid w:val="0"/>
        </w:rPr>
        <w:tab/>
        <w:t>AdditionalRRMPriorityIndex,</w:t>
      </w:r>
    </w:p>
    <w:p w14:paraId="19C0B44C" w14:textId="77777777" w:rsidR="0026166E" w:rsidRPr="005C05F1" w:rsidRDefault="0026166E" w:rsidP="0026166E">
      <w:pPr>
        <w:pStyle w:val="PL"/>
        <w:spacing w:line="0" w:lineRule="atLeast"/>
        <w:rPr>
          <w:noProof w:val="0"/>
          <w:snapToGrid w:val="0"/>
        </w:rPr>
      </w:pPr>
      <w:r w:rsidRPr="005C05F1">
        <w:rPr>
          <w:noProof w:val="0"/>
          <w:snapToGrid w:val="0"/>
        </w:rPr>
        <w:tab/>
        <w:t>RetainabilityMeasurementsInfo,</w:t>
      </w:r>
    </w:p>
    <w:p w14:paraId="10D18F18" w14:textId="77777777" w:rsidR="0026166E" w:rsidRDefault="0026166E" w:rsidP="0026166E">
      <w:pPr>
        <w:pStyle w:val="PL"/>
        <w:spacing w:line="0" w:lineRule="atLeast"/>
        <w:rPr>
          <w:noProof w:val="0"/>
          <w:snapToGrid w:val="0"/>
        </w:rPr>
      </w:pPr>
      <w:r w:rsidRPr="005C05F1">
        <w:rPr>
          <w:noProof w:val="0"/>
          <w:snapToGrid w:val="0"/>
        </w:rPr>
        <w:tab/>
        <w:t>Transport-Layer-Address-Info</w:t>
      </w:r>
      <w:ins w:id="808" w:author="作者">
        <w:r>
          <w:rPr>
            <w:noProof w:val="0"/>
            <w:snapToGrid w:val="0"/>
          </w:rPr>
          <w:t>,</w:t>
        </w:r>
      </w:ins>
    </w:p>
    <w:p w14:paraId="526B4A22" w14:textId="77777777" w:rsidR="0026166E" w:rsidRPr="003C04E1" w:rsidRDefault="0026166E" w:rsidP="0026166E">
      <w:pPr>
        <w:pStyle w:val="PL"/>
        <w:spacing w:line="0" w:lineRule="atLeast"/>
        <w:rPr>
          <w:del w:id="809" w:author="作者"/>
        </w:rPr>
      </w:pPr>
      <w:del w:id="810" w:author="作者">
        <w:r>
          <w:rPr>
            <w:noProof w:val="0"/>
            <w:snapToGrid w:val="0"/>
          </w:rPr>
          <w:tab/>
        </w:r>
      </w:del>
    </w:p>
    <w:p w14:paraId="7907DFF3" w14:textId="77777777" w:rsidR="0026166E" w:rsidRDefault="0026166E" w:rsidP="0026166E">
      <w:pPr>
        <w:pStyle w:val="PL"/>
        <w:spacing w:line="0" w:lineRule="atLeast"/>
        <w:rPr>
          <w:ins w:id="811" w:author="作者"/>
        </w:rPr>
      </w:pPr>
      <w:ins w:id="812" w:author="作者">
        <w:r>
          <w:rPr>
            <w:noProof w:val="0"/>
            <w:snapToGrid w:val="0"/>
          </w:rPr>
          <w:tab/>
        </w:r>
        <w:r>
          <w:t>HW-CapacityIndicator,</w:t>
        </w:r>
      </w:ins>
    </w:p>
    <w:p w14:paraId="3E27792B" w14:textId="77777777" w:rsidR="0026166E" w:rsidRDefault="0026166E" w:rsidP="0026166E">
      <w:pPr>
        <w:pStyle w:val="PL"/>
        <w:spacing w:line="0" w:lineRule="atLeast"/>
        <w:rPr>
          <w:ins w:id="813" w:author="作者"/>
          <w:noProof w:val="0"/>
          <w:snapToGrid w:val="0"/>
        </w:rPr>
      </w:pPr>
      <w:ins w:id="814" w:author="作者">
        <w:r>
          <w:tab/>
        </w:r>
        <w:r w:rsidRPr="00777067">
          <w:rPr>
            <w:noProof w:val="0"/>
            <w:snapToGrid w:val="0"/>
          </w:rPr>
          <w:t>Re</w:t>
        </w:r>
        <w:r>
          <w:rPr>
            <w:noProof w:val="0"/>
            <w:snapToGrid w:val="0"/>
          </w:rPr>
          <w:t>gistrationRequest,</w:t>
        </w:r>
      </w:ins>
    </w:p>
    <w:p w14:paraId="0B604542" w14:textId="77777777" w:rsidR="0026166E" w:rsidRDefault="0026166E" w:rsidP="0026166E">
      <w:pPr>
        <w:pStyle w:val="PL"/>
        <w:spacing w:line="0" w:lineRule="atLeast"/>
        <w:rPr>
          <w:ins w:id="815" w:author="作者"/>
          <w:noProof w:val="0"/>
          <w:snapToGrid w:val="0"/>
        </w:rPr>
      </w:pPr>
      <w:ins w:id="816" w:author="作者">
        <w:r>
          <w:rPr>
            <w:noProof w:val="0"/>
            <w:snapToGrid w:val="0"/>
          </w:rPr>
          <w:tab/>
        </w:r>
        <w:r w:rsidRPr="00777067">
          <w:rPr>
            <w:noProof w:val="0"/>
            <w:snapToGrid w:val="0"/>
          </w:rPr>
          <w:t>ReportCharacteristics</w:t>
        </w:r>
        <w:r>
          <w:rPr>
            <w:noProof w:val="0"/>
            <w:snapToGrid w:val="0"/>
          </w:rPr>
          <w:t>,</w:t>
        </w:r>
      </w:ins>
    </w:p>
    <w:p w14:paraId="074DB844" w14:textId="77777777" w:rsidR="0026166E" w:rsidRDefault="0026166E" w:rsidP="0026166E">
      <w:pPr>
        <w:pStyle w:val="PL"/>
        <w:spacing w:line="0" w:lineRule="atLeast"/>
        <w:rPr>
          <w:ins w:id="817" w:author="作者"/>
          <w:noProof w:val="0"/>
          <w:snapToGrid w:val="0"/>
        </w:rPr>
      </w:pPr>
      <w:ins w:id="818" w:author="作者">
        <w:r>
          <w:rPr>
            <w:noProof w:val="0"/>
            <w:snapToGrid w:val="0"/>
          </w:rPr>
          <w:tab/>
        </w:r>
        <w:r w:rsidRPr="00616215">
          <w:rPr>
            <w:noProof w:val="0"/>
            <w:snapToGrid w:val="0"/>
          </w:rPr>
          <w:t>Report</w:t>
        </w:r>
        <w:r>
          <w:rPr>
            <w:noProof w:val="0"/>
            <w:snapToGrid w:val="0"/>
          </w:rPr>
          <w:t>ingPeriodicity,</w:t>
        </w:r>
      </w:ins>
    </w:p>
    <w:p w14:paraId="4BA2C086" w14:textId="77777777" w:rsidR="0026166E" w:rsidRDefault="0026166E" w:rsidP="0026166E">
      <w:pPr>
        <w:pStyle w:val="PL"/>
        <w:spacing w:line="0" w:lineRule="atLeast"/>
        <w:rPr>
          <w:ins w:id="819" w:author="作者"/>
        </w:rPr>
      </w:pPr>
      <w:ins w:id="820" w:author="作者">
        <w:r>
          <w:rPr>
            <w:noProof w:val="0"/>
            <w:snapToGrid w:val="0"/>
          </w:rPr>
          <w:tab/>
        </w:r>
        <w:r w:rsidRPr="00FA52B0">
          <w:t>T</w:t>
        </w:r>
        <w:r>
          <w:t>NL-AvailableCapacityIndicator,</w:t>
        </w:r>
      </w:ins>
    </w:p>
    <w:p w14:paraId="3DC0BAE2" w14:textId="77777777" w:rsidR="0026166E" w:rsidRPr="003C04E1" w:rsidRDefault="0026166E" w:rsidP="0026166E">
      <w:pPr>
        <w:pStyle w:val="PL"/>
        <w:spacing w:line="0" w:lineRule="atLeast"/>
        <w:rPr>
          <w:ins w:id="821" w:author="作者"/>
        </w:rPr>
      </w:pPr>
      <w:ins w:id="822" w:author="作者">
        <w:r>
          <w:tab/>
          <w:t>SliceMeasurementResultList</w:t>
        </w:r>
      </w:ins>
    </w:p>
    <w:p w14:paraId="25CE40A7" w14:textId="77777777" w:rsidR="0026166E" w:rsidRPr="00FA52B0" w:rsidRDefault="0026166E" w:rsidP="0026166E">
      <w:pPr>
        <w:pStyle w:val="PL"/>
        <w:spacing w:line="0" w:lineRule="atLeast"/>
        <w:rPr>
          <w:noProof w:val="0"/>
          <w:snapToGrid w:val="0"/>
        </w:rPr>
      </w:pPr>
    </w:p>
    <w:p w14:paraId="74930442" w14:textId="77777777" w:rsidR="0026166E" w:rsidRDefault="0026166E" w:rsidP="0026166E">
      <w:pPr>
        <w:pStyle w:val="PL"/>
        <w:spacing w:line="0" w:lineRule="atLeast"/>
        <w:rPr>
          <w:noProof w:val="0"/>
          <w:snapToGrid w:val="0"/>
        </w:rPr>
      </w:pPr>
      <w:r w:rsidRPr="00FA52B0">
        <w:rPr>
          <w:noProof w:val="0"/>
          <w:snapToGrid w:val="0"/>
        </w:rPr>
        <w:t>FROM E1AP-IEs</w:t>
      </w:r>
    </w:p>
    <w:p w14:paraId="47173DA7" w14:textId="77777777" w:rsidR="0026166E" w:rsidRDefault="0026166E" w:rsidP="0026166E">
      <w:pPr>
        <w:pStyle w:val="PL"/>
        <w:spacing w:line="0" w:lineRule="atLeast"/>
        <w:rPr>
          <w:noProof w:val="0"/>
          <w:snapToGrid w:val="0"/>
        </w:rPr>
      </w:pPr>
    </w:p>
    <w:p w14:paraId="61A51C3D" w14:textId="77777777" w:rsidR="0026166E" w:rsidRPr="00FA52B0" w:rsidRDefault="0026166E" w:rsidP="0026166E">
      <w:pPr>
        <w:pStyle w:val="PL"/>
        <w:spacing w:line="0" w:lineRule="atLeast"/>
        <w:rPr>
          <w:noProof w:val="0"/>
          <w:snapToGrid w:val="0"/>
        </w:rPr>
      </w:pPr>
    </w:p>
    <w:p w14:paraId="1639319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2F669D" w14:textId="77777777" w:rsidR="0026166E" w:rsidRPr="009040C2" w:rsidRDefault="0026166E" w:rsidP="0026166E">
      <w:pPr>
        <w:pStyle w:val="PL"/>
        <w:spacing w:line="0" w:lineRule="atLeast"/>
        <w:rPr>
          <w:noProof w:val="0"/>
          <w:snapToGrid w:val="0"/>
        </w:rPr>
      </w:pPr>
      <w:r w:rsidRPr="00E2262E">
        <w:rPr>
          <w:noProof w:val="0"/>
          <w:snapToGrid w:val="0"/>
        </w:rPr>
        <w:tab/>
      </w:r>
      <w:r w:rsidRPr="009040C2">
        <w:rPr>
          <w:noProof w:val="0"/>
          <w:snapToGrid w:val="0"/>
        </w:rPr>
        <w:t>id-RetainabilityMeasurementsInfo,</w:t>
      </w:r>
    </w:p>
    <w:p w14:paraId="54804DD4" w14:textId="77777777" w:rsidR="0026166E" w:rsidRDefault="0026166E" w:rsidP="0026166E">
      <w:pPr>
        <w:pStyle w:val="PL"/>
        <w:spacing w:line="0" w:lineRule="atLeast"/>
        <w:rPr>
          <w:noProof w:val="0"/>
          <w:snapToGrid w:val="0"/>
        </w:rPr>
      </w:pPr>
      <w:r w:rsidRPr="009040C2">
        <w:rPr>
          <w:noProof w:val="0"/>
          <w:snapToGrid w:val="0"/>
        </w:rPr>
        <w:tab/>
        <w:t>id-Transport-Layer-Address-Info,</w:t>
      </w:r>
    </w:p>
    <w:p w14:paraId="5936B214" w14:textId="77777777" w:rsidR="0026166E" w:rsidRDefault="0026166E" w:rsidP="0026166E">
      <w:pPr>
        <w:pStyle w:val="PL"/>
        <w:spacing w:line="0" w:lineRule="atLeast"/>
        <w:rPr>
          <w:ins w:id="823" w:author="作者"/>
          <w:snapToGrid w:val="0"/>
        </w:rPr>
      </w:pPr>
      <w:ins w:id="824" w:author="作者">
        <w:r>
          <w:rPr>
            <w:noProof w:val="0"/>
            <w:snapToGrid w:val="0"/>
          </w:rPr>
          <w:tab/>
        </w:r>
        <w:r w:rsidRPr="00FA52B0">
          <w:rPr>
            <w:snapToGrid w:val="0"/>
          </w:rPr>
          <w:t>id-</w:t>
        </w:r>
        <w:r>
          <w:rPr>
            <w:snapToGrid w:val="0"/>
          </w:rPr>
          <w:t>gNB-CU-CP-Measurement-ID,</w:t>
        </w:r>
      </w:ins>
    </w:p>
    <w:p w14:paraId="225A90F8" w14:textId="77777777" w:rsidR="0026166E" w:rsidRDefault="0026166E" w:rsidP="0026166E">
      <w:pPr>
        <w:pStyle w:val="PL"/>
        <w:spacing w:line="0" w:lineRule="atLeast"/>
        <w:rPr>
          <w:ins w:id="825" w:author="作者"/>
          <w:snapToGrid w:val="0"/>
        </w:rPr>
      </w:pPr>
      <w:ins w:id="826" w:author="作者">
        <w:r>
          <w:rPr>
            <w:snapToGrid w:val="0"/>
          </w:rPr>
          <w:tab/>
        </w:r>
        <w:r w:rsidRPr="00FA52B0">
          <w:rPr>
            <w:snapToGrid w:val="0"/>
          </w:rPr>
          <w:t>id-</w:t>
        </w:r>
        <w:r>
          <w:rPr>
            <w:snapToGrid w:val="0"/>
          </w:rPr>
          <w:t>gNB-CU-UP-Measurement-ID,</w:t>
        </w:r>
      </w:ins>
    </w:p>
    <w:p w14:paraId="07783C8F" w14:textId="77777777" w:rsidR="0026166E" w:rsidRDefault="0026166E" w:rsidP="0026166E">
      <w:pPr>
        <w:pStyle w:val="PL"/>
        <w:spacing w:line="0" w:lineRule="atLeast"/>
        <w:rPr>
          <w:ins w:id="827" w:author="作者"/>
          <w:snapToGrid w:val="0"/>
        </w:rPr>
      </w:pPr>
      <w:ins w:id="828" w:author="作者">
        <w:r>
          <w:rPr>
            <w:snapToGrid w:val="0"/>
          </w:rPr>
          <w:lastRenderedPageBreak/>
          <w:tab/>
        </w:r>
        <w:r w:rsidRPr="00FA52B0">
          <w:rPr>
            <w:snapToGrid w:val="0"/>
          </w:rPr>
          <w:t>id-</w:t>
        </w:r>
        <w:r>
          <w:rPr>
            <w:snapToGrid w:val="0"/>
          </w:rPr>
          <w:t>RegistrationRequest,</w:t>
        </w:r>
      </w:ins>
    </w:p>
    <w:p w14:paraId="2AB7F1D9" w14:textId="77777777" w:rsidR="0026166E" w:rsidRDefault="0026166E" w:rsidP="0026166E">
      <w:pPr>
        <w:pStyle w:val="PL"/>
        <w:spacing w:line="0" w:lineRule="atLeast"/>
        <w:rPr>
          <w:ins w:id="829" w:author="作者"/>
          <w:snapToGrid w:val="0"/>
        </w:rPr>
      </w:pPr>
      <w:ins w:id="830" w:author="作者">
        <w:r>
          <w:rPr>
            <w:snapToGrid w:val="0"/>
          </w:rPr>
          <w:tab/>
        </w:r>
        <w:r w:rsidRPr="00FA52B0">
          <w:rPr>
            <w:snapToGrid w:val="0"/>
          </w:rPr>
          <w:t>id-</w:t>
        </w:r>
        <w:r>
          <w:rPr>
            <w:snapToGrid w:val="0"/>
          </w:rPr>
          <w:t>ReportCharacteristics,</w:t>
        </w:r>
      </w:ins>
    </w:p>
    <w:p w14:paraId="6DC5D8A3" w14:textId="77777777" w:rsidR="0026166E" w:rsidRDefault="0026166E" w:rsidP="0026166E">
      <w:pPr>
        <w:pStyle w:val="PL"/>
        <w:spacing w:line="0" w:lineRule="atLeast"/>
        <w:rPr>
          <w:ins w:id="831" w:author="作者"/>
          <w:snapToGrid w:val="0"/>
        </w:rPr>
      </w:pPr>
      <w:ins w:id="832" w:author="作者">
        <w:r>
          <w:rPr>
            <w:snapToGrid w:val="0"/>
          </w:rPr>
          <w:tab/>
        </w:r>
        <w:r w:rsidRPr="00FA52B0">
          <w:rPr>
            <w:snapToGrid w:val="0"/>
          </w:rPr>
          <w:t>id-</w:t>
        </w:r>
        <w:r>
          <w:rPr>
            <w:snapToGrid w:val="0"/>
          </w:rPr>
          <w:t>ReportingPeriodicity,</w:t>
        </w:r>
      </w:ins>
    </w:p>
    <w:p w14:paraId="5A14D801" w14:textId="77777777" w:rsidR="0026166E" w:rsidRDefault="0026166E" w:rsidP="0026166E">
      <w:pPr>
        <w:pStyle w:val="PL"/>
        <w:spacing w:line="0" w:lineRule="atLeast"/>
        <w:rPr>
          <w:ins w:id="833" w:author="作者"/>
          <w:noProof w:val="0"/>
          <w:snapToGrid w:val="0"/>
        </w:rPr>
      </w:pPr>
      <w:ins w:id="834" w:author="作者">
        <w:r>
          <w:rPr>
            <w:noProof w:val="0"/>
            <w:snapToGrid w:val="0"/>
          </w:rPr>
          <w:tab/>
          <w:t>id-</w:t>
        </w:r>
        <w:r w:rsidRPr="00FA52B0">
          <w:t>T</w:t>
        </w:r>
        <w:r>
          <w:t>NL-AvailableCapacityIndicator,</w:t>
        </w:r>
      </w:ins>
    </w:p>
    <w:p w14:paraId="6CAF82B1" w14:textId="77777777" w:rsidR="0026166E" w:rsidRDefault="0026166E" w:rsidP="0026166E">
      <w:pPr>
        <w:pStyle w:val="PL"/>
        <w:spacing w:line="0" w:lineRule="atLeast"/>
        <w:rPr>
          <w:ins w:id="835" w:author="作者"/>
        </w:rPr>
      </w:pPr>
      <w:ins w:id="836" w:author="作者">
        <w:r>
          <w:rPr>
            <w:noProof w:val="0"/>
            <w:snapToGrid w:val="0"/>
          </w:rPr>
          <w:tab/>
          <w:t>id-</w:t>
        </w:r>
        <w:r>
          <w:t>HW-CapacityIndicator,</w:t>
        </w:r>
        <w:r w:rsidRPr="00B96749">
          <w:t xml:space="preserve"> </w:t>
        </w:r>
      </w:ins>
    </w:p>
    <w:p w14:paraId="2435A275" w14:textId="77777777" w:rsidR="0026166E" w:rsidRDefault="0026166E" w:rsidP="0026166E">
      <w:pPr>
        <w:pStyle w:val="PL"/>
        <w:spacing w:line="0" w:lineRule="atLeast"/>
        <w:rPr>
          <w:ins w:id="837" w:author="作者"/>
        </w:rPr>
      </w:pPr>
      <w:ins w:id="838" w:author="作者">
        <w:r>
          <w:tab/>
          <w:t>id-SliceMeasurementResultList,</w:t>
        </w:r>
      </w:ins>
    </w:p>
    <w:p w14:paraId="38A63A8C" w14:textId="77777777" w:rsidR="0026166E" w:rsidRPr="00FA52B0" w:rsidRDefault="0026166E" w:rsidP="0026166E">
      <w:pPr>
        <w:pStyle w:val="PL"/>
        <w:spacing w:line="0" w:lineRule="atLeast"/>
        <w:rPr>
          <w:noProof w:val="0"/>
          <w:snapToGrid w:val="0"/>
        </w:rPr>
      </w:pPr>
      <w:r>
        <w:rPr>
          <w:noProof w:val="0"/>
          <w:snapToGrid w:val="0"/>
        </w:rPr>
        <w:tab/>
      </w:r>
      <w:r w:rsidRPr="00FA52B0">
        <w:rPr>
          <w:noProof w:val="0"/>
          <w:snapToGrid w:val="0"/>
        </w:rPr>
        <w:t>maxnoofErrors,</w:t>
      </w:r>
    </w:p>
    <w:p w14:paraId="5C20D0BE" w14:textId="77777777" w:rsidR="0026166E" w:rsidRPr="00FA52B0" w:rsidRDefault="0026166E" w:rsidP="0026166E">
      <w:pPr>
        <w:pStyle w:val="PL"/>
        <w:spacing w:line="0" w:lineRule="atLeast"/>
        <w:rPr>
          <w:noProof w:val="0"/>
          <w:snapToGrid w:val="0"/>
        </w:rPr>
      </w:pPr>
      <w:r w:rsidRPr="00FA52B0">
        <w:rPr>
          <w:noProof w:val="0"/>
          <w:snapToGrid w:val="0"/>
        </w:rPr>
        <w:tab/>
        <w:t>maxnoofSPLMNs,</w:t>
      </w:r>
    </w:p>
    <w:p w14:paraId="71F4F897" w14:textId="77777777" w:rsidR="0026166E" w:rsidRPr="00FA52B0" w:rsidRDefault="0026166E" w:rsidP="0026166E">
      <w:pPr>
        <w:pStyle w:val="PL"/>
        <w:spacing w:line="0" w:lineRule="atLeast"/>
        <w:rPr>
          <w:noProof w:val="0"/>
          <w:snapToGrid w:val="0"/>
        </w:rPr>
      </w:pPr>
      <w:r w:rsidRPr="00FA52B0">
        <w:rPr>
          <w:noProof w:val="0"/>
          <w:snapToGrid w:val="0"/>
        </w:rPr>
        <w:tab/>
        <w:t>maxnoofDRBs,</w:t>
      </w:r>
    </w:p>
    <w:p w14:paraId="5DF1A473" w14:textId="77777777" w:rsidR="0026166E" w:rsidRPr="00FA52B0" w:rsidRDefault="0026166E" w:rsidP="0026166E">
      <w:pPr>
        <w:pStyle w:val="PL"/>
        <w:spacing w:line="0" w:lineRule="atLeast"/>
        <w:rPr>
          <w:snapToGrid w:val="0"/>
        </w:rPr>
      </w:pPr>
      <w:r w:rsidRPr="00FA52B0">
        <w:rPr>
          <w:snapToGrid w:val="0"/>
        </w:rPr>
        <w:tab/>
        <w:t>maxnoofTNLAssociations,</w:t>
      </w:r>
    </w:p>
    <w:p w14:paraId="1A3EC9B0" w14:textId="77777777" w:rsidR="0026166E" w:rsidRDefault="0026166E" w:rsidP="0026166E">
      <w:pPr>
        <w:pStyle w:val="PL"/>
        <w:spacing w:line="0" w:lineRule="atLeast"/>
        <w:rPr>
          <w:noProof w:val="0"/>
          <w:snapToGrid w:val="0"/>
        </w:rPr>
      </w:pPr>
      <w:r w:rsidRPr="00FA52B0">
        <w:rPr>
          <w:noProof w:val="0"/>
          <w:snapToGrid w:val="0"/>
        </w:rPr>
        <w:tab/>
        <w:t>maxnoofIndividualE1ConnectionsToReset</w:t>
      </w:r>
    </w:p>
    <w:p w14:paraId="75CC2CB7" w14:textId="77777777" w:rsidR="0026166E" w:rsidRPr="00FA52B0" w:rsidRDefault="0026166E" w:rsidP="0026166E">
      <w:pPr>
        <w:pStyle w:val="PL"/>
        <w:spacing w:line="0" w:lineRule="atLeast"/>
        <w:rPr>
          <w:ins w:id="839" w:author="作者"/>
          <w:snapToGrid w:val="0"/>
        </w:rPr>
      </w:pPr>
    </w:p>
    <w:p w14:paraId="34DC6922" w14:textId="77777777" w:rsidR="0026166E" w:rsidRPr="00FA52B0" w:rsidRDefault="0026166E" w:rsidP="0026166E">
      <w:pPr>
        <w:pStyle w:val="PL"/>
        <w:spacing w:line="0" w:lineRule="atLeast"/>
        <w:rPr>
          <w:noProof w:val="0"/>
          <w:snapToGrid w:val="0"/>
        </w:rPr>
      </w:pPr>
      <w:r w:rsidRPr="00FA52B0">
        <w:rPr>
          <w:noProof w:val="0"/>
          <w:snapToGrid w:val="0"/>
        </w:rPr>
        <w:tab/>
      </w:r>
    </w:p>
    <w:p w14:paraId="06BA128D" w14:textId="77777777" w:rsidR="0026166E" w:rsidRPr="00FA52B0" w:rsidRDefault="0026166E" w:rsidP="0026166E">
      <w:pPr>
        <w:pStyle w:val="PL"/>
        <w:spacing w:line="0" w:lineRule="atLeast"/>
        <w:rPr>
          <w:noProof w:val="0"/>
          <w:snapToGrid w:val="0"/>
        </w:rPr>
      </w:pPr>
      <w:r w:rsidRPr="00FA52B0">
        <w:rPr>
          <w:noProof w:val="0"/>
          <w:snapToGrid w:val="0"/>
        </w:rPr>
        <w:t>FROM E1AP-Constants;</w:t>
      </w:r>
    </w:p>
    <w:p w14:paraId="2B664C7E" w14:textId="77777777" w:rsidR="0026166E" w:rsidRDefault="0026166E" w:rsidP="0026166E">
      <w:pPr>
        <w:rPr>
          <w:lang w:val="en-US"/>
        </w:rPr>
      </w:pPr>
    </w:p>
    <w:p w14:paraId="0E914A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6D58AFC" w14:textId="77777777" w:rsidR="0026166E" w:rsidRDefault="0026166E" w:rsidP="0026166E">
      <w:pPr>
        <w:pStyle w:val="PL"/>
        <w:rPr>
          <w:snapToGrid w:val="0"/>
        </w:rPr>
      </w:pPr>
    </w:p>
    <w:p w14:paraId="7941CBD2" w14:textId="77777777" w:rsidR="0026166E" w:rsidRDefault="0026166E" w:rsidP="0026166E">
      <w:pPr>
        <w:pStyle w:val="PL"/>
        <w:rPr>
          <w:snapToGrid w:val="0"/>
        </w:rPr>
      </w:pPr>
    </w:p>
    <w:p w14:paraId="6C35353E" w14:textId="77777777" w:rsidR="0026166E" w:rsidRPr="00FA52B0" w:rsidRDefault="0026166E" w:rsidP="0026166E">
      <w:pPr>
        <w:pStyle w:val="PL"/>
        <w:spacing w:line="0" w:lineRule="atLeast"/>
        <w:rPr>
          <w:ins w:id="840" w:author="作者"/>
          <w:rFonts w:cs="Courier New"/>
          <w:noProof w:val="0"/>
          <w:snapToGrid w:val="0"/>
        </w:rPr>
      </w:pPr>
      <w:ins w:id="841" w:author="作者">
        <w:r w:rsidRPr="00FA52B0">
          <w:rPr>
            <w:rFonts w:cs="Courier New"/>
            <w:noProof w:val="0"/>
            <w:snapToGrid w:val="0"/>
          </w:rPr>
          <w:t>-- **************************************************************</w:t>
        </w:r>
      </w:ins>
    </w:p>
    <w:p w14:paraId="50487266" w14:textId="77777777" w:rsidR="0026166E" w:rsidRPr="00FA52B0" w:rsidRDefault="0026166E" w:rsidP="0026166E">
      <w:pPr>
        <w:pStyle w:val="PL"/>
        <w:spacing w:line="0" w:lineRule="atLeast"/>
        <w:rPr>
          <w:ins w:id="842" w:author="作者"/>
          <w:rFonts w:cs="Courier New"/>
          <w:noProof w:val="0"/>
          <w:snapToGrid w:val="0"/>
        </w:rPr>
      </w:pPr>
      <w:ins w:id="843" w:author="作者">
        <w:r w:rsidRPr="00FA52B0">
          <w:rPr>
            <w:rFonts w:cs="Courier New"/>
            <w:noProof w:val="0"/>
            <w:snapToGrid w:val="0"/>
          </w:rPr>
          <w:t>--</w:t>
        </w:r>
      </w:ins>
    </w:p>
    <w:p w14:paraId="06599C08" w14:textId="77777777" w:rsidR="0026166E" w:rsidRPr="00FA52B0" w:rsidRDefault="0026166E" w:rsidP="0026166E">
      <w:pPr>
        <w:pStyle w:val="PL"/>
        <w:spacing w:line="0" w:lineRule="atLeast"/>
        <w:outlineLvl w:val="3"/>
        <w:rPr>
          <w:ins w:id="844" w:author="作者"/>
          <w:rFonts w:cs="Courier New"/>
          <w:noProof w:val="0"/>
          <w:snapToGrid w:val="0"/>
        </w:rPr>
      </w:pPr>
      <w:ins w:id="845" w:author="作者">
        <w:r w:rsidRPr="00FA52B0">
          <w:rPr>
            <w:rFonts w:cs="Courier New"/>
            <w:noProof w:val="0"/>
            <w:snapToGrid w:val="0"/>
          </w:rPr>
          <w:t xml:space="preserve">-- </w:t>
        </w:r>
        <w:r>
          <w:rPr>
            <w:rFonts w:cs="Courier New"/>
            <w:noProof w:val="0"/>
            <w:snapToGrid w:val="0"/>
          </w:rPr>
          <w:t>RESOURCE STATUS REQUEST</w:t>
        </w:r>
      </w:ins>
    </w:p>
    <w:p w14:paraId="36C3A4BE" w14:textId="77777777" w:rsidR="0026166E" w:rsidRPr="00FA52B0" w:rsidRDefault="0026166E" w:rsidP="0026166E">
      <w:pPr>
        <w:pStyle w:val="PL"/>
        <w:spacing w:line="0" w:lineRule="atLeast"/>
        <w:rPr>
          <w:ins w:id="846" w:author="作者"/>
          <w:rFonts w:cs="Courier New"/>
          <w:noProof w:val="0"/>
          <w:snapToGrid w:val="0"/>
        </w:rPr>
      </w:pPr>
      <w:ins w:id="847" w:author="作者">
        <w:r w:rsidRPr="00FA52B0">
          <w:rPr>
            <w:rFonts w:cs="Courier New"/>
            <w:noProof w:val="0"/>
            <w:snapToGrid w:val="0"/>
          </w:rPr>
          <w:t>--</w:t>
        </w:r>
      </w:ins>
    </w:p>
    <w:p w14:paraId="0A93CB98" w14:textId="77777777" w:rsidR="0026166E" w:rsidRPr="00FA52B0" w:rsidRDefault="0026166E" w:rsidP="0026166E">
      <w:pPr>
        <w:pStyle w:val="PL"/>
        <w:spacing w:line="0" w:lineRule="atLeast"/>
        <w:rPr>
          <w:ins w:id="848" w:author="作者"/>
          <w:rFonts w:cs="Courier New"/>
          <w:noProof w:val="0"/>
          <w:snapToGrid w:val="0"/>
        </w:rPr>
      </w:pPr>
      <w:ins w:id="849" w:author="作者">
        <w:r w:rsidRPr="00FA52B0">
          <w:rPr>
            <w:rFonts w:cs="Courier New"/>
            <w:noProof w:val="0"/>
            <w:snapToGrid w:val="0"/>
          </w:rPr>
          <w:t>-- **************************************************************</w:t>
        </w:r>
      </w:ins>
    </w:p>
    <w:p w14:paraId="62F62D08" w14:textId="77777777" w:rsidR="0026166E" w:rsidRPr="00FA52B0" w:rsidRDefault="0026166E" w:rsidP="0026166E">
      <w:pPr>
        <w:pStyle w:val="PL"/>
        <w:rPr>
          <w:ins w:id="850" w:author="作者"/>
          <w:snapToGrid w:val="0"/>
        </w:rPr>
      </w:pPr>
    </w:p>
    <w:p w14:paraId="192A6932" w14:textId="77777777" w:rsidR="0026166E" w:rsidRPr="00FA52B0" w:rsidRDefault="0026166E" w:rsidP="0026166E">
      <w:pPr>
        <w:pStyle w:val="PL"/>
        <w:rPr>
          <w:ins w:id="851" w:author="作者"/>
          <w:snapToGrid w:val="0"/>
        </w:rPr>
      </w:pPr>
    </w:p>
    <w:p w14:paraId="0B125C1D" w14:textId="77777777" w:rsidR="0026166E" w:rsidRPr="00FA52B0" w:rsidRDefault="0026166E" w:rsidP="0026166E">
      <w:pPr>
        <w:pStyle w:val="PL"/>
        <w:rPr>
          <w:ins w:id="852" w:author="作者"/>
          <w:snapToGrid w:val="0"/>
        </w:rPr>
      </w:pPr>
      <w:ins w:id="853" w:author="作者">
        <w:r>
          <w:rPr>
            <w:snapToGrid w:val="0"/>
          </w:rPr>
          <w:t>ResourceStatusRequest</w:t>
        </w:r>
        <w:r w:rsidRPr="00FA52B0">
          <w:rPr>
            <w:snapToGrid w:val="0"/>
          </w:rPr>
          <w:t xml:space="preserve"> ::= SEQUENCE {</w:t>
        </w:r>
      </w:ins>
    </w:p>
    <w:p w14:paraId="5A6479CF" w14:textId="77777777" w:rsidR="0026166E" w:rsidRPr="00FA52B0" w:rsidRDefault="0026166E" w:rsidP="0026166E">
      <w:pPr>
        <w:pStyle w:val="PL"/>
        <w:rPr>
          <w:ins w:id="854" w:author="作者"/>
          <w:snapToGrid w:val="0"/>
        </w:rPr>
      </w:pPr>
      <w:ins w:id="855"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5BA1D9A8" w14:textId="77777777" w:rsidR="0026166E" w:rsidRPr="00FA52B0" w:rsidRDefault="0026166E" w:rsidP="0026166E">
      <w:pPr>
        <w:pStyle w:val="PL"/>
        <w:rPr>
          <w:ins w:id="856" w:author="作者"/>
          <w:snapToGrid w:val="0"/>
        </w:rPr>
      </w:pPr>
      <w:ins w:id="857" w:author="作者">
        <w:r w:rsidRPr="00FA52B0">
          <w:rPr>
            <w:snapToGrid w:val="0"/>
          </w:rPr>
          <w:tab/>
          <w:t>...</w:t>
        </w:r>
      </w:ins>
    </w:p>
    <w:p w14:paraId="6B27EB9A" w14:textId="77777777" w:rsidR="0026166E" w:rsidRPr="00FA52B0" w:rsidRDefault="0026166E" w:rsidP="0026166E">
      <w:pPr>
        <w:pStyle w:val="PL"/>
        <w:rPr>
          <w:ins w:id="858" w:author="作者"/>
          <w:snapToGrid w:val="0"/>
        </w:rPr>
      </w:pPr>
      <w:ins w:id="859" w:author="作者">
        <w:r w:rsidRPr="00FA52B0">
          <w:rPr>
            <w:snapToGrid w:val="0"/>
          </w:rPr>
          <w:t>}</w:t>
        </w:r>
      </w:ins>
    </w:p>
    <w:p w14:paraId="75867086" w14:textId="77777777" w:rsidR="0026166E" w:rsidRPr="00FA52B0" w:rsidRDefault="0026166E" w:rsidP="0026166E">
      <w:pPr>
        <w:pStyle w:val="PL"/>
        <w:rPr>
          <w:ins w:id="860" w:author="作者"/>
          <w:snapToGrid w:val="0"/>
        </w:rPr>
      </w:pPr>
    </w:p>
    <w:p w14:paraId="4197AF01" w14:textId="77777777" w:rsidR="0026166E" w:rsidRDefault="0026166E" w:rsidP="0026166E">
      <w:pPr>
        <w:pStyle w:val="PL"/>
        <w:rPr>
          <w:ins w:id="861" w:author="作者"/>
          <w:snapToGrid w:val="0"/>
        </w:rPr>
      </w:pPr>
      <w:ins w:id="862" w:author="作者">
        <w:r>
          <w:rPr>
            <w:snapToGrid w:val="0"/>
          </w:rPr>
          <w:t>ResourceStatusRequest</w:t>
        </w:r>
        <w:r w:rsidRPr="00FA52B0">
          <w:rPr>
            <w:snapToGrid w:val="0"/>
          </w:rPr>
          <w:t>IEs E1AP-PROTOCOL-IES ::= {</w:t>
        </w:r>
      </w:ins>
    </w:p>
    <w:p w14:paraId="7321899C" w14:textId="77777777" w:rsidR="0026166E" w:rsidRDefault="0026166E" w:rsidP="0026166E">
      <w:pPr>
        <w:pStyle w:val="PL"/>
        <w:ind w:left="768" w:hanging="768"/>
        <w:rPr>
          <w:ins w:id="863" w:author="作者"/>
          <w:snapToGrid w:val="0"/>
        </w:rPr>
      </w:pPr>
      <w:ins w:id="864"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8A9141D" w14:textId="77777777" w:rsidR="0026166E" w:rsidRPr="00FA52B0" w:rsidRDefault="0026166E" w:rsidP="0026166E">
      <w:pPr>
        <w:pStyle w:val="PL"/>
        <w:rPr>
          <w:ins w:id="865" w:author="作者"/>
          <w:snapToGrid w:val="0"/>
        </w:rPr>
      </w:pPr>
      <w:ins w:id="866"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397592D9" w14:textId="77777777" w:rsidR="0026166E" w:rsidRPr="00FA52B0" w:rsidRDefault="0026166E" w:rsidP="0026166E">
      <w:pPr>
        <w:pStyle w:val="PL"/>
        <w:rPr>
          <w:ins w:id="867" w:author="作者"/>
          <w:snapToGrid w:val="0"/>
        </w:rPr>
      </w:pPr>
      <w:ins w:id="868"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E8F6167" w14:textId="77777777" w:rsidR="0026166E" w:rsidRPr="00FA52B0" w:rsidRDefault="0026166E" w:rsidP="0026166E">
      <w:pPr>
        <w:pStyle w:val="PL"/>
        <w:rPr>
          <w:ins w:id="869" w:author="作者"/>
          <w:snapToGrid w:val="0"/>
        </w:rPr>
      </w:pPr>
      <w:ins w:id="870" w:author="作者">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ins>
    </w:p>
    <w:p w14:paraId="0D988CB4" w14:textId="77777777" w:rsidR="0026166E" w:rsidRPr="00FA52B0" w:rsidRDefault="0026166E" w:rsidP="0026166E">
      <w:pPr>
        <w:pStyle w:val="PL"/>
        <w:rPr>
          <w:ins w:id="871" w:author="作者"/>
          <w:snapToGrid w:val="0"/>
        </w:rPr>
      </w:pPr>
      <w:ins w:id="872" w:author="作者">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305A989A" w14:textId="77777777" w:rsidR="0026166E" w:rsidRPr="00FA52B0" w:rsidRDefault="0026166E" w:rsidP="0026166E">
      <w:pPr>
        <w:pStyle w:val="PL"/>
        <w:rPr>
          <w:ins w:id="873" w:author="作者"/>
          <w:snapToGrid w:val="0"/>
        </w:rPr>
      </w:pPr>
      <w:ins w:id="874" w:author="作者">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E9D232A" w14:textId="77777777" w:rsidR="0026166E" w:rsidRPr="00FA52B0" w:rsidRDefault="0026166E" w:rsidP="0026166E">
      <w:pPr>
        <w:pStyle w:val="PL"/>
        <w:rPr>
          <w:ins w:id="875" w:author="作者"/>
          <w:snapToGrid w:val="0"/>
        </w:rPr>
      </w:pPr>
      <w:ins w:id="876" w:author="作者">
        <w:r w:rsidRPr="00FA52B0">
          <w:rPr>
            <w:snapToGrid w:val="0"/>
          </w:rPr>
          <w:tab/>
          <w:t>...</w:t>
        </w:r>
      </w:ins>
    </w:p>
    <w:p w14:paraId="0D5AC639" w14:textId="77777777" w:rsidR="0026166E" w:rsidRPr="00FA52B0" w:rsidRDefault="0026166E" w:rsidP="0026166E">
      <w:pPr>
        <w:pStyle w:val="PL"/>
        <w:rPr>
          <w:ins w:id="877" w:author="作者"/>
          <w:snapToGrid w:val="0"/>
        </w:rPr>
      </w:pPr>
      <w:ins w:id="878" w:author="作者">
        <w:r w:rsidRPr="00FA52B0">
          <w:rPr>
            <w:snapToGrid w:val="0"/>
          </w:rPr>
          <w:t>}</w:t>
        </w:r>
      </w:ins>
    </w:p>
    <w:p w14:paraId="6E732284" w14:textId="77777777" w:rsidR="0026166E" w:rsidRDefault="0026166E" w:rsidP="0026166E">
      <w:pPr>
        <w:pStyle w:val="PL"/>
        <w:rPr>
          <w:ins w:id="879" w:author="作者"/>
          <w:snapToGrid w:val="0"/>
        </w:rPr>
      </w:pPr>
    </w:p>
    <w:p w14:paraId="5200096E" w14:textId="77777777" w:rsidR="0026166E" w:rsidRDefault="0026166E" w:rsidP="0026166E">
      <w:pPr>
        <w:pStyle w:val="PL"/>
        <w:rPr>
          <w:ins w:id="880" w:author="作者"/>
          <w:snapToGrid w:val="0"/>
        </w:rPr>
      </w:pPr>
    </w:p>
    <w:p w14:paraId="667694F4" w14:textId="77777777" w:rsidR="0026166E" w:rsidRDefault="0026166E" w:rsidP="0026166E">
      <w:pPr>
        <w:pStyle w:val="PL"/>
        <w:rPr>
          <w:ins w:id="881" w:author="作者"/>
          <w:snapToGrid w:val="0"/>
        </w:rPr>
      </w:pPr>
    </w:p>
    <w:p w14:paraId="6E3D463B" w14:textId="77777777" w:rsidR="0026166E" w:rsidRDefault="0026166E" w:rsidP="0026166E">
      <w:pPr>
        <w:pStyle w:val="PL"/>
        <w:rPr>
          <w:ins w:id="882" w:author="作者"/>
          <w:snapToGrid w:val="0"/>
        </w:rPr>
      </w:pPr>
    </w:p>
    <w:p w14:paraId="3FBC2D5C" w14:textId="77777777" w:rsidR="0026166E" w:rsidRPr="00FA52B0" w:rsidRDefault="0026166E" w:rsidP="0026166E">
      <w:pPr>
        <w:pStyle w:val="PL"/>
        <w:spacing w:line="0" w:lineRule="atLeast"/>
        <w:rPr>
          <w:ins w:id="883" w:author="作者"/>
          <w:rFonts w:cs="Courier New"/>
          <w:noProof w:val="0"/>
          <w:snapToGrid w:val="0"/>
        </w:rPr>
      </w:pPr>
      <w:ins w:id="884" w:author="作者">
        <w:r w:rsidRPr="00FA52B0">
          <w:rPr>
            <w:rFonts w:cs="Courier New"/>
            <w:noProof w:val="0"/>
            <w:snapToGrid w:val="0"/>
          </w:rPr>
          <w:t>-- **************************************************************</w:t>
        </w:r>
      </w:ins>
    </w:p>
    <w:p w14:paraId="3124F9DD" w14:textId="77777777" w:rsidR="0026166E" w:rsidRPr="00FA52B0" w:rsidRDefault="0026166E" w:rsidP="0026166E">
      <w:pPr>
        <w:pStyle w:val="PL"/>
        <w:spacing w:line="0" w:lineRule="atLeast"/>
        <w:rPr>
          <w:ins w:id="885" w:author="作者"/>
          <w:rFonts w:cs="Courier New"/>
          <w:noProof w:val="0"/>
          <w:snapToGrid w:val="0"/>
        </w:rPr>
      </w:pPr>
      <w:ins w:id="886" w:author="作者">
        <w:r w:rsidRPr="00FA52B0">
          <w:rPr>
            <w:rFonts w:cs="Courier New"/>
            <w:noProof w:val="0"/>
            <w:snapToGrid w:val="0"/>
          </w:rPr>
          <w:t>--</w:t>
        </w:r>
      </w:ins>
    </w:p>
    <w:p w14:paraId="72926C26" w14:textId="77777777" w:rsidR="0026166E" w:rsidRPr="00FA52B0" w:rsidRDefault="0026166E" w:rsidP="0026166E">
      <w:pPr>
        <w:pStyle w:val="PL"/>
        <w:spacing w:line="0" w:lineRule="atLeast"/>
        <w:outlineLvl w:val="3"/>
        <w:rPr>
          <w:ins w:id="887" w:author="作者"/>
          <w:rFonts w:cs="Courier New"/>
          <w:noProof w:val="0"/>
          <w:snapToGrid w:val="0"/>
        </w:rPr>
      </w:pPr>
      <w:ins w:id="888" w:author="作者">
        <w:r w:rsidRPr="00FA52B0">
          <w:rPr>
            <w:rFonts w:cs="Courier New"/>
            <w:noProof w:val="0"/>
            <w:snapToGrid w:val="0"/>
          </w:rPr>
          <w:t xml:space="preserve">-- </w:t>
        </w:r>
        <w:r>
          <w:rPr>
            <w:rFonts w:cs="Courier New"/>
            <w:noProof w:val="0"/>
            <w:snapToGrid w:val="0"/>
          </w:rPr>
          <w:t>RESOURCE STATUS RESPONSE</w:t>
        </w:r>
      </w:ins>
    </w:p>
    <w:p w14:paraId="764BD7FA" w14:textId="77777777" w:rsidR="0026166E" w:rsidRPr="00FA52B0" w:rsidRDefault="0026166E" w:rsidP="0026166E">
      <w:pPr>
        <w:pStyle w:val="PL"/>
        <w:spacing w:line="0" w:lineRule="atLeast"/>
        <w:rPr>
          <w:ins w:id="889" w:author="作者"/>
          <w:rFonts w:cs="Courier New"/>
          <w:noProof w:val="0"/>
          <w:snapToGrid w:val="0"/>
        </w:rPr>
      </w:pPr>
      <w:ins w:id="890" w:author="作者">
        <w:r w:rsidRPr="00FA52B0">
          <w:rPr>
            <w:rFonts w:cs="Courier New"/>
            <w:noProof w:val="0"/>
            <w:snapToGrid w:val="0"/>
          </w:rPr>
          <w:t>--</w:t>
        </w:r>
      </w:ins>
    </w:p>
    <w:p w14:paraId="56A97A7E" w14:textId="77777777" w:rsidR="0026166E" w:rsidRPr="00FA52B0" w:rsidRDefault="0026166E" w:rsidP="0026166E">
      <w:pPr>
        <w:pStyle w:val="PL"/>
        <w:spacing w:line="0" w:lineRule="atLeast"/>
        <w:rPr>
          <w:ins w:id="891" w:author="作者"/>
          <w:rFonts w:cs="Courier New"/>
          <w:noProof w:val="0"/>
          <w:snapToGrid w:val="0"/>
        </w:rPr>
      </w:pPr>
      <w:ins w:id="892" w:author="作者">
        <w:r w:rsidRPr="00FA52B0">
          <w:rPr>
            <w:rFonts w:cs="Courier New"/>
            <w:noProof w:val="0"/>
            <w:snapToGrid w:val="0"/>
          </w:rPr>
          <w:t>-- **************************************************************</w:t>
        </w:r>
      </w:ins>
    </w:p>
    <w:p w14:paraId="3ECD2A89" w14:textId="77777777" w:rsidR="0026166E" w:rsidRPr="00FA52B0" w:rsidRDefault="0026166E" w:rsidP="0026166E">
      <w:pPr>
        <w:pStyle w:val="PL"/>
        <w:rPr>
          <w:ins w:id="893" w:author="作者"/>
          <w:snapToGrid w:val="0"/>
        </w:rPr>
      </w:pPr>
    </w:p>
    <w:p w14:paraId="5FE59FC9" w14:textId="77777777" w:rsidR="0026166E" w:rsidRPr="00FA52B0" w:rsidRDefault="0026166E" w:rsidP="0026166E">
      <w:pPr>
        <w:pStyle w:val="PL"/>
        <w:rPr>
          <w:ins w:id="894" w:author="作者"/>
          <w:snapToGrid w:val="0"/>
        </w:rPr>
      </w:pPr>
    </w:p>
    <w:p w14:paraId="072FCFF1" w14:textId="77777777" w:rsidR="0026166E" w:rsidRPr="00FA52B0" w:rsidRDefault="0026166E" w:rsidP="0026166E">
      <w:pPr>
        <w:pStyle w:val="PL"/>
        <w:rPr>
          <w:ins w:id="895" w:author="作者"/>
          <w:snapToGrid w:val="0"/>
        </w:rPr>
      </w:pPr>
      <w:ins w:id="896" w:author="作者">
        <w:r>
          <w:rPr>
            <w:snapToGrid w:val="0"/>
          </w:rPr>
          <w:t>ResourceStatusResponse</w:t>
        </w:r>
        <w:r w:rsidRPr="00FA52B0">
          <w:rPr>
            <w:snapToGrid w:val="0"/>
          </w:rPr>
          <w:t xml:space="preserve"> ::= SEQUENCE {</w:t>
        </w:r>
      </w:ins>
    </w:p>
    <w:p w14:paraId="504915EF" w14:textId="77777777" w:rsidR="0026166E" w:rsidRPr="00FA52B0" w:rsidRDefault="0026166E" w:rsidP="0026166E">
      <w:pPr>
        <w:pStyle w:val="PL"/>
        <w:rPr>
          <w:ins w:id="897" w:author="作者"/>
          <w:snapToGrid w:val="0"/>
        </w:rPr>
      </w:pPr>
      <w:ins w:id="898"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1EDB534F" w14:textId="77777777" w:rsidR="0026166E" w:rsidRPr="00FA52B0" w:rsidRDefault="0026166E" w:rsidP="0026166E">
      <w:pPr>
        <w:pStyle w:val="PL"/>
        <w:rPr>
          <w:ins w:id="899" w:author="作者"/>
          <w:snapToGrid w:val="0"/>
        </w:rPr>
      </w:pPr>
      <w:ins w:id="900" w:author="作者">
        <w:r w:rsidRPr="00FA52B0">
          <w:rPr>
            <w:snapToGrid w:val="0"/>
          </w:rPr>
          <w:tab/>
          <w:t>...</w:t>
        </w:r>
      </w:ins>
    </w:p>
    <w:p w14:paraId="5F17BD3D" w14:textId="77777777" w:rsidR="0026166E" w:rsidRPr="00FA52B0" w:rsidRDefault="0026166E" w:rsidP="0026166E">
      <w:pPr>
        <w:pStyle w:val="PL"/>
        <w:rPr>
          <w:ins w:id="901" w:author="作者"/>
          <w:snapToGrid w:val="0"/>
        </w:rPr>
      </w:pPr>
      <w:ins w:id="902" w:author="作者">
        <w:r w:rsidRPr="00FA52B0">
          <w:rPr>
            <w:snapToGrid w:val="0"/>
          </w:rPr>
          <w:t>}</w:t>
        </w:r>
      </w:ins>
    </w:p>
    <w:p w14:paraId="2CC3A833" w14:textId="77777777" w:rsidR="0026166E" w:rsidRPr="00FA52B0" w:rsidRDefault="0026166E" w:rsidP="0026166E">
      <w:pPr>
        <w:pStyle w:val="PL"/>
        <w:rPr>
          <w:ins w:id="903" w:author="作者"/>
          <w:snapToGrid w:val="0"/>
        </w:rPr>
      </w:pPr>
    </w:p>
    <w:p w14:paraId="69187A9A" w14:textId="77777777" w:rsidR="0026166E" w:rsidRDefault="0026166E" w:rsidP="0026166E">
      <w:pPr>
        <w:pStyle w:val="PL"/>
        <w:rPr>
          <w:ins w:id="904" w:author="作者"/>
          <w:snapToGrid w:val="0"/>
        </w:rPr>
      </w:pPr>
      <w:ins w:id="905" w:author="作者">
        <w:r>
          <w:rPr>
            <w:snapToGrid w:val="0"/>
          </w:rPr>
          <w:t>ResourceStatusResponse</w:t>
        </w:r>
        <w:r w:rsidRPr="00FA52B0">
          <w:rPr>
            <w:snapToGrid w:val="0"/>
          </w:rPr>
          <w:t>IEs E1AP-PROTOCOL-IES ::= {</w:t>
        </w:r>
      </w:ins>
    </w:p>
    <w:p w14:paraId="6B244A1F" w14:textId="77777777" w:rsidR="0026166E" w:rsidRDefault="0026166E" w:rsidP="0026166E">
      <w:pPr>
        <w:pStyle w:val="PL"/>
        <w:ind w:left="768" w:hanging="768"/>
        <w:rPr>
          <w:ins w:id="906" w:author="作者"/>
          <w:snapToGrid w:val="0"/>
        </w:rPr>
      </w:pPr>
      <w:ins w:id="907"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A3C81D8" w14:textId="77777777" w:rsidR="0026166E" w:rsidRPr="00FA52B0" w:rsidRDefault="0026166E" w:rsidP="0026166E">
      <w:pPr>
        <w:pStyle w:val="PL"/>
        <w:rPr>
          <w:ins w:id="908" w:author="作者"/>
          <w:snapToGrid w:val="0"/>
        </w:rPr>
      </w:pPr>
      <w:ins w:id="909"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E4E1B9A" w14:textId="77777777" w:rsidR="0026166E" w:rsidRPr="00FA52B0" w:rsidRDefault="0026166E" w:rsidP="0026166E">
      <w:pPr>
        <w:pStyle w:val="PL"/>
        <w:rPr>
          <w:ins w:id="910" w:author="作者"/>
          <w:snapToGrid w:val="0"/>
        </w:rPr>
      </w:pPr>
      <w:ins w:id="911"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0585BE83" w14:textId="77777777" w:rsidR="0026166E" w:rsidRPr="00FA52B0" w:rsidRDefault="0026166E" w:rsidP="0026166E">
      <w:pPr>
        <w:pStyle w:val="PL"/>
        <w:rPr>
          <w:ins w:id="912" w:author="作者"/>
          <w:snapToGrid w:val="0"/>
        </w:rPr>
      </w:pPr>
      <w:ins w:id="913" w:author="作者">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76EA59B7" w14:textId="77777777" w:rsidR="0026166E" w:rsidRPr="00FA52B0" w:rsidRDefault="0026166E" w:rsidP="0026166E">
      <w:pPr>
        <w:pStyle w:val="PL"/>
        <w:rPr>
          <w:ins w:id="914" w:author="作者"/>
          <w:snapToGrid w:val="0"/>
        </w:rPr>
      </w:pPr>
      <w:ins w:id="915" w:author="作者">
        <w:r w:rsidRPr="00FA52B0">
          <w:rPr>
            <w:snapToGrid w:val="0"/>
          </w:rPr>
          <w:tab/>
          <w:t>...</w:t>
        </w:r>
      </w:ins>
    </w:p>
    <w:p w14:paraId="1780AF2E" w14:textId="77777777" w:rsidR="0026166E" w:rsidRDefault="0026166E" w:rsidP="0026166E">
      <w:pPr>
        <w:pStyle w:val="PL"/>
        <w:rPr>
          <w:ins w:id="916" w:author="作者"/>
          <w:snapToGrid w:val="0"/>
        </w:rPr>
      </w:pPr>
      <w:ins w:id="917" w:author="作者">
        <w:r w:rsidRPr="00FA52B0">
          <w:rPr>
            <w:snapToGrid w:val="0"/>
          </w:rPr>
          <w:t>}</w:t>
        </w:r>
      </w:ins>
    </w:p>
    <w:p w14:paraId="3ECD2831" w14:textId="77777777" w:rsidR="0026166E" w:rsidRDefault="0026166E" w:rsidP="0026166E">
      <w:pPr>
        <w:pStyle w:val="PL"/>
        <w:rPr>
          <w:ins w:id="918" w:author="作者"/>
          <w:snapToGrid w:val="0"/>
        </w:rPr>
      </w:pPr>
    </w:p>
    <w:p w14:paraId="5F8BA748" w14:textId="77777777" w:rsidR="0026166E" w:rsidRDefault="0026166E" w:rsidP="0026166E">
      <w:pPr>
        <w:pStyle w:val="PL"/>
        <w:rPr>
          <w:ins w:id="919" w:author="作者"/>
          <w:snapToGrid w:val="0"/>
        </w:rPr>
      </w:pPr>
    </w:p>
    <w:p w14:paraId="0B9D59F0" w14:textId="77777777" w:rsidR="0026166E" w:rsidRPr="00FA52B0" w:rsidRDefault="0026166E" w:rsidP="0026166E">
      <w:pPr>
        <w:pStyle w:val="PL"/>
        <w:spacing w:line="0" w:lineRule="atLeast"/>
        <w:rPr>
          <w:ins w:id="920" w:author="作者"/>
          <w:rFonts w:cs="Courier New"/>
          <w:noProof w:val="0"/>
          <w:snapToGrid w:val="0"/>
        </w:rPr>
      </w:pPr>
      <w:ins w:id="921" w:author="作者">
        <w:r w:rsidRPr="00FA52B0">
          <w:rPr>
            <w:rFonts w:cs="Courier New"/>
            <w:noProof w:val="0"/>
            <w:snapToGrid w:val="0"/>
          </w:rPr>
          <w:lastRenderedPageBreak/>
          <w:t>-- **************************************************************</w:t>
        </w:r>
      </w:ins>
    </w:p>
    <w:p w14:paraId="2E900B6E" w14:textId="77777777" w:rsidR="0026166E" w:rsidRPr="00FA52B0" w:rsidRDefault="0026166E" w:rsidP="0026166E">
      <w:pPr>
        <w:pStyle w:val="PL"/>
        <w:spacing w:line="0" w:lineRule="atLeast"/>
        <w:rPr>
          <w:ins w:id="922" w:author="作者"/>
          <w:rFonts w:cs="Courier New"/>
          <w:noProof w:val="0"/>
          <w:snapToGrid w:val="0"/>
        </w:rPr>
      </w:pPr>
      <w:ins w:id="923" w:author="作者">
        <w:r w:rsidRPr="00FA52B0">
          <w:rPr>
            <w:rFonts w:cs="Courier New"/>
            <w:noProof w:val="0"/>
            <w:snapToGrid w:val="0"/>
          </w:rPr>
          <w:t>--</w:t>
        </w:r>
      </w:ins>
    </w:p>
    <w:p w14:paraId="67133A20" w14:textId="77777777" w:rsidR="0026166E" w:rsidRPr="00FA52B0" w:rsidRDefault="0026166E" w:rsidP="0026166E">
      <w:pPr>
        <w:pStyle w:val="PL"/>
        <w:spacing w:line="0" w:lineRule="atLeast"/>
        <w:outlineLvl w:val="3"/>
        <w:rPr>
          <w:ins w:id="924" w:author="作者"/>
          <w:rFonts w:cs="Courier New"/>
          <w:noProof w:val="0"/>
          <w:snapToGrid w:val="0"/>
        </w:rPr>
      </w:pPr>
      <w:ins w:id="925" w:author="作者">
        <w:r w:rsidRPr="00FA52B0">
          <w:rPr>
            <w:rFonts w:cs="Courier New"/>
            <w:noProof w:val="0"/>
            <w:snapToGrid w:val="0"/>
          </w:rPr>
          <w:t xml:space="preserve">-- </w:t>
        </w:r>
        <w:r>
          <w:rPr>
            <w:rFonts w:cs="Courier New"/>
            <w:noProof w:val="0"/>
            <w:snapToGrid w:val="0"/>
          </w:rPr>
          <w:t>RESOURCE STATUS FAILURE</w:t>
        </w:r>
      </w:ins>
    </w:p>
    <w:p w14:paraId="67A9BC2F" w14:textId="77777777" w:rsidR="0026166E" w:rsidRPr="00FA52B0" w:rsidRDefault="0026166E" w:rsidP="0026166E">
      <w:pPr>
        <w:pStyle w:val="PL"/>
        <w:spacing w:line="0" w:lineRule="atLeast"/>
        <w:rPr>
          <w:ins w:id="926" w:author="作者"/>
          <w:rFonts w:cs="Courier New"/>
          <w:noProof w:val="0"/>
          <w:snapToGrid w:val="0"/>
        </w:rPr>
      </w:pPr>
      <w:ins w:id="927" w:author="作者">
        <w:r w:rsidRPr="00FA52B0">
          <w:rPr>
            <w:rFonts w:cs="Courier New"/>
            <w:noProof w:val="0"/>
            <w:snapToGrid w:val="0"/>
          </w:rPr>
          <w:t>--</w:t>
        </w:r>
      </w:ins>
    </w:p>
    <w:p w14:paraId="75A539C0" w14:textId="77777777" w:rsidR="0026166E" w:rsidRPr="00FA52B0" w:rsidRDefault="0026166E" w:rsidP="0026166E">
      <w:pPr>
        <w:pStyle w:val="PL"/>
        <w:spacing w:line="0" w:lineRule="atLeast"/>
        <w:rPr>
          <w:ins w:id="928" w:author="作者"/>
          <w:rFonts w:cs="Courier New"/>
          <w:noProof w:val="0"/>
          <w:snapToGrid w:val="0"/>
        </w:rPr>
      </w:pPr>
      <w:ins w:id="929" w:author="作者">
        <w:r w:rsidRPr="00FA52B0">
          <w:rPr>
            <w:rFonts w:cs="Courier New"/>
            <w:noProof w:val="0"/>
            <w:snapToGrid w:val="0"/>
          </w:rPr>
          <w:t>-- **************************************************************</w:t>
        </w:r>
      </w:ins>
    </w:p>
    <w:p w14:paraId="5EA5836B" w14:textId="77777777" w:rsidR="0026166E" w:rsidRPr="00FA52B0" w:rsidRDefault="0026166E" w:rsidP="0026166E">
      <w:pPr>
        <w:pStyle w:val="PL"/>
        <w:rPr>
          <w:ins w:id="930" w:author="作者"/>
          <w:snapToGrid w:val="0"/>
        </w:rPr>
      </w:pPr>
    </w:p>
    <w:p w14:paraId="0EAF85B4" w14:textId="77777777" w:rsidR="0026166E" w:rsidRPr="00FA52B0" w:rsidRDefault="0026166E" w:rsidP="0026166E">
      <w:pPr>
        <w:pStyle w:val="PL"/>
        <w:rPr>
          <w:ins w:id="931" w:author="作者"/>
          <w:snapToGrid w:val="0"/>
        </w:rPr>
      </w:pPr>
    </w:p>
    <w:p w14:paraId="7EA8F818" w14:textId="77777777" w:rsidR="0026166E" w:rsidRPr="00FA52B0" w:rsidRDefault="0026166E" w:rsidP="0026166E">
      <w:pPr>
        <w:pStyle w:val="PL"/>
        <w:rPr>
          <w:ins w:id="932" w:author="作者"/>
          <w:snapToGrid w:val="0"/>
        </w:rPr>
      </w:pPr>
      <w:ins w:id="933" w:author="作者">
        <w:r>
          <w:rPr>
            <w:snapToGrid w:val="0"/>
          </w:rPr>
          <w:t>ResourceStatusFailure</w:t>
        </w:r>
        <w:r w:rsidRPr="00FA52B0">
          <w:rPr>
            <w:snapToGrid w:val="0"/>
          </w:rPr>
          <w:t xml:space="preserve"> ::= SEQUENCE {</w:t>
        </w:r>
      </w:ins>
    </w:p>
    <w:p w14:paraId="3342A948" w14:textId="77777777" w:rsidR="0026166E" w:rsidRPr="00FA52B0" w:rsidRDefault="0026166E" w:rsidP="0026166E">
      <w:pPr>
        <w:pStyle w:val="PL"/>
        <w:rPr>
          <w:ins w:id="934" w:author="作者"/>
          <w:snapToGrid w:val="0"/>
        </w:rPr>
      </w:pPr>
      <w:ins w:id="935"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F64ECAD" w14:textId="77777777" w:rsidR="0026166E" w:rsidRPr="00FA52B0" w:rsidRDefault="0026166E" w:rsidP="0026166E">
      <w:pPr>
        <w:pStyle w:val="PL"/>
        <w:rPr>
          <w:ins w:id="936" w:author="作者"/>
          <w:snapToGrid w:val="0"/>
        </w:rPr>
      </w:pPr>
      <w:ins w:id="937" w:author="作者">
        <w:r w:rsidRPr="00FA52B0">
          <w:rPr>
            <w:snapToGrid w:val="0"/>
          </w:rPr>
          <w:tab/>
          <w:t>...</w:t>
        </w:r>
      </w:ins>
    </w:p>
    <w:p w14:paraId="7DD86131" w14:textId="77777777" w:rsidR="0026166E" w:rsidRPr="00FA52B0" w:rsidRDefault="0026166E" w:rsidP="0026166E">
      <w:pPr>
        <w:pStyle w:val="PL"/>
        <w:rPr>
          <w:ins w:id="938" w:author="作者"/>
          <w:snapToGrid w:val="0"/>
        </w:rPr>
      </w:pPr>
      <w:ins w:id="939" w:author="作者">
        <w:r w:rsidRPr="00FA52B0">
          <w:rPr>
            <w:snapToGrid w:val="0"/>
          </w:rPr>
          <w:t>}</w:t>
        </w:r>
      </w:ins>
    </w:p>
    <w:p w14:paraId="7115856A" w14:textId="77777777" w:rsidR="0026166E" w:rsidRPr="00FA52B0" w:rsidRDefault="0026166E" w:rsidP="0026166E">
      <w:pPr>
        <w:pStyle w:val="PL"/>
        <w:rPr>
          <w:ins w:id="940" w:author="作者"/>
          <w:snapToGrid w:val="0"/>
        </w:rPr>
      </w:pPr>
    </w:p>
    <w:p w14:paraId="61AC3402" w14:textId="77777777" w:rsidR="0026166E" w:rsidRDefault="0026166E" w:rsidP="0026166E">
      <w:pPr>
        <w:pStyle w:val="PL"/>
        <w:rPr>
          <w:ins w:id="941" w:author="作者"/>
          <w:snapToGrid w:val="0"/>
        </w:rPr>
      </w:pPr>
      <w:ins w:id="942" w:author="作者">
        <w:r>
          <w:rPr>
            <w:snapToGrid w:val="0"/>
          </w:rPr>
          <w:t>ResourceStatusFailure</w:t>
        </w:r>
        <w:r w:rsidRPr="00FA52B0">
          <w:rPr>
            <w:snapToGrid w:val="0"/>
          </w:rPr>
          <w:t>IEs E1AP-PROTOCOL-IES ::= {</w:t>
        </w:r>
      </w:ins>
    </w:p>
    <w:p w14:paraId="26541E59" w14:textId="77777777" w:rsidR="0026166E" w:rsidRDefault="0026166E" w:rsidP="0026166E">
      <w:pPr>
        <w:pStyle w:val="PL"/>
        <w:ind w:left="768" w:hanging="768"/>
        <w:rPr>
          <w:ins w:id="943" w:author="作者"/>
          <w:snapToGrid w:val="0"/>
        </w:rPr>
      </w:pPr>
      <w:ins w:id="944"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41D0C36" w14:textId="77777777" w:rsidR="0026166E" w:rsidRPr="00FA52B0" w:rsidRDefault="0026166E" w:rsidP="0026166E">
      <w:pPr>
        <w:pStyle w:val="PL"/>
        <w:rPr>
          <w:ins w:id="945" w:author="作者"/>
          <w:snapToGrid w:val="0"/>
        </w:rPr>
      </w:pPr>
      <w:ins w:id="946"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696A18DB" w14:textId="77777777" w:rsidR="0026166E" w:rsidRDefault="0026166E" w:rsidP="0026166E">
      <w:pPr>
        <w:pStyle w:val="PL"/>
        <w:rPr>
          <w:ins w:id="947" w:author="作者"/>
          <w:snapToGrid w:val="0"/>
        </w:rPr>
      </w:pPr>
      <w:ins w:id="948"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6486DF7" w14:textId="77777777" w:rsidR="0026166E" w:rsidRPr="00FA52B0" w:rsidRDefault="0026166E" w:rsidP="0026166E">
      <w:pPr>
        <w:pStyle w:val="PL"/>
        <w:rPr>
          <w:ins w:id="949" w:author="作者"/>
          <w:snapToGrid w:val="0"/>
        </w:rPr>
      </w:pPr>
      <w:ins w:id="950" w:author="作者">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3AF5F7E" w14:textId="77777777" w:rsidR="0026166E" w:rsidRPr="00FA52B0" w:rsidRDefault="0026166E" w:rsidP="0026166E">
      <w:pPr>
        <w:pStyle w:val="PL"/>
        <w:rPr>
          <w:ins w:id="951" w:author="作者"/>
          <w:snapToGrid w:val="0"/>
        </w:rPr>
      </w:pPr>
      <w:ins w:id="952" w:author="作者">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39EF388B" w14:textId="77777777" w:rsidR="0026166E" w:rsidRPr="00FA52B0" w:rsidRDefault="0026166E" w:rsidP="0026166E">
      <w:pPr>
        <w:pStyle w:val="PL"/>
        <w:rPr>
          <w:ins w:id="953" w:author="作者"/>
          <w:snapToGrid w:val="0"/>
        </w:rPr>
      </w:pPr>
      <w:ins w:id="954" w:author="作者">
        <w:r w:rsidRPr="00FA52B0">
          <w:rPr>
            <w:snapToGrid w:val="0"/>
          </w:rPr>
          <w:tab/>
          <w:t>...</w:t>
        </w:r>
      </w:ins>
    </w:p>
    <w:p w14:paraId="2959092F" w14:textId="77777777" w:rsidR="0026166E" w:rsidRDefault="0026166E" w:rsidP="0026166E">
      <w:pPr>
        <w:pStyle w:val="PL"/>
        <w:rPr>
          <w:ins w:id="955" w:author="作者"/>
          <w:snapToGrid w:val="0"/>
        </w:rPr>
      </w:pPr>
      <w:ins w:id="956" w:author="作者">
        <w:r w:rsidRPr="00FA52B0">
          <w:rPr>
            <w:snapToGrid w:val="0"/>
          </w:rPr>
          <w:t>}</w:t>
        </w:r>
      </w:ins>
    </w:p>
    <w:p w14:paraId="57C21E00" w14:textId="77777777" w:rsidR="0026166E" w:rsidRDefault="0026166E" w:rsidP="0026166E">
      <w:pPr>
        <w:pStyle w:val="PL"/>
        <w:rPr>
          <w:ins w:id="957" w:author="作者"/>
          <w:snapToGrid w:val="0"/>
        </w:rPr>
      </w:pPr>
    </w:p>
    <w:p w14:paraId="4D05BC3E" w14:textId="77777777" w:rsidR="0026166E" w:rsidRDefault="0026166E" w:rsidP="0026166E">
      <w:pPr>
        <w:pStyle w:val="PL"/>
        <w:rPr>
          <w:ins w:id="958" w:author="作者"/>
          <w:snapToGrid w:val="0"/>
        </w:rPr>
      </w:pPr>
    </w:p>
    <w:p w14:paraId="701372FB" w14:textId="77777777" w:rsidR="0026166E" w:rsidRDefault="0026166E" w:rsidP="0026166E">
      <w:pPr>
        <w:pStyle w:val="PL"/>
        <w:rPr>
          <w:ins w:id="959" w:author="作者"/>
          <w:snapToGrid w:val="0"/>
        </w:rPr>
      </w:pPr>
    </w:p>
    <w:p w14:paraId="352F0CEE" w14:textId="77777777" w:rsidR="0026166E" w:rsidRDefault="0026166E" w:rsidP="0026166E">
      <w:pPr>
        <w:pStyle w:val="PL"/>
        <w:rPr>
          <w:ins w:id="960" w:author="作者"/>
          <w:snapToGrid w:val="0"/>
        </w:rPr>
      </w:pPr>
    </w:p>
    <w:p w14:paraId="690FE924" w14:textId="77777777" w:rsidR="0026166E" w:rsidRDefault="0026166E" w:rsidP="0026166E">
      <w:pPr>
        <w:pStyle w:val="PL"/>
        <w:rPr>
          <w:ins w:id="961" w:author="作者"/>
          <w:snapToGrid w:val="0"/>
        </w:rPr>
      </w:pPr>
    </w:p>
    <w:p w14:paraId="226FEC63" w14:textId="77777777" w:rsidR="0026166E" w:rsidRDefault="0026166E" w:rsidP="0026166E">
      <w:pPr>
        <w:pStyle w:val="PL"/>
        <w:rPr>
          <w:ins w:id="962" w:author="作者"/>
          <w:snapToGrid w:val="0"/>
        </w:rPr>
      </w:pPr>
    </w:p>
    <w:p w14:paraId="3ACC516E" w14:textId="77777777" w:rsidR="0026166E" w:rsidRPr="00FA52B0" w:rsidRDefault="0026166E" w:rsidP="0026166E">
      <w:pPr>
        <w:pStyle w:val="PL"/>
        <w:spacing w:line="0" w:lineRule="atLeast"/>
        <w:rPr>
          <w:ins w:id="963" w:author="作者"/>
          <w:rFonts w:cs="Courier New"/>
          <w:noProof w:val="0"/>
          <w:snapToGrid w:val="0"/>
        </w:rPr>
      </w:pPr>
      <w:ins w:id="964" w:author="作者">
        <w:r w:rsidRPr="00FA52B0">
          <w:rPr>
            <w:rFonts w:cs="Courier New"/>
            <w:noProof w:val="0"/>
            <w:snapToGrid w:val="0"/>
          </w:rPr>
          <w:t>-- **************************************************************</w:t>
        </w:r>
      </w:ins>
    </w:p>
    <w:p w14:paraId="4B5CBD08" w14:textId="77777777" w:rsidR="0026166E" w:rsidRPr="00FA52B0" w:rsidRDefault="0026166E" w:rsidP="0026166E">
      <w:pPr>
        <w:pStyle w:val="PL"/>
        <w:spacing w:line="0" w:lineRule="atLeast"/>
        <w:rPr>
          <w:ins w:id="965" w:author="作者"/>
          <w:rFonts w:cs="Courier New"/>
          <w:noProof w:val="0"/>
          <w:snapToGrid w:val="0"/>
        </w:rPr>
      </w:pPr>
      <w:ins w:id="966" w:author="作者">
        <w:r w:rsidRPr="00FA52B0">
          <w:rPr>
            <w:rFonts w:cs="Courier New"/>
            <w:noProof w:val="0"/>
            <w:snapToGrid w:val="0"/>
          </w:rPr>
          <w:t>--</w:t>
        </w:r>
      </w:ins>
    </w:p>
    <w:p w14:paraId="3FCCAE1A" w14:textId="77777777" w:rsidR="0026166E" w:rsidRPr="00FA52B0" w:rsidRDefault="0026166E" w:rsidP="0026166E">
      <w:pPr>
        <w:pStyle w:val="PL"/>
        <w:spacing w:line="0" w:lineRule="atLeast"/>
        <w:outlineLvl w:val="3"/>
        <w:rPr>
          <w:ins w:id="967" w:author="作者"/>
          <w:rFonts w:cs="Courier New"/>
          <w:noProof w:val="0"/>
          <w:snapToGrid w:val="0"/>
        </w:rPr>
      </w:pPr>
      <w:ins w:id="968" w:author="作者">
        <w:r w:rsidRPr="00FA52B0">
          <w:rPr>
            <w:rFonts w:cs="Courier New"/>
            <w:noProof w:val="0"/>
            <w:snapToGrid w:val="0"/>
          </w:rPr>
          <w:t xml:space="preserve">-- </w:t>
        </w:r>
        <w:r>
          <w:rPr>
            <w:rFonts w:cs="Courier New"/>
            <w:noProof w:val="0"/>
            <w:snapToGrid w:val="0"/>
          </w:rPr>
          <w:t>RESOURCE STATUS UPDATE</w:t>
        </w:r>
      </w:ins>
    </w:p>
    <w:p w14:paraId="2A3FFF40" w14:textId="77777777" w:rsidR="0026166E" w:rsidRPr="00FA52B0" w:rsidRDefault="0026166E" w:rsidP="0026166E">
      <w:pPr>
        <w:pStyle w:val="PL"/>
        <w:spacing w:line="0" w:lineRule="atLeast"/>
        <w:rPr>
          <w:ins w:id="969" w:author="作者"/>
          <w:rFonts w:cs="Courier New"/>
          <w:noProof w:val="0"/>
          <w:snapToGrid w:val="0"/>
        </w:rPr>
      </w:pPr>
      <w:ins w:id="970" w:author="作者">
        <w:r w:rsidRPr="00FA52B0">
          <w:rPr>
            <w:rFonts w:cs="Courier New"/>
            <w:noProof w:val="0"/>
            <w:snapToGrid w:val="0"/>
          </w:rPr>
          <w:t>--</w:t>
        </w:r>
      </w:ins>
    </w:p>
    <w:p w14:paraId="743011FD" w14:textId="77777777" w:rsidR="0026166E" w:rsidRPr="00FA52B0" w:rsidRDefault="0026166E" w:rsidP="0026166E">
      <w:pPr>
        <w:pStyle w:val="PL"/>
        <w:spacing w:line="0" w:lineRule="atLeast"/>
        <w:rPr>
          <w:ins w:id="971" w:author="作者"/>
          <w:rFonts w:cs="Courier New"/>
          <w:noProof w:val="0"/>
          <w:snapToGrid w:val="0"/>
        </w:rPr>
      </w:pPr>
      <w:ins w:id="972" w:author="作者">
        <w:r w:rsidRPr="00FA52B0">
          <w:rPr>
            <w:rFonts w:cs="Courier New"/>
            <w:noProof w:val="0"/>
            <w:snapToGrid w:val="0"/>
          </w:rPr>
          <w:t>-- **************************************************************</w:t>
        </w:r>
      </w:ins>
    </w:p>
    <w:p w14:paraId="732F0BA5" w14:textId="77777777" w:rsidR="0026166E" w:rsidRPr="00FA52B0" w:rsidRDefault="0026166E" w:rsidP="0026166E">
      <w:pPr>
        <w:pStyle w:val="PL"/>
        <w:rPr>
          <w:ins w:id="973" w:author="作者"/>
          <w:snapToGrid w:val="0"/>
        </w:rPr>
      </w:pPr>
    </w:p>
    <w:p w14:paraId="6EDEB924" w14:textId="77777777" w:rsidR="0026166E" w:rsidRPr="00FA52B0" w:rsidRDefault="0026166E" w:rsidP="0026166E">
      <w:pPr>
        <w:pStyle w:val="PL"/>
        <w:rPr>
          <w:ins w:id="974" w:author="作者"/>
          <w:snapToGrid w:val="0"/>
        </w:rPr>
      </w:pPr>
    </w:p>
    <w:p w14:paraId="7171922F" w14:textId="77777777" w:rsidR="0026166E" w:rsidRPr="00FA52B0" w:rsidRDefault="0026166E" w:rsidP="0026166E">
      <w:pPr>
        <w:pStyle w:val="PL"/>
        <w:rPr>
          <w:ins w:id="975" w:author="作者"/>
          <w:snapToGrid w:val="0"/>
        </w:rPr>
      </w:pPr>
      <w:ins w:id="976" w:author="作者">
        <w:r>
          <w:rPr>
            <w:snapToGrid w:val="0"/>
          </w:rPr>
          <w:t>ResourceStatusUpdate</w:t>
        </w:r>
        <w:r w:rsidRPr="00FA52B0">
          <w:rPr>
            <w:snapToGrid w:val="0"/>
          </w:rPr>
          <w:t xml:space="preserve"> ::= SEQUENCE {</w:t>
        </w:r>
      </w:ins>
    </w:p>
    <w:p w14:paraId="2D021BDF" w14:textId="77777777" w:rsidR="0026166E" w:rsidRPr="00FA52B0" w:rsidRDefault="0026166E" w:rsidP="0026166E">
      <w:pPr>
        <w:pStyle w:val="PL"/>
        <w:rPr>
          <w:ins w:id="977" w:author="作者"/>
          <w:snapToGrid w:val="0"/>
        </w:rPr>
      </w:pPr>
      <w:ins w:id="978" w:author="作者">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44F40B29" w14:textId="77777777" w:rsidR="0026166E" w:rsidRPr="00FA52B0" w:rsidRDefault="0026166E" w:rsidP="0026166E">
      <w:pPr>
        <w:pStyle w:val="PL"/>
        <w:rPr>
          <w:ins w:id="979" w:author="作者"/>
          <w:snapToGrid w:val="0"/>
        </w:rPr>
      </w:pPr>
      <w:ins w:id="980" w:author="作者">
        <w:r w:rsidRPr="00FA52B0">
          <w:rPr>
            <w:snapToGrid w:val="0"/>
          </w:rPr>
          <w:tab/>
          <w:t>...</w:t>
        </w:r>
      </w:ins>
    </w:p>
    <w:p w14:paraId="615CF2DE" w14:textId="77777777" w:rsidR="0026166E" w:rsidRPr="00FA52B0" w:rsidRDefault="0026166E" w:rsidP="0026166E">
      <w:pPr>
        <w:pStyle w:val="PL"/>
        <w:rPr>
          <w:ins w:id="981" w:author="作者"/>
          <w:snapToGrid w:val="0"/>
        </w:rPr>
      </w:pPr>
      <w:ins w:id="982" w:author="作者">
        <w:r w:rsidRPr="00FA52B0">
          <w:rPr>
            <w:snapToGrid w:val="0"/>
          </w:rPr>
          <w:t>}</w:t>
        </w:r>
      </w:ins>
    </w:p>
    <w:p w14:paraId="45DE19B9" w14:textId="77777777" w:rsidR="0026166E" w:rsidRPr="00FA52B0" w:rsidRDefault="0026166E" w:rsidP="0026166E">
      <w:pPr>
        <w:pStyle w:val="PL"/>
        <w:rPr>
          <w:ins w:id="983" w:author="作者"/>
          <w:snapToGrid w:val="0"/>
        </w:rPr>
      </w:pPr>
    </w:p>
    <w:p w14:paraId="748D9756" w14:textId="77777777" w:rsidR="0026166E" w:rsidRDefault="0026166E" w:rsidP="0026166E">
      <w:pPr>
        <w:pStyle w:val="PL"/>
        <w:rPr>
          <w:ins w:id="984" w:author="作者"/>
          <w:snapToGrid w:val="0"/>
        </w:rPr>
      </w:pPr>
      <w:ins w:id="985" w:author="作者">
        <w:r>
          <w:rPr>
            <w:snapToGrid w:val="0"/>
          </w:rPr>
          <w:t>ResourceStatusUpdate</w:t>
        </w:r>
        <w:r w:rsidRPr="00FA52B0">
          <w:rPr>
            <w:snapToGrid w:val="0"/>
          </w:rPr>
          <w:t>IEs E1AP-PROTOCOL-IES ::= {</w:t>
        </w:r>
      </w:ins>
    </w:p>
    <w:p w14:paraId="76F3A2DE" w14:textId="77777777" w:rsidR="0026166E" w:rsidRDefault="0026166E" w:rsidP="0026166E">
      <w:pPr>
        <w:pStyle w:val="PL"/>
        <w:ind w:left="768" w:hanging="768"/>
        <w:rPr>
          <w:ins w:id="986" w:author="作者"/>
          <w:snapToGrid w:val="0"/>
        </w:rPr>
      </w:pPr>
      <w:ins w:id="987" w:author="作者">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BBC1CC0" w14:textId="77777777" w:rsidR="0026166E" w:rsidRPr="00FA52B0" w:rsidRDefault="0026166E" w:rsidP="0026166E">
      <w:pPr>
        <w:pStyle w:val="PL"/>
        <w:rPr>
          <w:ins w:id="988" w:author="作者"/>
          <w:snapToGrid w:val="0"/>
        </w:rPr>
      </w:pPr>
      <w:ins w:id="989" w:author="作者">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AA7E68F" w14:textId="77777777" w:rsidR="0026166E" w:rsidRDefault="0026166E" w:rsidP="0026166E">
      <w:pPr>
        <w:pStyle w:val="PL"/>
        <w:rPr>
          <w:ins w:id="990" w:author="作者"/>
          <w:snapToGrid w:val="0"/>
        </w:rPr>
      </w:pPr>
      <w:ins w:id="991" w:author="作者">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645030C" w14:textId="77777777" w:rsidR="0026166E" w:rsidRDefault="0026166E" w:rsidP="0026166E">
      <w:pPr>
        <w:pStyle w:val="PL"/>
        <w:rPr>
          <w:ins w:id="992" w:author="作者"/>
          <w:snapToGrid w:val="0"/>
        </w:rPr>
      </w:pPr>
      <w:ins w:id="993" w:author="作者">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7092AA04" w14:textId="77777777" w:rsidR="0026166E" w:rsidRDefault="0026166E" w:rsidP="0026166E">
      <w:pPr>
        <w:pStyle w:val="PL"/>
        <w:rPr>
          <w:ins w:id="994" w:author="作者"/>
          <w:snapToGrid w:val="0"/>
        </w:rPr>
      </w:pPr>
      <w:ins w:id="995" w:author="作者">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591404E" w14:textId="419B0AC7" w:rsidR="0026166E" w:rsidRDefault="0026166E" w:rsidP="0026166E">
      <w:pPr>
        <w:pStyle w:val="PL"/>
        <w:rPr>
          <w:ins w:id="996" w:author="作者"/>
          <w:snapToGrid w:val="0"/>
        </w:rPr>
      </w:pPr>
      <w:ins w:id="997" w:author="作者">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705CDD0E" w14:textId="77777777" w:rsidR="0026166E" w:rsidRDefault="0026166E" w:rsidP="0026166E">
      <w:pPr>
        <w:pStyle w:val="PL"/>
        <w:rPr>
          <w:ins w:id="998" w:author="作者"/>
          <w:snapToGrid w:val="0"/>
        </w:rPr>
      </w:pPr>
    </w:p>
    <w:p w14:paraId="3599516E" w14:textId="77777777" w:rsidR="0026166E" w:rsidRPr="00FA52B0" w:rsidRDefault="0026166E" w:rsidP="0026166E">
      <w:pPr>
        <w:pStyle w:val="PL"/>
        <w:rPr>
          <w:ins w:id="999" w:author="作者"/>
          <w:snapToGrid w:val="0"/>
        </w:rPr>
      </w:pPr>
      <w:ins w:id="1000" w:author="作者">
        <w:r w:rsidRPr="00FA52B0">
          <w:rPr>
            <w:snapToGrid w:val="0"/>
          </w:rPr>
          <w:tab/>
          <w:t>...</w:t>
        </w:r>
      </w:ins>
    </w:p>
    <w:p w14:paraId="55D5BFCD" w14:textId="77777777" w:rsidR="0026166E" w:rsidRDefault="0026166E" w:rsidP="0026166E">
      <w:pPr>
        <w:pStyle w:val="PL"/>
        <w:rPr>
          <w:ins w:id="1001" w:author="作者"/>
          <w:snapToGrid w:val="0"/>
        </w:rPr>
      </w:pPr>
      <w:ins w:id="1002" w:author="作者">
        <w:r w:rsidRPr="00FA52B0">
          <w:rPr>
            <w:snapToGrid w:val="0"/>
          </w:rPr>
          <w:t>}</w:t>
        </w:r>
      </w:ins>
    </w:p>
    <w:p w14:paraId="042C0952" w14:textId="77777777" w:rsidR="0026166E" w:rsidRDefault="0026166E" w:rsidP="0026166E">
      <w:pPr>
        <w:pStyle w:val="PL"/>
        <w:rPr>
          <w:snapToGrid w:val="0"/>
        </w:rPr>
      </w:pPr>
    </w:p>
    <w:p w14:paraId="286E4D35" w14:textId="77777777" w:rsidR="0026166E" w:rsidRDefault="0026166E" w:rsidP="0026166E">
      <w:pPr>
        <w:pStyle w:val="PL"/>
        <w:rPr>
          <w:snapToGrid w:val="0"/>
        </w:rPr>
      </w:pPr>
    </w:p>
    <w:p w14:paraId="2A94A97F" w14:textId="77777777" w:rsidR="0026166E" w:rsidRPr="00FA52B0" w:rsidRDefault="0026166E" w:rsidP="0026166E">
      <w:pPr>
        <w:pStyle w:val="PL"/>
        <w:rPr>
          <w:snapToGrid w:val="0"/>
        </w:rPr>
      </w:pPr>
    </w:p>
    <w:p w14:paraId="24372C4E" w14:textId="77777777" w:rsidR="0026166E" w:rsidRDefault="0026166E" w:rsidP="0026166E">
      <w:pPr>
        <w:rPr>
          <w:lang w:val="en-US"/>
        </w:rPr>
      </w:pPr>
    </w:p>
    <w:p w14:paraId="73AB648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13C9817" w14:textId="77777777" w:rsidR="0026166E" w:rsidRPr="00FA52B0" w:rsidRDefault="0026166E" w:rsidP="0026166E">
      <w:pPr>
        <w:pStyle w:val="Heading3"/>
      </w:pPr>
      <w:bookmarkStart w:id="1003" w:name="_Toc20955684"/>
      <w:bookmarkStart w:id="1004" w:name="_Toc29461016"/>
      <w:r w:rsidRPr="00FA52B0">
        <w:t>9.4.5</w:t>
      </w:r>
      <w:r w:rsidRPr="00FA52B0">
        <w:tab/>
        <w:t>Information Element Definitions</w:t>
      </w:r>
      <w:bookmarkEnd w:id="1003"/>
      <w:bookmarkEnd w:id="1004"/>
    </w:p>
    <w:p w14:paraId="5CA3665F" w14:textId="77777777" w:rsidR="0026166E" w:rsidRPr="00FA52B0" w:rsidRDefault="0026166E" w:rsidP="0026166E">
      <w:pPr>
        <w:pStyle w:val="PL"/>
        <w:spacing w:line="0" w:lineRule="atLeast"/>
        <w:rPr>
          <w:noProof w:val="0"/>
          <w:snapToGrid w:val="0"/>
        </w:rPr>
      </w:pPr>
      <w:r w:rsidRPr="00FA52B0">
        <w:rPr>
          <w:noProof w:val="0"/>
          <w:snapToGrid w:val="0"/>
        </w:rPr>
        <w:t>-- **************************************************************</w:t>
      </w:r>
    </w:p>
    <w:p w14:paraId="039B3750" w14:textId="77777777" w:rsidR="0026166E" w:rsidRPr="00FA52B0" w:rsidRDefault="0026166E" w:rsidP="0026166E">
      <w:pPr>
        <w:pStyle w:val="PL"/>
        <w:spacing w:line="0" w:lineRule="atLeast"/>
        <w:rPr>
          <w:noProof w:val="0"/>
          <w:snapToGrid w:val="0"/>
        </w:rPr>
      </w:pPr>
      <w:r w:rsidRPr="00FA52B0">
        <w:rPr>
          <w:noProof w:val="0"/>
          <w:snapToGrid w:val="0"/>
        </w:rPr>
        <w:t>--</w:t>
      </w:r>
    </w:p>
    <w:p w14:paraId="74A5A1A5" w14:textId="77777777" w:rsidR="0026166E" w:rsidRPr="00FA52B0" w:rsidRDefault="0026166E" w:rsidP="0026166E">
      <w:pPr>
        <w:pStyle w:val="PL"/>
        <w:spacing w:line="0" w:lineRule="atLeast"/>
        <w:outlineLvl w:val="3"/>
        <w:rPr>
          <w:noProof w:val="0"/>
          <w:snapToGrid w:val="0"/>
        </w:rPr>
      </w:pPr>
      <w:r w:rsidRPr="00FA52B0">
        <w:rPr>
          <w:noProof w:val="0"/>
          <w:snapToGrid w:val="0"/>
        </w:rPr>
        <w:t>-- Information Element Definitions</w:t>
      </w:r>
    </w:p>
    <w:p w14:paraId="11372FE1" w14:textId="77777777" w:rsidR="0026166E" w:rsidRPr="00FA52B0" w:rsidRDefault="0026166E" w:rsidP="0026166E">
      <w:pPr>
        <w:pStyle w:val="PL"/>
        <w:spacing w:line="0" w:lineRule="atLeast"/>
        <w:rPr>
          <w:noProof w:val="0"/>
          <w:snapToGrid w:val="0"/>
        </w:rPr>
      </w:pPr>
      <w:r w:rsidRPr="00FA52B0">
        <w:rPr>
          <w:noProof w:val="0"/>
          <w:snapToGrid w:val="0"/>
        </w:rPr>
        <w:t>--</w:t>
      </w:r>
    </w:p>
    <w:p w14:paraId="0D3484D0" w14:textId="77777777" w:rsidR="0026166E" w:rsidRDefault="0026166E" w:rsidP="0026166E">
      <w:pPr>
        <w:pStyle w:val="PL"/>
        <w:spacing w:line="0" w:lineRule="atLeast"/>
        <w:rPr>
          <w:noProof w:val="0"/>
          <w:snapToGrid w:val="0"/>
        </w:rPr>
      </w:pPr>
      <w:r w:rsidRPr="00FA52B0">
        <w:rPr>
          <w:noProof w:val="0"/>
          <w:snapToGrid w:val="0"/>
        </w:rPr>
        <w:t>-- **************************************************************</w:t>
      </w:r>
    </w:p>
    <w:p w14:paraId="32D7CA46" w14:textId="77777777" w:rsidR="0026166E" w:rsidRPr="00FA52B0" w:rsidRDefault="0026166E" w:rsidP="0026166E">
      <w:pPr>
        <w:pStyle w:val="PL"/>
        <w:spacing w:line="0" w:lineRule="atLeast"/>
        <w:rPr>
          <w:noProof w:val="0"/>
          <w:snapToGrid w:val="0"/>
        </w:rPr>
      </w:pPr>
    </w:p>
    <w:p w14:paraId="1B77A770" w14:textId="77777777" w:rsidR="0026166E" w:rsidRPr="00B631AB" w:rsidRDefault="0026166E" w:rsidP="0026166E">
      <w:pPr>
        <w:pStyle w:val="PL"/>
        <w:spacing w:line="0" w:lineRule="atLeast"/>
        <w:rPr>
          <w:noProof w:val="0"/>
          <w:snapToGrid w:val="0"/>
        </w:rPr>
      </w:pPr>
      <w:r w:rsidRPr="00B631AB">
        <w:rPr>
          <w:noProof w:val="0"/>
          <w:snapToGrid w:val="0"/>
        </w:rPr>
        <w:tab/>
        <w:t>id-CommonNetworkInstance,</w:t>
      </w:r>
    </w:p>
    <w:p w14:paraId="585F3C84" w14:textId="77777777" w:rsidR="0026166E" w:rsidRPr="00B631AB" w:rsidRDefault="0026166E" w:rsidP="0026166E">
      <w:pPr>
        <w:pStyle w:val="PL"/>
        <w:spacing w:line="0" w:lineRule="atLeast"/>
        <w:rPr>
          <w:noProof w:val="0"/>
          <w:snapToGrid w:val="0"/>
        </w:rPr>
      </w:pPr>
      <w:r w:rsidRPr="00B631AB">
        <w:rPr>
          <w:noProof w:val="0"/>
          <w:snapToGrid w:val="0"/>
        </w:rPr>
        <w:lastRenderedPageBreak/>
        <w:tab/>
        <w:t>id-SNSSAI,</w:t>
      </w:r>
    </w:p>
    <w:p w14:paraId="58A18312" w14:textId="77777777" w:rsidR="0026166E" w:rsidRPr="00B631AB" w:rsidRDefault="0026166E" w:rsidP="0026166E">
      <w:pPr>
        <w:pStyle w:val="PL"/>
        <w:spacing w:line="0" w:lineRule="atLeast"/>
        <w:rPr>
          <w:noProof w:val="0"/>
          <w:snapToGrid w:val="0"/>
        </w:rPr>
      </w:pPr>
      <w:r w:rsidRPr="00B631AB">
        <w:rPr>
          <w:noProof w:val="0"/>
          <w:snapToGrid w:val="0"/>
        </w:rPr>
        <w:tab/>
        <w:t>id-OldQoSFlowMap-ULendmarkerexpected,</w:t>
      </w:r>
    </w:p>
    <w:p w14:paraId="472E31B0" w14:textId="77777777" w:rsidR="0026166E" w:rsidRPr="00B631AB" w:rsidRDefault="0026166E" w:rsidP="0026166E">
      <w:pPr>
        <w:pStyle w:val="PL"/>
        <w:spacing w:line="0" w:lineRule="atLeast"/>
        <w:rPr>
          <w:noProof w:val="0"/>
          <w:snapToGrid w:val="0"/>
        </w:rPr>
      </w:pPr>
      <w:r w:rsidRPr="00B631AB">
        <w:rPr>
          <w:noProof w:val="0"/>
          <w:snapToGrid w:val="0"/>
        </w:rPr>
        <w:tab/>
        <w:t>id-DRB-QoS,</w:t>
      </w:r>
    </w:p>
    <w:p w14:paraId="52351935" w14:textId="77777777" w:rsidR="0026166E" w:rsidRPr="00B631AB" w:rsidRDefault="0026166E" w:rsidP="0026166E">
      <w:pPr>
        <w:pStyle w:val="PL"/>
        <w:spacing w:line="0" w:lineRule="atLeast"/>
        <w:rPr>
          <w:noProof w:val="0"/>
          <w:snapToGrid w:val="0"/>
        </w:rPr>
      </w:pPr>
      <w:r w:rsidRPr="00B631AB">
        <w:rPr>
          <w:noProof w:val="0"/>
          <w:snapToGrid w:val="0"/>
        </w:rPr>
        <w:tab/>
        <w:t>id-endpoint-IP-Address-and-Port,</w:t>
      </w:r>
    </w:p>
    <w:p w14:paraId="5A14F226" w14:textId="77777777" w:rsidR="0026166E" w:rsidRPr="00B631AB" w:rsidRDefault="0026166E" w:rsidP="0026166E">
      <w:pPr>
        <w:pStyle w:val="PL"/>
        <w:spacing w:line="0" w:lineRule="atLeast"/>
        <w:rPr>
          <w:noProof w:val="0"/>
          <w:snapToGrid w:val="0"/>
        </w:rPr>
      </w:pPr>
      <w:r w:rsidRPr="00B631AB">
        <w:rPr>
          <w:noProof w:val="0"/>
          <w:snapToGrid w:val="0"/>
        </w:rPr>
        <w:tab/>
        <w:t>id-NetworkInstance,</w:t>
      </w:r>
    </w:p>
    <w:p w14:paraId="709A8B38" w14:textId="77777777" w:rsidR="0026166E" w:rsidRPr="00B631AB" w:rsidRDefault="0026166E" w:rsidP="0026166E">
      <w:pPr>
        <w:pStyle w:val="PL"/>
        <w:spacing w:line="0" w:lineRule="atLeast"/>
        <w:rPr>
          <w:noProof w:val="0"/>
          <w:snapToGrid w:val="0"/>
        </w:rPr>
      </w:pPr>
      <w:r w:rsidRPr="00B631AB">
        <w:rPr>
          <w:noProof w:val="0"/>
          <w:snapToGrid w:val="0"/>
        </w:rPr>
        <w:tab/>
        <w:t>id-QoSFlowMappingIndication,</w:t>
      </w:r>
    </w:p>
    <w:p w14:paraId="73DBE75D" w14:textId="77777777" w:rsidR="0026166E" w:rsidRPr="00B631AB" w:rsidRDefault="0026166E" w:rsidP="0026166E">
      <w:pPr>
        <w:pStyle w:val="PL"/>
        <w:spacing w:line="0" w:lineRule="atLeast"/>
        <w:rPr>
          <w:noProof w:val="0"/>
          <w:snapToGrid w:val="0"/>
        </w:rPr>
      </w:pPr>
      <w:r w:rsidRPr="00B631AB">
        <w:rPr>
          <w:noProof w:val="0"/>
          <w:snapToGrid w:val="0"/>
        </w:rPr>
        <w:tab/>
        <w:t>id-TNLAssociationTransportLayerAddressgNBCUUP,</w:t>
      </w:r>
    </w:p>
    <w:p w14:paraId="5647DD16" w14:textId="77777777" w:rsidR="0026166E" w:rsidRPr="00B631AB" w:rsidRDefault="0026166E" w:rsidP="0026166E">
      <w:pPr>
        <w:pStyle w:val="PL"/>
        <w:spacing w:line="0" w:lineRule="atLeast"/>
        <w:rPr>
          <w:noProof w:val="0"/>
          <w:snapToGrid w:val="0"/>
        </w:rPr>
      </w:pPr>
      <w:r w:rsidRPr="00B631AB">
        <w:rPr>
          <w:noProof w:val="0"/>
          <w:snapToGrid w:val="0"/>
        </w:rPr>
        <w:tab/>
        <w:t>id-Cause,</w:t>
      </w:r>
    </w:p>
    <w:p w14:paraId="1DF96A0A" w14:textId="77777777" w:rsidR="0026166E" w:rsidRPr="00B631AB" w:rsidRDefault="0026166E" w:rsidP="0026166E">
      <w:pPr>
        <w:pStyle w:val="PL"/>
        <w:spacing w:line="0" w:lineRule="atLeast"/>
        <w:rPr>
          <w:noProof w:val="0"/>
          <w:snapToGrid w:val="0"/>
        </w:rPr>
      </w:pPr>
      <w:r w:rsidRPr="00B631AB">
        <w:rPr>
          <w:noProof w:val="0"/>
          <w:snapToGrid w:val="0"/>
        </w:rPr>
        <w:tab/>
        <w:t>id-QoSMonitoringRequest,</w:t>
      </w:r>
    </w:p>
    <w:p w14:paraId="0465BB55" w14:textId="77777777" w:rsidR="0026166E" w:rsidRPr="00B631AB" w:rsidRDefault="0026166E" w:rsidP="0026166E">
      <w:pPr>
        <w:pStyle w:val="PL"/>
        <w:spacing w:line="0" w:lineRule="atLeast"/>
        <w:rPr>
          <w:noProof w:val="0"/>
          <w:snapToGrid w:val="0"/>
        </w:rPr>
      </w:pPr>
      <w:r w:rsidRPr="00B631AB">
        <w:rPr>
          <w:noProof w:val="0"/>
          <w:snapToGrid w:val="0"/>
        </w:rPr>
        <w:tab/>
        <w:t>maxnoofErrors,</w:t>
      </w:r>
    </w:p>
    <w:p w14:paraId="4DD05A1C" w14:textId="77777777" w:rsidR="0026166E" w:rsidRPr="00B631AB" w:rsidRDefault="0026166E" w:rsidP="0026166E">
      <w:pPr>
        <w:pStyle w:val="PL"/>
        <w:spacing w:line="0" w:lineRule="atLeast"/>
        <w:rPr>
          <w:noProof w:val="0"/>
          <w:snapToGrid w:val="0"/>
        </w:rPr>
      </w:pPr>
      <w:r w:rsidRPr="00B631AB">
        <w:rPr>
          <w:noProof w:val="0"/>
          <w:snapToGrid w:val="0"/>
        </w:rPr>
        <w:tab/>
        <w:t>maxnoofSliceItems,</w:t>
      </w:r>
    </w:p>
    <w:p w14:paraId="4D1DC0C8" w14:textId="77777777" w:rsidR="0026166E" w:rsidRPr="00B631AB" w:rsidRDefault="0026166E" w:rsidP="0026166E">
      <w:pPr>
        <w:pStyle w:val="PL"/>
        <w:spacing w:line="0" w:lineRule="atLeast"/>
        <w:rPr>
          <w:noProof w:val="0"/>
          <w:snapToGrid w:val="0"/>
        </w:rPr>
      </w:pPr>
      <w:r w:rsidRPr="00B631AB">
        <w:rPr>
          <w:noProof w:val="0"/>
          <w:snapToGrid w:val="0"/>
        </w:rPr>
        <w:tab/>
        <w:t>maxnoofEUTRANQOSParameters,</w:t>
      </w:r>
    </w:p>
    <w:p w14:paraId="0979A5FB" w14:textId="77777777" w:rsidR="0026166E" w:rsidRPr="00B631AB" w:rsidRDefault="0026166E" w:rsidP="0026166E">
      <w:pPr>
        <w:pStyle w:val="PL"/>
        <w:spacing w:line="0" w:lineRule="atLeast"/>
        <w:rPr>
          <w:noProof w:val="0"/>
          <w:snapToGrid w:val="0"/>
        </w:rPr>
      </w:pPr>
      <w:r w:rsidRPr="00B631AB">
        <w:rPr>
          <w:noProof w:val="0"/>
          <w:snapToGrid w:val="0"/>
        </w:rPr>
        <w:tab/>
        <w:t>maxnoofNGRANQOSParameters,</w:t>
      </w:r>
    </w:p>
    <w:p w14:paraId="1AE14230" w14:textId="77777777" w:rsidR="0026166E" w:rsidRPr="00B631AB" w:rsidRDefault="0026166E" w:rsidP="0026166E">
      <w:pPr>
        <w:pStyle w:val="PL"/>
        <w:spacing w:line="0" w:lineRule="atLeast"/>
        <w:rPr>
          <w:noProof w:val="0"/>
          <w:snapToGrid w:val="0"/>
        </w:rPr>
      </w:pPr>
      <w:r w:rsidRPr="00B631AB">
        <w:rPr>
          <w:noProof w:val="0"/>
          <w:snapToGrid w:val="0"/>
        </w:rPr>
        <w:tab/>
        <w:t>maxnoofDRBs,</w:t>
      </w:r>
    </w:p>
    <w:p w14:paraId="4EB4E129" w14:textId="77777777" w:rsidR="0026166E" w:rsidRPr="00B631AB" w:rsidRDefault="0026166E" w:rsidP="0026166E">
      <w:pPr>
        <w:pStyle w:val="PL"/>
        <w:spacing w:line="0" w:lineRule="atLeast"/>
        <w:rPr>
          <w:noProof w:val="0"/>
          <w:snapToGrid w:val="0"/>
        </w:rPr>
      </w:pPr>
      <w:r w:rsidRPr="00B631AB">
        <w:rPr>
          <w:noProof w:val="0"/>
          <w:snapToGrid w:val="0"/>
        </w:rPr>
        <w:tab/>
        <w:t>maxnoofPDUSessionResource,</w:t>
      </w:r>
    </w:p>
    <w:p w14:paraId="0C2EC4CE" w14:textId="77777777" w:rsidR="0026166E" w:rsidRPr="00B631AB" w:rsidRDefault="0026166E" w:rsidP="0026166E">
      <w:pPr>
        <w:pStyle w:val="PL"/>
        <w:spacing w:line="0" w:lineRule="atLeast"/>
        <w:rPr>
          <w:noProof w:val="0"/>
          <w:snapToGrid w:val="0"/>
        </w:rPr>
      </w:pPr>
      <w:r w:rsidRPr="00B631AB">
        <w:rPr>
          <w:noProof w:val="0"/>
          <w:snapToGrid w:val="0"/>
        </w:rPr>
        <w:tab/>
        <w:t>maxnoofQoSFlows,</w:t>
      </w:r>
    </w:p>
    <w:p w14:paraId="7940BD51" w14:textId="77777777" w:rsidR="0026166E" w:rsidRPr="00B631AB" w:rsidRDefault="0026166E" w:rsidP="0026166E">
      <w:pPr>
        <w:pStyle w:val="PL"/>
        <w:spacing w:line="0" w:lineRule="atLeast"/>
        <w:rPr>
          <w:noProof w:val="0"/>
          <w:snapToGrid w:val="0"/>
        </w:rPr>
      </w:pPr>
      <w:r w:rsidRPr="00B631AB">
        <w:rPr>
          <w:noProof w:val="0"/>
          <w:snapToGrid w:val="0"/>
        </w:rPr>
        <w:tab/>
        <w:t>maxnoofUPParameters,</w:t>
      </w:r>
    </w:p>
    <w:p w14:paraId="43ABCC41" w14:textId="77777777" w:rsidR="0026166E" w:rsidRPr="00B631AB" w:rsidRDefault="0026166E" w:rsidP="0026166E">
      <w:pPr>
        <w:pStyle w:val="PL"/>
        <w:spacing w:line="0" w:lineRule="atLeast"/>
        <w:rPr>
          <w:noProof w:val="0"/>
          <w:snapToGrid w:val="0"/>
        </w:rPr>
      </w:pPr>
      <w:r w:rsidRPr="00B631AB">
        <w:rPr>
          <w:noProof w:val="0"/>
          <w:snapToGrid w:val="0"/>
        </w:rPr>
        <w:tab/>
        <w:t>maxnoofCellGroups,</w:t>
      </w:r>
    </w:p>
    <w:p w14:paraId="30C7AEF5" w14:textId="77777777" w:rsidR="0026166E" w:rsidRPr="00B631AB" w:rsidRDefault="0026166E" w:rsidP="0026166E">
      <w:pPr>
        <w:pStyle w:val="PL"/>
        <w:spacing w:line="0" w:lineRule="atLeast"/>
        <w:rPr>
          <w:noProof w:val="0"/>
          <w:snapToGrid w:val="0"/>
        </w:rPr>
      </w:pPr>
      <w:r w:rsidRPr="00B631AB">
        <w:rPr>
          <w:noProof w:val="0"/>
          <w:snapToGrid w:val="0"/>
        </w:rPr>
        <w:tab/>
        <w:t>maxnooftimeperiods,</w:t>
      </w:r>
    </w:p>
    <w:p w14:paraId="778FC292" w14:textId="77777777" w:rsidR="0026166E" w:rsidRPr="00B631AB" w:rsidRDefault="0026166E" w:rsidP="0026166E">
      <w:pPr>
        <w:pStyle w:val="PL"/>
        <w:spacing w:line="0" w:lineRule="atLeast"/>
        <w:rPr>
          <w:noProof w:val="0"/>
          <w:snapToGrid w:val="0"/>
        </w:rPr>
      </w:pPr>
      <w:r w:rsidRPr="00B631AB">
        <w:rPr>
          <w:noProof w:val="0"/>
          <w:snapToGrid w:val="0"/>
        </w:rPr>
        <w:tab/>
        <w:t>maxnoofNRCGI,</w:t>
      </w:r>
    </w:p>
    <w:p w14:paraId="61284583" w14:textId="77777777" w:rsidR="0026166E" w:rsidRPr="00B631AB" w:rsidRDefault="0026166E" w:rsidP="0026166E">
      <w:pPr>
        <w:pStyle w:val="PL"/>
        <w:spacing w:line="0" w:lineRule="atLeast"/>
        <w:rPr>
          <w:noProof w:val="0"/>
          <w:snapToGrid w:val="0"/>
        </w:rPr>
      </w:pPr>
      <w:r w:rsidRPr="00B631AB">
        <w:rPr>
          <w:noProof w:val="0"/>
          <w:snapToGrid w:val="0"/>
        </w:rPr>
        <w:tab/>
        <w:t>maxnoofTLAs,</w:t>
      </w:r>
    </w:p>
    <w:p w14:paraId="60FF90C6" w14:textId="77777777" w:rsidR="0026166E" w:rsidRDefault="0026166E" w:rsidP="0026166E">
      <w:pPr>
        <w:pStyle w:val="PL"/>
        <w:spacing w:line="0" w:lineRule="atLeast"/>
        <w:rPr>
          <w:ins w:id="1005" w:author="作者"/>
          <w:noProof w:val="0"/>
          <w:snapToGrid w:val="0"/>
        </w:rPr>
      </w:pPr>
      <w:r w:rsidRPr="00B631AB">
        <w:rPr>
          <w:noProof w:val="0"/>
          <w:snapToGrid w:val="0"/>
        </w:rPr>
        <w:tab/>
        <w:t>maxnoofGTPTLAs</w:t>
      </w:r>
      <w:ins w:id="1006" w:author="作者">
        <w:r>
          <w:rPr>
            <w:noProof w:val="0"/>
            <w:snapToGrid w:val="0"/>
          </w:rPr>
          <w:t>,</w:t>
        </w:r>
      </w:ins>
    </w:p>
    <w:p w14:paraId="4761E222" w14:textId="77777777" w:rsidR="0026166E" w:rsidRPr="00B631AB" w:rsidRDefault="0026166E" w:rsidP="0026166E">
      <w:pPr>
        <w:pStyle w:val="PL"/>
        <w:spacing w:line="0" w:lineRule="atLeast"/>
        <w:rPr>
          <w:noProof w:val="0"/>
          <w:snapToGrid w:val="0"/>
        </w:rPr>
      </w:pPr>
      <w:ins w:id="1007" w:author="作者">
        <w:r>
          <w:rPr>
            <w:noProof w:val="0"/>
            <w:snapToGrid w:val="0"/>
          </w:rPr>
          <w:tab/>
        </w:r>
        <w:r w:rsidRPr="00B631AB">
          <w:rPr>
            <w:noProof w:val="0"/>
            <w:snapToGrid w:val="0"/>
          </w:rPr>
          <w:t>maxnoofSPLMNs</w:t>
        </w:r>
      </w:ins>
    </w:p>
    <w:p w14:paraId="112D02E7" w14:textId="77777777" w:rsidR="0026166E" w:rsidRPr="00B631AB" w:rsidRDefault="0026166E" w:rsidP="0026166E">
      <w:pPr>
        <w:pStyle w:val="PL"/>
        <w:spacing w:line="0" w:lineRule="atLeast"/>
        <w:rPr>
          <w:noProof w:val="0"/>
          <w:snapToGrid w:val="0"/>
        </w:rPr>
      </w:pPr>
    </w:p>
    <w:p w14:paraId="06D51583" w14:textId="77777777" w:rsidR="0026166E" w:rsidRPr="005E0185" w:rsidRDefault="0026166E" w:rsidP="0026166E">
      <w:pPr>
        <w:pStyle w:val="PL"/>
        <w:spacing w:line="0" w:lineRule="atLeast"/>
        <w:rPr>
          <w:noProof w:val="0"/>
          <w:snapToGrid w:val="0"/>
        </w:rPr>
      </w:pPr>
      <w:r w:rsidRPr="00B631AB">
        <w:rPr>
          <w:noProof w:val="0"/>
          <w:snapToGrid w:val="0"/>
        </w:rPr>
        <w:t>FROM E1AP-Constants</w:t>
      </w:r>
    </w:p>
    <w:p w14:paraId="37A701E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D00E76B"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H</w:t>
      </w:r>
    </w:p>
    <w:p w14:paraId="46BAA7F2" w14:textId="77777777" w:rsidR="0026166E" w:rsidRDefault="0026166E" w:rsidP="0026166E"/>
    <w:p w14:paraId="01C9D1F9" w14:textId="77777777" w:rsidR="0026166E" w:rsidRPr="00FA52B0" w:rsidRDefault="0026166E" w:rsidP="0026166E">
      <w:pPr>
        <w:pStyle w:val="PL"/>
        <w:rPr>
          <w:ins w:id="1008" w:author="作者"/>
        </w:rPr>
      </w:pPr>
      <w:ins w:id="1009" w:author="作者">
        <w:r>
          <w:t>HW-CapacityIndicator</w:t>
        </w:r>
        <w:r w:rsidRPr="00FA52B0">
          <w:t xml:space="preserve"> ::= SEQUENCE {</w:t>
        </w:r>
      </w:ins>
    </w:p>
    <w:p w14:paraId="3688F5E1" w14:textId="77777777" w:rsidR="0026166E" w:rsidRDefault="0026166E" w:rsidP="0026166E">
      <w:pPr>
        <w:pStyle w:val="PL"/>
        <w:rPr>
          <w:ins w:id="1010" w:author="作者"/>
        </w:rPr>
      </w:pPr>
      <w:ins w:id="1011" w:author="作者">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F4D89F7" w14:textId="77777777" w:rsidR="0026166E" w:rsidRDefault="0026166E" w:rsidP="0026166E">
      <w:pPr>
        <w:pStyle w:val="PL"/>
        <w:rPr>
          <w:ins w:id="1012" w:author="作者"/>
        </w:rPr>
      </w:pPr>
      <w:ins w:id="1013" w:author="作者">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1CB28F51" w14:textId="77777777" w:rsidR="0026166E" w:rsidRPr="00FA52B0" w:rsidRDefault="0026166E" w:rsidP="0026166E">
      <w:pPr>
        <w:pStyle w:val="PL"/>
        <w:rPr>
          <w:ins w:id="1014" w:author="作者"/>
        </w:rPr>
      </w:pPr>
      <w:ins w:id="1015" w:author="作者">
        <w:r w:rsidRPr="00FA52B0">
          <w:tab/>
          <w:t>iE-Extensions</w:t>
        </w:r>
        <w:r w:rsidRPr="00FA52B0">
          <w:tab/>
        </w:r>
        <w:r w:rsidRPr="00FA52B0">
          <w:tab/>
          <w:t xml:space="preserve">ProtocolExtensionContainer { { </w:t>
        </w:r>
        <w:r>
          <w:t>HW-CapacityIndicator</w:t>
        </w:r>
        <w:r w:rsidRPr="00FA52B0">
          <w:t>-ExtIEs } },</w:t>
        </w:r>
      </w:ins>
    </w:p>
    <w:p w14:paraId="0930CDF4" w14:textId="77777777" w:rsidR="0026166E" w:rsidRPr="00FA52B0" w:rsidRDefault="0026166E" w:rsidP="0026166E">
      <w:pPr>
        <w:pStyle w:val="PL"/>
        <w:rPr>
          <w:ins w:id="1016" w:author="作者"/>
        </w:rPr>
      </w:pPr>
      <w:ins w:id="1017" w:author="作者">
        <w:r w:rsidRPr="00FA52B0">
          <w:tab/>
          <w:t>...</w:t>
        </w:r>
      </w:ins>
    </w:p>
    <w:p w14:paraId="3059AD9C" w14:textId="77777777" w:rsidR="0026166E" w:rsidRPr="00FA52B0" w:rsidRDefault="0026166E" w:rsidP="0026166E">
      <w:pPr>
        <w:pStyle w:val="PL"/>
        <w:spacing w:line="0" w:lineRule="atLeast"/>
        <w:rPr>
          <w:ins w:id="1018" w:author="作者"/>
          <w:noProof w:val="0"/>
        </w:rPr>
      </w:pPr>
      <w:ins w:id="1019" w:author="作者">
        <w:r w:rsidRPr="00FA52B0">
          <w:rPr>
            <w:noProof w:val="0"/>
          </w:rPr>
          <w:t>}</w:t>
        </w:r>
      </w:ins>
    </w:p>
    <w:p w14:paraId="7B65F456" w14:textId="77777777" w:rsidR="0026166E" w:rsidRDefault="0026166E" w:rsidP="0026166E">
      <w:pPr>
        <w:rPr>
          <w:ins w:id="1020" w:author="作者"/>
        </w:rPr>
      </w:pPr>
    </w:p>
    <w:p w14:paraId="115B9010" w14:textId="77777777" w:rsidR="0026166E" w:rsidRPr="00FA52B0" w:rsidRDefault="0026166E" w:rsidP="0026166E">
      <w:pPr>
        <w:pStyle w:val="PL"/>
        <w:rPr>
          <w:ins w:id="1021" w:author="作者"/>
        </w:rPr>
      </w:pPr>
      <w:ins w:id="1022" w:author="作者">
        <w:r>
          <w:t>HW-CapacityIndicator</w:t>
        </w:r>
        <w:r w:rsidRPr="00FA52B0">
          <w:t>-ExtIEs</w:t>
        </w:r>
        <w:r w:rsidRPr="00FA52B0">
          <w:tab/>
          <w:t>E1AP-PROTOCOL-EXTENSION ::= {</w:t>
        </w:r>
      </w:ins>
    </w:p>
    <w:p w14:paraId="00B2835E" w14:textId="77777777" w:rsidR="0026166E" w:rsidRPr="00FA52B0" w:rsidRDefault="0026166E" w:rsidP="0026166E">
      <w:pPr>
        <w:pStyle w:val="PL"/>
        <w:rPr>
          <w:ins w:id="1023" w:author="作者"/>
        </w:rPr>
      </w:pPr>
      <w:ins w:id="1024" w:author="作者">
        <w:r w:rsidRPr="00FA52B0">
          <w:tab/>
          <w:t>...</w:t>
        </w:r>
      </w:ins>
    </w:p>
    <w:p w14:paraId="5B66608C" w14:textId="77777777" w:rsidR="0026166E" w:rsidRPr="00FA52B0" w:rsidRDefault="0026166E" w:rsidP="0026166E">
      <w:pPr>
        <w:pStyle w:val="PL"/>
        <w:rPr>
          <w:ins w:id="1025" w:author="作者"/>
        </w:rPr>
      </w:pPr>
      <w:ins w:id="1026" w:author="作者">
        <w:r w:rsidRPr="00FA52B0">
          <w:t>}</w:t>
        </w:r>
      </w:ins>
    </w:p>
    <w:p w14:paraId="0192CBE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7A62C12"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R</w:t>
      </w:r>
    </w:p>
    <w:p w14:paraId="3CF59ABD" w14:textId="77777777" w:rsidR="0026166E" w:rsidRDefault="0026166E" w:rsidP="0026166E"/>
    <w:p w14:paraId="353E0EC4" w14:textId="77777777" w:rsidR="0026166E" w:rsidRDefault="0026166E" w:rsidP="0026166E">
      <w:pPr>
        <w:pStyle w:val="PL"/>
        <w:rPr>
          <w:snapToGrid w:val="0"/>
        </w:rPr>
      </w:pPr>
      <w:bookmarkStart w:id="1027" w:name="_Hlk30694839"/>
    </w:p>
    <w:p w14:paraId="28C94155" w14:textId="77777777" w:rsidR="0026166E" w:rsidRPr="00A328D4" w:rsidRDefault="0026166E" w:rsidP="0026166E">
      <w:pPr>
        <w:pStyle w:val="PL"/>
        <w:spacing w:line="0" w:lineRule="atLeast"/>
        <w:rPr>
          <w:ins w:id="1028" w:author="作者"/>
          <w:noProof w:val="0"/>
          <w:snapToGrid w:val="0"/>
        </w:rPr>
      </w:pPr>
      <w:ins w:id="1029" w:author="作者">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4BDC2256" w14:textId="77777777" w:rsidR="0026166E" w:rsidRPr="00A328D4" w:rsidRDefault="0026166E" w:rsidP="0026166E">
      <w:pPr>
        <w:pStyle w:val="PL"/>
        <w:spacing w:line="0" w:lineRule="atLeast"/>
        <w:rPr>
          <w:ins w:id="1030" w:author="作者"/>
          <w:noProof w:val="0"/>
          <w:snapToGrid w:val="0"/>
        </w:rPr>
      </w:pPr>
      <w:ins w:id="1031" w:author="作者">
        <w:r w:rsidRPr="00A328D4">
          <w:rPr>
            <w:noProof w:val="0"/>
            <w:snapToGrid w:val="0"/>
          </w:rPr>
          <w:tab/>
          <w:t>start,</w:t>
        </w:r>
      </w:ins>
    </w:p>
    <w:p w14:paraId="571E0985" w14:textId="77777777" w:rsidR="0026166E" w:rsidRDefault="0026166E" w:rsidP="0026166E">
      <w:pPr>
        <w:pStyle w:val="PL"/>
        <w:spacing w:line="0" w:lineRule="atLeast"/>
        <w:rPr>
          <w:ins w:id="1032" w:author="作者"/>
          <w:noProof w:val="0"/>
          <w:snapToGrid w:val="0"/>
        </w:rPr>
      </w:pPr>
      <w:ins w:id="1033" w:author="作者">
        <w:r w:rsidRPr="00A328D4">
          <w:rPr>
            <w:noProof w:val="0"/>
            <w:snapToGrid w:val="0"/>
          </w:rPr>
          <w:tab/>
        </w:r>
        <w:r>
          <w:rPr>
            <w:noProof w:val="0"/>
            <w:snapToGrid w:val="0"/>
          </w:rPr>
          <w:t>stop</w:t>
        </w:r>
        <w:r w:rsidRPr="00FA52B0">
          <w:rPr>
            <w:noProof w:val="0"/>
            <w:snapToGrid w:val="0"/>
          </w:rPr>
          <w:t>,</w:t>
        </w:r>
      </w:ins>
    </w:p>
    <w:p w14:paraId="366009B6" w14:textId="77777777" w:rsidR="0026166E" w:rsidRDefault="0026166E" w:rsidP="0026166E">
      <w:pPr>
        <w:pStyle w:val="PL"/>
        <w:spacing w:line="0" w:lineRule="atLeast"/>
        <w:rPr>
          <w:ins w:id="1034" w:author="作者"/>
          <w:noProof w:val="0"/>
          <w:snapToGrid w:val="0"/>
        </w:rPr>
      </w:pPr>
      <w:ins w:id="1035" w:author="作者">
        <w:r>
          <w:rPr>
            <w:noProof w:val="0"/>
            <w:snapToGrid w:val="0"/>
          </w:rPr>
          <w:tab/>
          <w:t>partial-stop,</w:t>
        </w:r>
      </w:ins>
    </w:p>
    <w:p w14:paraId="1D614F28" w14:textId="77777777" w:rsidR="0026166E" w:rsidRPr="00FA52B0" w:rsidRDefault="0026166E" w:rsidP="0026166E">
      <w:pPr>
        <w:pStyle w:val="PL"/>
        <w:spacing w:line="0" w:lineRule="atLeast"/>
        <w:rPr>
          <w:ins w:id="1036" w:author="作者"/>
          <w:noProof w:val="0"/>
          <w:snapToGrid w:val="0"/>
        </w:rPr>
      </w:pPr>
      <w:ins w:id="1037" w:author="作者">
        <w:r>
          <w:rPr>
            <w:noProof w:val="0"/>
            <w:snapToGrid w:val="0"/>
          </w:rPr>
          <w:tab/>
          <w:t>add,</w:t>
        </w:r>
      </w:ins>
    </w:p>
    <w:p w14:paraId="3926624F" w14:textId="77777777" w:rsidR="0026166E" w:rsidRPr="00FA52B0" w:rsidRDefault="0026166E" w:rsidP="0026166E">
      <w:pPr>
        <w:pStyle w:val="PL"/>
        <w:spacing w:line="0" w:lineRule="atLeast"/>
        <w:rPr>
          <w:ins w:id="1038" w:author="作者"/>
          <w:noProof w:val="0"/>
          <w:snapToGrid w:val="0"/>
        </w:rPr>
      </w:pPr>
      <w:ins w:id="1039" w:author="作者">
        <w:r w:rsidRPr="00FA52B0">
          <w:rPr>
            <w:noProof w:val="0"/>
            <w:snapToGrid w:val="0"/>
          </w:rPr>
          <w:tab/>
          <w:t>...</w:t>
        </w:r>
      </w:ins>
    </w:p>
    <w:p w14:paraId="1096540F" w14:textId="77777777" w:rsidR="0026166E" w:rsidRDefault="0026166E" w:rsidP="0026166E">
      <w:pPr>
        <w:pStyle w:val="PL"/>
        <w:rPr>
          <w:ins w:id="1040" w:author="作者"/>
          <w:snapToGrid w:val="0"/>
        </w:rPr>
      </w:pPr>
      <w:ins w:id="1041" w:author="作者">
        <w:r w:rsidRPr="00FA52B0">
          <w:rPr>
            <w:snapToGrid w:val="0"/>
          </w:rPr>
          <w:t>}</w:t>
        </w:r>
      </w:ins>
    </w:p>
    <w:p w14:paraId="72237161" w14:textId="77777777" w:rsidR="0026166E" w:rsidRDefault="0026166E" w:rsidP="0026166E">
      <w:pPr>
        <w:pStyle w:val="PL"/>
        <w:rPr>
          <w:ins w:id="1042" w:author="作者"/>
          <w:snapToGrid w:val="0"/>
        </w:rPr>
      </w:pPr>
    </w:p>
    <w:p w14:paraId="54C17D57" w14:textId="77777777" w:rsidR="0026166E" w:rsidRDefault="0026166E" w:rsidP="0026166E">
      <w:pPr>
        <w:pStyle w:val="PL"/>
        <w:rPr>
          <w:ins w:id="1043" w:author="作者"/>
          <w:snapToGrid w:val="0"/>
        </w:rPr>
      </w:pPr>
    </w:p>
    <w:p w14:paraId="1DF24A0D" w14:textId="77777777" w:rsidR="0026166E" w:rsidRPr="00A328D4" w:rsidRDefault="0026166E" w:rsidP="0026166E">
      <w:pPr>
        <w:pStyle w:val="PL"/>
        <w:spacing w:line="0" w:lineRule="atLeast"/>
        <w:rPr>
          <w:ins w:id="1044" w:author="作者"/>
          <w:noProof w:val="0"/>
          <w:snapToGrid w:val="0"/>
        </w:rPr>
      </w:pPr>
      <w:ins w:id="1045" w:author="作者">
        <w:r w:rsidRPr="00A328D4">
          <w:rPr>
            <w:noProof w:val="0"/>
            <w:snapToGrid w:val="0"/>
          </w:rPr>
          <w:t>ReportCharacteristics</w:t>
        </w:r>
        <w:r w:rsidRPr="00A328D4">
          <w:rPr>
            <w:noProof w:val="0"/>
            <w:snapToGrid w:val="0"/>
          </w:rPr>
          <w:tab/>
          <w:t>::=</w:t>
        </w:r>
        <w:r w:rsidRPr="00A328D4">
          <w:rPr>
            <w:noProof w:val="0"/>
            <w:snapToGrid w:val="0"/>
          </w:rPr>
          <w:tab/>
        </w:r>
        <w:r w:rsidRPr="00FA52B0">
          <w:rPr>
            <w:noProof w:val="0"/>
            <w:snapToGrid w:val="0"/>
          </w:rPr>
          <w:t>BIT STRING (SIZE(36))</w:t>
        </w:r>
      </w:ins>
    </w:p>
    <w:p w14:paraId="730F8739" w14:textId="77777777" w:rsidR="0026166E" w:rsidRDefault="0026166E" w:rsidP="0026166E">
      <w:pPr>
        <w:pStyle w:val="PL"/>
        <w:rPr>
          <w:ins w:id="1046" w:author="作者"/>
          <w:snapToGrid w:val="0"/>
        </w:rPr>
      </w:pPr>
    </w:p>
    <w:p w14:paraId="35C37FE2" w14:textId="77777777" w:rsidR="0026166E" w:rsidRPr="00616215" w:rsidRDefault="0026166E" w:rsidP="0026166E">
      <w:pPr>
        <w:pStyle w:val="PL"/>
        <w:spacing w:line="0" w:lineRule="atLeast"/>
        <w:rPr>
          <w:ins w:id="1047" w:author="作者"/>
          <w:noProof w:val="0"/>
          <w:snapToGrid w:val="0"/>
        </w:rPr>
      </w:pPr>
      <w:ins w:id="1048" w:author="作者">
        <w:r w:rsidRPr="00616215">
          <w:rPr>
            <w:noProof w:val="0"/>
            <w:snapToGrid w:val="0"/>
          </w:rPr>
          <w:t>Report</w:t>
        </w:r>
        <w:r>
          <w:rPr>
            <w:noProof w:val="0"/>
            <w:snapToGrid w:val="0"/>
          </w:rPr>
          <w:t>ingPeriodicity</w:t>
        </w:r>
        <w:r w:rsidRPr="00616215">
          <w:rPr>
            <w:noProof w:val="0"/>
            <w:snapToGrid w:val="0"/>
          </w:rPr>
          <w:tab/>
          <w:t>::=</w:t>
        </w:r>
        <w:r w:rsidRPr="00616215">
          <w:rPr>
            <w:noProof w:val="0"/>
            <w:snapToGrid w:val="0"/>
          </w:rPr>
          <w:tab/>
          <w:t>ENUMERATED</w:t>
        </w:r>
        <w:r w:rsidRPr="00616215">
          <w:rPr>
            <w:noProof w:val="0"/>
            <w:snapToGrid w:val="0"/>
          </w:rPr>
          <w:tab/>
          <w:t>{</w:t>
        </w:r>
      </w:ins>
    </w:p>
    <w:p w14:paraId="280DC36A" w14:textId="77777777" w:rsidR="0026166E" w:rsidRPr="00616215" w:rsidRDefault="0026166E" w:rsidP="0026166E">
      <w:pPr>
        <w:pStyle w:val="PL"/>
        <w:spacing w:line="0" w:lineRule="atLeast"/>
        <w:rPr>
          <w:ins w:id="1049" w:author="作者"/>
          <w:noProof w:val="0"/>
          <w:snapToGrid w:val="0"/>
        </w:rPr>
      </w:pPr>
      <w:ins w:id="1050" w:author="作者">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330E89D5" w14:textId="77777777" w:rsidR="0026166E" w:rsidRPr="00FA52B0" w:rsidRDefault="0026166E" w:rsidP="0026166E">
      <w:pPr>
        <w:pStyle w:val="PL"/>
        <w:spacing w:line="0" w:lineRule="atLeast"/>
        <w:rPr>
          <w:ins w:id="1051" w:author="作者"/>
          <w:noProof w:val="0"/>
          <w:snapToGrid w:val="0"/>
        </w:rPr>
      </w:pPr>
      <w:ins w:id="1052" w:author="作者">
        <w:r w:rsidRPr="00FA52B0">
          <w:rPr>
            <w:noProof w:val="0"/>
            <w:snapToGrid w:val="0"/>
          </w:rPr>
          <w:tab/>
          <w:t>...</w:t>
        </w:r>
      </w:ins>
    </w:p>
    <w:p w14:paraId="4FCA7F6D" w14:textId="77777777" w:rsidR="0026166E" w:rsidRDefault="0026166E" w:rsidP="0026166E">
      <w:pPr>
        <w:pStyle w:val="PL"/>
        <w:rPr>
          <w:snapToGrid w:val="0"/>
        </w:rPr>
      </w:pPr>
      <w:ins w:id="1053" w:author="作者">
        <w:r w:rsidRPr="00FA52B0">
          <w:rPr>
            <w:snapToGrid w:val="0"/>
          </w:rPr>
          <w:t>}</w:t>
        </w:r>
      </w:ins>
    </w:p>
    <w:p w14:paraId="26876AA4" w14:textId="77777777" w:rsidR="0026166E" w:rsidRPr="00FA52B0" w:rsidRDefault="0026166E" w:rsidP="0026166E">
      <w:pPr>
        <w:pStyle w:val="PL"/>
        <w:rPr>
          <w:snapToGrid w:val="0"/>
        </w:rPr>
      </w:pPr>
    </w:p>
    <w:p w14:paraId="3412DA97" w14:textId="77777777" w:rsidR="0026166E" w:rsidRPr="00FA52B0" w:rsidRDefault="0026166E" w:rsidP="0026166E">
      <w:pPr>
        <w:pStyle w:val="PL"/>
        <w:rPr>
          <w:snapToGrid w:val="0"/>
        </w:rPr>
      </w:pPr>
    </w:p>
    <w:bookmarkEnd w:id="1027"/>
    <w:p w14:paraId="5258917F" w14:textId="77777777" w:rsidR="0026166E" w:rsidRDefault="0026166E" w:rsidP="0026166E">
      <w:pPr>
        <w:rPr>
          <w:lang w:val="en-US"/>
        </w:rPr>
      </w:pPr>
    </w:p>
    <w:p w14:paraId="2AD2894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9E96852" w14:textId="77777777" w:rsidR="0026166E" w:rsidRPr="00FA52B0" w:rsidRDefault="0026166E" w:rsidP="0026166E">
      <w:pPr>
        <w:pStyle w:val="PL"/>
        <w:spacing w:line="0" w:lineRule="atLeast"/>
        <w:outlineLvl w:val="3"/>
        <w:rPr>
          <w:noProof w:val="0"/>
          <w:snapToGrid w:val="0"/>
        </w:rPr>
      </w:pPr>
      <w:r w:rsidRPr="00FA52B0">
        <w:rPr>
          <w:noProof w:val="0"/>
          <w:snapToGrid w:val="0"/>
        </w:rPr>
        <w:t>-- S</w:t>
      </w:r>
    </w:p>
    <w:p w14:paraId="3A53F179" w14:textId="77777777" w:rsidR="0026166E" w:rsidRPr="00FA52B0" w:rsidRDefault="0026166E" w:rsidP="0026166E">
      <w:pPr>
        <w:pStyle w:val="PL"/>
        <w:spacing w:line="0" w:lineRule="atLeast"/>
        <w:rPr>
          <w:noProof w:val="0"/>
          <w:snapToGrid w:val="0"/>
        </w:rPr>
      </w:pPr>
    </w:p>
    <w:p w14:paraId="41638713" w14:textId="77777777" w:rsidR="0026166E" w:rsidRPr="00FA52B0" w:rsidRDefault="0026166E" w:rsidP="0026166E">
      <w:pPr>
        <w:pStyle w:val="PL"/>
        <w:spacing w:line="0" w:lineRule="atLeast"/>
        <w:rPr>
          <w:noProof w:val="0"/>
          <w:snapToGrid w:val="0"/>
        </w:rPr>
      </w:pPr>
      <w:r w:rsidRPr="00FA52B0">
        <w:rPr>
          <w:noProof w:val="0"/>
          <w:snapToGrid w:val="0"/>
        </w:rPr>
        <w:lastRenderedPageBreak/>
        <w:t>SecurityAlgorithm</w:t>
      </w:r>
      <w:r w:rsidRPr="00FA52B0">
        <w:rPr>
          <w:noProof w:val="0"/>
          <w:snapToGrid w:val="0"/>
        </w:rPr>
        <w:tab/>
        <w:t>::= SEQUENCE {</w:t>
      </w:r>
    </w:p>
    <w:p w14:paraId="2241AEC2" w14:textId="77777777" w:rsidR="0026166E" w:rsidRPr="00FA52B0" w:rsidRDefault="0026166E" w:rsidP="0026166E">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4CDA0D8F" w14:textId="77777777" w:rsidR="0026166E" w:rsidRPr="00FA52B0" w:rsidRDefault="0026166E" w:rsidP="0026166E">
      <w:pPr>
        <w:pStyle w:val="PL"/>
        <w:spacing w:line="0" w:lineRule="atLeast"/>
        <w:rPr>
          <w:noProof w:val="0"/>
          <w:snapToGrid w:val="0"/>
        </w:rPr>
      </w:pPr>
      <w:r w:rsidRPr="00FA52B0">
        <w:rPr>
          <w:noProof w:val="0"/>
          <w:snapToGrid w:val="0"/>
        </w:rPr>
        <w:tab/>
        <w:t>integrityProtectionAlgorithm</w:t>
      </w:r>
      <w:r w:rsidRPr="00FA52B0">
        <w:rPr>
          <w:noProof w:val="0"/>
          <w:snapToGrid w:val="0"/>
        </w:rPr>
        <w:tab/>
        <w:t>IntegrityProtectionAlgorithm</w:t>
      </w:r>
      <w:r w:rsidRPr="00FA52B0">
        <w:rPr>
          <w:noProof w:val="0"/>
          <w:snapToGrid w:val="0"/>
        </w:rPr>
        <w:tab/>
        <w:t>OPTIONAL,</w:t>
      </w:r>
    </w:p>
    <w:p w14:paraId="644712EB" w14:textId="77777777" w:rsidR="0026166E" w:rsidRPr="00AF1658" w:rsidRDefault="0026166E" w:rsidP="0026166E">
      <w:pPr>
        <w:pStyle w:val="PL"/>
        <w:spacing w:line="0" w:lineRule="atLeast"/>
        <w:rPr>
          <w:lang w:val="fr-FR"/>
          <w:rPrChange w:id="1054" w:author="作者">
            <w:rPr/>
          </w:rPrChange>
        </w:rPr>
      </w:pPr>
      <w:r w:rsidRPr="00FA52B0">
        <w:rPr>
          <w:noProof w:val="0"/>
          <w:snapToGrid w:val="0"/>
        </w:rPr>
        <w:tab/>
      </w:r>
      <w:r w:rsidRPr="00AF1658">
        <w:rPr>
          <w:lang w:val="fr-FR"/>
          <w:rPrChange w:id="1055" w:author="作者">
            <w:rPr/>
          </w:rPrChange>
        </w:rPr>
        <w:t>iE-Extensions</w:t>
      </w:r>
      <w:r w:rsidRPr="00AF1658">
        <w:rPr>
          <w:lang w:val="fr-FR"/>
          <w:rPrChange w:id="1056" w:author="作者">
            <w:rPr/>
          </w:rPrChange>
        </w:rPr>
        <w:tab/>
      </w:r>
      <w:r w:rsidRPr="00AF1658">
        <w:rPr>
          <w:lang w:val="fr-FR"/>
          <w:rPrChange w:id="1057" w:author="作者">
            <w:rPr/>
          </w:rPrChange>
        </w:rPr>
        <w:tab/>
      </w:r>
      <w:r w:rsidRPr="00AF1658">
        <w:rPr>
          <w:lang w:val="fr-FR"/>
          <w:rPrChange w:id="1058" w:author="作者">
            <w:rPr/>
          </w:rPrChange>
        </w:rPr>
        <w:tab/>
      </w:r>
      <w:r w:rsidRPr="00AF1658">
        <w:rPr>
          <w:lang w:val="fr-FR"/>
          <w:rPrChange w:id="1059" w:author="作者">
            <w:rPr/>
          </w:rPrChange>
        </w:rPr>
        <w:tab/>
      </w:r>
      <w:r w:rsidRPr="00AF1658">
        <w:rPr>
          <w:lang w:val="fr-FR"/>
          <w:rPrChange w:id="1060" w:author="作者">
            <w:rPr/>
          </w:rPrChange>
        </w:rPr>
        <w:tab/>
        <w:t>ProtocolExtensionContainer { { SecurityAlgorithm-ExtIEs } }</w:t>
      </w:r>
      <w:r w:rsidRPr="00AF1658">
        <w:rPr>
          <w:lang w:val="fr-FR"/>
          <w:rPrChange w:id="1061" w:author="作者">
            <w:rPr/>
          </w:rPrChange>
        </w:rPr>
        <w:tab/>
        <w:t>OPTIONAL,</w:t>
      </w:r>
    </w:p>
    <w:p w14:paraId="15ADB7C3" w14:textId="77777777" w:rsidR="0026166E" w:rsidRPr="00FA52B0" w:rsidRDefault="0026166E" w:rsidP="0026166E">
      <w:pPr>
        <w:pStyle w:val="PL"/>
        <w:spacing w:line="0" w:lineRule="atLeast"/>
        <w:rPr>
          <w:noProof w:val="0"/>
          <w:snapToGrid w:val="0"/>
        </w:rPr>
      </w:pPr>
      <w:r w:rsidRPr="00AF1658">
        <w:rPr>
          <w:lang w:val="fr-FR"/>
          <w:rPrChange w:id="1062" w:author="作者">
            <w:rPr/>
          </w:rPrChange>
        </w:rPr>
        <w:tab/>
      </w:r>
      <w:r w:rsidRPr="00FA52B0">
        <w:rPr>
          <w:noProof w:val="0"/>
          <w:snapToGrid w:val="0"/>
        </w:rPr>
        <w:t>...</w:t>
      </w:r>
    </w:p>
    <w:p w14:paraId="446F6704" w14:textId="77777777" w:rsidR="0026166E" w:rsidRPr="00FA52B0" w:rsidRDefault="0026166E" w:rsidP="0026166E">
      <w:pPr>
        <w:pStyle w:val="PL"/>
        <w:spacing w:line="0" w:lineRule="atLeast"/>
        <w:rPr>
          <w:noProof w:val="0"/>
          <w:snapToGrid w:val="0"/>
        </w:rPr>
      </w:pPr>
      <w:r w:rsidRPr="00FA52B0">
        <w:rPr>
          <w:noProof w:val="0"/>
          <w:snapToGrid w:val="0"/>
        </w:rPr>
        <w:t>}</w:t>
      </w:r>
    </w:p>
    <w:p w14:paraId="00CFE09E" w14:textId="77777777" w:rsidR="0026166E" w:rsidRPr="00FA52B0" w:rsidRDefault="0026166E" w:rsidP="0026166E">
      <w:pPr>
        <w:pStyle w:val="PL"/>
        <w:spacing w:line="0" w:lineRule="atLeast"/>
        <w:rPr>
          <w:noProof w:val="0"/>
          <w:snapToGrid w:val="0"/>
        </w:rPr>
      </w:pPr>
    </w:p>
    <w:p w14:paraId="41E8D0E9" w14:textId="77777777" w:rsidR="0026166E" w:rsidRPr="00FA52B0" w:rsidRDefault="0026166E" w:rsidP="0026166E">
      <w:pPr>
        <w:pStyle w:val="PL"/>
        <w:spacing w:line="0" w:lineRule="atLeast"/>
        <w:rPr>
          <w:noProof w:val="0"/>
          <w:snapToGrid w:val="0"/>
        </w:rPr>
      </w:pPr>
      <w:r w:rsidRPr="00FA52B0">
        <w:rPr>
          <w:noProof w:val="0"/>
          <w:snapToGrid w:val="0"/>
        </w:rPr>
        <w:t>SecurityAlgorithm-ExtIEs</w:t>
      </w:r>
      <w:r w:rsidRPr="00FA52B0">
        <w:rPr>
          <w:noProof w:val="0"/>
          <w:snapToGrid w:val="0"/>
        </w:rPr>
        <w:tab/>
        <w:t>E1AP-PROTOCOL-EXTENSION ::= {</w:t>
      </w:r>
    </w:p>
    <w:p w14:paraId="1BA3476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1F5ECD0" w14:textId="77777777" w:rsidR="0026166E" w:rsidRPr="00FA52B0" w:rsidRDefault="0026166E" w:rsidP="0026166E">
      <w:pPr>
        <w:pStyle w:val="PL"/>
        <w:spacing w:line="0" w:lineRule="atLeast"/>
        <w:rPr>
          <w:noProof w:val="0"/>
          <w:snapToGrid w:val="0"/>
        </w:rPr>
      </w:pPr>
      <w:r w:rsidRPr="00FA52B0">
        <w:rPr>
          <w:noProof w:val="0"/>
          <w:snapToGrid w:val="0"/>
        </w:rPr>
        <w:t>}</w:t>
      </w:r>
    </w:p>
    <w:p w14:paraId="328AD795" w14:textId="77777777" w:rsidR="0026166E" w:rsidRPr="00FA52B0" w:rsidRDefault="0026166E" w:rsidP="0026166E">
      <w:pPr>
        <w:pStyle w:val="PL"/>
        <w:spacing w:line="0" w:lineRule="atLeast"/>
        <w:rPr>
          <w:noProof w:val="0"/>
          <w:snapToGrid w:val="0"/>
        </w:rPr>
      </w:pPr>
    </w:p>
    <w:p w14:paraId="137D37D0" w14:textId="77777777" w:rsidR="0026166E" w:rsidRPr="00FA52B0" w:rsidRDefault="0026166E" w:rsidP="0026166E">
      <w:pPr>
        <w:pStyle w:val="PL"/>
        <w:spacing w:line="0" w:lineRule="atLeast"/>
        <w:rPr>
          <w:noProof w:val="0"/>
          <w:snapToGrid w:val="0"/>
        </w:rPr>
      </w:pPr>
      <w:r w:rsidRPr="00FA52B0">
        <w:rPr>
          <w:noProof w:val="0"/>
          <w:snapToGrid w:val="0"/>
        </w:rPr>
        <w:t>SecurityIndication ::= SEQUENCE {</w:t>
      </w:r>
    </w:p>
    <w:p w14:paraId="45D2E162" w14:textId="77777777" w:rsidR="0026166E" w:rsidRPr="00FA52B0" w:rsidRDefault="0026166E" w:rsidP="0026166E">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461D36A1" w14:textId="77777777" w:rsidR="0026166E" w:rsidRPr="00FA52B0" w:rsidRDefault="0026166E" w:rsidP="0026166E">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69C5AA02" w14:textId="77777777" w:rsidR="0026166E" w:rsidRPr="00FA52B0" w:rsidRDefault="0026166E" w:rsidP="0026166E">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5F1801AA" w14:textId="77777777" w:rsidR="0026166E" w:rsidRPr="00AF1658" w:rsidRDefault="0026166E" w:rsidP="0026166E">
      <w:pPr>
        <w:pStyle w:val="PL"/>
        <w:spacing w:line="0" w:lineRule="atLeast"/>
        <w:rPr>
          <w:lang w:val="fr-FR"/>
          <w:rPrChange w:id="1063" w:author="作者">
            <w:rPr/>
          </w:rPrChange>
        </w:rPr>
      </w:pPr>
      <w:r w:rsidRPr="00FA52B0">
        <w:rPr>
          <w:noProof w:val="0"/>
          <w:snapToGrid w:val="0"/>
        </w:rPr>
        <w:tab/>
      </w:r>
      <w:r w:rsidRPr="00AF1658">
        <w:rPr>
          <w:lang w:val="fr-FR"/>
          <w:rPrChange w:id="1064" w:author="作者">
            <w:rPr/>
          </w:rPrChange>
        </w:rPr>
        <w:t>iE-Extensions</w:t>
      </w:r>
      <w:r w:rsidRPr="00AF1658">
        <w:rPr>
          <w:lang w:val="fr-FR"/>
          <w:rPrChange w:id="1065" w:author="作者">
            <w:rPr/>
          </w:rPrChange>
        </w:rPr>
        <w:tab/>
      </w:r>
      <w:r w:rsidRPr="00AF1658">
        <w:rPr>
          <w:lang w:val="fr-FR"/>
          <w:rPrChange w:id="1066" w:author="作者">
            <w:rPr/>
          </w:rPrChange>
        </w:rPr>
        <w:tab/>
        <w:t>ProtocolExtensionContainer { {SecurityIndication-ExtIEs} }</w:t>
      </w:r>
      <w:r w:rsidRPr="00AF1658">
        <w:rPr>
          <w:lang w:val="fr-FR"/>
          <w:rPrChange w:id="1067" w:author="作者">
            <w:rPr/>
          </w:rPrChange>
        </w:rPr>
        <w:tab/>
        <w:t>OPTIONAL,</w:t>
      </w:r>
    </w:p>
    <w:p w14:paraId="3704C906" w14:textId="77777777" w:rsidR="0026166E" w:rsidRPr="00FA52B0" w:rsidRDefault="0026166E" w:rsidP="0026166E">
      <w:pPr>
        <w:pStyle w:val="PL"/>
        <w:spacing w:line="0" w:lineRule="atLeast"/>
        <w:rPr>
          <w:noProof w:val="0"/>
          <w:snapToGrid w:val="0"/>
        </w:rPr>
      </w:pPr>
      <w:r w:rsidRPr="00AF1658">
        <w:rPr>
          <w:lang w:val="fr-FR"/>
          <w:rPrChange w:id="1068" w:author="作者">
            <w:rPr/>
          </w:rPrChange>
        </w:rPr>
        <w:tab/>
      </w:r>
      <w:r w:rsidRPr="00FA52B0">
        <w:rPr>
          <w:noProof w:val="0"/>
          <w:snapToGrid w:val="0"/>
        </w:rPr>
        <w:t>...</w:t>
      </w:r>
    </w:p>
    <w:p w14:paraId="4DA0C518" w14:textId="77777777" w:rsidR="0026166E" w:rsidRPr="00FA52B0" w:rsidRDefault="0026166E" w:rsidP="0026166E">
      <w:pPr>
        <w:pStyle w:val="PL"/>
        <w:spacing w:line="0" w:lineRule="atLeast"/>
        <w:rPr>
          <w:noProof w:val="0"/>
          <w:snapToGrid w:val="0"/>
        </w:rPr>
      </w:pPr>
      <w:r w:rsidRPr="00FA52B0">
        <w:rPr>
          <w:noProof w:val="0"/>
          <w:snapToGrid w:val="0"/>
        </w:rPr>
        <w:t>}</w:t>
      </w:r>
    </w:p>
    <w:p w14:paraId="2BB6025C" w14:textId="77777777" w:rsidR="0026166E" w:rsidRPr="00FA52B0" w:rsidRDefault="0026166E" w:rsidP="0026166E">
      <w:pPr>
        <w:pStyle w:val="PL"/>
        <w:spacing w:line="0" w:lineRule="atLeast"/>
        <w:rPr>
          <w:noProof w:val="0"/>
          <w:snapToGrid w:val="0"/>
        </w:rPr>
      </w:pPr>
    </w:p>
    <w:p w14:paraId="008558B2" w14:textId="77777777" w:rsidR="0026166E" w:rsidRPr="00FA52B0" w:rsidRDefault="0026166E" w:rsidP="0026166E">
      <w:pPr>
        <w:pStyle w:val="PL"/>
        <w:spacing w:line="0" w:lineRule="atLeast"/>
        <w:rPr>
          <w:noProof w:val="0"/>
          <w:snapToGrid w:val="0"/>
        </w:rPr>
      </w:pPr>
      <w:r w:rsidRPr="00FA52B0">
        <w:rPr>
          <w:noProof w:val="0"/>
          <w:snapToGrid w:val="0"/>
        </w:rPr>
        <w:t>SecurityIndication-ExtIEs E1AP-PROTOCOL-EXTENSION ::= {</w:t>
      </w:r>
    </w:p>
    <w:p w14:paraId="16A84CE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519B0226" w14:textId="77777777" w:rsidR="0026166E" w:rsidRPr="00FA52B0" w:rsidRDefault="0026166E" w:rsidP="0026166E">
      <w:pPr>
        <w:pStyle w:val="PL"/>
        <w:spacing w:line="0" w:lineRule="atLeast"/>
        <w:rPr>
          <w:noProof w:val="0"/>
          <w:snapToGrid w:val="0"/>
        </w:rPr>
      </w:pPr>
      <w:r w:rsidRPr="00FA52B0">
        <w:rPr>
          <w:noProof w:val="0"/>
          <w:snapToGrid w:val="0"/>
        </w:rPr>
        <w:t>}</w:t>
      </w:r>
    </w:p>
    <w:p w14:paraId="42AE550B" w14:textId="77777777" w:rsidR="0026166E" w:rsidRPr="00FA52B0" w:rsidRDefault="0026166E" w:rsidP="0026166E">
      <w:pPr>
        <w:pStyle w:val="PL"/>
        <w:spacing w:line="0" w:lineRule="atLeast"/>
        <w:rPr>
          <w:noProof w:val="0"/>
          <w:snapToGrid w:val="0"/>
        </w:rPr>
      </w:pPr>
      <w:r w:rsidRPr="00FA52B0">
        <w:rPr>
          <w:noProof w:val="0"/>
          <w:snapToGrid w:val="0"/>
        </w:rPr>
        <w:tab/>
      </w:r>
    </w:p>
    <w:p w14:paraId="35015213" w14:textId="77777777" w:rsidR="0026166E" w:rsidRPr="00FA52B0" w:rsidRDefault="0026166E" w:rsidP="0026166E">
      <w:pPr>
        <w:pStyle w:val="PL"/>
        <w:spacing w:line="0" w:lineRule="atLeast"/>
        <w:rPr>
          <w:noProof w:val="0"/>
          <w:snapToGrid w:val="0"/>
        </w:rPr>
      </w:pPr>
      <w:r w:rsidRPr="00FA52B0">
        <w:rPr>
          <w:noProof w:val="0"/>
          <w:snapToGrid w:val="0"/>
        </w:rPr>
        <w:t>SecurityInformation ::= SEQUENCE {</w:t>
      </w:r>
    </w:p>
    <w:p w14:paraId="0EB67CE5" w14:textId="77777777" w:rsidR="0026166E" w:rsidRPr="00FA52B0" w:rsidRDefault="0026166E" w:rsidP="0026166E">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09E21671" w14:textId="77777777" w:rsidR="0026166E" w:rsidRPr="00FA52B0" w:rsidRDefault="0026166E" w:rsidP="0026166E">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418397D6" w14:textId="77777777" w:rsidR="0026166E" w:rsidRPr="00FA52B0" w:rsidRDefault="0026166E" w:rsidP="0026166E">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SecurityInformation-ExtIEs } }</w:t>
      </w:r>
      <w:r w:rsidRPr="00FA52B0">
        <w:rPr>
          <w:noProof w:val="0"/>
          <w:snapToGrid w:val="0"/>
        </w:rPr>
        <w:tab/>
        <w:t>OPTIONAL,</w:t>
      </w:r>
    </w:p>
    <w:p w14:paraId="7064BBB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382468D" w14:textId="77777777" w:rsidR="0026166E" w:rsidRPr="00FA52B0" w:rsidRDefault="0026166E" w:rsidP="0026166E">
      <w:pPr>
        <w:pStyle w:val="PL"/>
        <w:spacing w:line="0" w:lineRule="atLeast"/>
        <w:rPr>
          <w:noProof w:val="0"/>
          <w:snapToGrid w:val="0"/>
        </w:rPr>
      </w:pPr>
      <w:r w:rsidRPr="00FA52B0">
        <w:rPr>
          <w:noProof w:val="0"/>
          <w:snapToGrid w:val="0"/>
        </w:rPr>
        <w:t>}</w:t>
      </w:r>
    </w:p>
    <w:p w14:paraId="17D97ECB" w14:textId="77777777" w:rsidR="0026166E" w:rsidRPr="00FA52B0" w:rsidRDefault="0026166E" w:rsidP="0026166E">
      <w:pPr>
        <w:pStyle w:val="PL"/>
        <w:spacing w:line="0" w:lineRule="atLeast"/>
        <w:rPr>
          <w:noProof w:val="0"/>
          <w:snapToGrid w:val="0"/>
        </w:rPr>
      </w:pPr>
    </w:p>
    <w:p w14:paraId="0DE1F6FC" w14:textId="77777777" w:rsidR="0026166E" w:rsidRPr="00FA52B0" w:rsidRDefault="0026166E" w:rsidP="0026166E">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E1AP-PROTOCOL-EXTENSION ::= {</w:t>
      </w:r>
    </w:p>
    <w:p w14:paraId="30CCCEB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C23A3B7" w14:textId="77777777" w:rsidR="0026166E" w:rsidRPr="00FA52B0" w:rsidRDefault="0026166E" w:rsidP="0026166E">
      <w:pPr>
        <w:pStyle w:val="PL"/>
        <w:spacing w:line="0" w:lineRule="atLeast"/>
        <w:rPr>
          <w:noProof w:val="0"/>
          <w:snapToGrid w:val="0"/>
        </w:rPr>
      </w:pPr>
      <w:r w:rsidRPr="00FA52B0">
        <w:rPr>
          <w:noProof w:val="0"/>
          <w:snapToGrid w:val="0"/>
        </w:rPr>
        <w:t>}</w:t>
      </w:r>
    </w:p>
    <w:p w14:paraId="3E4C7DC5" w14:textId="77777777" w:rsidR="0026166E" w:rsidRPr="00FA52B0" w:rsidRDefault="0026166E" w:rsidP="0026166E">
      <w:pPr>
        <w:pStyle w:val="PL"/>
        <w:spacing w:line="0" w:lineRule="atLeast"/>
        <w:rPr>
          <w:noProof w:val="0"/>
          <w:snapToGrid w:val="0"/>
        </w:rPr>
      </w:pPr>
    </w:p>
    <w:p w14:paraId="1781C3B0" w14:textId="77777777" w:rsidR="0026166E" w:rsidRPr="00FA52B0" w:rsidRDefault="0026166E" w:rsidP="0026166E">
      <w:pPr>
        <w:pStyle w:val="PL"/>
        <w:spacing w:line="0" w:lineRule="atLeast"/>
        <w:rPr>
          <w:noProof w:val="0"/>
          <w:snapToGrid w:val="0"/>
        </w:rPr>
      </w:pPr>
      <w:r w:rsidRPr="00FA52B0">
        <w:rPr>
          <w:noProof w:val="0"/>
          <w:snapToGrid w:val="0"/>
        </w:rPr>
        <w:t>SecurityResult ::= SEQUENCE {</w:t>
      </w:r>
    </w:p>
    <w:p w14:paraId="683CF799" w14:textId="77777777" w:rsidR="0026166E" w:rsidRPr="00FA52B0" w:rsidRDefault="0026166E" w:rsidP="0026166E">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05F39F6C" w14:textId="77777777" w:rsidR="0026166E" w:rsidRPr="00FA52B0" w:rsidRDefault="0026166E" w:rsidP="0026166E">
      <w:pPr>
        <w:pStyle w:val="PL"/>
        <w:spacing w:line="0" w:lineRule="atLeast"/>
        <w:rPr>
          <w:noProof w:val="0"/>
          <w:snapToGrid w:val="0"/>
        </w:rPr>
      </w:pPr>
      <w:r w:rsidRPr="00FA52B0">
        <w:rPr>
          <w:noProof w:val="0"/>
          <w:snapToGrid w:val="0"/>
        </w:rPr>
        <w:tab/>
        <w:t>confidentialityProtectionResult</w:t>
      </w:r>
      <w:r w:rsidRPr="00FA52B0">
        <w:rPr>
          <w:noProof w:val="0"/>
          <w:snapToGrid w:val="0"/>
        </w:rPr>
        <w:tab/>
      </w:r>
      <w:r w:rsidRPr="00FA52B0">
        <w:rPr>
          <w:noProof w:val="0"/>
          <w:snapToGrid w:val="0"/>
        </w:rPr>
        <w:tab/>
        <w:t>ConfidentialityProtectionResult,</w:t>
      </w:r>
    </w:p>
    <w:p w14:paraId="6E37A8DB" w14:textId="77777777" w:rsidR="0026166E" w:rsidRPr="00FA52B0" w:rsidRDefault="0026166E" w:rsidP="0026166E">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{SecurityResult-ExtIEs} }</w:t>
      </w:r>
      <w:r w:rsidRPr="00FA52B0">
        <w:rPr>
          <w:noProof w:val="0"/>
          <w:snapToGrid w:val="0"/>
        </w:rPr>
        <w:tab/>
        <w:t>OPTIONAL,</w:t>
      </w:r>
    </w:p>
    <w:p w14:paraId="6855C35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D34662E" w14:textId="77777777" w:rsidR="0026166E" w:rsidRPr="00FA52B0" w:rsidRDefault="0026166E" w:rsidP="0026166E">
      <w:pPr>
        <w:pStyle w:val="PL"/>
        <w:spacing w:line="0" w:lineRule="atLeast"/>
        <w:rPr>
          <w:noProof w:val="0"/>
          <w:snapToGrid w:val="0"/>
        </w:rPr>
      </w:pPr>
      <w:r w:rsidRPr="00FA52B0">
        <w:rPr>
          <w:noProof w:val="0"/>
          <w:snapToGrid w:val="0"/>
        </w:rPr>
        <w:t>}</w:t>
      </w:r>
    </w:p>
    <w:p w14:paraId="1E40D0AC" w14:textId="77777777" w:rsidR="0026166E" w:rsidRPr="00FA52B0" w:rsidRDefault="0026166E" w:rsidP="0026166E">
      <w:pPr>
        <w:pStyle w:val="PL"/>
        <w:spacing w:line="0" w:lineRule="atLeast"/>
        <w:rPr>
          <w:noProof w:val="0"/>
          <w:snapToGrid w:val="0"/>
        </w:rPr>
      </w:pPr>
    </w:p>
    <w:p w14:paraId="379227C8" w14:textId="77777777" w:rsidR="0026166E" w:rsidRPr="00FA52B0" w:rsidRDefault="0026166E" w:rsidP="0026166E">
      <w:pPr>
        <w:pStyle w:val="PL"/>
        <w:spacing w:line="0" w:lineRule="atLeast"/>
        <w:rPr>
          <w:noProof w:val="0"/>
          <w:snapToGrid w:val="0"/>
        </w:rPr>
      </w:pPr>
      <w:r w:rsidRPr="00FA52B0">
        <w:rPr>
          <w:noProof w:val="0"/>
          <w:snapToGrid w:val="0"/>
        </w:rPr>
        <w:t>SecurityResult-ExtIEs E1AP-PROTOCOL-EXTENSION ::= {</w:t>
      </w:r>
    </w:p>
    <w:p w14:paraId="7D0D009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76DB9D81" w14:textId="77777777" w:rsidR="0026166E" w:rsidRPr="00FA52B0" w:rsidRDefault="0026166E" w:rsidP="0026166E">
      <w:pPr>
        <w:pStyle w:val="PL"/>
        <w:spacing w:line="0" w:lineRule="atLeast"/>
        <w:rPr>
          <w:noProof w:val="0"/>
          <w:snapToGrid w:val="0"/>
        </w:rPr>
      </w:pPr>
      <w:r w:rsidRPr="00FA52B0">
        <w:rPr>
          <w:noProof w:val="0"/>
          <w:snapToGrid w:val="0"/>
        </w:rPr>
        <w:t>}</w:t>
      </w:r>
    </w:p>
    <w:p w14:paraId="62364E2E" w14:textId="77777777" w:rsidR="0026166E" w:rsidRPr="00FA52B0" w:rsidRDefault="0026166E" w:rsidP="0026166E">
      <w:pPr>
        <w:pStyle w:val="PL"/>
        <w:spacing w:line="0" w:lineRule="atLeast"/>
        <w:rPr>
          <w:noProof w:val="0"/>
          <w:snapToGrid w:val="0"/>
        </w:rPr>
      </w:pPr>
    </w:p>
    <w:p w14:paraId="58621F57" w14:textId="77777777" w:rsidR="0026166E" w:rsidRPr="00EA5FA7" w:rsidRDefault="0026166E" w:rsidP="0026166E">
      <w:pPr>
        <w:pStyle w:val="PL"/>
        <w:rPr>
          <w:ins w:id="1069" w:author="作者"/>
        </w:rPr>
      </w:pPr>
      <w:ins w:id="1070" w:author="作者">
        <w:r>
          <w:rPr>
            <w:noProof w:val="0"/>
          </w:rPr>
          <w:t xml:space="preserve">SliceMeasurementResultList ::= </w:t>
        </w:r>
        <w:r w:rsidRPr="00EA5FA7">
          <w:t xml:space="preserve">SEQUENCE (SIZE(1.. </w:t>
        </w:r>
        <w:r w:rsidRPr="00981CB3">
          <w:t>maxnoofSPLMNs</w:t>
        </w:r>
        <w:r>
          <w:t xml:space="preserve">)) OF </w:t>
        </w:r>
        <w:r>
          <w:rPr>
            <w:noProof w:val="0"/>
          </w:rPr>
          <w:t>SliceMeasurementResult</w:t>
        </w:r>
        <w:r w:rsidRPr="00EA5FA7">
          <w:t>Item</w:t>
        </w:r>
      </w:ins>
    </w:p>
    <w:p w14:paraId="47592445" w14:textId="77777777" w:rsidR="0026166E" w:rsidRDefault="0026166E" w:rsidP="0026166E">
      <w:pPr>
        <w:pStyle w:val="PL"/>
        <w:rPr>
          <w:ins w:id="1071" w:author="作者"/>
          <w:noProof w:val="0"/>
        </w:rPr>
      </w:pPr>
    </w:p>
    <w:p w14:paraId="41D158D6" w14:textId="77777777" w:rsidR="0026166E" w:rsidRDefault="0026166E" w:rsidP="0026166E">
      <w:pPr>
        <w:pStyle w:val="PL"/>
        <w:rPr>
          <w:ins w:id="1072" w:author="作者"/>
          <w:noProof w:val="0"/>
        </w:rPr>
      </w:pPr>
      <w:ins w:id="1073" w:author="作者">
        <w:r>
          <w:rPr>
            <w:noProof w:val="0"/>
          </w:rPr>
          <w:t>SliceMeasurementResult</w:t>
        </w:r>
        <w:r w:rsidRPr="00EA5FA7">
          <w:t>Item</w:t>
        </w:r>
        <w:r>
          <w:t xml:space="preserve"> </w:t>
        </w:r>
        <w:r w:rsidRPr="00EA5FA7">
          <w:rPr>
            <w:noProof w:val="0"/>
          </w:rPr>
          <w:t>::= SEQUENCE {</w:t>
        </w:r>
      </w:ins>
    </w:p>
    <w:p w14:paraId="1749E78E" w14:textId="77777777" w:rsidR="0026166E" w:rsidRDefault="0026166E" w:rsidP="0026166E">
      <w:pPr>
        <w:pStyle w:val="PL"/>
        <w:spacing w:line="0" w:lineRule="atLeast"/>
        <w:rPr>
          <w:ins w:id="1074" w:author="作者"/>
          <w:noProof w:val="0"/>
          <w:snapToGrid w:val="0"/>
        </w:rPr>
      </w:pPr>
      <w:ins w:id="1075" w:author="作者">
        <w:r w:rsidRPr="00FA52B0">
          <w:rPr>
            <w:noProof w:val="0"/>
            <w:snapToGrid w:val="0"/>
          </w:rPr>
          <w:tab/>
          <w:t>pLMN-Identity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0944F5F3" w14:textId="77777777" w:rsidR="0026166E" w:rsidRPr="0009449D" w:rsidRDefault="0026166E" w:rsidP="0026166E">
      <w:pPr>
        <w:pStyle w:val="PL"/>
        <w:spacing w:line="0" w:lineRule="atLeast"/>
        <w:rPr>
          <w:ins w:id="1076" w:author="作者"/>
          <w:noProof w:val="0"/>
          <w:snapToGrid w:val="0"/>
          <w:lang w:val="fr-FR"/>
        </w:rPr>
      </w:pPr>
      <w:ins w:id="1077" w:author="作者">
        <w:r>
          <w:rPr>
            <w:noProof w:val="0"/>
            <w:snapToGrid w:val="0"/>
          </w:rPr>
          <w:tab/>
        </w:r>
        <w:r w:rsidRPr="0009449D">
          <w:rPr>
            <w:noProof w:val="0"/>
            <w:snapToGrid w:val="0"/>
            <w:lang w:val="fr-FR"/>
          </w:rPr>
          <w:t>sNSSAI-List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359C2A11" w14:textId="77777777" w:rsidR="0026166E" w:rsidRPr="0009449D" w:rsidRDefault="0026166E" w:rsidP="0026166E">
      <w:pPr>
        <w:pStyle w:val="PL"/>
        <w:rPr>
          <w:ins w:id="1078" w:author="作者"/>
          <w:noProof w:val="0"/>
          <w:lang w:val="fr-FR"/>
        </w:rPr>
      </w:pPr>
      <w:ins w:id="1079" w:author="作者">
        <w:r w:rsidRPr="0009449D">
          <w:rPr>
            <w:noProof w:val="0"/>
            <w:lang w:val="fr-FR"/>
          </w:rPr>
          <w:tab/>
          <w:t>iE-Extensions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t xml:space="preserve">ProtocolExtensionContainer { { </w:t>
        </w:r>
        <w:r>
          <w:rPr>
            <w:noProof w:val="0"/>
            <w:lang w:val="fr-FR"/>
          </w:rPr>
          <w:t>Slice</w:t>
        </w:r>
        <w:r w:rsidRPr="0009449D">
          <w:rPr>
            <w:noProof w:val="0"/>
            <w:lang w:val="fr-FR"/>
          </w:rPr>
          <w:t>MeasurementResult</w:t>
        </w:r>
        <w:r w:rsidRPr="0009449D">
          <w:rPr>
            <w:lang w:val="fr-FR"/>
          </w:rPr>
          <w:t>Item</w:t>
        </w:r>
        <w:r w:rsidRPr="0009449D">
          <w:rPr>
            <w:noProof w:val="0"/>
            <w:lang w:val="fr-FR"/>
          </w:rPr>
          <w:t>-ExtIEs} } OPTIONAL</w:t>
        </w:r>
      </w:ins>
    </w:p>
    <w:p w14:paraId="4306B042" w14:textId="77777777" w:rsidR="0026166E" w:rsidRPr="00EA5FA7" w:rsidRDefault="0026166E" w:rsidP="0026166E">
      <w:pPr>
        <w:pStyle w:val="PL"/>
        <w:rPr>
          <w:ins w:id="1080" w:author="作者"/>
          <w:noProof w:val="0"/>
        </w:rPr>
      </w:pPr>
      <w:ins w:id="1081" w:author="作者">
        <w:r w:rsidRPr="00EA5FA7">
          <w:rPr>
            <w:noProof w:val="0"/>
          </w:rPr>
          <w:t>}</w:t>
        </w:r>
      </w:ins>
    </w:p>
    <w:p w14:paraId="72A4A4E5" w14:textId="77777777" w:rsidR="0026166E" w:rsidRPr="00EA5FA7" w:rsidRDefault="0026166E" w:rsidP="0026166E">
      <w:pPr>
        <w:pStyle w:val="PL"/>
        <w:rPr>
          <w:ins w:id="1082" w:author="作者"/>
          <w:noProof w:val="0"/>
        </w:rPr>
      </w:pPr>
    </w:p>
    <w:p w14:paraId="3156EBFD" w14:textId="77777777" w:rsidR="0026166E" w:rsidRPr="00EA5FA7" w:rsidRDefault="0026166E" w:rsidP="0026166E">
      <w:pPr>
        <w:pStyle w:val="PL"/>
        <w:rPr>
          <w:ins w:id="1083" w:author="作者"/>
          <w:noProof w:val="0"/>
        </w:rPr>
      </w:pPr>
      <w:ins w:id="1084" w:author="作者">
        <w:r>
          <w:rPr>
            <w:noProof w:val="0"/>
          </w:rPr>
          <w:t>SliceMeasurementResult</w:t>
        </w:r>
        <w:r w:rsidRPr="00EA5FA7">
          <w:t>Item</w:t>
        </w:r>
        <w:r w:rsidRPr="00EA5FA7">
          <w:rPr>
            <w:noProof w:val="0"/>
          </w:rPr>
          <w:t xml:space="preserve">-ExtIEs </w:t>
        </w:r>
        <w:r w:rsidRPr="00EA5FA7">
          <w:rPr>
            <w:noProof w:val="0"/>
          </w:rPr>
          <w:tab/>
        </w:r>
        <w:r>
          <w:rPr>
            <w:noProof w:val="0"/>
          </w:rPr>
          <w:t>E</w:t>
        </w:r>
        <w:r w:rsidRPr="00EA5FA7">
          <w:rPr>
            <w:noProof w:val="0"/>
          </w:rPr>
          <w:t>1AP-PROTOCOL-EXTENSION ::= {</w:t>
        </w:r>
      </w:ins>
    </w:p>
    <w:p w14:paraId="6EA81A0E" w14:textId="77777777" w:rsidR="0026166E" w:rsidRPr="00EA5FA7" w:rsidRDefault="0026166E" w:rsidP="0026166E">
      <w:pPr>
        <w:pStyle w:val="PL"/>
        <w:rPr>
          <w:ins w:id="1085" w:author="作者"/>
          <w:noProof w:val="0"/>
        </w:rPr>
      </w:pPr>
      <w:ins w:id="1086" w:author="作者">
        <w:r w:rsidRPr="00EA5FA7">
          <w:rPr>
            <w:noProof w:val="0"/>
          </w:rPr>
          <w:tab/>
          <w:t>...</w:t>
        </w:r>
      </w:ins>
    </w:p>
    <w:p w14:paraId="41FC806D" w14:textId="77777777" w:rsidR="0026166E" w:rsidRPr="00EA5FA7" w:rsidRDefault="0026166E" w:rsidP="0026166E">
      <w:pPr>
        <w:pStyle w:val="PL"/>
        <w:rPr>
          <w:ins w:id="1087" w:author="作者"/>
          <w:noProof w:val="0"/>
        </w:rPr>
      </w:pPr>
      <w:ins w:id="1088" w:author="作者">
        <w:r w:rsidRPr="00EA5FA7">
          <w:rPr>
            <w:noProof w:val="0"/>
          </w:rPr>
          <w:t>}</w:t>
        </w:r>
      </w:ins>
    </w:p>
    <w:p w14:paraId="0ED79A76" w14:textId="77777777" w:rsidR="0026166E" w:rsidRPr="00EA5FA7" w:rsidRDefault="0026166E" w:rsidP="0026166E">
      <w:pPr>
        <w:pStyle w:val="PL"/>
        <w:rPr>
          <w:ins w:id="1089" w:author="作者"/>
        </w:rPr>
      </w:pPr>
    </w:p>
    <w:p w14:paraId="004D5193" w14:textId="77777777" w:rsidR="0026166E" w:rsidRPr="00FA52B0" w:rsidRDefault="0026166E" w:rsidP="0026166E">
      <w:pPr>
        <w:pStyle w:val="PL"/>
        <w:spacing w:line="0" w:lineRule="atLeast"/>
        <w:rPr>
          <w:noProof w:val="0"/>
          <w:snapToGrid w:val="0"/>
        </w:rPr>
      </w:pPr>
      <w:r w:rsidRPr="00FA52B0">
        <w:rPr>
          <w:noProof w:val="0"/>
          <w:snapToGrid w:val="0"/>
        </w:rPr>
        <w:t>Slice-Support-List ::= SEQUENCE (SIZE(1.. maxnoofSliceItems)) OF Slice-Support-Item</w:t>
      </w:r>
    </w:p>
    <w:p w14:paraId="313F2A6D" w14:textId="77777777" w:rsidR="0026166E" w:rsidRPr="00FA52B0" w:rsidRDefault="0026166E" w:rsidP="0026166E">
      <w:pPr>
        <w:pStyle w:val="PL"/>
        <w:spacing w:line="0" w:lineRule="atLeast"/>
        <w:rPr>
          <w:noProof w:val="0"/>
          <w:snapToGrid w:val="0"/>
        </w:rPr>
      </w:pPr>
    </w:p>
    <w:p w14:paraId="5F4B7003" w14:textId="77777777" w:rsidR="0026166E" w:rsidRPr="00FA52B0" w:rsidRDefault="0026166E" w:rsidP="0026166E">
      <w:pPr>
        <w:pStyle w:val="PL"/>
        <w:spacing w:line="0" w:lineRule="atLeast"/>
        <w:rPr>
          <w:noProof w:val="0"/>
          <w:snapToGrid w:val="0"/>
        </w:rPr>
      </w:pPr>
      <w:r w:rsidRPr="00FA52B0">
        <w:rPr>
          <w:noProof w:val="0"/>
          <w:snapToGrid w:val="0"/>
        </w:rPr>
        <w:t>Slice-Support-Item ::= SEQUENCE {</w:t>
      </w:r>
    </w:p>
    <w:p w14:paraId="6C151833" w14:textId="77777777" w:rsidR="0026166E" w:rsidRPr="00AF1658" w:rsidRDefault="0026166E" w:rsidP="0026166E">
      <w:pPr>
        <w:pStyle w:val="PL"/>
        <w:spacing w:line="0" w:lineRule="atLeast"/>
        <w:rPr>
          <w:lang w:val="en-US"/>
          <w:rPrChange w:id="1090" w:author="作者">
            <w:rPr>
              <w:lang w:val="fr-FR"/>
            </w:rPr>
          </w:rPrChange>
        </w:rPr>
      </w:pPr>
      <w:r w:rsidRPr="00FA52B0">
        <w:rPr>
          <w:noProof w:val="0"/>
          <w:snapToGrid w:val="0"/>
        </w:rPr>
        <w:tab/>
      </w:r>
      <w:r w:rsidRPr="00AF1658">
        <w:rPr>
          <w:lang w:val="en-US"/>
          <w:rPrChange w:id="1091" w:author="作者">
            <w:rPr>
              <w:lang w:val="fr-FR"/>
            </w:rPr>
          </w:rPrChange>
        </w:rPr>
        <w:t>sNSSAI</w:t>
      </w:r>
      <w:r w:rsidRPr="00AF1658">
        <w:rPr>
          <w:lang w:val="en-US"/>
          <w:rPrChange w:id="1092" w:author="作者">
            <w:rPr>
              <w:lang w:val="fr-FR"/>
            </w:rPr>
          </w:rPrChange>
        </w:rPr>
        <w:tab/>
        <w:t>SNSSAI,</w:t>
      </w:r>
    </w:p>
    <w:p w14:paraId="004E5910" w14:textId="77777777" w:rsidR="0026166E" w:rsidRPr="00AF1658" w:rsidRDefault="0026166E" w:rsidP="0026166E">
      <w:pPr>
        <w:pStyle w:val="PL"/>
        <w:spacing w:line="0" w:lineRule="atLeast"/>
        <w:rPr>
          <w:lang w:val="en-US"/>
          <w:rPrChange w:id="1093" w:author="作者">
            <w:rPr>
              <w:lang w:val="fr-FR"/>
            </w:rPr>
          </w:rPrChange>
        </w:rPr>
      </w:pPr>
      <w:r w:rsidRPr="00AF1658">
        <w:rPr>
          <w:lang w:val="en-US"/>
          <w:rPrChange w:id="1094" w:author="作者">
            <w:rPr>
              <w:lang w:val="fr-FR"/>
            </w:rPr>
          </w:rPrChange>
        </w:rPr>
        <w:tab/>
        <w:t>iE-Extensions</w:t>
      </w:r>
      <w:r w:rsidRPr="00AF1658">
        <w:rPr>
          <w:lang w:val="en-US"/>
          <w:rPrChange w:id="1095" w:author="作者">
            <w:rPr>
              <w:lang w:val="fr-FR"/>
            </w:rPr>
          </w:rPrChange>
        </w:rPr>
        <w:tab/>
      </w:r>
      <w:r w:rsidRPr="00AF1658">
        <w:rPr>
          <w:lang w:val="en-US"/>
          <w:rPrChange w:id="1096" w:author="作者">
            <w:rPr>
              <w:lang w:val="fr-FR"/>
            </w:rPr>
          </w:rPrChange>
        </w:rPr>
        <w:tab/>
      </w:r>
      <w:r w:rsidRPr="00AF1658">
        <w:rPr>
          <w:lang w:val="en-US"/>
          <w:rPrChange w:id="1097" w:author="作者">
            <w:rPr>
              <w:lang w:val="fr-FR"/>
            </w:rPr>
          </w:rPrChange>
        </w:rPr>
        <w:tab/>
      </w:r>
      <w:r w:rsidRPr="00AF1658">
        <w:rPr>
          <w:lang w:val="en-US"/>
          <w:rPrChange w:id="1098" w:author="作者">
            <w:rPr>
              <w:lang w:val="fr-FR"/>
            </w:rPr>
          </w:rPrChange>
        </w:rPr>
        <w:tab/>
        <w:t>ProtocolExtensionContainer { { Slice-Support-Item-ExtIEs } }</w:t>
      </w:r>
      <w:r w:rsidRPr="00AF1658">
        <w:rPr>
          <w:lang w:val="en-US"/>
          <w:rPrChange w:id="1099" w:author="作者">
            <w:rPr>
              <w:lang w:val="fr-FR"/>
            </w:rPr>
          </w:rPrChange>
        </w:rPr>
        <w:tab/>
        <w:t>OPTIONAL</w:t>
      </w:r>
    </w:p>
    <w:p w14:paraId="58BB6A17" w14:textId="77777777" w:rsidR="0026166E" w:rsidRPr="00FA52B0" w:rsidRDefault="0026166E" w:rsidP="0026166E">
      <w:pPr>
        <w:pStyle w:val="PL"/>
        <w:spacing w:line="0" w:lineRule="atLeast"/>
        <w:rPr>
          <w:noProof w:val="0"/>
          <w:snapToGrid w:val="0"/>
        </w:rPr>
      </w:pPr>
      <w:r w:rsidRPr="00FA52B0">
        <w:rPr>
          <w:noProof w:val="0"/>
          <w:snapToGrid w:val="0"/>
        </w:rPr>
        <w:t>}</w:t>
      </w:r>
    </w:p>
    <w:p w14:paraId="28E1E5CD" w14:textId="77777777" w:rsidR="0026166E" w:rsidRPr="00FA52B0" w:rsidRDefault="0026166E" w:rsidP="0026166E">
      <w:pPr>
        <w:pStyle w:val="PL"/>
        <w:spacing w:line="0" w:lineRule="atLeast"/>
        <w:rPr>
          <w:noProof w:val="0"/>
          <w:snapToGrid w:val="0"/>
        </w:rPr>
      </w:pPr>
    </w:p>
    <w:p w14:paraId="7D39AB7B" w14:textId="77777777" w:rsidR="0026166E" w:rsidRPr="00FA52B0" w:rsidRDefault="0026166E" w:rsidP="0026166E">
      <w:pPr>
        <w:pStyle w:val="PL"/>
        <w:spacing w:line="0" w:lineRule="atLeast"/>
        <w:rPr>
          <w:noProof w:val="0"/>
          <w:snapToGrid w:val="0"/>
        </w:rPr>
      </w:pPr>
      <w:r w:rsidRPr="00FA52B0">
        <w:rPr>
          <w:noProof w:val="0"/>
          <w:snapToGrid w:val="0"/>
        </w:rPr>
        <w:t>Slice-Support-Item-ExtIEs</w:t>
      </w:r>
      <w:r w:rsidRPr="00FA52B0">
        <w:rPr>
          <w:noProof w:val="0"/>
          <w:snapToGrid w:val="0"/>
        </w:rPr>
        <w:tab/>
        <w:t>E1AP-PROTOCOL-EXTENSION ::= {</w:t>
      </w:r>
    </w:p>
    <w:p w14:paraId="28748EDD"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1A996D75" w14:textId="77777777" w:rsidR="0026166E" w:rsidRPr="00FA52B0" w:rsidRDefault="0026166E" w:rsidP="0026166E">
      <w:pPr>
        <w:pStyle w:val="PL"/>
        <w:spacing w:line="0" w:lineRule="atLeast"/>
        <w:rPr>
          <w:noProof w:val="0"/>
          <w:snapToGrid w:val="0"/>
        </w:rPr>
      </w:pPr>
      <w:r w:rsidRPr="00FA52B0">
        <w:rPr>
          <w:noProof w:val="0"/>
          <w:snapToGrid w:val="0"/>
        </w:rPr>
        <w:t>}</w:t>
      </w:r>
    </w:p>
    <w:p w14:paraId="0B08EBB0" w14:textId="77777777" w:rsidR="0026166E" w:rsidRPr="00FA52B0" w:rsidRDefault="0026166E" w:rsidP="0026166E">
      <w:pPr>
        <w:pStyle w:val="PL"/>
        <w:spacing w:line="0" w:lineRule="atLeast"/>
        <w:rPr>
          <w:noProof w:val="0"/>
          <w:snapToGrid w:val="0"/>
        </w:rPr>
      </w:pPr>
    </w:p>
    <w:p w14:paraId="70466BAB" w14:textId="77777777" w:rsidR="0026166E" w:rsidRPr="00FA52B0" w:rsidRDefault="0026166E" w:rsidP="0026166E">
      <w:pPr>
        <w:pStyle w:val="PL"/>
        <w:spacing w:line="0" w:lineRule="atLeast"/>
        <w:rPr>
          <w:noProof w:val="0"/>
          <w:snapToGrid w:val="0"/>
        </w:rPr>
      </w:pPr>
      <w:r w:rsidRPr="00FA52B0">
        <w:rPr>
          <w:noProof w:val="0"/>
          <w:snapToGrid w:val="0"/>
        </w:rPr>
        <w:t>SNSSAI ::= SEQUENCE {</w:t>
      </w:r>
    </w:p>
    <w:p w14:paraId="589D69D1" w14:textId="77777777" w:rsidR="0026166E" w:rsidRPr="00FA52B0" w:rsidRDefault="0026166E" w:rsidP="0026166E">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(SIZE(1)),</w:t>
      </w:r>
    </w:p>
    <w:p w14:paraId="29F169F1" w14:textId="77777777" w:rsidR="0026166E" w:rsidRPr="00FA52B0" w:rsidRDefault="0026166E" w:rsidP="0026166E">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2D7A156C" w14:textId="77777777" w:rsidR="0026166E" w:rsidRPr="00246F36" w:rsidRDefault="0026166E" w:rsidP="0026166E">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3F94A607"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lastRenderedPageBreak/>
        <w:tab/>
        <w:t>...</w:t>
      </w:r>
    </w:p>
    <w:p w14:paraId="44B2338F"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w:t>
      </w:r>
    </w:p>
    <w:p w14:paraId="0370C6B3" w14:textId="77777777" w:rsidR="0026166E" w:rsidRPr="00246F36" w:rsidRDefault="0026166E" w:rsidP="0026166E">
      <w:pPr>
        <w:pStyle w:val="PL"/>
        <w:spacing w:line="0" w:lineRule="atLeast"/>
        <w:rPr>
          <w:noProof w:val="0"/>
          <w:snapToGrid w:val="0"/>
          <w:lang w:val="fr-FR"/>
        </w:rPr>
      </w:pPr>
    </w:p>
    <w:p w14:paraId="18837B06"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07135F4A"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0D3B3FA6" w14:textId="77777777" w:rsidR="0026166E" w:rsidRPr="00FA52B0" w:rsidRDefault="0026166E" w:rsidP="0026166E">
      <w:pPr>
        <w:pStyle w:val="PL"/>
        <w:spacing w:line="0" w:lineRule="atLeast"/>
        <w:rPr>
          <w:noProof w:val="0"/>
          <w:snapToGrid w:val="0"/>
        </w:rPr>
      </w:pPr>
      <w:r w:rsidRPr="00FA52B0">
        <w:rPr>
          <w:noProof w:val="0"/>
          <w:snapToGrid w:val="0"/>
        </w:rPr>
        <w:t>}</w:t>
      </w:r>
    </w:p>
    <w:p w14:paraId="35058BC3" w14:textId="77777777" w:rsidR="0026166E" w:rsidRPr="00FA52B0" w:rsidRDefault="0026166E" w:rsidP="0026166E">
      <w:pPr>
        <w:pStyle w:val="PL"/>
        <w:spacing w:line="0" w:lineRule="atLeast"/>
        <w:rPr>
          <w:noProof w:val="0"/>
          <w:snapToGrid w:val="0"/>
        </w:rPr>
      </w:pPr>
    </w:p>
    <w:p w14:paraId="30CF841E" w14:textId="77777777" w:rsidR="0026166E" w:rsidRDefault="0026166E" w:rsidP="0026166E">
      <w:pPr>
        <w:pStyle w:val="PL"/>
        <w:rPr>
          <w:ins w:id="1100" w:author="作者"/>
          <w:noProof w:val="0"/>
          <w:snapToGrid w:val="0"/>
        </w:rPr>
      </w:pPr>
      <w:ins w:id="1101" w:author="作者">
        <w:r>
          <w:rPr>
            <w:noProof w:val="0"/>
            <w:snapToGrid w:val="0"/>
          </w:rPr>
          <w:t>SNSSAI-List</w:t>
        </w:r>
        <w:r>
          <w:rPr>
            <w:noProof w:val="0"/>
          </w:rPr>
          <w:t xml:space="preserve"> ::= </w:t>
        </w:r>
        <w:r w:rsidRPr="00EA5FA7">
          <w:t xml:space="preserve">SEQUENCE (SIZE(1.. </w:t>
        </w:r>
        <w:r w:rsidRPr="007021AB">
          <w:t>maxnoofSliceItems</w:t>
        </w:r>
        <w:r>
          <w:t xml:space="preserve">)) OF </w:t>
        </w:r>
        <w:r>
          <w:rPr>
            <w:noProof w:val="0"/>
            <w:snapToGrid w:val="0"/>
          </w:rPr>
          <w:t>SNSSAI-Item</w:t>
        </w:r>
      </w:ins>
    </w:p>
    <w:p w14:paraId="240C494B" w14:textId="77777777" w:rsidR="0026166E" w:rsidRDefault="0026166E" w:rsidP="0026166E">
      <w:pPr>
        <w:pStyle w:val="PL"/>
        <w:rPr>
          <w:ins w:id="1102" w:author="作者"/>
          <w:noProof w:val="0"/>
          <w:snapToGrid w:val="0"/>
        </w:rPr>
      </w:pPr>
    </w:p>
    <w:p w14:paraId="06648649" w14:textId="77777777" w:rsidR="0026166E" w:rsidRPr="0009449D" w:rsidRDefault="0026166E" w:rsidP="0026166E">
      <w:pPr>
        <w:pStyle w:val="PL"/>
        <w:spacing w:line="0" w:lineRule="atLeast"/>
        <w:rPr>
          <w:ins w:id="1103" w:author="作者"/>
          <w:noProof w:val="0"/>
          <w:snapToGrid w:val="0"/>
          <w:lang w:val="it-IT"/>
        </w:rPr>
      </w:pPr>
      <w:ins w:id="1104" w:author="作者">
        <w:r w:rsidRPr="0009449D">
          <w:rPr>
            <w:noProof w:val="0"/>
            <w:snapToGrid w:val="0"/>
            <w:lang w:val="it-IT"/>
          </w:rPr>
          <w:t>SNSSAI-Item ::= SEQUENCE {</w:t>
        </w:r>
      </w:ins>
    </w:p>
    <w:p w14:paraId="59804F4C" w14:textId="77777777" w:rsidR="0026166E" w:rsidRPr="0009449D" w:rsidRDefault="0026166E" w:rsidP="0026166E">
      <w:pPr>
        <w:pStyle w:val="PL"/>
        <w:spacing w:line="0" w:lineRule="atLeast"/>
        <w:rPr>
          <w:ins w:id="1105" w:author="作者"/>
          <w:noProof w:val="0"/>
          <w:snapToGrid w:val="0"/>
          <w:lang w:val="it-IT"/>
        </w:rPr>
      </w:pPr>
      <w:ins w:id="1106" w:author="作者">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2A6EF9F7" w14:textId="73F94FA1" w:rsidR="0026166E" w:rsidRDefault="0026166E" w:rsidP="0026166E">
      <w:pPr>
        <w:pStyle w:val="PL"/>
        <w:spacing w:line="0" w:lineRule="atLeast"/>
        <w:rPr>
          <w:ins w:id="1107" w:author="作者"/>
        </w:rPr>
      </w:pPr>
      <w:ins w:id="1108" w:author="作者">
        <w:r w:rsidRPr="0009449D">
          <w:rPr>
            <w:noProof w:val="0"/>
            <w:snapToGrid w:val="0"/>
            <w:lang w:val="it-IT"/>
          </w:rPr>
          <w:tab/>
        </w:r>
        <w:r>
          <w:t>tNL-AvailableCapacityIndicator</w:t>
        </w:r>
        <w:r>
          <w:tab/>
        </w:r>
        <w:r>
          <w:tab/>
        </w:r>
        <w:r w:rsidRPr="00FA52B0">
          <w:t>T</w:t>
        </w:r>
        <w:r>
          <w:t>NL-AvailableCapacityIndicator,</w:t>
        </w:r>
        <w:r>
          <w:tab/>
        </w:r>
        <w:r>
          <w:tab/>
        </w:r>
        <w:r>
          <w:tab/>
        </w:r>
        <w:del w:id="1109" w:author="作者">
          <w:r w:rsidDel="00DC23DA">
            <w:delText>-- [FFS]</w:delText>
          </w:r>
        </w:del>
      </w:ins>
    </w:p>
    <w:p w14:paraId="7E784D05" w14:textId="3E70BD70" w:rsidR="0026166E" w:rsidRPr="00FA52B0" w:rsidRDefault="0026166E" w:rsidP="0026166E">
      <w:pPr>
        <w:pStyle w:val="PL"/>
        <w:spacing w:line="0" w:lineRule="atLeast"/>
        <w:rPr>
          <w:ins w:id="1110" w:author="作者"/>
          <w:noProof w:val="0"/>
          <w:snapToGrid w:val="0"/>
        </w:rPr>
      </w:pPr>
      <w:ins w:id="1111" w:author="作者">
        <w:r>
          <w:tab/>
          <w:t>hW-CapacityIndicator</w:t>
        </w:r>
        <w:r>
          <w:tab/>
        </w:r>
        <w:r>
          <w:tab/>
        </w:r>
        <w:r>
          <w:tab/>
        </w:r>
        <w:r>
          <w:tab/>
          <w:t>HW-CapacityIndicator,</w:t>
        </w:r>
        <w:r>
          <w:tab/>
        </w:r>
        <w:r>
          <w:tab/>
        </w:r>
        <w:r>
          <w:tab/>
        </w:r>
        <w:r>
          <w:tab/>
        </w:r>
        <w:r>
          <w:tab/>
        </w:r>
        <w:del w:id="1112" w:author="作者">
          <w:r w:rsidDel="00DC23DA">
            <w:delText>-- [FFS]</w:delText>
          </w:r>
        </w:del>
      </w:ins>
    </w:p>
    <w:p w14:paraId="682FC647" w14:textId="77777777" w:rsidR="0026166E" w:rsidRPr="00246F36" w:rsidRDefault="0026166E" w:rsidP="0026166E">
      <w:pPr>
        <w:pStyle w:val="PL"/>
        <w:spacing w:line="0" w:lineRule="atLeast"/>
        <w:rPr>
          <w:ins w:id="1113" w:author="作者"/>
          <w:noProof w:val="0"/>
          <w:snapToGrid w:val="0"/>
          <w:lang w:val="fr-FR"/>
        </w:rPr>
      </w:pPr>
      <w:ins w:id="1114" w:author="作者">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r w:rsidRPr="00246F36">
          <w:rPr>
            <w:noProof w:val="0"/>
            <w:snapToGrid w:val="0"/>
            <w:lang w:val="fr-FR"/>
          </w:rPr>
          <w:t>ProtocolExtensionContainer { { SNSSAI</w:t>
        </w:r>
        <w:r>
          <w:rPr>
            <w:noProof w:val="0"/>
            <w:snapToGrid w:val="0"/>
            <w:lang w:val="fr-FR"/>
          </w:rPr>
          <w:t>-Item</w:t>
        </w:r>
        <w:r w:rsidRPr="00246F36">
          <w:rPr>
            <w:noProof w:val="0"/>
            <w:snapToGrid w:val="0"/>
            <w:lang w:val="fr-FR"/>
          </w:rPr>
          <w:t>-ExtIEs } }</w:t>
        </w:r>
        <w:r w:rsidRPr="00246F36">
          <w:rPr>
            <w:noProof w:val="0"/>
            <w:snapToGrid w:val="0"/>
            <w:lang w:val="fr-FR"/>
          </w:rPr>
          <w:tab/>
          <w:t>OPTIONAL,</w:t>
        </w:r>
      </w:ins>
    </w:p>
    <w:p w14:paraId="0BD68F9A" w14:textId="77777777" w:rsidR="0026166E" w:rsidRPr="00B96749" w:rsidRDefault="0026166E" w:rsidP="0026166E">
      <w:pPr>
        <w:pStyle w:val="PL"/>
        <w:spacing w:line="0" w:lineRule="atLeast"/>
        <w:rPr>
          <w:ins w:id="1115" w:author="作者"/>
          <w:noProof w:val="0"/>
          <w:snapToGrid w:val="0"/>
          <w:lang w:val="fr-FR"/>
        </w:rPr>
      </w:pPr>
      <w:ins w:id="1116" w:author="作者">
        <w:r w:rsidRPr="00246F36">
          <w:rPr>
            <w:noProof w:val="0"/>
            <w:snapToGrid w:val="0"/>
            <w:lang w:val="fr-FR"/>
          </w:rPr>
          <w:tab/>
        </w:r>
        <w:r w:rsidRPr="00B96749">
          <w:rPr>
            <w:noProof w:val="0"/>
            <w:snapToGrid w:val="0"/>
            <w:lang w:val="fr-FR"/>
          </w:rPr>
          <w:t>...</w:t>
        </w:r>
      </w:ins>
    </w:p>
    <w:p w14:paraId="414FB972" w14:textId="77777777" w:rsidR="0026166E" w:rsidRPr="00B96749" w:rsidRDefault="0026166E" w:rsidP="0026166E">
      <w:pPr>
        <w:pStyle w:val="PL"/>
        <w:spacing w:line="0" w:lineRule="atLeast"/>
        <w:rPr>
          <w:ins w:id="1117" w:author="作者"/>
          <w:noProof w:val="0"/>
          <w:snapToGrid w:val="0"/>
          <w:lang w:val="fr-FR"/>
        </w:rPr>
      </w:pPr>
      <w:ins w:id="1118" w:author="作者">
        <w:r w:rsidRPr="00B96749">
          <w:rPr>
            <w:noProof w:val="0"/>
            <w:snapToGrid w:val="0"/>
            <w:lang w:val="fr-FR"/>
          </w:rPr>
          <w:t>}</w:t>
        </w:r>
      </w:ins>
    </w:p>
    <w:p w14:paraId="2A8A3497" w14:textId="77777777" w:rsidR="0026166E" w:rsidRPr="0009449D" w:rsidRDefault="0026166E" w:rsidP="0026166E">
      <w:pPr>
        <w:pStyle w:val="PL"/>
        <w:spacing w:line="0" w:lineRule="atLeast"/>
        <w:rPr>
          <w:ins w:id="1119" w:author="作者"/>
          <w:noProof w:val="0"/>
          <w:snapToGrid w:val="0"/>
          <w:lang w:val="fr-FR"/>
        </w:rPr>
      </w:pPr>
    </w:p>
    <w:p w14:paraId="13104718" w14:textId="77777777" w:rsidR="0026166E" w:rsidRPr="00B96749" w:rsidRDefault="0026166E" w:rsidP="0026166E">
      <w:pPr>
        <w:pStyle w:val="PL"/>
        <w:spacing w:line="0" w:lineRule="atLeast"/>
        <w:rPr>
          <w:ins w:id="1120" w:author="作者"/>
          <w:noProof w:val="0"/>
          <w:snapToGrid w:val="0"/>
          <w:lang w:val="fr-FR"/>
        </w:rPr>
      </w:pPr>
      <w:ins w:id="1121" w:author="作者">
        <w:r w:rsidRPr="00B96749">
          <w:rPr>
            <w:noProof w:val="0"/>
            <w:snapToGrid w:val="0"/>
            <w:lang w:val="fr-FR"/>
          </w:rPr>
          <w:t>SNSSAI-Item-ExtIEs</w:t>
        </w:r>
        <w:r w:rsidRPr="00B96749">
          <w:rPr>
            <w:noProof w:val="0"/>
            <w:snapToGrid w:val="0"/>
            <w:lang w:val="fr-FR"/>
          </w:rPr>
          <w:tab/>
          <w:t>E1AP-PROTOCOL-EXTENSION ::= {</w:t>
        </w:r>
      </w:ins>
    </w:p>
    <w:p w14:paraId="72842D12" w14:textId="77777777" w:rsidR="0026166E" w:rsidRPr="0009449D" w:rsidRDefault="0026166E" w:rsidP="0026166E">
      <w:pPr>
        <w:pStyle w:val="PL"/>
        <w:spacing w:line="0" w:lineRule="atLeast"/>
        <w:rPr>
          <w:ins w:id="1122" w:author="作者"/>
          <w:noProof w:val="0"/>
          <w:snapToGrid w:val="0"/>
          <w:lang w:val="fr-FR"/>
        </w:rPr>
      </w:pPr>
      <w:ins w:id="1123" w:author="作者">
        <w:r w:rsidRPr="00B96749">
          <w:rPr>
            <w:noProof w:val="0"/>
            <w:snapToGrid w:val="0"/>
            <w:lang w:val="fr-FR"/>
          </w:rPr>
          <w:tab/>
        </w:r>
        <w:r w:rsidRPr="0009449D">
          <w:rPr>
            <w:noProof w:val="0"/>
            <w:snapToGrid w:val="0"/>
            <w:lang w:val="fr-FR"/>
          </w:rPr>
          <w:t>...</w:t>
        </w:r>
      </w:ins>
    </w:p>
    <w:p w14:paraId="53C20512" w14:textId="77777777" w:rsidR="0026166E" w:rsidRPr="0009449D" w:rsidRDefault="0026166E" w:rsidP="0026166E">
      <w:pPr>
        <w:pStyle w:val="PL"/>
        <w:spacing w:line="0" w:lineRule="atLeast"/>
        <w:rPr>
          <w:ins w:id="1124" w:author="作者"/>
          <w:noProof w:val="0"/>
          <w:snapToGrid w:val="0"/>
          <w:lang w:val="fr-FR"/>
        </w:rPr>
      </w:pPr>
      <w:ins w:id="1125" w:author="作者">
        <w:r w:rsidRPr="0009449D">
          <w:rPr>
            <w:noProof w:val="0"/>
            <w:snapToGrid w:val="0"/>
            <w:lang w:val="fr-FR"/>
          </w:rPr>
          <w:t>}</w:t>
        </w:r>
      </w:ins>
    </w:p>
    <w:p w14:paraId="5549755B" w14:textId="77777777" w:rsidR="0026166E" w:rsidRPr="0009449D" w:rsidRDefault="0026166E" w:rsidP="0026166E">
      <w:pPr>
        <w:pStyle w:val="PL"/>
        <w:spacing w:line="0" w:lineRule="atLeast"/>
        <w:rPr>
          <w:ins w:id="1126" w:author="作者"/>
          <w:noProof w:val="0"/>
          <w:snapToGrid w:val="0"/>
          <w:lang w:val="fr-FR"/>
        </w:rPr>
      </w:pPr>
    </w:p>
    <w:p w14:paraId="7E27FA86" w14:textId="77777777" w:rsidR="0026166E" w:rsidRPr="00AF1658" w:rsidRDefault="0026166E" w:rsidP="0026166E">
      <w:pPr>
        <w:pStyle w:val="PL"/>
        <w:spacing w:line="0" w:lineRule="atLeast"/>
        <w:rPr>
          <w:lang w:val="fr-FR"/>
          <w:rPrChange w:id="1127" w:author="作者">
            <w:rPr/>
          </w:rPrChange>
        </w:rPr>
      </w:pPr>
      <w:r w:rsidRPr="00AF1658">
        <w:rPr>
          <w:lang w:val="fr-FR"/>
          <w:rPrChange w:id="1128" w:author="作者">
            <w:rPr/>
          </w:rPrChange>
        </w:rPr>
        <w:t>SDAP-Configuration ::= SEQUENCE {</w:t>
      </w:r>
    </w:p>
    <w:p w14:paraId="5EC2D80B" w14:textId="77777777" w:rsidR="0026166E" w:rsidRPr="00AF1658" w:rsidRDefault="0026166E" w:rsidP="0026166E">
      <w:pPr>
        <w:pStyle w:val="PL"/>
        <w:spacing w:line="0" w:lineRule="atLeast"/>
        <w:rPr>
          <w:lang w:val="fr-FR"/>
          <w:rPrChange w:id="1129" w:author="作者">
            <w:rPr/>
          </w:rPrChange>
        </w:rPr>
      </w:pPr>
      <w:r w:rsidRPr="00AF1658">
        <w:rPr>
          <w:lang w:val="fr-FR"/>
          <w:rPrChange w:id="1130" w:author="作者">
            <w:rPr/>
          </w:rPrChange>
        </w:rPr>
        <w:tab/>
        <w:t>defaultDRB</w:t>
      </w:r>
      <w:r w:rsidRPr="00AF1658">
        <w:rPr>
          <w:lang w:val="fr-FR"/>
          <w:rPrChange w:id="1131" w:author="作者">
            <w:rPr/>
          </w:rPrChange>
        </w:rPr>
        <w:tab/>
      </w:r>
      <w:r w:rsidRPr="00AF1658">
        <w:rPr>
          <w:lang w:val="fr-FR"/>
          <w:rPrChange w:id="1132" w:author="作者">
            <w:rPr/>
          </w:rPrChange>
        </w:rPr>
        <w:tab/>
      </w:r>
      <w:r w:rsidRPr="00AF1658">
        <w:rPr>
          <w:lang w:val="fr-FR"/>
          <w:rPrChange w:id="1133" w:author="作者">
            <w:rPr/>
          </w:rPrChange>
        </w:rPr>
        <w:tab/>
      </w:r>
      <w:r w:rsidRPr="00AF1658">
        <w:rPr>
          <w:lang w:val="fr-FR"/>
          <w:rPrChange w:id="1134" w:author="作者">
            <w:rPr/>
          </w:rPrChange>
        </w:rPr>
        <w:tab/>
        <w:t>DefaultDRB,</w:t>
      </w:r>
    </w:p>
    <w:p w14:paraId="73E71774" w14:textId="77777777" w:rsidR="0026166E" w:rsidRPr="00FA52B0" w:rsidRDefault="0026166E" w:rsidP="0026166E">
      <w:pPr>
        <w:pStyle w:val="PL"/>
        <w:spacing w:line="0" w:lineRule="atLeast"/>
        <w:rPr>
          <w:noProof w:val="0"/>
          <w:snapToGrid w:val="0"/>
        </w:rPr>
      </w:pPr>
      <w:r w:rsidRPr="00AF1658">
        <w:rPr>
          <w:lang w:val="fr-FR"/>
          <w:rPrChange w:id="1135" w:author="作者">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037BA7D8" w14:textId="77777777" w:rsidR="0026166E" w:rsidRPr="00FA52B0" w:rsidRDefault="0026166E" w:rsidP="0026166E">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39E2AFC2" w14:textId="77777777" w:rsidR="0026166E" w:rsidRPr="00246F36" w:rsidRDefault="0026166E" w:rsidP="0026166E">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487D7859"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107EC421" w14:textId="77777777" w:rsidR="0026166E" w:rsidRPr="00FA52B0" w:rsidRDefault="0026166E" w:rsidP="0026166E">
      <w:pPr>
        <w:pStyle w:val="PL"/>
        <w:spacing w:line="0" w:lineRule="atLeast"/>
        <w:rPr>
          <w:noProof w:val="0"/>
          <w:snapToGrid w:val="0"/>
        </w:rPr>
      </w:pPr>
      <w:r w:rsidRPr="00FA52B0">
        <w:rPr>
          <w:noProof w:val="0"/>
          <w:snapToGrid w:val="0"/>
        </w:rPr>
        <w:t>}</w:t>
      </w:r>
    </w:p>
    <w:p w14:paraId="6A36D8A3" w14:textId="77777777" w:rsidR="0026166E" w:rsidRPr="00FA52B0" w:rsidRDefault="0026166E" w:rsidP="0026166E">
      <w:pPr>
        <w:pStyle w:val="PL"/>
        <w:spacing w:line="0" w:lineRule="atLeast"/>
        <w:rPr>
          <w:noProof w:val="0"/>
          <w:snapToGrid w:val="0"/>
        </w:rPr>
      </w:pPr>
    </w:p>
    <w:p w14:paraId="5521DD53" w14:textId="77777777" w:rsidR="0026166E" w:rsidRPr="00FA52B0" w:rsidRDefault="0026166E" w:rsidP="0026166E">
      <w:pPr>
        <w:pStyle w:val="PL"/>
        <w:spacing w:line="0" w:lineRule="atLeast"/>
        <w:rPr>
          <w:noProof w:val="0"/>
          <w:snapToGrid w:val="0"/>
        </w:rPr>
      </w:pPr>
      <w:r w:rsidRPr="00FA52B0">
        <w:rPr>
          <w:noProof w:val="0"/>
          <w:snapToGrid w:val="0"/>
        </w:rPr>
        <w:t>SDAP-Configuration-ExtIEs</w:t>
      </w:r>
      <w:r w:rsidRPr="00FA52B0">
        <w:rPr>
          <w:noProof w:val="0"/>
          <w:snapToGrid w:val="0"/>
        </w:rPr>
        <w:tab/>
        <w:t>E1AP-PROTOCOL-EXTENSION ::= {</w:t>
      </w:r>
    </w:p>
    <w:p w14:paraId="0F34998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FF200B1" w14:textId="77777777" w:rsidR="0026166E" w:rsidRPr="00FA52B0" w:rsidRDefault="0026166E" w:rsidP="0026166E">
      <w:pPr>
        <w:pStyle w:val="PL"/>
        <w:spacing w:line="0" w:lineRule="atLeast"/>
        <w:rPr>
          <w:noProof w:val="0"/>
          <w:snapToGrid w:val="0"/>
        </w:rPr>
      </w:pPr>
      <w:r w:rsidRPr="00FA52B0">
        <w:rPr>
          <w:noProof w:val="0"/>
          <w:snapToGrid w:val="0"/>
        </w:rPr>
        <w:t>}</w:t>
      </w:r>
    </w:p>
    <w:p w14:paraId="321178CB" w14:textId="77777777" w:rsidR="0026166E" w:rsidRPr="00FA52B0" w:rsidRDefault="0026166E" w:rsidP="0026166E">
      <w:pPr>
        <w:pStyle w:val="PL"/>
        <w:spacing w:line="0" w:lineRule="atLeast"/>
        <w:rPr>
          <w:noProof w:val="0"/>
          <w:snapToGrid w:val="0"/>
        </w:rPr>
      </w:pPr>
    </w:p>
    <w:p w14:paraId="6353CC33" w14:textId="77777777" w:rsidR="0026166E" w:rsidRPr="00FA52B0" w:rsidRDefault="0026166E" w:rsidP="0026166E">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20CDB32B"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0E5F4F04"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7967107C"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1F0628E" w14:textId="77777777" w:rsidR="0026166E" w:rsidRPr="00FA52B0" w:rsidRDefault="0026166E" w:rsidP="0026166E">
      <w:pPr>
        <w:pStyle w:val="PL"/>
        <w:spacing w:line="0" w:lineRule="atLeast"/>
        <w:rPr>
          <w:noProof w:val="0"/>
          <w:snapToGrid w:val="0"/>
        </w:rPr>
      </w:pPr>
      <w:r w:rsidRPr="00FA52B0">
        <w:rPr>
          <w:noProof w:val="0"/>
          <w:snapToGrid w:val="0"/>
        </w:rPr>
        <w:t>}</w:t>
      </w:r>
    </w:p>
    <w:p w14:paraId="7E019EA6" w14:textId="77777777" w:rsidR="0026166E" w:rsidRPr="00FA52B0" w:rsidRDefault="0026166E" w:rsidP="0026166E">
      <w:pPr>
        <w:pStyle w:val="PL"/>
        <w:spacing w:line="0" w:lineRule="atLeast"/>
        <w:rPr>
          <w:noProof w:val="0"/>
          <w:snapToGrid w:val="0"/>
        </w:rPr>
      </w:pPr>
    </w:p>
    <w:p w14:paraId="1F3047EF" w14:textId="77777777" w:rsidR="0026166E" w:rsidRPr="00FA52B0" w:rsidRDefault="0026166E" w:rsidP="0026166E">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1A446F86"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4E771709"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49BB8651"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A1CA74B" w14:textId="77777777" w:rsidR="0026166E" w:rsidRPr="00FA52B0" w:rsidRDefault="0026166E" w:rsidP="0026166E">
      <w:pPr>
        <w:pStyle w:val="PL"/>
        <w:spacing w:line="0" w:lineRule="atLeast"/>
        <w:rPr>
          <w:noProof w:val="0"/>
          <w:snapToGrid w:val="0"/>
        </w:rPr>
      </w:pPr>
      <w:r w:rsidRPr="00FA52B0">
        <w:rPr>
          <w:noProof w:val="0"/>
          <w:snapToGrid w:val="0"/>
        </w:rPr>
        <w:t>}</w:t>
      </w:r>
    </w:p>
    <w:p w14:paraId="784AC83A" w14:textId="77777777" w:rsidR="0026166E" w:rsidRDefault="0026166E" w:rsidP="0026166E">
      <w:pPr>
        <w:pStyle w:val="PL"/>
        <w:spacing w:line="0" w:lineRule="atLeast"/>
        <w:outlineLvl w:val="3"/>
        <w:rPr>
          <w:noProof w:val="0"/>
          <w:snapToGrid w:val="0"/>
        </w:rPr>
      </w:pPr>
    </w:p>
    <w:p w14:paraId="67F04D0F" w14:textId="77777777" w:rsidR="0026166E"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8C9192F" w14:textId="77777777" w:rsidR="0026166E" w:rsidRDefault="0026166E" w:rsidP="0026166E"/>
    <w:p w14:paraId="25D7E6A9" w14:textId="77777777" w:rsidR="0026166E" w:rsidRPr="00E92344" w:rsidRDefault="0026166E" w:rsidP="0026166E">
      <w:pPr>
        <w:pStyle w:val="PL"/>
        <w:spacing w:line="0" w:lineRule="atLeast"/>
        <w:rPr>
          <w:noProof w:val="0"/>
          <w:snapToGrid w:val="0"/>
        </w:rPr>
      </w:pPr>
      <w:r w:rsidRPr="00E92344">
        <w:rPr>
          <w:noProof w:val="0"/>
          <w:snapToGrid w:val="0"/>
        </w:rPr>
        <w:t xml:space="preserve">TimeToWait ::= ENUMERATED {v1s, v2s, v5s, v10s, v20s, v60s, ...} </w:t>
      </w:r>
    </w:p>
    <w:p w14:paraId="66B898EA" w14:textId="77777777" w:rsidR="0026166E" w:rsidRPr="00E92344" w:rsidRDefault="0026166E" w:rsidP="0026166E">
      <w:pPr>
        <w:pStyle w:val="PL"/>
        <w:spacing w:line="0" w:lineRule="atLeast"/>
        <w:rPr>
          <w:noProof w:val="0"/>
          <w:snapToGrid w:val="0"/>
        </w:rPr>
      </w:pPr>
    </w:p>
    <w:p w14:paraId="52CF39B3" w14:textId="77777777" w:rsidR="0026166E" w:rsidRPr="00E92344" w:rsidRDefault="0026166E" w:rsidP="0026166E">
      <w:pPr>
        <w:pStyle w:val="PL"/>
        <w:spacing w:line="0" w:lineRule="atLeast"/>
        <w:rPr>
          <w:noProof w:val="0"/>
          <w:snapToGrid w:val="0"/>
        </w:rPr>
      </w:pPr>
      <w:r w:rsidRPr="00E92344">
        <w:rPr>
          <w:noProof w:val="0"/>
          <w:snapToGrid w:val="0"/>
        </w:rPr>
        <w:t>TNLAssociationUsage ::= ENUMERATED {</w:t>
      </w:r>
    </w:p>
    <w:p w14:paraId="72E5690F" w14:textId="77777777" w:rsidR="0026166E" w:rsidRPr="00E92344" w:rsidRDefault="0026166E" w:rsidP="0026166E">
      <w:pPr>
        <w:pStyle w:val="PL"/>
        <w:spacing w:line="0" w:lineRule="atLeast"/>
        <w:rPr>
          <w:noProof w:val="0"/>
          <w:snapToGrid w:val="0"/>
        </w:rPr>
      </w:pPr>
      <w:r w:rsidRPr="00E92344">
        <w:rPr>
          <w:noProof w:val="0"/>
          <w:snapToGrid w:val="0"/>
        </w:rPr>
        <w:tab/>
        <w:t>ue,</w:t>
      </w:r>
    </w:p>
    <w:p w14:paraId="65FC46E7" w14:textId="77777777" w:rsidR="0026166E" w:rsidRPr="00E92344" w:rsidRDefault="0026166E" w:rsidP="0026166E">
      <w:pPr>
        <w:pStyle w:val="PL"/>
        <w:spacing w:line="0" w:lineRule="atLeast"/>
        <w:rPr>
          <w:noProof w:val="0"/>
          <w:snapToGrid w:val="0"/>
        </w:rPr>
      </w:pPr>
      <w:r w:rsidRPr="00E92344">
        <w:rPr>
          <w:noProof w:val="0"/>
          <w:snapToGrid w:val="0"/>
        </w:rPr>
        <w:tab/>
        <w:t>non-ue,</w:t>
      </w:r>
    </w:p>
    <w:p w14:paraId="1A38FFD6" w14:textId="77777777" w:rsidR="0026166E" w:rsidRPr="00E92344" w:rsidRDefault="0026166E" w:rsidP="0026166E">
      <w:pPr>
        <w:pStyle w:val="PL"/>
        <w:spacing w:line="0" w:lineRule="atLeast"/>
        <w:rPr>
          <w:noProof w:val="0"/>
          <w:snapToGrid w:val="0"/>
        </w:rPr>
      </w:pPr>
      <w:r w:rsidRPr="00E92344">
        <w:rPr>
          <w:noProof w:val="0"/>
          <w:snapToGrid w:val="0"/>
        </w:rPr>
        <w:tab/>
        <w:t xml:space="preserve">both, </w:t>
      </w:r>
    </w:p>
    <w:p w14:paraId="17BB6825" w14:textId="77777777" w:rsidR="0026166E" w:rsidRPr="00E92344" w:rsidRDefault="0026166E" w:rsidP="0026166E">
      <w:pPr>
        <w:pStyle w:val="PL"/>
        <w:spacing w:line="0" w:lineRule="atLeast"/>
        <w:rPr>
          <w:noProof w:val="0"/>
          <w:snapToGrid w:val="0"/>
        </w:rPr>
      </w:pPr>
      <w:r w:rsidRPr="00E92344">
        <w:rPr>
          <w:noProof w:val="0"/>
          <w:snapToGrid w:val="0"/>
        </w:rPr>
        <w:t>...</w:t>
      </w:r>
    </w:p>
    <w:p w14:paraId="0B971E26" w14:textId="77777777" w:rsidR="0026166E" w:rsidRDefault="0026166E" w:rsidP="0026166E">
      <w:pPr>
        <w:pStyle w:val="PL"/>
        <w:spacing w:line="0" w:lineRule="atLeast"/>
        <w:rPr>
          <w:noProof w:val="0"/>
          <w:snapToGrid w:val="0"/>
        </w:rPr>
      </w:pPr>
      <w:r w:rsidRPr="00E92344">
        <w:rPr>
          <w:noProof w:val="0"/>
          <w:snapToGrid w:val="0"/>
        </w:rPr>
        <w:t>}</w:t>
      </w:r>
    </w:p>
    <w:p w14:paraId="3F6C4EF4" w14:textId="77777777" w:rsidR="0026166E" w:rsidRDefault="0026166E" w:rsidP="0026166E">
      <w:pPr>
        <w:pStyle w:val="PL"/>
        <w:spacing w:line="0" w:lineRule="atLeast"/>
        <w:rPr>
          <w:noProof w:val="0"/>
          <w:snapToGrid w:val="0"/>
        </w:rPr>
      </w:pPr>
    </w:p>
    <w:p w14:paraId="391DB47E" w14:textId="77777777" w:rsidR="0026166E" w:rsidRPr="00E92344" w:rsidRDefault="0026166E" w:rsidP="0026166E">
      <w:pPr>
        <w:pStyle w:val="PL"/>
        <w:spacing w:line="0" w:lineRule="atLeast"/>
        <w:rPr>
          <w:noProof w:val="0"/>
          <w:snapToGrid w:val="0"/>
        </w:rPr>
      </w:pPr>
    </w:p>
    <w:p w14:paraId="43A2150C" w14:textId="77777777" w:rsidR="0026166E" w:rsidRPr="00FA52B0" w:rsidRDefault="0026166E" w:rsidP="0026166E">
      <w:pPr>
        <w:pStyle w:val="PL"/>
        <w:rPr>
          <w:ins w:id="1136" w:author="作者"/>
        </w:rPr>
      </w:pPr>
      <w:ins w:id="1137" w:author="作者">
        <w:r w:rsidRPr="00FA52B0">
          <w:t>T</w:t>
        </w:r>
        <w:r>
          <w:t>NL-AvailableCapacityIndicator</w:t>
        </w:r>
        <w:r w:rsidRPr="00FA52B0">
          <w:t xml:space="preserve"> ::= SEQUENCE {</w:t>
        </w:r>
      </w:ins>
    </w:p>
    <w:p w14:paraId="3C0E4DF1" w14:textId="77777777" w:rsidR="0026166E" w:rsidRDefault="0026166E" w:rsidP="0026166E">
      <w:pPr>
        <w:pStyle w:val="PL"/>
        <w:rPr>
          <w:ins w:id="1138" w:author="作者"/>
        </w:rPr>
      </w:pPr>
      <w:ins w:id="1139" w:author="作者">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0BD0F590" w14:textId="77777777" w:rsidR="0026166E" w:rsidRDefault="0026166E" w:rsidP="0026166E">
      <w:pPr>
        <w:pStyle w:val="PL"/>
        <w:rPr>
          <w:ins w:id="1140" w:author="作者"/>
        </w:rPr>
      </w:pPr>
      <w:ins w:id="1141" w:author="作者">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A695513" w14:textId="77777777" w:rsidR="0026166E" w:rsidRDefault="0026166E" w:rsidP="0026166E">
      <w:pPr>
        <w:pStyle w:val="PL"/>
        <w:rPr>
          <w:ins w:id="1142" w:author="作者"/>
        </w:rPr>
      </w:pPr>
      <w:ins w:id="1143" w:author="作者">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65F1A9D8" w14:textId="77777777" w:rsidR="0026166E" w:rsidRPr="00FA52B0" w:rsidRDefault="0026166E" w:rsidP="0026166E">
      <w:pPr>
        <w:pStyle w:val="PL"/>
        <w:rPr>
          <w:ins w:id="1144" w:author="作者"/>
        </w:rPr>
      </w:pPr>
      <w:ins w:id="1145" w:author="作者">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030DAB8C" w14:textId="77777777" w:rsidR="0026166E" w:rsidRPr="00FA52B0" w:rsidRDefault="0026166E" w:rsidP="0026166E">
      <w:pPr>
        <w:pStyle w:val="PL"/>
        <w:rPr>
          <w:ins w:id="1146" w:author="作者"/>
        </w:rPr>
      </w:pPr>
      <w:ins w:id="1147" w:author="作者">
        <w:r w:rsidRPr="00FA52B0">
          <w:tab/>
          <w:t>iE-Extensions</w:t>
        </w:r>
        <w:r w:rsidRPr="00FA52B0">
          <w:tab/>
        </w:r>
        <w:r w:rsidRPr="00FA52B0">
          <w:tab/>
          <w:t>ProtocolExtensionContainer { { T</w:t>
        </w:r>
        <w:r>
          <w:t>NL-AvailableCapacityIndicator</w:t>
        </w:r>
        <w:r w:rsidRPr="00FA52B0">
          <w:t>-ExtIEs } },</w:t>
        </w:r>
      </w:ins>
    </w:p>
    <w:p w14:paraId="3E7AD8CD" w14:textId="77777777" w:rsidR="0026166E" w:rsidRPr="00FA52B0" w:rsidRDefault="0026166E" w:rsidP="0026166E">
      <w:pPr>
        <w:pStyle w:val="PL"/>
        <w:rPr>
          <w:ins w:id="1148" w:author="作者"/>
        </w:rPr>
      </w:pPr>
      <w:ins w:id="1149" w:author="作者">
        <w:r w:rsidRPr="00FA52B0">
          <w:tab/>
          <w:t>...</w:t>
        </w:r>
      </w:ins>
    </w:p>
    <w:p w14:paraId="09DBFA22" w14:textId="77777777" w:rsidR="0026166E" w:rsidRPr="00FA52B0" w:rsidRDefault="0026166E" w:rsidP="0026166E">
      <w:pPr>
        <w:pStyle w:val="PL"/>
        <w:spacing w:line="0" w:lineRule="atLeast"/>
        <w:rPr>
          <w:ins w:id="1150" w:author="作者"/>
          <w:noProof w:val="0"/>
        </w:rPr>
      </w:pPr>
      <w:ins w:id="1151" w:author="作者">
        <w:r w:rsidRPr="00FA52B0">
          <w:rPr>
            <w:noProof w:val="0"/>
          </w:rPr>
          <w:t>}</w:t>
        </w:r>
      </w:ins>
    </w:p>
    <w:p w14:paraId="5717A3AC" w14:textId="77777777" w:rsidR="0026166E" w:rsidRDefault="0026166E" w:rsidP="0026166E">
      <w:pPr>
        <w:rPr>
          <w:ins w:id="1152" w:author="作者"/>
        </w:rPr>
      </w:pPr>
    </w:p>
    <w:p w14:paraId="40EED59A" w14:textId="77777777" w:rsidR="0026166E" w:rsidRPr="00FA52B0" w:rsidRDefault="0026166E" w:rsidP="0026166E">
      <w:pPr>
        <w:pStyle w:val="PL"/>
        <w:rPr>
          <w:ins w:id="1153" w:author="作者"/>
        </w:rPr>
      </w:pPr>
      <w:ins w:id="1154" w:author="作者">
        <w:r w:rsidRPr="00FA52B0">
          <w:t>T</w:t>
        </w:r>
        <w:r>
          <w:t>NL-AvailableCapacityIndicator</w:t>
        </w:r>
        <w:r w:rsidRPr="00FA52B0">
          <w:t>-ExtIEs</w:t>
        </w:r>
        <w:r w:rsidRPr="00FA52B0">
          <w:tab/>
          <w:t>E1AP-PROTOCOL-EXTENSION ::= {</w:t>
        </w:r>
      </w:ins>
    </w:p>
    <w:p w14:paraId="25853FCD" w14:textId="77777777" w:rsidR="0026166E" w:rsidRPr="00FA52B0" w:rsidRDefault="0026166E" w:rsidP="0026166E">
      <w:pPr>
        <w:pStyle w:val="PL"/>
        <w:rPr>
          <w:ins w:id="1155" w:author="作者"/>
        </w:rPr>
      </w:pPr>
      <w:ins w:id="1156" w:author="作者">
        <w:r w:rsidRPr="00FA52B0">
          <w:tab/>
          <w:t>...</w:t>
        </w:r>
      </w:ins>
    </w:p>
    <w:p w14:paraId="03ED608F" w14:textId="77777777" w:rsidR="0026166E" w:rsidRPr="00FA52B0" w:rsidRDefault="0026166E" w:rsidP="0026166E">
      <w:pPr>
        <w:pStyle w:val="PL"/>
        <w:rPr>
          <w:ins w:id="1157" w:author="作者"/>
        </w:rPr>
      </w:pPr>
      <w:ins w:id="1158" w:author="作者">
        <w:r w:rsidRPr="00FA52B0">
          <w:t>}</w:t>
        </w:r>
      </w:ins>
    </w:p>
    <w:p w14:paraId="449E138F" w14:textId="77777777" w:rsidR="0026166E" w:rsidRDefault="0026166E" w:rsidP="0026166E"/>
    <w:p w14:paraId="7F6124F8" w14:textId="77777777" w:rsidR="0026166E" w:rsidRPr="005C05F1" w:rsidRDefault="0026166E" w:rsidP="0026166E">
      <w:pPr>
        <w:pStyle w:val="PL"/>
        <w:spacing w:line="0" w:lineRule="atLeast"/>
        <w:rPr>
          <w:noProof w:val="0"/>
          <w:snapToGrid w:val="0"/>
        </w:rPr>
      </w:pPr>
      <w:r w:rsidRPr="005C05F1">
        <w:rPr>
          <w:noProof w:val="0"/>
          <w:snapToGrid w:val="0"/>
        </w:rPr>
        <w:t>TraceActivation ::= SEQUENCE {</w:t>
      </w:r>
    </w:p>
    <w:p w14:paraId="4CD43DFF" w14:textId="77777777" w:rsidR="0026166E" w:rsidRPr="005C05F1" w:rsidRDefault="0026166E" w:rsidP="0026166E">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055B3BE1" w14:textId="77777777" w:rsidR="0026166E" w:rsidRPr="005C05F1" w:rsidRDefault="0026166E" w:rsidP="0026166E">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1814CADB" w14:textId="77777777" w:rsidR="0026166E" w:rsidRPr="005C05F1" w:rsidRDefault="0026166E" w:rsidP="0026166E">
      <w:pPr>
        <w:pStyle w:val="PL"/>
        <w:spacing w:line="0" w:lineRule="atLeast"/>
        <w:rPr>
          <w:noProof w:val="0"/>
          <w:snapToGrid w:val="0"/>
        </w:rPr>
      </w:pPr>
      <w:r w:rsidRPr="005C05F1">
        <w:rPr>
          <w:noProof w:val="0"/>
          <w:snapToGrid w:val="0"/>
        </w:rPr>
        <w:lastRenderedPageBreak/>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70B6FC29" w14:textId="77777777" w:rsidR="0026166E" w:rsidRPr="005C05F1" w:rsidRDefault="0026166E" w:rsidP="0026166E">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36F4B179" w14:textId="77777777" w:rsidR="0026166E" w:rsidRPr="003E5EB1" w:rsidRDefault="0026166E" w:rsidP="0026166E">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64493D1B" w14:textId="77777777" w:rsidR="0026166E" w:rsidRPr="005C05F1" w:rsidRDefault="0026166E" w:rsidP="0026166E">
      <w:pPr>
        <w:pStyle w:val="PL"/>
        <w:spacing w:line="0" w:lineRule="atLeast"/>
        <w:rPr>
          <w:noProof w:val="0"/>
          <w:snapToGrid w:val="0"/>
        </w:rPr>
      </w:pPr>
      <w:r w:rsidRPr="003E5EB1">
        <w:rPr>
          <w:noProof w:val="0"/>
          <w:snapToGrid w:val="0"/>
        </w:rPr>
        <w:tab/>
      </w:r>
      <w:r w:rsidRPr="005C05F1">
        <w:rPr>
          <w:noProof w:val="0"/>
          <w:snapToGrid w:val="0"/>
        </w:rPr>
        <w:t>...</w:t>
      </w:r>
    </w:p>
    <w:p w14:paraId="68BA1FF4" w14:textId="77777777" w:rsidR="0026166E" w:rsidRPr="005C05F1" w:rsidRDefault="0026166E" w:rsidP="0026166E">
      <w:pPr>
        <w:pStyle w:val="PL"/>
        <w:spacing w:line="0" w:lineRule="atLeast"/>
        <w:rPr>
          <w:noProof w:val="0"/>
          <w:snapToGrid w:val="0"/>
        </w:rPr>
      </w:pPr>
      <w:r w:rsidRPr="005C05F1">
        <w:rPr>
          <w:noProof w:val="0"/>
          <w:snapToGrid w:val="0"/>
        </w:rPr>
        <w:t>}</w:t>
      </w:r>
    </w:p>
    <w:p w14:paraId="4768CA1A" w14:textId="77777777" w:rsidR="0026166E" w:rsidRPr="005C05F1" w:rsidRDefault="0026166E" w:rsidP="0026166E">
      <w:pPr>
        <w:pStyle w:val="PL"/>
        <w:spacing w:line="0" w:lineRule="atLeast"/>
        <w:rPr>
          <w:noProof w:val="0"/>
          <w:snapToGrid w:val="0"/>
        </w:rPr>
      </w:pPr>
    </w:p>
    <w:p w14:paraId="1A1E27F5" w14:textId="77777777" w:rsidR="0026166E" w:rsidRPr="005C05F1" w:rsidRDefault="0026166E" w:rsidP="0026166E">
      <w:pPr>
        <w:pStyle w:val="PL"/>
        <w:spacing w:line="0" w:lineRule="atLeast"/>
        <w:rPr>
          <w:noProof w:val="0"/>
          <w:snapToGrid w:val="0"/>
        </w:rPr>
      </w:pPr>
      <w:r w:rsidRPr="005C05F1">
        <w:rPr>
          <w:noProof w:val="0"/>
          <w:snapToGrid w:val="0"/>
        </w:rPr>
        <w:t>TraceActivation-ExtIEs E1AP-PROTOCOL-EXTENSION ::= {</w:t>
      </w:r>
    </w:p>
    <w:p w14:paraId="11EF93AF" w14:textId="77777777" w:rsidR="0026166E" w:rsidRPr="005C05F1" w:rsidRDefault="0026166E" w:rsidP="0026166E">
      <w:pPr>
        <w:pStyle w:val="PL"/>
        <w:spacing w:line="0" w:lineRule="atLeast"/>
        <w:rPr>
          <w:noProof w:val="0"/>
          <w:snapToGrid w:val="0"/>
        </w:rPr>
      </w:pPr>
      <w:r w:rsidRPr="005C05F1">
        <w:rPr>
          <w:noProof w:val="0"/>
          <w:snapToGrid w:val="0"/>
        </w:rPr>
        <w:tab/>
        <w:t>...</w:t>
      </w:r>
    </w:p>
    <w:p w14:paraId="2F016476" w14:textId="77777777" w:rsidR="0026166E" w:rsidRPr="005C05F1" w:rsidRDefault="0026166E" w:rsidP="0026166E">
      <w:pPr>
        <w:pStyle w:val="PL"/>
        <w:spacing w:line="0" w:lineRule="atLeast"/>
        <w:rPr>
          <w:noProof w:val="0"/>
          <w:snapToGrid w:val="0"/>
        </w:rPr>
      </w:pPr>
      <w:r w:rsidRPr="005C05F1">
        <w:rPr>
          <w:noProof w:val="0"/>
          <w:snapToGrid w:val="0"/>
        </w:rPr>
        <w:t>}</w:t>
      </w:r>
    </w:p>
    <w:p w14:paraId="6377CC12" w14:textId="77777777" w:rsidR="0026166E" w:rsidRDefault="0026166E" w:rsidP="0026166E">
      <w:pPr>
        <w:pStyle w:val="PL"/>
        <w:spacing w:line="0" w:lineRule="atLeast"/>
        <w:outlineLvl w:val="3"/>
        <w:rPr>
          <w:noProof w:val="0"/>
          <w:snapToGrid w:val="0"/>
        </w:rPr>
      </w:pPr>
    </w:p>
    <w:p w14:paraId="05DCBA24" w14:textId="77777777" w:rsidR="0026166E" w:rsidRDefault="0026166E" w:rsidP="0026166E">
      <w:pPr>
        <w:pStyle w:val="PL"/>
        <w:spacing w:line="0" w:lineRule="atLeast"/>
        <w:outlineLvl w:val="3"/>
        <w:rPr>
          <w:noProof w:val="0"/>
          <w:snapToGrid w:val="0"/>
        </w:rPr>
      </w:pPr>
    </w:p>
    <w:p w14:paraId="7FDDA44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4F3661E" w14:textId="77777777" w:rsidR="0026166E" w:rsidRDefault="0026166E" w:rsidP="0026166E">
      <w:pPr>
        <w:rPr>
          <w:lang w:val="en-US"/>
        </w:rPr>
      </w:pPr>
    </w:p>
    <w:p w14:paraId="38A18DB3" w14:textId="77777777" w:rsidR="0026166E" w:rsidRDefault="0026166E" w:rsidP="0026166E">
      <w:pPr>
        <w:rPr>
          <w:lang w:val="en-US"/>
        </w:rPr>
      </w:pPr>
    </w:p>
    <w:p w14:paraId="28C5EF29" w14:textId="77777777" w:rsidR="0026166E" w:rsidRPr="00FA52B0" w:rsidRDefault="0026166E" w:rsidP="0026166E">
      <w:pPr>
        <w:pStyle w:val="Heading3"/>
      </w:pPr>
      <w:bookmarkStart w:id="1159" w:name="_Toc20955686"/>
      <w:bookmarkStart w:id="1160" w:name="_Toc29461018"/>
      <w:r w:rsidRPr="00FA52B0">
        <w:t>9.4.7</w:t>
      </w:r>
      <w:r w:rsidRPr="00FA52B0">
        <w:tab/>
        <w:t>Constant Definitions</w:t>
      </w:r>
      <w:bookmarkEnd w:id="1159"/>
      <w:bookmarkEnd w:id="1160"/>
    </w:p>
    <w:p w14:paraId="4C74B749" w14:textId="77777777" w:rsidR="0026166E" w:rsidRDefault="0026166E" w:rsidP="0026166E"/>
    <w:p w14:paraId="34A8389F" w14:textId="77777777" w:rsidR="0026166E" w:rsidRPr="00FA52B0" w:rsidRDefault="0026166E" w:rsidP="0026166E">
      <w:pPr>
        <w:pStyle w:val="PL"/>
        <w:spacing w:line="0" w:lineRule="atLeast"/>
        <w:rPr>
          <w:noProof w:val="0"/>
          <w:snapToGrid w:val="0"/>
        </w:rPr>
      </w:pPr>
      <w:r w:rsidRPr="00FA52B0">
        <w:rPr>
          <w:noProof w:val="0"/>
          <w:snapToGrid w:val="0"/>
        </w:rPr>
        <w:t>-- **************************************************************</w:t>
      </w:r>
    </w:p>
    <w:p w14:paraId="34910215" w14:textId="77777777" w:rsidR="0026166E" w:rsidRPr="00FA52B0" w:rsidRDefault="0026166E" w:rsidP="0026166E">
      <w:pPr>
        <w:pStyle w:val="PL"/>
        <w:spacing w:line="0" w:lineRule="atLeast"/>
        <w:rPr>
          <w:noProof w:val="0"/>
          <w:snapToGrid w:val="0"/>
        </w:rPr>
      </w:pPr>
      <w:r w:rsidRPr="00FA52B0">
        <w:rPr>
          <w:noProof w:val="0"/>
          <w:snapToGrid w:val="0"/>
        </w:rPr>
        <w:t>--</w:t>
      </w:r>
    </w:p>
    <w:p w14:paraId="3A099CB2"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Procedures</w:t>
      </w:r>
    </w:p>
    <w:p w14:paraId="1DCD33EE" w14:textId="77777777" w:rsidR="0026166E" w:rsidRPr="00FA52B0" w:rsidRDefault="0026166E" w:rsidP="0026166E">
      <w:pPr>
        <w:pStyle w:val="PL"/>
        <w:spacing w:line="0" w:lineRule="atLeast"/>
        <w:rPr>
          <w:noProof w:val="0"/>
          <w:snapToGrid w:val="0"/>
        </w:rPr>
      </w:pPr>
      <w:r w:rsidRPr="00FA52B0">
        <w:rPr>
          <w:noProof w:val="0"/>
          <w:snapToGrid w:val="0"/>
        </w:rPr>
        <w:t>--</w:t>
      </w:r>
    </w:p>
    <w:p w14:paraId="644DEE13" w14:textId="77777777" w:rsidR="0026166E" w:rsidRPr="00FA52B0" w:rsidRDefault="0026166E" w:rsidP="0026166E">
      <w:pPr>
        <w:pStyle w:val="PL"/>
        <w:spacing w:line="0" w:lineRule="atLeast"/>
        <w:rPr>
          <w:noProof w:val="0"/>
          <w:snapToGrid w:val="0"/>
        </w:rPr>
      </w:pPr>
      <w:r w:rsidRPr="00FA52B0">
        <w:rPr>
          <w:noProof w:val="0"/>
          <w:snapToGrid w:val="0"/>
        </w:rPr>
        <w:t>-- **************************************************************</w:t>
      </w:r>
    </w:p>
    <w:p w14:paraId="1CB34D16" w14:textId="77777777" w:rsidR="0026166E" w:rsidRPr="009040C2" w:rsidRDefault="0026166E" w:rsidP="0026166E">
      <w:pPr>
        <w:pStyle w:val="PL"/>
        <w:spacing w:line="0" w:lineRule="atLeast"/>
        <w:rPr>
          <w:noProof w:val="0"/>
          <w:snapToGrid w:val="0"/>
        </w:rPr>
      </w:pPr>
    </w:p>
    <w:p w14:paraId="25A0F3F9"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ABC6D07" w14:textId="77777777" w:rsidR="0026166E" w:rsidRPr="00FA52B0" w:rsidRDefault="0026166E" w:rsidP="0026166E">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19AF69A8" w14:textId="77777777" w:rsidR="0026166E" w:rsidRPr="00FA52B0" w:rsidRDefault="0026166E" w:rsidP="0026166E">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797509C6" w14:textId="77777777" w:rsidR="0026166E" w:rsidRDefault="0026166E" w:rsidP="0026166E">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1A04F688" w14:textId="77777777" w:rsidR="0026166E" w:rsidRPr="005C05F1" w:rsidRDefault="0026166E" w:rsidP="0026166E">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4B726DC9" w14:textId="77777777" w:rsidR="0026166E" w:rsidRDefault="0026166E" w:rsidP="0026166E">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7FEAA290" w14:textId="77777777" w:rsidR="0026166E" w:rsidRDefault="0026166E" w:rsidP="0026166E">
      <w:pPr>
        <w:pStyle w:val="PL"/>
        <w:spacing w:line="0" w:lineRule="atLeast"/>
        <w:rPr>
          <w:ins w:id="1161" w:author="作者"/>
          <w:noProof w:val="0"/>
          <w:snapToGrid w:val="0"/>
        </w:rPr>
      </w:pPr>
      <w:ins w:id="1162" w:author="作者">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676B79C1" w14:textId="77777777" w:rsidR="0026166E" w:rsidRPr="00FA52B0" w:rsidRDefault="0026166E" w:rsidP="0026166E">
      <w:pPr>
        <w:pStyle w:val="PL"/>
        <w:spacing w:line="0" w:lineRule="atLeast"/>
        <w:rPr>
          <w:ins w:id="1163" w:author="作者"/>
          <w:noProof w:val="0"/>
          <w:snapToGrid w:val="0"/>
        </w:rPr>
      </w:pPr>
      <w:ins w:id="1164" w:author="作者">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212ABC4E" w14:textId="77777777" w:rsidR="0026166E" w:rsidRPr="00C23AB1" w:rsidRDefault="0026166E" w:rsidP="0026166E"/>
    <w:p w14:paraId="7F86B1FB"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D66EC7B" w14:textId="77777777" w:rsidR="0026166E" w:rsidRDefault="0026166E" w:rsidP="0026166E">
      <w:pPr>
        <w:pStyle w:val="PL"/>
        <w:spacing w:line="0" w:lineRule="atLeast"/>
        <w:rPr>
          <w:noProof w:val="0"/>
          <w:snapToGrid w:val="0"/>
        </w:rPr>
      </w:pPr>
    </w:p>
    <w:p w14:paraId="208B2618" w14:textId="77777777" w:rsidR="0026166E" w:rsidRPr="00FA52B0" w:rsidRDefault="0026166E" w:rsidP="0026166E">
      <w:pPr>
        <w:pStyle w:val="PL"/>
        <w:spacing w:line="0" w:lineRule="atLeast"/>
        <w:rPr>
          <w:noProof w:val="0"/>
          <w:snapToGrid w:val="0"/>
        </w:rPr>
      </w:pPr>
      <w:r w:rsidRPr="00FA52B0">
        <w:rPr>
          <w:noProof w:val="0"/>
          <w:snapToGrid w:val="0"/>
        </w:rPr>
        <w:t>-- **************************************************************</w:t>
      </w:r>
    </w:p>
    <w:p w14:paraId="1541207E" w14:textId="77777777" w:rsidR="0026166E" w:rsidRPr="00FA52B0" w:rsidRDefault="0026166E" w:rsidP="0026166E">
      <w:pPr>
        <w:pStyle w:val="PL"/>
        <w:spacing w:line="0" w:lineRule="atLeast"/>
        <w:rPr>
          <w:noProof w:val="0"/>
          <w:snapToGrid w:val="0"/>
        </w:rPr>
      </w:pPr>
      <w:r w:rsidRPr="00FA52B0">
        <w:rPr>
          <w:noProof w:val="0"/>
          <w:snapToGrid w:val="0"/>
        </w:rPr>
        <w:t>--</w:t>
      </w:r>
    </w:p>
    <w:p w14:paraId="7E8836F8" w14:textId="77777777" w:rsidR="0026166E" w:rsidRPr="00FA52B0" w:rsidRDefault="0026166E" w:rsidP="0026166E">
      <w:pPr>
        <w:pStyle w:val="PL"/>
        <w:spacing w:line="0" w:lineRule="atLeast"/>
        <w:outlineLvl w:val="3"/>
        <w:rPr>
          <w:noProof w:val="0"/>
          <w:snapToGrid w:val="0"/>
        </w:rPr>
      </w:pPr>
      <w:r w:rsidRPr="00FA52B0">
        <w:rPr>
          <w:noProof w:val="0"/>
          <w:snapToGrid w:val="0"/>
        </w:rPr>
        <w:t>-- IEs</w:t>
      </w:r>
    </w:p>
    <w:p w14:paraId="4AB1C6F2" w14:textId="77777777" w:rsidR="0026166E" w:rsidRPr="00FA52B0" w:rsidRDefault="0026166E" w:rsidP="0026166E">
      <w:pPr>
        <w:pStyle w:val="PL"/>
        <w:spacing w:line="0" w:lineRule="atLeast"/>
        <w:rPr>
          <w:noProof w:val="0"/>
          <w:snapToGrid w:val="0"/>
        </w:rPr>
      </w:pPr>
      <w:r w:rsidRPr="00FA52B0">
        <w:rPr>
          <w:noProof w:val="0"/>
          <w:snapToGrid w:val="0"/>
        </w:rPr>
        <w:t>--</w:t>
      </w:r>
    </w:p>
    <w:p w14:paraId="212A1FB0" w14:textId="77777777" w:rsidR="0026166E" w:rsidRPr="00FA52B0" w:rsidRDefault="0026166E" w:rsidP="0026166E">
      <w:pPr>
        <w:pStyle w:val="PL"/>
        <w:spacing w:line="0" w:lineRule="atLeast"/>
        <w:rPr>
          <w:noProof w:val="0"/>
          <w:snapToGrid w:val="0"/>
        </w:rPr>
      </w:pPr>
      <w:r w:rsidRPr="00FA52B0">
        <w:rPr>
          <w:noProof w:val="0"/>
          <w:snapToGrid w:val="0"/>
        </w:rPr>
        <w:t>-- **************************************************************</w:t>
      </w:r>
    </w:p>
    <w:p w14:paraId="680E5A62" w14:textId="77777777" w:rsidR="0026166E" w:rsidRPr="00FA52B0" w:rsidRDefault="0026166E" w:rsidP="0026166E">
      <w:pPr>
        <w:pStyle w:val="PL"/>
        <w:spacing w:line="0" w:lineRule="atLeast"/>
        <w:rPr>
          <w:noProof w:val="0"/>
          <w:snapToGrid w:val="0"/>
        </w:rPr>
      </w:pPr>
    </w:p>
    <w:p w14:paraId="09AE4B54" w14:textId="77777777" w:rsidR="0026166E" w:rsidRPr="009040C2" w:rsidRDefault="0026166E" w:rsidP="0026166E">
      <w:pPr>
        <w:pStyle w:val="PL"/>
        <w:spacing w:line="0" w:lineRule="atLeast"/>
        <w:rPr>
          <w:noProof w:val="0"/>
          <w:snapToGrid w:val="0"/>
        </w:rPr>
      </w:pPr>
    </w:p>
    <w:p w14:paraId="7E8C944D"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222566A" w14:textId="77777777" w:rsidR="0026166E" w:rsidRPr="005C05F1" w:rsidRDefault="0026166E" w:rsidP="0026166E">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2A5A17DF" w14:textId="77777777" w:rsidR="0026166E" w:rsidRPr="005C05F1" w:rsidRDefault="0026166E" w:rsidP="0026166E">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5D52871F" w14:textId="77777777" w:rsidR="0026166E" w:rsidRPr="005C05F1" w:rsidRDefault="0026166E" w:rsidP="0026166E">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4216AA8B" w14:textId="77777777" w:rsidR="0026166E" w:rsidRPr="005C05F1" w:rsidRDefault="0026166E" w:rsidP="0026166E">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7A99811E"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id-SubscriberProfileIDforRFP</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83</w:t>
      </w:r>
    </w:p>
    <w:p w14:paraId="6DFB47F1"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id-AdditionalRRMPriorityIndex</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84</w:t>
      </w:r>
    </w:p>
    <w:p w14:paraId="5C03E60E" w14:textId="77777777" w:rsidR="0026166E" w:rsidRPr="005C05F1" w:rsidRDefault="0026166E" w:rsidP="0026166E">
      <w:pPr>
        <w:pStyle w:val="PL"/>
        <w:spacing w:line="0" w:lineRule="atLeast"/>
        <w:rPr>
          <w:noProof w:val="0"/>
          <w:snapToGrid w:val="0"/>
        </w:rPr>
      </w:pPr>
      <w:r w:rsidRPr="005C05F1">
        <w:rPr>
          <w:noProof w:val="0"/>
          <w:snapToGrid w:val="0"/>
        </w:rPr>
        <w:t>id-RetainabilityMeasurementsInfo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85</w:t>
      </w:r>
    </w:p>
    <w:p w14:paraId="1C9D8A85" w14:textId="77777777" w:rsidR="0026166E" w:rsidRDefault="0026166E" w:rsidP="0026166E">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62D7C537" w14:textId="77777777" w:rsidR="0026166E" w:rsidRDefault="0026166E" w:rsidP="0026166E">
      <w:pPr>
        <w:pStyle w:val="PL"/>
        <w:spacing w:line="0" w:lineRule="atLeast"/>
        <w:rPr>
          <w:noProof w:val="0"/>
          <w:snapToGrid w:val="0"/>
        </w:rPr>
      </w:pPr>
      <w:r w:rsidRPr="00E92344">
        <w:rPr>
          <w:noProof w:val="0"/>
          <w:snapToGrid w:val="0"/>
        </w:rPr>
        <w:t>id-QoSMonitoringRequest</w:t>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r w:rsidRPr="00E92344">
        <w:rPr>
          <w:noProof w:val="0"/>
          <w:snapToGrid w:val="0"/>
        </w:rPr>
        <w:t>ProtocolIE-ID ::= 87</w:t>
      </w:r>
    </w:p>
    <w:p w14:paraId="0AB5B1F7" w14:textId="77777777" w:rsidR="0026166E" w:rsidRDefault="0026166E" w:rsidP="0026166E">
      <w:pPr>
        <w:pStyle w:val="PL"/>
        <w:spacing w:line="0" w:lineRule="atLeast"/>
        <w:rPr>
          <w:del w:id="1165" w:author="作者"/>
          <w:noProof w:val="0"/>
          <w:snapToGrid w:val="0"/>
        </w:rPr>
      </w:pPr>
    </w:p>
    <w:p w14:paraId="7779022E" w14:textId="77777777" w:rsidR="0026166E" w:rsidRDefault="0026166E" w:rsidP="0026166E">
      <w:pPr>
        <w:pStyle w:val="PL"/>
        <w:spacing w:line="0" w:lineRule="atLeast"/>
        <w:rPr>
          <w:ins w:id="1166" w:author="作者"/>
          <w:noProof w:val="0"/>
          <w:snapToGrid w:val="0"/>
        </w:rPr>
      </w:pPr>
      <w:ins w:id="1167" w:author="作者">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78559A6A" w14:textId="77777777" w:rsidR="0026166E" w:rsidRDefault="0026166E" w:rsidP="0026166E">
      <w:pPr>
        <w:pStyle w:val="PL"/>
        <w:spacing w:line="0" w:lineRule="atLeast"/>
        <w:rPr>
          <w:ins w:id="1168" w:author="作者"/>
          <w:noProof w:val="0"/>
          <w:snapToGrid w:val="0"/>
        </w:rPr>
      </w:pPr>
      <w:ins w:id="1169" w:author="作者">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0711D085" w14:textId="77777777" w:rsidR="0026166E" w:rsidRDefault="0026166E" w:rsidP="0026166E">
      <w:pPr>
        <w:pStyle w:val="PL"/>
        <w:spacing w:line="0" w:lineRule="atLeast"/>
        <w:rPr>
          <w:ins w:id="1170" w:author="作者"/>
          <w:noProof w:val="0"/>
          <w:snapToGrid w:val="0"/>
        </w:rPr>
      </w:pPr>
      <w:ins w:id="1171" w:author="作者">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5179231B" w14:textId="77777777" w:rsidR="0026166E" w:rsidRDefault="0026166E" w:rsidP="0026166E">
      <w:pPr>
        <w:pStyle w:val="PL"/>
        <w:spacing w:line="0" w:lineRule="atLeast"/>
        <w:rPr>
          <w:ins w:id="1172" w:author="作者"/>
          <w:noProof w:val="0"/>
          <w:snapToGrid w:val="0"/>
        </w:rPr>
      </w:pPr>
      <w:ins w:id="1173" w:author="作者">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2F44A3C4" w14:textId="77777777" w:rsidR="0026166E" w:rsidRDefault="0026166E" w:rsidP="0026166E">
      <w:pPr>
        <w:pStyle w:val="PL"/>
        <w:spacing w:line="0" w:lineRule="atLeast"/>
        <w:rPr>
          <w:ins w:id="1174" w:author="作者"/>
          <w:noProof w:val="0"/>
          <w:snapToGrid w:val="0"/>
        </w:rPr>
      </w:pPr>
      <w:ins w:id="1175" w:author="作者">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774B71B0" w14:textId="77777777" w:rsidR="0026166E" w:rsidRDefault="0026166E" w:rsidP="0026166E">
      <w:pPr>
        <w:pStyle w:val="PL"/>
        <w:spacing w:line="0" w:lineRule="atLeast"/>
        <w:rPr>
          <w:ins w:id="1176" w:author="作者"/>
          <w:noProof w:val="0"/>
          <w:snapToGrid w:val="0"/>
        </w:rPr>
      </w:pPr>
      <w:ins w:id="1177" w:author="作者">
        <w:r>
          <w:rPr>
            <w:noProof w:val="0"/>
            <w:snapToGrid w:val="0"/>
          </w:rPr>
          <w:t>id-</w:t>
        </w:r>
        <w:r w:rsidRPr="00FA52B0">
          <w:t>T</w:t>
        </w:r>
        <w:r>
          <w:t>NL-AvailableCapacityIndicator</w:t>
        </w:r>
        <w:r>
          <w:tab/>
        </w:r>
        <w:r>
          <w:tab/>
        </w:r>
        <w:r>
          <w:tab/>
        </w:r>
        <w:r>
          <w:tab/>
        </w:r>
        <w:r>
          <w:tab/>
        </w:r>
        <w:r>
          <w:tab/>
        </w:r>
        <w:r>
          <w:tab/>
        </w:r>
        <w:r>
          <w:tab/>
        </w:r>
        <w:r w:rsidRPr="00FA52B0">
          <w:rPr>
            <w:noProof w:val="0"/>
            <w:snapToGrid w:val="0"/>
          </w:rPr>
          <w:t xml:space="preserve">ProtocolIE-ID ::= </w:t>
        </w:r>
        <w:r>
          <w:rPr>
            <w:noProof w:val="0"/>
            <w:snapToGrid w:val="0"/>
          </w:rPr>
          <w:t>xxx</w:t>
        </w:r>
      </w:ins>
    </w:p>
    <w:p w14:paraId="245564D3" w14:textId="77777777" w:rsidR="0026166E" w:rsidRDefault="0026166E" w:rsidP="0026166E">
      <w:pPr>
        <w:pStyle w:val="PL"/>
        <w:spacing w:line="0" w:lineRule="atLeast"/>
        <w:rPr>
          <w:ins w:id="1178" w:author="作者"/>
          <w:noProof w:val="0"/>
          <w:snapToGrid w:val="0"/>
          <w:lang w:val="it-IT"/>
        </w:rPr>
      </w:pPr>
      <w:ins w:id="1179" w:author="作者">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r w:rsidRPr="009040C2">
          <w:rPr>
            <w:noProof w:val="0"/>
            <w:snapToGrid w:val="0"/>
            <w:lang w:val="it-IT"/>
          </w:rPr>
          <w:t>ProtocolIE-ID ::= xxx</w:t>
        </w:r>
        <w:r w:rsidRPr="00C82A89">
          <w:rPr>
            <w:noProof w:val="0"/>
            <w:snapToGrid w:val="0"/>
            <w:lang w:val="it-IT"/>
          </w:rPr>
          <w:t xml:space="preserve"> </w:t>
        </w:r>
      </w:ins>
    </w:p>
    <w:p w14:paraId="7B09BE1A" w14:textId="77777777" w:rsidR="0026166E" w:rsidRPr="0009449D" w:rsidRDefault="0026166E" w:rsidP="0026166E">
      <w:pPr>
        <w:pStyle w:val="PL"/>
        <w:spacing w:line="0" w:lineRule="atLeast"/>
        <w:rPr>
          <w:ins w:id="1180" w:author="作者"/>
          <w:noProof w:val="0"/>
          <w:snapToGrid w:val="0"/>
        </w:rPr>
      </w:pPr>
      <w:ins w:id="1181" w:author="作者">
        <w:r w:rsidRPr="00EA5FA7">
          <w:lastRenderedPageBreak/>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09449D">
          <w:rPr>
            <w:noProof w:val="0"/>
            <w:snapToGrid w:val="0"/>
          </w:rPr>
          <w:t>ProtocolIE-ID ::= xxx</w:t>
        </w:r>
      </w:ins>
    </w:p>
    <w:p w14:paraId="3FCEE847" w14:textId="77777777" w:rsidR="0026166E" w:rsidRPr="00AF1658" w:rsidRDefault="0026166E" w:rsidP="0026166E">
      <w:pPr>
        <w:pStyle w:val="PL"/>
        <w:spacing w:line="0" w:lineRule="atLeast"/>
        <w:rPr>
          <w:rPrChange w:id="1182" w:author="作者">
            <w:rPr>
              <w:lang w:val="it-IT"/>
            </w:rPr>
          </w:rPrChange>
        </w:rPr>
      </w:pPr>
    </w:p>
    <w:p w14:paraId="7FB1B6F1" w14:textId="77777777" w:rsidR="0026166E" w:rsidRPr="00AF1658" w:rsidRDefault="0026166E" w:rsidP="0026166E">
      <w:pPr>
        <w:pStyle w:val="PL"/>
        <w:spacing w:line="0" w:lineRule="atLeast"/>
        <w:rPr>
          <w:rPrChange w:id="1183" w:author="作者">
            <w:rPr>
              <w:lang w:val="it-IT"/>
            </w:rPr>
          </w:rPrChange>
        </w:rPr>
      </w:pPr>
    </w:p>
    <w:p w14:paraId="5FC442DF"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End of ASN.1 changes</w:t>
      </w:r>
    </w:p>
    <w:p w14:paraId="074640A7" w14:textId="77777777" w:rsidR="0026166E" w:rsidRDefault="0026166E" w:rsidP="0026166E">
      <w:pPr>
        <w:rPr>
          <w:lang w:val="en-US"/>
        </w:rPr>
      </w:pPr>
    </w:p>
    <w:p w14:paraId="0164C352" w14:textId="11A5C44F" w:rsidR="00C204F1" w:rsidRDefault="00C204F1" w:rsidP="00C204F1"/>
    <w:p w14:paraId="670342D5" w14:textId="6642EA5F" w:rsidR="00C204F1" w:rsidRPr="006E13D1" w:rsidRDefault="00C204F1" w:rsidP="00C204F1">
      <w:pPr>
        <w:jc w:val="center"/>
      </w:pPr>
      <w:r w:rsidRPr="00D70737">
        <w:rPr>
          <w:highlight w:val="yellow"/>
        </w:rPr>
        <w:t xml:space="preserve">&lt;&lt;&lt; </w:t>
      </w:r>
      <w:r>
        <w:rPr>
          <w:highlight w:val="yellow"/>
        </w:rPr>
        <w:t>end</w:t>
      </w:r>
      <w:r w:rsidRPr="00D70737">
        <w:rPr>
          <w:highlight w:val="yellow"/>
        </w:rPr>
        <w:t xml:space="preserve"> of changes &gt;&gt;&gt;</w:t>
      </w:r>
    </w:p>
    <w:p w14:paraId="238601E4" w14:textId="77777777" w:rsidR="00C204F1" w:rsidRPr="006E13D1" w:rsidRDefault="00C204F1" w:rsidP="00D70737">
      <w:pPr>
        <w:jc w:val="center"/>
      </w:pPr>
    </w:p>
    <w:sectPr w:rsidR="00C204F1" w:rsidRPr="006E13D1" w:rsidSect="00DC23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67590" w14:textId="77777777" w:rsidR="00A15521" w:rsidRDefault="00A15521">
      <w:r>
        <w:separator/>
      </w:r>
    </w:p>
  </w:endnote>
  <w:endnote w:type="continuationSeparator" w:id="0">
    <w:p w14:paraId="3917AE9D" w14:textId="77777777" w:rsidR="00A15521" w:rsidRDefault="00A1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ngal">
    <w:altName w:val="Courier New"/>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1C695" w14:textId="77777777" w:rsidR="00A15521" w:rsidRDefault="00A15521">
      <w:r>
        <w:separator/>
      </w:r>
    </w:p>
  </w:footnote>
  <w:footnote w:type="continuationSeparator" w:id="0">
    <w:p w14:paraId="4D86AA94" w14:textId="77777777" w:rsidR="00A15521" w:rsidRDefault="00A155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2C7"/>
    <w:rsid w:val="00040095"/>
    <w:rsid w:val="0005197C"/>
    <w:rsid w:val="0005563E"/>
    <w:rsid w:val="00080512"/>
    <w:rsid w:val="0009239C"/>
    <w:rsid w:val="000B7BCF"/>
    <w:rsid w:val="000C556D"/>
    <w:rsid w:val="000D58AB"/>
    <w:rsid w:val="000E695F"/>
    <w:rsid w:val="001549DD"/>
    <w:rsid w:val="00194CD0"/>
    <w:rsid w:val="001B5A2A"/>
    <w:rsid w:val="001C4281"/>
    <w:rsid w:val="001E7E8F"/>
    <w:rsid w:val="001F168B"/>
    <w:rsid w:val="00200905"/>
    <w:rsid w:val="00207067"/>
    <w:rsid w:val="0022606D"/>
    <w:rsid w:val="00231672"/>
    <w:rsid w:val="002424FE"/>
    <w:rsid w:val="00243BC7"/>
    <w:rsid w:val="0024530F"/>
    <w:rsid w:val="0026166E"/>
    <w:rsid w:val="002747EC"/>
    <w:rsid w:val="002855BF"/>
    <w:rsid w:val="002C078C"/>
    <w:rsid w:val="002E1692"/>
    <w:rsid w:val="002F0D22"/>
    <w:rsid w:val="00316C0B"/>
    <w:rsid w:val="003172DC"/>
    <w:rsid w:val="00326069"/>
    <w:rsid w:val="003454FC"/>
    <w:rsid w:val="0035462D"/>
    <w:rsid w:val="00385395"/>
    <w:rsid w:val="003B3FB3"/>
    <w:rsid w:val="003C4D02"/>
    <w:rsid w:val="003C4E37"/>
    <w:rsid w:val="003E16BE"/>
    <w:rsid w:val="00401855"/>
    <w:rsid w:val="00444930"/>
    <w:rsid w:val="00455850"/>
    <w:rsid w:val="00464695"/>
    <w:rsid w:val="00473B42"/>
    <w:rsid w:val="004B3944"/>
    <w:rsid w:val="004D3578"/>
    <w:rsid w:val="004D380D"/>
    <w:rsid w:val="004D3F58"/>
    <w:rsid w:val="004D5E47"/>
    <w:rsid w:val="004E213A"/>
    <w:rsid w:val="00503171"/>
    <w:rsid w:val="005114F4"/>
    <w:rsid w:val="005153FE"/>
    <w:rsid w:val="005240A4"/>
    <w:rsid w:val="0052656C"/>
    <w:rsid w:val="005279C7"/>
    <w:rsid w:val="00534DA0"/>
    <w:rsid w:val="00543E6C"/>
    <w:rsid w:val="00544635"/>
    <w:rsid w:val="00565087"/>
    <w:rsid w:val="0056573F"/>
    <w:rsid w:val="00571CE2"/>
    <w:rsid w:val="005A072E"/>
    <w:rsid w:val="005A6E8E"/>
    <w:rsid w:val="005B1232"/>
    <w:rsid w:val="005D4274"/>
    <w:rsid w:val="00606DA9"/>
    <w:rsid w:val="00611566"/>
    <w:rsid w:val="0064056C"/>
    <w:rsid w:val="00647EAB"/>
    <w:rsid w:val="00656043"/>
    <w:rsid w:val="00656E1E"/>
    <w:rsid w:val="006653AF"/>
    <w:rsid w:val="006C54B5"/>
    <w:rsid w:val="006D1E24"/>
    <w:rsid w:val="00734A5B"/>
    <w:rsid w:val="00744E76"/>
    <w:rsid w:val="007476DB"/>
    <w:rsid w:val="00757D40"/>
    <w:rsid w:val="00781F0F"/>
    <w:rsid w:val="007846A0"/>
    <w:rsid w:val="00784E85"/>
    <w:rsid w:val="0078727C"/>
    <w:rsid w:val="007923B6"/>
    <w:rsid w:val="007950BC"/>
    <w:rsid w:val="007C095F"/>
    <w:rsid w:val="008003B1"/>
    <w:rsid w:val="008028A4"/>
    <w:rsid w:val="00806520"/>
    <w:rsid w:val="00840916"/>
    <w:rsid w:val="008604EE"/>
    <w:rsid w:val="008768CA"/>
    <w:rsid w:val="00880559"/>
    <w:rsid w:val="0090271F"/>
    <w:rsid w:val="00903D8C"/>
    <w:rsid w:val="009113D5"/>
    <w:rsid w:val="00920529"/>
    <w:rsid w:val="00920BF9"/>
    <w:rsid w:val="00942EC2"/>
    <w:rsid w:val="009435F2"/>
    <w:rsid w:val="00952F18"/>
    <w:rsid w:val="0095633A"/>
    <w:rsid w:val="00961B32"/>
    <w:rsid w:val="00971683"/>
    <w:rsid w:val="00972FD7"/>
    <w:rsid w:val="00974BB0"/>
    <w:rsid w:val="009857AD"/>
    <w:rsid w:val="009C4D5C"/>
    <w:rsid w:val="009D0A28"/>
    <w:rsid w:val="009E4950"/>
    <w:rsid w:val="009F3B54"/>
    <w:rsid w:val="00A10F02"/>
    <w:rsid w:val="00A15521"/>
    <w:rsid w:val="00A30194"/>
    <w:rsid w:val="00A53724"/>
    <w:rsid w:val="00A64360"/>
    <w:rsid w:val="00A82346"/>
    <w:rsid w:val="00A8361A"/>
    <w:rsid w:val="00A9671C"/>
    <w:rsid w:val="00AA30A4"/>
    <w:rsid w:val="00AF1658"/>
    <w:rsid w:val="00AF39A0"/>
    <w:rsid w:val="00AF78D5"/>
    <w:rsid w:val="00B15449"/>
    <w:rsid w:val="00B36234"/>
    <w:rsid w:val="00B46658"/>
    <w:rsid w:val="00B80647"/>
    <w:rsid w:val="00B9781E"/>
    <w:rsid w:val="00BC109E"/>
    <w:rsid w:val="00BC44CD"/>
    <w:rsid w:val="00BF0636"/>
    <w:rsid w:val="00BF79F1"/>
    <w:rsid w:val="00C03035"/>
    <w:rsid w:val="00C139ED"/>
    <w:rsid w:val="00C14E26"/>
    <w:rsid w:val="00C204F1"/>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A03"/>
    <w:rsid w:val="00DB1818"/>
    <w:rsid w:val="00DC23DA"/>
    <w:rsid w:val="00DC309B"/>
    <w:rsid w:val="00DC4DA2"/>
    <w:rsid w:val="00DE0C24"/>
    <w:rsid w:val="00DF26DC"/>
    <w:rsid w:val="00E07838"/>
    <w:rsid w:val="00E557B0"/>
    <w:rsid w:val="00E62835"/>
    <w:rsid w:val="00E77645"/>
    <w:rsid w:val="00E81E6D"/>
    <w:rsid w:val="00E852FF"/>
    <w:rsid w:val="00E9472F"/>
    <w:rsid w:val="00EA22F8"/>
    <w:rsid w:val="00EC4A25"/>
    <w:rsid w:val="00F025A2"/>
    <w:rsid w:val="00F2026E"/>
    <w:rsid w:val="00F2210A"/>
    <w:rsid w:val="00F243FC"/>
    <w:rsid w:val="00F37743"/>
    <w:rsid w:val="00F423EA"/>
    <w:rsid w:val="00F54A3D"/>
    <w:rsid w:val="00F653B8"/>
    <w:rsid w:val="00F76F8F"/>
    <w:rsid w:val="00F771B1"/>
    <w:rsid w:val="00FA1266"/>
    <w:rsid w:val="00FA512C"/>
    <w:rsid w:val="00FB2BEA"/>
    <w:rsid w:val="00FB2F48"/>
    <w:rsid w:val="00FC1192"/>
    <w:rsid w:val="00FC1FE7"/>
    <w:rsid w:val="00FD47F9"/>
    <w:rsid w:val="00FE38C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 w:type="character" w:customStyle="1" w:styleId="a">
    <w:name w:val="首标题"/>
    <w:rsid w:val="00DC23DA"/>
    <w:rPr>
      <w:rFonts w:ascii="Arial" w:eastAsia="SimSun"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6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3880</Words>
  <Characters>22116</Characters>
  <Application>Microsoft Office Word</Application>
  <DocSecurity>0</DocSecurity>
  <Lines>184</Lines>
  <Paragraphs>51</Paragraphs>
  <ScaleCrop>false</ScaleCrop>
  <Company/>
  <LinksUpToDate>false</LinksUpToDate>
  <CharactersWithSpaces>25945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2020-05-20T11:31:00Z</dcterms:created>
  <dcterms:modified xsi:type="dcterms:W3CDTF">2020-05-21T13:59:00Z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(3)USc8kiwbSAA65Y55bap2TZfyfZ8gwKLQQrOgZ/Q70ydkANRN7rkVxKoQLIyNrXwX9yjMhpth
fuytseYsrIBeB7+NyzN0nBZ105IAwx8pwThKS9vUKXTr32y9gSxWFgQJ/4NZQUQhsJ0sV0Qb
B/83GQlFnJfjMRPQeSImhX1sjKFnq1bExQOEsM/sJWI/0w3CwFZMyj6colH3wgcwyY6p/5Z9
Huzy+DjrW9tLIuHwo9</vt:lpwstr>
  </property>
  <property fmtid="{D5CDD505-2E9C-101B-9397-08002B2CF9AE}" pid="3" name="_2015_ms_pID_7253431">
    <vt:lpwstr>ZLoOazqz0jCtVJWEfdUKK4i9qknR1OHq+sVIzPVLNsI/45VQ7Il7TG
LKW3PbYBeqYIYUIKabQlq0NbdHvl1+lOYbu9ctMSJdDy/OH//PA3NvZ5+cyBNJg61/o1BIF0
1z0J53lorhYyXSvP7yL4oKqnf2Fkm6IitzC1iMG9O4S/zZ8BcpwY7ZD64JLtnyAgftwk0zUe
J6aGCgK+sjuPsDxrPyadE8dcKtQVvdjX/1s4</vt:lpwstr>
  </property>
  <property fmtid="{D5CDD505-2E9C-101B-9397-08002B2CF9AE}" pid="4" name="_2015_ms_pID_7253432">
    <vt:lpwstr>PhOYNpt2bo8rfTCzh/GGxoU=</vt:lpwstr>
  </property>
</Properties>
</file>