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6D3" w:rsidRDefault="00A4081E">
      <w:pPr>
        <w:pStyle w:val="CRCoverPage"/>
        <w:tabs>
          <w:tab w:val="right" w:pos="9639"/>
        </w:tabs>
        <w:spacing w:after="0"/>
        <w:jc w:val="both"/>
        <w:rPr>
          <w:b/>
          <w:sz w:val="24"/>
        </w:rPr>
      </w:pPr>
      <w:r>
        <w:rPr>
          <w:b/>
          <w:sz w:val="24"/>
        </w:rPr>
        <w:t>3GPP TSG-RAN WG2 Meeting #111 electronic</w:t>
      </w:r>
      <w:r>
        <w:rPr>
          <w:b/>
          <w:sz w:val="24"/>
        </w:rPr>
        <w:tab/>
        <w:t>R2-2008358</w:t>
      </w:r>
    </w:p>
    <w:p w:rsidR="005566D3" w:rsidRDefault="00A4081E">
      <w:pPr>
        <w:pStyle w:val="CRCoverPage"/>
        <w:tabs>
          <w:tab w:val="right" w:pos="9639"/>
        </w:tabs>
        <w:spacing w:after="180"/>
        <w:jc w:val="both"/>
        <w:rPr>
          <w:b/>
          <w:sz w:val="24"/>
        </w:rPr>
      </w:pPr>
      <w:r>
        <w:rPr>
          <w:b/>
          <w:sz w:val="24"/>
        </w:rPr>
        <w:t>Online, 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66D3">
        <w:tc>
          <w:tcPr>
            <w:tcW w:w="9641" w:type="dxa"/>
            <w:gridSpan w:val="9"/>
            <w:tcBorders>
              <w:top w:val="single" w:sz="4" w:space="0" w:color="auto"/>
              <w:left w:val="single" w:sz="4" w:space="0" w:color="auto"/>
              <w:right w:val="single" w:sz="4" w:space="0" w:color="auto"/>
            </w:tcBorders>
          </w:tcPr>
          <w:p w:rsidR="005566D3" w:rsidRDefault="00A4081E">
            <w:pPr>
              <w:spacing w:after="0"/>
              <w:jc w:val="right"/>
              <w:rPr>
                <w:rFonts w:ascii="Arial" w:eastAsia="宋体" w:hAnsi="Arial" w:cs="Times New Roman"/>
                <w:i/>
              </w:rPr>
            </w:pPr>
            <w:r>
              <w:rPr>
                <w:rFonts w:ascii="Arial" w:eastAsia="宋体" w:hAnsi="Arial" w:cs="Times New Roman"/>
                <w:i/>
                <w:sz w:val="14"/>
              </w:rPr>
              <w:t>CR-Form-v12.0</w:t>
            </w:r>
          </w:p>
        </w:tc>
      </w:tr>
      <w:tr w:rsidR="005566D3">
        <w:tc>
          <w:tcPr>
            <w:tcW w:w="9641" w:type="dxa"/>
            <w:gridSpan w:val="9"/>
            <w:tcBorders>
              <w:left w:val="single" w:sz="4" w:space="0" w:color="auto"/>
              <w:right w:val="single" w:sz="4" w:space="0" w:color="auto"/>
            </w:tcBorders>
          </w:tcPr>
          <w:p w:rsidR="005566D3" w:rsidRDefault="00A4081E">
            <w:pPr>
              <w:spacing w:after="0"/>
              <w:jc w:val="center"/>
              <w:rPr>
                <w:rFonts w:ascii="Arial" w:eastAsia="宋体" w:hAnsi="Arial" w:cs="Times New Roman"/>
              </w:rPr>
            </w:pPr>
            <w:r>
              <w:rPr>
                <w:rFonts w:ascii="Arial" w:eastAsia="宋体" w:hAnsi="Arial" w:cs="Times New Roman"/>
                <w:b/>
                <w:sz w:val="32"/>
              </w:rPr>
              <w:t>CHANGE REQUEST</w:t>
            </w:r>
          </w:p>
        </w:tc>
      </w:tr>
      <w:tr w:rsidR="005566D3">
        <w:tc>
          <w:tcPr>
            <w:tcW w:w="9641" w:type="dxa"/>
            <w:gridSpan w:val="9"/>
            <w:tcBorders>
              <w:left w:val="single" w:sz="4" w:space="0" w:color="auto"/>
              <w:right w:val="single" w:sz="4" w:space="0" w:color="auto"/>
            </w:tcBorders>
          </w:tcPr>
          <w:p w:rsidR="005566D3" w:rsidRDefault="005566D3">
            <w:pPr>
              <w:spacing w:after="0"/>
              <w:rPr>
                <w:rFonts w:ascii="Arial" w:eastAsia="宋体" w:hAnsi="Arial" w:cs="Times New Roman"/>
                <w:sz w:val="8"/>
                <w:szCs w:val="8"/>
              </w:rPr>
            </w:pPr>
          </w:p>
        </w:tc>
      </w:tr>
      <w:tr w:rsidR="005566D3">
        <w:tc>
          <w:tcPr>
            <w:tcW w:w="142" w:type="dxa"/>
            <w:tcBorders>
              <w:left w:val="single" w:sz="4" w:space="0" w:color="auto"/>
            </w:tcBorders>
          </w:tcPr>
          <w:p w:rsidR="005566D3" w:rsidRDefault="005566D3">
            <w:pPr>
              <w:spacing w:after="0"/>
              <w:jc w:val="right"/>
              <w:rPr>
                <w:rFonts w:ascii="Arial" w:eastAsia="宋体" w:hAnsi="Arial" w:cs="Times New Roman"/>
              </w:rPr>
            </w:pPr>
          </w:p>
        </w:tc>
        <w:tc>
          <w:tcPr>
            <w:tcW w:w="1559" w:type="dxa"/>
            <w:shd w:val="pct30" w:color="FFFF00" w:fill="auto"/>
          </w:tcPr>
          <w:p w:rsidR="005566D3" w:rsidRDefault="00A4081E">
            <w:pPr>
              <w:spacing w:after="0"/>
              <w:jc w:val="center"/>
              <w:rPr>
                <w:rFonts w:ascii="Arial" w:eastAsia="宋体" w:hAnsi="Arial" w:cs="Times New Roman"/>
                <w:b/>
                <w:sz w:val="28"/>
              </w:rPr>
            </w:pPr>
            <w:r>
              <w:rPr>
                <w:rFonts w:ascii="Arial" w:eastAsia="宋体" w:hAnsi="Arial" w:cs="Times New Roman" w:hint="eastAsia"/>
                <w:b/>
                <w:sz w:val="28"/>
                <w:lang w:eastAsia="zh-CN"/>
              </w:rPr>
              <w:t>3</w:t>
            </w:r>
            <w:r>
              <w:rPr>
                <w:rFonts w:ascii="Arial" w:eastAsia="宋体" w:hAnsi="Arial" w:cs="Times New Roman"/>
                <w:b/>
                <w:sz w:val="28"/>
                <w:lang w:eastAsia="zh-CN"/>
              </w:rPr>
              <w:t>8.</w:t>
            </w:r>
            <w:r>
              <w:rPr>
                <w:rFonts w:ascii="Arial" w:eastAsia="宋体" w:hAnsi="Arial" w:cs="Times New Roman" w:hint="eastAsia"/>
                <w:b/>
                <w:sz w:val="28"/>
                <w:lang w:eastAsia="zh-CN"/>
              </w:rPr>
              <w:t>3</w:t>
            </w:r>
            <w:r>
              <w:rPr>
                <w:rFonts w:ascii="Arial" w:eastAsia="宋体" w:hAnsi="Arial" w:cs="Times New Roman"/>
                <w:b/>
                <w:sz w:val="28"/>
                <w:lang w:eastAsia="zh-CN"/>
              </w:rPr>
              <w:t>23</w:t>
            </w:r>
          </w:p>
        </w:tc>
        <w:tc>
          <w:tcPr>
            <w:tcW w:w="709" w:type="dxa"/>
          </w:tcPr>
          <w:p w:rsidR="005566D3" w:rsidRDefault="00A4081E">
            <w:pPr>
              <w:spacing w:after="0"/>
              <w:jc w:val="center"/>
              <w:rPr>
                <w:rFonts w:ascii="Arial" w:eastAsia="宋体" w:hAnsi="Arial" w:cs="Times New Roman"/>
              </w:rPr>
            </w:pPr>
            <w:r>
              <w:rPr>
                <w:rFonts w:ascii="Arial" w:eastAsia="宋体" w:hAnsi="Arial" w:cs="Times New Roman"/>
                <w:b/>
                <w:sz w:val="28"/>
              </w:rPr>
              <w:t>CR</w:t>
            </w:r>
          </w:p>
        </w:tc>
        <w:tc>
          <w:tcPr>
            <w:tcW w:w="1276" w:type="dxa"/>
            <w:shd w:val="pct30" w:color="FFFF00" w:fill="auto"/>
          </w:tcPr>
          <w:p w:rsidR="005566D3" w:rsidRDefault="003237F7">
            <w:pPr>
              <w:spacing w:after="0"/>
              <w:jc w:val="center"/>
              <w:rPr>
                <w:rFonts w:ascii="Arial" w:eastAsia="宋体" w:hAnsi="Arial" w:cs="Times New Roman"/>
              </w:rPr>
            </w:pPr>
            <w:r w:rsidRPr="003237F7">
              <w:rPr>
                <w:rFonts w:ascii="Arial" w:eastAsia="宋体" w:hAnsi="Arial" w:cs="Times New Roman"/>
                <w:b/>
                <w:sz w:val="28"/>
                <w:lang w:eastAsia="zh-CN"/>
              </w:rPr>
              <w:t>0056</w:t>
            </w:r>
          </w:p>
        </w:tc>
        <w:tc>
          <w:tcPr>
            <w:tcW w:w="709" w:type="dxa"/>
          </w:tcPr>
          <w:p w:rsidR="005566D3" w:rsidRDefault="00A4081E">
            <w:pPr>
              <w:tabs>
                <w:tab w:val="right" w:pos="625"/>
              </w:tabs>
              <w:spacing w:after="0"/>
              <w:jc w:val="center"/>
              <w:rPr>
                <w:rFonts w:ascii="Arial" w:eastAsia="宋体" w:hAnsi="Arial" w:cs="Times New Roman"/>
              </w:rPr>
            </w:pPr>
            <w:r>
              <w:rPr>
                <w:rFonts w:ascii="Arial" w:eastAsia="宋体" w:hAnsi="Arial" w:cs="Times New Roman"/>
                <w:b/>
                <w:bCs/>
                <w:sz w:val="28"/>
              </w:rPr>
              <w:t>rev</w:t>
            </w:r>
          </w:p>
        </w:tc>
        <w:tc>
          <w:tcPr>
            <w:tcW w:w="992" w:type="dxa"/>
            <w:shd w:val="pct30" w:color="FFFF00" w:fill="auto"/>
          </w:tcPr>
          <w:p w:rsidR="005566D3" w:rsidRDefault="00A4081E">
            <w:pPr>
              <w:spacing w:after="0"/>
              <w:jc w:val="center"/>
              <w:rPr>
                <w:rFonts w:ascii="Arial" w:eastAsia="宋体" w:hAnsi="Arial" w:cs="Times New Roman"/>
                <w:b/>
                <w:lang w:eastAsia="zh-CN"/>
              </w:rPr>
            </w:pPr>
            <w:r>
              <w:rPr>
                <w:rFonts w:ascii="Arial" w:eastAsia="宋体" w:hAnsi="Arial" w:cs="Times New Roman"/>
                <w:b/>
                <w:sz w:val="28"/>
              </w:rPr>
              <w:t>-</w:t>
            </w:r>
          </w:p>
        </w:tc>
        <w:tc>
          <w:tcPr>
            <w:tcW w:w="2410" w:type="dxa"/>
          </w:tcPr>
          <w:p w:rsidR="005566D3" w:rsidRDefault="00A4081E">
            <w:pPr>
              <w:tabs>
                <w:tab w:val="right" w:pos="1825"/>
              </w:tabs>
              <w:spacing w:after="0"/>
              <w:jc w:val="center"/>
              <w:rPr>
                <w:rFonts w:ascii="Arial" w:eastAsia="宋体" w:hAnsi="Arial" w:cs="Times New Roman"/>
              </w:rPr>
            </w:pPr>
            <w:r>
              <w:rPr>
                <w:rFonts w:ascii="Arial" w:eastAsia="宋体" w:hAnsi="Arial" w:cs="Times New Roman"/>
                <w:b/>
                <w:sz w:val="28"/>
                <w:szCs w:val="28"/>
              </w:rPr>
              <w:t>Current version:</w:t>
            </w:r>
          </w:p>
        </w:tc>
        <w:tc>
          <w:tcPr>
            <w:tcW w:w="1701" w:type="dxa"/>
            <w:shd w:val="pct30" w:color="FFFF00" w:fill="auto"/>
          </w:tcPr>
          <w:p w:rsidR="005566D3" w:rsidRDefault="00A4081E">
            <w:pPr>
              <w:spacing w:after="0"/>
              <w:jc w:val="center"/>
              <w:rPr>
                <w:rFonts w:ascii="Arial" w:eastAsia="宋体" w:hAnsi="Arial" w:cs="Times New Roman"/>
                <w:sz w:val="28"/>
              </w:rPr>
            </w:pPr>
            <w:r>
              <w:rPr>
                <w:rFonts w:ascii="Arial" w:eastAsia="宋体" w:hAnsi="Arial" w:cs="Times New Roman"/>
                <w:b/>
                <w:sz w:val="28"/>
              </w:rPr>
              <w:t>16.1.0</w:t>
            </w:r>
          </w:p>
        </w:tc>
        <w:tc>
          <w:tcPr>
            <w:tcW w:w="143" w:type="dxa"/>
            <w:tcBorders>
              <w:right w:val="single" w:sz="4" w:space="0" w:color="auto"/>
            </w:tcBorders>
          </w:tcPr>
          <w:p w:rsidR="005566D3" w:rsidRDefault="005566D3">
            <w:pPr>
              <w:spacing w:after="0"/>
              <w:rPr>
                <w:rFonts w:ascii="Arial" w:eastAsia="宋体" w:hAnsi="Arial" w:cs="Times New Roman"/>
              </w:rPr>
            </w:pPr>
          </w:p>
        </w:tc>
      </w:tr>
      <w:tr w:rsidR="005566D3">
        <w:tc>
          <w:tcPr>
            <w:tcW w:w="9641" w:type="dxa"/>
            <w:gridSpan w:val="9"/>
            <w:tcBorders>
              <w:left w:val="single" w:sz="4" w:space="0" w:color="auto"/>
              <w:right w:val="single" w:sz="4" w:space="0" w:color="auto"/>
            </w:tcBorders>
          </w:tcPr>
          <w:p w:rsidR="005566D3" w:rsidRDefault="005566D3">
            <w:pPr>
              <w:spacing w:after="0"/>
              <w:rPr>
                <w:rFonts w:ascii="Arial" w:eastAsia="宋体" w:hAnsi="Arial" w:cs="Times New Roman"/>
              </w:rPr>
            </w:pPr>
          </w:p>
        </w:tc>
      </w:tr>
      <w:tr w:rsidR="005566D3">
        <w:tc>
          <w:tcPr>
            <w:tcW w:w="9641" w:type="dxa"/>
            <w:gridSpan w:val="9"/>
            <w:tcBorders>
              <w:top w:val="single" w:sz="4" w:space="0" w:color="auto"/>
            </w:tcBorders>
          </w:tcPr>
          <w:p w:rsidR="005566D3" w:rsidRDefault="00A4081E">
            <w:pPr>
              <w:spacing w:after="0"/>
              <w:jc w:val="center"/>
              <w:rPr>
                <w:rFonts w:ascii="Arial" w:eastAsia="宋体" w:hAnsi="Arial" w:cs="Arial"/>
                <w:i/>
              </w:rPr>
            </w:pPr>
            <w:r>
              <w:rPr>
                <w:rFonts w:ascii="Arial" w:eastAsia="宋体" w:hAnsi="Arial" w:cs="Arial"/>
                <w:i/>
              </w:rPr>
              <w:t xml:space="preserve">For </w:t>
            </w:r>
            <w:hyperlink r:id="rId13" w:anchor="_blank" w:history="1">
              <w:r>
                <w:rPr>
                  <w:rFonts w:ascii="Arial" w:eastAsia="宋体" w:hAnsi="Arial" w:cs="Arial"/>
                  <w:b/>
                  <w:i/>
                  <w:color w:val="FF0000"/>
                  <w:u w:val="single"/>
                </w:rPr>
                <w:t>HE</w:t>
              </w:r>
              <w:bookmarkStart w:id="0" w:name="_Hlt497126619"/>
              <w:r>
                <w:rPr>
                  <w:rFonts w:ascii="Arial" w:eastAsia="宋体" w:hAnsi="Arial" w:cs="Arial"/>
                  <w:b/>
                  <w:i/>
                  <w:color w:val="FF0000"/>
                  <w:u w:val="single"/>
                </w:rPr>
                <w:t>L</w:t>
              </w:r>
              <w:bookmarkEnd w:id="0"/>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4" w:history="1">
              <w:r>
                <w:rPr>
                  <w:rFonts w:ascii="Arial" w:eastAsia="宋体" w:hAnsi="Arial" w:cs="Arial"/>
                  <w:i/>
                  <w:color w:val="0000FF"/>
                  <w:u w:val="single"/>
                </w:rPr>
                <w:t>http://www.3gpp.org/Change-Requests</w:t>
              </w:r>
            </w:hyperlink>
            <w:r>
              <w:rPr>
                <w:rFonts w:ascii="Arial" w:eastAsia="宋体" w:hAnsi="Arial" w:cs="Arial"/>
                <w:i/>
              </w:rPr>
              <w:t>.</w:t>
            </w:r>
          </w:p>
        </w:tc>
      </w:tr>
      <w:tr w:rsidR="005566D3">
        <w:tc>
          <w:tcPr>
            <w:tcW w:w="9641" w:type="dxa"/>
            <w:gridSpan w:val="9"/>
          </w:tcPr>
          <w:p w:rsidR="005566D3" w:rsidRDefault="005566D3">
            <w:pPr>
              <w:spacing w:after="0"/>
              <w:rPr>
                <w:rFonts w:ascii="Arial" w:eastAsia="宋体" w:hAnsi="Arial" w:cs="Times New Roman"/>
                <w:sz w:val="8"/>
                <w:szCs w:val="8"/>
              </w:rPr>
            </w:pPr>
          </w:p>
        </w:tc>
      </w:tr>
    </w:tbl>
    <w:p w:rsidR="005566D3" w:rsidRDefault="005566D3">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66D3">
        <w:tc>
          <w:tcPr>
            <w:tcW w:w="2835" w:type="dxa"/>
          </w:tcPr>
          <w:p w:rsidR="005566D3" w:rsidRDefault="00A4081E">
            <w:pPr>
              <w:pStyle w:val="CRCoverPage"/>
              <w:tabs>
                <w:tab w:val="right" w:pos="2751"/>
              </w:tabs>
              <w:spacing w:after="0"/>
              <w:rPr>
                <w:b/>
                <w:i/>
              </w:rPr>
            </w:pPr>
            <w:r>
              <w:rPr>
                <w:b/>
                <w:i/>
              </w:rPr>
              <w:t>Proposed change affects:</w:t>
            </w:r>
          </w:p>
        </w:tc>
        <w:tc>
          <w:tcPr>
            <w:tcW w:w="1418" w:type="dxa"/>
          </w:tcPr>
          <w:p w:rsidR="005566D3" w:rsidRDefault="00A4081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66D3" w:rsidRDefault="005566D3">
            <w:pPr>
              <w:pStyle w:val="CRCoverPage"/>
              <w:spacing w:after="0"/>
              <w:jc w:val="center"/>
              <w:rPr>
                <w:b/>
                <w:caps/>
              </w:rPr>
            </w:pPr>
          </w:p>
        </w:tc>
        <w:tc>
          <w:tcPr>
            <w:tcW w:w="709" w:type="dxa"/>
            <w:tcBorders>
              <w:left w:val="single" w:sz="4" w:space="0" w:color="auto"/>
            </w:tcBorders>
          </w:tcPr>
          <w:p w:rsidR="005566D3" w:rsidRDefault="00A4081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66D3" w:rsidRDefault="00A4081E">
            <w:pPr>
              <w:pStyle w:val="CRCoverPage"/>
              <w:spacing w:after="0"/>
              <w:rPr>
                <w:b/>
                <w:caps/>
              </w:rPr>
            </w:pPr>
            <w:r>
              <w:rPr>
                <w:b/>
                <w:caps/>
              </w:rPr>
              <w:t>X</w:t>
            </w:r>
          </w:p>
        </w:tc>
        <w:tc>
          <w:tcPr>
            <w:tcW w:w="2126" w:type="dxa"/>
          </w:tcPr>
          <w:p w:rsidR="005566D3" w:rsidRDefault="00A4081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66D3" w:rsidRDefault="00A4081E">
            <w:pPr>
              <w:pStyle w:val="CRCoverPage"/>
              <w:spacing w:after="0"/>
              <w:jc w:val="center"/>
              <w:rPr>
                <w:b/>
                <w:caps/>
              </w:rPr>
            </w:pPr>
            <w:r>
              <w:rPr>
                <w:b/>
                <w:caps/>
              </w:rPr>
              <w:t>X</w:t>
            </w:r>
          </w:p>
        </w:tc>
        <w:tc>
          <w:tcPr>
            <w:tcW w:w="1418" w:type="dxa"/>
            <w:tcBorders>
              <w:left w:val="nil"/>
            </w:tcBorders>
          </w:tcPr>
          <w:p w:rsidR="005566D3" w:rsidRDefault="00A4081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66D3" w:rsidRDefault="005566D3">
            <w:pPr>
              <w:pStyle w:val="CRCoverPage"/>
              <w:spacing w:after="0"/>
              <w:jc w:val="center"/>
              <w:rPr>
                <w:b/>
                <w:bCs/>
                <w:caps/>
              </w:rPr>
            </w:pPr>
          </w:p>
        </w:tc>
      </w:tr>
    </w:tbl>
    <w:p w:rsidR="005566D3" w:rsidRDefault="005566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66D3">
        <w:tc>
          <w:tcPr>
            <w:tcW w:w="9640" w:type="dxa"/>
            <w:gridSpan w:val="11"/>
          </w:tcPr>
          <w:p w:rsidR="005566D3" w:rsidRDefault="005566D3">
            <w:pPr>
              <w:pStyle w:val="CRCoverPage"/>
              <w:spacing w:after="0"/>
              <w:rPr>
                <w:sz w:val="8"/>
                <w:szCs w:val="8"/>
              </w:rPr>
            </w:pPr>
          </w:p>
        </w:tc>
      </w:tr>
      <w:tr w:rsidR="005566D3">
        <w:tc>
          <w:tcPr>
            <w:tcW w:w="1843" w:type="dxa"/>
            <w:tcBorders>
              <w:top w:val="single" w:sz="4" w:space="0" w:color="auto"/>
              <w:left w:val="single" w:sz="4" w:space="0" w:color="auto"/>
            </w:tcBorders>
          </w:tcPr>
          <w:p w:rsidR="005566D3" w:rsidRDefault="00A4081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566D3" w:rsidRDefault="00A4081E">
            <w:pPr>
              <w:pStyle w:val="CRCoverPage"/>
              <w:spacing w:after="0"/>
              <w:ind w:left="100"/>
              <w:rPr>
                <w:lang w:val="en-US"/>
              </w:rPr>
            </w:pPr>
            <w:r>
              <w:rPr>
                <w:lang w:val="en-US" w:eastAsia="zh-CN"/>
              </w:rPr>
              <w:t xml:space="preserve">‎‎38.323 corrections‎ on </w:t>
            </w:r>
            <w:proofErr w:type="spellStart"/>
            <w:r>
              <w:rPr>
                <w:rFonts w:hint="eastAsia"/>
                <w:lang w:val="en-US" w:eastAsia="zh-CN"/>
              </w:rPr>
              <w:t>Sidelink</w:t>
            </w:r>
            <w:proofErr w:type="spellEnd"/>
          </w:p>
        </w:tc>
      </w:tr>
      <w:tr w:rsidR="005566D3">
        <w:tc>
          <w:tcPr>
            <w:tcW w:w="1843" w:type="dxa"/>
            <w:tcBorders>
              <w:left w:val="single" w:sz="4" w:space="0" w:color="auto"/>
            </w:tcBorders>
          </w:tcPr>
          <w:p w:rsidR="005566D3" w:rsidRDefault="005566D3">
            <w:pPr>
              <w:pStyle w:val="CRCoverPage"/>
              <w:spacing w:after="0"/>
              <w:rPr>
                <w:b/>
                <w:i/>
                <w:sz w:val="8"/>
                <w:szCs w:val="8"/>
              </w:rPr>
            </w:pPr>
          </w:p>
        </w:tc>
        <w:tc>
          <w:tcPr>
            <w:tcW w:w="7797" w:type="dxa"/>
            <w:gridSpan w:val="10"/>
            <w:tcBorders>
              <w:right w:val="single" w:sz="4" w:space="0" w:color="auto"/>
            </w:tcBorders>
          </w:tcPr>
          <w:p w:rsidR="005566D3" w:rsidRDefault="005566D3">
            <w:pPr>
              <w:pStyle w:val="CRCoverPage"/>
              <w:spacing w:after="0"/>
              <w:rPr>
                <w:sz w:val="8"/>
                <w:szCs w:val="8"/>
              </w:rPr>
            </w:pPr>
          </w:p>
        </w:tc>
      </w:tr>
      <w:tr w:rsidR="005566D3">
        <w:tc>
          <w:tcPr>
            <w:tcW w:w="1843" w:type="dxa"/>
            <w:tcBorders>
              <w:left w:val="single" w:sz="4" w:space="0" w:color="auto"/>
            </w:tcBorders>
          </w:tcPr>
          <w:p w:rsidR="005566D3" w:rsidRDefault="00A4081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566D3" w:rsidRDefault="00A4081E">
            <w:pPr>
              <w:pStyle w:val="CRCoverPage"/>
              <w:spacing w:after="0"/>
              <w:ind w:left="100"/>
              <w:rPr>
                <w:lang w:val="en-US" w:eastAsia="zh-CN"/>
              </w:rPr>
            </w:pPr>
            <w:r>
              <w:rPr>
                <w:rFonts w:hint="eastAsia"/>
                <w:lang w:val="en-US" w:eastAsia="zh-CN"/>
              </w:rPr>
              <w:t xml:space="preserve">CATT, </w:t>
            </w:r>
            <w:r>
              <w:rPr>
                <w:lang w:val="en-US"/>
              </w:rPr>
              <w:t xml:space="preserve">Huawei, </w:t>
            </w:r>
            <w:proofErr w:type="spellStart"/>
            <w:r>
              <w:rPr>
                <w:lang w:val="en-US"/>
              </w:rPr>
              <w:t>HiSilicon</w:t>
            </w:r>
            <w:proofErr w:type="spellEnd"/>
            <w:r>
              <w:rPr>
                <w:rFonts w:hint="eastAsia"/>
                <w:lang w:val="en-US" w:eastAsia="zh-CN"/>
              </w:rPr>
              <w:t xml:space="preserve">, </w:t>
            </w:r>
            <w:proofErr w:type="spellStart"/>
            <w:r>
              <w:rPr>
                <w:lang w:val="en-US" w:eastAsia="zh-CN"/>
              </w:rPr>
              <w:t>ASUSTeK</w:t>
            </w:r>
            <w:proofErr w:type="spellEnd"/>
            <w:r>
              <w:rPr>
                <w:rFonts w:hint="eastAsia"/>
                <w:lang w:val="en-US" w:eastAsia="zh-CN"/>
              </w:rPr>
              <w:t xml:space="preserve">, </w:t>
            </w:r>
            <w:r>
              <w:t>vivo</w:t>
            </w:r>
          </w:p>
        </w:tc>
      </w:tr>
      <w:tr w:rsidR="005566D3">
        <w:tc>
          <w:tcPr>
            <w:tcW w:w="1843" w:type="dxa"/>
            <w:tcBorders>
              <w:left w:val="single" w:sz="4" w:space="0" w:color="auto"/>
            </w:tcBorders>
          </w:tcPr>
          <w:p w:rsidR="005566D3" w:rsidRDefault="00A4081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566D3" w:rsidRDefault="00A4081E">
            <w:pPr>
              <w:pStyle w:val="CRCoverPage"/>
              <w:spacing w:after="0"/>
              <w:ind w:left="100"/>
            </w:pPr>
            <w:r>
              <w:fldChar w:fldCharType="begin"/>
            </w:r>
            <w:r>
              <w:instrText xml:space="preserve"> DOCPROPERTY  SourceIfTsg  \* MERGEFORMAT </w:instrText>
            </w:r>
            <w:r>
              <w:fldChar w:fldCharType="end"/>
            </w:r>
            <w:r>
              <w:t>R2</w:t>
            </w:r>
          </w:p>
        </w:tc>
      </w:tr>
      <w:tr w:rsidR="005566D3">
        <w:tc>
          <w:tcPr>
            <w:tcW w:w="1843" w:type="dxa"/>
            <w:tcBorders>
              <w:left w:val="single" w:sz="4" w:space="0" w:color="auto"/>
            </w:tcBorders>
          </w:tcPr>
          <w:p w:rsidR="005566D3" w:rsidRDefault="005566D3">
            <w:pPr>
              <w:pStyle w:val="CRCoverPage"/>
              <w:spacing w:after="0"/>
              <w:rPr>
                <w:b/>
                <w:i/>
                <w:sz w:val="8"/>
                <w:szCs w:val="8"/>
              </w:rPr>
            </w:pPr>
          </w:p>
        </w:tc>
        <w:tc>
          <w:tcPr>
            <w:tcW w:w="7797" w:type="dxa"/>
            <w:gridSpan w:val="10"/>
            <w:tcBorders>
              <w:right w:val="single" w:sz="4" w:space="0" w:color="auto"/>
            </w:tcBorders>
          </w:tcPr>
          <w:p w:rsidR="005566D3" w:rsidRDefault="005566D3">
            <w:pPr>
              <w:pStyle w:val="CRCoverPage"/>
              <w:spacing w:after="0"/>
              <w:rPr>
                <w:sz w:val="8"/>
                <w:szCs w:val="8"/>
              </w:rPr>
            </w:pPr>
          </w:p>
        </w:tc>
      </w:tr>
      <w:tr w:rsidR="005566D3">
        <w:tc>
          <w:tcPr>
            <w:tcW w:w="1843" w:type="dxa"/>
            <w:tcBorders>
              <w:left w:val="single" w:sz="4" w:space="0" w:color="auto"/>
            </w:tcBorders>
          </w:tcPr>
          <w:p w:rsidR="005566D3" w:rsidRDefault="00A4081E">
            <w:pPr>
              <w:pStyle w:val="CRCoverPage"/>
              <w:tabs>
                <w:tab w:val="right" w:pos="1759"/>
              </w:tabs>
              <w:spacing w:after="0"/>
              <w:rPr>
                <w:b/>
                <w:i/>
              </w:rPr>
            </w:pPr>
            <w:r>
              <w:rPr>
                <w:b/>
                <w:i/>
              </w:rPr>
              <w:t>Work item code:</w:t>
            </w:r>
          </w:p>
        </w:tc>
        <w:tc>
          <w:tcPr>
            <w:tcW w:w="3686" w:type="dxa"/>
            <w:gridSpan w:val="5"/>
            <w:shd w:val="pct30" w:color="FFFF00" w:fill="auto"/>
          </w:tcPr>
          <w:p w:rsidR="005566D3" w:rsidRDefault="00FF4031">
            <w:pPr>
              <w:pStyle w:val="CRCoverPage"/>
              <w:spacing w:after="0"/>
              <w:ind w:left="100"/>
            </w:pPr>
            <w:r>
              <w:fldChar w:fldCharType="begin"/>
            </w:r>
            <w:r>
              <w:instrText xml:space="preserve"> DOCPROPERTY  RelatedWis  \* MERGEFORMAT </w:instrText>
            </w:r>
            <w:r>
              <w:fldChar w:fldCharType="separate"/>
            </w:r>
            <w:r w:rsidR="00A4081E">
              <w:t>5G_V2X_NRSL-Core</w:t>
            </w:r>
            <w:r>
              <w:fldChar w:fldCharType="end"/>
            </w:r>
          </w:p>
        </w:tc>
        <w:tc>
          <w:tcPr>
            <w:tcW w:w="567" w:type="dxa"/>
            <w:tcBorders>
              <w:left w:val="nil"/>
            </w:tcBorders>
          </w:tcPr>
          <w:p w:rsidR="005566D3" w:rsidRDefault="005566D3">
            <w:pPr>
              <w:pStyle w:val="CRCoverPage"/>
              <w:spacing w:after="0"/>
              <w:ind w:right="100"/>
            </w:pPr>
          </w:p>
        </w:tc>
        <w:tc>
          <w:tcPr>
            <w:tcW w:w="1417" w:type="dxa"/>
            <w:gridSpan w:val="3"/>
            <w:tcBorders>
              <w:left w:val="nil"/>
            </w:tcBorders>
          </w:tcPr>
          <w:p w:rsidR="005566D3" w:rsidRDefault="00A4081E">
            <w:pPr>
              <w:pStyle w:val="CRCoverPage"/>
              <w:spacing w:after="0"/>
              <w:jc w:val="right"/>
            </w:pPr>
            <w:r>
              <w:rPr>
                <w:b/>
                <w:i/>
              </w:rPr>
              <w:t>Date:</w:t>
            </w:r>
          </w:p>
        </w:tc>
        <w:tc>
          <w:tcPr>
            <w:tcW w:w="2127" w:type="dxa"/>
            <w:tcBorders>
              <w:right w:val="single" w:sz="4" w:space="0" w:color="auto"/>
            </w:tcBorders>
            <w:shd w:val="pct30" w:color="FFFF00" w:fill="auto"/>
          </w:tcPr>
          <w:p w:rsidR="005566D3" w:rsidRDefault="00A4081E">
            <w:pPr>
              <w:pStyle w:val="CRCoverPage"/>
              <w:spacing w:after="0"/>
              <w:rPr>
                <w:lang w:eastAsia="zh-CN"/>
              </w:rPr>
            </w:pPr>
            <w:r>
              <w:t>2020-08-</w:t>
            </w:r>
            <w:r>
              <w:rPr>
                <w:rFonts w:hint="eastAsia"/>
                <w:lang w:eastAsia="zh-CN"/>
              </w:rPr>
              <w:t>30</w:t>
            </w:r>
          </w:p>
        </w:tc>
      </w:tr>
      <w:tr w:rsidR="005566D3">
        <w:tc>
          <w:tcPr>
            <w:tcW w:w="1843" w:type="dxa"/>
            <w:tcBorders>
              <w:left w:val="single" w:sz="4" w:space="0" w:color="auto"/>
            </w:tcBorders>
          </w:tcPr>
          <w:p w:rsidR="005566D3" w:rsidRDefault="005566D3">
            <w:pPr>
              <w:pStyle w:val="CRCoverPage"/>
              <w:spacing w:after="0"/>
              <w:rPr>
                <w:b/>
                <w:i/>
                <w:sz w:val="8"/>
                <w:szCs w:val="8"/>
              </w:rPr>
            </w:pPr>
          </w:p>
        </w:tc>
        <w:tc>
          <w:tcPr>
            <w:tcW w:w="1986" w:type="dxa"/>
            <w:gridSpan w:val="4"/>
          </w:tcPr>
          <w:p w:rsidR="005566D3" w:rsidRDefault="005566D3">
            <w:pPr>
              <w:pStyle w:val="CRCoverPage"/>
              <w:spacing w:after="0"/>
              <w:rPr>
                <w:sz w:val="8"/>
                <w:szCs w:val="8"/>
              </w:rPr>
            </w:pPr>
          </w:p>
        </w:tc>
        <w:tc>
          <w:tcPr>
            <w:tcW w:w="2267" w:type="dxa"/>
            <w:gridSpan w:val="2"/>
          </w:tcPr>
          <w:p w:rsidR="005566D3" w:rsidRDefault="005566D3">
            <w:pPr>
              <w:pStyle w:val="CRCoverPage"/>
              <w:spacing w:after="0"/>
              <w:rPr>
                <w:sz w:val="8"/>
                <w:szCs w:val="8"/>
              </w:rPr>
            </w:pPr>
          </w:p>
        </w:tc>
        <w:tc>
          <w:tcPr>
            <w:tcW w:w="1417" w:type="dxa"/>
            <w:gridSpan w:val="3"/>
          </w:tcPr>
          <w:p w:rsidR="005566D3" w:rsidRDefault="005566D3">
            <w:pPr>
              <w:pStyle w:val="CRCoverPage"/>
              <w:spacing w:after="0"/>
              <w:rPr>
                <w:sz w:val="8"/>
                <w:szCs w:val="8"/>
              </w:rPr>
            </w:pPr>
          </w:p>
        </w:tc>
        <w:tc>
          <w:tcPr>
            <w:tcW w:w="2127" w:type="dxa"/>
            <w:tcBorders>
              <w:right w:val="single" w:sz="4" w:space="0" w:color="auto"/>
            </w:tcBorders>
          </w:tcPr>
          <w:p w:rsidR="005566D3" w:rsidRDefault="005566D3">
            <w:pPr>
              <w:pStyle w:val="CRCoverPage"/>
              <w:spacing w:after="0"/>
              <w:rPr>
                <w:sz w:val="8"/>
                <w:szCs w:val="8"/>
              </w:rPr>
            </w:pPr>
          </w:p>
        </w:tc>
      </w:tr>
      <w:tr w:rsidR="005566D3">
        <w:trPr>
          <w:cantSplit/>
        </w:trPr>
        <w:tc>
          <w:tcPr>
            <w:tcW w:w="1843" w:type="dxa"/>
            <w:tcBorders>
              <w:left w:val="single" w:sz="4" w:space="0" w:color="auto"/>
            </w:tcBorders>
          </w:tcPr>
          <w:p w:rsidR="005566D3" w:rsidRDefault="00A4081E">
            <w:pPr>
              <w:pStyle w:val="CRCoverPage"/>
              <w:tabs>
                <w:tab w:val="right" w:pos="1759"/>
              </w:tabs>
              <w:spacing w:after="0"/>
              <w:rPr>
                <w:b/>
                <w:i/>
              </w:rPr>
            </w:pPr>
            <w:r>
              <w:rPr>
                <w:b/>
                <w:i/>
              </w:rPr>
              <w:t>Category:</w:t>
            </w:r>
          </w:p>
        </w:tc>
        <w:tc>
          <w:tcPr>
            <w:tcW w:w="851" w:type="dxa"/>
            <w:shd w:val="pct30" w:color="FFFF00" w:fill="auto"/>
          </w:tcPr>
          <w:p w:rsidR="005566D3" w:rsidRDefault="00A4081E">
            <w:pPr>
              <w:pStyle w:val="CRCoverPage"/>
              <w:spacing w:after="0"/>
              <w:ind w:left="100" w:right="-609"/>
              <w:rPr>
                <w:b/>
                <w:bCs/>
              </w:rPr>
            </w:pPr>
            <w:r>
              <w:rPr>
                <w:b/>
                <w:bCs/>
              </w:rPr>
              <w:t>F</w:t>
            </w:r>
          </w:p>
        </w:tc>
        <w:tc>
          <w:tcPr>
            <w:tcW w:w="3402" w:type="dxa"/>
            <w:gridSpan w:val="5"/>
            <w:tcBorders>
              <w:left w:val="nil"/>
            </w:tcBorders>
          </w:tcPr>
          <w:p w:rsidR="005566D3" w:rsidRDefault="005566D3">
            <w:pPr>
              <w:pStyle w:val="CRCoverPage"/>
              <w:spacing w:after="0"/>
            </w:pPr>
          </w:p>
        </w:tc>
        <w:tc>
          <w:tcPr>
            <w:tcW w:w="1417" w:type="dxa"/>
            <w:gridSpan w:val="3"/>
            <w:tcBorders>
              <w:left w:val="nil"/>
            </w:tcBorders>
          </w:tcPr>
          <w:p w:rsidR="005566D3" w:rsidRDefault="00A4081E">
            <w:pPr>
              <w:pStyle w:val="CRCoverPage"/>
              <w:spacing w:after="0"/>
              <w:jc w:val="right"/>
              <w:rPr>
                <w:b/>
                <w:i/>
              </w:rPr>
            </w:pPr>
            <w:r>
              <w:rPr>
                <w:b/>
                <w:i/>
              </w:rPr>
              <w:t>Release:</w:t>
            </w:r>
          </w:p>
        </w:tc>
        <w:tc>
          <w:tcPr>
            <w:tcW w:w="2127" w:type="dxa"/>
            <w:tcBorders>
              <w:right w:val="single" w:sz="4" w:space="0" w:color="auto"/>
            </w:tcBorders>
            <w:shd w:val="pct30" w:color="FFFF00" w:fill="auto"/>
          </w:tcPr>
          <w:p w:rsidR="005566D3" w:rsidRDefault="00A4081E">
            <w:pPr>
              <w:pStyle w:val="CRCoverPage"/>
              <w:spacing w:after="0"/>
              <w:ind w:left="100"/>
            </w:pPr>
            <w:r>
              <w:t>Rel-16</w:t>
            </w:r>
          </w:p>
        </w:tc>
      </w:tr>
      <w:tr w:rsidR="005566D3">
        <w:tc>
          <w:tcPr>
            <w:tcW w:w="1843" w:type="dxa"/>
            <w:tcBorders>
              <w:left w:val="single" w:sz="4" w:space="0" w:color="auto"/>
              <w:bottom w:val="single" w:sz="4" w:space="0" w:color="auto"/>
            </w:tcBorders>
          </w:tcPr>
          <w:p w:rsidR="005566D3" w:rsidRDefault="005566D3">
            <w:pPr>
              <w:pStyle w:val="CRCoverPage"/>
              <w:spacing w:after="0"/>
              <w:rPr>
                <w:b/>
                <w:i/>
              </w:rPr>
            </w:pPr>
          </w:p>
        </w:tc>
        <w:tc>
          <w:tcPr>
            <w:tcW w:w="4677" w:type="dxa"/>
            <w:gridSpan w:val="8"/>
            <w:tcBorders>
              <w:bottom w:val="single" w:sz="4" w:space="0" w:color="auto"/>
            </w:tcBorders>
          </w:tcPr>
          <w:p w:rsidR="005566D3" w:rsidRDefault="00A4081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566D3" w:rsidRDefault="00A4081E">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5566D3" w:rsidRDefault="00A4081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566D3">
        <w:tc>
          <w:tcPr>
            <w:tcW w:w="1843" w:type="dxa"/>
          </w:tcPr>
          <w:p w:rsidR="005566D3" w:rsidRDefault="005566D3">
            <w:pPr>
              <w:pStyle w:val="CRCoverPage"/>
              <w:spacing w:after="0"/>
              <w:rPr>
                <w:b/>
                <w:i/>
                <w:sz w:val="8"/>
                <w:szCs w:val="8"/>
              </w:rPr>
            </w:pPr>
          </w:p>
        </w:tc>
        <w:tc>
          <w:tcPr>
            <w:tcW w:w="7797" w:type="dxa"/>
            <w:gridSpan w:val="10"/>
          </w:tcPr>
          <w:p w:rsidR="005566D3" w:rsidRDefault="005566D3">
            <w:pPr>
              <w:pStyle w:val="CRCoverPage"/>
              <w:spacing w:after="0"/>
              <w:rPr>
                <w:sz w:val="8"/>
                <w:szCs w:val="8"/>
              </w:rPr>
            </w:pPr>
          </w:p>
        </w:tc>
      </w:tr>
      <w:tr w:rsidR="005566D3">
        <w:tc>
          <w:tcPr>
            <w:tcW w:w="2694" w:type="dxa"/>
            <w:gridSpan w:val="2"/>
            <w:tcBorders>
              <w:top w:val="single" w:sz="4" w:space="0" w:color="auto"/>
              <w:left w:val="single" w:sz="4" w:space="0" w:color="auto"/>
            </w:tcBorders>
          </w:tcPr>
          <w:p w:rsidR="005566D3" w:rsidRDefault="00A4081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566D3" w:rsidRDefault="00A4081E">
            <w:pPr>
              <w:pStyle w:val="CRCoverPage"/>
              <w:numPr>
                <w:ilvl w:val="0"/>
                <w:numId w:val="8"/>
              </w:numPr>
              <w:spacing w:after="0" w:line="259" w:lineRule="auto"/>
            </w:pPr>
            <w:r>
              <w:rPr>
                <w:rFonts w:eastAsiaTheme="minorEastAsia"/>
                <w:lang w:eastAsia="zh-CN"/>
              </w:rPr>
              <w:t>The ciphering function is not applied to SL-SRB0</w:t>
            </w:r>
            <w:r>
              <w:rPr>
                <w:rFonts w:eastAsiaTheme="minorEastAsia" w:hint="eastAsia"/>
                <w:lang w:eastAsia="zh-CN"/>
              </w:rPr>
              <w:t xml:space="preserve"> and </w:t>
            </w:r>
            <w:r>
              <w:rPr>
                <w:rFonts w:eastAsiaTheme="minorEastAsia"/>
                <w:lang w:eastAsia="zh-CN"/>
              </w:rPr>
              <w:t>Direct Security Mode Command message; thus a restriction is necessary to avoid misleading reader that SL-SRB0</w:t>
            </w:r>
            <w:r>
              <w:rPr>
                <w:rFonts w:eastAsiaTheme="minorEastAsia" w:hint="eastAsia"/>
                <w:lang w:eastAsia="zh-CN"/>
              </w:rPr>
              <w:t xml:space="preserve"> and </w:t>
            </w:r>
            <w:r>
              <w:rPr>
                <w:rFonts w:eastAsiaTheme="minorEastAsia"/>
                <w:lang w:eastAsia="zh-CN"/>
              </w:rPr>
              <w:t>Direct Security Mode Command message also enjoy ciphering.</w:t>
            </w:r>
          </w:p>
          <w:p w:rsidR="005566D3" w:rsidRDefault="00A4081E">
            <w:pPr>
              <w:pStyle w:val="CRCoverPage"/>
              <w:numPr>
                <w:ilvl w:val="0"/>
                <w:numId w:val="8"/>
              </w:numPr>
              <w:spacing w:after="0" w:line="259" w:lineRule="auto"/>
            </w:pPr>
            <w:r>
              <w:rPr>
                <w:lang w:eastAsia="zh-CN"/>
              </w:rPr>
              <w:t xml:space="preserve">The </w:t>
            </w:r>
            <w:proofErr w:type="spellStart"/>
            <w:r>
              <w:rPr>
                <w:lang w:eastAsia="zh-CN"/>
              </w:rPr>
              <w:t>sidelink</w:t>
            </w:r>
            <w:proofErr w:type="spellEnd"/>
            <w:r>
              <w:rPr>
                <w:lang w:eastAsia="zh-CN"/>
              </w:rPr>
              <w:t xml:space="preserve"> SRB0 will use the same data PDU format for </w:t>
            </w:r>
            <w:proofErr w:type="spellStart"/>
            <w:r>
              <w:rPr>
                <w:lang w:eastAsia="zh-CN"/>
              </w:rPr>
              <w:t>groupcast</w:t>
            </w:r>
            <w:proofErr w:type="spellEnd"/>
            <w:r>
              <w:rPr>
                <w:lang w:eastAsia="zh-CN"/>
              </w:rPr>
              <w:t xml:space="preserve"> and broadcast ‎but </w:t>
            </w:r>
            <w:proofErr w:type="spellStart"/>
            <w:r>
              <w:rPr>
                <w:lang w:eastAsia="zh-CN"/>
              </w:rPr>
              <w:t>can not</w:t>
            </w:r>
            <w:proofErr w:type="spellEnd"/>
            <w:r>
              <w:rPr>
                <w:lang w:eastAsia="zh-CN"/>
              </w:rPr>
              <w:t xml:space="preserve"> use the data PDU format of </w:t>
            </w:r>
            <w:proofErr w:type="spellStart"/>
            <w:r>
              <w:rPr>
                <w:lang w:eastAsia="zh-CN"/>
              </w:rPr>
              <w:t>sidelink</w:t>
            </w:r>
            <w:proofErr w:type="spellEnd"/>
            <w:r>
              <w:rPr>
                <w:lang w:eastAsia="zh-CN"/>
              </w:rPr>
              <w:t xml:space="preserve"> SRBs for unicast. The current title</w:t>
            </w:r>
            <w:r>
              <w:rPr>
                <w:rFonts w:hint="eastAsia"/>
                <w:lang w:eastAsia="zh-CN"/>
              </w:rPr>
              <w:t xml:space="preserve"> of </w:t>
            </w:r>
            <w:r>
              <w:rPr>
                <w:lang w:eastAsia="zh-CN"/>
              </w:rPr>
              <w:t xml:space="preserve">Section </w:t>
            </w:r>
            <w:r>
              <w:rPr>
                <w:rFonts w:hint="eastAsia"/>
                <w:lang w:eastAsia="zh-CN"/>
              </w:rPr>
              <w:t>6</w:t>
            </w:r>
            <w:r>
              <w:rPr>
                <w:lang w:eastAsia="zh-CN"/>
              </w:rPr>
              <w:t>.</w:t>
            </w:r>
            <w:r>
              <w:rPr>
                <w:rFonts w:hint="eastAsia"/>
                <w:lang w:eastAsia="zh-CN"/>
              </w:rPr>
              <w:t>2</w:t>
            </w:r>
            <w:r>
              <w:rPr>
                <w:lang w:eastAsia="zh-CN"/>
              </w:rPr>
              <w:t>.</w:t>
            </w:r>
            <w:r>
              <w:rPr>
                <w:rFonts w:hint="eastAsia"/>
                <w:lang w:eastAsia="zh-CN"/>
              </w:rPr>
              <w:t xml:space="preserve">2.4 </w:t>
            </w:r>
            <w:r>
              <w:rPr>
                <w:lang w:eastAsia="zh-CN"/>
              </w:rPr>
              <w:t>and figure</w:t>
            </w:r>
            <w:r>
              <w:rPr>
                <w:rFonts w:hint="eastAsia"/>
                <w:lang w:eastAsia="zh-CN"/>
              </w:rPr>
              <w:t xml:space="preserve"> </w:t>
            </w:r>
            <w:r>
              <w:rPr>
                <w:lang w:eastAsia="zh-CN"/>
              </w:rPr>
              <w:t xml:space="preserve">‎6.2.2.4-1‎ does not include the </w:t>
            </w:r>
            <w:proofErr w:type="spellStart"/>
            <w:r>
              <w:rPr>
                <w:lang w:eastAsia="zh-CN"/>
              </w:rPr>
              <w:t>sidelink</w:t>
            </w:r>
            <w:proofErr w:type="spellEnd"/>
            <w:r>
              <w:rPr>
                <w:lang w:eastAsia="zh-CN"/>
              </w:rPr>
              <w:t xml:space="preserve"> SRB0.‎</w:t>
            </w:r>
          </w:p>
        </w:tc>
      </w:tr>
      <w:tr w:rsidR="005566D3">
        <w:tc>
          <w:tcPr>
            <w:tcW w:w="2694" w:type="dxa"/>
            <w:gridSpan w:val="2"/>
            <w:tcBorders>
              <w:left w:val="single" w:sz="4" w:space="0" w:color="auto"/>
            </w:tcBorders>
          </w:tcPr>
          <w:p w:rsidR="005566D3" w:rsidRDefault="005566D3">
            <w:pPr>
              <w:pStyle w:val="CRCoverPage"/>
              <w:spacing w:after="0"/>
              <w:rPr>
                <w:b/>
                <w:i/>
                <w:sz w:val="8"/>
                <w:szCs w:val="8"/>
              </w:rPr>
            </w:pPr>
          </w:p>
        </w:tc>
        <w:tc>
          <w:tcPr>
            <w:tcW w:w="6946" w:type="dxa"/>
            <w:gridSpan w:val="9"/>
            <w:tcBorders>
              <w:right w:val="single" w:sz="4" w:space="0" w:color="auto"/>
            </w:tcBorders>
          </w:tcPr>
          <w:p w:rsidR="005566D3" w:rsidRDefault="005566D3">
            <w:pPr>
              <w:pStyle w:val="CRCoverPage"/>
              <w:spacing w:after="0"/>
              <w:rPr>
                <w:sz w:val="8"/>
                <w:szCs w:val="8"/>
              </w:rPr>
            </w:pPr>
          </w:p>
        </w:tc>
      </w:tr>
      <w:tr w:rsidR="005566D3">
        <w:tc>
          <w:tcPr>
            <w:tcW w:w="2694" w:type="dxa"/>
            <w:gridSpan w:val="2"/>
            <w:tcBorders>
              <w:left w:val="single" w:sz="4" w:space="0" w:color="auto"/>
            </w:tcBorders>
          </w:tcPr>
          <w:p w:rsidR="005566D3" w:rsidRDefault="00A4081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566D3" w:rsidRDefault="00A4081E">
            <w:pPr>
              <w:pStyle w:val="CRCoverPage"/>
              <w:spacing w:after="0"/>
            </w:pPr>
            <w:r>
              <w:t>Change 1) Section 5.8:</w:t>
            </w:r>
          </w:p>
          <w:p w:rsidR="005566D3" w:rsidRDefault="00A4081E">
            <w:pPr>
              <w:pStyle w:val="CRCoverPage"/>
              <w:numPr>
                <w:ilvl w:val="0"/>
                <w:numId w:val="9"/>
              </w:numPr>
              <w:spacing w:after="0" w:line="259" w:lineRule="auto"/>
              <w:rPr>
                <w:lang w:val="en-US"/>
              </w:rPr>
            </w:pPr>
            <w:r>
              <w:rPr>
                <w:rFonts w:hint="eastAsia"/>
                <w:lang w:val="en-US" w:eastAsia="zh-CN"/>
              </w:rPr>
              <w:t>A</w:t>
            </w:r>
            <w:r>
              <w:rPr>
                <w:lang w:val="en-US" w:eastAsia="zh-CN"/>
              </w:rPr>
              <w:t>dd “</w:t>
            </w:r>
            <w:r>
              <w:rPr>
                <w:lang w:eastAsia="zh-CN"/>
              </w:rPr>
              <w:t>(except for SL-SRB0)</w:t>
            </w:r>
            <w:r>
              <w:rPr>
                <w:lang w:val="en-US" w:eastAsia="zh-CN"/>
              </w:rPr>
              <w:t>” behind “</w:t>
            </w:r>
            <w:proofErr w:type="spellStart"/>
            <w:r>
              <w:rPr>
                <w:lang w:val="en-US" w:eastAsia="zh-CN"/>
              </w:rPr>
              <w:t>sidelink</w:t>
            </w:r>
            <w:proofErr w:type="spellEnd"/>
            <w:r>
              <w:rPr>
                <w:lang w:val="en-US" w:eastAsia="zh-CN"/>
              </w:rPr>
              <w:t xml:space="preserve"> SRBs” to exclude the SL-SRB0 from the SL-SRBs able to be ciphered.</w:t>
            </w:r>
          </w:p>
          <w:p w:rsidR="00BB66D4" w:rsidRDefault="00BB66D4" w:rsidP="00BB66D4">
            <w:pPr>
              <w:pStyle w:val="CRCoverPage"/>
              <w:numPr>
                <w:ilvl w:val="0"/>
                <w:numId w:val="9"/>
              </w:numPr>
              <w:spacing w:after="0" w:line="259" w:lineRule="auto"/>
              <w:rPr>
                <w:lang w:val="en-US"/>
              </w:rPr>
            </w:pPr>
            <w:r>
              <w:rPr>
                <w:rFonts w:hint="eastAsia"/>
                <w:lang w:val="en-US" w:eastAsia="zh-CN"/>
              </w:rPr>
              <w:t xml:space="preserve">Add </w:t>
            </w:r>
            <w:r>
              <w:rPr>
                <w:lang w:val="en-US" w:eastAsia="zh-CN"/>
              </w:rPr>
              <w:t>“</w:t>
            </w:r>
            <w:r>
              <w:rPr>
                <w:rFonts w:hint="eastAsia"/>
                <w:lang w:val="en-US" w:eastAsia="zh-CN"/>
              </w:rPr>
              <w:t>(</w:t>
            </w:r>
            <w:r w:rsidRPr="00BB66D4">
              <w:rPr>
                <w:lang w:val="en-US" w:eastAsia="zh-CN"/>
              </w:rPr>
              <w:t>except for carrying Direct Security Mode Command message ‎ as specified in TS 33.536 [14</w:t>
            </w:r>
            <w:proofErr w:type="gramStart"/>
            <w:r w:rsidRPr="00BB66D4">
              <w:rPr>
                <w:lang w:val="en-US" w:eastAsia="zh-CN"/>
              </w:rPr>
              <w:t>]‎</w:t>
            </w:r>
            <w:proofErr w:type="gramEnd"/>
            <w:r>
              <w:rPr>
                <w:rFonts w:hint="eastAsia"/>
                <w:lang w:val="en-US" w:eastAsia="zh-CN"/>
              </w:rPr>
              <w:t>)</w:t>
            </w:r>
            <w:r>
              <w:rPr>
                <w:lang w:val="en-US" w:eastAsia="zh-CN"/>
              </w:rPr>
              <w:t>”</w:t>
            </w:r>
            <w:r>
              <w:rPr>
                <w:rFonts w:hint="eastAsia"/>
                <w:lang w:val="en-US" w:eastAsia="zh-CN"/>
              </w:rPr>
              <w:t xml:space="preserve"> behind </w:t>
            </w:r>
            <w:r>
              <w:rPr>
                <w:lang w:val="en-US" w:eastAsia="zh-CN"/>
              </w:rPr>
              <w:t>“</w:t>
            </w:r>
            <w:r w:rsidRPr="00BB66D4">
              <w:rPr>
                <w:lang w:val="en-US" w:eastAsia="zh-CN"/>
              </w:rPr>
              <w:t>all PDCP Data PDUs‎</w:t>
            </w:r>
            <w:r>
              <w:rPr>
                <w:lang w:val="en-US" w:eastAsia="zh-CN"/>
              </w:rPr>
              <w:t>”</w:t>
            </w:r>
            <w:r>
              <w:rPr>
                <w:rFonts w:hint="eastAsia"/>
                <w:lang w:val="en-US" w:eastAsia="zh-CN"/>
              </w:rPr>
              <w:t xml:space="preserve"> to exclude</w:t>
            </w:r>
            <w:r w:rsidRPr="00BB66D4">
              <w:rPr>
                <w:lang w:val="en-US" w:eastAsia="zh-CN"/>
              </w:rPr>
              <w:t xml:space="preserve"> Direct Security Mode Command message</w:t>
            </w:r>
            <w:r>
              <w:rPr>
                <w:rFonts w:hint="eastAsia"/>
                <w:lang w:val="en-US" w:eastAsia="zh-CN"/>
              </w:rPr>
              <w:t xml:space="preserve"> from  </w:t>
            </w:r>
            <w:r w:rsidRPr="00BB66D4">
              <w:rPr>
                <w:lang w:val="en-US" w:eastAsia="zh-CN"/>
              </w:rPr>
              <w:t>PDCP Data PDUs</w:t>
            </w:r>
            <w:r>
              <w:rPr>
                <w:lang w:val="en-US" w:eastAsia="zh-CN"/>
              </w:rPr>
              <w:t xml:space="preserve"> able to be ciphered.</w:t>
            </w:r>
          </w:p>
          <w:p w:rsidR="005566D3" w:rsidRDefault="00A4081E">
            <w:pPr>
              <w:pStyle w:val="CRCoverPage"/>
              <w:spacing w:after="0"/>
            </w:pPr>
            <w:r>
              <w:t xml:space="preserve">Change </w:t>
            </w:r>
            <w:r w:rsidR="00BB66D4">
              <w:rPr>
                <w:rFonts w:hint="eastAsia"/>
                <w:lang w:eastAsia="zh-CN"/>
              </w:rPr>
              <w:t>2</w:t>
            </w:r>
            <w:r>
              <w:t xml:space="preserve">) Section </w:t>
            </w:r>
            <w:r>
              <w:rPr>
                <w:rFonts w:hint="eastAsia"/>
                <w:lang w:eastAsia="zh-CN"/>
              </w:rPr>
              <w:t>6</w:t>
            </w:r>
            <w:r>
              <w:rPr>
                <w:lang w:eastAsia="zh-CN"/>
              </w:rPr>
              <w:t>.</w:t>
            </w:r>
            <w:r>
              <w:rPr>
                <w:rFonts w:hint="eastAsia"/>
                <w:lang w:eastAsia="zh-CN"/>
              </w:rPr>
              <w:t>2</w:t>
            </w:r>
            <w:r>
              <w:rPr>
                <w:lang w:eastAsia="zh-CN"/>
              </w:rPr>
              <w:t>.</w:t>
            </w:r>
            <w:r>
              <w:rPr>
                <w:rFonts w:hint="eastAsia"/>
                <w:lang w:eastAsia="zh-CN"/>
              </w:rPr>
              <w:t>2.4</w:t>
            </w:r>
            <w:r>
              <w:t>:</w:t>
            </w:r>
          </w:p>
          <w:p w:rsidR="005566D3" w:rsidRPr="009206B4" w:rsidRDefault="00A4081E">
            <w:pPr>
              <w:pStyle w:val="CRCoverPage"/>
              <w:numPr>
                <w:ilvl w:val="0"/>
                <w:numId w:val="9"/>
              </w:numPr>
              <w:spacing w:after="0" w:line="259" w:lineRule="auto"/>
              <w:rPr>
                <w:lang w:val="en-US"/>
              </w:rPr>
            </w:pPr>
            <w:r>
              <w:rPr>
                <w:rFonts w:hint="eastAsia"/>
                <w:lang w:val="en-US" w:eastAsia="zh-CN"/>
              </w:rPr>
              <w:t>A</w:t>
            </w:r>
            <w:r>
              <w:rPr>
                <w:lang w:val="en-US" w:eastAsia="zh-CN"/>
              </w:rPr>
              <w:t>dd “</w:t>
            </w:r>
            <w:r>
              <w:t xml:space="preserve">and for the </w:t>
            </w:r>
            <w:proofErr w:type="spellStart"/>
            <w:r>
              <w:t>sidelink</w:t>
            </w:r>
            <w:proofErr w:type="spellEnd"/>
            <w:r>
              <w:t xml:space="preserve"> SRB0‎</w:t>
            </w:r>
            <w:r>
              <w:rPr>
                <w:lang w:val="en-US" w:eastAsia="zh-CN"/>
              </w:rPr>
              <w:t>”</w:t>
            </w:r>
            <w:r w:rsidR="00524998">
              <w:rPr>
                <w:rFonts w:hint="eastAsia"/>
                <w:lang w:val="en-US" w:eastAsia="zh-CN"/>
              </w:rPr>
              <w:t xml:space="preserve"> and change SLRB into </w:t>
            </w:r>
            <w:r w:rsidR="00524998">
              <w:rPr>
                <w:lang w:val="en-US" w:eastAsia="zh-CN"/>
              </w:rPr>
              <w:t>“</w:t>
            </w:r>
            <w:proofErr w:type="spellStart"/>
            <w:r w:rsidR="00524998">
              <w:rPr>
                <w:rFonts w:hint="eastAsia"/>
                <w:lang w:val="en-US" w:eastAsia="zh-CN"/>
              </w:rPr>
              <w:t>sidelink</w:t>
            </w:r>
            <w:proofErr w:type="spellEnd"/>
            <w:r w:rsidR="00524998">
              <w:rPr>
                <w:rFonts w:hint="eastAsia"/>
                <w:lang w:val="en-US" w:eastAsia="zh-CN"/>
              </w:rPr>
              <w:t xml:space="preserve"> DRBs</w:t>
            </w:r>
            <w:r w:rsidR="00524998">
              <w:rPr>
                <w:lang w:val="en-US" w:eastAsia="zh-CN"/>
              </w:rPr>
              <w:t>”</w:t>
            </w:r>
            <w:r>
              <w:rPr>
                <w:rFonts w:hint="eastAsia"/>
                <w:lang w:val="en-US" w:eastAsia="zh-CN"/>
              </w:rPr>
              <w:t xml:space="preserve"> in the </w:t>
            </w:r>
            <w:r>
              <w:t xml:space="preserve">title ‎of Section </w:t>
            </w:r>
            <w:r>
              <w:rPr>
                <w:rFonts w:hint="eastAsia"/>
                <w:lang w:eastAsia="zh-CN"/>
              </w:rPr>
              <w:t>6</w:t>
            </w:r>
            <w:r>
              <w:rPr>
                <w:lang w:eastAsia="zh-CN"/>
              </w:rPr>
              <w:t>.</w:t>
            </w:r>
            <w:r>
              <w:rPr>
                <w:rFonts w:hint="eastAsia"/>
                <w:lang w:eastAsia="zh-CN"/>
              </w:rPr>
              <w:t>2</w:t>
            </w:r>
            <w:r>
              <w:rPr>
                <w:lang w:eastAsia="zh-CN"/>
              </w:rPr>
              <w:t>.</w:t>
            </w:r>
            <w:r>
              <w:rPr>
                <w:rFonts w:hint="eastAsia"/>
                <w:lang w:eastAsia="zh-CN"/>
              </w:rPr>
              <w:t xml:space="preserve">2.4 </w:t>
            </w:r>
            <w:r>
              <w:t>and figure</w:t>
            </w:r>
            <w:r>
              <w:rPr>
                <w:rFonts w:hint="eastAsia"/>
                <w:lang w:eastAsia="zh-CN"/>
              </w:rPr>
              <w:t xml:space="preserve"> </w:t>
            </w:r>
            <w:r>
              <w:rPr>
                <w:lang w:eastAsia="zh-CN"/>
              </w:rPr>
              <w:t>‎6.2.2.4-1‎</w:t>
            </w:r>
            <w:r>
              <w:rPr>
                <w:rFonts w:hint="eastAsia"/>
                <w:lang w:eastAsia="zh-CN"/>
              </w:rPr>
              <w:t>.</w:t>
            </w:r>
          </w:p>
          <w:p w:rsidR="009206B4" w:rsidRDefault="009206B4" w:rsidP="009206B4">
            <w:pPr>
              <w:pStyle w:val="CRCoverPage"/>
              <w:spacing w:after="0" w:line="259" w:lineRule="auto"/>
              <w:rPr>
                <w:lang w:eastAsia="zh-CN"/>
              </w:rPr>
            </w:pPr>
            <w:r>
              <w:rPr>
                <w:rFonts w:hint="eastAsia"/>
                <w:lang w:eastAsia="zh-CN"/>
              </w:rPr>
              <w:t>Change 3) Section 5.8 and 5.9:</w:t>
            </w:r>
          </w:p>
          <w:p w:rsidR="009206B4" w:rsidRDefault="007B60FC" w:rsidP="007B60FC">
            <w:pPr>
              <w:pStyle w:val="CRCoverPage"/>
              <w:numPr>
                <w:ilvl w:val="0"/>
                <w:numId w:val="9"/>
              </w:numPr>
              <w:spacing w:after="0" w:line="259" w:lineRule="auto"/>
              <w:rPr>
                <w:lang w:val="en-US"/>
              </w:rPr>
            </w:pPr>
            <w:r>
              <w:rPr>
                <w:lang w:val="en-US" w:eastAsia="zh-CN"/>
              </w:rPr>
              <w:t>Miscellaneous correction</w:t>
            </w:r>
            <w:r>
              <w:rPr>
                <w:rFonts w:hint="eastAsia"/>
                <w:lang w:val="en-US" w:eastAsia="zh-CN"/>
              </w:rPr>
              <w:t xml:space="preserve">: Add </w:t>
            </w:r>
            <w:r>
              <w:rPr>
                <w:lang w:val="en-US" w:eastAsia="zh-CN"/>
              </w:rPr>
              <w:t>“</w:t>
            </w:r>
            <w:r w:rsidRPr="007B60FC">
              <w:rPr>
                <w:lang w:val="en-US" w:eastAsia="zh-CN"/>
              </w:rPr>
              <w:t>as specified in</w:t>
            </w:r>
            <w:r>
              <w:rPr>
                <w:lang w:val="en-US" w:eastAsia="zh-CN"/>
              </w:rPr>
              <w:t>”</w:t>
            </w:r>
            <w:r>
              <w:rPr>
                <w:rFonts w:hint="eastAsia"/>
                <w:lang w:val="en-US" w:eastAsia="zh-CN"/>
              </w:rPr>
              <w:t xml:space="preserve"> before </w:t>
            </w:r>
            <w:r>
              <w:rPr>
                <w:lang w:val="en-US" w:eastAsia="zh-CN"/>
              </w:rPr>
              <w:t>“</w:t>
            </w:r>
            <w:r w:rsidRPr="007B60FC">
              <w:rPr>
                <w:lang w:val="en-US" w:eastAsia="zh-CN"/>
              </w:rPr>
              <w:t>TS 38.331 [3]</w:t>
            </w:r>
            <w:r>
              <w:rPr>
                <w:lang w:val="en-US" w:eastAsia="zh-CN"/>
              </w:rPr>
              <w:t>”</w:t>
            </w:r>
            <w:r>
              <w:rPr>
                <w:rFonts w:hint="eastAsia"/>
                <w:lang w:val="en-US" w:eastAsia="zh-CN"/>
              </w:rPr>
              <w:t>.</w:t>
            </w:r>
          </w:p>
          <w:p w:rsidR="005566D3" w:rsidRDefault="005566D3">
            <w:pPr>
              <w:pStyle w:val="CRCoverPage"/>
              <w:spacing w:after="0" w:line="259" w:lineRule="auto"/>
              <w:rPr>
                <w:lang w:val="en-US" w:eastAsia="zh-CN"/>
              </w:rPr>
            </w:pPr>
          </w:p>
          <w:p w:rsidR="005566D3" w:rsidRDefault="00A4081E">
            <w:pPr>
              <w:pStyle w:val="CRCoverPage"/>
              <w:spacing w:before="20" w:after="180"/>
              <w:ind w:left="100"/>
              <w:rPr>
                <w:b/>
                <w:sz w:val="22"/>
              </w:rPr>
            </w:pPr>
            <w:r>
              <w:rPr>
                <w:b/>
                <w:sz w:val="22"/>
              </w:rPr>
              <w:t>Impact analysis</w:t>
            </w:r>
          </w:p>
          <w:p w:rsidR="005566D3" w:rsidRDefault="00A4081E">
            <w:pPr>
              <w:pStyle w:val="CRCoverPage"/>
              <w:spacing w:before="20" w:after="180"/>
              <w:ind w:left="100"/>
              <w:rPr>
                <w:b/>
              </w:rPr>
            </w:pPr>
            <w:r>
              <w:rPr>
                <w:b/>
                <w:u w:val="single"/>
              </w:rPr>
              <w:t>Impacted functionality</w:t>
            </w:r>
          </w:p>
          <w:p w:rsidR="005566D3" w:rsidRDefault="00A4081E">
            <w:pPr>
              <w:ind w:left="100"/>
              <w:rPr>
                <w:rFonts w:ascii="Arial" w:eastAsiaTheme="minorEastAsia" w:hAnsi="Arial" w:cs="Times New Roman"/>
                <w:lang w:eastAsia="zh-CN"/>
              </w:rPr>
            </w:pPr>
            <w:proofErr w:type="spellStart"/>
            <w:r>
              <w:rPr>
                <w:rFonts w:ascii="Arial" w:eastAsiaTheme="minorEastAsia" w:hAnsi="Arial" w:cs="Times New Roman"/>
                <w:lang w:eastAsia="zh-CN"/>
              </w:rPr>
              <w:t>Sidelink</w:t>
            </w:r>
            <w:proofErr w:type="spellEnd"/>
            <w:r>
              <w:rPr>
                <w:rFonts w:ascii="Arial" w:eastAsiaTheme="minorEastAsia" w:hAnsi="Arial" w:cs="Times New Roman"/>
                <w:lang w:eastAsia="zh-CN"/>
              </w:rPr>
              <w:t xml:space="preserve"> ciphering and integrity protection</w:t>
            </w:r>
          </w:p>
          <w:p w:rsidR="005566D3" w:rsidRDefault="00A4081E">
            <w:pPr>
              <w:pStyle w:val="CRCoverPage"/>
              <w:spacing w:before="20" w:after="180"/>
              <w:ind w:left="100"/>
              <w:rPr>
                <w:b/>
              </w:rPr>
            </w:pPr>
            <w:r>
              <w:rPr>
                <w:b/>
                <w:u w:val="single"/>
              </w:rPr>
              <w:t>Inter-operability</w:t>
            </w:r>
            <w:r>
              <w:rPr>
                <w:b/>
              </w:rPr>
              <w:t xml:space="preserve">: </w:t>
            </w:r>
          </w:p>
          <w:p w:rsidR="005566D3" w:rsidRDefault="00A4081E">
            <w:pPr>
              <w:ind w:left="100"/>
              <w:rPr>
                <w:rFonts w:ascii="Arial" w:eastAsiaTheme="minorEastAsia" w:hAnsi="Arial" w:cs="Times New Roman"/>
                <w:lang w:eastAsia="zh-CN"/>
              </w:rPr>
            </w:pPr>
            <w:r>
              <w:rPr>
                <w:rFonts w:ascii="Arial" w:eastAsiaTheme="minorEastAsia" w:hAnsi="Arial" w:cs="Times New Roman"/>
                <w:lang w:eastAsia="zh-CN"/>
              </w:rPr>
              <w:t xml:space="preserve">If the UE implements the change but the </w:t>
            </w:r>
            <w:r>
              <w:rPr>
                <w:rFonts w:ascii="Arial" w:eastAsiaTheme="minorEastAsia" w:hAnsi="Arial" w:cs="Times New Roman" w:hint="eastAsia"/>
                <w:lang w:eastAsia="zh-CN"/>
              </w:rPr>
              <w:t>NW</w:t>
            </w:r>
            <w:r>
              <w:rPr>
                <w:rFonts w:ascii="Arial" w:eastAsiaTheme="minorEastAsia" w:hAnsi="Arial" w:cs="Times New Roman"/>
                <w:lang w:eastAsia="zh-CN"/>
              </w:rPr>
              <w:t xml:space="preserve"> does not, or vice-versa, there </w:t>
            </w:r>
            <w:r>
              <w:rPr>
                <w:rFonts w:ascii="Arial" w:eastAsiaTheme="minorEastAsia" w:hAnsi="Arial" w:cs="Times New Roman"/>
                <w:lang w:eastAsia="zh-CN"/>
              </w:rPr>
              <w:lastRenderedPageBreak/>
              <w:t xml:space="preserve">is no inter-operability issue, as the security related configurations/operations are completely carried out over PC5 between </w:t>
            </w:r>
            <w:r>
              <w:rPr>
                <w:rFonts w:ascii="Arial" w:eastAsiaTheme="minorEastAsia" w:hAnsi="Arial" w:cs="Times New Roman" w:hint="eastAsia"/>
                <w:lang w:eastAsia="zh-CN"/>
              </w:rPr>
              <w:t>t</w:t>
            </w:r>
            <w:r>
              <w:rPr>
                <w:rFonts w:ascii="Arial" w:eastAsiaTheme="minorEastAsia" w:hAnsi="Arial" w:cs="Times New Roman"/>
                <w:lang w:eastAsia="zh-CN"/>
              </w:rPr>
              <w:t>he two UEs and have nothing to do with RAN.</w:t>
            </w:r>
          </w:p>
          <w:p w:rsidR="005566D3" w:rsidRDefault="00A4081E">
            <w:pPr>
              <w:ind w:left="100"/>
              <w:rPr>
                <w:lang w:val="en-US"/>
              </w:rPr>
            </w:pPr>
            <w:r>
              <w:rPr>
                <w:rFonts w:ascii="Arial" w:eastAsiaTheme="minorEastAsia" w:hAnsi="Arial" w:cs="Times New Roman"/>
                <w:lang w:eastAsia="zh-CN"/>
              </w:rPr>
              <w:t xml:space="preserve">If the UE implements the change but the other UE does not, there is no inter-operability issue, as security </w:t>
            </w:r>
            <w:proofErr w:type="spellStart"/>
            <w:r>
              <w:rPr>
                <w:rFonts w:ascii="Arial" w:eastAsiaTheme="minorEastAsia" w:hAnsi="Arial" w:cs="Times New Roman"/>
                <w:lang w:eastAsia="zh-CN"/>
              </w:rPr>
              <w:t>functionalites</w:t>
            </w:r>
            <w:proofErr w:type="spellEnd"/>
            <w:r>
              <w:rPr>
                <w:rFonts w:ascii="Arial" w:eastAsiaTheme="minorEastAsia" w:hAnsi="Arial" w:cs="Times New Roman"/>
                <w:lang w:eastAsia="zh-CN"/>
              </w:rPr>
              <w:t xml:space="preserve"> and parameters used in PDCP are all determined by the upper layers with PDCP only referring to </w:t>
            </w:r>
            <w:proofErr w:type="spellStart"/>
            <w:r>
              <w:rPr>
                <w:rFonts w:ascii="Arial" w:eastAsiaTheme="minorEastAsia" w:hAnsi="Arial" w:cs="Times New Roman"/>
                <w:lang w:eastAsia="zh-CN"/>
              </w:rPr>
              <w:t>corrsponding</w:t>
            </w:r>
            <w:proofErr w:type="spellEnd"/>
            <w:r>
              <w:rPr>
                <w:rFonts w:ascii="Arial" w:eastAsiaTheme="minorEastAsia" w:hAnsi="Arial" w:cs="Times New Roman"/>
                <w:lang w:eastAsia="zh-CN"/>
              </w:rPr>
              <w:t xml:space="preserve"> operations in</w:t>
            </w:r>
            <w:r w:rsidR="00752288">
              <w:rPr>
                <w:rFonts w:ascii="Arial" w:eastAsiaTheme="minorEastAsia" w:hAnsi="Arial" w:cs="Times New Roman" w:hint="eastAsia"/>
                <w:lang w:eastAsia="zh-CN"/>
              </w:rPr>
              <w:t xml:space="preserve"> </w:t>
            </w:r>
            <w:bookmarkStart w:id="1" w:name="_GoBack"/>
            <w:bookmarkEnd w:id="1"/>
            <w:r>
              <w:rPr>
                <w:rFonts w:ascii="Arial" w:eastAsiaTheme="minorEastAsia" w:hAnsi="Arial" w:cs="Times New Roman"/>
                <w:lang w:eastAsia="zh-CN"/>
              </w:rPr>
              <w:t xml:space="preserve">SA3 Specs. </w:t>
            </w:r>
          </w:p>
        </w:tc>
      </w:tr>
      <w:tr w:rsidR="005566D3">
        <w:tc>
          <w:tcPr>
            <w:tcW w:w="2694" w:type="dxa"/>
            <w:gridSpan w:val="2"/>
            <w:tcBorders>
              <w:left w:val="single" w:sz="4" w:space="0" w:color="auto"/>
            </w:tcBorders>
          </w:tcPr>
          <w:p w:rsidR="005566D3" w:rsidRDefault="005566D3">
            <w:pPr>
              <w:pStyle w:val="CRCoverPage"/>
              <w:spacing w:after="0"/>
              <w:rPr>
                <w:b/>
                <w:i/>
                <w:sz w:val="8"/>
                <w:szCs w:val="8"/>
              </w:rPr>
            </w:pPr>
          </w:p>
        </w:tc>
        <w:tc>
          <w:tcPr>
            <w:tcW w:w="6946" w:type="dxa"/>
            <w:gridSpan w:val="9"/>
            <w:tcBorders>
              <w:right w:val="single" w:sz="4" w:space="0" w:color="auto"/>
            </w:tcBorders>
          </w:tcPr>
          <w:p w:rsidR="005566D3" w:rsidRDefault="005566D3">
            <w:pPr>
              <w:pStyle w:val="CRCoverPage"/>
              <w:spacing w:after="0"/>
              <w:rPr>
                <w:sz w:val="8"/>
                <w:szCs w:val="8"/>
              </w:rPr>
            </w:pPr>
          </w:p>
        </w:tc>
      </w:tr>
      <w:tr w:rsidR="005566D3">
        <w:tc>
          <w:tcPr>
            <w:tcW w:w="2694" w:type="dxa"/>
            <w:gridSpan w:val="2"/>
            <w:tcBorders>
              <w:left w:val="single" w:sz="4" w:space="0" w:color="auto"/>
              <w:bottom w:val="single" w:sz="4" w:space="0" w:color="auto"/>
            </w:tcBorders>
          </w:tcPr>
          <w:p w:rsidR="005566D3" w:rsidRDefault="00A4081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566D3" w:rsidRDefault="00A4081E">
            <w:pPr>
              <w:pStyle w:val="CRCoverPage"/>
              <w:spacing w:after="0"/>
              <w:rPr>
                <w:lang w:eastAsia="zh-CN"/>
              </w:rPr>
            </w:pPr>
            <w:r>
              <w:rPr>
                <w:rFonts w:cs="Arial"/>
                <w:lang w:eastAsia="zh-CN"/>
              </w:rPr>
              <w:t xml:space="preserve">There are some incorrect descriptions in the PDCP specification on the security aspects for NR </w:t>
            </w:r>
            <w:proofErr w:type="spellStart"/>
            <w:r>
              <w:rPr>
                <w:rFonts w:cs="Arial"/>
                <w:lang w:eastAsia="zh-CN"/>
              </w:rPr>
              <w:t>sidelink</w:t>
            </w:r>
            <w:proofErr w:type="spellEnd"/>
            <w:r>
              <w:rPr>
                <w:rFonts w:cs="Arial"/>
                <w:lang w:eastAsia="zh-CN"/>
              </w:rPr>
              <w:t xml:space="preserve"> communication</w:t>
            </w:r>
            <w:r>
              <w:t>.</w:t>
            </w:r>
            <w:r>
              <w:rPr>
                <w:rFonts w:hint="eastAsia"/>
                <w:lang w:eastAsia="zh-CN"/>
              </w:rPr>
              <w:t xml:space="preserve"> </w:t>
            </w:r>
            <w:r>
              <w:rPr>
                <w:lang w:eastAsia="zh-CN"/>
              </w:rPr>
              <w:t xml:space="preserve">And </w:t>
            </w:r>
            <w:r>
              <w:rPr>
                <w:rFonts w:hint="eastAsia"/>
                <w:lang w:eastAsia="zh-CN"/>
              </w:rPr>
              <w:t>i</w:t>
            </w:r>
            <w:r>
              <w:rPr>
                <w:lang w:eastAsia="zh-CN"/>
              </w:rPr>
              <w:t xml:space="preserve">t is misleading or not easy to find the data PDU format for the </w:t>
            </w:r>
            <w:proofErr w:type="spellStart"/>
            <w:r>
              <w:rPr>
                <w:lang w:eastAsia="zh-CN"/>
              </w:rPr>
              <w:t>sidelink</w:t>
            </w:r>
            <w:proofErr w:type="spellEnd"/>
            <w:r>
              <w:rPr>
                <w:lang w:eastAsia="zh-CN"/>
              </w:rPr>
              <w:t xml:space="preserve"> SRB0.‎</w:t>
            </w:r>
          </w:p>
        </w:tc>
      </w:tr>
      <w:tr w:rsidR="005566D3">
        <w:tc>
          <w:tcPr>
            <w:tcW w:w="2694" w:type="dxa"/>
            <w:gridSpan w:val="2"/>
          </w:tcPr>
          <w:p w:rsidR="005566D3" w:rsidRDefault="005566D3">
            <w:pPr>
              <w:pStyle w:val="CRCoverPage"/>
              <w:spacing w:after="0"/>
              <w:rPr>
                <w:b/>
                <w:i/>
                <w:sz w:val="8"/>
                <w:szCs w:val="8"/>
              </w:rPr>
            </w:pPr>
          </w:p>
        </w:tc>
        <w:tc>
          <w:tcPr>
            <w:tcW w:w="6946" w:type="dxa"/>
            <w:gridSpan w:val="9"/>
          </w:tcPr>
          <w:p w:rsidR="005566D3" w:rsidRDefault="005566D3">
            <w:pPr>
              <w:pStyle w:val="CRCoverPage"/>
              <w:spacing w:after="0"/>
              <w:rPr>
                <w:sz w:val="8"/>
                <w:szCs w:val="8"/>
              </w:rPr>
            </w:pPr>
          </w:p>
        </w:tc>
      </w:tr>
      <w:tr w:rsidR="005566D3">
        <w:tc>
          <w:tcPr>
            <w:tcW w:w="2694" w:type="dxa"/>
            <w:gridSpan w:val="2"/>
            <w:tcBorders>
              <w:top w:val="single" w:sz="4" w:space="0" w:color="auto"/>
              <w:left w:val="single" w:sz="4" w:space="0" w:color="auto"/>
            </w:tcBorders>
          </w:tcPr>
          <w:p w:rsidR="005566D3" w:rsidRDefault="00A4081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566D3" w:rsidRDefault="00A4081E">
            <w:pPr>
              <w:pStyle w:val="CRCoverPage"/>
              <w:spacing w:after="0"/>
              <w:ind w:left="100"/>
              <w:rPr>
                <w:lang w:eastAsia="zh-CN"/>
              </w:rPr>
            </w:pPr>
            <w:r>
              <w:rPr>
                <w:lang w:val="en-US" w:eastAsia="zh-CN"/>
              </w:rPr>
              <w:t xml:space="preserve">5.8, </w:t>
            </w:r>
            <w:r>
              <w:t>5.9</w:t>
            </w:r>
            <w:r>
              <w:rPr>
                <w:rFonts w:hint="eastAsia"/>
                <w:lang w:eastAsia="zh-CN"/>
              </w:rPr>
              <w:t xml:space="preserve">, </w:t>
            </w:r>
            <w:r>
              <w:rPr>
                <w:lang w:eastAsia="zh-CN"/>
              </w:rPr>
              <w:t>‎6.2.2.4‎</w:t>
            </w:r>
          </w:p>
        </w:tc>
      </w:tr>
      <w:tr w:rsidR="005566D3">
        <w:tc>
          <w:tcPr>
            <w:tcW w:w="2694" w:type="dxa"/>
            <w:gridSpan w:val="2"/>
            <w:tcBorders>
              <w:left w:val="single" w:sz="4" w:space="0" w:color="auto"/>
            </w:tcBorders>
          </w:tcPr>
          <w:p w:rsidR="005566D3" w:rsidRDefault="005566D3">
            <w:pPr>
              <w:pStyle w:val="CRCoverPage"/>
              <w:spacing w:after="0"/>
              <w:rPr>
                <w:b/>
                <w:i/>
                <w:sz w:val="8"/>
                <w:szCs w:val="8"/>
              </w:rPr>
            </w:pPr>
          </w:p>
        </w:tc>
        <w:tc>
          <w:tcPr>
            <w:tcW w:w="6946" w:type="dxa"/>
            <w:gridSpan w:val="9"/>
            <w:tcBorders>
              <w:right w:val="single" w:sz="4" w:space="0" w:color="auto"/>
            </w:tcBorders>
          </w:tcPr>
          <w:p w:rsidR="005566D3" w:rsidRDefault="005566D3">
            <w:pPr>
              <w:pStyle w:val="CRCoverPage"/>
              <w:spacing w:after="0"/>
              <w:rPr>
                <w:sz w:val="8"/>
                <w:szCs w:val="8"/>
              </w:rPr>
            </w:pPr>
          </w:p>
        </w:tc>
      </w:tr>
      <w:tr w:rsidR="005566D3">
        <w:tc>
          <w:tcPr>
            <w:tcW w:w="2694" w:type="dxa"/>
            <w:gridSpan w:val="2"/>
            <w:tcBorders>
              <w:left w:val="single" w:sz="4" w:space="0" w:color="auto"/>
            </w:tcBorders>
          </w:tcPr>
          <w:p w:rsidR="005566D3" w:rsidRDefault="005566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566D3" w:rsidRDefault="00A408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66D3" w:rsidRDefault="00A4081E">
            <w:pPr>
              <w:pStyle w:val="CRCoverPage"/>
              <w:spacing w:after="0"/>
              <w:jc w:val="center"/>
              <w:rPr>
                <w:b/>
                <w:caps/>
              </w:rPr>
            </w:pPr>
            <w:r>
              <w:rPr>
                <w:b/>
                <w:caps/>
              </w:rPr>
              <w:t>N</w:t>
            </w:r>
          </w:p>
        </w:tc>
        <w:tc>
          <w:tcPr>
            <w:tcW w:w="2977" w:type="dxa"/>
            <w:gridSpan w:val="4"/>
          </w:tcPr>
          <w:p w:rsidR="005566D3" w:rsidRDefault="005566D3">
            <w:pPr>
              <w:pStyle w:val="CRCoverPage"/>
              <w:tabs>
                <w:tab w:val="right" w:pos="2893"/>
              </w:tabs>
              <w:spacing w:after="0"/>
            </w:pPr>
          </w:p>
        </w:tc>
        <w:tc>
          <w:tcPr>
            <w:tcW w:w="3401" w:type="dxa"/>
            <w:gridSpan w:val="3"/>
            <w:tcBorders>
              <w:right w:val="single" w:sz="4" w:space="0" w:color="auto"/>
            </w:tcBorders>
            <w:shd w:val="clear" w:color="FFFF00" w:fill="auto"/>
          </w:tcPr>
          <w:p w:rsidR="005566D3" w:rsidRDefault="005566D3">
            <w:pPr>
              <w:pStyle w:val="CRCoverPage"/>
              <w:spacing w:after="0"/>
              <w:ind w:left="99"/>
            </w:pPr>
          </w:p>
        </w:tc>
      </w:tr>
      <w:tr w:rsidR="005566D3">
        <w:tc>
          <w:tcPr>
            <w:tcW w:w="2694" w:type="dxa"/>
            <w:gridSpan w:val="2"/>
            <w:tcBorders>
              <w:left w:val="single" w:sz="4" w:space="0" w:color="auto"/>
            </w:tcBorders>
          </w:tcPr>
          <w:p w:rsidR="005566D3" w:rsidRDefault="00A4081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566D3" w:rsidRDefault="005566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66D3" w:rsidRDefault="00A4081E">
            <w:pPr>
              <w:pStyle w:val="CRCoverPage"/>
              <w:spacing w:after="0"/>
              <w:jc w:val="center"/>
              <w:rPr>
                <w:b/>
                <w:caps/>
              </w:rPr>
            </w:pPr>
            <w:r>
              <w:rPr>
                <w:b/>
                <w:caps/>
              </w:rPr>
              <w:t>x</w:t>
            </w:r>
          </w:p>
        </w:tc>
        <w:tc>
          <w:tcPr>
            <w:tcW w:w="2977" w:type="dxa"/>
            <w:gridSpan w:val="4"/>
          </w:tcPr>
          <w:p w:rsidR="005566D3" w:rsidRDefault="00A408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566D3" w:rsidRDefault="00A4081E">
            <w:pPr>
              <w:pStyle w:val="CRCoverPage"/>
              <w:spacing w:after="0"/>
              <w:ind w:left="99"/>
            </w:pPr>
            <w:r>
              <w:t xml:space="preserve">TS/TR ... CR ... </w:t>
            </w:r>
          </w:p>
        </w:tc>
      </w:tr>
      <w:tr w:rsidR="005566D3">
        <w:tc>
          <w:tcPr>
            <w:tcW w:w="2694" w:type="dxa"/>
            <w:gridSpan w:val="2"/>
            <w:tcBorders>
              <w:left w:val="single" w:sz="4" w:space="0" w:color="auto"/>
            </w:tcBorders>
          </w:tcPr>
          <w:p w:rsidR="005566D3" w:rsidRDefault="00A4081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566D3" w:rsidRDefault="005566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66D3" w:rsidRDefault="00A4081E">
            <w:pPr>
              <w:pStyle w:val="CRCoverPage"/>
              <w:spacing w:after="0"/>
              <w:jc w:val="center"/>
              <w:rPr>
                <w:b/>
                <w:caps/>
              </w:rPr>
            </w:pPr>
            <w:r>
              <w:rPr>
                <w:b/>
                <w:caps/>
              </w:rPr>
              <w:t>x</w:t>
            </w:r>
          </w:p>
        </w:tc>
        <w:tc>
          <w:tcPr>
            <w:tcW w:w="2977" w:type="dxa"/>
            <w:gridSpan w:val="4"/>
          </w:tcPr>
          <w:p w:rsidR="005566D3" w:rsidRDefault="00A4081E">
            <w:pPr>
              <w:pStyle w:val="CRCoverPage"/>
              <w:spacing w:after="0"/>
            </w:pPr>
            <w:r>
              <w:t xml:space="preserve"> Test specifications</w:t>
            </w:r>
          </w:p>
        </w:tc>
        <w:tc>
          <w:tcPr>
            <w:tcW w:w="3401" w:type="dxa"/>
            <w:gridSpan w:val="3"/>
            <w:tcBorders>
              <w:right w:val="single" w:sz="4" w:space="0" w:color="auto"/>
            </w:tcBorders>
            <w:shd w:val="pct30" w:color="FFFF00" w:fill="auto"/>
          </w:tcPr>
          <w:p w:rsidR="005566D3" w:rsidRDefault="00A4081E">
            <w:pPr>
              <w:pStyle w:val="CRCoverPage"/>
              <w:spacing w:after="0"/>
              <w:ind w:left="99"/>
            </w:pPr>
            <w:r>
              <w:t xml:space="preserve">TS/TR ... CR ... </w:t>
            </w:r>
          </w:p>
        </w:tc>
      </w:tr>
      <w:tr w:rsidR="005566D3">
        <w:tc>
          <w:tcPr>
            <w:tcW w:w="2694" w:type="dxa"/>
            <w:gridSpan w:val="2"/>
            <w:tcBorders>
              <w:left w:val="single" w:sz="4" w:space="0" w:color="auto"/>
            </w:tcBorders>
          </w:tcPr>
          <w:p w:rsidR="005566D3" w:rsidRDefault="00A4081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566D3" w:rsidRDefault="005566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66D3" w:rsidRDefault="00A4081E">
            <w:pPr>
              <w:pStyle w:val="CRCoverPage"/>
              <w:spacing w:after="0"/>
              <w:jc w:val="center"/>
              <w:rPr>
                <w:b/>
                <w:caps/>
              </w:rPr>
            </w:pPr>
            <w:r>
              <w:rPr>
                <w:b/>
                <w:caps/>
              </w:rPr>
              <w:t>x</w:t>
            </w:r>
          </w:p>
        </w:tc>
        <w:tc>
          <w:tcPr>
            <w:tcW w:w="2977" w:type="dxa"/>
            <w:gridSpan w:val="4"/>
          </w:tcPr>
          <w:p w:rsidR="005566D3" w:rsidRDefault="00A4081E">
            <w:pPr>
              <w:pStyle w:val="CRCoverPage"/>
              <w:spacing w:after="0"/>
            </w:pPr>
            <w:r>
              <w:t xml:space="preserve"> O&amp;M Specifications</w:t>
            </w:r>
          </w:p>
        </w:tc>
        <w:tc>
          <w:tcPr>
            <w:tcW w:w="3401" w:type="dxa"/>
            <w:gridSpan w:val="3"/>
            <w:tcBorders>
              <w:right w:val="single" w:sz="4" w:space="0" w:color="auto"/>
            </w:tcBorders>
            <w:shd w:val="pct30" w:color="FFFF00" w:fill="auto"/>
          </w:tcPr>
          <w:p w:rsidR="005566D3" w:rsidRDefault="00A4081E">
            <w:pPr>
              <w:pStyle w:val="CRCoverPage"/>
              <w:spacing w:after="0"/>
              <w:ind w:left="99"/>
            </w:pPr>
            <w:r>
              <w:t xml:space="preserve">TS/TR ... CR ... </w:t>
            </w:r>
          </w:p>
        </w:tc>
      </w:tr>
      <w:tr w:rsidR="005566D3">
        <w:tc>
          <w:tcPr>
            <w:tcW w:w="2694" w:type="dxa"/>
            <w:gridSpan w:val="2"/>
            <w:tcBorders>
              <w:left w:val="single" w:sz="4" w:space="0" w:color="auto"/>
            </w:tcBorders>
          </w:tcPr>
          <w:p w:rsidR="005566D3" w:rsidRDefault="005566D3">
            <w:pPr>
              <w:pStyle w:val="CRCoverPage"/>
              <w:spacing w:after="0"/>
              <w:rPr>
                <w:b/>
                <w:i/>
              </w:rPr>
            </w:pPr>
          </w:p>
        </w:tc>
        <w:tc>
          <w:tcPr>
            <w:tcW w:w="6946" w:type="dxa"/>
            <w:gridSpan w:val="9"/>
            <w:tcBorders>
              <w:right w:val="single" w:sz="4" w:space="0" w:color="auto"/>
            </w:tcBorders>
          </w:tcPr>
          <w:p w:rsidR="005566D3" w:rsidRDefault="005566D3">
            <w:pPr>
              <w:pStyle w:val="CRCoverPage"/>
              <w:spacing w:after="0"/>
            </w:pPr>
          </w:p>
        </w:tc>
      </w:tr>
      <w:tr w:rsidR="005566D3">
        <w:tc>
          <w:tcPr>
            <w:tcW w:w="2694" w:type="dxa"/>
            <w:gridSpan w:val="2"/>
            <w:tcBorders>
              <w:left w:val="single" w:sz="4" w:space="0" w:color="auto"/>
              <w:bottom w:val="single" w:sz="4" w:space="0" w:color="auto"/>
            </w:tcBorders>
          </w:tcPr>
          <w:p w:rsidR="005566D3" w:rsidRDefault="00A4081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566D3" w:rsidRDefault="005566D3">
            <w:pPr>
              <w:pStyle w:val="CRCoverPage"/>
              <w:spacing w:after="0"/>
              <w:ind w:left="100"/>
            </w:pPr>
          </w:p>
        </w:tc>
      </w:tr>
      <w:tr w:rsidR="005566D3">
        <w:tc>
          <w:tcPr>
            <w:tcW w:w="2694" w:type="dxa"/>
            <w:gridSpan w:val="2"/>
            <w:tcBorders>
              <w:top w:val="single" w:sz="4" w:space="0" w:color="auto"/>
              <w:bottom w:val="single" w:sz="4" w:space="0" w:color="auto"/>
            </w:tcBorders>
          </w:tcPr>
          <w:p w:rsidR="005566D3" w:rsidRDefault="005566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566D3" w:rsidRDefault="005566D3">
            <w:pPr>
              <w:pStyle w:val="CRCoverPage"/>
              <w:spacing w:after="0"/>
              <w:ind w:left="100"/>
              <w:rPr>
                <w:sz w:val="8"/>
                <w:szCs w:val="8"/>
              </w:rPr>
            </w:pPr>
          </w:p>
        </w:tc>
      </w:tr>
      <w:tr w:rsidR="005566D3">
        <w:tc>
          <w:tcPr>
            <w:tcW w:w="2694" w:type="dxa"/>
            <w:gridSpan w:val="2"/>
            <w:tcBorders>
              <w:top w:val="single" w:sz="4" w:space="0" w:color="auto"/>
              <w:left w:val="single" w:sz="4" w:space="0" w:color="auto"/>
              <w:bottom w:val="single" w:sz="4" w:space="0" w:color="auto"/>
            </w:tcBorders>
          </w:tcPr>
          <w:p w:rsidR="005566D3" w:rsidRDefault="00A4081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66D3" w:rsidRDefault="005566D3">
            <w:pPr>
              <w:pStyle w:val="CRCoverPage"/>
              <w:spacing w:after="0"/>
              <w:ind w:left="100"/>
            </w:pPr>
          </w:p>
        </w:tc>
      </w:tr>
    </w:tbl>
    <w:p w:rsidR="005566D3" w:rsidRDefault="005566D3">
      <w:pPr>
        <w:spacing w:after="0"/>
        <w:rPr>
          <w:rFonts w:ascii="Arial" w:eastAsia="宋体" w:hAnsi="Arial" w:cs="Times New Roman"/>
          <w:sz w:val="8"/>
          <w:szCs w:val="8"/>
        </w:rPr>
      </w:pPr>
    </w:p>
    <w:p w:rsidR="005566D3" w:rsidRDefault="005566D3">
      <w:pPr>
        <w:rPr>
          <w:rFonts w:ascii="Times New Roman" w:eastAsia="宋体" w:hAnsi="Times New Roman" w:cs="Times New Roman"/>
        </w:rPr>
        <w:sectPr w:rsidR="005566D3">
          <w:headerReference w:type="even" r:id="rId16"/>
          <w:footnotePr>
            <w:numRestart w:val="eachSect"/>
          </w:footnotePr>
          <w:pgSz w:w="11907" w:h="16840"/>
          <w:pgMar w:top="1418" w:right="1134" w:bottom="1134" w:left="1134" w:header="680" w:footer="567" w:gutter="0"/>
          <w:cols w:space="720"/>
        </w:sectPr>
      </w:pPr>
    </w:p>
    <w:p w:rsidR="005566D3" w:rsidRDefault="00A4081E">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rsidR="005566D3" w:rsidRDefault="00A4081E">
      <w:pPr>
        <w:keepNext/>
        <w:keepLines/>
        <w:spacing w:before="180"/>
        <w:ind w:left="1134" w:hanging="1134"/>
        <w:outlineLvl w:val="1"/>
        <w:rPr>
          <w:rFonts w:ascii="Arial" w:eastAsia="宋体" w:hAnsi="Arial" w:cs="Times New Roman"/>
          <w:sz w:val="32"/>
        </w:rPr>
      </w:pPr>
      <w:r>
        <w:rPr>
          <w:rFonts w:ascii="Arial" w:eastAsia="宋体" w:hAnsi="Arial" w:cs="Times New Roman"/>
          <w:sz w:val="32"/>
        </w:rPr>
        <w:t>5.8</w:t>
      </w:r>
      <w:r>
        <w:rPr>
          <w:rFonts w:ascii="Arial" w:eastAsia="宋体" w:hAnsi="Arial" w:cs="Times New Roman"/>
          <w:sz w:val="32"/>
        </w:rPr>
        <w:tab/>
        <w:t>Ciphering and deciphering</w:t>
      </w:r>
    </w:p>
    <w:p w:rsidR="005566D3" w:rsidRDefault="00A4081E">
      <w:pPr>
        <w:rPr>
          <w:rFonts w:ascii="Times New Roman" w:eastAsia="宋体" w:hAnsi="Times New Roman" w:cs="Times New Roman"/>
        </w:rPr>
      </w:pPr>
      <w:r>
        <w:rPr>
          <w:rFonts w:ascii="Times New Roman" w:eastAsia="宋体" w:hAnsi="Times New Roman" w:cs="Times New Roman"/>
        </w:rPr>
        <w:t xml:space="preserve">The ciphering function includes both ciphering and deciphering and is performed in PDCP, if configured. The data unit that is ciphered is the MAC-I (see clause 6.3.4) and the data part of the PDCP </w:t>
      </w:r>
      <w:r>
        <w:rPr>
          <w:rFonts w:ascii="Times New Roman" w:eastAsia="宋体" w:hAnsi="Times New Roman" w:cs="Times New Roman"/>
          <w:lang w:eastAsia="ko-KR"/>
        </w:rPr>
        <w:t>Data</w:t>
      </w:r>
      <w:r>
        <w:rPr>
          <w:rFonts w:ascii="Times New Roman" w:eastAsia="宋体" w:hAnsi="Times New Roman" w:cs="Times New Roman"/>
        </w:rPr>
        <w:t xml:space="preserve"> PDU (see clause 6.3.3) except the SDAP header and the SDAP Control PDU if included in the PDCP </w:t>
      </w:r>
      <w:r>
        <w:rPr>
          <w:rFonts w:ascii="Times New Roman" w:eastAsia="宋体" w:hAnsi="Times New Roman" w:cs="Times New Roman"/>
          <w:lang w:eastAsia="ko-KR"/>
        </w:rPr>
        <w:t>S</w:t>
      </w:r>
      <w:r>
        <w:rPr>
          <w:rFonts w:ascii="Times New Roman" w:eastAsia="宋体" w:hAnsi="Times New Roman" w:cs="Times New Roman"/>
        </w:rPr>
        <w:t>DU. The ciphering is not applicable to PDCP Control PDUs.</w:t>
      </w:r>
    </w:p>
    <w:p w:rsidR="005566D3" w:rsidRDefault="00A4081E">
      <w:pPr>
        <w:rPr>
          <w:rFonts w:ascii="Times New Roman" w:eastAsia="宋体" w:hAnsi="Times New Roman" w:cs="Times New Roman"/>
          <w:lang w:eastAsia="ko-KR"/>
        </w:rPr>
      </w:pPr>
      <w:r>
        <w:rPr>
          <w:rFonts w:ascii="Times New Roman" w:eastAsia="宋体" w:hAnsi="Times New Roman" w:cs="Times New Roman"/>
          <w:lang w:eastAsia="zh-CN"/>
        </w:rPr>
        <w:t>For downlink and uplink,</w:t>
      </w:r>
      <w:r>
        <w:rPr>
          <w:rFonts w:ascii="Times New Roman" w:eastAsia="宋体" w:hAnsi="Times New Roman" w:cs="Times New Roman"/>
        </w:rPr>
        <w:t xml:space="preserve"> the ciphering algorithm and key to be used by the PDCP entity are configured by upper layers TS 38.331 [3] and the ciphering method shall be applied as specified in TS 33.501 [6].</w:t>
      </w:r>
    </w:p>
    <w:p w:rsidR="005566D3" w:rsidRDefault="00A4081E">
      <w:pPr>
        <w:rPr>
          <w:rFonts w:ascii="Times New Roman" w:eastAsia="宋体" w:hAnsi="Times New Roman" w:cs="Times New Roman"/>
          <w:b/>
          <w:bCs/>
          <w:szCs w:val="22"/>
        </w:rPr>
      </w:pPr>
      <w:r>
        <w:rPr>
          <w:rFonts w:ascii="Times New Roman" w:eastAsia="宋体" w:hAnsi="Times New Roman" w:cs="Times New Roman"/>
        </w:rPr>
        <w:t>The ciphering function is activated/suspended/resumed by upper layers TS 38.331 [3]. When</w:t>
      </w:r>
      <w:r>
        <w:rPr>
          <w:rFonts w:ascii="Times New Roman" w:eastAsia="宋体" w:hAnsi="Times New Roman" w:cs="Times New Roman"/>
          <w:szCs w:val="22"/>
        </w:rPr>
        <w:t xml:space="preserve"> security is activated and not suspended, the ciphering function shall be appl</w:t>
      </w:r>
      <w:r>
        <w:rPr>
          <w:rFonts w:ascii="Times New Roman" w:eastAsia="宋体" w:hAnsi="Times New Roman" w:cs="Times New Roman"/>
        </w:rPr>
        <w:t xml:space="preserve">ied to all PDCP </w:t>
      </w:r>
      <w:r>
        <w:rPr>
          <w:rFonts w:ascii="Times New Roman" w:eastAsia="宋体" w:hAnsi="Times New Roman" w:cs="Times New Roman"/>
          <w:lang w:eastAsia="ko-KR"/>
        </w:rPr>
        <w:t>Data</w:t>
      </w:r>
      <w:r>
        <w:rPr>
          <w:rFonts w:ascii="Times New Roman" w:eastAsia="宋体" w:hAnsi="Times New Roman" w:cs="Times New Roman"/>
        </w:rPr>
        <w:t xml:space="preserve"> PDUs indicated by upper layers TS 38.331 [3] for the downlink</w:t>
      </w:r>
      <w:r>
        <w:rPr>
          <w:rFonts w:ascii="Times New Roman" w:eastAsia="宋体" w:hAnsi="Times New Roman" w:cs="Times New Roman"/>
          <w:lang w:eastAsia="zh-CN"/>
        </w:rPr>
        <w:t xml:space="preserve"> and</w:t>
      </w:r>
      <w:r>
        <w:rPr>
          <w:rFonts w:ascii="Times New Roman" w:eastAsia="宋体" w:hAnsi="Times New Roman" w:cs="Times New Roman"/>
        </w:rPr>
        <w:t xml:space="preserve"> the uplink, respectively</w:t>
      </w:r>
      <w:r>
        <w:rPr>
          <w:rFonts w:ascii="Times New Roman" w:eastAsia="宋体" w:hAnsi="Times New Roman" w:cs="Times New Roman"/>
          <w:szCs w:val="22"/>
        </w:rPr>
        <w:t>.</w:t>
      </w:r>
    </w:p>
    <w:p w:rsidR="005566D3" w:rsidRDefault="00A4081E">
      <w:pPr>
        <w:rPr>
          <w:rFonts w:ascii="Times New Roman" w:eastAsia="Malgun Gothic" w:hAnsi="Times New Roman" w:cs="Times New Roman"/>
          <w:lang w:eastAsia="ko-KR"/>
        </w:rPr>
      </w:pPr>
      <w:r>
        <w:rPr>
          <w:rFonts w:ascii="Times New Roman" w:eastAsia="宋体" w:hAnsi="Times New Roman" w:cs="Times New Roman"/>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rsidR="005566D3" w:rsidRDefault="00A4081E">
      <w:pPr>
        <w:rPr>
          <w:rFonts w:ascii="Times New Roman" w:eastAsia="宋体" w:hAnsi="Times New Roman" w:cs="Times New Roman"/>
        </w:rPr>
      </w:pPr>
      <w:r>
        <w:rPr>
          <w:rFonts w:ascii="Times New Roman" w:eastAsia="宋体" w:hAnsi="Times New Roman" w:cs="Times New Roman"/>
          <w:lang w:eastAsia="zh-CN"/>
        </w:rPr>
        <w:t>For downlink and uplink ciphering and deciphering, t</w:t>
      </w:r>
      <w:r>
        <w:rPr>
          <w:rFonts w:ascii="Times New Roman" w:eastAsia="宋体" w:hAnsi="Times New Roman" w:cs="Times New Roman"/>
        </w:rPr>
        <w:t xml:space="preserve">he parameters that are required by PDCP for ciphering are defined in TS 33.501 [6] and are input to the ciphering algorithm. The required inputs to the ciphering function include the COUNT </w:t>
      </w:r>
      <w:proofErr w:type="gramStart"/>
      <w:r>
        <w:rPr>
          <w:rFonts w:ascii="Times New Roman" w:eastAsia="宋体" w:hAnsi="Times New Roman" w:cs="Times New Roman"/>
        </w:rPr>
        <w:t>value,</w:t>
      </w:r>
      <w:proofErr w:type="gramEnd"/>
      <w:r>
        <w:rPr>
          <w:rFonts w:ascii="Times New Roman" w:eastAsia="宋体" w:hAnsi="Times New Roman" w:cs="Times New Roman"/>
        </w:rPr>
        <w:t xml:space="preserve"> and DIRECTION (direction of the transmission: set as specified in TS 33.501 [6]). The parameters required by PDCP which are provided by upper layers TS 38.331 [3] are listed below:</w:t>
      </w:r>
    </w:p>
    <w:p w:rsidR="005566D3" w:rsidRDefault="00A4081E">
      <w:pPr>
        <w:ind w:left="568" w:hanging="284"/>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BEARER (defined as the radio bearer identifier in TS 33.501 [6]. It will use the value RB identity –1 as in TS 38.331 [3]);</w:t>
      </w:r>
    </w:p>
    <w:p w:rsidR="005566D3" w:rsidRDefault="00A4081E">
      <w:pPr>
        <w:ind w:left="568" w:hanging="284"/>
        <w:rPr>
          <w:rFonts w:ascii="Times New Roman" w:eastAsia="宋体" w:hAnsi="Times New Roman" w:cs="Times New Roman"/>
          <w:lang w:eastAsia="zh-CN"/>
        </w:rPr>
      </w:pPr>
      <w:r>
        <w:rPr>
          <w:rFonts w:ascii="Times New Roman" w:eastAsia="宋体" w:hAnsi="Times New Roman" w:cs="Times New Roman"/>
        </w:rPr>
        <w:t>-</w:t>
      </w:r>
      <w:r>
        <w:rPr>
          <w:rFonts w:ascii="Times New Roman" w:eastAsia="宋体" w:hAnsi="Times New Roman" w:cs="Times New Roman"/>
        </w:rPr>
        <w:tab/>
        <w:t xml:space="preserve">KEY (the ciphering keys for </w:t>
      </w:r>
      <w:r>
        <w:rPr>
          <w:rFonts w:ascii="Times New Roman" w:eastAsia="宋体" w:hAnsi="Times New Roman" w:cs="Times New Roman"/>
          <w:bCs/>
        </w:rPr>
        <w:t xml:space="preserve">the control plane and for the user plane are </w:t>
      </w:r>
      <w:proofErr w:type="spellStart"/>
      <w:r>
        <w:rPr>
          <w:rFonts w:ascii="Times New Roman" w:eastAsia="宋体" w:hAnsi="Times New Roman" w:cs="Times New Roman"/>
        </w:rPr>
        <w:t>K</w:t>
      </w:r>
      <w:r>
        <w:rPr>
          <w:rFonts w:ascii="Times New Roman" w:eastAsia="宋体" w:hAnsi="Times New Roman" w:cs="Times New Roman"/>
          <w:vertAlign w:val="subscript"/>
        </w:rPr>
        <w:t>RRCenc</w:t>
      </w:r>
      <w:proofErr w:type="spellEnd"/>
      <w:r>
        <w:rPr>
          <w:rFonts w:ascii="Times New Roman" w:eastAsia="宋体" w:hAnsi="Times New Roman" w:cs="Times New Roman"/>
        </w:rPr>
        <w:t xml:space="preserve"> and </w:t>
      </w:r>
      <w:proofErr w:type="spellStart"/>
      <w:r>
        <w:rPr>
          <w:rFonts w:ascii="Times New Roman" w:eastAsia="宋体" w:hAnsi="Times New Roman" w:cs="Times New Roman"/>
        </w:rPr>
        <w:t>K</w:t>
      </w:r>
      <w:r>
        <w:rPr>
          <w:rFonts w:ascii="Times New Roman" w:eastAsia="宋体" w:hAnsi="Times New Roman" w:cs="Times New Roman"/>
          <w:vertAlign w:val="subscript"/>
        </w:rPr>
        <w:t>UPenc</w:t>
      </w:r>
      <w:proofErr w:type="spellEnd"/>
      <w:r>
        <w:rPr>
          <w:rFonts w:ascii="Times New Roman" w:eastAsia="宋体" w:hAnsi="Times New Roman" w:cs="Times New Roman"/>
        </w:rPr>
        <w:t>, respectively).</w:t>
      </w:r>
    </w:p>
    <w:p w:rsidR="005566D3" w:rsidRDefault="00A4081E">
      <w:pPr>
        <w:rPr>
          <w:rFonts w:ascii="Times New Roman" w:eastAsia="宋体" w:hAnsi="Times New Roman" w:cs="Times New Roman"/>
          <w:lang w:eastAsia="zh-CN"/>
        </w:rPr>
      </w:pPr>
      <w:r>
        <w:rPr>
          <w:rFonts w:ascii="Times New Roman" w:eastAsia="宋体" w:hAnsi="Times New Roman" w:cs="Times New Roman"/>
          <w:lang w:eastAsia="zh-CN"/>
        </w:rPr>
        <w:t xml:space="preserve">For NR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communication, the ciphering algorithm and key to be used by the PDCP entity are configured </w:t>
      </w:r>
      <w:r>
        <w:rPr>
          <w:rFonts w:ascii="Times New Roman" w:eastAsia="宋体" w:hAnsi="Times New Roman" w:cs="Times New Roman"/>
        </w:rPr>
        <w:t>by upper layers as specified in</w:t>
      </w:r>
      <w:r>
        <w:rPr>
          <w:rFonts w:ascii="Times New Roman" w:eastAsia="宋体" w:hAnsi="Times New Roman" w:cs="Times New Roman"/>
          <w:lang w:eastAsia="zh-CN"/>
        </w:rPr>
        <w:t xml:space="preserve"> </w:t>
      </w:r>
      <w:r>
        <w:rPr>
          <w:rFonts w:ascii="Times New Roman" w:eastAsia="宋体" w:hAnsi="Times New Roman" w:cs="Times New Roman"/>
        </w:rPr>
        <w:t>TS 24.587 [16]</w:t>
      </w:r>
      <w:r>
        <w:rPr>
          <w:rFonts w:ascii="Times New Roman" w:eastAsia="宋体" w:hAnsi="Times New Roman" w:cs="Times New Roman"/>
          <w:lang w:eastAsia="zh-CN"/>
        </w:rPr>
        <w:t xml:space="preserve"> and the ciphering method shall be applied as specified in TS 33.536 [14].</w:t>
      </w:r>
    </w:p>
    <w:p w:rsidR="005566D3" w:rsidRDefault="00A4081E">
      <w:pPr>
        <w:rPr>
          <w:rFonts w:ascii="Times New Roman" w:eastAsia="宋体" w:hAnsi="Times New Roman" w:cs="Times New Roman"/>
          <w:lang w:eastAsia="zh-CN"/>
        </w:rPr>
      </w:pPr>
      <w:r>
        <w:rPr>
          <w:rFonts w:ascii="Times New Roman" w:eastAsia="宋体" w:hAnsi="Times New Roman" w:cs="Times New Roman"/>
          <w:lang w:eastAsia="zh-CN"/>
        </w:rPr>
        <w:t xml:space="preserve">For NR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communication, the ciphering function is activated for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SRBs</w:t>
      </w:r>
      <w:ins w:id="2" w:author="CATT" w:date="2020-08-29T17:45:00Z">
        <w:r>
          <w:rPr>
            <w:rFonts w:ascii="Times New Roman" w:eastAsia="宋体" w:hAnsi="Times New Roman" w:cs="Times New Roman"/>
            <w:lang w:eastAsia="zh-CN"/>
          </w:rPr>
          <w:t xml:space="preserve"> (except for SL-SRB0)</w:t>
        </w:r>
      </w:ins>
      <w:r>
        <w:rPr>
          <w:rFonts w:ascii="Times New Roman" w:eastAsia="宋体" w:hAnsi="Times New Roman" w:cs="Times New Roman"/>
          <w:lang w:eastAsia="zh-CN"/>
        </w:rPr>
        <w:t xml:space="preserve"> and/or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DRBs for a PC5 unicast ‎link by upper layers</w:t>
      </w:r>
      <w:ins w:id="3" w:author="CATT" w:date="2020-09-02T14:05:00Z">
        <w:r w:rsidR="00F839CF">
          <w:rPr>
            <w:rFonts w:ascii="Times New Roman" w:eastAsia="宋体" w:hAnsi="Times New Roman" w:cs="Times New Roman"/>
            <w:lang w:eastAsia="zh-CN"/>
          </w:rPr>
          <w:t>, as specified in</w:t>
        </w:r>
      </w:ins>
      <w:r>
        <w:rPr>
          <w:rFonts w:ascii="Times New Roman" w:eastAsia="宋体" w:hAnsi="Times New Roman" w:cs="Times New Roman"/>
          <w:lang w:eastAsia="zh-CN"/>
        </w:rPr>
        <w:t xml:space="preserve"> TS 38.331 [3]. When security is activated for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SRBs, the ciphering function ‎shall be applied to all PDCP Data PDUs </w:t>
      </w:r>
      <w:ins w:id="4" w:author="CATT" w:date="2020-08-29T17:45:00Z">
        <w:r>
          <w:rPr>
            <w:rFonts w:ascii="Times New Roman" w:eastAsia="宋体" w:hAnsi="Times New Roman" w:cs="Times New Roman"/>
            <w:lang w:eastAsia="zh-CN"/>
          </w:rPr>
          <w:t xml:space="preserve">(except for </w:t>
        </w:r>
      </w:ins>
      <w:ins w:id="5" w:author="CATT" w:date="2020-09-02T14:06:00Z">
        <w:r w:rsidR="00F839CF">
          <w:rPr>
            <w:rFonts w:ascii="Times New Roman" w:eastAsia="宋体" w:hAnsi="Times New Roman" w:cs="Times New Roman"/>
            <w:lang w:eastAsia="zh-CN"/>
          </w:rPr>
          <w:t xml:space="preserve">carrying </w:t>
        </w:r>
      </w:ins>
      <w:ins w:id="6" w:author="CATT" w:date="2020-08-29T17:48:00Z">
        <w:r>
          <w:rPr>
            <w:rFonts w:ascii="Times New Roman" w:eastAsia="宋体" w:hAnsi="Times New Roman" w:cs="Times New Roman"/>
            <w:lang w:eastAsia="zh-CN"/>
          </w:rPr>
          <w:t>Direct Security Mode Command message</w:t>
        </w:r>
      </w:ins>
      <w:ins w:id="7" w:author="CATT" w:date="2020-09-02T14:06:00Z">
        <w:r w:rsidR="00F839CF" w:rsidRPr="00F839CF">
          <w:rPr>
            <w:rFonts w:ascii="Times New Roman" w:eastAsia="宋体" w:hAnsi="Times New Roman" w:cs="Times New Roman"/>
            <w:lang w:eastAsia="zh-CN"/>
          </w:rPr>
          <w:t xml:space="preserve"> </w:t>
        </w:r>
        <w:r w:rsidR="00F839CF">
          <w:rPr>
            <w:rFonts w:ascii="Times New Roman" w:eastAsia="宋体" w:hAnsi="Times New Roman" w:cs="Times New Roman"/>
            <w:lang w:eastAsia="zh-CN"/>
          </w:rPr>
          <w:t xml:space="preserve">as specified in TS </w:t>
        </w:r>
      </w:ins>
      <w:ins w:id="8" w:author="CATT" w:date="2020-09-02T14:07:00Z">
        <w:r w:rsidR="00F839CF">
          <w:rPr>
            <w:rFonts w:ascii="Times New Roman" w:eastAsia="宋体" w:hAnsi="Times New Roman" w:cs="Times New Roman"/>
            <w:lang w:eastAsia="zh-CN"/>
          </w:rPr>
          <w:t>33</w:t>
        </w:r>
        <w:r w:rsidR="00F839CF">
          <w:rPr>
            <w:rFonts w:ascii="Times New Roman" w:eastAsia="宋体" w:hAnsi="Times New Roman" w:cs="Times New Roman"/>
            <w:lang w:eastAsia="ja-JP"/>
          </w:rPr>
          <w:t>.</w:t>
        </w:r>
        <w:r w:rsidR="00F839CF">
          <w:rPr>
            <w:rFonts w:ascii="Times New Roman" w:eastAsia="宋体" w:hAnsi="Times New Roman" w:cs="Times New Roman"/>
            <w:lang w:eastAsia="zh-CN"/>
          </w:rPr>
          <w:t>536</w:t>
        </w:r>
        <w:r w:rsidR="00F839CF">
          <w:rPr>
            <w:rFonts w:ascii="Times New Roman" w:eastAsia="宋体" w:hAnsi="Times New Roman" w:cs="Times New Roman"/>
          </w:rPr>
          <w:t xml:space="preserve"> [14]</w:t>
        </w:r>
      </w:ins>
      <w:ins w:id="9" w:author="CATT" w:date="2020-08-29T17:45:00Z">
        <w:r>
          <w:rPr>
            <w:rFonts w:ascii="Times New Roman" w:eastAsia="宋体" w:hAnsi="Times New Roman" w:cs="Times New Roman"/>
            <w:lang w:eastAsia="zh-CN"/>
          </w:rPr>
          <w:t>)</w:t>
        </w:r>
      </w:ins>
      <w:r>
        <w:rPr>
          <w:rFonts w:ascii="Times New Roman" w:eastAsia="宋体" w:hAnsi="Times New Roman" w:cs="Times New Roman" w:hint="eastAsia"/>
          <w:lang w:eastAsia="zh-CN"/>
        </w:rPr>
        <w:t xml:space="preserve"> </w:t>
      </w:r>
      <w:r>
        <w:rPr>
          <w:rFonts w:ascii="Times New Roman" w:eastAsia="宋体" w:hAnsi="Times New Roman" w:cs="Times New Roman"/>
          <w:lang w:eastAsia="zh-CN"/>
        </w:rPr>
        <w:t xml:space="preserve">for the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SRBs which belong to ‎the PC5 unicast link.‎ When security is activated for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DRBs, the ciphering function ‎shall be applied to all PDCP Data PDUs for the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DRBs which belong to ‎the PC5 unicast link.‎</w:t>
      </w:r>
    </w:p>
    <w:p w:rsidR="005566D3" w:rsidRDefault="00A4081E">
      <w:pPr>
        <w:rPr>
          <w:rFonts w:ascii="Times New Roman" w:eastAsia="宋体" w:hAnsi="Times New Roman" w:cs="Times New Roman"/>
        </w:rPr>
      </w:pPr>
      <w:r>
        <w:rPr>
          <w:rFonts w:ascii="Times New Roman" w:eastAsia="宋体" w:hAnsi="Times New Roman" w:cs="Times New Roman"/>
          <w:lang w:eastAsia="zh-CN"/>
        </w:rPr>
        <w:t xml:space="preserve">For NR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communication, t</w:t>
      </w:r>
      <w:r>
        <w:rPr>
          <w:rFonts w:ascii="Times New Roman" w:eastAsia="宋体" w:hAnsi="Times New Roman" w:cs="Times New Roman"/>
          <w:lang w:eastAsia="ko-KR"/>
        </w:rPr>
        <w:t xml:space="preserve">he ciphering </w:t>
      </w:r>
      <w:r>
        <w:rPr>
          <w:rFonts w:ascii="Times New Roman" w:eastAsia="宋体" w:hAnsi="Times New Roman" w:cs="Times New Roman"/>
          <w:lang w:eastAsia="zh-CN"/>
        </w:rPr>
        <w:t>and deciphering</w:t>
      </w:r>
      <w:r>
        <w:rPr>
          <w:rFonts w:ascii="Times New Roman" w:eastAsia="宋体" w:hAnsi="Times New Roman" w:cs="Times New Roman"/>
          <w:lang w:eastAsia="ko-KR"/>
        </w:rPr>
        <w:t xml:space="preserve"> function</w:t>
      </w:r>
      <w:r>
        <w:rPr>
          <w:rFonts w:ascii="Times New Roman" w:eastAsia="宋体" w:hAnsi="Times New Roman" w:cs="Times New Roman"/>
        </w:rPr>
        <w:t xml:space="preserve"> as specified in TS 33.536 [14] is applied with KEY (</w:t>
      </w:r>
      <w:r>
        <w:rPr>
          <w:rFonts w:ascii="Times New Roman" w:eastAsia="宋体" w:hAnsi="Times New Roman" w:cs="Times New Roman"/>
          <w:lang w:eastAsia="zh-CN"/>
        </w:rPr>
        <w:t>NR</w:t>
      </w:r>
      <w:r>
        <w:rPr>
          <w:rFonts w:ascii="Times New Roman" w:eastAsia="宋体" w:hAnsi="Times New Roman" w:cs="Times New Roman"/>
        </w:rPr>
        <w:t>P</w:t>
      </w:r>
      <w:r>
        <w:rPr>
          <w:rFonts w:ascii="Times New Roman" w:eastAsia="宋体" w:hAnsi="Times New Roman" w:cs="Times New Roman"/>
          <w:lang w:eastAsia="zh-CN"/>
        </w:rPr>
        <w:t>E</w:t>
      </w:r>
      <w:r>
        <w:rPr>
          <w:rFonts w:ascii="Times New Roman" w:eastAsia="宋体" w:hAnsi="Times New Roman" w:cs="Times New Roman"/>
        </w:rPr>
        <w:t>K), COUNT, BEARER (LSB 5 bits of LCID as specified in TS 38.321 [4]) and DIRECTION (</w:t>
      </w:r>
      <w:r>
        <w:rPr>
          <w:rFonts w:ascii="Times New Roman" w:eastAsia="Malgun Gothic" w:hAnsi="Times New Roman" w:cs="Times New Roman"/>
          <w:lang w:eastAsia="ko-KR"/>
        </w:rPr>
        <w:t xml:space="preserve">which value shall be set is specified in TS </w:t>
      </w:r>
      <w:r>
        <w:rPr>
          <w:rFonts w:ascii="Times New Roman" w:eastAsia="宋体" w:hAnsi="Times New Roman" w:cs="Times New Roman"/>
          <w:lang w:eastAsia="zh-CN"/>
        </w:rPr>
        <w:t>33</w:t>
      </w:r>
      <w:r>
        <w:rPr>
          <w:rFonts w:ascii="Times New Roman" w:eastAsia="宋体" w:hAnsi="Times New Roman" w:cs="Times New Roman"/>
          <w:lang w:eastAsia="ja-JP"/>
        </w:rPr>
        <w:t>.</w:t>
      </w:r>
      <w:r>
        <w:rPr>
          <w:rFonts w:ascii="Times New Roman" w:eastAsia="宋体" w:hAnsi="Times New Roman" w:cs="Times New Roman"/>
          <w:lang w:eastAsia="zh-CN"/>
        </w:rPr>
        <w:t>536</w:t>
      </w:r>
      <w:r>
        <w:rPr>
          <w:rFonts w:ascii="Times New Roman" w:eastAsia="宋体" w:hAnsi="Times New Roman" w:cs="Times New Roman"/>
        </w:rPr>
        <w:t xml:space="preserve"> [14]) as input.</w:t>
      </w:r>
    </w:p>
    <w:p w:rsidR="005566D3" w:rsidRDefault="00A4081E">
      <w:pPr>
        <w:keepNext/>
        <w:keepLines/>
        <w:spacing w:before="180"/>
        <w:ind w:left="1134" w:hanging="1134"/>
        <w:outlineLvl w:val="1"/>
        <w:rPr>
          <w:rFonts w:ascii="Arial" w:eastAsia="宋体" w:hAnsi="Arial" w:cs="Times New Roman"/>
          <w:sz w:val="32"/>
        </w:rPr>
      </w:pPr>
      <w:r>
        <w:rPr>
          <w:rFonts w:ascii="Arial" w:eastAsia="宋体" w:hAnsi="Arial" w:cs="Times New Roman"/>
          <w:sz w:val="32"/>
        </w:rPr>
        <w:t>5.9</w:t>
      </w:r>
      <w:r>
        <w:rPr>
          <w:rFonts w:ascii="Arial" w:eastAsia="宋体" w:hAnsi="Arial" w:cs="Times New Roman"/>
          <w:sz w:val="24"/>
          <w:lang w:eastAsia="en-GB"/>
        </w:rPr>
        <w:tab/>
      </w:r>
      <w:r>
        <w:rPr>
          <w:rFonts w:ascii="Arial" w:eastAsia="宋体" w:hAnsi="Arial" w:cs="Times New Roman"/>
          <w:sz w:val="32"/>
        </w:rPr>
        <w:t>Integrity protection and verification</w:t>
      </w:r>
    </w:p>
    <w:p w:rsidR="005566D3" w:rsidRDefault="00A4081E">
      <w:pPr>
        <w:rPr>
          <w:rFonts w:ascii="Times New Roman" w:eastAsia="宋体" w:hAnsi="Times New Roman" w:cs="Times New Roman"/>
        </w:rPr>
      </w:pPr>
      <w:r>
        <w:rPr>
          <w:rFonts w:ascii="Times New Roman" w:eastAsia="宋体" w:hAnsi="Times New Roman" w:cs="Times New Roman"/>
        </w:rP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Pr>
          <w:rFonts w:ascii="Times New Roman" w:eastAsia="宋体" w:hAnsi="Times New Roman" w:cs="Times New Roman"/>
          <w:lang w:eastAsia="zh-CN"/>
        </w:rPr>
        <w:t xml:space="preserve"> to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SRB1, SRB2 and SRB3</w:t>
      </w:r>
      <w:r>
        <w:rPr>
          <w:rFonts w:ascii="Times New Roman" w:eastAsia="宋体" w:hAnsi="Times New Roman" w:cs="Times New Roman"/>
        </w:rPr>
        <w:t>. The integrity protection is applied to PDCP Data PDUs of DRBs</w:t>
      </w:r>
      <w:r>
        <w:rPr>
          <w:rFonts w:ascii="Times New Roman" w:eastAsia="宋体" w:hAnsi="Times New Roman" w:cs="Times New Roman"/>
          <w:lang w:eastAsia="zh-CN"/>
        </w:rPr>
        <w:t xml:space="preserve"> (including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DRBs for unicast)</w:t>
      </w:r>
      <w:r>
        <w:rPr>
          <w:rFonts w:ascii="Times New Roman" w:eastAsia="宋体" w:hAnsi="Times New Roman" w:cs="Times New Roman"/>
        </w:rPr>
        <w:t xml:space="preserve"> for which integrity protection is configured. The integrity protection is not applicable to PDCP Control PDUs.</w:t>
      </w:r>
    </w:p>
    <w:p w:rsidR="005566D3" w:rsidRDefault="00A4081E">
      <w:pPr>
        <w:rPr>
          <w:rFonts w:ascii="Times New Roman" w:eastAsia="宋体" w:hAnsi="Times New Roman" w:cs="Times New Roman"/>
        </w:rPr>
      </w:pPr>
      <w:r>
        <w:rPr>
          <w:rFonts w:ascii="Times New Roman" w:eastAsia="宋体" w:hAnsi="Times New Roman" w:cs="Times New Roman"/>
          <w:lang w:eastAsia="zh-CN"/>
        </w:rPr>
        <w:t>For downlink and uplink,</w:t>
      </w:r>
      <w:r>
        <w:rPr>
          <w:rFonts w:ascii="Times New Roman" w:eastAsia="宋体" w:hAnsi="Times New Roman" w:cs="Times New Roman"/>
        </w:rPr>
        <w:t xml:space="preserve"> the integrity protection algorithm and key to be used </w:t>
      </w:r>
      <w:r>
        <w:rPr>
          <w:rFonts w:ascii="Times New Roman" w:eastAsia="宋体" w:hAnsi="Times New Roman" w:cs="Times New Roman"/>
          <w:lang w:eastAsia="ko-KR"/>
        </w:rPr>
        <w:t>by the</w:t>
      </w:r>
      <w:r>
        <w:rPr>
          <w:rFonts w:ascii="Times New Roman" w:eastAsia="宋体" w:hAnsi="Times New Roman" w:cs="Times New Roman"/>
        </w:rPr>
        <w:t xml:space="preserve"> PDCP entit</w:t>
      </w:r>
      <w:r>
        <w:rPr>
          <w:rFonts w:ascii="Times New Roman" w:eastAsia="宋体" w:hAnsi="Times New Roman" w:cs="Times New Roman"/>
          <w:lang w:eastAsia="ko-KR"/>
        </w:rPr>
        <w:t>y</w:t>
      </w:r>
      <w:r>
        <w:rPr>
          <w:rFonts w:ascii="Times New Roman" w:eastAsia="宋体" w:hAnsi="Times New Roman" w:cs="Times New Roman"/>
        </w:rPr>
        <w:t xml:space="preserve"> are configured by upper layers TS 38.331 [3] and the integrity protection method shall be applied as specified in TS 33.501 [6].</w:t>
      </w:r>
    </w:p>
    <w:p w:rsidR="005566D3" w:rsidRDefault="00A4081E">
      <w:pPr>
        <w:rPr>
          <w:rFonts w:ascii="Times New Roman" w:eastAsia="宋体" w:hAnsi="Times New Roman" w:cs="Times New Roman"/>
        </w:rPr>
      </w:pPr>
      <w:r>
        <w:rPr>
          <w:rFonts w:ascii="Times New Roman" w:eastAsia="宋体" w:hAnsi="Times New Roman" w:cs="Times New Roman"/>
          <w:snapToGrid w:val="0"/>
        </w:rPr>
        <w:t xml:space="preserve">The integrity protection function is activated/suspended/resumed by upper layers </w:t>
      </w:r>
      <w:r>
        <w:rPr>
          <w:rFonts w:ascii="Times New Roman" w:eastAsia="宋体" w:hAnsi="Times New Roman" w:cs="Times New Roman"/>
        </w:rPr>
        <w:t>TS 38.331</w:t>
      </w:r>
      <w:r>
        <w:rPr>
          <w:rFonts w:ascii="Times New Roman" w:eastAsia="宋体" w:hAnsi="Times New Roman" w:cs="Times New Roman"/>
          <w:snapToGrid w:val="0"/>
        </w:rPr>
        <w:t xml:space="preserve"> [3]. When</w:t>
      </w:r>
      <w:r>
        <w:rPr>
          <w:rFonts w:ascii="Times New Roman" w:eastAsia="宋体" w:hAnsi="Times New Roman" w:cs="Times New Roman"/>
        </w:rPr>
        <w:t xml:space="preserve"> security is activated and not suspended, the integrity protection function shall be applied to all PDUs including and subsequent to the PDU indicated by upper layers TS 38.331 [3] for the downlink</w:t>
      </w:r>
      <w:r>
        <w:rPr>
          <w:rFonts w:ascii="Times New Roman" w:eastAsia="宋体" w:hAnsi="Times New Roman" w:cs="Times New Roman"/>
          <w:lang w:eastAsia="zh-CN"/>
        </w:rPr>
        <w:t xml:space="preserve"> and</w:t>
      </w:r>
      <w:r>
        <w:rPr>
          <w:rFonts w:ascii="Times New Roman" w:eastAsia="宋体" w:hAnsi="Times New Roman" w:cs="Times New Roman"/>
        </w:rPr>
        <w:t xml:space="preserve"> the uplink, respectively.</w:t>
      </w:r>
    </w:p>
    <w:p w:rsidR="005566D3" w:rsidRDefault="00A4081E">
      <w:pPr>
        <w:keepLines/>
        <w:ind w:left="1135" w:hanging="851"/>
        <w:rPr>
          <w:rFonts w:ascii="Times New Roman" w:eastAsia="宋体" w:hAnsi="Times New Roman" w:cs="Times New Roman"/>
        </w:rPr>
      </w:pPr>
      <w:r>
        <w:rPr>
          <w:rFonts w:ascii="Times New Roman" w:eastAsia="宋体" w:hAnsi="Times New Roman" w:cs="Times New Roman"/>
        </w:rPr>
        <w:t>NOTE 1:</w:t>
      </w:r>
      <w:r>
        <w:rPr>
          <w:rFonts w:ascii="Times New Roman" w:eastAsia="宋体" w:hAnsi="Times New Roman" w:cs="Times New Roman"/>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5566D3" w:rsidRDefault="00A4081E">
      <w:pPr>
        <w:keepLines/>
        <w:ind w:left="1135" w:hanging="851"/>
        <w:rPr>
          <w:rFonts w:ascii="Times New Roman" w:eastAsia="宋体" w:hAnsi="Times New Roman" w:cs="Times New Roman"/>
          <w:lang w:eastAsia="zh-CN"/>
        </w:rPr>
      </w:pPr>
      <w:r>
        <w:rPr>
          <w:rFonts w:ascii="Times New Roman" w:eastAsia="宋体" w:hAnsi="Times New Roman" w:cs="Times New Roman"/>
          <w:lang w:eastAsia="zh-CN"/>
        </w:rPr>
        <w:lastRenderedPageBreak/>
        <w:t>NOTE 2:</w:t>
      </w:r>
      <w:r>
        <w:rPr>
          <w:rFonts w:ascii="Times New Roman" w:eastAsia="宋体" w:hAnsi="Times New Roman" w:cs="Times New Roman"/>
          <w:lang w:eastAsia="zh-CN"/>
        </w:rPr>
        <w:tab/>
        <w:t xml:space="preserve">As the PC5-S message which activates the integrity protection function is itself integrity protected with the configuration included in this </w:t>
      </w:r>
      <w:r>
        <w:rPr>
          <w:rFonts w:ascii="Times New Roman" w:eastAsia="宋体" w:hAnsi="Times New Roman" w:cs="Times New Roman"/>
        </w:rPr>
        <w:t>PC5</w:t>
      </w:r>
      <w:r>
        <w:rPr>
          <w:rFonts w:ascii="Times New Roman" w:eastAsia="宋体" w:hAnsi="Times New Roman" w:cs="Times New Roman"/>
          <w:lang w:eastAsia="zh-CN"/>
        </w:rPr>
        <w:t>-S message, this message needs first be decoded by upper layer before the integrity protection verification could be performed for the PDU in which the message was received.</w:t>
      </w:r>
    </w:p>
    <w:p w:rsidR="005566D3" w:rsidRDefault="00A4081E">
      <w:pPr>
        <w:rPr>
          <w:rFonts w:ascii="Times New Roman" w:eastAsia="宋体" w:hAnsi="Times New Roman" w:cs="Times New Roman"/>
          <w:lang w:eastAsia="zh-CN"/>
        </w:rPr>
      </w:pPr>
      <w:r>
        <w:rPr>
          <w:rFonts w:ascii="Times New Roman" w:eastAsia="宋体" w:hAnsi="Times New Roman" w:cs="Times New Roman"/>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rsidR="005566D3" w:rsidRDefault="00A4081E">
      <w:pPr>
        <w:rPr>
          <w:rFonts w:ascii="Times New Roman" w:eastAsia="宋体" w:hAnsi="Times New Roman" w:cs="Times New Roman"/>
        </w:rPr>
      </w:pPr>
      <w:r>
        <w:rPr>
          <w:rFonts w:ascii="Times New Roman" w:eastAsia="宋体" w:hAnsi="Times New Roman" w:cs="Times New Roman"/>
          <w:lang w:eastAsia="zh-CN"/>
        </w:rPr>
        <w:t>For downlink and uplink integrity protection and verification, t</w:t>
      </w:r>
      <w:r>
        <w:rPr>
          <w:rFonts w:ascii="Times New Roman" w:eastAsia="宋体" w:hAnsi="Times New Roman" w:cs="Times New Roman"/>
        </w:rPr>
        <w:t xml:space="preserve">he parameters that are required by PDCP for integrity protection are defined in TS 33.501 [6] and are input to the integrity protection algorithm. The required inputs to the integrity protection function include the COUNT </w:t>
      </w:r>
      <w:proofErr w:type="gramStart"/>
      <w:r>
        <w:rPr>
          <w:rFonts w:ascii="Times New Roman" w:eastAsia="宋体" w:hAnsi="Times New Roman" w:cs="Times New Roman"/>
        </w:rPr>
        <w:t>value,</w:t>
      </w:r>
      <w:proofErr w:type="gramEnd"/>
      <w:r>
        <w:rPr>
          <w:rFonts w:ascii="Times New Roman" w:eastAsia="宋体" w:hAnsi="Times New Roman" w:cs="Times New Roman"/>
        </w:rPr>
        <w:t xml:space="preserve"> and DIRECTION (direction of the transmission: set as specified in TS 33.501 [6]). The parameters required by PDCP which are provided by upper layers TS 38.331 [3] are listed below:</w:t>
      </w:r>
    </w:p>
    <w:p w:rsidR="005566D3" w:rsidRDefault="00A4081E">
      <w:pPr>
        <w:ind w:left="568" w:hanging="284"/>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BEARER (defined as the radio bearer identifier in TS 33.501 [6]. It will use the value RB identity –1 as in TS 38.331 [3]);</w:t>
      </w:r>
    </w:p>
    <w:p w:rsidR="005566D3" w:rsidRDefault="00A4081E">
      <w:pPr>
        <w:ind w:left="568" w:hanging="284"/>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 xml:space="preserve">KEY (the integrity protection keys for </w:t>
      </w:r>
      <w:r>
        <w:rPr>
          <w:rFonts w:ascii="Times New Roman" w:eastAsia="宋体" w:hAnsi="Times New Roman" w:cs="Times New Roman"/>
          <w:bCs/>
        </w:rPr>
        <w:t xml:space="preserve">the control plane and for the user plane are </w:t>
      </w:r>
      <w:proofErr w:type="spellStart"/>
      <w:r>
        <w:rPr>
          <w:rFonts w:ascii="Times New Roman" w:eastAsia="宋体" w:hAnsi="Times New Roman" w:cs="Times New Roman"/>
        </w:rPr>
        <w:t>K</w:t>
      </w:r>
      <w:r>
        <w:rPr>
          <w:rFonts w:ascii="Times New Roman" w:eastAsia="宋体" w:hAnsi="Times New Roman" w:cs="Times New Roman"/>
          <w:vertAlign w:val="subscript"/>
        </w:rPr>
        <w:t>RRCint</w:t>
      </w:r>
      <w:proofErr w:type="spellEnd"/>
      <w:r>
        <w:rPr>
          <w:rFonts w:ascii="Times New Roman" w:eastAsia="宋体" w:hAnsi="Times New Roman" w:cs="Times New Roman"/>
        </w:rPr>
        <w:t xml:space="preserve"> and </w:t>
      </w:r>
      <w:proofErr w:type="spellStart"/>
      <w:r>
        <w:rPr>
          <w:rFonts w:ascii="Times New Roman" w:eastAsia="宋体" w:hAnsi="Times New Roman" w:cs="Times New Roman"/>
        </w:rPr>
        <w:t>K</w:t>
      </w:r>
      <w:r>
        <w:rPr>
          <w:rFonts w:ascii="Times New Roman" w:eastAsia="宋体" w:hAnsi="Times New Roman" w:cs="Times New Roman"/>
          <w:vertAlign w:val="subscript"/>
        </w:rPr>
        <w:t>UPint</w:t>
      </w:r>
      <w:proofErr w:type="spellEnd"/>
      <w:r>
        <w:rPr>
          <w:rFonts w:ascii="Times New Roman" w:eastAsia="宋体" w:hAnsi="Times New Roman" w:cs="Times New Roman"/>
        </w:rPr>
        <w:t>, respectively).</w:t>
      </w:r>
    </w:p>
    <w:p w:rsidR="005566D3" w:rsidRDefault="00A4081E">
      <w:pPr>
        <w:rPr>
          <w:rFonts w:ascii="Times New Roman" w:eastAsia="宋体" w:hAnsi="Times New Roman" w:cs="Times New Roman"/>
          <w:lang w:eastAsia="zh-CN"/>
        </w:rPr>
      </w:pPr>
      <w:r>
        <w:rPr>
          <w:rFonts w:ascii="Times New Roman" w:eastAsia="宋体" w:hAnsi="Times New Roman" w:cs="Times New Roman"/>
          <w:lang w:eastAsia="zh-CN"/>
        </w:rPr>
        <w:t xml:space="preserve">For NR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communication,</w:t>
      </w:r>
      <w:r>
        <w:rPr>
          <w:rFonts w:ascii="Times New Roman" w:eastAsia="宋体" w:hAnsi="Times New Roman" w:cs="Times New Roman"/>
        </w:rPr>
        <w:t xml:space="preserve"> </w:t>
      </w:r>
      <w:r>
        <w:rPr>
          <w:rFonts w:ascii="Times New Roman" w:eastAsia="宋体" w:hAnsi="Times New Roman" w:cs="Times New Roman"/>
          <w:lang w:eastAsia="zh-CN"/>
        </w:rPr>
        <w:t>t</w:t>
      </w:r>
      <w:r>
        <w:rPr>
          <w:rFonts w:ascii="Times New Roman" w:eastAsia="宋体" w:hAnsi="Times New Roman" w:cs="Times New Roman"/>
        </w:rPr>
        <w:t>he integrity protection algorithm and key to be used by the PDCP entity are configured by upper layers TS 24.587 [16] and the integrity protection method shall be applied as specified in TS 33.536 [</w:t>
      </w:r>
      <w:r>
        <w:rPr>
          <w:rFonts w:ascii="Times New Roman" w:eastAsia="宋体" w:hAnsi="Times New Roman" w:cs="Times New Roman"/>
          <w:lang w:eastAsia="zh-CN"/>
        </w:rPr>
        <w:t>14</w:t>
      </w:r>
      <w:r>
        <w:rPr>
          <w:rFonts w:ascii="Times New Roman" w:eastAsia="宋体" w:hAnsi="Times New Roman" w:cs="Times New Roman"/>
        </w:rPr>
        <w:t>].</w:t>
      </w:r>
    </w:p>
    <w:p w:rsidR="005566D3" w:rsidRDefault="00A4081E">
      <w:pPr>
        <w:rPr>
          <w:rFonts w:ascii="Times New Roman" w:eastAsia="宋体" w:hAnsi="Times New Roman" w:cs="Times New Roman"/>
          <w:lang w:eastAsia="zh-CN"/>
        </w:rPr>
      </w:pPr>
      <w:r>
        <w:rPr>
          <w:rFonts w:ascii="Times New Roman" w:eastAsia="宋体" w:hAnsi="Times New Roman" w:cs="Times New Roman"/>
          <w:lang w:eastAsia="zh-CN"/>
        </w:rPr>
        <w:t xml:space="preserve">For NR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communication, the integrity protection function is activated for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SRBs and/or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DRBs </w:t>
      </w:r>
      <w:proofErr w:type="gramStart"/>
      <w:r>
        <w:rPr>
          <w:rFonts w:ascii="Times New Roman" w:eastAsia="宋体" w:hAnsi="Times New Roman" w:cs="Times New Roman"/>
          <w:lang w:eastAsia="zh-CN"/>
        </w:rPr>
        <w:t>for a PC5 unicast link ‎by upper layers</w:t>
      </w:r>
      <w:proofErr w:type="gramEnd"/>
      <w:ins w:id="10" w:author="CATT" w:date="2020-09-02T14:08:00Z">
        <w:r w:rsidR="00F839CF">
          <w:rPr>
            <w:rFonts w:ascii="Times New Roman" w:eastAsia="宋体" w:hAnsi="Times New Roman" w:cs="Times New Roman"/>
            <w:lang w:eastAsia="zh-CN"/>
          </w:rPr>
          <w:t>, as specified in</w:t>
        </w:r>
      </w:ins>
      <w:r>
        <w:rPr>
          <w:rFonts w:ascii="Times New Roman" w:eastAsia="宋体" w:hAnsi="Times New Roman" w:cs="Times New Roman"/>
          <w:lang w:eastAsia="zh-CN"/>
        </w:rPr>
        <w:t xml:space="preserve"> TS 38.331 [3]. When security is activated for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SRBs, the integrity protection ‎function shall be applied to all PDUs including and subsequent to the PDU for the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SRBs which belong to the PC5 unicast link.‎ When security is activated for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DRBs, the integrity protection ‎function shall be applied to all PDUs including and subsequent to the PDU for the ‎</w:t>
      </w:r>
      <w:proofErr w:type="spellStart"/>
      <w:r>
        <w:rPr>
          <w:rFonts w:ascii="Times New Roman" w:eastAsia="宋体" w:hAnsi="Times New Roman" w:cs="Times New Roman"/>
          <w:lang w:eastAsia="zh-CN"/>
        </w:rPr>
        <w:t>sidelink</w:t>
      </w:r>
      <w:proofErr w:type="spellEnd"/>
      <w:r>
        <w:rPr>
          <w:rFonts w:ascii="Times New Roman" w:eastAsia="宋体" w:hAnsi="Times New Roman" w:cs="Times New Roman"/>
          <w:lang w:eastAsia="zh-CN"/>
        </w:rPr>
        <w:t xml:space="preserve"> DRBs which belong to the PC5 unicast link.‎</w:t>
      </w:r>
    </w:p>
    <w:p w:rsidR="005566D3" w:rsidRDefault="00A4081E">
      <w:pPr>
        <w:rPr>
          <w:rFonts w:ascii="Times New Roman" w:eastAsia="宋体" w:hAnsi="Times New Roman" w:cs="Times New Roman"/>
        </w:rPr>
      </w:pPr>
      <w:r>
        <w:rPr>
          <w:rFonts w:ascii="Times New Roman" w:eastAsia="宋体" w:hAnsi="Times New Roman" w:cs="Times New Roman"/>
          <w:lang w:eastAsia="zh-CN"/>
        </w:rPr>
        <w:t>For the SLRB that needs integrity protection and verification, t</w:t>
      </w:r>
      <w:r>
        <w:rPr>
          <w:rFonts w:ascii="Times New Roman" w:eastAsia="宋体" w:hAnsi="Times New Roman" w:cs="Times New Roman"/>
        </w:rPr>
        <w:t xml:space="preserve">he parameters that are required by PDCP for integrity protection are defined in TS </w:t>
      </w:r>
      <w:r>
        <w:rPr>
          <w:rFonts w:ascii="Times New Roman" w:eastAsia="宋体" w:hAnsi="Times New Roman" w:cs="Times New Roman"/>
          <w:lang w:eastAsia="zh-CN"/>
        </w:rPr>
        <w:t>33</w:t>
      </w:r>
      <w:r>
        <w:rPr>
          <w:rFonts w:ascii="Times New Roman" w:eastAsia="宋体" w:hAnsi="Times New Roman" w:cs="Times New Roman"/>
          <w:lang w:eastAsia="ja-JP"/>
        </w:rPr>
        <w:t>.</w:t>
      </w:r>
      <w:r>
        <w:rPr>
          <w:rFonts w:ascii="Times New Roman" w:eastAsia="宋体" w:hAnsi="Times New Roman" w:cs="Times New Roman"/>
          <w:lang w:eastAsia="zh-CN"/>
        </w:rPr>
        <w:t>536</w:t>
      </w:r>
      <w:r>
        <w:rPr>
          <w:rFonts w:ascii="Times New Roman" w:eastAsia="宋体" w:hAnsi="Times New Roman" w:cs="Times New Roman"/>
        </w:rPr>
        <w:t xml:space="preserve"> [</w:t>
      </w:r>
      <w:r>
        <w:rPr>
          <w:rFonts w:ascii="Times New Roman" w:eastAsia="宋体" w:hAnsi="Times New Roman" w:cs="Times New Roman"/>
          <w:lang w:eastAsia="zh-CN"/>
        </w:rPr>
        <w:t>14</w:t>
      </w:r>
      <w:r>
        <w:rPr>
          <w:rFonts w:ascii="Times New Roman" w:eastAsia="宋体" w:hAnsi="Times New Roman" w:cs="Times New Roman"/>
        </w:rPr>
        <w:t>] and are input to the integrity protection algorithm. The required inputs to the integrity protection function include the KEY (</w:t>
      </w:r>
      <w:r>
        <w:rPr>
          <w:rFonts w:ascii="Times New Roman" w:eastAsia="宋体" w:hAnsi="Times New Roman" w:cs="Times New Roman"/>
          <w:lang w:eastAsia="zh-CN"/>
        </w:rPr>
        <w:t>NR</w:t>
      </w:r>
      <w:r>
        <w:rPr>
          <w:rFonts w:ascii="Times New Roman" w:eastAsia="宋体" w:hAnsi="Times New Roman" w:cs="Times New Roman"/>
        </w:rPr>
        <w:t>P</w:t>
      </w:r>
      <w:r>
        <w:rPr>
          <w:rFonts w:ascii="Times New Roman" w:eastAsia="宋体" w:hAnsi="Times New Roman" w:cs="Times New Roman"/>
          <w:lang w:eastAsia="zh-CN"/>
        </w:rPr>
        <w:t>I</w:t>
      </w:r>
      <w:r>
        <w:rPr>
          <w:rFonts w:ascii="Times New Roman" w:eastAsia="宋体" w:hAnsi="Times New Roman" w:cs="Times New Roman"/>
        </w:rPr>
        <w:t>K), COUNT, BEARER (LSB 5 bits of LCID as specified in TS 38.321 [4]) and DIRECTION (</w:t>
      </w:r>
      <w:r>
        <w:rPr>
          <w:rFonts w:ascii="Times New Roman" w:eastAsia="Malgun Gothic" w:hAnsi="Times New Roman" w:cs="Times New Roman"/>
          <w:lang w:eastAsia="ko-KR"/>
        </w:rPr>
        <w:t xml:space="preserve">which value shall be set is specified in </w:t>
      </w:r>
      <w:r>
        <w:rPr>
          <w:rFonts w:ascii="Times New Roman" w:eastAsia="宋体" w:hAnsi="Times New Roman" w:cs="Times New Roman"/>
        </w:rPr>
        <w:t xml:space="preserve">TS </w:t>
      </w:r>
      <w:r>
        <w:rPr>
          <w:rFonts w:ascii="Times New Roman" w:eastAsia="宋体" w:hAnsi="Times New Roman" w:cs="Times New Roman"/>
          <w:lang w:eastAsia="zh-CN"/>
        </w:rPr>
        <w:t>33</w:t>
      </w:r>
      <w:r>
        <w:rPr>
          <w:rFonts w:ascii="Times New Roman" w:eastAsia="宋体" w:hAnsi="Times New Roman" w:cs="Times New Roman"/>
          <w:lang w:eastAsia="ja-JP"/>
        </w:rPr>
        <w:t>.</w:t>
      </w:r>
      <w:r>
        <w:rPr>
          <w:rFonts w:ascii="Times New Roman" w:eastAsia="宋体" w:hAnsi="Times New Roman" w:cs="Times New Roman"/>
          <w:lang w:eastAsia="zh-CN"/>
        </w:rPr>
        <w:t>536</w:t>
      </w:r>
      <w:r>
        <w:rPr>
          <w:rFonts w:ascii="Times New Roman" w:eastAsia="宋体" w:hAnsi="Times New Roman" w:cs="Times New Roman"/>
        </w:rPr>
        <w:t xml:space="preserve"> [</w:t>
      </w:r>
      <w:r>
        <w:rPr>
          <w:rFonts w:ascii="Times New Roman" w:eastAsia="宋体" w:hAnsi="Times New Roman" w:cs="Times New Roman"/>
          <w:lang w:eastAsia="zh-CN"/>
        </w:rPr>
        <w:t>14</w:t>
      </w:r>
      <w:r>
        <w:rPr>
          <w:rFonts w:ascii="Times New Roman" w:eastAsia="宋体" w:hAnsi="Times New Roman" w:cs="Times New Roman"/>
        </w:rPr>
        <w:t>]).</w:t>
      </w:r>
    </w:p>
    <w:p w:rsidR="005566D3" w:rsidRDefault="00A4081E">
      <w:pPr>
        <w:rPr>
          <w:rFonts w:ascii="Times New Roman" w:eastAsia="MS Mincho" w:hAnsi="Times New Roman" w:cs="Times New Roman"/>
          <w:lang w:eastAsia="ja-JP"/>
        </w:rPr>
      </w:pPr>
      <w:r>
        <w:rPr>
          <w:rFonts w:ascii="Times New Roman" w:eastAsia="宋体" w:hAnsi="Times New Roman" w:cs="Times New Roman"/>
        </w:rPr>
        <w:t xml:space="preserve">At transmission, the UE computes the value of the MAC-I field and at reception it verifies the integrity of the PDCP </w:t>
      </w:r>
      <w:r>
        <w:rPr>
          <w:rFonts w:ascii="Times New Roman" w:eastAsia="宋体" w:hAnsi="Times New Roman" w:cs="Times New Roman"/>
          <w:lang w:eastAsia="ko-KR"/>
        </w:rPr>
        <w:t>Data</w:t>
      </w:r>
      <w:r>
        <w:rPr>
          <w:rFonts w:ascii="Times New Roman" w:eastAsia="宋体" w:hAnsi="Times New Roman" w:cs="Times New Roman"/>
        </w:rPr>
        <w:t xml:space="preserve"> PDU by calculating the X-MAC based on the input parameters as specified above. If the calculated X-MAC corresponds to the received MAC-I, integrity protection is verified successfully</w:t>
      </w:r>
      <w:r>
        <w:rPr>
          <w:rFonts w:ascii="Times New Roman" w:eastAsia="宋体" w:hAnsi="Times New Roman" w:cs="Times New Roman"/>
          <w:lang w:eastAsia="ko-KR"/>
        </w:rPr>
        <w:t>.</w:t>
      </w:r>
    </w:p>
    <w:p w:rsidR="005566D3" w:rsidRDefault="00A4081E">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rsidR="005566D3" w:rsidRDefault="005566D3">
      <w:pPr>
        <w:overflowPunct w:val="0"/>
        <w:autoSpaceDE w:val="0"/>
        <w:autoSpaceDN w:val="0"/>
        <w:adjustRightInd w:val="0"/>
        <w:rPr>
          <w:rFonts w:ascii="Times New Roman" w:eastAsiaTheme="minorEastAsia" w:hAnsi="Times New Roman" w:cs="Times New Roman"/>
          <w:lang w:eastAsia="zh-CN"/>
        </w:rPr>
      </w:pPr>
    </w:p>
    <w:p w:rsidR="005566D3" w:rsidRDefault="005566D3">
      <w:pPr>
        <w:overflowPunct w:val="0"/>
        <w:autoSpaceDE w:val="0"/>
        <w:autoSpaceDN w:val="0"/>
        <w:adjustRightInd w:val="0"/>
        <w:rPr>
          <w:rFonts w:ascii="Times New Roman" w:eastAsiaTheme="minorEastAsia" w:hAnsi="Times New Roman" w:cs="Times New Roman"/>
          <w:lang w:eastAsia="zh-CN"/>
        </w:rPr>
      </w:pPr>
    </w:p>
    <w:p w:rsidR="005566D3" w:rsidRDefault="00A4081E">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rsidR="005566D3" w:rsidRDefault="00A4081E">
      <w:pPr>
        <w:pStyle w:val="40"/>
        <w:rPr>
          <w:rFonts w:ascii="Times New Roman" w:hAnsi="Times New Roman" w:cs="Times New Roman"/>
          <w:lang w:eastAsia="zh-CN"/>
        </w:rPr>
      </w:pPr>
      <w:bookmarkStart w:id="11" w:name="_Toc46492217"/>
      <w:bookmarkStart w:id="12" w:name="_Toc46492109"/>
      <w:bookmarkStart w:id="13" w:name="_Toc37126996"/>
      <w:r>
        <w:rPr>
          <w:rFonts w:ascii="Times New Roman" w:hAnsi="Times New Roman" w:cs="Times New Roman"/>
        </w:rPr>
        <w:t>6.2.2.</w:t>
      </w:r>
      <w:r>
        <w:rPr>
          <w:rFonts w:ascii="Times New Roman" w:hAnsi="Times New Roman" w:cs="Times New Roman"/>
          <w:lang w:eastAsia="zh-CN"/>
        </w:rPr>
        <w:t>4</w:t>
      </w:r>
      <w:r>
        <w:rPr>
          <w:rFonts w:ascii="Times New Roman" w:hAnsi="Times New Roman" w:cs="Times New Roman"/>
        </w:rPr>
        <w:tab/>
        <w:t xml:space="preserve">Data PDU for </w:t>
      </w:r>
      <w:del w:id="14" w:author="CATT" w:date="2020-09-02T14:09:00Z">
        <w:r w:rsidDel="00F839CF">
          <w:rPr>
            <w:rFonts w:ascii="Times New Roman" w:hAnsi="Times New Roman" w:cs="Times New Roman"/>
            <w:lang w:eastAsia="zh-CN"/>
          </w:rPr>
          <w:delText>SL</w:delText>
        </w:r>
        <w:r w:rsidDel="00F839CF">
          <w:rPr>
            <w:rFonts w:ascii="Times New Roman" w:hAnsi="Times New Roman" w:cs="Times New Roman"/>
          </w:rPr>
          <w:delText xml:space="preserve">RBs </w:delText>
        </w:r>
      </w:del>
      <w:proofErr w:type="spellStart"/>
      <w:ins w:id="15" w:author="CATT" w:date="2020-09-02T14:09:00Z">
        <w:r w:rsidR="00F839CF">
          <w:rPr>
            <w:rFonts w:ascii="Times New Roman" w:hAnsi="Times New Roman" w:cs="Times New Roman"/>
            <w:lang w:eastAsia="zh-CN"/>
          </w:rPr>
          <w:t>sidelink</w:t>
        </w:r>
        <w:proofErr w:type="spellEnd"/>
        <w:r w:rsidR="00F839CF">
          <w:rPr>
            <w:rFonts w:ascii="Times New Roman" w:hAnsi="Times New Roman" w:cs="Times New Roman"/>
            <w:lang w:eastAsia="ko-KR"/>
          </w:rPr>
          <w:t xml:space="preserve"> DRBs</w:t>
        </w:r>
        <w:r w:rsidR="00F839CF">
          <w:rPr>
            <w:rFonts w:ascii="Times New Roman" w:hAnsi="Times New Roman" w:cs="Times New Roman"/>
            <w:lang w:eastAsia="zh-CN"/>
          </w:rPr>
          <w:t xml:space="preserve"> </w:t>
        </w:r>
      </w:ins>
      <w:r>
        <w:rPr>
          <w:rFonts w:ascii="Times New Roman" w:hAnsi="Times New Roman" w:cs="Times New Roman"/>
          <w:lang w:eastAsia="zh-CN"/>
        </w:rPr>
        <w:t xml:space="preserve">for </w:t>
      </w:r>
      <w:proofErr w:type="spellStart"/>
      <w:r>
        <w:rPr>
          <w:rFonts w:ascii="Times New Roman" w:hAnsi="Times New Roman" w:cs="Times New Roman"/>
        </w:rPr>
        <w:t>groupcast</w:t>
      </w:r>
      <w:proofErr w:type="spellEnd"/>
      <w:r>
        <w:rPr>
          <w:rFonts w:ascii="Times New Roman" w:hAnsi="Times New Roman" w:cs="Times New Roman"/>
        </w:rPr>
        <w:t xml:space="preserve"> </w:t>
      </w:r>
      <w:r>
        <w:rPr>
          <w:rFonts w:ascii="Times New Roman" w:hAnsi="Times New Roman" w:cs="Times New Roman"/>
          <w:lang w:eastAsia="zh-CN"/>
        </w:rPr>
        <w:t xml:space="preserve">and </w:t>
      </w:r>
      <w:r>
        <w:rPr>
          <w:rFonts w:ascii="Times New Roman" w:hAnsi="Times New Roman" w:cs="Times New Roman"/>
        </w:rPr>
        <w:t>broadcast</w:t>
      </w:r>
      <w:bookmarkEnd w:id="11"/>
      <w:bookmarkEnd w:id="12"/>
      <w:bookmarkEnd w:id="13"/>
      <w:ins w:id="16" w:author="CATT" w:date="2020-08-29T18:02:00Z">
        <w:r>
          <w:t xml:space="preserve"> </w:t>
        </w:r>
        <w:r>
          <w:rPr>
            <w:rFonts w:ascii="Times New Roman" w:hAnsi="Times New Roman" w:cs="Times New Roman"/>
          </w:rPr>
          <w:t xml:space="preserve">and for the </w:t>
        </w:r>
        <w:proofErr w:type="spellStart"/>
        <w:r>
          <w:rPr>
            <w:rFonts w:ascii="Times New Roman" w:hAnsi="Times New Roman" w:cs="Times New Roman"/>
          </w:rPr>
          <w:t>sidelink</w:t>
        </w:r>
        <w:proofErr w:type="spellEnd"/>
        <w:r>
          <w:rPr>
            <w:rFonts w:ascii="Times New Roman" w:hAnsi="Times New Roman" w:cs="Times New Roman"/>
          </w:rPr>
          <w:t xml:space="preserve"> SRB0‎</w:t>
        </w:r>
      </w:ins>
    </w:p>
    <w:p w:rsidR="005566D3" w:rsidRDefault="00A4081E">
      <w:pPr>
        <w:rPr>
          <w:rFonts w:ascii="Times New Roman" w:hAnsi="Times New Roman" w:cs="Times New Roman"/>
        </w:rPr>
      </w:pPr>
      <w:r>
        <w:rPr>
          <w:rFonts w:ascii="Times New Roman" w:hAnsi="Times New Roman" w:cs="Times New Roman"/>
          <w:lang w:eastAsia="ko-KR"/>
        </w:rPr>
        <w:t>Figure 6.2.2.</w:t>
      </w:r>
      <w:r>
        <w:rPr>
          <w:rFonts w:ascii="Times New Roman" w:hAnsi="Times New Roman" w:cs="Times New Roman"/>
          <w:lang w:eastAsia="zh-CN"/>
        </w:rPr>
        <w:t>4</w:t>
      </w:r>
      <w:r>
        <w:rPr>
          <w:rFonts w:ascii="Times New Roman" w:hAnsi="Times New Roman" w:cs="Times New Roman"/>
          <w:lang w:eastAsia="ko-KR"/>
        </w:rPr>
        <w:t xml:space="preserve">-1 shows the format of the PDCP Data PDU with 12 bits PDCP SN. This format is applicable for </w:t>
      </w:r>
      <w:proofErr w:type="spellStart"/>
      <w:r>
        <w:rPr>
          <w:rFonts w:ascii="Times New Roman" w:hAnsi="Times New Roman" w:cs="Times New Roman"/>
          <w:lang w:eastAsia="zh-CN"/>
        </w:rPr>
        <w:t>sidelink</w:t>
      </w:r>
      <w:proofErr w:type="spellEnd"/>
      <w:r>
        <w:rPr>
          <w:rFonts w:ascii="Times New Roman" w:hAnsi="Times New Roman" w:cs="Times New Roman"/>
          <w:lang w:eastAsia="ko-KR"/>
        </w:rPr>
        <w:t xml:space="preserve"> DRBs</w:t>
      </w:r>
      <w:r>
        <w:rPr>
          <w:rFonts w:ascii="Times New Roman" w:hAnsi="Times New Roman" w:cs="Times New Roman"/>
          <w:lang w:eastAsia="zh-CN"/>
        </w:rPr>
        <w:t xml:space="preserve"> for </w:t>
      </w:r>
      <w:proofErr w:type="spellStart"/>
      <w:r>
        <w:rPr>
          <w:rFonts w:ascii="Times New Roman" w:hAnsi="Times New Roman" w:cs="Times New Roman"/>
          <w:lang w:eastAsia="zh-CN"/>
        </w:rPr>
        <w:t>groupcast</w:t>
      </w:r>
      <w:proofErr w:type="spellEnd"/>
      <w:r>
        <w:rPr>
          <w:rFonts w:ascii="Times New Roman" w:hAnsi="Times New Roman" w:cs="Times New Roman"/>
          <w:lang w:eastAsia="zh-CN"/>
        </w:rPr>
        <w:t xml:space="preserve"> and broadcast and for the </w:t>
      </w:r>
      <w:proofErr w:type="spellStart"/>
      <w:r>
        <w:rPr>
          <w:rFonts w:ascii="Times New Roman" w:hAnsi="Times New Roman" w:cs="Times New Roman"/>
          <w:lang w:eastAsia="zh-CN"/>
        </w:rPr>
        <w:t>sidelink</w:t>
      </w:r>
      <w:proofErr w:type="spellEnd"/>
      <w:r>
        <w:rPr>
          <w:rFonts w:ascii="Times New Roman" w:hAnsi="Times New Roman" w:cs="Times New Roman"/>
          <w:lang w:eastAsia="ko-KR"/>
        </w:rPr>
        <w:t xml:space="preserve"> </w:t>
      </w:r>
      <w:r>
        <w:rPr>
          <w:rFonts w:ascii="Times New Roman" w:hAnsi="Times New Roman" w:cs="Times New Roman"/>
          <w:lang w:eastAsia="zh-CN"/>
        </w:rPr>
        <w:t>S</w:t>
      </w:r>
      <w:r>
        <w:rPr>
          <w:rFonts w:ascii="Times New Roman" w:hAnsi="Times New Roman" w:cs="Times New Roman"/>
          <w:lang w:eastAsia="ko-KR"/>
        </w:rPr>
        <w:t>RB0</w:t>
      </w:r>
      <w:r>
        <w:rPr>
          <w:rFonts w:ascii="Times New Roman" w:hAnsi="Times New Roman" w:cs="Times New Roman"/>
        </w:rPr>
        <w:t>.</w:t>
      </w:r>
    </w:p>
    <w:p w:rsidR="005566D3" w:rsidRDefault="00A4081E">
      <w:pPr>
        <w:pStyle w:val="TH"/>
        <w:rPr>
          <w:rFonts w:ascii="Times New Roman" w:hAnsi="Times New Roman" w:cs="Times New Roman"/>
          <w:lang w:eastAsia="zh-CN"/>
        </w:rPr>
      </w:pPr>
      <w:r>
        <w:rPr>
          <w:rFonts w:ascii="Times New Roman" w:hAnsi="Times New Roman" w:cs="Times New Roman"/>
        </w:rPr>
        <w:object w:dxaOrig="6451" w:dyaOrig="3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pt;height:195.45pt" o:ole="">
            <v:imagedata r:id="rId17" o:title=""/>
          </v:shape>
          <o:OLEObject Type="Embed" ProgID="Visio.Drawing.11" ShapeID="_x0000_i1025" DrawAspect="Content" ObjectID="_1660756678" r:id="rId18"/>
        </w:object>
      </w:r>
    </w:p>
    <w:p w:rsidR="005566D3" w:rsidRDefault="00A4081E">
      <w:pPr>
        <w:pStyle w:val="TF"/>
        <w:rPr>
          <w:rFonts w:ascii="Times New Roman" w:hAnsi="Times New Roman" w:cs="Times New Roman"/>
          <w:lang w:eastAsia="zh-CN"/>
        </w:rPr>
      </w:pPr>
      <w:r>
        <w:rPr>
          <w:rFonts w:ascii="Times New Roman" w:hAnsi="Times New Roman" w:cs="Times New Roman"/>
        </w:rPr>
        <w:t>Figure 6.2.2.</w:t>
      </w:r>
      <w:r>
        <w:rPr>
          <w:rFonts w:ascii="Times New Roman" w:hAnsi="Times New Roman" w:cs="Times New Roman"/>
          <w:lang w:eastAsia="zh-CN"/>
        </w:rPr>
        <w:t>4</w:t>
      </w:r>
      <w:r>
        <w:rPr>
          <w:rFonts w:ascii="Times New Roman" w:hAnsi="Times New Roman" w:cs="Times New Roman"/>
        </w:rPr>
        <w:t xml:space="preserve">-1: PDCP Data PDU format for </w:t>
      </w:r>
      <w:del w:id="17" w:author="CATT" w:date="2020-09-02T14:10:00Z">
        <w:r w:rsidDel="00F839CF">
          <w:rPr>
            <w:rFonts w:ascii="Times New Roman" w:hAnsi="Times New Roman" w:cs="Times New Roman"/>
            <w:lang w:eastAsia="zh-CN"/>
          </w:rPr>
          <w:delText>SL</w:delText>
        </w:r>
        <w:r w:rsidDel="00F839CF">
          <w:rPr>
            <w:rFonts w:ascii="Times New Roman" w:hAnsi="Times New Roman" w:cs="Times New Roman"/>
          </w:rPr>
          <w:delText>RBs</w:delText>
        </w:r>
        <w:r w:rsidDel="00F839CF">
          <w:rPr>
            <w:rFonts w:ascii="Times New Roman" w:hAnsi="Times New Roman" w:cs="Times New Roman"/>
            <w:lang w:eastAsia="zh-CN"/>
          </w:rPr>
          <w:delText xml:space="preserve"> </w:delText>
        </w:r>
      </w:del>
      <w:proofErr w:type="spellStart"/>
      <w:ins w:id="18" w:author="CATT" w:date="2020-09-02T14:10:00Z">
        <w:r w:rsidR="00F839CF">
          <w:rPr>
            <w:rFonts w:ascii="Times New Roman" w:hAnsi="Times New Roman" w:cs="Times New Roman"/>
            <w:lang w:eastAsia="zh-CN"/>
          </w:rPr>
          <w:t>sidelink</w:t>
        </w:r>
        <w:proofErr w:type="spellEnd"/>
        <w:r w:rsidR="00F839CF">
          <w:rPr>
            <w:rFonts w:ascii="Times New Roman" w:hAnsi="Times New Roman" w:cs="Times New Roman"/>
            <w:lang w:eastAsia="ko-KR"/>
          </w:rPr>
          <w:t xml:space="preserve"> DRBs</w:t>
        </w:r>
        <w:r w:rsidR="00F839CF">
          <w:rPr>
            <w:rFonts w:ascii="Times New Roman" w:hAnsi="Times New Roman" w:cs="Times New Roman"/>
            <w:lang w:eastAsia="zh-CN"/>
          </w:rPr>
          <w:t xml:space="preserve"> </w:t>
        </w:r>
      </w:ins>
      <w:r>
        <w:rPr>
          <w:rFonts w:ascii="Times New Roman" w:hAnsi="Times New Roman" w:cs="Times New Roman"/>
          <w:lang w:eastAsia="zh-CN"/>
        </w:rPr>
        <w:t xml:space="preserve">for </w:t>
      </w:r>
      <w:proofErr w:type="spellStart"/>
      <w:r>
        <w:rPr>
          <w:rFonts w:ascii="Times New Roman" w:hAnsi="Times New Roman" w:cs="Times New Roman"/>
          <w:lang w:eastAsia="zh-CN"/>
        </w:rPr>
        <w:t>groupcast</w:t>
      </w:r>
      <w:proofErr w:type="spellEnd"/>
      <w:r>
        <w:rPr>
          <w:rFonts w:ascii="Times New Roman" w:hAnsi="Times New Roman" w:cs="Times New Roman"/>
          <w:lang w:eastAsia="zh-CN"/>
        </w:rPr>
        <w:t xml:space="preserve"> and broadcast</w:t>
      </w:r>
      <w:ins w:id="19" w:author="CATT" w:date="2020-08-29T18:02:00Z">
        <w:r>
          <w:rPr>
            <w:rFonts w:eastAsiaTheme="minorEastAsia" w:hint="eastAsia"/>
            <w:lang w:eastAsia="zh-CN"/>
          </w:rPr>
          <w:t xml:space="preserve"> </w:t>
        </w:r>
        <w:r>
          <w:rPr>
            <w:rFonts w:ascii="Times New Roman" w:hAnsi="Times New Roman" w:cs="Times New Roman"/>
            <w:lang w:eastAsia="zh-CN"/>
          </w:rPr>
          <w:t xml:space="preserve">and for the </w:t>
        </w:r>
        <w:proofErr w:type="spellStart"/>
        <w:r>
          <w:rPr>
            <w:rFonts w:ascii="Times New Roman" w:hAnsi="Times New Roman" w:cs="Times New Roman"/>
            <w:lang w:eastAsia="zh-CN"/>
          </w:rPr>
          <w:t>sidelink</w:t>
        </w:r>
        <w:proofErr w:type="spellEnd"/>
        <w:r>
          <w:rPr>
            <w:rFonts w:ascii="Times New Roman" w:hAnsi="Times New Roman" w:cs="Times New Roman"/>
            <w:lang w:eastAsia="zh-CN"/>
          </w:rPr>
          <w:t xml:space="preserve"> SRB0‎</w:t>
        </w:r>
      </w:ins>
    </w:p>
    <w:p w:rsidR="005566D3" w:rsidRDefault="00A4081E">
      <w:pPr>
        <w:pStyle w:val="NO"/>
        <w:rPr>
          <w:rFonts w:ascii="Times New Roman" w:eastAsia="宋体" w:hAnsi="Times New Roman" w:cs="Times New Roman"/>
          <w:sz w:val="36"/>
          <w:szCs w:val="36"/>
        </w:rPr>
      </w:pPr>
      <w:r>
        <w:rPr>
          <w:rFonts w:ascii="Times New Roman" w:hAnsi="Times New Roman" w:cs="Times New Roman"/>
          <w:lang w:eastAsia="zh-CN"/>
        </w:rPr>
        <w:t>NOTE:</w:t>
      </w:r>
      <w:r>
        <w:rPr>
          <w:rFonts w:ascii="Times New Roman" w:hAnsi="Times New Roman" w:cs="Times New Roman"/>
          <w:lang w:eastAsia="zh-CN"/>
        </w:rPr>
        <w:tab/>
        <w:t xml:space="preserve">There is no control PDU for SLRBs for </w:t>
      </w:r>
      <w:proofErr w:type="spellStart"/>
      <w:r>
        <w:rPr>
          <w:rFonts w:ascii="Times New Roman" w:hAnsi="Times New Roman" w:cs="Times New Roman"/>
          <w:lang w:eastAsia="zh-CN"/>
        </w:rPr>
        <w:t>groupcast</w:t>
      </w:r>
      <w:proofErr w:type="spellEnd"/>
      <w:r>
        <w:rPr>
          <w:rFonts w:ascii="Times New Roman" w:hAnsi="Times New Roman" w:cs="Times New Roman"/>
          <w:lang w:eastAsia="zh-CN"/>
        </w:rPr>
        <w:t xml:space="preserve"> and broadcast. Thus, there is no D/C field in the PDCP Data PDU format for SLRBs for </w:t>
      </w:r>
      <w:proofErr w:type="spellStart"/>
      <w:r>
        <w:rPr>
          <w:rFonts w:ascii="Times New Roman" w:hAnsi="Times New Roman" w:cs="Times New Roman"/>
          <w:lang w:eastAsia="zh-CN"/>
        </w:rPr>
        <w:t>groupcast</w:t>
      </w:r>
      <w:proofErr w:type="spellEnd"/>
      <w:r>
        <w:rPr>
          <w:rFonts w:ascii="Times New Roman" w:hAnsi="Times New Roman" w:cs="Times New Roman"/>
          <w:lang w:eastAsia="zh-CN"/>
        </w:rPr>
        <w:t xml:space="preserve"> and broadcast. SDU type is only applicable for </w:t>
      </w:r>
      <w:proofErr w:type="spellStart"/>
      <w:r>
        <w:rPr>
          <w:rFonts w:ascii="Times New Roman" w:hAnsi="Times New Roman" w:cs="Times New Roman"/>
          <w:lang w:eastAsia="zh-CN"/>
        </w:rPr>
        <w:t>sidelink</w:t>
      </w:r>
      <w:proofErr w:type="spellEnd"/>
      <w:r>
        <w:rPr>
          <w:rFonts w:ascii="Times New Roman" w:hAnsi="Times New Roman" w:cs="Times New Roman"/>
          <w:lang w:eastAsia="zh-CN"/>
        </w:rPr>
        <w:t xml:space="preserve"> DRB.</w:t>
      </w:r>
    </w:p>
    <w:p w:rsidR="005566D3" w:rsidRDefault="00A4081E">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rsidR="005566D3" w:rsidRDefault="005566D3">
      <w:pPr>
        <w:overflowPunct w:val="0"/>
        <w:autoSpaceDE w:val="0"/>
        <w:autoSpaceDN w:val="0"/>
        <w:adjustRightInd w:val="0"/>
        <w:rPr>
          <w:rFonts w:ascii="Times New Roman" w:eastAsiaTheme="minorEastAsia" w:hAnsi="Times New Roman" w:cs="Times New Roman"/>
          <w:lang w:eastAsia="zh-CN"/>
        </w:rPr>
      </w:pPr>
    </w:p>
    <w:sectPr w:rsidR="005566D3">
      <w:footnotePr>
        <w:numRestart w:val="eachSect"/>
      </w:footnotePr>
      <w:pgSz w:w="11907" w:h="16840"/>
      <w:pgMar w:top="1418" w:right="1134"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1F6366" w15:done="0"/>
  <w15:commentEx w15:paraId="1A150848" w15:done="0"/>
  <w15:commentEx w15:paraId="5C9D52E0" w15:done="0"/>
  <w15:commentEx w15:paraId="457066F5" w15:done="0"/>
  <w15:commentEx w15:paraId="7B6E14EA" w15:done="0"/>
  <w15:commentEx w15:paraId="254447F9" w15:done="0" w15:paraIdParent="7B6E14EA"/>
  <w15:commentEx w15:paraId="4ECC3D47" w15:done="0" w15:paraIdParent="7B6E14EA"/>
  <w15:commentEx w15:paraId="70BE5A9D" w15:done="0"/>
  <w15:commentEx w15:paraId="0E002003" w15:done="0"/>
  <w15:commentEx w15:paraId="7E1E0189" w15:done="0"/>
  <w15:commentEx w15:paraId="3DE713C0" w15:done="0" w15:paraIdParent="7E1E0189"/>
  <w15:commentEx w15:paraId="6A534B94" w15:done="0"/>
  <w15:commentEx w15:paraId="7A5525A7" w15:done="0" w15:paraIdParent="6A534B94"/>
  <w15:commentEx w15:paraId="1C0B1B7A" w15:done="0"/>
  <w15:commentEx w15:paraId="63303D56" w15:done="0" w15:paraIdParent="1C0B1B7A"/>
  <w15:commentEx w15:paraId="697E14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031" w:rsidRDefault="00FF4031">
      <w:pPr>
        <w:spacing w:after="0"/>
      </w:pPr>
      <w:r>
        <w:separator/>
      </w:r>
    </w:p>
  </w:endnote>
  <w:endnote w:type="continuationSeparator" w:id="0">
    <w:p w:rsidR="00FF4031" w:rsidRDefault="00FF4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DotumChe">
    <w:panose1 w:val="020B0609000101010101"/>
    <w:charset w:val="81"/>
    <w:family w:val="modern"/>
    <w:pitch w:val="fixed"/>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ZapfDingbats"/>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031" w:rsidRDefault="00FF4031">
      <w:pPr>
        <w:spacing w:after="0"/>
      </w:pPr>
      <w:r>
        <w:separator/>
      </w:r>
    </w:p>
  </w:footnote>
  <w:footnote w:type="continuationSeparator" w:id="0">
    <w:p w:rsidR="00FF4031" w:rsidRDefault="00FF40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6D3" w:rsidRDefault="00A4081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nsid w:val="FFFFFF80"/>
    <w:multiLevelType w:val="singleLevel"/>
    <w:tmpl w:val="FFFFFF80"/>
    <w:lvl w:ilvl="0">
      <w:start w:val="1"/>
      <w:numFmt w:val="bullet"/>
      <w:pStyle w:val="5"/>
      <w:lvlText w:val=""/>
      <w:lvlJc w:val="left"/>
      <w:pPr>
        <w:tabs>
          <w:tab w:val="left" w:pos="2040"/>
        </w:tabs>
        <w:ind w:leftChars="800" w:left="2040" w:hangingChars="200" w:hanging="360"/>
      </w:pPr>
      <w:rPr>
        <w:rFonts w:ascii="Wingdings" w:hAnsi="Wingdings" w:hint="default"/>
      </w:rPr>
    </w:lvl>
  </w:abstractNum>
  <w:abstractNum w:abstractNumId="2">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3">
    <w:nsid w:val="FFFFFF82"/>
    <w:multiLevelType w:val="singleLevel"/>
    <w:tmpl w:val="FFFFFF82"/>
    <w:lvl w:ilvl="0">
      <w:start w:val="1"/>
      <w:numFmt w:val="bullet"/>
      <w:pStyle w:val="3"/>
      <w:lvlText w:val=""/>
      <w:lvlJc w:val="left"/>
      <w:pPr>
        <w:tabs>
          <w:tab w:val="left" w:pos="1200"/>
        </w:tabs>
        <w:ind w:leftChars="400" w:left="1200" w:hangingChars="200" w:hanging="360"/>
      </w:pPr>
      <w:rPr>
        <w:rFonts w:ascii="Wingdings" w:hAnsi="Wingdings" w:hint="default"/>
      </w:rPr>
    </w:lvl>
  </w:abstractNum>
  <w:abstractNum w:abstractNumId="4">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7">
    <w:nsid w:val="20CD7E6E"/>
    <w:multiLevelType w:val="multilevel"/>
    <w:tmpl w:val="20CD7E6E"/>
    <w:lvl w:ilvl="0">
      <w:start w:val="5"/>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5ED85618"/>
    <w:multiLevelType w:val="multilevel"/>
    <w:tmpl w:val="5ED8561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0"/>
  </w:num>
  <w:num w:numId="2">
    <w:abstractNumId w:val="5"/>
  </w:num>
  <w:num w:numId="3">
    <w:abstractNumId w:val="2"/>
  </w:num>
  <w:num w:numId="4">
    <w:abstractNumId w:val="3"/>
  </w:num>
  <w:num w:numId="5">
    <w:abstractNumId w:val="4"/>
  </w:num>
  <w:num w:numId="6">
    <w:abstractNumId w:val="6"/>
  </w:num>
  <w:num w:numId="7">
    <w:abstractNumId w:val="1"/>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Ericsson">
    <w15:presenceInfo w15:providerId="None" w15:userId="Ericsson"/>
  </w15:person>
  <w15:person w15:author="Lider Pan, ASUSTeK">
    <w15:presenceInfo w15:providerId="None" w15:userId="Lider Pan, ASUSTeK"/>
  </w15:person>
  <w15:person w15:author="LG: Giwon Park">
    <w15:presenceInfo w15:providerId="None" w15:userId="LG: Giwon Park"/>
  </w15:person>
  <w15:person w15:author="Apple - Zhibin Wu">
    <w15:presenceInfo w15:providerId="None" w15:userId="Apple - Zhibin Wu"/>
  </w15:person>
  <w15:person w15:author="vivo(Boubacar)">
    <w15:presenceInfo w15:providerId="None" w15:userId="vivo(Boubacar)"/>
  </w15:person>
  <w15:person w15:author="ZTE(Weiqiang)">
    <w15:presenceInfo w15:providerId="None" w15:userId="ZTE(Wei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3F"/>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57783"/>
    <w:rsid w:val="00061688"/>
    <w:rsid w:val="00062023"/>
    <w:rsid w:val="00064078"/>
    <w:rsid w:val="0006529E"/>
    <w:rsid w:val="000655A6"/>
    <w:rsid w:val="0006564E"/>
    <w:rsid w:val="00066086"/>
    <w:rsid w:val="00067261"/>
    <w:rsid w:val="00070586"/>
    <w:rsid w:val="00072FD7"/>
    <w:rsid w:val="00073EB8"/>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1F3A"/>
    <w:rsid w:val="00092094"/>
    <w:rsid w:val="000931B7"/>
    <w:rsid w:val="000932B6"/>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892"/>
    <w:rsid w:val="000C06FC"/>
    <w:rsid w:val="000C121F"/>
    <w:rsid w:val="000C18C1"/>
    <w:rsid w:val="000C1EA8"/>
    <w:rsid w:val="000C286A"/>
    <w:rsid w:val="000C38A2"/>
    <w:rsid w:val="000C47C3"/>
    <w:rsid w:val="000C4C0D"/>
    <w:rsid w:val="000C5CDC"/>
    <w:rsid w:val="000C6E02"/>
    <w:rsid w:val="000D04CF"/>
    <w:rsid w:val="000D120B"/>
    <w:rsid w:val="000D31CA"/>
    <w:rsid w:val="000D4CD8"/>
    <w:rsid w:val="000D53F5"/>
    <w:rsid w:val="000D5421"/>
    <w:rsid w:val="000D58AB"/>
    <w:rsid w:val="000D6134"/>
    <w:rsid w:val="000D6354"/>
    <w:rsid w:val="000D67CD"/>
    <w:rsid w:val="000D7091"/>
    <w:rsid w:val="000D72D5"/>
    <w:rsid w:val="000D798D"/>
    <w:rsid w:val="000E01B2"/>
    <w:rsid w:val="000E0872"/>
    <w:rsid w:val="000E0C1D"/>
    <w:rsid w:val="000E186F"/>
    <w:rsid w:val="000E5230"/>
    <w:rsid w:val="000E602E"/>
    <w:rsid w:val="000E6CC5"/>
    <w:rsid w:val="000E78F0"/>
    <w:rsid w:val="000F0DBF"/>
    <w:rsid w:val="000F19F9"/>
    <w:rsid w:val="000F1DF7"/>
    <w:rsid w:val="000F3CE1"/>
    <w:rsid w:val="000F60DF"/>
    <w:rsid w:val="000F64DC"/>
    <w:rsid w:val="0010052D"/>
    <w:rsid w:val="0010099F"/>
    <w:rsid w:val="00100D84"/>
    <w:rsid w:val="00102AE1"/>
    <w:rsid w:val="0010458D"/>
    <w:rsid w:val="00105E89"/>
    <w:rsid w:val="00107622"/>
    <w:rsid w:val="001079E3"/>
    <w:rsid w:val="00110448"/>
    <w:rsid w:val="00110A04"/>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2793"/>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651E"/>
    <w:rsid w:val="001371A3"/>
    <w:rsid w:val="0013793B"/>
    <w:rsid w:val="0014099B"/>
    <w:rsid w:val="001413D5"/>
    <w:rsid w:val="001439D4"/>
    <w:rsid w:val="00144050"/>
    <w:rsid w:val="0014453F"/>
    <w:rsid w:val="001445EB"/>
    <w:rsid w:val="00144D99"/>
    <w:rsid w:val="0014742E"/>
    <w:rsid w:val="00151674"/>
    <w:rsid w:val="00152AFB"/>
    <w:rsid w:val="001530F1"/>
    <w:rsid w:val="00154E5B"/>
    <w:rsid w:val="0015568B"/>
    <w:rsid w:val="00155859"/>
    <w:rsid w:val="00155A89"/>
    <w:rsid w:val="00156EB5"/>
    <w:rsid w:val="001603F0"/>
    <w:rsid w:val="001613F1"/>
    <w:rsid w:val="00162630"/>
    <w:rsid w:val="001629FB"/>
    <w:rsid w:val="00163174"/>
    <w:rsid w:val="00163336"/>
    <w:rsid w:val="001639E2"/>
    <w:rsid w:val="00163A41"/>
    <w:rsid w:val="0016554A"/>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509D"/>
    <w:rsid w:val="00195ED7"/>
    <w:rsid w:val="00196F1A"/>
    <w:rsid w:val="001970EE"/>
    <w:rsid w:val="00197154"/>
    <w:rsid w:val="001975D7"/>
    <w:rsid w:val="001978C0"/>
    <w:rsid w:val="001A3CC5"/>
    <w:rsid w:val="001A4854"/>
    <w:rsid w:val="001A4C42"/>
    <w:rsid w:val="001A4CC8"/>
    <w:rsid w:val="001A4DE4"/>
    <w:rsid w:val="001A5888"/>
    <w:rsid w:val="001A5A43"/>
    <w:rsid w:val="001A61DE"/>
    <w:rsid w:val="001A68BE"/>
    <w:rsid w:val="001A7BA4"/>
    <w:rsid w:val="001B0A8E"/>
    <w:rsid w:val="001B1BA0"/>
    <w:rsid w:val="001B2216"/>
    <w:rsid w:val="001B378A"/>
    <w:rsid w:val="001B44C3"/>
    <w:rsid w:val="001B4D35"/>
    <w:rsid w:val="001B5536"/>
    <w:rsid w:val="001B6B45"/>
    <w:rsid w:val="001B6BF6"/>
    <w:rsid w:val="001B6CAC"/>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2E1B"/>
    <w:rsid w:val="001D55CA"/>
    <w:rsid w:val="001D59F0"/>
    <w:rsid w:val="001D5B1F"/>
    <w:rsid w:val="001D643F"/>
    <w:rsid w:val="001D7501"/>
    <w:rsid w:val="001D7E48"/>
    <w:rsid w:val="001E000D"/>
    <w:rsid w:val="001E130A"/>
    <w:rsid w:val="001E172A"/>
    <w:rsid w:val="001E1857"/>
    <w:rsid w:val="001E3A17"/>
    <w:rsid w:val="001E3F54"/>
    <w:rsid w:val="001E42E9"/>
    <w:rsid w:val="001E6423"/>
    <w:rsid w:val="001F0C1D"/>
    <w:rsid w:val="001F1132"/>
    <w:rsid w:val="001F14AC"/>
    <w:rsid w:val="001F168B"/>
    <w:rsid w:val="001F19D8"/>
    <w:rsid w:val="001F19EE"/>
    <w:rsid w:val="001F2AD3"/>
    <w:rsid w:val="001F5365"/>
    <w:rsid w:val="001F68D7"/>
    <w:rsid w:val="001F73CB"/>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45D7"/>
    <w:rsid w:val="00224C47"/>
    <w:rsid w:val="00224FBF"/>
    <w:rsid w:val="002254CF"/>
    <w:rsid w:val="00227217"/>
    <w:rsid w:val="002300A5"/>
    <w:rsid w:val="002347A2"/>
    <w:rsid w:val="00235F0C"/>
    <w:rsid w:val="00236189"/>
    <w:rsid w:val="002372BB"/>
    <w:rsid w:val="002378D4"/>
    <w:rsid w:val="00241C9E"/>
    <w:rsid w:val="00241F6A"/>
    <w:rsid w:val="002423E4"/>
    <w:rsid w:val="00242F52"/>
    <w:rsid w:val="00243A8E"/>
    <w:rsid w:val="00243DEA"/>
    <w:rsid w:val="0024459E"/>
    <w:rsid w:val="00250F5B"/>
    <w:rsid w:val="0025247A"/>
    <w:rsid w:val="00252729"/>
    <w:rsid w:val="00253D51"/>
    <w:rsid w:val="0025616F"/>
    <w:rsid w:val="00257A5F"/>
    <w:rsid w:val="0026004E"/>
    <w:rsid w:val="0026036E"/>
    <w:rsid w:val="002627A8"/>
    <w:rsid w:val="00262B1E"/>
    <w:rsid w:val="002631F4"/>
    <w:rsid w:val="0026410A"/>
    <w:rsid w:val="00265B09"/>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5B2"/>
    <w:rsid w:val="002E0B26"/>
    <w:rsid w:val="002E0C88"/>
    <w:rsid w:val="002E235D"/>
    <w:rsid w:val="002E2BCB"/>
    <w:rsid w:val="002E2F6C"/>
    <w:rsid w:val="002E439C"/>
    <w:rsid w:val="002E508D"/>
    <w:rsid w:val="002E589F"/>
    <w:rsid w:val="002E68DF"/>
    <w:rsid w:val="002E792F"/>
    <w:rsid w:val="002F0B8E"/>
    <w:rsid w:val="002F27BE"/>
    <w:rsid w:val="002F3BE0"/>
    <w:rsid w:val="002F4163"/>
    <w:rsid w:val="002F6B65"/>
    <w:rsid w:val="002F73BA"/>
    <w:rsid w:val="002F77BE"/>
    <w:rsid w:val="002F77BF"/>
    <w:rsid w:val="002F7B8A"/>
    <w:rsid w:val="003003E3"/>
    <w:rsid w:val="003007C2"/>
    <w:rsid w:val="00301CEC"/>
    <w:rsid w:val="00302F37"/>
    <w:rsid w:val="0030542F"/>
    <w:rsid w:val="003057DC"/>
    <w:rsid w:val="00305EC8"/>
    <w:rsid w:val="00306DCB"/>
    <w:rsid w:val="003100CF"/>
    <w:rsid w:val="003107CA"/>
    <w:rsid w:val="00311611"/>
    <w:rsid w:val="003123B5"/>
    <w:rsid w:val="00314176"/>
    <w:rsid w:val="003172DC"/>
    <w:rsid w:val="003207F4"/>
    <w:rsid w:val="00320CE3"/>
    <w:rsid w:val="003212E7"/>
    <w:rsid w:val="00321747"/>
    <w:rsid w:val="003220C0"/>
    <w:rsid w:val="0032254D"/>
    <w:rsid w:val="003237F7"/>
    <w:rsid w:val="0032390C"/>
    <w:rsid w:val="00323BA3"/>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7E4"/>
    <w:rsid w:val="00347B1E"/>
    <w:rsid w:val="00352A24"/>
    <w:rsid w:val="0035462D"/>
    <w:rsid w:val="003553FB"/>
    <w:rsid w:val="003555D1"/>
    <w:rsid w:val="003575AE"/>
    <w:rsid w:val="00357FDF"/>
    <w:rsid w:val="0036245D"/>
    <w:rsid w:val="00364761"/>
    <w:rsid w:val="00364CE3"/>
    <w:rsid w:val="00365BF5"/>
    <w:rsid w:val="00366C56"/>
    <w:rsid w:val="0036754F"/>
    <w:rsid w:val="00370EC2"/>
    <w:rsid w:val="00370FBE"/>
    <w:rsid w:val="003710CC"/>
    <w:rsid w:val="00371321"/>
    <w:rsid w:val="003729A7"/>
    <w:rsid w:val="00373D33"/>
    <w:rsid w:val="00373F22"/>
    <w:rsid w:val="003752D6"/>
    <w:rsid w:val="003765B8"/>
    <w:rsid w:val="00377479"/>
    <w:rsid w:val="003775AD"/>
    <w:rsid w:val="00380198"/>
    <w:rsid w:val="00380CAA"/>
    <w:rsid w:val="003811FE"/>
    <w:rsid w:val="00381E12"/>
    <w:rsid w:val="0038244A"/>
    <w:rsid w:val="0038371E"/>
    <w:rsid w:val="0038572D"/>
    <w:rsid w:val="00385A32"/>
    <w:rsid w:val="0038628C"/>
    <w:rsid w:val="003864F9"/>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7D8"/>
    <w:rsid w:val="003B2E28"/>
    <w:rsid w:val="003B3E1C"/>
    <w:rsid w:val="003B44A4"/>
    <w:rsid w:val="003B4C42"/>
    <w:rsid w:val="003B593D"/>
    <w:rsid w:val="003B65D2"/>
    <w:rsid w:val="003B65E3"/>
    <w:rsid w:val="003B734F"/>
    <w:rsid w:val="003B7DA9"/>
    <w:rsid w:val="003C0445"/>
    <w:rsid w:val="003C1CFA"/>
    <w:rsid w:val="003C1D26"/>
    <w:rsid w:val="003C37BA"/>
    <w:rsid w:val="003C3971"/>
    <w:rsid w:val="003C3DB0"/>
    <w:rsid w:val="003C5039"/>
    <w:rsid w:val="003C5445"/>
    <w:rsid w:val="003C5C09"/>
    <w:rsid w:val="003C6079"/>
    <w:rsid w:val="003C6C3F"/>
    <w:rsid w:val="003C7128"/>
    <w:rsid w:val="003D2D38"/>
    <w:rsid w:val="003D329F"/>
    <w:rsid w:val="003D4C2D"/>
    <w:rsid w:val="003D50D0"/>
    <w:rsid w:val="003D5258"/>
    <w:rsid w:val="003D5277"/>
    <w:rsid w:val="003D7508"/>
    <w:rsid w:val="003E0175"/>
    <w:rsid w:val="003E0D87"/>
    <w:rsid w:val="003E248E"/>
    <w:rsid w:val="003E25BC"/>
    <w:rsid w:val="003E3CA0"/>
    <w:rsid w:val="003E3E2A"/>
    <w:rsid w:val="003E506E"/>
    <w:rsid w:val="003E5157"/>
    <w:rsid w:val="003E5298"/>
    <w:rsid w:val="003E55DB"/>
    <w:rsid w:val="003E6DDD"/>
    <w:rsid w:val="003F00D1"/>
    <w:rsid w:val="003F0B29"/>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116C"/>
    <w:rsid w:val="004125AC"/>
    <w:rsid w:val="00416B90"/>
    <w:rsid w:val="00416C4C"/>
    <w:rsid w:val="00423334"/>
    <w:rsid w:val="00423D0C"/>
    <w:rsid w:val="004245D3"/>
    <w:rsid w:val="004249C7"/>
    <w:rsid w:val="0043037D"/>
    <w:rsid w:val="00430723"/>
    <w:rsid w:val="00430830"/>
    <w:rsid w:val="0043102F"/>
    <w:rsid w:val="004310B8"/>
    <w:rsid w:val="00431BEE"/>
    <w:rsid w:val="00433110"/>
    <w:rsid w:val="004345EC"/>
    <w:rsid w:val="00436037"/>
    <w:rsid w:val="004401C7"/>
    <w:rsid w:val="00440826"/>
    <w:rsid w:val="00440E1E"/>
    <w:rsid w:val="00441296"/>
    <w:rsid w:val="00441743"/>
    <w:rsid w:val="00441D06"/>
    <w:rsid w:val="00442176"/>
    <w:rsid w:val="00442B60"/>
    <w:rsid w:val="00444F9D"/>
    <w:rsid w:val="00444FD4"/>
    <w:rsid w:val="00444FD6"/>
    <w:rsid w:val="00445378"/>
    <w:rsid w:val="00446608"/>
    <w:rsid w:val="004471C8"/>
    <w:rsid w:val="00447FB7"/>
    <w:rsid w:val="00450261"/>
    <w:rsid w:val="00450F22"/>
    <w:rsid w:val="0045171A"/>
    <w:rsid w:val="00451C41"/>
    <w:rsid w:val="00452748"/>
    <w:rsid w:val="00454655"/>
    <w:rsid w:val="004551A9"/>
    <w:rsid w:val="00455CB8"/>
    <w:rsid w:val="00456797"/>
    <w:rsid w:val="0046053B"/>
    <w:rsid w:val="004644BC"/>
    <w:rsid w:val="0046465D"/>
    <w:rsid w:val="00464DDC"/>
    <w:rsid w:val="0046674A"/>
    <w:rsid w:val="004673C7"/>
    <w:rsid w:val="00467686"/>
    <w:rsid w:val="004700A2"/>
    <w:rsid w:val="004714C5"/>
    <w:rsid w:val="00471993"/>
    <w:rsid w:val="00471D01"/>
    <w:rsid w:val="004730D3"/>
    <w:rsid w:val="004737F5"/>
    <w:rsid w:val="00473A20"/>
    <w:rsid w:val="00473EA1"/>
    <w:rsid w:val="00474D40"/>
    <w:rsid w:val="00475AE7"/>
    <w:rsid w:val="00480248"/>
    <w:rsid w:val="00480A54"/>
    <w:rsid w:val="004813E2"/>
    <w:rsid w:val="00481813"/>
    <w:rsid w:val="004819B5"/>
    <w:rsid w:val="004820EE"/>
    <w:rsid w:val="004821E0"/>
    <w:rsid w:val="004826B6"/>
    <w:rsid w:val="00484B49"/>
    <w:rsid w:val="0048742F"/>
    <w:rsid w:val="004877F1"/>
    <w:rsid w:val="00491384"/>
    <w:rsid w:val="0049180D"/>
    <w:rsid w:val="00491EB0"/>
    <w:rsid w:val="004938D1"/>
    <w:rsid w:val="004946AD"/>
    <w:rsid w:val="0049525B"/>
    <w:rsid w:val="00495298"/>
    <w:rsid w:val="004956A6"/>
    <w:rsid w:val="00497991"/>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B7DBB"/>
    <w:rsid w:val="004C0A56"/>
    <w:rsid w:val="004C1B6D"/>
    <w:rsid w:val="004C1DD5"/>
    <w:rsid w:val="004C3020"/>
    <w:rsid w:val="004C324D"/>
    <w:rsid w:val="004C4851"/>
    <w:rsid w:val="004C5191"/>
    <w:rsid w:val="004C68C7"/>
    <w:rsid w:val="004C6F89"/>
    <w:rsid w:val="004D0011"/>
    <w:rsid w:val="004D002D"/>
    <w:rsid w:val="004D0706"/>
    <w:rsid w:val="004D0B0B"/>
    <w:rsid w:val="004D3578"/>
    <w:rsid w:val="004D407F"/>
    <w:rsid w:val="004D4EB7"/>
    <w:rsid w:val="004D53FE"/>
    <w:rsid w:val="004D69F8"/>
    <w:rsid w:val="004E0050"/>
    <w:rsid w:val="004E066E"/>
    <w:rsid w:val="004E156B"/>
    <w:rsid w:val="004E213A"/>
    <w:rsid w:val="004E3D89"/>
    <w:rsid w:val="004E3F10"/>
    <w:rsid w:val="004E4090"/>
    <w:rsid w:val="004E71F6"/>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020"/>
    <w:rsid w:val="00507544"/>
    <w:rsid w:val="005079F3"/>
    <w:rsid w:val="00507CC9"/>
    <w:rsid w:val="00511590"/>
    <w:rsid w:val="005132C4"/>
    <w:rsid w:val="005134A7"/>
    <w:rsid w:val="005141AF"/>
    <w:rsid w:val="005141B3"/>
    <w:rsid w:val="00514500"/>
    <w:rsid w:val="00515C11"/>
    <w:rsid w:val="0051634A"/>
    <w:rsid w:val="00516469"/>
    <w:rsid w:val="005168AF"/>
    <w:rsid w:val="00516D37"/>
    <w:rsid w:val="00520172"/>
    <w:rsid w:val="00521189"/>
    <w:rsid w:val="00522447"/>
    <w:rsid w:val="00522913"/>
    <w:rsid w:val="00524998"/>
    <w:rsid w:val="00524ABD"/>
    <w:rsid w:val="0052542F"/>
    <w:rsid w:val="0052612A"/>
    <w:rsid w:val="0052661D"/>
    <w:rsid w:val="00527642"/>
    <w:rsid w:val="005278D2"/>
    <w:rsid w:val="0052799B"/>
    <w:rsid w:val="00530098"/>
    <w:rsid w:val="0053033A"/>
    <w:rsid w:val="00530D1F"/>
    <w:rsid w:val="00532320"/>
    <w:rsid w:val="0053247C"/>
    <w:rsid w:val="005324ED"/>
    <w:rsid w:val="00533204"/>
    <w:rsid w:val="0053388B"/>
    <w:rsid w:val="00533E1F"/>
    <w:rsid w:val="00535773"/>
    <w:rsid w:val="00537DCB"/>
    <w:rsid w:val="00543D84"/>
    <w:rsid w:val="00543E6C"/>
    <w:rsid w:val="00544ADC"/>
    <w:rsid w:val="00545074"/>
    <w:rsid w:val="00546C39"/>
    <w:rsid w:val="0054761C"/>
    <w:rsid w:val="00551B8F"/>
    <w:rsid w:val="005522FE"/>
    <w:rsid w:val="00553F11"/>
    <w:rsid w:val="005543BB"/>
    <w:rsid w:val="00554680"/>
    <w:rsid w:val="00554F9C"/>
    <w:rsid w:val="00555796"/>
    <w:rsid w:val="005566D3"/>
    <w:rsid w:val="00556936"/>
    <w:rsid w:val="00557EA7"/>
    <w:rsid w:val="005600CA"/>
    <w:rsid w:val="00560516"/>
    <w:rsid w:val="0056079C"/>
    <w:rsid w:val="0056098D"/>
    <w:rsid w:val="00560CC6"/>
    <w:rsid w:val="005624CA"/>
    <w:rsid w:val="005629CB"/>
    <w:rsid w:val="005641EC"/>
    <w:rsid w:val="0056447E"/>
    <w:rsid w:val="00565087"/>
    <w:rsid w:val="005651CC"/>
    <w:rsid w:val="005663A3"/>
    <w:rsid w:val="005676A1"/>
    <w:rsid w:val="00571316"/>
    <w:rsid w:val="00571C45"/>
    <w:rsid w:val="005727F4"/>
    <w:rsid w:val="005736EB"/>
    <w:rsid w:val="00574159"/>
    <w:rsid w:val="00575738"/>
    <w:rsid w:val="00580CF2"/>
    <w:rsid w:val="005816B8"/>
    <w:rsid w:val="00585BAD"/>
    <w:rsid w:val="00586E63"/>
    <w:rsid w:val="00587DB4"/>
    <w:rsid w:val="00590125"/>
    <w:rsid w:val="00590D48"/>
    <w:rsid w:val="00592266"/>
    <w:rsid w:val="00592DCC"/>
    <w:rsid w:val="00593127"/>
    <w:rsid w:val="00596B87"/>
    <w:rsid w:val="005972CF"/>
    <w:rsid w:val="00597351"/>
    <w:rsid w:val="005A06C3"/>
    <w:rsid w:val="005A06E9"/>
    <w:rsid w:val="005A1194"/>
    <w:rsid w:val="005A1D90"/>
    <w:rsid w:val="005A299C"/>
    <w:rsid w:val="005A3B8E"/>
    <w:rsid w:val="005A4A90"/>
    <w:rsid w:val="005A59FC"/>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416"/>
    <w:rsid w:val="005F59EC"/>
    <w:rsid w:val="005F5E0B"/>
    <w:rsid w:val="00601153"/>
    <w:rsid w:val="00601F74"/>
    <w:rsid w:val="0060264B"/>
    <w:rsid w:val="00602674"/>
    <w:rsid w:val="00602AEA"/>
    <w:rsid w:val="00603912"/>
    <w:rsid w:val="00604257"/>
    <w:rsid w:val="00604B06"/>
    <w:rsid w:val="006059E9"/>
    <w:rsid w:val="006061F3"/>
    <w:rsid w:val="006067E2"/>
    <w:rsid w:val="00606DC8"/>
    <w:rsid w:val="00612202"/>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43F5"/>
    <w:rsid w:val="0063511B"/>
    <w:rsid w:val="0063543D"/>
    <w:rsid w:val="00635B16"/>
    <w:rsid w:val="00636143"/>
    <w:rsid w:val="0063625D"/>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5F08"/>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295"/>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69AE"/>
    <w:rsid w:val="00707498"/>
    <w:rsid w:val="00707AA0"/>
    <w:rsid w:val="00712397"/>
    <w:rsid w:val="00712E93"/>
    <w:rsid w:val="00713C44"/>
    <w:rsid w:val="00715DCE"/>
    <w:rsid w:val="00715FA2"/>
    <w:rsid w:val="00716BEE"/>
    <w:rsid w:val="007219EC"/>
    <w:rsid w:val="00721A8A"/>
    <w:rsid w:val="00721DA7"/>
    <w:rsid w:val="0072200B"/>
    <w:rsid w:val="00722754"/>
    <w:rsid w:val="00723A80"/>
    <w:rsid w:val="0072408C"/>
    <w:rsid w:val="0072610B"/>
    <w:rsid w:val="00726812"/>
    <w:rsid w:val="00726B77"/>
    <w:rsid w:val="00727FEC"/>
    <w:rsid w:val="00731736"/>
    <w:rsid w:val="00732E4B"/>
    <w:rsid w:val="00734A5B"/>
    <w:rsid w:val="0074026F"/>
    <w:rsid w:val="00740430"/>
    <w:rsid w:val="007429F6"/>
    <w:rsid w:val="00743243"/>
    <w:rsid w:val="00744E76"/>
    <w:rsid w:val="0074565A"/>
    <w:rsid w:val="007474E0"/>
    <w:rsid w:val="007509BD"/>
    <w:rsid w:val="00751282"/>
    <w:rsid w:val="00752288"/>
    <w:rsid w:val="00752A26"/>
    <w:rsid w:val="007554FE"/>
    <w:rsid w:val="00756019"/>
    <w:rsid w:val="007579E6"/>
    <w:rsid w:val="00760C8B"/>
    <w:rsid w:val="00761746"/>
    <w:rsid w:val="00761F4B"/>
    <w:rsid w:val="007622D9"/>
    <w:rsid w:val="007634CE"/>
    <w:rsid w:val="00764DB6"/>
    <w:rsid w:val="00765EDC"/>
    <w:rsid w:val="007706E0"/>
    <w:rsid w:val="0077070E"/>
    <w:rsid w:val="00770F0D"/>
    <w:rsid w:val="00771FC1"/>
    <w:rsid w:val="007731C0"/>
    <w:rsid w:val="00774DA4"/>
    <w:rsid w:val="0077562F"/>
    <w:rsid w:val="00777681"/>
    <w:rsid w:val="007813E6"/>
    <w:rsid w:val="00781BE5"/>
    <w:rsid w:val="00781D58"/>
    <w:rsid w:val="00781F0F"/>
    <w:rsid w:val="007847C5"/>
    <w:rsid w:val="00787C51"/>
    <w:rsid w:val="00790690"/>
    <w:rsid w:val="0079126A"/>
    <w:rsid w:val="007926F6"/>
    <w:rsid w:val="0079443C"/>
    <w:rsid w:val="0079537D"/>
    <w:rsid w:val="0079567C"/>
    <w:rsid w:val="0079670C"/>
    <w:rsid w:val="00797965"/>
    <w:rsid w:val="007A0C33"/>
    <w:rsid w:val="007A0EAE"/>
    <w:rsid w:val="007A10C2"/>
    <w:rsid w:val="007A1AF6"/>
    <w:rsid w:val="007A203D"/>
    <w:rsid w:val="007A34E9"/>
    <w:rsid w:val="007A50F2"/>
    <w:rsid w:val="007A633D"/>
    <w:rsid w:val="007A650E"/>
    <w:rsid w:val="007B06C2"/>
    <w:rsid w:val="007B1050"/>
    <w:rsid w:val="007B2932"/>
    <w:rsid w:val="007B2DF6"/>
    <w:rsid w:val="007B2EC9"/>
    <w:rsid w:val="007B468E"/>
    <w:rsid w:val="007B4FBC"/>
    <w:rsid w:val="007B600E"/>
    <w:rsid w:val="007B60E3"/>
    <w:rsid w:val="007B60FC"/>
    <w:rsid w:val="007B6E2F"/>
    <w:rsid w:val="007C18CC"/>
    <w:rsid w:val="007C2853"/>
    <w:rsid w:val="007C6FD8"/>
    <w:rsid w:val="007D0C3A"/>
    <w:rsid w:val="007D0FCD"/>
    <w:rsid w:val="007D16C0"/>
    <w:rsid w:val="007D1C08"/>
    <w:rsid w:val="007D20E6"/>
    <w:rsid w:val="007D4AC0"/>
    <w:rsid w:val="007D7279"/>
    <w:rsid w:val="007D7DAD"/>
    <w:rsid w:val="007E1A26"/>
    <w:rsid w:val="007E33D3"/>
    <w:rsid w:val="007E40BC"/>
    <w:rsid w:val="007E4C84"/>
    <w:rsid w:val="007E5F76"/>
    <w:rsid w:val="007E6D00"/>
    <w:rsid w:val="007F0203"/>
    <w:rsid w:val="007F03C6"/>
    <w:rsid w:val="007F0F4A"/>
    <w:rsid w:val="007F11CC"/>
    <w:rsid w:val="007F250E"/>
    <w:rsid w:val="007F3165"/>
    <w:rsid w:val="007F3FC1"/>
    <w:rsid w:val="007F4A53"/>
    <w:rsid w:val="007F5816"/>
    <w:rsid w:val="007F710F"/>
    <w:rsid w:val="007F7442"/>
    <w:rsid w:val="00800C47"/>
    <w:rsid w:val="00801CBC"/>
    <w:rsid w:val="008028A4"/>
    <w:rsid w:val="0080323E"/>
    <w:rsid w:val="008037B4"/>
    <w:rsid w:val="0080413E"/>
    <w:rsid w:val="00804735"/>
    <w:rsid w:val="00804F7A"/>
    <w:rsid w:val="00805679"/>
    <w:rsid w:val="00807AD3"/>
    <w:rsid w:val="00810583"/>
    <w:rsid w:val="008115AD"/>
    <w:rsid w:val="00811DBB"/>
    <w:rsid w:val="0081215F"/>
    <w:rsid w:val="008127CC"/>
    <w:rsid w:val="00813E1F"/>
    <w:rsid w:val="00814414"/>
    <w:rsid w:val="00820932"/>
    <w:rsid w:val="00821F0D"/>
    <w:rsid w:val="00823511"/>
    <w:rsid w:val="008255E0"/>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26F8"/>
    <w:rsid w:val="00853195"/>
    <w:rsid w:val="00853295"/>
    <w:rsid w:val="008548CA"/>
    <w:rsid w:val="0085494B"/>
    <w:rsid w:val="008551F0"/>
    <w:rsid w:val="00855761"/>
    <w:rsid w:val="00855A04"/>
    <w:rsid w:val="0085693A"/>
    <w:rsid w:val="008578DE"/>
    <w:rsid w:val="00857954"/>
    <w:rsid w:val="00857B97"/>
    <w:rsid w:val="0086151A"/>
    <w:rsid w:val="008628BA"/>
    <w:rsid w:val="00864266"/>
    <w:rsid w:val="0086446C"/>
    <w:rsid w:val="00865A6E"/>
    <w:rsid w:val="00866F36"/>
    <w:rsid w:val="00870807"/>
    <w:rsid w:val="00871C9E"/>
    <w:rsid w:val="008731EC"/>
    <w:rsid w:val="008733E4"/>
    <w:rsid w:val="00874221"/>
    <w:rsid w:val="00875361"/>
    <w:rsid w:val="008768CA"/>
    <w:rsid w:val="00877FE5"/>
    <w:rsid w:val="008805A8"/>
    <w:rsid w:val="00881736"/>
    <w:rsid w:val="0088248F"/>
    <w:rsid w:val="00882E1D"/>
    <w:rsid w:val="008837BE"/>
    <w:rsid w:val="0088591F"/>
    <w:rsid w:val="00887659"/>
    <w:rsid w:val="00887B15"/>
    <w:rsid w:val="00890151"/>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4BFD"/>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E2D"/>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06B4"/>
    <w:rsid w:val="00922C2E"/>
    <w:rsid w:val="009230D5"/>
    <w:rsid w:val="00923A9D"/>
    <w:rsid w:val="00923ED0"/>
    <w:rsid w:val="009245EB"/>
    <w:rsid w:val="0092475D"/>
    <w:rsid w:val="0092576D"/>
    <w:rsid w:val="00925BC9"/>
    <w:rsid w:val="00927426"/>
    <w:rsid w:val="00927A4E"/>
    <w:rsid w:val="0093078F"/>
    <w:rsid w:val="00931B14"/>
    <w:rsid w:val="00932F0D"/>
    <w:rsid w:val="00933C7C"/>
    <w:rsid w:val="0093473B"/>
    <w:rsid w:val="009353CC"/>
    <w:rsid w:val="00935593"/>
    <w:rsid w:val="009362F7"/>
    <w:rsid w:val="0093704A"/>
    <w:rsid w:val="0093772F"/>
    <w:rsid w:val="0094095B"/>
    <w:rsid w:val="00941287"/>
    <w:rsid w:val="00941666"/>
    <w:rsid w:val="00941670"/>
    <w:rsid w:val="00941997"/>
    <w:rsid w:val="00942EC2"/>
    <w:rsid w:val="009438E2"/>
    <w:rsid w:val="00943B9F"/>
    <w:rsid w:val="00943C93"/>
    <w:rsid w:val="00945CCC"/>
    <w:rsid w:val="0094652A"/>
    <w:rsid w:val="0094763D"/>
    <w:rsid w:val="00947747"/>
    <w:rsid w:val="00947D57"/>
    <w:rsid w:val="00950609"/>
    <w:rsid w:val="00950C06"/>
    <w:rsid w:val="00950F92"/>
    <w:rsid w:val="009517ED"/>
    <w:rsid w:val="009534FD"/>
    <w:rsid w:val="00954231"/>
    <w:rsid w:val="0096086A"/>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50FC"/>
    <w:rsid w:val="00985503"/>
    <w:rsid w:val="00986CF9"/>
    <w:rsid w:val="009873FC"/>
    <w:rsid w:val="00990301"/>
    <w:rsid w:val="00990564"/>
    <w:rsid w:val="00990D27"/>
    <w:rsid w:val="0099123B"/>
    <w:rsid w:val="00991BB6"/>
    <w:rsid w:val="009922BD"/>
    <w:rsid w:val="00992797"/>
    <w:rsid w:val="00992DCA"/>
    <w:rsid w:val="00993084"/>
    <w:rsid w:val="00993D43"/>
    <w:rsid w:val="00993DDC"/>
    <w:rsid w:val="009953B3"/>
    <w:rsid w:val="00996262"/>
    <w:rsid w:val="00996C8C"/>
    <w:rsid w:val="009974B3"/>
    <w:rsid w:val="009A0C4F"/>
    <w:rsid w:val="009A131E"/>
    <w:rsid w:val="009A1756"/>
    <w:rsid w:val="009A2EC8"/>
    <w:rsid w:val="009A2F24"/>
    <w:rsid w:val="009A3FFB"/>
    <w:rsid w:val="009A5245"/>
    <w:rsid w:val="009A70ED"/>
    <w:rsid w:val="009B058A"/>
    <w:rsid w:val="009B2901"/>
    <w:rsid w:val="009B41A4"/>
    <w:rsid w:val="009B5158"/>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F0017"/>
    <w:rsid w:val="009F37B7"/>
    <w:rsid w:val="009F5CE7"/>
    <w:rsid w:val="00A0049E"/>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3559"/>
    <w:rsid w:val="00A14844"/>
    <w:rsid w:val="00A15B91"/>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37190"/>
    <w:rsid w:val="00A4081E"/>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5C2"/>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3FAD"/>
    <w:rsid w:val="00AD49A0"/>
    <w:rsid w:val="00AD5C9A"/>
    <w:rsid w:val="00AD5D92"/>
    <w:rsid w:val="00AE1A75"/>
    <w:rsid w:val="00AE3654"/>
    <w:rsid w:val="00AE4139"/>
    <w:rsid w:val="00AE505D"/>
    <w:rsid w:val="00AE5594"/>
    <w:rsid w:val="00AE5F4D"/>
    <w:rsid w:val="00AE714F"/>
    <w:rsid w:val="00AE7243"/>
    <w:rsid w:val="00AF0338"/>
    <w:rsid w:val="00AF0508"/>
    <w:rsid w:val="00AF431D"/>
    <w:rsid w:val="00AF4ABA"/>
    <w:rsid w:val="00AF50A4"/>
    <w:rsid w:val="00AF54E4"/>
    <w:rsid w:val="00AF5B0C"/>
    <w:rsid w:val="00AF63A2"/>
    <w:rsid w:val="00AF6413"/>
    <w:rsid w:val="00AF7175"/>
    <w:rsid w:val="00AF7D50"/>
    <w:rsid w:val="00B01C5C"/>
    <w:rsid w:val="00B02197"/>
    <w:rsid w:val="00B04714"/>
    <w:rsid w:val="00B04E34"/>
    <w:rsid w:val="00B10356"/>
    <w:rsid w:val="00B10869"/>
    <w:rsid w:val="00B10F75"/>
    <w:rsid w:val="00B1132E"/>
    <w:rsid w:val="00B1338F"/>
    <w:rsid w:val="00B1394B"/>
    <w:rsid w:val="00B1458B"/>
    <w:rsid w:val="00B147FF"/>
    <w:rsid w:val="00B14BD7"/>
    <w:rsid w:val="00B15231"/>
    <w:rsid w:val="00B15449"/>
    <w:rsid w:val="00B15B24"/>
    <w:rsid w:val="00B17961"/>
    <w:rsid w:val="00B207A3"/>
    <w:rsid w:val="00B21529"/>
    <w:rsid w:val="00B21933"/>
    <w:rsid w:val="00B21A3E"/>
    <w:rsid w:val="00B21B2C"/>
    <w:rsid w:val="00B230B1"/>
    <w:rsid w:val="00B233AD"/>
    <w:rsid w:val="00B2397E"/>
    <w:rsid w:val="00B258F8"/>
    <w:rsid w:val="00B25AF0"/>
    <w:rsid w:val="00B26292"/>
    <w:rsid w:val="00B26CAA"/>
    <w:rsid w:val="00B27ACA"/>
    <w:rsid w:val="00B34C9E"/>
    <w:rsid w:val="00B35BBB"/>
    <w:rsid w:val="00B37FCC"/>
    <w:rsid w:val="00B41024"/>
    <w:rsid w:val="00B432A7"/>
    <w:rsid w:val="00B4407A"/>
    <w:rsid w:val="00B44E31"/>
    <w:rsid w:val="00B4692C"/>
    <w:rsid w:val="00B46FF8"/>
    <w:rsid w:val="00B47B07"/>
    <w:rsid w:val="00B512FC"/>
    <w:rsid w:val="00B524E8"/>
    <w:rsid w:val="00B52896"/>
    <w:rsid w:val="00B5332E"/>
    <w:rsid w:val="00B53D5B"/>
    <w:rsid w:val="00B5433E"/>
    <w:rsid w:val="00B56221"/>
    <w:rsid w:val="00B56B9A"/>
    <w:rsid w:val="00B578B5"/>
    <w:rsid w:val="00B60773"/>
    <w:rsid w:val="00B61B6A"/>
    <w:rsid w:val="00B6216B"/>
    <w:rsid w:val="00B62267"/>
    <w:rsid w:val="00B63B1E"/>
    <w:rsid w:val="00B65E07"/>
    <w:rsid w:val="00B67340"/>
    <w:rsid w:val="00B67355"/>
    <w:rsid w:val="00B70FFA"/>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6E8C"/>
    <w:rsid w:val="00B87C6C"/>
    <w:rsid w:val="00B90411"/>
    <w:rsid w:val="00B904BB"/>
    <w:rsid w:val="00B915F8"/>
    <w:rsid w:val="00B93086"/>
    <w:rsid w:val="00B9443F"/>
    <w:rsid w:val="00B954CD"/>
    <w:rsid w:val="00B9598D"/>
    <w:rsid w:val="00B96298"/>
    <w:rsid w:val="00B964C3"/>
    <w:rsid w:val="00B96B1C"/>
    <w:rsid w:val="00B96EBD"/>
    <w:rsid w:val="00B97B6D"/>
    <w:rsid w:val="00B97F5F"/>
    <w:rsid w:val="00BA195E"/>
    <w:rsid w:val="00BA19ED"/>
    <w:rsid w:val="00BA21C2"/>
    <w:rsid w:val="00BA260B"/>
    <w:rsid w:val="00BA290A"/>
    <w:rsid w:val="00BA32FF"/>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6D4"/>
    <w:rsid w:val="00BB6B25"/>
    <w:rsid w:val="00BB6BB9"/>
    <w:rsid w:val="00BB6F84"/>
    <w:rsid w:val="00BC0F7D"/>
    <w:rsid w:val="00BC26DA"/>
    <w:rsid w:val="00BC3760"/>
    <w:rsid w:val="00BC3CA1"/>
    <w:rsid w:val="00BC44D1"/>
    <w:rsid w:val="00BC5C5C"/>
    <w:rsid w:val="00BC73E7"/>
    <w:rsid w:val="00BD0184"/>
    <w:rsid w:val="00BD2669"/>
    <w:rsid w:val="00BD2A76"/>
    <w:rsid w:val="00BD327F"/>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07E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07ECD"/>
    <w:rsid w:val="00C1029E"/>
    <w:rsid w:val="00C10B5D"/>
    <w:rsid w:val="00C12311"/>
    <w:rsid w:val="00C138B2"/>
    <w:rsid w:val="00C13B01"/>
    <w:rsid w:val="00C13C65"/>
    <w:rsid w:val="00C1496A"/>
    <w:rsid w:val="00C150F5"/>
    <w:rsid w:val="00C16339"/>
    <w:rsid w:val="00C1675E"/>
    <w:rsid w:val="00C1706E"/>
    <w:rsid w:val="00C1726C"/>
    <w:rsid w:val="00C1782F"/>
    <w:rsid w:val="00C20766"/>
    <w:rsid w:val="00C21360"/>
    <w:rsid w:val="00C22806"/>
    <w:rsid w:val="00C24115"/>
    <w:rsid w:val="00C25248"/>
    <w:rsid w:val="00C25AA2"/>
    <w:rsid w:val="00C27117"/>
    <w:rsid w:val="00C31595"/>
    <w:rsid w:val="00C32050"/>
    <w:rsid w:val="00C33079"/>
    <w:rsid w:val="00C332A2"/>
    <w:rsid w:val="00C33672"/>
    <w:rsid w:val="00C34EDC"/>
    <w:rsid w:val="00C350D4"/>
    <w:rsid w:val="00C366A4"/>
    <w:rsid w:val="00C419B2"/>
    <w:rsid w:val="00C421EE"/>
    <w:rsid w:val="00C428D5"/>
    <w:rsid w:val="00C4368D"/>
    <w:rsid w:val="00C44832"/>
    <w:rsid w:val="00C45231"/>
    <w:rsid w:val="00C45509"/>
    <w:rsid w:val="00C46459"/>
    <w:rsid w:val="00C47851"/>
    <w:rsid w:val="00C47B1A"/>
    <w:rsid w:val="00C50B6F"/>
    <w:rsid w:val="00C5133E"/>
    <w:rsid w:val="00C53B1D"/>
    <w:rsid w:val="00C54C07"/>
    <w:rsid w:val="00C55277"/>
    <w:rsid w:val="00C560EB"/>
    <w:rsid w:val="00C56900"/>
    <w:rsid w:val="00C61047"/>
    <w:rsid w:val="00C6185B"/>
    <w:rsid w:val="00C6265E"/>
    <w:rsid w:val="00C64A8C"/>
    <w:rsid w:val="00C650EA"/>
    <w:rsid w:val="00C66343"/>
    <w:rsid w:val="00C665EE"/>
    <w:rsid w:val="00C66B38"/>
    <w:rsid w:val="00C67D87"/>
    <w:rsid w:val="00C702E5"/>
    <w:rsid w:val="00C72747"/>
    <w:rsid w:val="00C72833"/>
    <w:rsid w:val="00C75610"/>
    <w:rsid w:val="00C76C13"/>
    <w:rsid w:val="00C77D50"/>
    <w:rsid w:val="00C80F1D"/>
    <w:rsid w:val="00C81121"/>
    <w:rsid w:val="00C81B69"/>
    <w:rsid w:val="00C83F4E"/>
    <w:rsid w:val="00C83FA0"/>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D02D0"/>
    <w:rsid w:val="00CD084C"/>
    <w:rsid w:val="00CD2926"/>
    <w:rsid w:val="00CD5220"/>
    <w:rsid w:val="00CD69F4"/>
    <w:rsid w:val="00CE049B"/>
    <w:rsid w:val="00CE104A"/>
    <w:rsid w:val="00CE12B5"/>
    <w:rsid w:val="00CE12D5"/>
    <w:rsid w:val="00CE16E8"/>
    <w:rsid w:val="00CE2828"/>
    <w:rsid w:val="00CE3F62"/>
    <w:rsid w:val="00CE43BC"/>
    <w:rsid w:val="00CE4C5F"/>
    <w:rsid w:val="00CF0265"/>
    <w:rsid w:val="00CF034B"/>
    <w:rsid w:val="00CF0796"/>
    <w:rsid w:val="00CF0A7E"/>
    <w:rsid w:val="00CF4248"/>
    <w:rsid w:val="00CF53BE"/>
    <w:rsid w:val="00D00AE3"/>
    <w:rsid w:val="00D00CCD"/>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4256"/>
    <w:rsid w:val="00D15A71"/>
    <w:rsid w:val="00D16B3E"/>
    <w:rsid w:val="00D17EC9"/>
    <w:rsid w:val="00D21C72"/>
    <w:rsid w:val="00D24A9B"/>
    <w:rsid w:val="00D24ACF"/>
    <w:rsid w:val="00D24ED4"/>
    <w:rsid w:val="00D253F8"/>
    <w:rsid w:val="00D25E88"/>
    <w:rsid w:val="00D269AC"/>
    <w:rsid w:val="00D276E0"/>
    <w:rsid w:val="00D30B5C"/>
    <w:rsid w:val="00D30D74"/>
    <w:rsid w:val="00D31AF2"/>
    <w:rsid w:val="00D34706"/>
    <w:rsid w:val="00D349C5"/>
    <w:rsid w:val="00D3515C"/>
    <w:rsid w:val="00D36B6B"/>
    <w:rsid w:val="00D36EF6"/>
    <w:rsid w:val="00D40D99"/>
    <w:rsid w:val="00D40F46"/>
    <w:rsid w:val="00D41723"/>
    <w:rsid w:val="00D426DA"/>
    <w:rsid w:val="00D43719"/>
    <w:rsid w:val="00D4415B"/>
    <w:rsid w:val="00D453C2"/>
    <w:rsid w:val="00D4563C"/>
    <w:rsid w:val="00D51DCD"/>
    <w:rsid w:val="00D52470"/>
    <w:rsid w:val="00D5334D"/>
    <w:rsid w:val="00D534A5"/>
    <w:rsid w:val="00D53EE2"/>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C16"/>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7B8"/>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280F"/>
    <w:rsid w:val="00E03F63"/>
    <w:rsid w:val="00E061F1"/>
    <w:rsid w:val="00E06C45"/>
    <w:rsid w:val="00E106E1"/>
    <w:rsid w:val="00E11400"/>
    <w:rsid w:val="00E115D2"/>
    <w:rsid w:val="00E12617"/>
    <w:rsid w:val="00E127CA"/>
    <w:rsid w:val="00E13578"/>
    <w:rsid w:val="00E15756"/>
    <w:rsid w:val="00E1635C"/>
    <w:rsid w:val="00E16509"/>
    <w:rsid w:val="00E17378"/>
    <w:rsid w:val="00E20883"/>
    <w:rsid w:val="00E21D93"/>
    <w:rsid w:val="00E22F0C"/>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37FE1"/>
    <w:rsid w:val="00E40221"/>
    <w:rsid w:val="00E402B7"/>
    <w:rsid w:val="00E40DA7"/>
    <w:rsid w:val="00E41330"/>
    <w:rsid w:val="00E41514"/>
    <w:rsid w:val="00E417F0"/>
    <w:rsid w:val="00E43A23"/>
    <w:rsid w:val="00E44582"/>
    <w:rsid w:val="00E450B4"/>
    <w:rsid w:val="00E45EB1"/>
    <w:rsid w:val="00E4673E"/>
    <w:rsid w:val="00E47651"/>
    <w:rsid w:val="00E50100"/>
    <w:rsid w:val="00E508F6"/>
    <w:rsid w:val="00E542AA"/>
    <w:rsid w:val="00E54A2F"/>
    <w:rsid w:val="00E5595B"/>
    <w:rsid w:val="00E6004C"/>
    <w:rsid w:val="00E6016B"/>
    <w:rsid w:val="00E60258"/>
    <w:rsid w:val="00E60466"/>
    <w:rsid w:val="00E62A46"/>
    <w:rsid w:val="00E6320C"/>
    <w:rsid w:val="00E633B8"/>
    <w:rsid w:val="00E645C5"/>
    <w:rsid w:val="00E64C67"/>
    <w:rsid w:val="00E65BF0"/>
    <w:rsid w:val="00E67039"/>
    <w:rsid w:val="00E67EB4"/>
    <w:rsid w:val="00E72675"/>
    <w:rsid w:val="00E7307D"/>
    <w:rsid w:val="00E76367"/>
    <w:rsid w:val="00E7640B"/>
    <w:rsid w:val="00E765F0"/>
    <w:rsid w:val="00E77645"/>
    <w:rsid w:val="00E778B0"/>
    <w:rsid w:val="00E778F4"/>
    <w:rsid w:val="00E8104C"/>
    <w:rsid w:val="00E81413"/>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6CF3"/>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44A"/>
    <w:rsid w:val="00ED2DC6"/>
    <w:rsid w:val="00ED3120"/>
    <w:rsid w:val="00ED684F"/>
    <w:rsid w:val="00ED72C3"/>
    <w:rsid w:val="00EE009F"/>
    <w:rsid w:val="00EE1007"/>
    <w:rsid w:val="00EE12E7"/>
    <w:rsid w:val="00EE1673"/>
    <w:rsid w:val="00EE2A0C"/>
    <w:rsid w:val="00EE35C3"/>
    <w:rsid w:val="00EE44EA"/>
    <w:rsid w:val="00EE501A"/>
    <w:rsid w:val="00EE5699"/>
    <w:rsid w:val="00EE5C57"/>
    <w:rsid w:val="00EE6CD7"/>
    <w:rsid w:val="00EE735A"/>
    <w:rsid w:val="00EF0523"/>
    <w:rsid w:val="00EF1D69"/>
    <w:rsid w:val="00EF27BF"/>
    <w:rsid w:val="00EF30E7"/>
    <w:rsid w:val="00EF3245"/>
    <w:rsid w:val="00EF358A"/>
    <w:rsid w:val="00EF3A9D"/>
    <w:rsid w:val="00EF4127"/>
    <w:rsid w:val="00F00C19"/>
    <w:rsid w:val="00F018B2"/>
    <w:rsid w:val="00F025A2"/>
    <w:rsid w:val="00F02A77"/>
    <w:rsid w:val="00F038CB"/>
    <w:rsid w:val="00F04712"/>
    <w:rsid w:val="00F05708"/>
    <w:rsid w:val="00F05ADE"/>
    <w:rsid w:val="00F070D1"/>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380F"/>
    <w:rsid w:val="00F2570B"/>
    <w:rsid w:val="00F268B3"/>
    <w:rsid w:val="00F308B4"/>
    <w:rsid w:val="00F3243D"/>
    <w:rsid w:val="00F325C8"/>
    <w:rsid w:val="00F33EAF"/>
    <w:rsid w:val="00F348E8"/>
    <w:rsid w:val="00F368F7"/>
    <w:rsid w:val="00F369C0"/>
    <w:rsid w:val="00F37CCA"/>
    <w:rsid w:val="00F41392"/>
    <w:rsid w:val="00F42438"/>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28D"/>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39CF"/>
    <w:rsid w:val="00F8439C"/>
    <w:rsid w:val="00F859C5"/>
    <w:rsid w:val="00F8646F"/>
    <w:rsid w:val="00F909DB"/>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31D7"/>
    <w:rsid w:val="00FA426F"/>
    <w:rsid w:val="00FA6677"/>
    <w:rsid w:val="00FA6D37"/>
    <w:rsid w:val="00FA6EE3"/>
    <w:rsid w:val="00FB18DE"/>
    <w:rsid w:val="00FB199F"/>
    <w:rsid w:val="00FB20C5"/>
    <w:rsid w:val="00FB3C87"/>
    <w:rsid w:val="00FB479E"/>
    <w:rsid w:val="00FB4A4E"/>
    <w:rsid w:val="00FB4E8F"/>
    <w:rsid w:val="00FC03AE"/>
    <w:rsid w:val="00FC0A63"/>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4C"/>
    <w:rsid w:val="00FE1F69"/>
    <w:rsid w:val="00FE1F8C"/>
    <w:rsid w:val="00FE2526"/>
    <w:rsid w:val="00FE2981"/>
    <w:rsid w:val="00FE3BC0"/>
    <w:rsid w:val="00FE4383"/>
    <w:rsid w:val="00FF0A2E"/>
    <w:rsid w:val="00FF0DD7"/>
    <w:rsid w:val="00FF1338"/>
    <w:rsid w:val="00FF1EEA"/>
    <w:rsid w:val="00FF2174"/>
    <w:rsid w:val="00FF2A0D"/>
    <w:rsid w:val="00FF3B80"/>
    <w:rsid w:val="00FF4031"/>
    <w:rsid w:val="00FF4910"/>
    <w:rsid w:val="00FF4CD7"/>
    <w:rsid w:val="00FF56FA"/>
    <w:rsid w:val="00FF60C7"/>
    <w:rsid w:val="00FF63F7"/>
    <w:rsid w:val="00FF780E"/>
    <w:rsid w:val="0BB4425C"/>
    <w:rsid w:val="1EC97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semiHidden="1" w:uiPriority="39"/>
    <w:lsdException w:name="toc 7" w:semiHidden="1" w:uiPriority="39" w:qFormat="1"/>
    <w:lsdException w:name="toc 8" w:uiPriority="39"/>
    <w:lsdException w:name="toc 9" w:uiPriority="39" w:qFormat="1"/>
    <w:lsdException w:name="Normal Indent" w:semiHidden="1" w:unhideWhenUsed="1"/>
    <w:lsdException w:name="footnote text" w:semiHidden="1" w:unhideWhenUsed="1" w:qFormat="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nhideWhenUsed="1"/>
    <w:lsdException w:name="List 2" w:semiHidden="1" w:unhideWhenUsed="1" w:qFormat="1"/>
    <w:lsdException w:name="List 3" w:semiHidden="1" w:unhideWhenUsed="1" w:qFormat="1"/>
    <w:lsdException w:name="List 4" w:unhideWhenUsed="1" w:qFormat="1"/>
    <w:lsdException w:name="List 5"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Calibri Light" w:eastAsia="DotumChe" w:hAnsi="Calibri Light" w:cs="Calibri Light"/>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Calibri Light" w:eastAsia="DotumChe" w:hAnsi="Calibri Light" w:cs="Calibri Light"/>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0">
    <w:name w:val="heading 3"/>
    <w:basedOn w:val="21"/>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1">
    <w:name w:val="List 3"/>
    <w:basedOn w:val="22"/>
    <w:semiHidden/>
    <w:unhideWhenUsed/>
    <w:qFormat/>
    <w:pPr>
      <w:ind w:left="1135"/>
    </w:pPr>
  </w:style>
  <w:style w:type="paragraph" w:styleId="22">
    <w:name w:val="List 2"/>
    <w:basedOn w:val="a5"/>
    <w:semiHidden/>
    <w:unhideWhenUsed/>
    <w:qFormat/>
    <w:pPr>
      <w:ind w:left="851"/>
    </w:pPr>
  </w:style>
  <w:style w:type="paragraph" w:styleId="a5">
    <w:name w:val="List"/>
    <w:basedOn w:val="a1"/>
    <w:semiHidden/>
    <w:unhideWhenUsed/>
    <w:qFormat/>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6">
    <w:name w:val="annotation subject"/>
    <w:basedOn w:val="a7"/>
    <w:next w:val="a7"/>
    <w:link w:val="Char"/>
    <w:qFormat/>
    <w:rPr>
      <w:b/>
      <w:bCs/>
    </w:rPr>
  </w:style>
  <w:style w:type="paragraph" w:styleId="a7">
    <w:name w:val="annotation text"/>
    <w:basedOn w:val="a1"/>
    <w:link w:val="Char0"/>
    <w:uiPriority w:val="99"/>
    <w:qFormat/>
  </w:style>
  <w:style w:type="paragraph" w:styleId="70">
    <w:name w:val="toc 7"/>
    <w:basedOn w:val="60"/>
    <w:next w:val="a1"/>
    <w:uiPriority w:val="39"/>
    <w:semiHidden/>
    <w:qFormat/>
    <w:pPr>
      <w:ind w:left="2268" w:hanging="2268"/>
    </w:pPr>
  </w:style>
  <w:style w:type="paragraph" w:styleId="60">
    <w:name w:val="toc 6"/>
    <w:basedOn w:val="51"/>
    <w:next w:val="a1"/>
    <w:uiPriority w:val="39"/>
    <w:semiHidden/>
    <w:pPr>
      <w:ind w:left="1985" w:hanging="1985"/>
    </w:pPr>
  </w:style>
  <w:style w:type="paragraph" w:styleId="51">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3"/>
    <w:next w:val="a1"/>
    <w:uiPriority w:val="39"/>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Calibri Light" w:eastAsia="DotumChe" w:hAnsi="Calibri Light" w:cs="Calibri Light"/>
      <w:sz w:val="22"/>
      <w:lang w:val="en-GB" w:eastAsia="en-US"/>
    </w:rPr>
  </w:style>
  <w:style w:type="paragraph" w:styleId="2">
    <w:name w:val="List Number 2"/>
    <w:basedOn w:val="a"/>
    <w:semiHidden/>
    <w:unhideWhenUsed/>
    <w:qFormat/>
    <w:pPr>
      <w:numPr>
        <w:numId w:val="1"/>
      </w:numPr>
      <w:tabs>
        <w:tab w:val="clear" w:pos="360"/>
      </w:tabs>
      <w:ind w:leftChars="0" w:left="851" w:firstLineChars="0" w:hanging="284"/>
    </w:pPr>
  </w:style>
  <w:style w:type="paragraph" w:styleId="a">
    <w:name w:val="List Number"/>
    <w:basedOn w:val="a5"/>
    <w:unhideWhenUsed/>
    <w:pPr>
      <w:numPr>
        <w:numId w:val="2"/>
      </w:numPr>
      <w:tabs>
        <w:tab w:val="clear" w:pos="360"/>
      </w:tabs>
      <w:ind w:left="568" w:firstLineChars="0" w:hanging="284"/>
    </w:pPr>
  </w:style>
  <w:style w:type="paragraph" w:styleId="4">
    <w:name w:val="List Bullet 4"/>
    <w:basedOn w:val="3"/>
    <w:semiHidden/>
    <w:unhideWhenUsed/>
    <w:qFormat/>
    <w:pPr>
      <w:numPr>
        <w:numId w:val="3"/>
      </w:numPr>
      <w:ind w:leftChars="0" w:left="1418" w:firstLineChars="0" w:hanging="284"/>
    </w:pPr>
  </w:style>
  <w:style w:type="paragraph" w:styleId="3">
    <w:name w:val="List Bullet 3"/>
    <w:basedOn w:val="20"/>
    <w:semiHidden/>
    <w:unhideWhenUsed/>
    <w:qFormat/>
    <w:pPr>
      <w:numPr>
        <w:numId w:val="4"/>
      </w:numPr>
      <w:ind w:leftChars="0" w:left="1135" w:firstLineChars="0" w:hanging="284"/>
    </w:pPr>
  </w:style>
  <w:style w:type="paragraph" w:styleId="20">
    <w:name w:val="List Bullet 2"/>
    <w:basedOn w:val="a0"/>
    <w:semiHidden/>
    <w:unhideWhenUsed/>
    <w:qFormat/>
    <w:pPr>
      <w:numPr>
        <w:numId w:val="5"/>
      </w:numPr>
      <w:tabs>
        <w:tab w:val="clear" w:pos="360"/>
      </w:tabs>
      <w:ind w:leftChars="0" w:left="851" w:firstLineChars="0" w:hanging="284"/>
    </w:pPr>
  </w:style>
  <w:style w:type="paragraph" w:styleId="a0">
    <w:name w:val="List Bullet"/>
    <w:basedOn w:val="a5"/>
    <w:semiHidden/>
    <w:unhideWhenUsed/>
    <w:qFormat/>
    <w:pPr>
      <w:numPr>
        <w:numId w:val="6"/>
      </w:numPr>
      <w:tabs>
        <w:tab w:val="clear" w:pos="360"/>
      </w:tabs>
      <w:ind w:left="568" w:firstLineChars="0" w:hanging="284"/>
    </w:pPr>
  </w:style>
  <w:style w:type="paragraph" w:styleId="a8">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paragraph" w:styleId="a9">
    <w:name w:val="Document Map"/>
    <w:basedOn w:val="a1"/>
    <w:link w:val="Char1"/>
    <w:qFormat/>
    <w:rPr>
      <w:rFonts w:ascii="等线" w:eastAsia="等线"/>
      <w:sz w:val="18"/>
      <w:szCs w:val="18"/>
    </w:rPr>
  </w:style>
  <w:style w:type="paragraph" w:styleId="5">
    <w:name w:val="List Bullet 5"/>
    <w:basedOn w:val="4"/>
    <w:semiHidden/>
    <w:unhideWhenUsed/>
    <w:qFormat/>
    <w:pPr>
      <w:numPr>
        <w:numId w:val="7"/>
      </w:numPr>
      <w:ind w:leftChars="0" w:left="1702" w:firstLineChars="0" w:hanging="284"/>
    </w:pPr>
  </w:style>
  <w:style w:type="paragraph" w:styleId="80">
    <w:name w:val="toc 8"/>
    <w:basedOn w:val="10"/>
    <w:next w:val="a1"/>
    <w:uiPriority w:val="39"/>
    <w:pPr>
      <w:spacing w:before="180"/>
      <w:ind w:left="2693" w:hanging="2693"/>
    </w:pPr>
    <w:rPr>
      <w:b/>
    </w:rPr>
  </w:style>
  <w:style w:type="paragraph" w:styleId="aa">
    <w:name w:val="Balloon Text"/>
    <w:basedOn w:val="a1"/>
    <w:link w:val="Char2"/>
    <w:qFormat/>
    <w:pPr>
      <w:spacing w:after="0"/>
    </w:pPr>
    <w:rPr>
      <w:rFonts w:ascii="等线" w:hAnsi="等线" w:cs="等线"/>
      <w:sz w:val="18"/>
      <w:szCs w:val="18"/>
    </w:rPr>
  </w:style>
  <w:style w:type="paragraph" w:styleId="ab">
    <w:name w:val="footer"/>
    <w:basedOn w:val="ac"/>
    <w:link w:val="Char3"/>
    <w:pPr>
      <w:jc w:val="center"/>
    </w:pPr>
    <w:rPr>
      <w:i/>
    </w:rPr>
  </w:style>
  <w:style w:type="paragraph" w:styleId="ac">
    <w:name w:val="header"/>
    <w:link w:val="Char4"/>
    <w:pPr>
      <w:widowControl w:val="0"/>
      <w:overflowPunct w:val="0"/>
      <w:autoSpaceDE w:val="0"/>
      <w:autoSpaceDN w:val="0"/>
      <w:adjustRightInd w:val="0"/>
      <w:textAlignment w:val="baseline"/>
    </w:pPr>
    <w:rPr>
      <w:rFonts w:ascii="Calibri Light" w:eastAsia="DotumChe" w:hAnsi="Calibri Light" w:cs="Calibri Light"/>
      <w:b/>
      <w:sz w:val="18"/>
      <w:lang w:val="en-GB" w:eastAsia="ja-JP"/>
    </w:rPr>
  </w:style>
  <w:style w:type="paragraph" w:styleId="ad">
    <w:name w:val="footnote text"/>
    <w:basedOn w:val="a1"/>
    <w:link w:val="Char5"/>
    <w:semiHidden/>
    <w:unhideWhenUsed/>
    <w:qFormat/>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paragraph" w:styleId="52">
    <w:name w:val="List 5"/>
    <w:basedOn w:val="42"/>
    <w:unhideWhenUsed/>
    <w:qFormat/>
    <w:pPr>
      <w:ind w:left="1702"/>
    </w:pPr>
  </w:style>
  <w:style w:type="paragraph" w:styleId="42">
    <w:name w:val="List 4"/>
    <w:basedOn w:val="31"/>
    <w:unhideWhenUsed/>
    <w:qFormat/>
    <w:pPr>
      <w:ind w:left="1418"/>
    </w:pPr>
  </w:style>
  <w:style w:type="paragraph" w:styleId="90">
    <w:name w:val="toc 9"/>
    <w:basedOn w:val="80"/>
    <w:next w:val="a1"/>
    <w:uiPriority w:val="39"/>
    <w:qFormat/>
    <w:pPr>
      <w:ind w:left="1418" w:hanging="1418"/>
    </w:pPr>
  </w:style>
  <w:style w:type="paragraph" w:styleId="ae">
    <w:name w:val="Normal (Web)"/>
    <w:basedOn w:val="a1"/>
    <w:semiHidden/>
    <w:unhideWhenUsed/>
    <w:pPr>
      <w:spacing w:beforeAutospacing="1" w:after="0" w:afterAutospacing="1"/>
    </w:pPr>
    <w:rPr>
      <w:rFonts w:cs="Times New Roman"/>
      <w:sz w:val="24"/>
      <w:lang w:val="en-US" w:eastAsia="zh-CN"/>
    </w:rPr>
  </w:style>
  <w:style w:type="paragraph" w:styleId="11">
    <w:name w:val="index 1"/>
    <w:basedOn w:val="a1"/>
    <w:next w:val="a1"/>
    <w:semiHidden/>
    <w:unhideWhenUsed/>
    <w:qFormat/>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1"/>
    <w:next w:val="a1"/>
    <w:semiHidden/>
    <w:unhideWhenUsed/>
    <w:qFormat/>
    <w:pPr>
      <w:ind w:left="284"/>
    </w:pPr>
  </w:style>
  <w:style w:type="character" w:styleId="af">
    <w:name w:val="FollowedHyperlink"/>
    <w:semiHidden/>
    <w:unhideWhenUsed/>
    <w:qFormat/>
    <w:rPr>
      <w:color w:val="800080"/>
      <w:u w:val="single"/>
    </w:rPr>
  </w:style>
  <w:style w:type="character" w:styleId="af0">
    <w:name w:val="Hyperlink"/>
    <w:qFormat/>
    <w:rPr>
      <w:color w:val="0563C1"/>
      <w:u w:val="single"/>
    </w:rPr>
  </w:style>
  <w:style w:type="character" w:styleId="af1">
    <w:name w:val="annotation reference"/>
    <w:qFormat/>
    <w:rPr>
      <w:sz w:val="21"/>
      <w:szCs w:val="21"/>
    </w:rPr>
  </w:style>
  <w:style w:type="character" w:styleId="af2">
    <w:name w:val="footnote reference"/>
    <w:basedOn w:val="a2"/>
    <w:semiHidden/>
    <w:unhideWhenUsed/>
    <w:qFormat/>
    <w:rPr>
      <w:b/>
      <w:position w:val="6"/>
      <w:sz w:val="16"/>
    </w:rPr>
  </w:style>
  <w:style w:type="table" w:styleId="af3">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Calibri Light" w:eastAsia="DotumChe" w:hAnsi="Calibri Light" w:cs="Calibri Light"/>
      <w:sz w:val="32"/>
      <w:lang w:val="en-GB" w:eastAsia="en-US"/>
    </w:rPr>
  </w:style>
  <w:style w:type="paragraph" w:customStyle="1" w:styleId="TT">
    <w:name w:val="TT"/>
    <w:basedOn w:val="1"/>
    <w:next w:val="a1"/>
    <w:qFormat/>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eastAsia="DotumChe" w:hAnsi="DotumChe" w:cs="Calibri Light"/>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qFormat/>
    <w:pPr>
      <w:keepNext/>
      <w:keepLines/>
      <w:spacing w:line="180" w:lineRule="exact"/>
    </w:pPr>
    <w:rPr>
      <w:rFonts w:ascii="DotumChe" w:eastAsia="DotumChe" w:hAnsi="DotumChe" w:cs="Calibri Light"/>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Light" w:eastAsia="DotumChe" w:hAnsi="Calibri Light" w:cs="Calibri Light"/>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Calibri Light" w:eastAsia="DotumChe" w:hAnsi="Calibri Light" w:cs="Calibri Light"/>
      <w:i/>
      <w:lang w:val="en-GB" w:eastAsia="en-US"/>
    </w:rPr>
  </w:style>
  <w:style w:type="paragraph" w:customStyle="1" w:styleId="ZT">
    <w:name w:val="ZT"/>
    <w:qFormat/>
    <w:pPr>
      <w:framePr w:wrap="notBeside" w:hAnchor="margin" w:yAlign="center"/>
      <w:widowControl w:val="0"/>
      <w:spacing w:line="240" w:lineRule="atLeast"/>
      <w:jc w:val="right"/>
    </w:pPr>
    <w:rPr>
      <w:rFonts w:ascii="Calibri Light" w:eastAsia="DotumChe" w:hAnsi="Calibri Light" w:cs="Calibri Light"/>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alibri Light" w:eastAsia="DotumChe" w:hAnsi="Calibri Light" w:cs="Calibri Light"/>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Calibri Light" w:eastAsia="DotumChe" w:hAnsi="Calibri Light" w:cs="Calibri Light"/>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Calibri Light" w:eastAsia="DotumChe" w:hAnsi="Calibri Light" w:cs="Calibri Light"/>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2">
    <w:name w:val="批注框文本 Char"/>
    <w:link w:val="aa"/>
    <w:qFormat/>
    <w:rPr>
      <w:rFonts w:ascii="等线" w:hAnsi="等线" w:cs="等线"/>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har1">
    <w:name w:val="文档结构图 Char"/>
    <w:link w:val="a9"/>
    <w:qFormat/>
    <w:rPr>
      <w:rFonts w:ascii="等线" w:eastAsia="等线"/>
      <w:sz w:val="18"/>
      <w:szCs w:val="18"/>
      <w:lang w:eastAsia="en-US"/>
    </w:rPr>
  </w:style>
  <w:style w:type="character" w:customStyle="1" w:styleId="Char0">
    <w:name w:val="批注文字 Char"/>
    <w:link w:val="a7"/>
    <w:uiPriority w:val="99"/>
    <w:qFormat/>
    <w:rPr>
      <w:lang w:eastAsia="en-US"/>
    </w:rPr>
  </w:style>
  <w:style w:type="character" w:customStyle="1" w:styleId="Char">
    <w:name w:val="批注主题 Char"/>
    <w:link w:val="a6"/>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Char">
    <w:name w:val="标题 3 Char"/>
    <w:link w:val="30"/>
    <w:qFormat/>
    <w:rPr>
      <w:rFonts w:ascii="Calibri Light" w:hAnsi="Calibri Light"/>
      <w:sz w:val="28"/>
      <w:lang w:eastAsia="en-US"/>
    </w:rPr>
  </w:style>
  <w:style w:type="character" w:customStyle="1" w:styleId="B1Char">
    <w:name w:val="B1 Char"/>
    <w:qFormat/>
    <w:rPr>
      <w:lang w:eastAsia="en-US"/>
    </w:rPr>
  </w:style>
  <w:style w:type="character" w:customStyle="1" w:styleId="2Char">
    <w:name w:val="标题 2 Char"/>
    <w:link w:val="21"/>
    <w:qFormat/>
    <w:rPr>
      <w:rFonts w:ascii="Calibri Light" w:hAnsi="Calibri Light"/>
      <w:sz w:val="32"/>
      <w:lang w:eastAsia="en-US"/>
    </w:rPr>
  </w:style>
  <w:style w:type="paragraph" w:styleId="af4">
    <w:name w:val="List Paragraph"/>
    <w:basedOn w:val="a1"/>
    <w:link w:val="Char6"/>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Char6">
    <w:name w:val="列出段落 Char"/>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qFormat/>
    <w:rPr>
      <w:rFonts w:ascii="Calibri Light" w:eastAsia="等线" w:hAnsi="Calibri Light"/>
      <w:b/>
      <w:szCs w:val="24"/>
    </w:rPr>
  </w:style>
  <w:style w:type="character" w:customStyle="1" w:styleId="msoins0">
    <w:name w:val="msoins"/>
    <w:basedOn w:val="a2"/>
    <w:qFormat/>
  </w:style>
  <w:style w:type="character" w:customStyle="1" w:styleId="4Char">
    <w:name w:val="标题 4 Char"/>
    <w:link w:val="40"/>
    <w:qFormat/>
    <w:rPr>
      <w:rFonts w:ascii="Calibri Light" w:hAnsi="Calibri Light"/>
      <w:sz w:val="24"/>
      <w:lang w:eastAsia="en-US"/>
    </w:rPr>
  </w:style>
  <w:style w:type="character" w:customStyle="1" w:styleId="TFZchn">
    <w:name w:val="TF Zchn"/>
    <w:link w:val="TF"/>
    <w:qFormat/>
    <w:locked/>
    <w:rPr>
      <w:rFonts w:ascii="Calibri Light" w:hAnsi="Calibri Light"/>
      <w:b/>
      <w:lang w:eastAsia="en-US"/>
    </w:rPr>
  </w:style>
  <w:style w:type="paragraph" w:customStyle="1" w:styleId="12">
    <w:name w:val="修订1"/>
    <w:hidden/>
    <w:uiPriority w:val="99"/>
    <w:semiHidden/>
    <w:qFormat/>
    <w:rPr>
      <w:rFonts w:ascii="Calibri Light" w:eastAsia="DotumChe" w:hAnsi="Calibri Light" w:cs="Calibri Light"/>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qFormat/>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lang w:eastAsia="ja-JP"/>
    </w:rPr>
  </w:style>
  <w:style w:type="character" w:customStyle="1" w:styleId="B4Char0">
    <w:name w:val="样式B4 Char"/>
    <w:basedOn w:val="a2"/>
    <w:link w:val="B40"/>
    <w:qFormat/>
    <w:rPr>
      <w:rFonts w:ascii="Times New Roman" w:eastAsia="Batang" w:hAnsi="Times New Roman" w:cs="Times New Roman"/>
      <w:lang w:val="en-GB" w:eastAsia="ja-JP"/>
    </w:rPr>
  </w:style>
  <w:style w:type="character" w:customStyle="1" w:styleId="1Char">
    <w:name w:val="标题 1 Char"/>
    <w:basedOn w:val="a2"/>
    <w:link w:val="1"/>
    <w:qFormat/>
    <w:rPr>
      <w:sz w:val="36"/>
      <w:lang w:val="en-GB" w:eastAsia="en-US"/>
    </w:rPr>
  </w:style>
  <w:style w:type="character" w:customStyle="1" w:styleId="5Char">
    <w:name w:val="标题 5 Char"/>
    <w:basedOn w:val="a2"/>
    <w:link w:val="50"/>
    <w:qFormat/>
    <w:rPr>
      <w:sz w:val="22"/>
      <w:lang w:val="en-GB" w:eastAsia="en-US"/>
    </w:rPr>
  </w:style>
  <w:style w:type="character" w:customStyle="1" w:styleId="6Char">
    <w:name w:val="标题 6 Char"/>
    <w:basedOn w:val="a2"/>
    <w:link w:val="6"/>
    <w:qFormat/>
    <w:rPr>
      <w:lang w:val="en-GB" w:eastAsia="en-US"/>
    </w:rPr>
  </w:style>
  <w:style w:type="character" w:customStyle="1" w:styleId="7Char">
    <w:name w:val="标题 7 Char"/>
    <w:basedOn w:val="a2"/>
    <w:link w:val="7"/>
    <w:qFormat/>
    <w:rPr>
      <w:lang w:val="en-GB" w:eastAsia="en-US"/>
    </w:rPr>
  </w:style>
  <w:style w:type="character" w:customStyle="1" w:styleId="8Char">
    <w:name w:val="标题 8 Char"/>
    <w:basedOn w:val="a2"/>
    <w:link w:val="8"/>
    <w:qFormat/>
    <w:rPr>
      <w:sz w:val="36"/>
      <w:lang w:val="en-GB" w:eastAsia="en-US"/>
    </w:rPr>
  </w:style>
  <w:style w:type="character" w:customStyle="1" w:styleId="9Char">
    <w:name w:val="标题 9 Char"/>
    <w:basedOn w:val="a2"/>
    <w:link w:val="9"/>
    <w:qFormat/>
    <w:rPr>
      <w:sz w:val="36"/>
      <w:lang w:val="en-GB" w:eastAsia="en-US"/>
    </w:rPr>
  </w:style>
  <w:style w:type="character" w:customStyle="1" w:styleId="Char5">
    <w:name w:val="脚注文本 Char"/>
    <w:basedOn w:val="a2"/>
    <w:link w:val="ad"/>
    <w:semiHidden/>
    <w:qFormat/>
    <w:rPr>
      <w:rFonts w:ascii="Times New Roman" w:eastAsia="Times New Roman" w:hAnsi="Times New Roman" w:cs="Times New Roman"/>
      <w:sz w:val="16"/>
      <w:lang w:val="en-GB" w:eastAsia="ja-JP"/>
    </w:rPr>
  </w:style>
  <w:style w:type="character" w:customStyle="1" w:styleId="Char4">
    <w:name w:val="页眉 Char"/>
    <w:basedOn w:val="a2"/>
    <w:link w:val="ac"/>
    <w:rPr>
      <w:b/>
      <w:sz w:val="18"/>
      <w:lang w:val="en-GB" w:eastAsia="ja-JP"/>
    </w:rPr>
  </w:style>
  <w:style w:type="character" w:customStyle="1" w:styleId="Char3">
    <w:name w:val="页脚 Char"/>
    <w:basedOn w:val="a2"/>
    <w:link w:val="ab"/>
    <w:qFormat/>
    <w:rPr>
      <w:b/>
      <w:i/>
      <w:sz w:val="18"/>
      <w:lang w:val="en-GB" w:eastAsia="ja-JP"/>
    </w:rPr>
  </w:style>
  <w:style w:type="character" w:customStyle="1" w:styleId="PLChar">
    <w:name w:val="PL Char"/>
    <w:link w:val="PL"/>
    <w:qFormat/>
    <w:locked/>
    <w:rPr>
      <w:rFonts w:ascii="DotumChe" w:hAnsi="DotumChe"/>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eastAsia="MS Mincho"/>
      <w:lang w:val="en-GB" w:eastAsia="en-US"/>
    </w:rPr>
  </w:style>
  <w:style w:type="paragraph" w:customStyle="1" w:styleId="B9">
    <w:name w:val="B9"/>
    <w:basedOn w:val="B8"/>
    <w:qFormat/>
    <w:pPr>
      <w:ind w:left="2836"/>
    </w:pPr>
  </w:style>
  <w:style w:type="character" w:customStyle="1" w:styleId="B10Char">
    <w:name w:val="B10 Char"/>
    <w:basedOn w:val="B5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qFormat/>
    <w:rPr>
      <w:rFonts w:ascii="Arial" w:hAnsi="Arial"/>
      <w:sz w:val="24"/>
      <w:lang w:val="en-GB" w:eastAsia="en-US"/>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qFormat/>
    <w:rPr>
      <w:rFonts w:ascii="Times New Roman" w:hAnsi="Times New Roman" w:cs="Times New Roman" w:hint="default"/>
      <w:lang w:val="en-GB" w:eastAsia="en-US"/>
    </w:rPr>
  </w:style>
  <w:style w:type="table" w:customStyle="1" w:styleId="13">
    <w:name w:val="网格型1"/>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2"/>
    <w:qFormat/>
  </w:style>
  <w:style w:type="paragraph" w:styleId="af5">
    <w:name w:val="Revision"/>
    <w:hidden/>
    <w:uiPriority w:val="99"/>
    <w:unhideWhenUsed/>
    <w:rsid w:val="00E37FE1"/>
    <w:rPr>
      <w:rFonts w:ascii="Calibri Light" w:eastAsia="DotumChe" w:hAnsi="Calibri Light" w:cs="Calibri Light"/>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semiHidden="1" w:uiPriority="39"/>
    <w:lsdException w:name="toc 7" w:semiHidden="1" w:uiPriority="39" w:qFormat="1"/>
    <w:lsdException w:name="toc 8" w:uiPriority="39"/>
    <w:lsdException w:name="toc 9" w:uiPriority="39" w:qFormat="1"/>
    <w:lsdException w:name="Normal Indent" w:semiHidden="1" w:unhideWhenUsed="1"/>
    <w:lsdException w:name="footnote text" w:semiHidden="1" w:unhideWhenUsed="1" w:qFormat="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nhideWhenUsed="1"/>
    <w:lsdException w:name="List 2" w:semiHidden="1" w:unhideWhenUsed="1" w:qFormat="1"/>
    <w:lsdException w:name="List 3" w:semiHidden="1" w:unhideWhenUsed="1" w:qFormat="1"/>
    <w:lsdException w:name="List 4" w:unhideWhenUsed="1" w:qFormat="1"/>
    <w:lsdException w:name="List 5"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Calibri Light" w:eastAsia="DotumChe" w:hAnsi="Calibri Light" w:cs="Calibri Light"/>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Calibri Light" w:eastAsia="DotumChe" w:hAnsi="Calibri Light" w:cs="Calibri Light"/>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0">
    <w:name w:val="heading 3"/>
    <w:basedOn w:val="21"/>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0">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1">
    <w:name w:val="List 3"/>
    <w:basedOn w:val="22"/>
    <w:semiHidden/>
    <w:unhideWhenUsed/>
    <w:qFormat/>
    <w:pPr>
      <w:ind w:left="1135"/>
    </w:pPr>
  </w:style>
  <w:style w:type="paragraph" w:styleId="22">
    <w:name w:val="List 2"/>
    <w:basedOn w:val="a5"/>
    <w:semiHidden/>
    <w:unhideWhenUsed/>
    <w:qFormat/>
    <w:pPr>
      <w:ind w:left="851"/>
    </w:pPr>
  </w:style>
  <w:style w:type="paragraph" w:styleId="a5">
    <w:name w:val="List"/>
    <w:basedOn w:val="a1"/>
    <w:semiHidden/>
    <w:unhideWhenUsed/>
    <w:qFormat/>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6">
    <w:name w:val="annotation subject"/>
    <w:basedOn w:val="a7"/>
    <w:next w:val="a7"/>
    <w:link w:val="Char"/>
    <w:qFormat/>
    <w:rPr>
      <w:b/>
      <w:bCs/>
    </w:rPr>
  </w:style>
  <w:style w:type="paragraph" w:styleId="a7">
    <w:name w:val="annotation text"/>
    <w:basedOn w:val="a1"/>
    <w:link w:val="Char0"/>
    <w:uiPriority w:val="99"/>
    <w:qFormat/>
  </w:style>
  <w:style w:type="paragraph" w:styleId="70">
    <w:name w:val="toc 7"/>
    <w:basedOn w:val="60"/>
    <w:next w:val="a1"/>
    <w:uiPriority w:val="39"/>
    <w:semiHidden/>
    <w:qFormat/>
    <w:pPr>
      <w:ind w:left="2268" w:hanging="2268"/>
    </w:pPr>
  </w:style>
  <w:style w:type="paragraph" w:styleId="60">
    <w:name w:val="toc 6"/>
    <w:basedOn w:val="51"/>
    <w:next w:val="a1"/>
    <w:uiPriority w:val="39"/>
    <w:semiHidden/>
    <w:pPr>
      <w:ind w:left="1985" w:hanging="1985"/>
    </w:pPr>
  </w:style>
  <w:style w:type="paragraph" w:styleId="51">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3"/>
    <w:next w:val="a1"/>
    <w:uiPriority w:val="39"/>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Calibri Light" w:eastAsia="DotumChe" w:hAnsi="Calibri Light" w:cs="Calibri Light"/>
      <w:sz w:val="22"/>
      <w:lang w:val="en-GB" w:eastAsia="en-US"/>
    </w:rPr>
  </w:style>
  <w:style w:type="paragraph" w:styleId="2">
    <w:name w:val="List Number 2"/>
    <w:basedOn w:val="a"/>
    <w:semiHidden/>
    <w:unhideWhenUsed/>
    <w:qFormat/>
    <w:pPr>
      <w:numPr>
        <w:numId w:val="1"/>
      </w:numPr>
      <w:tabs>
        <w:tab w:val="clear" w:pos="360"/>
      </w:tabs>
      <w:ind w:leftChars="0" w:left="851" w:firstLineChars="0" w:hanging="284"/>
    </w:pPr>
  </w:style>
  <w:style w:type="paragraph" w:styleId="a">
    <w:name w:val="List Number"/>
    <w:basedOn w:val="a5"/>
    <w:unhideWhenUsed/>
    <w:pPr>
      <w:numPr>
        <w:numId w:val="2"/>
      </w:numPr>
      <w:tabs>
        <w:tab w:val="clear" w:pos="360"/>
      </w:tabs>
      <w:ind w:left="568" w:firstLineChars="0" w:hanging="284"/>
    </w:pPr>
  </w:style>
  <w:style w:type="paragraph" w:styleId="4">
    <w:name w:val="List Bullet 4"/>
    <w:basedOn w:val="3"/>
    <w:semiHidden/>
    <w:unhideWhenUsed/>
    <w:qFormat/>
    <w:pPr>
      <w:numPr>
        <w:numId w:val="3"/>
      </w:numPr>
      <w:ind w:leftChars="0" w:left="1418" w:firstLineChars="0" w:hanging="284"/>
    </w:pPr>
  </w:style>
  <w:style w:type="paragraph" w:styleId="3">
    <w:name w:val="List Bullet 3"/>
    <w:basedOn w:val="20"/>
    <w:semiHidden/>
    <w:unhideWhenUsed/>
    <w:qFormat/>
    <w:pPr>
      <w:numPr>
        <w:numId w:val="4"/>
      </w:numPr>
      <w:ind w:leftChars="0" w:left="1135" w:firstLineChars="0" w:hanging="284"/>
    </w:pPr>
  </w:style>
  <w:style w:type="paragraph" w:styleId="20">
    <w:name w:val="List Bullet 2"/>
    <w:basedOn w:val="a0"/>
    <w:semiHidden/>
    <w:unhideWhenUsed/>
    <w:qFormat/>
    <w:pPr>
      <w:numPr>
        <w:numId w:val="5"/>
      </w:numPr>
      <w:tabs>
        <w:tab w:val="clear" w:pos="360"/>
      </w:tabs>
      <w:ind w:leftChars="0" w:left="851" w:firstLineChars="0" w:hanging="284"/>
    </w:pPr>
  </w:style>
  <w:style w:type="paragraph" w:styleId="a0">
    <w:name w:val="List Bullet"/>
    <w:basedOn w:val="a5"/>
    <w:semiHidden/>
    <w:unhideWhenUsed/>
    <w:qFormat/>
    <w:pPr>
      <w:numPr>
        <w:numId w:val="6"/>
      </w:numPr>
      <w:tabs>
        <w:tab w:val="clear" w:pos="360"/>
      </w:tabs>
      <w:ind w:left="568" w:firstLineChars="0" w:hanging="284"/>
    </w:pPr>
  </w:style>
  <w:style w:type="paragraph" w:styleId="a8">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paragraph" w:styleId="a9">
    <w:name w:val="Document Map"/>
    <w:basedOn w:val="a1"/>
    <w:link w:val="Char1"/>
    <w:qFormat/>
    <w:rPr>
      <w:rFonts w:ascii="等线" w:eastAsia="等线"/>
      <w:sz w:val="18"/>
      <w:szCs w:val="18"/>
    </w:rPr>
  </w:style>
  <w:style w:type="paragraph" w:styleId="5">
    <w:name w:val="List Bullet 5"/>
    <w:basedOn w:val="4"/>
    <w:semiHidden/>
    <w:unhideWhenUsed/>
    <w:qFormat/>
    <w:pPr>
      <w:numPr>
        <w:numId w:val="7"/>
      </w:numPr>
      <w:ind w:leftChars="0" w:left="1702" w:firstLineChars="0" w:hanging="284"/>
    </w:pPr>
  </w:style>
  <w:style w:type="paragraph" w:styleId="80">
    <w:name w:val="toc 8"/>
    <w:basedOn w:val="10"/>
    <w:next w:val="a1"/>
    <w:uiPriority w:val="39"/>
    <w:pPr>
      <w:spacing w:before="180"/>
      <w:ind w:left="2693" w:hanging="2693"/>
    </w:pPr>
    <w:rPr>
      <w:b/>
    </w:rPr>
  </w:style>
  <w:style w:type="paragraph" w:styleId="aa">
    <w:name w:val="Balloon Text"/>
    <w:basedOn w:val="a1"/>
    <w:link w:val="Char2"/>
    <w:qFormat/>
    <w:pPr>
      <w:spacing w:after="0"/>
    </w:pPr>
    <w:rPr>
      <w:rFonts w:ascii="等线" w:hAnsi="等线" w:cs="等线"/>
      <w:sz w:val="18"/>
      <w:szCs w:val="18"/>
    </w:rPr>
  </w:style>
  <w:style w:type="paragraph" w:styleId="ab">
    <w:name w:val="footer"/>
    <w:basedOn w:val="ac"/>
    <w:link w:val="Char3"/>
    <w:pPr>
      <w:jc w:val="center"/>
    </w:pPr>
    <w:rPr>
      <w:i/>
    </w:rPr>
  </w:style>
  <w:style w:type="paragraph" w:styleId="ac">
    <w:name w:val="header"/>
    <w:link w:val="Char4"/>
    <w:pPr>
      <w:widowControl w:val="0"/>
      <w:overflowPunct w:val="0"/>
      <w:autoSpaceDE w:val="0"/>
      <w:autoSpaceDN w:val="0"/>
      <w:adjustRightInd w:val="0"/>
      <w:textAlignment w:val="baseline"/>
    </w:pPr>
    <w:rPr>
      <w:rFonts w:ascii="Calibri Light" w:eastAsia="DotumChe" w:hAnsi="Calibri Light" w:cs="Calibri Light"/>
      <w:b/>
      <w:sz w:val="18"/>
      <w:lang w:val="en-GB" w:eastAsia="ja-JP"/>
    </w:rPr>
  </w:style>
  <w:style w:type="paragraph" w:styleId="ad">
    <w:name w:val="footnote text"/>
    <w:basedOn w:val="a1"/>
    <w:link w:val="Char5"/>
    <w:semiHidden/>
    <w:unhideWhenUsed/>
    <w:qFormat/>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paragraph" w:styleId="52">
    <w:name w:val="List 5"/>
    <w:basedOn w:val="42"/>
    <w:unhideWhenUsed/>
    <w:qFormat/>
    <w:pPr>
      <w:ind w:left="1702"/>
    </w:pPr>
  </w:style>
  <w:style w:type="paragraph" w:styleId="42">
    <w:name w:val="List 4"/>
    <w:basedOn w:val="31"/>
    <w:unhideWhenUsed/>
    <w:qFormat/>
    <w:pPr>
      <w:ind w:left="1418"/>
    </w:pPr>
  </w:style>
  <w:style w:type="paragraph" w:styleId="90">
    <w:name w:val="toc 9"/>
    <w:basedOn w:val="80"/>
    <w:next w:val="a1"/>
    <w:uiPriority w:val="39"/>
    <w:qFormat/>
    <w:pPr>
      <w:ind w:left="1418" w:hanging="1418"/>
    </w:pPr>
  </w:style>
  <w:style w:type="paragraph" w:styleId="ae">
    <w:name w:val="Normal (Web)"/>
    <w:basedOn w:val="a1"/>
    <w:semiHidden/>
    <w:unhideWhenUsed/>
    <w:pPr>
      <w:spacing w:beforeAutospacing="1" w:after="0" w:afterAutospacing="1"/>
    </w:pPr>
    <w:rPr>
      <w:rFonts w:cs="Times New Roman"/>
      <w:sz w:val="24"/>
      <w:lang w:val="en-US" w:eastAsia="zh-CN"/>
    </w:rPr>
  </w:style>
  <w:style w:type="paragraph" w:styleId="11">
    <w:name w:val="index 1"/>
    <w:basedOn w:val="a1"/>
    <w:next w:val="a1"/>
    <w:semiHidden/>
    <w:unhideWhenUsed/>
    <w:qFormat/>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1"/>
    <w:next w:val="a1"/>
    <w:semiHidden/>
    <w:unhideWhenUsed/>
    <w:qFormat/>
    <w:pPr>
      <w:ind w:left="284"/>
    </w:pPr>
  </w:style>
  <w:style w:type="character" w:styleId="af">
    <w:name w:val="FollowedHyperlink"/>
    <w:semiHidden/>
    <w:unhideWhenUsed/>
    <w:qFormat/>
    <w:rPr>
      <w:color w:val="800080"/>
      <w:u w:val="single"/>
    </w:rPr>
  </w:style>
  <w:style w:type="character" w:styleId="af0">
    <w:name w:val="Hyperlink"/>
    <w:qFormat/>
    <w:rPr>
      <w:color w:val="0563C1"/>
      <w:u w:val="single"/>
    </w:rPr>
  </w:style>
  <w:style w:type="character" w:styleId="af1">
    <w:name w:val="annotation reference"/>
    <w:qFormat/>
    <w:rPr>
      <w:sz w:val="21"/>
      <w:szCs w:val="21"/>
    </w:rPr>
  </w:style>
  <w:style w:type="character" w:styleId="af2">
    <w:name w:val="footnote reference"/>
    <w:basedOn w:val="a2"/>
    <w:semiHidden/>
    <w:unhideWhenUsed/>
    <w:qFormat/>
    <w:rPr>
      <w:b/>
      <w:position w:val="6"/>
      <w:sz w:val="16"/>
    </w:rPr>
  </w:style>
  <w:style w:type="table" w:styleId="af3">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Calibri Light" w:eastAsia="DotumChe" w:hAnsi="Calibri Light" w:cs="Calibri Light"/>
      <w:sz w:val="32"/>
      <w:lang w:val="en-GB" w:eastAsia="en-US"/>
    </w:rPr>
  </w:style>
  <w:style w:type="paragraph" w:customStyle="1" w:styleId="TT">
    <w:name w:val="TT"/>
    <w:basedOn w:val="1"/>
    <w:next w:val="a1"/>
    <w:qFormat/>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eastAsia="DotumChe" w:hAnsi="DotumChe" w:cs="Calibri Light"/>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qFormat/>
    <w:pPr>
      <w:keepNext/>
      <w:keepLines/>
      <w:spacing w:line="180" w:lineRule="exact"/>
    </w:pPr>
    <w:rPr>
      <w:rFonts w:ascii="DotumChe" w:eastAsia="DotumChe" w:hAnsi="DotumChe" w:cs="Calibri Light"/>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Light" w:eastAsia="DotumChe" w:hAnsi="Calibri Light" w:cs="Calibri Light"/>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Calibri Light" w:eastAsia="DotumChe" w:hAnsi="Calibri Light" w:cs="Calibri Light"/>
      <w:i/>
      <w:lang w:val="en-GB" w:eastAsia="en-US"/>
    </w:rPr>
  </w:style>
  <w:style w:type="paragraph" w:customStyle="1" w:styleId="ZT">
    <w:name w:val="ZT"/>
    <w:qFormat/>
    <w:pPr>
      <w:framePr w:wrap="notBeside" w:hAnchor="margin" w:yAlign="center"/>
      <w:widowControl w:val="0"/>
      <w:spacing w:line="240" w:lineRule="atLeast"/>
      <w:jc w:val="right"/>
    </w:pPr>
    <w:rPr>
      <w:rFonts w:ascii="Calibri Light" w:eastAsia="DotumChe" w:hAnsi="Calibri Light" w:cs="Calibri Light"/>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alibri Light" w:eastAsia="DotumChe" w:hAnsi="Calibri Light" w:cs="Calibri Light"/>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Calibri Light" w:eastAsia="DotumChe" w:hAnsi="Calibri Light" w:cs="Calibri Light"/>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Calibri Light" w:eastAsia="DotumChe" w:hAnsi="Calibri Light" w:cs="Calibri Light"/>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2">
    <w:name w:val="批注框文本 Char"/>
    <w:link w:val="aa"/>
    <w:qFormat/>
    <w:rPr>
      <w:rFonts w:ascii="等线" w:hAnsi="等线" w:cs="等线"/>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har1">
    <w:name w:val="文档结构图 Char"/>
    <w:link w:val="a9"/>
    <w:qFormat/>
    <w:rPr>
      <w:rFonts w:ascii="等线" w:eastAsia="等线"/>
      <w:sz w:val="18"/>
      <w:szCs w:val="18"/>
      <w:lang w:eastAsia="en-US"/>
    </w:rPr>
  </w:style>
  <w:style w:type="character" w:customStyle="1" w:styleId="Char0">
    <w:name w:val="批注文字 Char"/>
    <w:link w:val="a7"/>
    <w:uiPriority w:val="99"/>
    <w:qFormat/>
    <w:rPr>
      <w:lang w:eastAsia="en-US"/>
    </w:rPr>
  </w:style>
  <w:style w:type="character" w:customStyle="1" w:styleId="Char">
    <w:name w:val="批注主题 Char"/>
    <w:link w:val="a6"/>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Char">
    <w:name w:val="标题 3 Char"/>
    <w:link w:val="30"/>
    <w:qFormat/>
    <w:rPr>
      <w:rFonts w:ascii="Calibri Light" w:hAnsi="Calibri Light"/>
      <w:sz w:val="28"/>
      <w:lang w:eastAsia="en-US"/>
    </w:rPr>
  </w:style>
  <w:style w:type="character" w:customStyle="1" w:styleId="B1Char">
    <w:name w:val="B1 Char"/>
    <w:qFormat/>
    <w:rPr>
      <w:lang w:eastAsia="en-US"/>
    </w:rPr>
  </w:style>
  <w:style w:type="character" w:customStyle="1" w:styleId="2Char">
    <w:name w:val="标题 2 Char"/>
    <w:link w:val="21"/>
    <w:qFormat/>
    <w:rPr>
      <w:rFonts w:ascii="Calibri Light" w:hAnsi="Calibri Light"/>
      <w:sz w:val="32"/>
      <w:lang w:eastAsia="en-US"/>
    </w:rPr>
  </w:style>
  <w:style w:type="paragraph" w:styleId="af4">
    <w:name w:val="List Paragraph"/>
    <w:basedOn w:val="a1"/>
    <w:link w:val="Char6"/>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Char6">
    <w:name w:val="列出段落 Char"/>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qFormat/>
    <w:rPr>
      <w:rFonts w:ascii="Calibri Light" w:eastAsia="等线" w:hAnsi="Calibri Light"/>
      <w:b/>
      <w:szCs w:val="24"/>
    </w:rPr>
  </w:style>
  <w:style w:type="character" w:customStyle="1" w:styleId="msoins0">
    <w:name w:val="msoins"/>
    <w:basedOn w:val="a2"/>
    <w:qFormat/>
  </w:style>
  <w:style w:type="character" w:customStyle="1" w:styleId="4Char">
    <w:name w:val="标题 4 Char"/>
    <w:link w:val="40"/>
    <w:qFormat/>
    <w:rPr>
      <w:rFonts w:ascii="Calibri Light" w:hAnsi="Calibri Light"/>
      <w:sz w:val="24"/>
      <w:lang w:eastAsia="en-US"/>
    </w:rPr>
  </w:style>
  <w:style w:type="character" w:customStyle="1" w:styleId="TFZchn">
    <w:name w:val="TF Zchn"/>
    <w:link w:val="TF"/>
    <w:qFormat/>
    <w:locked/>
    <w:rPr>
      <w:rFonts w:ascii="Calibri Light" w:hAnsi="Calibri Light"/>
      <w:b/>
      <w:lang w:eastAsia="en-US"/>
    </w:rPr>
  </w:style>
  <w:style w:type="paragraph" w:customStyle="1" w:styleId="12">
    <w:name w:val="修订1"/>
    <w:hidden/>
    <w:uiPriority w:val="99"/>
    <w:semiHidden/>
    <w:qFormat/>
    <w:rPr>
      <w:rFonts w:ascii="Calibri Light" w:eastAsia="DotumChe" w:hAnsi="Calibri Light" w:cs="Calibri Light"/>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qFormat/>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lang w:eastAsia="ja-JP"/>
    </w:rPr>
  </w:style>
  <w:style w:type="character" w:customStyle="1" w:styleId="B4Char0">
    <w:name w:val="样式B4 Char"/>
    <w:basedOn w:val="a2"/>
    <w:link w:val="B40"/>
    <w:qFormat/>
    <w:rPr>
      <w:rFonts w:ascii="Times New Roman" w:eastAsia="Batang" w:hAnsi="Times New Roman" w:cs="Times New Roman"/>
      <w:lang w:val="en-GB" w:eastAsia="ja-JP"/>
    </w:rPr>
  </w:style>
  <w:style w:type="character" w:customStyle="1" w:styleId="1Char">
    <w:name w:val="标题 1 Char"/>
    <w:basedOn w:val="a2"/>
    <w:link w:val="1"/>
    <w:qFormat/>
    <w:rPr>
      <w:sz w:val="36"/>
      <w:lang w:val="en-GB" w:eastAsia="en-US"/>
    </w:rPr>
  </w:style>
  <w:style w:type="character" w:customStyle="1" w:styleId="5Char">
    <w:name w:val="标题 5 Char"/>
    <w:basedOn w:val="a2"/>
    <w:link w:val="50"/>
    <w:qFormat/>
    <w:rPr>
      <w:sz w:val="22"/>
      <w:lang w:val="en-GB" w:eastAsia="en-US"/>
    </w:rPr>
  </w:style>
  <w:style w:type="character" w:customStyle="1" w:styleId="6Char">
    <w:name w:val="标题 6 Char"/>
    <w:basedOn w:val="a2"/>
    <w:link w:val="6"/>
    <w:qFormat/>
    <w:rPr>
      <w:lang w:val="en-GB" w:eastAsia="en-US"/>
    </w:rPr>
  </w:style>
  <w:style w:type="character" w:customStyle="1" w:styleId="7Char">
    <w:name w:val="标题 7 Char"/>
    <w:basedOn w:val="a2"/>
    <w:link w:val="7"/>
    <w:qFormat/>
    <w:rPr>
      <w:lang w:val="en-GB" w:eastAsia="en-US"/>
    </w:rPr>
  </w:style>
  <w:style w:type="character" w:customStyle="1" w:styleId="8Char">
    <w:name w:val="标题 8 Char"/>
    <w:basedOn w:val="a2"/>
    <w:link w:val="8"/>
    <w:qFormat/>
    <w:rPr>
      <w:sz w:val="36"/>
      <w:lang w:val="en-GB" w:eastAsia="en-US"/>
    </w:rPr>
  </w:style>
  <w:style w:type="character" w:customStyle="1" w:styleId="9Char">
    <w:name w:val="标题 9 Char"/>
    <w:basedOn w:val="a2"/>
    <w:link w:val="9"/>
    <w:qFormat/>
    <w:rPr>
      <w:sz w:val="36"/>
      <w:lang w:val="en-GB" w:eastAsia="en-US"/>
    </w:rPr>
  </w:style>
  <w:style w:type="character" w:customStyle="1" w:styleId="Char5">
    <w:name w:val="脚注文本 Char"/>
    <w:basedOn w:val="a2"/>
    <w:link w:val="ad"/>
    <w:semiHidden/>
    <w:qFormat/>
    <w:rPr>
      <w:rFonts w:ascii="Times New Roman" w:eastAsia="Times New Roman" w:hAnsi="Times New Roman" w:cs="Times New Roman"/>
      <w:sz w:val="16"/>
      <w:lang w:val="en-GB" w:eastAsia="ja-JP"/>
    </w:rPr>
  </w:style>
  <w:style w:type="character" w:customStyle="1" w:styleId="Char4">
    <w:name w:val="页眉 Char"/>
    <w:basedOn w:val="a2"/>
    <w:link w:val="ac"/>
    <w:rPr>
      <w:b/>
      <w:sz w:val="18"/>
      <w:lang w:val="en-GB" w:eastAsia="ja-JP"/>
    </w:rPr>
  </w:style>
  <w:style w:type="character" w:customStyle="1" w:styleId="Char3">
    <w:name w:val="页脚 Char"/>
    <w:basedOn w:val="a2"/>
    <w:link w:val="ab"/>
    <w:qFormat/>
    <w:rPr>
      <w:b/>
      <w:i/>
      <w:sz w:val="18"/>
      <w:lang w:val="en-GB" w:eastAsia="ja-JP"/>
    </w:rPr>
  </w:style>
  <w:style w:type="character" w:customStyle="1" w:styleId="PLChar">
    <w:name w:val="PL Char"/>
    <w:link w:val="PL"/>
    <w:qFormat/>
    <w:locked/>
    <w:rPr>
      <w:rFonts w:ascii="DotumChe" w:hAnsi="DotumChe"/>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eastAsia="MS Mincho"/>
      <w:lang w:val="en-GB" w:eastAsia="en-US"/>
    </w:rPr>
  </w:style>
  <w:style w:type="paragraph" w:customStyle="1" w:styleId="B9">
    <w:name w:val="B9"/>
    <w:basedOn w:val="B8"/>
    <w:qFormat/>
    <w:pPr>
      <w:ind w:left="2836"/>
    </w:pPr>
  </w:style>
  <w:style w:type="character" w:customStyle="1" w:styleId="B10Char">
    <w:name w:val="B10 Char"/>
    <w:basedOn w:val="B5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qFormat/>
    <w:rPr>
      <w:rFonts w:ascii="Arial" w:hAnsi="Arial"/>
      <w:sz w:val="24"/>
      <w:lang w:val="en-GB" w:eastAsia="en-US"/>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qFormat/>
    <w:rPr>
      <w:rFonts w:ascii="Times New Roman" w:hAnsi="Times New Roman" w:cs="Times New Roman" w:hint="default"/>
      <w:lang w:val="en-GB" w:eastAsia="en-US"/>
    </w:rPr>
  </w:style>
  <w:style w:type="table" w:customStyle="1" w:styleId="13">
    <w:name w:val="网格型1"/>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2"/>
    <w:qFormat/>
  </w:style>
  <w:style w:type="paragraph" w:styleId="af5">
    <w:name w:val="Revision"/>
    <w:hidden/>
    <w:uiPriority w:val="99"/>
    <w:unhideWhenUsed/>
    <w:rsid w:val="00E37FE1"/>
    <w:rPr>
      <w:rFonts w:ascii="Calibri Light" w:eastAsia="DotumChe" w:hAnsi="Calibri Light" w:cs="Calibri Ligh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6" ma:contentTypeDescription="Skapa ett nytt dokument." ma:contentTypeScope="" ma:versionID="6c5e69c50035a17f2aa36d331ae15d5b">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d54d59f5963771ee62cccd8fc8b9f5c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819A4-C9B8-4A12-B502-75D74E8C2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6D1E169-87E7-411B-9708-15ACAAB8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5</Pages>
  <Words>1740</Words>
  <Characters>9919</Characters>
  <Application>Microsoft Office Word</Application>
  <DocSecurity>0</DocSecurity>
  <Lines>82</Lines>
  <Paragraphs>23</Paragraphs>
  <ScaleCrop>false</ScaleCrop>
  <Company>ETSI</Company>
  <LinksUpToDate>false</LinksUpToDate>
  <CharactersWithSpaces>11636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CATT</dc:creator>
  <cp:keywords>&lt;keyword[, keyword, ]&gt;</cp:keywords>
  <cp:lastModifiedBy>Da Wang</cp:lastModifiedBy>
  <cp:revision>34</cp:revision>
  <cp:lastPrinted>2019-02-25T07:05:00Z</cp:lastPrinted>
  <dcterms:created xsi:type="dcterms:W3CDTF">2020-09-01T06:14:00Z</dcterms:created>
  <dcterms:modified xsi:type="dcterms:W3CDTF">2020-09-04T12:31:00Z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(3)emkoYd3LiqsUCKZitQB2Pxv2K79e0ZTkz02DllTWdS4bYnlWF3HaU6BlBkJeQnaWVjoPFzsV
9tKgMpNn/vBsrGQ3YssaQTU7XGwvs3IWyOYj/wO5aI3lDqqO01Y+D8MfKZfn0Yp7fT1G0tAK
7yFbRYGBlVx7csQ7bZ4t66v6DnBFx39y/ueldbbXJYoH3D6jJIhOvwcYe+1TuJTF2VJgd1oT
sCKWnp5bvwMKSAk+KY</vt:lpwstr>
  </property>
  <property fmtid="{D5CDD505-2E9C-101B-9397-08002B2CF9AE}" pid="3" name="_2015_ms_pID_7253431">
    <vt:lpwstr>HZuwgiOxjkBfvxwMQGBZx7WexebvEQunaROcYHrTiTwx6EBG5fJI/x
eP9FWFqpVptAVmwK0xUjA95nbZmYIESASFkZRfoufnSqVcDPHAcNTNZMqKR+5oG58ULYs3tp
G+i7ZLOaY4nC/1JGXk9GhlUfcdMDfNPDBJLfvoQmK/Ae2lpUcu7n97cNd86BLM1v97v1KeYo
FUEjM5ZWWj1pbdaS0YOemiIlOQi4GleK/ziV</vt:lpwstr>
  </property>
  <property fmtid="{D5CDD505-2E9C-101B-9397-08002B2CF9AE}" pid="4" name="_2015_ms_pID_7253432">
    <vt:lpwstr>cA==</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0x0101001ACB0BFAF4B3DB478B6E162A113003C9</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1596073191</vt:lpwstr>
  </property>
  <property fmtid="{D5CDD505-2E9C-101B-9397-08002B2CF9AE}" pid="12" name="KSOProductBuildVer">
    <vt:lpwstr>2052-10.8.2.7027</vt:lpwstr>
  </property>
</Properties>
</file>