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00E1B" w14:textId="740DAFB9" w:rsidR="005A6D68" w:rsidRPr="00D74B92" w:rsidRDefault="005A6D68" w:rsidP="005A6D68">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0B7901C" wp14:editId="3D204B0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A5AF9"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114</w:t>
      </w:r>
      <w:r w:rsidRPr="00D74B92">
        <w:rPr>
          <w:rFonts w:ascii="Arial" w:hAnsi="Arial" w:cs="Arial"/>
          <w:b/>
          <w:kern w:val="2"/>
          <w:lang w:eastAsia="zh-CN"/>
        </w:rPr>
        <w:tab/>
      </w:r>
      <w:r w:rsidR="006E3DBE" w:rsidRPr="006E3DBE">
        <w:rPr>
          <w:rFonts w:ascii="Arial" w:hAnsi="Arial" w:cs="Arial"/>
          <w:b/>
          <w:kern w:val="2"/>
          <w:lang w:eastAsia="zh-CN"/>
        </w:rPr>
        <w:t>R1-2306423</w:t>
      </w:r>
    </w:p>
    <w:p w14:paraId="2809F2E2" w14:textId="77777777" w:rsidR="005A6D68" w:rsidRDefault="005A6D68" w:rsidP="005A6D68">
      <w:pPr>
        <w:spacing w:after="60"/>
        <w:ind w:left="1555" w:hanging="1555"/>
        <w:jc w:val="left"/>
        <w:rPr>
          <w:rFonts w:ascii="Arial" w:hAnsi="Arial" w:cs="Arial"/>
          <w:b/>
          <w:kern w:val="2"/>
          <w:lang w:eastAsia="zh-CN"/>
        </w:rPr>
      </w:pPr>
      <w:r w:rsidRPr="00CE6363">
        <w:rPr>
          <w:rFonts w:ascii="Arial" w:hAnsi="Arial" w:cs="Arial"/>
          <w:b/>
          <w:kern w:val="2"/>
          <w:lang w:eastAsia="zh-CN"/>
        </w:rPr>
        <w:t>Toulouse, France</w:t>
      </w:r>
      <w:r>
        <w:rPr>
          <w:rFonts w:ascii="Arial" w:hAnsi="Arial" w:cs="Arial"/>
          <w:b/>
          <w:kern w:val="2"/>
          <w:lang w:eastAsia="zh-CN"/>
        </w:rPr>
        <w:t>, August</w:t>
      </w:r>
      <w:r w:rsidRPr="00F47B5C">
        <w:rPr>
          <w:rFonts w:ascii="Arial" w:hAnsi="Arial" w:cs="Arial"/>
          <w:b/>
          <w:kern w:val="2"/>
          <w:lang w:eastAsia="zh-CN"/>
        </w:rPr>
        <w:t xml:space="preserve"> </w:t>
      </w:r>
      <w:r>
        <w:rPr>
          <w:rFonts w:ascii="Arial" w:hAnsi="Arial" w:cs="Arial"/>
          <w:b/>
          <w:kern w:val="2"/>
          <w:lang w:eastAsia="zh-CN"/>
        </w:rPr>
        <w:t>21st</w:t>
      </w:r>
      <w:r w:rsidRPr="00F47B5C">
        <w:rPr>
          <w:rFonts w:ascii="Arial" w:hAnsi="Arial" w:cs="Arial"/>
          <w:b/>
          <w:kern w:val="2"/>
          <w:lang w:eastAsia="zh-CN"/>
        </w:rPr>
        <w:t xml:space="preserve"> –</w:t>
      </w:r>
      <w:r>
        <w:rPr>
          <w:rFonts w:ascii="Arial" w:hAnsi="Arial" w:cs="Arial"/>
          <w:b/>
          <w:kern w:val="2"/>
          <w:lang w:eastAsia="zh-CN"/>
        </w:rPr>
        <w:t xml:space="preserve"> 25th</w:t>
      </w:r>
      <w:r w:rsidRPr="00F47B5C">
        <w:rPr>
          <w:rFonts w:ascii="Arial" w:hAnsi="Arial" w:cs="Arial"/>
          <w:b/>
          <w:kern w:val="2"/>
          <w:lang w:eastAsia="zh-CN"/>
        </w:rPr>
        <w:t>, 202</w:t>
      </w:r>
      <w:r>
        <w:rPr>
          <w:rFonts w:ascii="Arial" w:hAnsi="Arial" w:cs="Arial"/>
          <w:b/>
          <w:kern w:val="2"/>
          <w:lang w:eastAsia="zh-CN"/>
        </w:rPr>
        <w:t>3</w:t>
      </w:r>
    </w:p>
    <w:p w14:paraId="7826937B" w14:textId="3C877E5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621AAA">
        <w:rPr>
          <w:rFonts w:ascii="Arial" w:hAnsi="Arial" w:cs="Arial"/>
          <w:b/>
          <w:lang w:eastAsia="zh-CN"/>
        </w:rPr>
        <w:t>3</w:t>
      </w:r>
      <w:r w:rsidR="00125EC5">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74D0AAEB"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621AAA" w:rsidRPr="00621AAA">
        <w:rPr>
          <w:rFonts w:ascii="Arial" w:hAnsi="Arial" w:cs="Arial"/>
          <w:b/>
          <w:lang w:eastAsia="zh-CN"/>
        </w:rPr>
        <w:t>On increasing the number of orthogonal DM-RS ports for MU-MIMO</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4ACF55EB" w14:textId="33EC5041" w:rsidR="00BF5FC0" w:rsidRDefault="00BF5FC0" w:rsidP="00BF5FC0">
      <w:pPr>
        <w:rPr>
          <w:lang w:eastAsia="zh-CN"/>
        </w:rPr>
      </w:pPr>
      <w:bookmarkStart w:id="2" w:name="_Ref129681832"/>
      <w:r>
        <w:rPr>
          <w:lang w:eastAsia="zh-CN"/>
        </w:rPr>
        <w:t>In RAN</w:t>
      </w:r>
      <w:r w:rsidR="00D50347">
        <w:rPr>
          <w:lang w:eastAsia="zh-CN"/>
        </w:rPr>
        <w:t>1</w:t>
      </w:r>
      <w:r>
        <w:rPr>
          <w:lang w:eastAsia="zh-CN"/>
        </w:rPr>
        <w:t>#</w:t>
      </w:r>
      <w:r w:rsidR="00D50347">
        <w:rPr>
          <w:lang w:eastAsia="zh-CN"/>
        </w:rPr>
        <w:t>1</w:t>
      </w:r>
      <w:r w:rsidR="00791A06">
        <w:rPr>
          <w:lang w:eastAsia="zh-CN"/>
        </w:rPr>
        <w:t>1</w:t>
      </w:r>
      <w:r w:rsidR="00D77EF6">
        <w:rPr>
          <w:lang w:eastAsia="zh-CN"/>
        </w:rPr>
        <w:t>3</w:t>
      </w:r>
      <w:r w:rsidR="001844D0">
        <w:rPr>
          <w:lang w:eastAsia="zh-CN"/>
        </w:rPr>
        <w:t xml:space="preserve"> </w:t>
      </w:r>
      <w:r>
        <w:rPr>
          <w:lang w:eastAsia="zh-CN"/>
        </w:rPr>
        <w:t xml:space="preserve">meeting, </w:t>
      </w:r>
      <w:r w:rsidR="00F8572E">
        <w:rPr>
          <w:lang w:eastAsia="zh-CN"/>
        </w:rPr>
        <w:t>t</w:t>
      </w:r>
      <w:r>
        <w:rPr>
          <w:lang w:eastAsia="zh-CN"/>
        </w:rPr>
        <w:t xml:space="preserve">he Rel. 18 </w:t>
      </w:r>
      <w:proofErr w:type="spellStart"/>
      <w:r w:rsidR="003969AB" w:rsidRPr="00C47A89">
        <w:t>NR_MIMO_evo_DL_UL</w:t>
      </w:r>
      <w:proofErr w:type="spellEnd"/>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376A98">
        <w:rPr>
          <w:lang w:eastAsia="zh-CN"/>
        </w:rPr>
        <w:t>[1]</w:t>
      </w:r>
      <w:r>
        <w:rPr>
          <w:lang w:eastAsia="zh-CN"/>
        </w:rPr>
        <w:fldChar w:fldCharType="end"/>
      </w:r>
      <w:r>
        <w:rPr>
          <w:lang w:eastAsia="zh-CN"/>
        </w:rPr>
        <w:t xml:space="preserve"> wa</w:t>
      </w:r>
      <w:r w:rsidR="00A53857">
        <w:rPr>
          <w:lang w:eastAsia="zh-CN"/>
        </w:rPr>
        <w:t>s</w:t>
      </w:r>
      <w:r>
        <w:rPr>
          <w:lang w:eastAsia="zh-CN"/>
        </w:rPr>
        <w:t xml:space="preserve">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376A98">
        <w:rPr>
          <w:lang w:eastAsia="zh-CN"/>
        </w:rPr>
        <w:t>[2]</w:t>
      </w:r>
      <w:r w:rsidR="00D50347">
        <w:rPr>
          <w:lang w:eastAsia="zh-CN"/>
        </w:rPr>
        <w:fldChar w:fldCharType="end"/>
      </w:r>
      <w:r w:rsidR="00D50347">
        <w:rPr>
          <w:lang w:eastAsia="zh-CN"/>
        </w:rPr>
        <w:t xml:space="preserve"> on the topic of </w:t>
      </w:r>
      <w:r w:rsidR="00AB1B88" w:rsidRPr="00AB1B88">
        <w:rPr>
          <w:lang w:eastAsia="zh-CN"/>
        </w:rPr>
        <w:t>increasing the number of orthogonal DMRS ports for MU-MIMO</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840B37">
        <w:trPr>
          <w:trHeight w:val="260"/>
        </w:trPr>
        <w:tc>
          <w:tcPr>
            <w:tcW w:w="9307" w:type="dxa"/>
          </w:tcPr>
          <w:p w14:paraId="55139D7B" w14:textId="77777777" w:rsidR="00475888" w:rsidRPr="00475888" w:rsidRDefault="00475888" w:rsidP="00475888">
            <w:pPr>
              <w:autoSpaceDE/>
              <w:autoSpaceDN/>
              <w:adjustRightInd/>
              <w:snapToGrid/>
              <w:spacing w:after="0"/>
              <w:jc w:val="left"/>
              <w:rPr>
                <w:rFonts w:ascii="Times" w:eastAsia="Batang" w:hAnsi="Times"/>
                <w:b/>
                <w:bCs/>
                <w:sz w:val="20"/>
                <w:szCs w:val="24"/>
                <w:lang w:val="en-GB" w:eastAsia="zh-CN"/>
              </w:rPr>
            </w:pPr>
            <w:r w:rsidRPr="00475888">
              <w:rPr>
                <w:rFonts w:ascii="Times" w:eastAsia="Batang" w:hAnsi="Times"/>
                <w:b/>
                <w:bCs/>
                <w:sz w:val="20"/>
                <w:szCs w:val="24"/>
                <w:lang w:val="en-GB" w:eastAsia="zh-CN"/>
              </w:rPr>
              <w:t>Conclusion</w:t>
            </w:r>
          </w:p>
          <w:p w14:paraId="6C8D556B" w14:textId="77777777" w:rsidR="00475888" w:rsidRPr="00475888" w:rsidRDefault="00475888" w:rsidP="00475888">
            <w:pPr>
              <w:spacing w:after="0"/>
              <w:rPr>
                <w:rFonts w:ascii="Times" w:hAnsi="Times"/>
                <w:sz w:val="20"/>
                <w:szCs w:val="24"/>
                <w:lang w:val="en-GB" w:eastAsia="zh-CN"/>
              </w:rPr>
            </w:pPr>
            <w:r w:rsidRPr="00475888">
              <w:rPr>
                <w:rFonts w:ascii="Times" w:hAnsi="Times"/>
                <w:sz w:val="20"/>
                <w:szCs w:val="24"/>
                <w:lang w:val="en-GB" w:eastAsia="zh-CN"/>
              </w:rPr>
              <w:t>For the antenna ports indication in Rel.18 eType1</w:t>
            </w:r>
            <w:r w:rsidRPr="00475888">
              <w:rPr>
                <w:rFonts w:ascii="Times" w:eastAsia="Batang" w:hAnsi="Times"/>
                <w:sz w:val="20"/>
                <w:szCs w:val="24"/>
                <w:lang w:val="en-GB" w:eastAsia="x-none"/>
              </w:rPr>
              <w:t xml:space="preserve"> </w:t>
            </w:r>
            <w:r w:rsidRPr="00475888">
              <w:rPr>
                <w:rFonts w:ascii="Times" w:hAnsi="Times"/>
                <w:sz w:val="20"/>
                <w:szCs w:val="24"/>
                <w:lang w:val="en-GB" w:eastAsia="zh-CN"/>
              </w:rPr>
              <w:t xml:space="preserve">DMRS ports with </w:t>
            </w:r>
            <w:proofErr w:type="spellStart"/>
            <w:r w:rsidRPr="00475888">
              <w:rPr>
                <w:rFonts w:ascii="Times" w:hAnsi="Times"/>
                <w:i/>
                <w:iCs/>
                <w:sz w:val="20"/>
                <w:szCs w:val="24"/>
                <w:lang w:val="en-GB" w:eastAsia="zh-CN"/>
              </w:rPr>
              <w:t>maxLength</w:t>
            </w:r>
            <w:proofErr w:type="spellEnd"/>
            <w:r w:rsidRPr="00475888">
              <w:rPr>
                <w:rFonts w:ascii="Times" w:hAnsi="Times"/>
                <w:sz w:val="20"/>
                <w:szCs w:val="24"/>
                <w:lang w:val="en-GB" w:eastAsia="zh-CN"/>
              </w:rPr>
              <w:t xml:space="preserve"> = 1 for PDSCH, at least for S-TRP case, there is no consensus to support the following rows:</w:t>
            </w:r>
          </w:p>
          <w:p w14:paraId="0512CCA1"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Row 23 for 1CW.</w:t>
            </w:r>
          </w:p>
          <w:p w14:paraId="3D40FF8D"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Row 4-7 for 2CW.</w:t>
            </w:r>
          </w:p>
          <w:p w14:paraId="01988D82"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Row 8-9 for 2CW.</w:t>
            </w:r>
          </w:p>
          <w:p w14:paraId="54795A10"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4E810D9A" w14:textId="77777777" w:rsidR="00475888" w:rsidRPr="00475888" w:rsidRDefault="00475888" w:rsidP="00475888">
            <w:pPr>
              <w:autoSpaceDE/>
              <w:autoSpaceDN/>
              <w:adjustRightInd/>
              <w:snapToGrid/>
              <w:spacing w:after="0"/>
              <w:jc w:val="left"/>
              <w:rPr>
                <w:rFonts w:ascii="Times" w:eastAsia="Batang" w:hAnsi="Times"/>
                <w:b/>
                <w:bCs/>
                <w:sz w:val="20"/>
                <w:szCs w:val="24"/>
                <w:highlight w:val="green"/>
                <w:lang w:val="en-GB" w:eastAsia="zh-CN"/>
              </w:rPr>
            </w:pPr>
            <w:r w:rsidRPr="00475888">
              <w:rPr>
                <w:rFonts w:ascii="Times" w:eastAsia="Batang" w:hAnsi="Times"/>
                <w:b/>
                <w:bCs/>
                <w:sz w:val="20"/>
                <w:szCs w:val="24"/>
                <w:highlight w:val="green"/>
                <w:lang w:val="en-GB" w:eastAsia="zh-CN"/>
              </w:rPr>
              <w:t>Agreement</w:t>
            </w:r>
          </w:p>
          <w:p w14:paraId="47F3A091" w14:textId="77777777" w:rsidR="00475888" w:rsidRPr="00475888" w:rsidRDefault="00475888" w:rsidP="00475888">
            <w:pPr>
              <w:spacing w:after="0"/>
              <w:rPr>
                <w:rFonts w:ascii="Times" w:hAnsi="Times"/>
                <w:sz w:val="20"/>
                <w:szCs w:val="24"/>
                <w:lang w:val="en-GB" w:eastAsia="zh-CN"/>
              </w:rPr>
            </w:pPr>
            <w:r w:rsidRPr="00475888">
              <w:rPr>
                <w:rFonts w:ascii="Times" w:hAnsi="Times"/>
                <w:sz w:val="20"/>
                <w:szCs w:val="24"/>
                <w:lang w:val="en-GB" w:eastAsia="zh-CN"/>
              </w:rPr>
              <w:t xml:space="preserve">For the antenna ports indication in Rel.18 eType1 DMRS ports with </w:t>
            </w:r>
            <w:proofErr w:type="spellStart"/>
            <w:r w:rsidRPr="00475888">
              <w:rPr>
                <w:rFonts w:ascii="Times" w:hAnsi="Times"/>
                <w:i/>
                <w:iCs/>
                <w:sz w:val="20"/>
                <w:szCs w:val="24"/>
                <w:lang w:val="en-GB" w:eastAsia="zh-CN"/>
              </w:rPr>
              <w:t>maxLength</w:t>
            </w:r>
            <w:proofErr w:type="spellEnd"/>
            <w:r w:rsidRPr="00475888">
              <w:rPr>
                <w:rFonts w:ascii="Times" w:hAnsi="Times"/>
                <w:sz w:val="20"/>
                <w:szCs w:val="24"/>
                <w:lang w:val="en-GB" w:eastAsia="zh-CN"/>
              </w:rPr>
              <w:t xml:space="preserve"> = 2 for PDSCH, at least for S-TRP case, support/remove the following rows of DMRS port combinations and Number of DMRS CDM group(s) without data in RAN1#112bis-e agreement.</w:t>
            </w:r>
          </w:p>
          <w:p w14:paraId="6863A96C" w14:textId="77777777" w:rsidR="00475888" w:rsidRPr="00475888" w:rsidRDefault="00475888" w:rsidP="00475888">
            <w:pPr>
              <w:numPr>
                <w:ilvl w:val="0"/>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For 1CW, </w:t>
            </w:r>
          </w:p>
          <w:p w14:paraId="526790C4" w14:textId="77777777" w:rsidR="00475888" w:rsidRPr="00475888" w:rsidRDefault="00475888" w:rsidP="00475888">
            <w:pPr>
              <w:numPr>
                <w:ilvl w:val="1"/>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1) Support row 8-11 for 1 CW.</w:t>
            </w:r>
          </w:p>
          <w:p w14:paraId="6A2984B2"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For row 9-11 in one CW, introduce MU-MIMO restriction (</w:t>
            </w:r>
            <w:proofErr w:type="gramStart"/>
            <w:r w:rsidRPr="00475888">
              <w:rPr>
                <w:rFonts w:ascii="Times" w:hAnsi="Times"/>
                <w:sz w:val="20"/>
                <w:szCs w:val="24"/>
                <w:lang w:val="en-GB" w:eastAsia="zh-CN"/>
              </w:rPr>
              <w:t>i.e.</w:t>
            </w:r>
            <w:proofErr w:type="gramEnd"/>
            <w:r w:rsidRPr="00475888">
              <w:rPr>
                <w:rFonts w:ascii="Times" w:hAnsi="Times"/>
                <w:sz w:val="20"/>
                <w:szCs w:val="24"/>
                <w:lang w:val="en-GB" w:eastAsia="zh-CN"/>
              </w:rPr>
              <w:t xml:space="preserve"> UE does not expect to be multiplexed with other DMRS ports in the same CDM group).</w:t>
            </w:r>
          </w:p>
          <w:p w14:paraId="55D4842B" w14:textId="77777777" w:rsidR="00475888" w:rsidRPr="00475888" w:rsidRDefault="00475888" w:rsidP="00475888">
            <w:pPr>
              <w:numPr>
                <w:ilvl w:val="1"/>
                <w:numId w:val="644"/>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2) For row 24-30, 55-60, 69-80, down select from the following:</w:t>
            </w:r>
          </w:p>
          <w:p w14:paraId="54DF47DA"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Alt.2-1: Support row 24-30 and row 55-60 without MU restriction. Remove row 69-80.</w:t>
            </w:r>
          </w:p>
          <w:p w14:paraId="14D4550F"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Alt.2-2: Support row 69-80 without MU restriction. Support row 24-30 with MU restriction. Remove row 55-60.</w:t>
            </w:r>
          </w:p>
          <w:p w14:paraId="30CFD247"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Alt.2-3: Support row 24-30 with MU restriction. Remove row 55-60 and 69-80.</w:t>
            </w:r>
          </w:p>
          <w:p w14:paraId="2FC2BF9E"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Alt 2-4: Support row 69-80 without MU restriction. Remove row 24-30, 55-60. </w:t>
            </w:r>
          </w:p>
          <w:p w14:paraId="5D3DD15C"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 2-5: Remove row 24-30, 55-60, 69-80 due to no consensus to support them.</w:t>
            </w:r>
          </w:p>
          <w:p w14:paraId="2795A2C5"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proofErr w:type="spellStart"/>
            <w:r w:rsidRPr="00475888">
              <w:rPr>
                <w:rFonts w:ascii="Times" w:hAnsi="Times"/>
                <w:sz w:val="20"/>
                <w:szCs w:val="24"/>
                <w:lang w:val="en-GB" w:eastAsia="zh-CN"/>
              </w:rPr>
              <w:t>Atl</w:t>
            </w:r>
            <w:proofErr w:type="spellEnd"/>
            <w:r w:rsidRPr="00475888">
              <w:rPr>
                <w:rFonts w:ascii="Times" w:hAnsi="Times"/>
                <w:sz w:val="20"/>
                <w:szCs w:val="24"/>
                <w:lang w:val="en-GB" w:eastAsia="zh-CN"/>
              </w:rPr>
              <w:t xml:space="preserve"> 2-6: Support rows 24-30 and rows 59-60 without MU restriction. Remove rows 69-80 and rows 55-58.</w:t>
            </w:r>
          </w:p>
          <w:p w14:paraId="32922C12" w14:textId="77777777" w:rsidR="00475888" w:rsidRPr="00475888" w:rsidRDefault="00475888" w:rsidP="00475888">
            <w:pPr>
              <w:numPr>
                <w:ilvl w:val="1"/>
                <w:numId w:val="644"/>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3) For row 81-82:</w:t>
            </w:r>
          </w:p>
          <w:p w14:paraId="2CB17379" w14:textId="77777777" w:rsidR="00475888" w:rsidRPr="00475888" w:rsidRDefault="00475888" w:rsidP="00475888">
            <w:pPr>
              <w:numPr>
                <w:ilvl w:val="2"/>
                <w:numId w:val="644"/>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hint="eastAsia"/>
                <w:sz w:val="20"/>
                <w:szCs w:val="24"/>
                <w:lang w:val="en-GB" w:eastAsia="ja-JP"/>
              </w:rPr>
              <w:t>A</w:t>
            </w:r>
            <w:r w:rsidRPr="00475888">
              <w:rPr>
                <w:rFonts w:ascii="Times" w:eastAsia="Malgun Gothic" w:hAnsi="Times"/>
                <w:sz w:val="20"/>
                <w:szCs w:val="24"/>
                <w:lang w:val="en-GB" w:eastAsia="ja-JP"/>
              </w:rPr>
              <w:t xml:space="preserve">lt.3-1: </w:t>
            </w:r>
          </w:p>
          <w:p w14:paraId="2EA7C6FE" w14:textId="77777777" w:rsidR="00475888" w:rsidRPr="00475888" w:rsidRDefault="00475888" w:rsidP="00475888">
            <w:pPr>
              <w:numPr>
                <w:ilvl w:val="3"/>
                <w:numId w:val="644"/>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If RAN1 agree row 26-27 without MU restriction,</w:t>
            </w:r>
          </w:p>
          <w:p w14:paraId="7589D689" w14:textId="77777777" w:rsidR="00475888" w:rsidRPr="00475888" w:rsidRDefault="00475888" w:rsidP="00475888">
            <w:pPr>
              <w:numPr>
                <w:ilvl w:val="4"/>
                <w:numId w:val="644"/>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Support row 81-82 without MU restriction.</w:t>
            </w:r>
          </w:p>
          <w:p w14:paraId="43F844EC" w14:textId="77777777" w:rsidR="00475888" w:rsidRPr="00475888" w:rsidRDefault="00475888" w:rsidP="00475888">
            <w:pPr>
              <w:numPr>
                <w:ilvl w:val="3"/>
                <w:numId w:val="644"/>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Else,</w:t>
            </w:r>
          </w:p>
          <w:p w14:paraId="2678F504" w14:textId="77777777" w:rsidR="00475888" w:rsidRPr="00475888" w:rsidRDefault="00475888" w:rsidP="00475888">
            <w:pPr>
              <w:numPr>
                <w:ilvl w:val="4"/>
                <w:numId w:val="644"/>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Remove row 81-82.</w:t>
            </w:r>
          </w:p>
          <w:p w14:paraId="095C67C8" w14:textId="77777777" w:rsidR="00475888" w:rsidRPr="00475888" w:rsidRDefault="00475888" w:rsidP="00475888">
            <w:pPr>
              <w:numPr>
                <w:ilvl w:val="2"/>
                <w:numId w:val="644"/>
              </w:numPr>
              <w:autoSpaceDE/>
              <w:autoSpaceDN/>
              <w:adjustRightInd/>
              <w:snapToGrid/>
              <w:spacing w:after="0"/>
              <w:jc w:val="left"/>
              <w:rPr>
                <w:rFonts w:ascii="Times" w:eastAsia="Malgun Gothic" w:hAnsi="Times"/>
                <w:sz w:val="20"/>
                <w:szCs w:val="24"/>
                <w:lang w:val="en-GB" w:eastAsia="ja-JP"/>
              </w:rPr>
            </w:pPr>
            <w:r w:rsidRPr="00475888">
              <w:rPr>
                <w:rFonts w:ascii="Times" w:eastAsia="Malgun Gothic" w:hAnsi="Times"/>
                <w:sz w:val="20"/>
                <w:szCs w:val="24"/>
                <w:lang w:val="en-GB" w:eastAsia="ja-JP"/>
              </w:rPr>
              <w:t>Alt.3-2: Remove 81-82.</w:t>
            </w:r>
          </w:p>
          <w:p w14:paraId="39062884" w14:textId="77777777" w:rsidR="00475888" w:rsidRPr="00475888" w:rsidRDefault="00475888" w:rsidP="00475888">
            <w:pPr>
              <w:numPr>
                <w:ilvl w:val="1"/>
                <w:numId w:val="644"/>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4) [Remove row 83.]</w:t>
            </w:r>
          </w:p>
          <w:p w14:paraId="3C4D2705" w14:textId="77777777" w:rsidR="00475888" w:rsidRPr="00475888" w:rsidRDefault="00475888" w:rsidP="00475888">
            <w:pPr>
              <w:numPr>
                <w:ilvl w:val="0"/>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For 2CW, </w:t>
            </w:r>
          </w:p>
          <w:p w14:paraId="76DEC733" w14:textId="77777777" w:rsidR="00475888" w:rsidRPr="00475888" w:rsidRDefault="00475888" w:rsidP="00475888">
            <w:pPr>
              <w:numPr>
                <w:ilvl w:val="1"/>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5 [Remove row 0-3.]</w:t>
            </w:r>
          </w:p>
          <w:p w14:paraId="5B8CEE4E" w14:textId="77777777" w:rsidR="00475888" w:rsidRPr="00475888" w:rsidRDefault="00475888" w:rsidP="00475888">
            <w:pPr>
              <w:numPr>
                <w:ilvl w:val="1"/>
                <w:numId w:val="644"/>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6) </w:t>
            </w:r>
            <w:r w:rsidRPr="00475888">
              <w:rPr>
                <w:rFonts w:ascii="Times" w:eastAsia="Malgun Gothic" w:hAnsi="Times"/>
                <w:strike/>
                <w:sz w:val="20"/>
                <w:szCs w:val="24"/>
                <w:lang w:val="en-GB" w:eastAsia="x-none"/>
              </w:rPr>
              <w:t xml:space="preserve">Support row 20-23 if row 4-7 are supported for eType1 </w:t>
            </w:r>
            <w:proofErr w:type="spellStart"/>
            <w:r w:rsidRPr="00475888">
              <w:rPr>
                <w:rFonts w:ascii="Times" w:eastAsia="Malgun Gothic" w:hAnsi="Times"/>
                <w:i/>
                <w:iCs/>
                <w:strike/>
                <w:sz w:val="20"/>
                <w:szCs w:val="24"/>
                <w:lang w:val="en-GB" w:eastAsia="x-none"/>
              </w:rPr>
              <w:t>maxLength</w:t>
            </w:r>
            <w:proofErr w:type="spellEnd"/>
            <w:r w:rsidRPr="00475888">
              <w:rPr>
                <w:rFonts w:ascii="Times" w:eastAsia="Malgun Gothic" w:hAnsi="Times"/>
                <w:strike/>
                <w:sz w:val="20"/>
                <w:szCs w:val="24"/>
                <w:lang w:val="en-GB" w:eastAsia="x-none"/>
              </w:rPr>
              <w:t>=1.</w:t>
            </w:r>
            <w:r w:rsidRPr="00475888">
              <w:rPr>
                <w:rFonts w:ascii="Times" w:eastAsia="Malgun Gothic" w:hAnsi="Times"/>
                <w:sz w:val="20"/>
                <w:szCs w:val="24"/>
                <w:lang w:val="en-GB" w:eastAsia="x-none"/>
              </w:rPr>
              <w:t xml:space="preserve"> </w:t>
            </w:r>
            <w:r w:rsidRPr="00475888">
              <w:rPr>
                <w:rFonts w:ascii="Times" w:eastAsia="Malgun Gothic" w:hAnsi="Times"/>
                <w:strike/>
                <w:sz w:val="20"/>
                <w:szCs w:val="24"/>
                <w:lang w:val="en-GB" w:eastAsia="x-none"/>
              </w:rPr>
              <w:t>Else,</w:t>
            </w:r>
            <w:r w:rsidRPr="00475888">
              <w:rPr>
                <w:rFonts w:ascii="Times" w:eastAsia="Malgun Gothic" w:hAnsi="Times"/>
                <w:sz w:val="20"/>
                <w:szCs w:val="24"/>
                <w:lang w:val="en-GB" w:eastAsia="x-none"/>
              </w:rPr>
              <w:t xml:space="preserve"> remove row 20-23.</w:t>
            </w:r>
          </w:p>
          <w:p w14:paraId="489F0D10" w14:textId="77777777" w:rsidR="00475888" w:rsidRPr="00475888" w:rsidRDefault="00475888" w:rsidP="00475888">
            <w:pPr>
              <w:numPr>
                <w:ilvl w:val="1"/>
                <w:numId w:val="644"/>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7) Down select from the following:</w:t>
            </w:r>
          </w:p>
          <w:p w14:paraId="18C4F9C7"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Alt.7-1: Support row 8-19 and remove row 24-35.</w:t>
            </w:r>
          </w:p>
          <w:p w14:paraId="57AF0E66"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Alt.7-2: Support row 24-35 and remove row 8-19.</w:t>
            </w:r>
          </w:p>
          <w:p w14:paraId="71C8475A" w14:textId="77777777" w:rsidR="00475888" w:rsidRPr="00475888" w:rsidRDefault="00475888" w:rsidP="00475888">
            <w:pPr>
              <w:numPr>
                <w:ilvl w:val="2"/>
                <w:numId w:val="644"/>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Alt.7-3: Remove row 8-19 and 24-35.</w:t>
            </w:r>
          </w:p>
          <w:p w14:paraId="2B6641E8" w14:textId="77777777" w:rsidR="00475888" w:rsidRPr="00475888" w:rsidRDefault="00475888" w:rsidP="00475888">
            <w:pPr>
              <w:numPr>
                <w:ilvl w:val="1"/>
                <w:numId w:val="644"/>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8) </w:t>
            </w:r>
            <w:r w:rsidRPr="00475888">
              <w:rPr>
                <w:rFonts w:ascii="Times" w:eastAsia="Malgun Gothic" w:hAnsi="Times"/>
                <w:strike/>
                <w:sz w:val="20"/>
                <w:szCs w:val="24"/>
                <w:lang w:val="en-GB" w:eastAsia="x-none"/>
              </w:rPr>
              <w:t xml:space="preserve">Support row 36-37 if row 8-9 are supported for eType1 </w:t>
            </w:r>
            <w:proofErr w:type="spellStart"/>
            <w:r w:rsidRPr="00475888">
              <w:rPr>
                <w:rFonts w:ascii="Times" w:eastAsia="Malgun Gothic" w:hAnsi="Times"/>
                <w:i/>
                <w:iCs/>
                <w:strike/>
                <w:sz w:val="20"/>
                <w:szCs w:val="24"/>
                <w:lang w:val="en-GB" w:eastAsia="x-none"/>
              </w:rPr>
              <w:t>maxLength</w:t>
            </w:r>
            <w:proofErr w:type="spellEnd"/>
            <w:r w:rsidRPr="00475888">
              <w:rPr>
                <w:rFonts w:ascii="Times" w:eastAsia="Malgun Gothic" w:hAnsi="Times"/>
                <w:strike/>
                <w:sz w:val="20"/>
                <w:szCs w:val="24"/>
                <w:lang w:val="en-GB" w:eastAsia="x-none"/>
              </w:rPr>
              <w:t>=1. Else,</w:t>
            </w:r>
            <w:r w:rsidRPr="00475888">
              <w:rPr>
                <w:rFonts w:ascii="Times" w:eastAsia="Malgun Gothic" w:hAnsi="Times"/>
                <w:sz w:val="20"/>
                <w:szCs w:val="24"/>
                <w:lang w:val="en-GB" w:eastAsia="x-none"/>
              </w:rPr>
              <w:t xml:space="preserve"> remove row 36-37.</w:t>
            </w:r>
          </w:p>
          <w:p w14:paraId="0CFB1EA7"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18D39715" w14:textId="77777777" w:rsidR="00475888" w:rsidRPr="00475888" w:rsidRDefault="00475888" w:rsidP="00475888">
            <w:pPr>
              <w:autoSpaceDE/>
              <w:autoSpaceDN/>
              <w:adjustRightInd/>
              <w:snapToGrid/>
              <w:spacing w:after="0"/>
              <w:jc w:val="left"/>
              <w:rPr>
                <w:rFonts w:ascii="Times" w:eastAsia="Batang" w:hAnsi="Times"/>
                <w:b/>
                <w:bCs/>
                <w:sz w:val="20"/>
                <w:szCs w:val="24"/>
                <w:highlight w:val="green"/>
                <w:lang w:val="en-GB" w:eastAsia="zh-CN"/>
              </w:rPr>
            </w:pPr>
            <w:r w:rsidRPr="00475888">
              <w:rPr>
                <w:rFonts w:ascii="Times" w:eastAsia="Batang" w:hAnsi="Times"/>
                <w:b/>
                <w:bCs/>
                <w:sz w:val="20"/>
                <w:szCs w:val="24"/>
                <w:highlight w:val="green"/>
                <w:lang w:val="en-GB" w:eastAsia="zh-CN"/>
              </w:rPr>
              <w:t>Agreement</w:t>
            </w:r>
          </w:p>
          <w:p w14:paraId="0857ACC4" w14:textId="77777777" w:rsidR="00475888" w:rsidRPr="00475888" w:rsidRDefault="00475888" w:rsidP="00475888">
            <w:pPr>
              <w:spacing w:after="0"/>
              <w:rPr>
                <w:rFonts w:ascii="Times" w:hAnsi="Times"/>
                <w:sz w:val="20"/>
                <w:szCs w:val="24"/>
                <w:lang w:val="en-GB" w:eastAsia="zh-CN"/>
              </w:rPr>
            </w:pPr>
            <w:r w:rsidRPr="00475888">
              <w:rPr>
                <w:rFonts w:ascii="Times" w:hAnsi="Times"/>
                <w:sz w:val="20"/>
                <w:szCs w:val="24"/>
                <w:lang w:val="en-GB" w:eastAsia="zh-CN"/>
              </w:rPr>
              <w:lastRenderedPageBreak/>
              <w:t xml:space="preserve">For the antenna ports indication in Rel.18 eType2 DMRS ports with </w:t>
            </w:r>
            <w:proofErr w:type="spellStart"/>
            <w:r w:rsidRPr="00475888">
              <w:rPr>
                <w:rFonts w:ascii="Times" w:hAnsi="Times"/>
                <w:i/>
                <w:iCs/>
                <w:sz w:val="20"/>
                <w:szCs w:val="24"/>
                <w:lang w:val="en-GB" w:eastAsia="zh-CN"/>
              </w:rPr>
              <w:t>maxLength</w:t>
            </w:r>
            <w:proofErr w:type="spellEnd"/>
            <w:r w:rsidRPr="00475888">
              <w:rPr>
                <w:rFonts w:ascii="Times" w:hAnsi="Times"/>
                <w:sz w:val="20"/>
                <w:szCs w:val="24"/>
                <w:lang w:val="en-GB" w:eastAsia="zh-CN"/>
              </w:rPr>
              <w:t xml:space="preserve"> = 1 for PDSCH, at least for S-TRP case, support/remove the following rows of DMRS port combinations and Number of DMRS CDM group(s) without data in RAN1#112bis-e agreement.</w:t>
            </w:r>
          </w:p>
          <w:p w14:paraId="268B8E28" w14:textId="77777777" w:rsidR="00475888" w:rsidRPr="00475888" w:rsidRDefault="00475888" w:rsidP="00475888">
            <w:pPr>
              <w:numPr>
                <w:ilvl w:val="0"/>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For 1CW, </w:t>
            </w:r>
          </w:p>
          <w:p w14:paraId="52D95BCA" w14:textId="77777777" w:rsidR="00475888" w:rsidRPr="00475888" w:rsidRDefault="00475888" w:rsidP="00475888">
            <w:pPr>
              <w:numPr>
                <w:ilvl w:val="1"/>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1) [Support row 9-10 and row 20-23.]</w:t>
            </w:r>
          </w:p>
          <w:p w14:paraId="77A32441" w14:textId="77777777" w:rsidR="00475888" w:rsidRPr="00475888" w:rsidRDefault="00475888" w:rsidP="00475888">
            <w:pPr>
              <w:numPr>
                <w:ilvl w:val="1"/>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2) For row 33-34, 44-46, down select from the following:</w:t>
            </w:r>
          </w:p>
          <w:p w14:paraId="48B2C394" w14:textId="77777777" w:rsidR="00475888" w:rsidRPr="00475888" w:rsidRDefault="00475888" w:rsidP="00475888">
            <w:pPr>
              <w:numPr>
                <w:ilvl w:val="2"/>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Alt.2-1: Support row 33-34 and row 44-46.</w:t>
            </w:r>
          </w:p>
          <w:p w14:paraId="0D05E93F" w14:textId="77777777" w:rsidR="00475888" w:rsidRPr="00475888" w:rsidRDefault="00475888" w:rsidP="00475888">
            <w:pPr>
              <w:numPr>
                <w:ilvl w:val="2"/>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Alt.2-2: Remove row 33-34 and row 44-46.</w:t>
            </w:r>
          </w:p>
          <w:p w14:paraId="36D1DF9E" w14:textId="77777777" w:rsidR="00475888" w:rsidRPr="00475888" w:rsidRDefault="00475888" w:rsidP="00475888">
            <w:pPr>
              <w:numPr>
                <w:ilvl w:val="1"/>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3) For row 60-62, down select from the following:</w:t>
            </w:r>
          </w:p>
          <w:p w14:paraId="2C7C800C" w14:textId="77777777" w:rsidR="00475888" w:rsidRPr="00475888" w:rsidRDefault="00475888" w:rsidP="00475888">
            <w:pPr>
              <w:numPr>
                <w:ilvl w:val="2"/>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Alt.3-1: Support row 60-62.</w:t>
            </w:r>
          </w:p>
          <w:p w14:paraId="3F49296C" w14:textId="77777777" w:rsidR="00475888" w:rsidRPr="00475888" w:rsidRDefault="00475888" w:rsidP="00475888">
            <w:pPr>
              <w:numPr>
                <w:ilvl w:val="2"/>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Alt.3-2: Remove row 60-62.</w:t>
            </w:r>
          </w:p>
          <w:p w14:paraId="74C6DEA3" w14:textId="77777777" w:rsidR="00475888" w:rsidRPr="00475888" w:rsidRDefault="00475888" w:rsidP="00475888">
            <w:pPr>
              <w:numPr>
                <w:ilvl w:val="0"/>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For 2CW, </w:t>
            </w:r>
          </w:p>
          <w:p w14:paraId="0C57FB38" w14:textId="77777777" w:rsidR="00475888" w:rsidRPr="00475888" w:rsidRDefault="00475888" w:rsidP="00475888">
            <w:pPr>
              <w:numPr>
                <w:ilvl w:val="1"/>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4) For row 2-3.</w:t>
            </w:r>
          </w:p>
          <w:p w14:paraId="264D4B51" w14:textId="77777777" w:rsidR="00475888" w:rsidRPr="00475888" w:rsidRDefault="00475888" w:rsidP="00475888">
            <w:pPr>
              <w:numPr>
                <w:ilvl w:val="2"/>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Alt.4-1: Support row 2-3.</w:t>
            </w:r>
          </w:p>
          <w:p w14:paraId="7E4F3033" w14:textId="77777777" w:rsidR="00475888" w:rsidRPr="00475888" w:rsidRDefault="00475888" w:rsidP="00475888">
            <w:pPr>
              <w:numPr>
                <w:ilvl w:val="2"/>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Alt.4-2: Remove row 2-3.</w:t>
            </w:r>
          </w:p>
          <w:p w14:paraId="3EF90332" w14:textId="77777777" w:rsidR="00475888" w:rsidRPr="00475888" w:rsidRDefault="00475888" w:rsidP="00475888">
            <w:pPr>
              <w:numPr>
                <w:ilvl w:val="1"/>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5) [Support row 8-11.]</w:t>
            </w:r>
          </w:p>
          <w:p w14:paraId="71FC79F1" w14:textId="77777777" w:rsidR="00475888" w:rsidRPr="00475888" w:rsidRDefault="00475888" w:rsidP="00475888">
            <w:pPr>
              <w:numPr>
                <w:ilvl w:val="1"/>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hint="eastAsia"/>
                <w:sz w:val="20"/>
                <w:szCs w:val="24"/>
                <w:lang w:val="en-GB" w:eastAsia="ja-JP"/>
              </w:rPr>
              <w:t>6</w:t>
            </w:r>
            <w:r w:rsidRPr="00475888">
              <w:rPr>
                <w:rFonts w:ascii="Times" w:eastAsia="Malgun Gothic" w:hAnsi="Times"/>
                <w:sz w:val="20"/>
                <w:szCs w:val="24"/>
                <w:lang w:val="en-GB" w:eastAsia="ja-JP"/>
              </w:rPr>
              <w:t>) Remove row 12.</w:t>
            </w:r>
          </w:p>
          <w:p w14:paraId="7DDEF826" w14:textId="77777777" w:rsidR="00475888" w:rsidRPr="00475888" w:rsidRDefault="00475888" w:rsidP="00475888">
            <w:pPr>
              <w:numPr>
                <w:ilvl w:val="1"/>
                <w:numId w:val="645"/>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7) </w:t>
            </w:r>
            <w:r w:rsidRPr="00475888">
              <w:rPr>
                <w:rFonts w:ascii="Times" w:eastAsia="Malgun Gothic" w:hAnsi="Times"/>
                <w:strike/>
                <w:sz w:val="20"/>
                <w:szCs w:val="24"/>
                <w:lang w:val="en-GB" w:eastAsia="x-none"/>
              </w:rPr>
              <w:t xml:space="preserve">Support row 13-20 if row 8-9 are supported for eType1 </w:t>
            </w:r>
            <w:proofErr w:type="spellStart"/>
            <w:r w:rsidRPr="00475888">
              <w:rPr>
                <w:rFonts w:ascii="Times" w:eastAsia="Malgun Gothic" w:hAnsi="Times"/>
                <w:i/>
                <w:iCs/>
                <w:strike/>
                <w:sz w:val="20"/>
                <w:szCs w:val="24"/>
                <w:lang w:val="en-GB" w:eastAsia="x-none"/>
              </w:rPr>
              <w:t>maxLength</w:t>
            </w:r>
            <w:proofErr w:type="spellEnd"/>
            <w:r w:rsidRPr="00475888">
              <w:rPr>
                <w:rFonts w:ascii="Times" w:eastAsia="Malgun Gothic" w:hAnsi="Times"/>
                <w:strike/>
                <w:sz w:val="20"/>
                <w:szCs w:val="24"/>
                <w:lang w:val="en-GB" w:eastAsia="x-none"/>
              </w:rPr>
              <w:t>=1. Else,</w:t>
            </w:r>
            <w:r w:rsidRPr="00475888">
              <w:rPr>
                <w:rFonts w:ascii="Times" w:eastAsia="Malgun Gothic" w:hAnsi="Times"/>
                <w:sz w:val="20"/>
                <w:szCs w:val="24"/>
                <w:lang w:val="en-GB" w:eastAsia="x-none"/>
              </w:rPr>
              <w:t xml:space="preserve"> remove row 13-20.</w:t>
            </w:r>
          </w:p>
          <w:p w14:paraId="6DE2D5B1"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322CEC4D" w14:textId="77777777" w:rsidR="00475888" w:rsidRPr="00475888" w:rsidRDefault="00475888" w:rsidP="00475888">
            <w:pPr>
              <w:autoSpaceDE/>
              <w:autoSpaceDN/>
              <w:adjustRightInd/>
              <w:snapToGrid/>
              <w:spacing w:after="0"/>
              <w:jc w:val="left"/>
              <w:rPr>
                <w:rFonts w:ascii="Times" w:eastAsia="Batang" w:hAnsi="Times"/>
                <w:b/>
                <w:bCs/>
                <w:sz w:val="20"/>
                <w:szCs w:val="24"/>
                <w:highlight w:val="green"/>
                <w:lang w:val="en-GB" w:eastAsia="zh-CN"/>
              </w:rPr>
            </w:pPr>
            <w:r w:rsidRPr="00475888">
              <w:rPr>
                <w:rFonts w:ascii="Times" w:eastAsia="Batang" w:hAnsi="Times"/>
                <w:b/>
                <w:bCs/>
                <w:sz w:val="20"/>
                <w:szCs w:val="24"/>
                <w:highlight w:val="green"/>
                <w:lang w:val="en-GB" w:eastAsia="zh-CN"/>
              </w:rPr>
              <w:t>Agreement</w:t>
            </w:r>
          </w:p>
          <w:p w14:paraId="00720956" w14:textId="77777777" w:rsidR="00475888" w:rsidRPr="00475888" w:rsidRDefault="00475888" w:rsidP="00475888">
            <w:p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For time density of PTRS of rank 5-8 PUSCH, support Alt.1:</w:t>
            </w:r>
          </w:p>
          <w:p w14:paraId="31DCE709" w14:textId="77777777" w:rsidR="00475888" w:rsidRPr="00475888" w:rsidRDefault="00475888" w:rsidP="00475888">
            <w:pPr>
              <w:numPr>
                <w:ilvl w:val="0"/>
                <w:numId w:val="643"/>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 xml:space="preserve">Alt.1: Reuse the existing RRC parameter of </w:t>
            </w:r>
            <w:proofErr w:type="spellStart"/>
            <w:r w:rsidRPr="00475888">
              <w:rPr>
                <w:rFonts w:ascii="Times" w:eastAsia="Malgun Gothic" w:hAnsi="Times"/>
                <w:i/>
                <w:iCs/>
                <w:sz w:val="20"/>
                <w:szCs w:val="24"/>
                <w:lang w:val="en-GB" w:eastAsia="x-none"/>
              </w:rPr>
              <w:t>timeDensity</w:t>
            </w:r>
            <w:proofErr w:type="spellEnd"/>
            <w:r w:rsidRPr="00475888">
              <w:rPr>
                <w:rFonts w:ascii="Times" w:eastAsia="Malgun Gothic" w:hAnsi="Times"/>
                <w:sz w:val="20"/>
                <w:szCs w:val="24"/>
                <w:lang w:val="en-GB" w:eastAsia="x-none"/>
              </w:rPr>
              <w:t xml:space="preserve"> in </w:t>
            </w:r>
            <w:r w:rsidRPr="00475888">
              <w:rPr>
                <w:rFonts w:ascii="Times" w:eastAsia="Malgun Gothic" w:hAnsi="Times"/>
                <w:i/>
                <w:iCs/>
                <w:sz w:val="20"/>
                <w:szCs w:val="24"/>
                <w:lang w:val="en-GB" w:eastAsia="x-none"/>
              </w:rPr>
              <w:t>PTRS-</w:t>
            </w:r>
            <w:proofErr w:type="spellStart"/>
            <w:r w:rsidRPr="00475888">
              <w:rPr>
                <w:rFonts w:ascii="Times" w:eastAsia="Malgun Gothic" w:hAnsi="Times"/>
                <w:i/>
                <w:iCs/>
                <w:sz w:val="20"/>
                <w:szCs w:val="24"/>
                <w:lang w:val="en-GB" w:eastAsia="x-none"/>
              </w:rPr>
              <w:t>UplinkConfig</w:t>
            </w:r>
            <w:proofErr w:type="spellEnd"/>
            <w:r w:rsidRPr="00475888">
              <w:rPr>
                <w:rFonts w:ascii="Times" w:eastAsia="Malgun Gothic" w:hAnsi="Times"/>
                <w:sz w:val="20"/>
                <w:szCs w:val="24"/>
                <w:lang w:val="en-GB" w:eastAsia="x-none"/>
              </w:rPr>
              <w:t xml:space="preserve"> for both CWs.</w:t>
            </w:r>
          </w:p>
          <w:p w14:paraId="0297FFFE" w14:textId="77777777" w:rsidR="00475888" w:rsidRPr="00475888" w:rsidRDefault="00475888" w:rsidP="00475888">
            <w:pPr>
              <w:numPr>
                <w:ilvl w:val="1"/>
                <w:numId w:val="643"/>
              </w:num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hint="eastAsia"/>
                <w:sz w:val="20"/>
                <w:szCs w:val="24"/>
                <w:lang w:val="en-GB" w:eastAsia="ja-JP"/>
              </w:rPr>
              <w:t>T</w:t>
            </w:r>
            <w:r w:rsidRPr="00475888">
              <w:rPr>
                <w:rFonts w:ascii="Times" w:eastAsia="Malgun Gothic" w:hAnsi="Times"/>
                <w:sz w:val="20"/>
                <w:szCs w:val="24"/>
                <w:lang w:val="en-GB" w:eastAsia="ja-JP"/>
              </w:rPr>
              <w:t>he time density for an PTRS port is determined by the MCS for the associated CW.</w:t>
            </w:r>
          </w:p>
          <w:p w14:paraId="1C446956"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0789D0F7" w14:textId="77777777" w:rsidR="00475888" w:rsidRPr="00475888" w:rsidRDefault="00475888" w:rsidP="00475888">
            <w:pPr>
              <w:autoSpaceDE/>
              <w:autoSpaceDN/>
              <w:adjustRightInd/>
              <w:snapToGrid/>
              <w:spacing w:after="0"/>
              <w:jc w:val="left"/>
              <w:rPr>
                <w:rFonts w:ascii="Times" w:eastAsia="Batang" w:hAnsi="Times"/>
                <w:b/>
                <w:bCs/>
                <w:sz w:val="20"/>
                <w:szCs w:val="24"/>
                <w:highlight w:val="darkYellow"/>
                <w:lang w:val="en-GB" w:eastAsia="zh-CN"/>
              </w:rPr>
            </w:pPr>
            <w:r w:rsidRPr="00475888">
              <w:rPr>
                <w:rFonts w:ascii="Times" w:eastAsia="Batang" w:hAnsi="Times"/>
                <w:b/>
                <w:bCs/>
                <w:sz w:val="20"/>
                <w:szCs w:val="24"/>
                <w:highlight w:val="darkYellow"/>
                <w:lang w:val="en-GB" w:eastAsia="zh-CN"/>
              </w:rPr>
              <w:t>Working Assumption</w:t>
            </w:r>
          </w:p>
          <w:p w14:paraId="4D2255DB"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For &gt; 4 layers PUSCH with Rel.15 Type1/Type2 DMRS ports and Rel.18 </w:t>
            </w:r>
            <w:proofErr w:type="spellStart"/>
            <w:r w:rsidRPr="00475888">
              <w:rPr>
                <w:rFonts w:ascii="Times" w:hAnsi="Times"/>
                <w:sz w:val="20"/>
                <w:szCs w:val="24"/>
                <w:lang w:val="en-GB" w:eastAsia="zh-CN"/>
              </w:rPr>
              <w:t>eType</w:t>
            </w:r>
            <w:proofErr w:type="spellEnd"/>
            <w:r w:rsidRPr="00475888">
              <w:rPr>
                <w:rFonts w:ascii="Times" w:hAnsi="Times"/>
                <w:sz w:val="20"/>
                <w:szCs w:val="24"/>
                <w:lang w:val="en-GB" w:eastAsia="zh-CN"/>
              </w:rPr>
              <w:t xml:space="preserve"> 1/</w:t>
            </w:r>
            <w:proofErr w:type="spellStart"/>
            <w:r w:rsidRPr="00475888">
              <w:rPr>
                <w:rFonts w:ascii="Times" w:hAnsi="Times"/>
                <w:sz w:val="20"/>
                <w:szCs w:val="24"/>
                <w:lang w:val="en-GB" w:eastAsia="zh-CN"/>
              </w:rPr>
              <w:t>eType</w:t>
            </w:r>
            <w:proofErr w:type="spellEnd"/>
            <w:r w:rsidRPr="00475888">
              <w:rPr>
                <w:rFonts w:ascii="Times" w:hAnsi="Times"/>
                <w:sz w:val="20"/>
                <w:szCs w:val="24"/>
                <w:lang w:val="en-GB" w:eastAsia="zh-CN"/>
              </w:rPr>
              <w:t xml:space="preserve"> 2 DMRS ports, for partial coherent UL codebook, </w:t>
            </w:r>
            <w:r w:rsidRPr="00475888">
              <w:rPr>
                <w:rFonts w:ascii="Times" w:hAnsi="Times"/>
                <w:color w:val="FF0000"/>
                <w:sz w:val="20"/>
                <w:szCs w:val="24"/>
                <w:lang w:val="en-GB" w:eastAsia="zh-CN"/>
              </w:rPr>
              <w:t>support Alt.2:</w:t>
            </w:r>
          </w:p>
          <w:p w14:paraId="394484A5"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Alt.2: DMRS ports combination(s) for full/non-coherent UL codebook is reused.</w:t>
            </w:r>
          </w:p>
          <w:p w14:paraId="14A17414"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ja-JP"/>
              </w:rPr>
              <w:t>The same DMRS port tables are used for full/partial/non-coherent UL codebook.</w:t>
            </w:r>
          </w:p>
          <w:p w14:paraId="10EED758"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35C807A9" w14:textId="77777777" w:rsidR="00475888" w:rsidRPr="00475888" w:rsidRDefault="00475888" w:rsidP="00475888">
            <w:pPr>
              <w:autoSpaceDE/>
              <w:autoSpaceDN/>
              <w:adjustRightInd/>
              <w:snapToGrid/>
              <w:spacing w:after="0"/>
              <w:jc w:val="left"/>
              <w:rPr>
                <w:rFonts w:ascii="Times" w:eastAsia="Batang" w:hAnsi="Times"/>
                <w:b/>
                <w:bCs/>
                <w:iCs/>
                <w:sz w:val="20"/>
                <w:szCs w:val="24"/>
                <w:lang w:val="en-GB"/>
              </w:rPr>
            </w:pPr>
            <w:r w:rsidRPr="00475888">
              <w:rPr>
                <w:rFonts w:ascii="Times" w:eastAsia="Batang" w:hAnsi="Times"/>
                <w:b/>
                <w:bCs/>
                <w:iCs/>
                <w:sz w:val="20"/>
                <w:szCs w:val="24"/>
                <w:lang w:val="en-GB"/>
              </w:rPr>
              <w:t>Conclusion</w:t>
            </w:r>
          </w:p>
          <w:p w14:paraId="55DABD2E"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For MU-MIMO within a CDM group between Rel.15 DMRS ports and Rel.18 DMRS ports,</w:t>
            </w:r>
          </w:p>
          <w:p w14:paraId="43985EEF"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4) For PDSCH, between Rel.18 UE1 indicated with Rel-18 New ports (eType1: ports 1008-1015, eType2: ports 1012-1023) and Rel.18 UE2 indicated with Rel.15 DMRS ports in a CDM group, </w:t>
            </w:r>
            <w:r w:rsidRPr="00475888">
              <w:rPr>
                <w:rFonts w:ascii="Times" w:eastAsia="Malgun Gothic" w:hAnsi="Times"/>
                <w:color w:val="FF0000"/>
                <w:sz w:val="20"/>
                <w:szCs w:val="24"/>
                <w:lang w:val="en-GB" w:eastAsia="x-none"/>
              </w:rPr>
              <w:t>there is no consensus to support</w:t>
            </w:r>
            <w:r w:rsidRPr="00475888">
              <w:rPr>
                <w:rFonts w:ascii="Times" w:eastAsia="Malgun Gothic" w:hAnsi="Times"/>
                <w:sz w:val="20"/>
                <w:szCs w:val="24"/>
                <w:lang w:val="en-GB" w:eastAsia="x-none"/>
              </w:rPr>
              <w:t xml:space="preserve"> the following.</w:t>
            </w:r>
          </w:p>
          <w:p w14:paraId="477ECCC4"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Alt.2: Rel.18 UE2 configured with Rel.15 DMRS ports can be </w:t>
            </w:r>
            <w:proofErr w:type="spellStart"/>
            <w:r w:rsidRPr="00475888">
              <w:rPr>
                <w:rFonts w:ascii="Times" w:eastAsia="Malgun Gothic" w:hAnsi="Times"/>
                <w:sz w:val="20"/>
                <w:szCs w:val="24"/>
                <w:lang w:val="en-GB" w:eastAsia="x-none"/>
              </w:rPr>
              <w:t>signaled</w:t>
            </w:r>
            <w:proofErr w:type="spellEnd"/>
            <w:r w:rsidRPr="00475888">
              <w:rPr>
                <w:rFonts w:ascii="Times" w:eastAsia="Malgun Gothic" w:hAnsi="Times"/>
                <w:sz w:val="20"/>
                <w:szCs w:val="24"/>
                <w:lang w:val="en-GB" w:eastAsia="x-none"/>
              </w:rPr>
              <w:t>, to indicate that there may be another Rel.18 UE1 with Rel.18 New ports (eType1: ports 1008-1015, eType2: ports 1012-1023) in the same CDM group, so that the Rel.18 UE2 can assume FD-OCC length 4 for channel estimation of Rel.15 DMRS ports.</w:t>
            </w:r>
          </w:p>
          <w:p w14:paraId="66826227"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Dedicated UE capability is introduced.</w:t>
            </w:r>
          </w:p>
          <w:p w14:paraId="32FC6209"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The </w:t>
            </w:r>
            <w:proofErr w:type="spellStart"/>
            <w:r w:rsidRPr="00475888">
              <w:rPr>
                <w:rFonts w:ascii="Times" w:eastAsia="Malgun Gothic" w:hAnsi="Times"/>
                <w:sz w:val="20"/>
                <w:szCs w:val="24"/>
                <w:lang w:val="en-GB" w:eastAsia="x-none"/>
              </w:rPr>
              <w:t>signaling</w:t>
            </w:r>
            <w:proofErr w:type="spellEnd"/>
            <w:r w:rsidRPr="00475888">
              <w:rPr>
                <w:rFonts w:ascii="Times" w:eastAsia="Malgun Gothic" w:hAnsi="Times"/>
                <w:sz w:val="20"/>
                <w:szCs w:val="24"/>
                <w:lang w:val="en-GB" w:eastAsia="x-none"/>
              </w:rPr>
              <w:t xml:space="preserve"> is at least by RRC (FFS: whether to support DCI based </w:t>
            </w:r>
            <w:proofErr w:type="spellStart"/>
            <w:r w:rsidRPr="00475888">
              <w:rPr>
                <w:rFonts w:ascii="Times" w:eastAsia="Malgun Gothic" w:hAnsi="Times"/>
                <w:sz w:val="20"/>
                <w:szCs w:val="24"/>
                <w:lang w:val="en-GB" w:eastAsia="x-none"/>
              </w:rPr>
              <w:t>signaling</w:t>
            </w:r>
            <w:proofErr w:type="spellEnd"/>
            <w:r w:rsidRPr="00475888">
              <w:rPr>
                <w:rFonts w:ascii="Times" w:eastAsia="Malgun Gothic" w:hAnsi="Times"/>
                <w:sz w:val="20"/>
                <w:szCs w:val="24"/>
                <w:lang w:val="en-GB" w:eastAsia="x-none"/>
              </w:rPr>
              <w:t>).</w:t>
            </w:r>
          </w:p>
          <w:p w14:paraId="1749D461"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0665504E" w14:textId="77777777" w:rsidR="00475888" w:rsidRPr="00475888" w:rsidRDefault="00475888" w:rsidP="00475888">
            <w:pPr>
              <w:autoSpaceDE/>
              <w:autoSpaceDN/>
              <w:adjustRightInd/>
              <w:snapToGrid/>
              <w:spacing w:after="0"/>
              <w:jc w:val="left"/>
              <w:rPr>
                <w:rFonts w:ascii="Times" w:eastAsia="Batang" w:hAnsi="Times"/>
                <w:b/>
                <w:bCs/>
                <w:sz w:val="20"/>
                <w:szCs w:val="24"/>
                <w:lang w:val="en-GB" w:eastAsia="zh-CN"/>
              </w:rPr>
            </w:pPr>
            <w:r w:rsidRPr="00475888">
              <w:rPr>
                <w:rFonts w:ascii="Times" w:eastAsia="Batang" w:hAnsi="Times"/>
                <w:b/>
                <w:bCs/>
                <w:sz w:val="20"/>
                <w:szCs w:val="24"/>
                <w:lang w:val="en-GB" w:eastAsia="zh-CN"/>
              </w:rPr>
              <w:t>Conclusion</w:t>
            </w:r>
          </w:p>
          <w:p w14:paraId="77C66340"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For MU-MIMO within a CDM group between Rel.15 DMRS ports and Rel.18 DMRS ports,</w:t>
            </w:r>
          </w:p>
          <w:p w14:paraId="10DA80D2"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2) For PDSCH, there is no additional restriction between Rel.18 UE1 indicated with Rel-18 Legacy ports (eType1: ports 1000-1007, eType2: ports 1000-1011) and Rel.15-18 UE2 indicated with Rel.15 DMRS ports in a CDM group from Rel.17 spec.</w:t>
            </w:r>
          </w:p>
          <w:p w14:paraId="298CA16D"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Note1: MU-MIMO restriction in Rel.15-17 is applied to Rel.15-17 UE and Rel-18 UE configured with Rel-15 DMRS port(s)</w:t>
            </w:r>
          </w:p>
          <w:p w14:paraId="1319A1BA"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Note2: MU-MIMO restriction in Rel.18 is applied to Rel.18 UE configured with Rel-18 DMRS port(s)</w:t>
            </w:r>
          </w:p>
          <w:p w14:paraId="595E08DA"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07867A73" w14:textId="77777777" w:rsidR="00475888" w:rsidRPr="00475888" w:rsidRDefault="00475888" w:rsidP="00475888">
            <w:pPr>
              <w:autoSpaceDE/>
              <w:autoSpaceDN/>
              <w:adjustRightInd/>
              <w:snapToGrid/>
              <w:spacing w:after="0"/>
              <w:jc w:val="left"/>
              <w:rPr>
                <w:rFonts w:ascii="Times" w:eastAsia="Batang" w:hAnsi="Times"/>
                <w:b/>
                <w:bCs/>
                <w:sz w:val="20"/>
                <w:szCs w:val="24"/>
                <w:highlight w:val="green"/>
                <w:lang w:val="en-GB" w:eastAsia="zh-CN"/>
              </w:rPr>
            </w:pPr>
            <w:r w:rsidRPr="00475888">
              <w:rPr>
                <w:rFonts w:ascii="Times" w:eastAsia="Batang" w:hAnsi="Times"/>
                <w:b/>
                <w:bCs/>
                <w:sz w:val="20"/>
                <w:szCs w:val="24"/>
                <w:highlight w:val="green"/>
                <w:lang w:val="en-GB" w:eastAsia="zh-CN"/>
              </w:rPr>
              <w:t>Agreement</w:t>
            </w:r>
          </w:p>
          <w:p w14:paraId="4D144CCB"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ja-JP"/>
              </w:rPr>
              <w:t xml:space="preserve">Rel.18 eType1/eType2 DMRS is not applied to </w:t>
            </w:r>
            <w:proofErr w:type="spellStart"/>
            <w:r w:rsidRPr="00475888">
              <w:rPr>
                <w:rFonts w:ascii="Times" w:eastAsia="Malgun Gothic" w:hAnsi="Times"/>
                <w:sz w:val="20"/>
                <w:szCs w:val="24"/>
                <w:lang w:val="en-GB" w:eastAsia="ja-JP"/>
              </w:rPr>
              <w:t>Msg.A</w:t>
            </w:r>
            <w:proofErr w:type="spellEnd"/>
            <w:r w:rsidRPr="00475888">
              <w:rPr>
                <w:rFonts w:ascii="Times" w:eastAsia="Malgun Gothic" w:hAnsi="Times"/>
                <w:sz w:val="20"/>
                <w:szCs w:val="24"/>
                <w:lang w:val="en-GB" w:eastAsia="ja-JP"/>
              </w:rPr>
              <w:t xml:space="preserve"> PUSCH.</w:t>
            </w:r>
          </w:p>
          <w:p w14:paraId="1ED2D85F"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19C37913" w14:textId="77777777" w:rsidR="00475888" w:rsidRPr="00475888" w:rsidRDefault="00475888" w:rsidP="00475888">
            <w:pPr>
              <w:autoSpaceDE/>
              <w:autoSpaceDN/>
              <w:adjustRightInd/>
              <w:snapToGrid/>
              <w:spacing w:after="0"/>
              <w:jc w:val="left"/>
              <w:rPr>
                <w:rFonts w:ascii="Times" w:eastAsia="Batang" w:hAnsi="Times"/>
                <w:b/>
                <w:bCs/>
                <w:sz w:val="20"/>
                <w:szCs w:val="24"/>
                <w:lang w:val="en-GB"/>
              </w:rPr>
            </w:pPr>
            <w:r w:rsidRPr="00475888">
              <w:rPr>
                <w:rFonts w:ascii="Times" w:eastAsia="Batang" w:hAnsi="Times"/>
                <w:b/>
                <w:bCs/>
                <w:sz w:val="20"/>
                <w:szCs w:val="24"/>
                <w:lang w:val="en-GB"/>
              </w:rPr>
              <w:t>Conclusion</w:t>
            </w:r>
          </w:p>
          <w:p w14:paraId="7B088918" w14:textId="77777777" w:rsidR="00475888" w:rsidRPr="00475888" w:rsidRDefault="00475888" w:rsidP="00475888">
            <w:pPr>
              <w:autoSpaceDE/>
              <w:autoSpaceDN/>
              <w:adjustRightInd/>
              <w:snapToGrid/>
              <w:spacing w:after="0"/>
              <w:jc w:val="left"/>
              <w:rPr>
                <w:rFonts w:ascii="Times" w:eastAsia="Malgun Gothic" w:hAnsi="Times"/>
                <w:sz w:val="20"/>
                <w:szCs w:val="24"/>
                <w:lang w:val="en-GB" w:eastAsia="x-none"/>
              </w:rPr>
            </w:pPr>
            <w:r w:rsidRPr="00475888">
              <w:rPr>
                <w:rFonts w:ascii="Times" w:eastAsia="Malgun Gothic" w:hAnsi="Times"/>
                <w:sz w:val="20"/>
                <w:szCs w:val="24"/>
                <w:lang w:val="en-GB" w:eastAsia="x-none"/>
              </w:rPr>
              <w:t xml:space="preserve">For 8Tx PUSCH, no consensus to support </w:t>
            </w:r>
            <w:r w:rsidRPr="00475888">
              <w:rPr>
                <w:rFonts w:ascii="Times" w:eastAsia="Malgun Gothic" w:hAnsi="Times"/>
                <w:color w:val="FF0000"/>
                <w:sz w:val="20"/>
                <w:szCs w:val="24"/>
                <w:lang w:val="en-GB" w:eastAsia="x-none"/>
              </w:rPr>
              <w:t>more than 2</w:t>
            </w:r>
            <w:r w:rsidRPr="00475888">
              <w:rPr>
                <w:rFonts w:ascii="Times" w:eastAsia="Malgun Gothic" w:hAnsi="Times"/>
                <w:sz w:val="20"/>
                <w:szCs w:val="24"/>
                <w:lang w:val="en-GB" w:eastAsia="x-none"/>
              </w:rPr>
              <w:t xml:space="preserve"> ports PTRS for CP-OFDM.</w:t>
            </w:r>
          </w:p>
          <w:p w14:paraId="11804A98"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01BA59DA" w14:textId="77777777" w:rsidR="00475888" w:rsidRPr="00475888" w:rsidRDefault="00475888" w:rsidP="00475888">
            <w:pPr>
              <w:autoSpaceDE/>
              <w:autoSpaceDN/>
              <w:adjustRightInd/>
              <w:snapToGrid/>
              <w:spacing w:after="0"/>
              <w:jc w:val="left"/>
              <w:rPr>
                <w:rFonts w:ascii="Times" w:eastAsia="Batang" w:hAnsi="Times"/>
                <w:b/>
                <w:bCs/>
                <w:sz w:val="20"/>
                <w:szCs w:val="24"/>
                <w:highlight w:val="green"/>
                <w:lang w:val="en-GB" w:eastAsia="zh-CN"/>
              </w:rPr>
            </w:pPr>
            <w:r w:rsidRPr="00475888">
              <w:rPr>
                <w:rFonts w:ascii="Times" w:eastAsia="Batang" w:hAnsi="Times"/>
                <w:b/>
                <w:bCs/>
                <w:sz w:val="20"/>
                <w:szCs w:val="24"/>
                <w:highlight w:val="green"/>
                <w:lang w:val="en-GB" w:eastAsia="zh-CN"/>
              </w:rPr>
              <w:t>Agreement</w:t>
            </w:r>
          </w:p>
          <w:p w14:paraId="6515AF40" w14:textId="77777777" w:rsidR="00475888" w:rsidRPr="00475888" w:rsidRDefault="00475888" w:rsidP="00475888">
            <w:pPr>
              <w:autoSpaceDE/>
              <w:autoSpaceDN/>
              <w:adjustRightInd/>
              <w:snapToGrid/>
              <w:spacing w:after="0"/>
              <w:jc w:val="left"/>
              <w:rPr>
                <w:rFonts w:ascii="Times" w:eastAsia="Batang" w:hAnsi="Times"/>
                <w:sz w:val="20"/>
                <w:szCs w:val="24"/>
                <w:lang w:val="en-GB" w:eastAsia="x-none"/>
              </w:rPr>
            </w:pPr>
            <w:r w:rsidRPr="00475888">
              <w:rPr>
                <w:rFonts w:ascii="Times" w:hAnsi="Times"/>
                <w:sz w:val="20"/>
                <w:szCs w:val="24"/>
                <w:lang w:val="en-GB" w:eastAsia="zh-CN"/>
              </w:rPr>
              <w:lastRenderedPageBreak/>
              <w:t xml:space="preserve">For Rel.18 </w:t>
            </w:r>
            <w:proofErr w:type="spellStart"/>
            <w:r w:rsidRPr="00475888">
              <w:rPr>
                <w:rFonts w:ascii="Times" w:hAnsi="Times"/>
                <w:sz w:val="20"/>
                <w:szCs w:val="24"/>
                <w:lang w:val="en-GB" w:eastAsia="zh-CN"/>
              </w:rPr>
              <w:t>eType</w:t>
            </w:r>
            <w:proofErr w:type="spellEnd"/>
            <w:r w:rsidRPr="00475888">
              <w:rPr>
                <w:rFonts w:ascii="Times" w:hAnsi="Times"/>
                <w:sz w:val="20"/>
                <w:szCs w:val="24"/>
                <w:lang w:val="en-GB" w:eastAsia="zh-CN"/>
              </w:rPr>
              <w:t xml:space="preserve"> 1/</w:t>
            </w:r>
            <w:proofErr w:type="spellStart"/>
            <w:r w:rsidRPr="00475888">
              <w:rPr>
                <w:rFonts w:ascii="Times" w:hAnsi="Times"/>
                <w:sz w:val="20"/>
                <w:szCs w:val="24"/>
                <w:lang w:val="en-GB" w:eastAsia="zh-CN"/>
              </w:rPr>
              <w:t>eType</w:t>
            </w:r>
            <w:proofErr w:type="spellEnd"/>
            <w:r w:rsidRPr="00475888">
              <w:rPr>
                <w:rFonts w:ascii="Times" w:hAnsi="Times"/>
                <w:sz w:val="20"/>
                <w:szCs w:val="24"/>
                <w:lang w:val="en-GB" w:eastAsia="zh-CN"/>
              </w:rPr>
              <w:t xml:space="preserve"> 2 DMRS with </w:t>
            </w:r>
            <w:proofErr w:type="spellStart"/>
            <w:r w:rsidRPr="00475888">
              <w:rPr>
                <w:rFonts w:ascii="Times" w:hAnsi="Times"/>
                <w:i/>
                <w:iCs/>
                <w:sz w:val="20"/>
                <w:szCs w:val="24"/>
                <w:lang w:val="en-GB" w:eastAsia="zh-CN"/>
              </w:rPr>
              <w:t>maxLength</w:t>
            </w:r>
            <w:proofErr w:type="spellEnd"/>
            <w:r w:rsidRPr="00475888">
              <w:rPr>
                <w:rFonts w:ascii="Times" w:hAnsi="Times"/>
                <w:sz w:val="20"/>
                <w:szCs w:val="24"/>
                <w:lang w:val="en-GB" w:eastAsia="zh-CN"/>
              </w:rPr>
              <w:t>= 1/2 for PUSCH, additionally support the following rows.</w:t>
            </w:r>
          </w:p>
          <w:p w14:paraId="0BF106CB" w14:textId="77777777" w:rsidR="00475888" w:rsidRPr="00475888" w:rsidRDefault="00475888" w:rsidP="00475888">
            <w:pPr>
              <w:keepNext/>
              <w:overflowPunct w:val="0"/>
              <w:autoSpaceDE/>
              <w:autoSpaceDN/>
              <w:adjustRightInd/>
              <w:snapToGrid/>
              <w:spacing w:after="0"/>
              <w:jc w:val="center"/>
              <w:textAlignment w:val="baseline"/>
              <w:rPr>
                <w:rFonts w:ascii="Times" w:eastAsia="Batang" w:hAnsi="Times"/>
                <w:sz w:val="20"/>
                <w:szCs w:val="20"/>
                <w:lang w:val="en-GB" w:eastAsia="en-GB"/>
              </w:rPr>
            </w:pPr>
            <w:r w:rsidRPr="00475888">
              <w:rPr>
                <w:rFonts w:ascii="Times" w:eastAsia="Batang" w:hAnsi="Times"/>
                <w:sz w:val="20"/>
                <w:szCs w:val="20"/>
                <w:lang w:val="en-GB" w:eastAsia="en-GB"/>
              </w:rPr>
              <w:t xml:space="preserve">Table 7.3.1.1.2-10-X: Antenna port(s), transform precoder is disabled, </w:t>
            </w:r>
            <w:proofErr w:type="spellStart"/>
            <w:r w:rsidRPr="00475888">
              <w:rPr>
                <w:rFonts w:ascii="Times" w:eastAsia="Batang" w:hAnsi="Times"/>
                <w:sz w:val="20"/>
                <w:szCs w:val="20"/>
                <w:lang w:val="en-GB" w:eastAsia="en-GB"/>
              </w:rPr>
              <w:t>dmrs</w:t>
            </w:r>
            <w:proofErr w:type="spellEnd"/>
            <w:r w:rsidRPr="00475888">
              <w:rPr>
                <w:rFonts w:ascii="Times" w:eastAsia="Batang" w:hAnsi="Times"/>
                <w:sz w:val="20"/>
                <w:szCs w:val="20"/>
                <w:lang w:val="en-GB" w:eastAsia="en-GB"/>
              </w:rPr>
              <w:t xml:space="preserve">-Type= </w:t>
            </w:r>
            <w:r w:rsidRPr="00475888">
              <w:rPr>
                <w:rFonts w:ascii="Times" w:eastAsia="Batang" w:hAnsi="Times"/>
                <w:color w:val="FF0000"/>
                <w:sz w:val="20"/>
                <w:szCs w:val="20"/>
                <w:lang w:val="en-GB" w:eastAsia="en-GB"/>
              </w:rPr>
              <w:t>eType</w:t>
            </w:r>
            <w:r w:rsidRPr="00475888">
              <w:rPr>
                <w:rFonts w:ascii="Times" w:eastAsia="Batang" w:hAnsi="Times"/>
                <w:sz w:val="20"/>
                <w:szCs w:val="20"/>
                <w:lang w:val="en-GB" w:eastAsia="en-GB"/>
              </w:rPr>
              <w:t xml:space="preserve">1, </w:t>
            </w:r>
            <w:proofErr w:type="spellStart"/>
            <w:r w:rsidRPr="00475888">
              <w:rPr>
                <w:rFonts w:ascii="Times" w:eastAsia="Batang" w:hAnsi="Times"/>
                <w:i/>
                <w:iCs/>
                <w:sz w:val="20"/>
                <w:szCs w:val="20"/>
                <w:lang w:val="en-GB" w:eastAsia="en-GB"/>
              </w:rPr>
              <w:t>maxLength</w:t>
            </w:r>
            <w:proofErr w:type="spellEnd"/>
            <w:r w:rsidRPr="00475888">
              <w:rPr>
                <w:rFonts w:ascii="Times" w:eastAsia="Batang" w:hAnsi="Times"/>
                <w:sz w:val="20"/>
                <w:szCs w:val="20"/>
                <w:lang w:val="en-GB"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475888" w:rsidRPr="00475888" w14:paraId="72405E01" w14:textId="77777777" w:rsidTr="00337EA5">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89E4A60" w14:textId="77777777" w:rsidR="00475888" w:rsidRPr="00475888" w:rsidRDefault="00475888" w:rsidP="00475888">
                  <w:pPr>
                    <w:autoSpaceDE/>
                    <w:autoSpaceDN/>
                    <w:adjustRightInd/>
                    <w:snapToGrid/>
                    <w:spacing w:after="0"/>
                    <w:jc w:val="center"/>
                    <w:rPr>
                      <w:rFonts w:ascii="Times" w:eastAsia="Batang" w:hAnsi="Times"/>
                      <w:sz w:val="20"/>
                      <w:szCs w:val="20"/>
                      <w:lang w:val="en-GB" w:eastAsia="ko-KR"/>
                    </w:rPr>
                  </w:pPr>
                  <w:r w:rsidRPr="00475888">
                    <w:rPr>
                      <w:rFonts w:ascii="Times" w:eastAsia="Batang" w:hAnsi="Times"/>
                      <w:b/>
                      <w:bCs/>
                      <w:color w:val="000000"/>
                      <w:sz w:val="20"/>
                      <w:szCs w:val="20"/>
                      <w:lang w:val="en-GB"/>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B981A4B" w14:textId="77777777" w:rsidR="00475888" w:rsidRPr="00475888" w:rsidRDefault="00475888" w:rsidP="00475888">
                  <w:pPr>
                    <w:autoSpaceDE/>
                    <w:autoSpaceDN/>
                    <w:adjustRightInd/>
                    <w:snapToGrid/>
                    <w:spacing w:after="0"/>
                    <w:jc w:val="center"/>
                    <w:rPr>
                      <w:rFonts w:ascii="Times" w:eastAsia="Batang" w:hAnsi="Times"/>
                      <w:sz w:val="20"/>
                      <w:szCs w:val="20"/>
                      <w:lang w:val="en-GB"/>
                    </w:rPr>
                  </w:pPr>
                  <w:r w:rsidRPr="00475888">
                    <w:rPr>
                      <w:rFonts w:ascii="Times" w:eastAsia="Batang" w:hAnsi="Times"/>
                      <w:b/>
                      <w:bCs/>
                      <w:color w:val="000000"/>
                      <w:sz w:val="20"/>
                      <w:szCs w:val="20"/>
                      <w:lang w:val="en-GB"/>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5358BC9" w14:textId="77777777" w:rsidR="00475888" w:rsidRPr="00475888" w:rsidRDefault="00475888" w:rsidP="00475888">
                  <w:pPr>
                    <w:autoSpaceDE/>
                    <w:autoSpaceDN/>
                    <w:adjustRightInd/>
                    <w:snapToGrid/>
                    <w:spacing w:after="0"/>
                    <w:jc w:val="center"/>
                    <w:rPr>
                      <w:rFonts w:ascii="Times" w:eastAsia="Batang" w:hAnsi="Times"/>
                      <w:sz w:val="20"/>
                      <w:szCs w:val="20"/>
                      <w:lang w:val="en-GB"/>
                    </w:rPr>
                  </w:pPr>
                  <w:r w:rsidRPr="00475888">
                    <w:rPr>
                      <w:rFonts w:ascii="Times" w:eastAsia="Batang" w:hAnsi="Times"/>
                      <w:b/>
                      <w:bCs/>
                      <w:color w:val="000000"/>
                      <w:sz w:val="20"/>
                      <w:szCs w:val="20"/>
                      <w:lang w:val="en-GB"/>
                    </w:rPr>
                    <w:t>DMRS port(s)</w:t>
                  </w:r>
                </w:p>
              </w:tc>
            </w:tr>
            <w:tr w:rsidR="00475888" w:rsidRPr="00475888" w14:paraId="6033D8E5" w14:textId="77777777" w:rsidTr="00337EA5">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2A635136" w14:textId="77777777" w:rsidR="00475888" w:rsidRPr="00475888" w:rsidRDefault="00475888" w:rsidP="00475888">
                  <w:pPr>
                    <w:autoSpaceDE/>
                    <w:autoSpaceDN/>
                    <w:adjustRightInd/>
                    <w:snapToGrid/>
                    <w:spacing w:after="0"/>
                    <w:jc w:val="center"/>
                    <w:rPr>
                      <w:rFonts w:ascii="Times" w:eastAsia="Batang" w:hAnsi="Times"/>
                      <w:sz w:val="20"/>
                      <w:szCs w:val="20"/>
                      <w:lang w:val="en-GB" w:eastAsia="ja-JP"/>
                    </w:rPr>
                  </w:pPr>
                  <w:r w:rsidRPr="00475888">
                    <w:rPr>
                      <w:rFonts w:ascii="Times" w:eastAsia="Batang" w:hAnsi="Times"/>
                      <w:sz w:val="20"/>
                      <w:szCs w:val="20"/>
                      <w:lang w:val="en-GB"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2F6068" w14:textId="77777777" w:rsidR="00475888" w:rsidRPr="00475888" w:rsidRDefault="00475888" w:rsidP="00475888">
                  <w:pPr>
                    <w:autoSpaceDE/>
                    <w:autoSpaceDN/>
                    <w:adjustRightInd/>
                    <w:snapToGrid/>
                    <w:spacing w:after="0"/>
                    <w:jc w:val="center"/>
                    <w:rPr>
                      <w:rFonts w:ascii="Times" w:eastAsia="Batang" w:hAnsi="Times"/>
                      <w:sz w:val="20"/>
                      <w:szCs w:val="20"/>
                      <w:lang w:val="en-GB" w:eastAsia="ja-JP"/>
                    </w:rPr>
                  </w:pPr>
                  <w:r w:rsidRPr="00475888">
                    <w:rPr>
                      <w:rFonts w:ascii="Times" w:eastAsia="Batang" w:hAnsi="Times" w:hint="eastAsia"/>
                      <w:sz w:val="20"/>
                      <w:szCs w:val="20"/>
                      <w:lang w:val="en-GB"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7923CD1" w14:textId="77777777" w:rsidR="00475888" w:rsidRPr="00475888" w:rsidRDefault="00475888" w:rsidP="00475888">
                  <w:pPr>
                    <w:autoSpaceDE/>
                    <w:autoSpaceDN/>
                    <w:adjustRightInd/>
                    <w:snapToGrid/>
                    <w:spacing w:after="0"/>
                    <w:jc w:val="center"/>
                    <w:rPr>
                      <w:rFonts w:ascii="Times" w:eastAsia="Batang" w:hAnsi="Times"/>
                      <w:sz w:val="20"/>
                      <w:szCs w:val="20"/>
                      <w:lang w:val="en-GB" w:eastAsia="ja-JP"/>
                    </w:rPr>
                  </w:pPr>
                  <w:r w:rsidRPr="00475888">
                    <w:rPr>
                      <w:rFonts w:ascii="Times" w:eastAsia="Batang" w:hAnsi="Times" w:hint="eastAsia"/>
                      <w:sz w:val="20"/>
                      <w:szCs w:val="20"/>
                      <w:lang w:val="en-GB" w:eastAsia="ja-JP"/>
                    </w:rPr>
                    <w:t>0</w:t>
                  </w:r>
                  <w:r w:rsidRPr="00475888">
                    <w:rPr>
                      <w:rFonts w:ascii="Times" w:eastAsia="Batang" w:hAnsi="Times"/>
                      <w:sz w:val="20"/>
                      <w:szCs w:val="20"/>
                      <w:lang w:val="en-GB" w:eastAsia="ja-JP"/>
                    </w:rPr>
                    <w:t>,2,3</w:t>
                  </w:r>
                </w:p>
              </w:tc>
            </w:tr>
          </w:tbl>
          <w:p w14:paraId="4014A128" w14:textId="77777777" w:rsidR="00475888" w:rsidRPr="00475888" w:rsidRDefault="00475888" w:rsidP="00475888">
            <w:pPr>
              <w:keepNext/>
              <w:keepLines/>
              <w:autoSpaceDE/>
              <w:autoSpaceDN/>
              <w:adjustRightInd/>
              <w:snapToGrid/>
              <w:spacing w:after="0"/>
              <w:jc w:val="center"/>
              <w:rPr>
                <w:rFonts w:ascii="Times" w:eastAsia="Times New Roman" w:hAnsi="Times"/>
                <w:bCs/>
                <w:sz w:val="20"/>
                <w:szCs w:val="20"/>
                <w:lang w:val="en-GB"/>
              </w:rPr>
            </w:pPr>
            <w:r w:rsidRPr="00475888">
              <w:rPr>
                <w:rFonts w:ascii="Times" w:eastAsia="Times New Roman" w:hAnsi="Times"/>
                <w:bCs/>
                <w:sz w:val="20"/>
                <w:szCs w:val="20"/>
                <w:lang w:val="en-GB" w:eastAsia="en-GB"/>
              </w:rPr>
              <w:t xml:space="preserve">Table </w:t>
            </w:r>
            <w:r w:rsidRPr="00475888">
              <w:rPr>
                <w:rFonts w:ascii="Times" w:eastAsia="Times New Roman" w:hAnsi="Times"/>
                <w:bCs/>
                <w:sz w:val="20"/>
                <w:szCs w:val="20"/>
                <w:lang w:val="en-GB"/>
              </w:rPr>
              <w:t>7.3.1.1.2</w:t>
            </w:r>
            <w:r w:rsidRPr="00475888">
              <w:rPr>
                <w:rFonts w:ascii="Times" w:eastAsia="Times New Roman" w:hAnsi="Times"/>
                <w:bCs/>
                <w:sz w:val="20"/>
                <w:szCs w:val="20"/>
                <w:lang w:val="en-GB" w:eastAsia="en-GB"/>
              </w:rPr>
              <w:t>-</w:t>
            </w:r>
            <w:r w:rsidRPr="00475888">
              <w:rPr>
                <w:rFonts w:ascii="Times" w:eastAsia="Times New Roman" w:hAnsi="Times"/>
                <w:bCs/>
                <w:sz w:val="20"/>
                <w:szCs w:val="20"/>
                <w:lang w:val="en-GB"/>
              </w:rPr>
              <w:t>14</w:t>
            </w:r>
            <w:r w:rsidRPr="00475888">
              <w:rPr>
                <w:rFonts w:ascii="Times" w:eastAsia="Times New Roman" w:hAnsi="Times"/>
                <w:bCs/>
                <w:color w:val="FF0000"/>
                <w:sz w:val="20"/>
                <w:szCs w:val="20"/>
                <w:lang w:val="en-GB"/>
              </w:rPr>
              <w:t>-X</w:t>
            </w:r>
            <w:r w:rsidRPr="00475888">
              <w:rPr>
                <w:rFonts w:ascii="Times" w:eastAsia="Times New Roman" w:hAnsi="Times"/>
                <w:bCs/>
                <w:sz w:val="20"/>
                <w:szCs w:val="20"/>
                <w:lang w:val="en-GB"/>
              </w:rPr>
              <w:t xml:space="preserve">: Antenna port(s), </w:t>
            </w:r>
            <w:r w:rsidRPr="00475888">
              <w:rPr>
                <w:rFonts w:ascii="Times" w:eastAsia="Times New Roman" w:hAnsi="Times"/>
                <w:bCs/>
                <w:sz w:val="20"/>
                <w:szCs w:val="20"/>
                <w:lang w:val="en-GB" w:eastAsia="en-GB"/>
              </w:rPr>
              <w:t>transform</w:t>
            </w:r>
            <w:r w:rsidRPr="00475888">
              <w:rPr>
                <w:rFonts w:ascii="Times" w:eastAsia="Times New Roman" w:hAnsi="Times"/>
                <w:bCs/>
                <w:sz w:val="20"/>
                <w:szCs w:val="20"/>
                <w:lang w:val="en-GB"/>
              </w:rPr>
              <w:t xml:space="preserve"> p</w:t>
            </w:r>
            <w:r w:rsidRPr="00475888">
              <w:rPr>
                <w:rFonts w:ascii="Times" w:eastAsia="Times New Roman" w:hAnsi="Times"/>
                <w:bCs/>
                <w:sz w:val="20"/>
                <w:szCs w:val="20"/>
                <w:lang w:val="en-GB" w:eastAsia="en-GB"/>
              </w:rPr>
              <w:t>recoder</w:t>
            </w:r>
            <w:r w:rsidRPr="00475888">
              <w:rPr>
                <w:rFonts w:ascii="Times" w:eastAsia="Times New Roman" w:hAnsi="Times"/>
                <w:bCs/>
                <w:sz w:val="20"/>
                <w:szCs w:val="20"/>
                <w:lang w:val="en-GB"/>
              </w:rPr>
              <w:t xml:space="preserve"> is disabled, </w:t>
            </w:r>
            <w:proofErr w:type="spellStart"/>
            <w:r w:rsidRPr="00475888">
              <w:rPr>
                <w:rFonts w:ascii="Times" w:eastAsia="Times New Roman" w:hAnsi="Times"/>
                <w:bCs/>
                <w:i/>
                <w:sz w:val="20"/>
                <w:szCs w:val="20"/>
                <w:lang w:val="en-GB"/>
              </w:rPr>
              <w:t>dmrs</w:t>
            </w:r>
            <w:proofErr w:type="spellEnd"/>
            <w:r w:rsidRPr="00475888">
              <w:rPr>
                <w:rFonts w:ascii="Times" w:eastAsia="Times New Roman" w:hAnsi="Times"/>
                <w:bCs/>
                <w:i/>
                <w:sz w:val="20"/>
                <w:szCs w:val="20"/>
                <w:lang w:val="en-GB"/>
              </w:rPr>
              <w:t>-Type</w:t>
            </w:r>
            <w:r w:rsidRPr="00475888">
              <w:rPr>
                <w:rFonts w:ascii="Times" w:eastAsia="Times New Roman" w:hAnsi="Times"/>
                <w:bCs/>
                <w:sz w:val="20"/>
                <w:szCs w:val="20"/>
                <w:lang w:val="en-GB"/>
              </w:rPr>
              <w:t>=</w:t>
            </w:r>
            <w:r w:rsidRPr="00475888">
              <w:rPr>
                <w:rFonts w:ascii="Times" w:eastAsia="Times New Roman" w:hAnsi="Times"/>
                <w:bCs/>
                <w:color w:val="FF0000"/>
                <w:sz w:val="20"/>
                <w:szCs w:val="20"/>
                <w:lang w:val="en-GB"/>
              </w:rPr>
              <w:t xml:space="preserve"> eType</w:t>
            </w:r>
            <w:r w:rsidRPr="00475888">
              <w:rPr>
                <w:rFonts w:ascii="Times" w:eastAsia="Times New Roman" w:hAnsi="Times"/>
                <w:bCs/>
                <w:sz w:val="20"/>
                <w:szCs w:val="20"/>
                <w:lang w:val="en-GB"/>
              </w:rPr>
              <w:t xml:space="preserve">1, </w:t>
            </w:r>
            <w:proofErr w:type="spellStart"/>
            <w:r w:rsidRPr="00475888">
              <w:rPr>
                <w:rFonts w:ascii="Times" w:eastAsia="Times New Roman" w:hAnsi="Times"/>
                <w:bCs/>
                <w:i/>
                <w:sz w:val="20"/>
                <w:szCs w:val="20"/>
                <w:lang w:val="en-GB"/>
              </w:rPr>
              <w:t>maxLength</w:t>
            </w:r>
            <w:proofErr w:type="spellEnd"/>
            <w:r w:rsidRPr="00475888">
              <w:rPr>
                <w:rFonts w:ascii="Times" w:eastAsia="Times New Roman" w:hAnsi="Times"/>
                <w:bCs/>
                <w:sz w:val="20"/>
                <w:szCs w:val="20"/>
                <w:lang w:val="en-GB"/>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75888" w:rsidRPr="00475888" w14:paraId="1DA43AC1" w14:textId="77777777" w:rsidTr="00337EA5">
              <w:trPr>
                <w:jc w:val="center"/>
              </w:trPr>
              <w:tc>
                <w:tcPr>
                  <w:tcW w:w="0" w:type="auto"/>
                  <w:shd w:val="clear" w:color="auto" w:fill="D9D9D9"/>
                  <w:vAlign w:val="center"/>
                </w:tcPr>
                <w:p w14:paraId="72775ECF" w14:textId="77777777" w:rsidR="00475888" w:rsidRPr="00475888" w:rsidRDefault="00475888" w:rsidP="00475888">
                  <w:pPr>
                    <w:keepLines/>
                    <w:autoSpaceDE/>
                    <w:autoSpaceDN/>
                    <w:adjustRightInd/>
                    <w:snapToGrid/>
                    <w:spacing w:after="0"/>
                    <w:jc w:val="center"/>
                    <w:rPr>
                      <w:rFonts w:ascii="Times" w:hAnsi="Times"/>
                      <w:sz w:val="20"/>
                      <w:szCs w:val="20"/>
                      <w:lang w:val="en-GB"/>
                    </w:rPr>
                  </w:pPr>
                  <w:r w:rsidRPr="00475888">
                    <w:rPr>
                      <w:rFonts w:ascii="Times" w:hAnsi="Times"/>
                      <w:b/>
                      <w:bCs/>
                      <w:sz w:val="20"/>
                      <w:szCs w:val="20"/>
                      <w:lang w:val="en-GB" w:eastAsia="zh-CN"/>
                    </w:rPr>
                    <w:t>Value</w:t>
                  </w:r>
                </w:p>
              </w:tc>
              <w:tc>
                <w:tcPr>
                  <w:tcW w:w="0" w:type="auto"/>
                  <w:shd w:val="clear" w:color="auto" w:fill="D9D9D9"/>
                  <w:vAlign w:val="center"/>
                </w:tcPr>
                <w:p w14:paraId="687D1EE3" w14:textId="77777777" w:rsidR="00475888" w:rsidRPr="00475888" w:rsidRDefault="00475888" w:rsidP="00475888">
                  <w:pPr>
                    <w:keepLines/>
                    <w:autoSpaceDE/>
                    <w:autoSpaceDN/>
                    <w:adjustRightInd/>
                    <w:snapToGrid/>
                    <w:spacing w:after="0"/>
                    <w:jc w:val="center"/>
                    <w:rPr>
                      <w:rFonts w:ascii="Times" w:hAnsi="Times"/>
                      <w:sz w:val="20"/>
                      <w:szCs w:val="20"/>
                      <w:lang w:val="en-GB"/>
                    </w:rPr>
                  </w:pPr>
                  <w:r w:rsidRPr="00475888">
                    <w:rPr>
                      <w:rFonts w:ascii="Times" w:hAnsi="Times"/>
                      <w:b/>
                      <w:bCs/>
                      <w:sz w:val="20"/>
                      <w:szCs w:val="20"/>
                      <w:lang w:val="en-GB" w:eastAsia="zh-CN"/>
                    </w:rPr>
                    <w:t xml:space="preserve">Number of </w:t>
                  </w:r>
                  <w:r w:rsidRPr="00475888">
                    <w:rPr>
                      <w:rFonts w:ascii="Times" w:hAnsi="Times"/>
                      <w:b/>
                      <w:bCs/>
                      <w:sz w:val="20"/>
                      <w:szCs w:val="20"/>
                      <w:lang w:val="en-GB"/>
                    </w:rPr>
                    <w:t xml:space="preserve">DMRS </w:t>
                  </w:r>
                  <w:r w:rsidRPr="00475888">
                    <w:rPr>
                      <w:rFonts w:ascii="Times" w:hAnsi="Times"/>
                      <w:b/>
                      <w:bCs/>
                      <w:sz w:val="20"/>
                      <w:szCs w:val="20"/>
                      <w:lang w:val="en-GB" w:eastAsia="zh-CN"/>
                    </w:rPr>
                    <w:t>CDM group(s)</w:t>
                  </w:r>
                  <w:r w:rsidRPr="00475888">
                    <w:rPr>
                      <w:rFonts w:ascii="Times" w:hAnsi="Times"/>
                      <w:b/>
                      <w:bCs/>
                      <w:sz w:val="20"/>
                      <w:szCs w:val="20"/>
                      <w:lang w:val="en-GB"/>
                    </w:rPr>
                    <w:t xml:space="preserve"> without data</w:t>
                  </w:r>
                </w:p>
              </w:tc>
              <w:tc>
                <w:tcPr>
                  <w:tcW w:w="0" w:type="auto"/>
                  <w:shd w:val="clear" w:color="auto" w:fill="D9D9D9"/>
                  <w:vAlign w:val="center"/>
                </w:tcPr>
                <w:p w14:paraId="2316D5B0"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hAnsi="Times"/>
                      <w:b/>
                      <w:bCs/>
                      <w:sz w:val="20"/>
                      <w:szCs w:val="20"/>
                      <w:lang w:val="en-GB" w:eastAsia="zh-CN"/>
                    </w:rPr>
                    <w:t>DMRS port(s)</w:t>
                  </w:r>
                </w:p>
              </w:tc>
              <w:tc>
                <w:tcPr>
                  <w:tcW w:w="1710" w:type="dxa"/>
                  <w:shd w:val="clear" w:color="auto" w:fill="D9D9D9"/>
                </w:tcPr>
                <w:p w14:paraId="3E109801" w14:textId="77777777" w:rsidR="00475888" w:rsidRPr="00475888" w:rsidRDefault="00475888" w:rsidP="00475888">
                  <w:pPr>
                    <w:keepLines/>
                    <w:autoSpaceDE/>
                    <w:autoSpaceDN/>
                    <w:adjustRightInd/>
                    <w:snapToGrid/>
                    <w:spacing w:after="0"/>
                    <w:jc w:val="center"/>
                    <w:rPr>
                      <w:rFonts w:ascii="Times" w:hAnsi="Times"/>
                      <w:b/>
                      <w:bCs/>
                      <w:sz w:val="20"/>
                      <w:szCs w:val="20"/>
                      <w:lang w:val="en-GB" w:eastAsia="zh-CN"/>
                    </w:rPr>
                  </w:pPr>
                  <w:r w:rsidRPr="00475888">
                    <w:rPr>
                      <w:rFonts w:ascii="Times" w:hAnsi="Times"/>
                      <w:b/>
                      <w:bCs/>
                      <w:sz w:val="20"/>
                      <w:szCs w:val="20"/>
                      <w:lang w:val="en-GB" w:eastAsia="zh-CN"/>
                    </w:rPr>
                    <w:t>Number of front-load symbols</w:t>
                  </w:r>
                </w:p>
              </w:tc>
            </w:tr>
            <w:tr w:rsidR="00475888" w:rsidRPr="00475888" w14:paraId="6C9CCFB4" w14:textId="77777777" w:rsidTr="00337EA5">
              <w:trPr>
                <w:jc w:val="center"/>
              </w:trPr>
              <w:tc>
                <w:tcPr>
                  <w:tcW w:w="0" w:type="auto"/>
                  <w:shd w:val="clear" w:color="auto" w:fill="auto"/>
                </w:tcPr>
                <w:p w14:paraId="406EB02A"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hAnsi="Times"/>
                      <w:sz w:val="20"/>
                      <w:szCs w:val="20"/>
                      <w:lang w:val="en-GB" w:eastAsia="zh-CN"/>
                    </w:rPr>
                    <w:t>Y</w:t>
                  </w:r>
                </w:p>
              </w:tc>
              <w:tc>
                <w:tcPr>
                  <w:tcW w:w="0" w:type="auto"/>
                  <w:shd w:val="clear" w:color="auto" w:fill="auto"/>
                  <w:vAlign w:val="center"/>
                </w:tcPr>
                <w:p w14:paraId="716921FB"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2</w:t>
                  </w:r>
                </w:p>
              </w:tc>
              <w:tc>
                <w:tcPr>
                  <w:tcW w:w="0" w:type="auto"/>
                  <w:shd w:val="clear" w:color="auto" w:fill="auto"/>
                  <w:vAlign w:val="center"/>
                </w:tcPr>
                <w:p w14:paraId="69499B82"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0,2,3</w:t>
                  </w:r>
                </w:p>
              </w:tc>
              <w:tc>
                <w:tcPr>
                  <w:tcW w:w="1710" w:type="dxa"/>
                  <w:vAlign w:val="center"/>
                </w:tcPr>
                <w:p w14:paraId="47DFB7D9"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1</w:t>
                  </w:r>
                </w:p>
              </w:tc>
            </w:tr>
          </w:tbl>
          <w:p w14:paraId="56D91E5B" w14:textId="77777777" w:rsidR="00475888" w:rsidRPr="00475888" w:rsidRDefault="00475888" w:rsidP="00475888">
            <w:pPr>
              <w:keepNext/>
              <w:keepLines/>
              <w:autoSpaceDE/>
              <w:autoSpaceDN/>
              <w:adjustRightInd/>
              <w:snapToGrid/>
              <w:spacing w:after="0"/>
              <w:jc w:val="center"/>
              <w:rPr>
                <w:rFonts w:ascii="Times" w:eastAsia="Times New Roman" w:hAnsi="Times"/>
                <w:bCs/>
                <w:sz w:val="20"/>
                <w:szCs w:val="20"/>
                <w:lang w:val="en-GB"/>
              </w:rPr>
            </w:pPr>
            <w:r w:rsidRPr="00475888">
              <w:rPr>
                <w:rFonts w:ascii="Times" w:eastAsia="Times New Roman" w:hAnsi="Times"/>
                <w:bCs/>
                <w:sz w:val="20"/>
                <w:szCs w:val="20"/>
                <w:lang w:val="en-GB" w:eastAsia="en-GB"/>
              </w:rPr>
              <w:t xml:space="preserve">Table </w:t>
            </w:r>
            <w:r w:rsidRPr="00475888">
              <w:rPr>
                <w:rFonts w:ascii="Times" w:eastAsia="Times New Roman" w:hAnsi="Times"/>
                <w:bCs/>
                <w:sz w:val="20"/>
                <w:szCs w:val="20"/>
                <w:lang w:val="en-GB"/>
              </w:rPr>
              <w:t>7.3.1.1.2</w:t>
            </w:r>
            <w:r w:rsidRPr="00475888">
              <w:rPr>
                <w:rFonts w:ascii="Times" w:eastAsia="Times New Roman" w:hAnsi="Times"/>
                <w:bCs/>
                <w:sz w:val="20"/>
                <w:szCs w:val="20"/>
                <w:lang w:val="en-GB" w:eastAsia="en-GB"/>
              </w:rPr>
              <w:t>-</w:t>
            </w:r>
            <w:r w:rsidRPr="00475888">
              <w:rPr>
                <w:rFonts w:ascii="Times" w:eastAsia="Times New Roman" w:hAnsi="Times"/>
                <w:bCs/>
                <w:sz w:val="20"/>
                <w:szCs w:val="20"/>
                <w:lang w:val="en-GB"/>
              </w:rPr>
              <w:t>14</w:t>
            </w:r>
            <w:r w:rsidRPr="00475888">
              <w:rPr>
                <w:rFonts w:ascii="Times" w:eastAsia="Times New Roman" w:hAnsi="Times"/>
                <w:bCs/>
                <w:color w:val="FF0000"/>
                <w:sz w:val="20"/>
                <w:szCs w:val="20"/>
                <w:lang w:val="en-GB"/>
              </w:rPr>
              <w:t>-X</w:t>
            </w:r>
            <w:r w:rsidRPr="00475888">
              <w:rPr>
                <w:rFonts w:ascii="Times" w:eastAsia="Times New Roman" w:hAnsi="Times"/>
                <w:bCs/>
                <w:sz w:val="20"/>
                <w:szCs w:val="20"/>
                <w:lang w:val="en-GB"/>
              </w:rPr>
              <w:t xml:space="preserve">: Antenna port(s), </w:t>
            </w:r>
            <w:r w:rsidRPr="00475888">
              <w:rPr>
                <w:rFonts w:ascii="Times" w:eastAsia="Times New Roman" w:hAnsi="Times"/>
                <w:bCs/>
                <w:sz w:val="20"/>
                <w:szCs w:val="20"/>
                <w:lang w:val="en-GB" w:eastAsia="en-GB"/>
              </w:rPr>
              <w:t>transform</w:t>
            </w:r>
            <w:r w:rsidRPr="00475888">
              <w:rPr>
                <w:rFonts w:ascii="Times" w:eastAsia="Times New Roman" w:hAnsi="Times"/>
                <w:bCs/>
                <w:sz w:val="20"/>
                <w:szCs w:val="20"/>
                <w:lang w:val="en-GB"/>
              </w:rPr>
              <w:t xml:space="preserve"> p</w:t>
            </w:r>
            <w:r w:rsidRPr="00475888">
              <w:rPr>
                <w:rFonts w:ascii="Times" w:eastAsia="Times New Roman" w:hAnsi="Times"/>
                <w:bCs/>
                <w:sz w:val="20"/>
                <w:szCs w:val="20"/>
                <w:lang w:val="en-GB" w:eastAsia="en-GB"/>
              </w:rPr>
              <w:t>recoder</w:t>
            </w:r>
            <w:r w:rsidRPr="00475888">
              <w:rPr>
                <w:rFonts w:ascii="Times" w:eastAsia="Times New Roman" w:hAnsi="Times"/>
                <w:bCs/>
                <w:sz w:val="20"/>
                <w:szCs w:val="20"/>
                <w:lang w:val="en-GB"/>
              </w:rPr>
              <w:t xml:space="preserve"> is disabled, </w:t>
            </w:r>
            <w:proofErr w:type="spellStart"/>
            <w:r w:rsidRPr="00475888">
              <w:rPr>
                <w:rFonts w:ascii="Times" w:eastAsia="Times New Roman" w:hAnsi="Times"/>
                <w:bCs/>
                <w:i/>
                <w:sz w:val="20"/>
                <w:szCs w:val="20"/>
                <w:lang w:val="en-GB"/>
              </w:rPr>
              <w:t>dmrs</w:t>
            </w:r>
            <w:proofErr w:type="spellEnd"/>
            <w:r w:rsidRPr="00475888">
              <w:rPr>
                <w:rFonts w:ascii="Times" w:eastAsia="Times New Roman" w:hAnsi="Times"/>
                <w:bCs/>
                <w:i/>
                <w:sz w:val="20"/>
                <w:szCs w:val="20"/>
                <w:lang w:val="en-GB"/>
              </w:rPr>
              <w:t>-Type</w:t>
            </w:r>
            <w:r w:rsidRPr="00475888">
              <w:rPr>
                <w:rFonts w:ascii="Times" w:eastAsia="Times New Roman" w:hAnsi="Times"/>
                <w:bCs/>
                <w:sz w:val="20"/>
                <w:szCs w:val="20"/>
                <w:lang w:val="en-GB"/>
              </w:rPr>
              <w:t>=</w:t>
            </w:r>
            <w:r w:rsidRPr="00475888">
              <w:rPr>
                <w:rFonts w:ascii="Times" w:eastAsia="Times New Roman" w:hAnsi="Times"/>
                <w:bCs/>
                <w:color w:val="FF0000"/>
                <w:sz w:val="20"/>
                <w:szCs w:val="20"/>
                <w:lang w:val="en-GB"/>
              </w:rPr>
              <w:t xml:space="preserve"> eType</w:t>
            </w:r>
            <w:r w:rsidRPr="00475888">
              <w:rPr>
                <w:rFonts w:ascii="Times" w:eastAsia="Times New Roman" w:hAnsi="Times"/>
                <w:bCs/>
                <w:sz w:val="20"/>
                <w:szCs w:val="20"/>
                <w:lang w:val="en-GB"/>
              </w:rPr>
              <w:t xml:space="preserve">2, </w:t>
            </w:r>
            <w:proofErr w:type="spellStart"/>
            <w:r w:rsidRPr="00475888">
              <w:rPr>
                <w:rFonts w:ascii="Times" w:eastAsia="Times New Roman" w:hAnsi="Times"/>
                <w:bCs/>
                <w:i/>
                <w:sz w:val="20"/>
                <w:szCs w:val="20"/>
                <w:lang w:val="en-GB"/>
              </w:rPr>
              <w:t>maxLength</w:t>
            </w:r>
            <w:proofErr w:type="spellEnd"/>
            <w:r w:rsidRPr="00475888">
              <w:rPr>
                <w:rFonts w:ascii="Times" w:eastAsia="Times New Roman" w:hAnsi="Times"/>
                <w:bCs/>
                <w:sz w:val="20"/>
                <w:szCs w:val="20"/>
                <w:lang w:val="en-GB"/>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475888" w:rsidRPr="00475888" w14:paraId="1F7F56E3" w14:textId="77777777" w:rsidTr="00337EA5">
              <w:trPr>
                <w:jc w:val="center"/>
              </w:trPr>
              <w:tc>
                <w:tcPr>
                  <w:tcW w:w="0" w:type="auto"/>
                  <w:shd w:val="clear" w:color="auto" w:fill="D9D9D9"/>
                  <w:vAlign w:val="center"/>
                </w:tcPr>
                <w:p w14:paraId="626E6D89" w14:textId="77777777" w:rsidR="00475888" w:rsidRPr="00475888" w:rsidRDefault="00475888" w:rsidP="00475888">
                  <w:pPr>
                    <w:keepLines/>
                    <w:autoSpaceDE/>
                    <w:autoSpaceDN/>
                    <w:adjustRightInd/>
                    <w:snapToGrid/>
                    <w:spacing w:after="0"/>
                    <w:jc w:val="center"/>
                    <w:rPr>
                      <w:rFonts w:ascii="Times" w:hAnsi="Times"/>
                      <w:sz w:val="20"/>
                      <w:szCs w:val="20"/>
                      <w:lang w:val="en-GB"/>
                    </w:rPr>
                  </w:pPr>
                  <w:r w:rsidRPr="00475888">
                    <w:rPr>
                      <w:rFonts w:ascii="Times" w:hAnsi="Times"/>
                      <w:b/>
                      <w:bCs/>
                      <w:sz w:val="20"/>
                      <w:szCs w:val="20"/>
                      <w:lang w:val="en-GB" w:eastAsia="zh-CN"/>
                    </w:rPr>
                    <w:t>Value</w:t>
                  </w:r>
                </w:p>
              </w:tc>
              <w:tc>
                <w:tcPr>
                  <w:tcW w:w="0" w:type="auto"/>
                  <w:shd w:val="clear" w:color="auto" w:fill="D9D9D9"/>
                  <w:vAlign w:val="center"/>
                </w:tcPr>
                <w:p w14:paraId="416D10DD" w14:textId="77777777" w:rsidR="00475888" w:rsidRPr="00475888" w:rsidRDefault="00475888" w:rsidP="00475888">
                  <w:pPr>
                    <w:keepLines/>
                    <w:autoSpaceDE/>
                    <w:autoSpaceDN/>
                    <w:adjustRightInd/>
                    <w:snapToGrid/>
                    <w:spacing w:after="0"/>
                    <w:jc w:val="center"/>
                    <w:rPr>
                      <w:rFonts w:ascii="Times" w:hAnsi="Times"/>
                      <w:sz w:val="20"/>
                      <w:szCs w:val="20"/>
                      <w:lang w:val="en-GB"/>
                    </w:rPr>
                  </w:pPr>
                  <w:r w:rsidRPr="00475888">
                    <w:rPr>
                      <w:rFonts w:ascii="Times" w:hAnsi="Times"/>
                      <w:b/>
                      <w:bCs/>
                      <w:sz w:val="20"/>
                      <w:szCs w:val="20"/>
                      <w:lang w:val="en-GB" w:eastAsia="zh-CN"/>
                    </w:rPr>
                    <w:t xml:space="preserve">Number of </w:t>
                  </w:r>
                  <w:r w:rsidRPr="00475888">
                    <w:rPr>
                      <w:rFonts w:ascii="Times" w:hAnsi="Times"/>
                      <w:b/>
                      <w:bCs/>
                      <w:sz w:val="20"/>
                      <w:szCs w:val="20"/>
                      <w:lang w:val="en-GB"/>
                    </w:rPr>
                    <w:t xml:space="preserve">DMRS </w:t>
                  </w:r>
                  <w:r w:rsidRPr="00475888">
                    <w:rPr>
                      <w:rFonts w:ascii="Times" w:hAnsi="Times"/>
                      <w:b/>
                      <w:bCs/>
                      <w:sz w:val="20"/>
                      <w:szCs w:val="20"/>
                      <w:lang w:val="en-GB" w:eastAsia="zh-CN"/>
                    </w:rPr>
                    <w:t>CDM group(s)</w:t>
                  </w:r>
                  <w:r w:rsidRPr="00475888">
                    <w:rPr>
                      <w:rFonts w:ascii="Times" w:hAnsi="Times"/>
                      <w:b/>
                      <w:bCs/>
                      <w:sz w:val="20"/>
                      <w:szCs w:val="20"/>
                      <w:lang w:val="en-GB"/>
                    </w:rPr>
                    <w:t xml:space="preserve"> without data</w:t>
                  </w:r>
                </w:p>
              </w:tc>
              <w:tc>
                <w:tcPr>
                  <w:tcW w:w="0" w:type="auto"/>
                  <w:shd w:val="clear" w:color="auto" w:fill="D9D9D9"/>
                  <w:vAlign w:val="center"/>
                </w:tcPr>
                <w:p w14:paraId="102CBDF0"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hAnsi="Times"/>
                      <w:b/>
                      <w:bCs/>
                      <w:sz w:val="20"/>
                      <w:szCs w:val="20"/>
                      <w:lang w:val="en-GB" w:eastAsia="zh-CN"/>
                    </w:rPr>
                    <w:t>DMRS port(s)</w:t>
                  </w:r>
                </w:p>
              </w:tc>
            </w:tr>
            <w:tr w:rsidR="00475888" w:rsidRPr="00475888" w14:paraId="69352F5A" w14:textId="77777777" w:rsidTr="00337EA5">
              <w:trPr>
                <w:jc w:val="center"/>
              </w:trPr>
              <w:tc>
                <w:tcPr>
                  <w:tcW w:w="0" w:type="auto"/>
                  <w:shd w:val="clear" w:color="auto" w:fill="auto"/>
                </w:tcPr>
                <w:p w14:paraId="73350CDE"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hAnsi="Times"/>
                      <w:sz w:val="20"/>
                      <w:szCs w:val="20"/>
                      <w:lang w:val="en-GB" w:eastAsia="zh-CN"/>
                    </w:rPr>
                    <w:t>Y</w:t>
                  </w:r>
                </w:p>
              </w:tc>
              <w:tc>
                <w:tcPr>
                  <w:tcW w:w="0" w:type="auto"/>
                  <w:shd w:val="clear" w:color="auto" w:fill="auto"/>
                  <w:vAlign w:val="center"/>
                </w:tcPr>
                <w:p w14:paraId="553B88A6"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2</w:t>
                  </w:r>
                </w:p>
              </w:tc>
              <w:tc>
                <w:tcPr>
                  <w:tcW w:w="0" w:type="auto"/>
                  <w:shd w:val="clear" w:color="auto" w:fill="auto"/>
                  <w:vAlign w:val="center"/>
                </w:tcPr>
                <w:p w14:paraId="67F626A3"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0,2,3</w:t>
                  </w:r>
                </w:p>
              </w:tc>
            </w:tr>
          </w:tbl>
          <w:p w14:paraId="38667E5D" w14:textId="77777777" w:rsidR="00475888" w:rsidRPr="00475888" w:rsidRDefault="00475888" w:rsidP="00475888">
            <w:pPr>
              <w:keepNext/>
              <w:keepLines/>
              <w:autoSpaceDE/>
              <w:autoSpaceDN/>
              <w:adjustRightInd/>
              <w:snapToGrid/>
              <w:spacing w:after="0"/>
              <w:jc w:val="center"/>
              <w:rPr>
                <w:rFonts w:ascii="Times" w:eastAsia="Times New Roman" w:hAnsi="Times"/>
                <w:bCs/>
                <w:sz w:val="20"/>
                <w:szCs w:val="20"/>
                <w:lang w:val="en-GB"/>
              </w:rPr>
            </w:pPr>
            <w:r w:rsidRPr="00475888">
              <w:rPr>
                <w:rFonts w:ascii="Times" w:eastAsia="Times New Roman" w:hAnsi="Times"/>
                <w:bCs/>
                <w:sz w:val="20"/>
                <w:szCs w:val="20"/>
                <w:lang w:val="en-GB" w:eastAsia="en-GB"/>
              </w:rPr>
              <w:t xml:space="preserve">Table </w:t>
            </w:r>
            <w:r w:rsidRPr="00475888">
              <w:rPr>
                <w:rFonts w:ascii="Times" w:eastAsia="Times New Roman" w:hAnsi="Times"/>
                <w:bCs/>
                <w:sz w:val="20"/>
                <w:szCs w:val="20"/>
                <w:lang w:val="en-GB"/>
              </w:rPr>
              <w:t>7.3.1.1.2</w:t>
            </w:r>
            <w:r w:rsidRPr="00475888">
              <w:rPr>
                <w:rFonts w:ascii="Times" w:eastAsia="Times New Roman" w:hAnsi="Times"/>
                <w:bCs/>
                <w:sz w:val="20"/>
                <w:szCs w:val="20"/>
                <w:lang w:val="en-GB" w:eastAsia="en-GB"/>
              </w:rPr>
              <w:t>-</w:t>
            </w:r>
            <w:r w:rsidRPr="00475888">
              <w:rPr>
                <w:rFonts w:ascii="Times" w:eastAsia="Times New Roman" w:hAnsi="Times"/>
                <w:bCs/>
                <w:sz w:val="20"/>
                <w:szCs w:val="20"/>
                <w:lang w:val="en-GB"/>
              </w:rPr>
              <w:t>22</w:t>
            </w:r>
            <w:r w:rsidRPr="00475888">
              <w:rPr>
                <w:rFonts w:ascii="Times" w:eastAsia="Times New Roman" w:hAnsi="Times"/>
                <w:bCs/>
                <w:color w:val="FF0000"/>
                <w:sz w:val="20"/>
                <w:szCs w:val="20"/>
                <w:lang w:val="en-GB"/>
              </w:rPr>
              <w:t>-X</w:t>
            </w:r>
            <w:r w:rsidRPr="00475888">
              <w:rPr>
                <w:rFonts w:ascii="Times" w:eastAsia="Times New Roman" w:hAnsi="Times"/>
                <w:bCs/>
                <w:sz w:val="20"/>
                <w:szCs w:val="20"/>
                <w:lang w:val="en-GB"/>
              </w:rPr>
              <w:t xml:space="preserve">: Antenna port(s), </w:t>
            </w:r>
            <w:r w:rsidRPr="00475888">
              <w:rPr>
                <w:rFonts w:ascii="Times" w:eastAsia="Times New Roman" w:hAnsi="Times"/>
                <w:bCs/>
                <w:sz w:val="20"/>
                <w:szCs w:val="20"/>
                <w:lang w:val="en-GB" w:eastAsia="en-GB"/>
              </w:rPr>
              <w:t>transform</w:t>
            </w:r>
            <w:r w:rsidRPr="00475888">
              <w:rPr>
                <w:rFonts w:ascii="Times" w:eastAsia="Times New Roman" w:hAnsi="Times"/>
                <w:bCs/>
                <w:sz w:val="20"/>
                <w:szCs w:val="20"/>
                <w:lang w:val="en-GB"/>
              </w:rPr>
              <w:t xml:space="preserve"> p</w:t>
            </w:r>
            <w:r w:rsidRPr="00475888">
              <w:rPr>
                <w:rFonts w:ascii="Times" w:eastAsia="Times New Roman" w:hAnsi="Times"/>
                <w:bCs/>
                <w:sz w:val="20"/>
                <w:szCs w:val="20"/>
                <w:lang w:val="en-GB" w:eastAsia="en-GB"/>
              </w:rPr>
              <w:t>recoder</w:t>
            </w:r>
            <w:r w:rsidRPr="00475888">
              <w:rPr>
                <w:rFonts w:ascii="Times" w:eastAsia="Times New Roman" w:hAnsi="Times"/>
                <w:bCs/>
                <w:sz w:val="20"/>
                <w:szCs w:val="20"/>
                <w:lang w:val="en-GB"/>
              </w:rPr>
              <w:t xml:space="preserve"> is disabled, </w:t>
            </w:r>
            <w:proofErr w:type="spellStart"/>
            <w:r w:rsidRPr="00475888">
              <w:rPr>
                <w:rFonts w:ascii="Times" w:eastAsia="Times New Roman" w:hAnsi="Times"/>
                <w:bCs/>
                <w:i/>
                <w:sz w:val="20"/>
                <w:szCs w:val="20"/>
                <w:lang w:val="en-GB"/>
              </w:rPr>
              <w:t>dmrs</w:t>
            </w:r>
            <w:proofErr w:type="spellEnd"/>
            <w:r w:rsidRPr="00475888">
              <w:rPr>
                <w:rFonts w:ascii="Times" w:eastAsia="Times New Roman" w:hAnsi="Times"/>
                <w:bCs/>
                <w:i/>
                <w:sz w:val="20"/>
                <w:szCs w:val="20"/>
                <w:lang w:val="en-GB"/>
              </w:rPr>
              <w:t>-Type</w:t>
            </w:r>
            <w:r w:rsidRPr="00475888">
              <w:rPr>
                <w:rFonts w:ascii="Times" w:eastAsia="Times New Roman" w:hAnsi="Times"/>
                <w:bCs/>
                <w:sz w:val="20"/>
                <w:szCs w:val="20"/>
                <w:lang w:val="en-GB"/>
              </w:rPr>
              <w:t>=</w:t>
            </w:r>
            <w:r w:rsidRPr="00475888">
              <w:rPr>
                <w:rFonts w:ascii="Times" w:eastAsia="Times New Roman" w:hAnsi="Times"/>
                <w:bCs/>
                <w:color w:val="FF0000"/>
                <w:sz w:val="20"/>
                <w:szCs w:val="20"/>
                <w:lang w:val="en-GB"/>
              </w:rPr>
              <w:t xml:space="preserve"> eType</w:t>
            </w:r>
            <w:r w:rsidRPr="00475888">
              <w:rPr>
                <w:rFonts w:ascii="Times" w:eastAsia="Times New Roman" w:hAnsi="Times"/>
                <w:bCs/>
                <w:sz w:val="20"/>
                <w:szCs w:val="20"/>
                <w:lang w:val="en-GB"/>
              </w:rPr>
              <w:t xml:space="preserve">2, </w:t>
            </w:r>
            <w:proofErr w:type="spellStart"/>
            <w:r w:rsidRPr="00475888">
              <w:rPr>
                <w:rFonts w:ascii="Times" w:eastAsia="Times New Roman" w:hAnsi="Times"/>
                <w:bCs/>
                <w:i/>
                <w:sz w:val="20"/>
                <w:szCs w:val="20"/>
                <w:lang w:val="en-GB"/>
              </w:rPr>
              <w:t>maxLength</w:t>
            </w:r>
            <w:proofErr w:type="spellEnd"/>
            <w:r w:rsidRPr="00475888">
              <w:rPr>
                <w:rFonts w:ascii="Times" w:eastAsia="Times New Roman" w:hAnsi="Times"/>
                <w:bCs/>
                <w:sz w:val="20"/>
                <w:szCs w:val="20"/>
                <w:lang w:val="en-GB"/>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475888" w:rsidRPr="00475888" w14:paraId="6CD6ECE6" w14:textId="77777777" w:rsidTr="00337EA5">
              <w:trPr>
                <w:jc w:val="center"/>
              </w:trPr>
              <w:tc>
                <w:tcPr>
                  <w:tcW w:w="0" w:type="auto"/>
                  <w:shd w:val="clear" w:color="auto" w:fill="D9D9D9"/>
                  <w:vAlign w:val="center"/>
                </w:tcPr>
                <w:p w14:paraId="4F0A9A7D" w14:textId="77777777" w:rsidR="00475888" w:rsidRPr="00475888" w:rsidRDefault="00475888" w:rsidP="00475888">
                  <w:pPr>
                    <w:keepLines/>
                    <w:autoSpaceDE/>
                    <w:autoSpaceDN/>
                    <w:adjustRightInd/>
                    <w:snapToGrid/>
                    <w:spacing w:after="0"/>
                    <w:jc w:val="center"/>
                    <w:rPr>
                      <w:rFonts w:ascii="Times" w:hAnsi="Times"/>
                      <w:sz w:val="20"/>
                      <w:szCs w:val="20"/>
                      <w:lang w:val="en-GB"/>
                    </w:rPr>
                  </w:pPr>
                  <w:r w:rsidRPr="00475888">
                    <w:rPr>
                      <w:rFonts w:ascii="Times" w:hAnsi="Times"/>
                      <w:b/>
                      <w:bCs/>
                      <w:sz w:val="20"/>
                      <w:szCs w:val="20"/>
                      <w:lang w:val="en-GB" w:eastAsia="zh-CN"/>
                    </w:rPr>
                    <w:t>Value</w:t>
                  </w:r>
                </w:p>
              </w:tc>
              <w:tc>
                <w:tcPr>
                  <w:tcW w:w="0" w:type="auto"/>
                  <w:shd w:val="clear" w:color="auto" w:fill="D9D9D9"/>
                  <w:vAlign w:val="center"/>
                </w:tcPr>
                <w:p w14:paraId="64D58C0B" w14:textId="77777777" w:rsidR="00475888" w:rsidRPr="00475888" w:rsidRDefault="00475888" w:rsidP="00475888">
                  <w:pPr>
                    <w:keepLines/>
                    <w:autoSpaceDE/>
                    <w:autoSpaceDN/>
                    <w:adjustRightInd/>
                    <w:snapToGrid/>
                    <w:spacing w:after="0"/>
                    <w:jc w:val="center"/>
                    <w:rPr>
                      <w:rFonts w:ascii="Times" w:hAnsi="Times"/>
                      <w:sz w:val="20"/>
                      <w:szCs w:val="20"/>
                      <w:lang w:val="en-GB"/>
                    </w:rPr>
                  </w:pPr>
                  <w:r w:rsidRPr="00475888">
                    <w:rPr>
                      <w:rFonts w:ascii="Times" w:hAnsi="Times"/>
                      <w:b/>
                      <w:bCs/>
                      <w:sz w:val="20"/>
                      <w:szCs w:val="20"/>
                      <w:lang w:val="en-GB" w:eastAsia="zh-CN"/>
                    </w:rPr>
                    <w:t xml:space="preserve">Number of </w:t>
                  </w:r>
                  <w:r w:rsidRPr="00475888">
                    <w:rPr>
                      <w:rFonts w:ascii="Times" w:hAnsi="Times"/>
                      <w:b/>
                      <w:bCs/>
                      <w:sz w:val="20"/>
                      <w:szCs w:val="20"/>
                      <w:lang w:val="en-GB"/>
                    </w:rPr>
                    <w:t xml:space="preserve">DMRS </w:t>
                  </w:r>
                  <w:r w:rsidRPr="00475888">
                    <w:rPr>
                      <w:rFonts w:ascii="Times" w:hAnsi="Times"/>
                      <w:b/>
                      <w:bCs/>
                      <w:sz w:val="20"/>
                      <w:szCs w:val="20"/>
                      <w:lang w:val="en-GB" w:eastAsia="zh-CN"/>
                    </w:rPr>
                    <w:t>CDM group(s)</w:t>
                  </w:r>
                  <w:r w:rsidRPr="00475888">
                    <w:rPr>
                      <w:rFonts w:ascii="Times" w:hAnsi="Times"/>
                      <w:b/>
                      <w:bCs/>
                      <w:sz w:val="20"/>
                      <w:szCs w:val="20"/>
                      <w:lang w:val="en-GB"/>
                    </w:rPr>
                    <w:t xml:space="preserve"> without data</w:t>
                  </w:r>
                </w:p>
              </w:tc>
              <w:tc>
                <w:tcPr>
                  <w:tcW w:w="0" w:type="auto"/>
                  <w:shd w:val="clear" w:color="auto" w:fill="D9D9D9"/>
                  <w:vAlign w:val="center"/>
                </w:tcPr>
                <w:p w14:paraId="6F6A6BA4"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hAnsi="Times"/>
                      <w:b/>
                      <w:bCs/>
                      <w:sz w:val="20"/>
                      <w:szCs w:val="20"/>
                      <w:lang w:val="en-GB" w:eastAsia="zh-CN"/>
                    </w:rPr>
                    <w:t>DMRS port(s)</w:t>
                  </w:r>
                </w:p>
              </w:tc>
              <w:tc>
                <w:tcPr>
                  <w:tcW w:w="1710" w:type="dxa"/>
                  <w:shd w:val="clear" w:color="auto" w:fill="D9D9D9"/>
                </w:tcPr>
                <w:p w14:paraId="60B07720" w14:textId="77777777" w:rsidR="00475888" w:rsidRPr="00475888" w:rsidRDefault="00475888" w:rsidP="00475888">
                  <w:pPr>
                    <w:keepLines/>
                    <w:autoSpaceDE/>
                    <w:autoSpaceDN/>
                    <w:adjustRightInd/>
                    <w:snapToGrid/>
                    <w:spacing w:after="0"/>
                    <w:jc w:val="center"/>
                    <w:rPr>
                      <w:rFonts w:ascii="Times" w:hAnsi="Times"/>
                      <w:b/>
                      <w:bCs/>
                      <w:sz w:val="20"/>
                      <w:szCs w:val="20"/>
                      <w:lang w:val="en-GB" w:eastAsia="zh-CN"/>
                    </w:rPr>
                  </w:pPr>
                  <w:r w:rsidRPr="00475888">
                    <w:rPr>
                      <w:rFonts w:ascii="Times" w:hAnsi="Times"/>
                      <w:b/>
                      <w:bCs/>
                      <w:sz w:val="20"/>
                      <w:szCs w:val="20"/>
                      <w:lang w:val="en-GB" w:eastAsia="zh-CN"/>
                    </w:rPr>
                    <w:t>Number of front-load symbols</w:t>
                  </w:r>
                </w:p>
              </w:tc>
            </w:tr>
            <w:tr w:rsidR="00475888" w:rsidRPr="00475888" w14:paraId="275289A5" w14:textId="77777777" w:rsidTr="00337EA5">
              <w:trPr>
                <w:jc w:val="center"/>
              </w:trPr>
              <w:tc>
                <w:tcPr>
                  <w:tcW w:w="0" w:type="auto"/>
                  <w:shd w:val="clear" w:color="auto" w:fill="auto"/>
                </w:tcPr>
                <w:p w14:paraId="0C4B3170"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hAnsi="Times"/>
                      <w:sz w:val="20"/>
                      <w:szCs w:val="20"/>
                      <w:lang w:val="en-GB" w:eastAsia="zh-CN"/>
                    </w:rPr>
                    <w:t>Y</w:t>
                  </w:r>
                </w:p>
              </w:tc>
              <w:tc>
                <w:tcPr>
                  <w:tcW w:w="0" w:type="auto"/>
                  <w:shd w:val="clear" w:color="auto" w:fill="auto"/>
                  <w:vAlign w:val="center"/>
                </w:tcPr>
                <w:p w14:paraId="3BB44F28"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2</w:t>
                  </w:r>
                </w:p>
              </w:tc>
              <w:tc>
                <w:tcPr>
                  <w:tcW w:w="0" w:type="auto"/>
                  <w:shd w:val="clear" w:color="auto" w:fill="auto"/>
                  <w:vAlign w:val="center"/>
                </w:tcPr>
                <w:p w14:paraId="0F4D9796"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0,2,3</w:t>
                  </w:r>
                </w:p>
              </w:tc>
              <w:tc>
                <w:tcPr>
                  <w:tcW w:w="1710" w:type="dxa"/>
                  <w:vAlign w:val="center"/>
                </w:tcPr>
                <w:p w14:paraId="2EBD181B" w14:textId="77777777" w:rsidR="00475888" w:rsidRPr="00475888" w:rsidRDefault="00475888" w:rsidP="00475888">
                  <w:pPr>
                    <w:keepLines/>
                    <w:autoSpaceDE/>
                    <w:autoSpaceDN/>
                    <w:adjustRightInd/>
                    <w:snapToGrid/>
                    <w:spacing w:after="0"/>
                    <w:jc w:val="center"/>
                    <w:rPr>
                      <w:rFonts w:ascii="Times" w:hAnsi="Times"/>
                      <w:sz w:val="20"/>
                      <w:szCs w:val="20"/>
                      <w:lang w:val="en-GB" w:eastAsia="zh-CN"/>
                    </w:rPr>
                  </w:pPr>
                  <w:r w:rsidRPr="00475888">
                    <w:rPr>
                      <w:rFonts w:ascii="Times" w:eastAsia="Batang" w:hAnsi="Times"/>
                      <w:sz w:val="20"/>
                      <w:szCs w:val="20"/>
                      <w:lang w:val="en-GB" w:eastAsia="zh-CN"/>
                    </w:rPr>
                    <w:t>1</w:t>
                  </w:r>
                </w:p>
              </w:tc>
            </w:tr>
          </w:tbl>
          <w:p w14:paraId="24773D82"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0D7F7168" w14:textId="77777777" w:rsidR="00475888" w:rsidRPr="00475888" w:rsidRDefault="00475888" w:rsidP="00475888">
            <w:pPr>
              <w:autoSpaceDE/>
              <w:autoSpaceDN/>
              <w:adjustRightInd/>
              <w:snapToGrid/>
              <w:spacing w:after="0"/>
              <w:jc w:val="left"/>
              <w:rPr>
                <w:rFonts w:ascii="Times" w:eastAsia="Batang" w:hAnsi="Times"/>
                <w:b/>
                <w:bCs/>
                <w:sz w:val="20"/>
                <w:szCs w:val="24"/>
                <w:highlight w:val="green"/>
                <w:lang w:val="en-GB" w:eastAsia="zh-CN"/>
              </w:rPr>
            </w:pPr>
            <w:r w:rsidRPr="00475888">
              <w:rPr>
                <w:rFonts w:ascii="Times" w:eastAsia="Batang" w:hAnsi="Times"/>
                <w:b/>
                <w:bCs/>
                <w:sz w:val="20"/>
                <w:szCs w:val="24"/>
                <w:highlight w:val="green"/>
                <w:lang w:val="en-GB" w:eastAsia="zh-CN"/>
              </w:rPr>
              <w:t>Agreement</w:t>
            </w:r>
          </w:p>
          <w:p w14:paraId="6D2E59B4"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For the antenna ports indication in Rel.18 eType2 DMRS ports with </w:t>
            </w:r>
            <w:proofErr w:type="spellStart"/>
            <w:r w:rsidRPr="00475888">
              <w:rPr>
                <w:rFonts w:ascii="Times" w:hAnsi="Times"/>
                <w:i/>
                <w:iCs/>
                <w:sz w:val="20"/>
                <w:szCs w:val="24"/>
                <w:lang w:val="en-GB" w:eastAsia="zh-CN"/>
              </w:rPr>
              <w:t>maxLength</w:t>
            </w:r>
            <w:proofErr w:type="spellEnd"/>
            <w:r w:rsidRPr="00475888">
              <w:rPr>
                <w:rFonts w:ascii="Times" w:hAnsi="Times"/>
                <w:sz w:val="20"/>
                <w:szCs w:val="24"/>
                <w:lang w:val="en-GB" w:eastAsia="zh-CN"/>
              </w:rPr>
              <w:t xml:space="preserve"> = 2 for PDSCH, at least for S-TRP case, support/remove the following rows of DMRS port combinations and Number of DMRS CDM group(s) without data in RAN1#112bis-e agreement.</w:t>
            </w:r>
          </w:p>
          <w:p w14:paraId="26342DB4"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For 1CW, </w:t>
            </w:r>
          </w:p>
          <w:p w14:paraId="3ACA07AA"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1) [Support row 9-10, 20-23].</w:t>
            </w:r>
          </w:p>
          <w:p w14:paraId="7394E437"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2) For row 42-47, 100-105, 129-152, down select or modify from the following:</w:t>
            </w:r>
          </w:p>
          <w:p w14:paraId="3203FB8E"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Alt.2-1: Support row 42-47 and row 100-105 without MU restriction. Remove row 129-152.</w:t>
            </w:r>
          </w:p>
          <w:p w14:paraId="5DD64DE0"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Alt.2-2: Support row 129-152 without MU restriction. Support row 42-47 with MU restriction. Remove row 100-105.</w:t>
            </w:r>
          </w:p>
          <w:p w14:paraId="01767BAC"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Alt.2-3: Support row 42-47 with MU restriction. Remove row 100-105 and 129-152.</w:t>
            </w:r>
          </w:p>
          <w:p w14:paraId="39731B2D"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Alt 2-4: Support row 129-152 without MU restriction. Remove row 42-47, 100-105. </w:t>
            </w:r>
          </w:p>
          <w:p w14:paraId="0FE64ED7"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 2-5: remove row 42-47, 100-105, 129-152 due to no consensus to support them.</w:t>
            </w:r>
          </w:p>
          <w:p w14:paraId="116B439C"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 2-6: Support row 42-47 and 103-105 without MU restriction, remove 100-102 and 129-152</w:t>
            </w:r>
          </w:p>
          <w:p w14:paraId="5B0D5F4F"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3) For row 67-68, 78-80:</w:t>
            </w:r>
          </w:p>
          <w:p w14:paraId="2B0E36E9"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hint="eastAsia"/>
                <w:sz w:val="20"/>
                <w:szCs w:val="24"/>
                <w:lang w:val="en-GB" w:eastAsia="ja-JP"/>
              </w:rPr>
              <w:t>A</w:t>
            </w:r>
            <w:r w:rsidRPr="00475888">
              <w:rPr>
                <w:rFonts w:ascii="Times" w:eastAsia="Malgun Gothic" w:hAnsi="Times"/>
                <w:sz w:val="20"/>
                <w:szCs w:val="24"/>
                <w:lang w:val="en-GB" w:eastAsia="ja-JP"/>
              </w:rPr>
              <w:t xml:space="preserve">lt.3-1: </w:t>
            </w:r>
          </w:p>
          <w:p w14:paraId="5B5D60FC" w14:textId="77777777" w:rsidR="00475888" w:rsidRPr="00475888" w:rsidRDefault="00475888" w:rsidP="00475888">
            <w:pPr>
              <w:numPr>
                <w:ilvl w:val="3"/>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If RAN1 agree row 9-10, 20-23 without MU </w:t>
            </w:r>
            <w:proofErr w:type="gramStart"/>
            <w:r w:rsidRPr="00475888">
              <w:rPr>
                <w:rFonts w:ascii="Times" w:eastAsia="Malgun Gothic" w:hAnsi="Times"/>
                <w:sz w:val="20"/>
                <w:szCs w:val="24"/>
                <w:lang w:val="en-GB" w:eastAsia="x-none"/>
              </w:rPr>
              <w:t>restriction</w:t>
            </w:r>
            <w:proofErr w:type="gramEnd"/>
          </w:p>
          <w:p w14:paraId="285E834F" w14:textId="77777777" w:rsidR="00475888" w:rsidRPr="00475888" w:rsidRDefault="00475888" w:rsidP="00475888">
            <w:pPr>
              <w:numPr>
                <w:ilvl w:val="4"/>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Support row 67-68, 78-80 without MU restriction.</w:t>
            </w:r>
          </w:p>
          <w:p w14:paraId="4CE0266B" w14:textId="77777777" w:rsidR="00475888" w:rsidRPr="00475888" w:rsidRDefault="00475888" w:rsidP="00475888">
            <w:pPr>
              <w:numPr>
                <w:ilvl w:val="3"/>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Else,</w:t>
            </w:r>
          </w:p>
          <w:p w14:paraId="4E2EC3F7" w14:textId="77777777" w:rsidR="00475888" w:rsidRPr="00475888" w:rsidRDefault="00475888" w:rsidP="00475888">
            <w:pPr>
              <w:numPr>
                <w:ilvl w:val="4"/>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Remove row 67-68, 78-80.</w:t>
            </w:r>
          </w:p>
          <w:p w14:paraId="7320C68D"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ja-JP"/>
              </w:rPr>
              <w:t>Alt.3-2: Remove 67-68,78-80.</w:t>
            </w:r>
          </w:p>
          <w:p w14:paraId="4B6DF7AC"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4) For row 153-158, down select from the following.</w:t>
            </w:r>
          </w:p>
          <w:p w14:paraId="54C3636A"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Alt.4-1: Support row 153-158 without MU restriction.</w:t>
            </w:r>
          </w:p>
          <w:p w14:paraId="66C9C2DB"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Alt.4-2: Remove row 153-158.</w:t>
            </w:r>
          </w:p>
          <w:p w14:paraId="6545343B"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For 2CW, </w:t>
            </w:r>
          </w:p>
          <w:p w14:paraId="2AF1B21F"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5) [Remove row 0-5.]</w:t>
            </w:r>
          </w:p>
          <w:p w14:paraId="154B1E50"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6) [Support row 10-13.]</w:t>
            </w:r>
          </w:p>
          <w:p w14:paraId="7DD6AEBD"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7) Down select from the following:</w:t>
            </w:r>
          </w:p>
          <w:p w14:paraId="2FFA7409"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Alt.7-1: Support row 14-37 and remove row 46-69.</w:t>
            </w:r>
          </w:p>
          <w:p w14:paraId="36423BFC"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Alt.7-2: Support row 46-69 and remove row 14-37.</w:t>
            </w:r>
          </w:p>
          <w:p w14:paraId="26040DA9"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Alt.7-3: Remove row 14-37 and row 46-69.</w:t>
            </w:r>
          </w:p>
          <w:p w14:paraId="048CE171"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8) remove row 38-45.</w:t>
            </w:r>
          </w:p>
          <w:p w14:paraId="2BB165BF" w14:textId="77777777" w:rsidR="00475888" w:rsidRPr="00475888" w:rsidRDefault="00475888" w:rsidP="00475888">
            <w:pPr>
              <w:autoSpaceDE/>
              <w:autoSpaceDN/>
              <w:adjustRightInd/>
              <w:snapToGrid/>
              <w:spacing w:after="0"/>
              <w:jc w:val="left"/>
              <w:rPr>
                <w:rFonts w:ascii="Times" w:hAnsi="Times"/>
                <w:b/>
                <w:bCs/>
                <w:sz w:val="20"/>
                <w:szCs w:val="24"/>
                <w:highlight w:val="green"/>
                <w:lang w:val="en-GB" w:eastAsia="zh-CN"/>
              </w:rPr>
            </w:pPr>
          </w:p>
          <w:p w14:paraId="4F9924FB" w14:textId="77777777" w:rsidR="00475888" w:rsidRPr="00475888" w:rsidRDefault="00475888" w:rsidP="00475888">
            <w:pPr>
              <w:autoSpaceDE/>
              <w:autoSpaceDN/>
              <w:adjustRightInd/>
              <w:snapToGrid/>
              <w:spacing w:after="0"/>
              <w:jc w:val="left"/>
              <w:rPr>
                <w:rFonts w:ascii="Times" w:hAnsi="Times"/>
                <w:b/>
                <w:bCs/>
                <w:sz w:val="20"/>
                <w:szCs w:val="24"/>
                <w:highlight w:val="green"/>
                <w:lang w:val="en-GB" w:eastAsia="zh-CN"/>
              </w:rPr>
            </w:pPr>
            <w:r w:rsidRPr="00475888">
              <w:rPr>
                <w:rFonts w:ascii="Times" w:hAnsi="Times"/>
                <w:b/>
                <w:bCs/>
                <w:sz w:val="20"/>
                <w:szCs w:val="24"/>
                <w:highlight w:val="green"/>
                <w:lang w:val="en-GB" w:eastAsia="zh-CN"/>
              </w:rPr>
              <w:t>Agreement</w:t>
            </w:r>
          </w:p>
          <w:p w14:paraId="412C8DCC" w14:textId="77777777" w:rsidR="00475888" w:rsidRPr="00475888" w:rsidRDefault="00475888" w:rsidP="00475888">
            <w:pPr>
              <w:autoSpaceDE/>
              <w:autoSpaceDN/>
              <w:adjustRightInd/>
              <w:snapToGrid/>
              <w:spacing w:after="0"/>
              <w:jc w:val="left"/>
              <w:textAlignment w:val="baseline"/>
              <w:rPr>
                <w:rFonts w:ascii="Times" w:eastAsia="Malgun Gothic" w:hAnsi="Times"/>
                <w:sz w:val="20"/>
                <w:szCs w:val="24"/>
                <w:lang w:val="en-GB" w:eastAsia="x-none"/>
              </w:rPr>
            </w:pPr>
            <w:r w:rsidRPr="00475888">
              <w:rPr>
                <w:rFonts w:ascii="Times" w:eastAsia="Malgun Gothic" w:hAnsi="Times"/>
                <w:sz w:val="20"/>
                <w:szCs w:val="24"/>
                <w:lang w:val="en-GB" w:eastAsia="x-none"/>
              </w:rPr>
              <w:t xml:space="preserve">For 8Tx PUSCH, </w:t>
            </w:r>
            <w:r w:rsidRPr="00475888">
              <w:rPr>
                <w:rFonts w:ascii="Times" w:eastAsia="Batang" w:hAnsi="Times"/>
                <w:sz w:val="20"/>
                <w:szCs w:val="20"/>
                <w:lang w:val="en-GB" w:eastAsia="ja-JP"/>
              </w:rPr>
              <w:t xml:space="preserve">when the </w:t>
            </w:r>
            <w:proofErr w:type="spellStart"/>
            <w:r w:rsidRPr="00475888">
              <w:rPr>
                <w:rFonts w:ascii="Times" w:eastAsia="Batang" w:hAnsi="Times"/>
                <w:i/>
                <w:iCs/>
                <w:sz w:val="20"/>
                <w:szCs w:val="20"/>
                <w:lang w:val="en-GB" w:eastAsia="ja-JP"/>
              </w:rPr>
              <w:t>ptrs</w:t>
            </w:r>
            <w:proofErr w:type="spellEnd"/>
            <w:r w:rsidRPr="00475888">
              <w:rPr>
                <w:rFonts w:ascii="Times" w:eastAsia="Batang" w:hAnsi="Times"/>
                <w:i/>
                <w:iCs/>
                <w:sz w:val="20"/>
                <w:szCs w:val="20"/>
                <w:lang w:val="en-GB" w:eastAsia="ja-JP"/>
              </w:rPr>
              <w:t>-Power</w:t>
            </w:r>
            <w:r w:rsidRPr="00475888">
              <w:rPr>
                <w:rFonts w:ascii="Times" w:eastAsia="Batang" w:hAnsi="Times"/>
                <w:sz w:val="20"/>
                <w:szCs w:val="20"/>
                <w:lang w:val="en-GB" w:eastAsia="ja-JP"/>
              </w:rPr>
              <w:t xml:space="preserve"> configures 00, the factor (</w:t>
            </w:r>
            <w:r w:rsidRPr="00475888">
              <w:rPr>
                <w:rFonts w:ascii="Times" w:eastAsia="Yu Gothic" w:hAnsi="Times"/>
                <w:noProof/>
                <w:sz w:val="20"/>
                <w:szCs w:val="20"/>
                <w:lang w:val="en-GB" w:eastAsia="zh-CN"/>
              </w:rPr>
              <w:drawing>
                <wp:inline distT="0" distB="0" distL="0" distR="0" wp14:anchorId="322947E0" wp14:editId="74B7298C">
                  <wp:extent cx="464820" cy="211455"/>
                  <wp:effectExtent l="0" t="0" r="0" b="0"/>
                  <wp:docPr id="13462371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211455"/>
                          </a:xfrm>
                          <a:prstGeom prst="rect">
                            <a:avLst/>
                          </a:prstGeom>
                          <a:noFill/>
                          <a:ln>
                            <a:noFill/>
                          </a:ln>
                        </pic:spPr>
                      </pic:pic>
                    </a:graphicData>
                  </a:graphic>
                </wp:inline>
              </w:drawing>
            </w:r>
            <w:r w:rsidRPr="00475888">
              <w:rPr>
                <w:rFonts w:ascii="Times" w:eastAsia="Batang" w:hAnsi="Times"/>
                <w:sz w:val="20"/>
                <w:szCs w:val="20"/>
                <w:lang w:val="en-GB" w:eastAsia="ja-JP"/>
              </w:rPr>
              <w:t>) for partial coherent TPMIs is down selected from the following</w:t>
            </w:r>
            <w:r w:rsidRPr="00475888">
              <w:rPr>
                <w:rFonts w:ascii="Times" w:eastAsia="Malgun Gothic" w:hAnsi="Times"/>
                <w:sz w:val="20"/>
                <w:szCs w:val="24"/>
                <w:lang w:val="en-GB" w:eastAsia="x-none"/>
              </w:rPr>
              <w:t>:</w:t>
            </w:r>
          </w:p>
          <w:p w14:paraId="65489211" w14:textId="77777777" w:rsidR="00475888" w:rsidRPr="00475888" w:rsidRDefault="00475888" w:rsidP="00475888">
            <w:pPr>
              <w:numPr>
                <w:ilvl w:val="0"/>
                <w:numId w:val="646"/>
              </w:numPr>
              <w:shd w:val="clear" w:color="auto" w:fill="FFFFFF"/>
              <w:autoSpaceDE/>
              <w:autoSpaceDN/>
              <w:adjustRightInd/>
              <w:snapToGrid/>
              <w:spacing w:after="0"/>
              <w:jc w:val="left"/>
              <w:textAlignment w:val="baseline"/>
              <w:rPr>
                <w:rFonts w:ascii="Times" w:eastAsia="Batang" w:hAnsi="Times"/>
                <w:sz w:val="20"/>
                <w:szCs w:val="20"/>
                <w:lang w:val="en-GB" w:eastAsia="ja-JP"/>
              </w:rPr>
            </w:pPr>
            <w:r w:rsidRPr="00475888">
              <w:rPr>
                <w:rFonts w:ascii="Times" w:eastAsia="Batang" w:hAnsi="Times"/>
                <w:sz w:val="20"/>
                <w:szCs w:val="24"/>
                <w:lang w:val="en-GB"/>
              </w:rPr>
              <w:lastRenderedPageBreak/>
              <w:t xml:space="preserve">Alt.1: </w:t>
            </w:r>
            <m:oMath>
              <m:r>
                <m:rPr>
                  <m:sty m:val="bi"/>
                </m:rPr>
                <w:rPr>
                  <w:rFonts w:ascii="Cambria Math" w:eastAsia="Yu Mincho" w:hAnsi="Cambria Math"/>
                  <w:color w:val="000000"/>
                  <w:sz w:val="20"/>
                  <w:szCs w:val="20"/>
                  <w:lang w:val="en-GB" w:eastAsia="zh-CN"/>
                </w:rPr>
                <m:t>min</m:t>
              </m:r>
              <m:d>
                <m:dPr>
                  <m:begChr m:val="{"/>
                  <m:endChr m:val="}"/>
                  <m:ctrlPr>
                    <w:rPr>
                      <w:rFonts w:ascii="Cambria Math" w:eastAsia="Yu Mincho" w:hAnsi="Cambria Math"/>
                      <w:b/>
                      <w:bCs/>
                      <w:i/>
                      <w:color w:val="000000"/>
                      <w:sz w:val="20"/>
                      <w:szCs w:val="20"/>
                      <w:lang w:val="en-GB" w:eastAsia="zh-CN"/>
                    </w:rPr>
                  </m:ctrlPr>
                </m:dPr>
                <m:e>
                  <m:sSub>
                    <m:sSubPr>
                      <m:ctrlPr>
                        <w:rPr>
                          <w:rFonts w:ascii="Cambria Math" w:eastAsia="Yu Mincho" w:hAnsi="Cambria Math"/>
                          <w:b/>
                          <w:bCs/>
                          <w:i/>
                          <w:color w:val="000000"/>
                          <w:sz w:val="20"/>
                          <w:szCs w:val="20"/>
                          <w:lang w:val="en-GB" w:eastAsia="zh-CN"/>
                        </w:rPr>
                      </m:ctrlPr>
                    </m:sSubPr>
                    <m:e>
                      <m:r>
                        <m:rPr>
                          <m:sty m:val="bi"/>
                        </m:rPr>
                        <w:rPr>
                          <w:rFonts w:ascii="Cambria Math" w:eastAsia="Yu Mincho" w:hAnsi="Cambria Math"/>
                          <w:color w:val="000000"/>
                          <w:sz w:val="20"/>
                          <w:szCs w:val="20"/>
                          <w:lang w:val="en-GB" w:eastAsia="zh-CN"/>
                        </w:rPr>
                        <m:t xml:space="preserve">10 </m:t>
                      </m:r>
                      <m:r>
                        <m:rPr>
                          <m:sty m:val="b"/>
                        </m:rPr>
                        <w:rPr>
                          <w:rFonts w:ascii="Cambria Math" w:eastAsia="Yu Mincho" w:hAnsi="Cambria Math"/>
                          <w:color w:val="000000"/>
                          <w:sz w:val="20"/>
                          <w:szCs w:val="20"/>
                          <w:lang w:val="en-GB" w:eastAsia="zh-CN"/>
                        </w:rPr>
                        <m:t>log⁡</m:t>
                      </m:r>
                      <m:r>
                        <m:rPr>
                          <m:sty m:val="bi"/>
                        </m:rPr>
                        <w:rPr>
                          <w:rFonts w:ascii="Cambria Math" w:eastAsia="Yu Mincho" w:hAnsi="Cambria Math"/>
                          <w:color w:val="000000"/>
                          <w:sz w:val="20"/>
                          <w:szCs w:val="20"/>
                          <w:lang w:val="en-GB" w:eastAsia="zh-CN"/>
                        </w:rPr>
                        <m:t>(L</m:t>
                      </m:r>
                    </m:e>
                    <m:sub>
                      <m:r>
                        <m:rPr>
                          <m:sty m:val="bi"/>
                        </m:rPr>
                        <w:rPr>
                          <w:rFonts w:ascii="Cambria Math" w:eastAsia="Yu Mincho" w:hAnsi="Cambria Math"/>
                          <w:color w:val="000000"/>
                          <w:sz w:val="20"/>
                          <w:szCs w:val="20"/>
                          <w:lang w:val="en-GB" w:eastAsia="zh-CN"/>
                        </w:rPr>
                        <m:t>x</m:t>
                      </m:r>
                    </m:sub>
                  </m:sSub>
                  <m:r>
                    <m:rPr>
                      <m:sty m:val="bi"/>
                    </m:rPr>
                    <w:rPr>
                      <w:rFonts w:ascii="Cambria Math" w:eastAsia="Yu Mincho" w:hAnsi="Cambria Math"/>
                      <w:sz w:val="20"/>
                      <w:szCs w:val="20"/>
                      <w:lang w:val="en-GB" w:eastAsia="zh-CN"/>
                    </w:rPr>
                    <m:t>)</m:t>
                  </m:r>
                  <m:r>
                    <m:rPr>
                      <m:sty m:val="b"/>
                    </m:rPr>
                    <w:rPr>
                      <w:rFonts w:ascii="Cambria Math" w:eastAsia="Yu Mincho" w:hAnsi="Cambria Math"/>
                      <w:color w:val="000000"/>
                      <w:sz w:val="20"/>
                      <w:szCs w:val="20"/>
                      <w:lang w:val="en-GB"/>
                    </w:rPr>
                    <m:t xml:space="preserve"> </m:t>
                  </m:r>
                  <m:r>
                    <m:rPr>
                      <m:sty m:val="b"/>
                    </m:rPr>
                    <w:rPr>
                      <w:rFonts w:ascii="Cambria Math" w:eastAsia="Yu Mincho"/>
                      <w:color w:val="000000"/>
                      <w:sz w:val="20"/>
                      <w:szCs w:val="20"/>
                      <w:lang w:val="en-GB" w:eastAsia="zh-CN"/>
                    </w:rPr>
                    <m:t>+</m:t>
                  </m:r>
                  <m:sSub>
                    <m:sSubPr>
                      <m:ctrlPr>
                        <w:rPr>
                          <w:rFonts w:ascii="Cambria Math" w:eastAsia="Yu Mincho" w:hAnsi="Cambria Math"/>
                          <w:b/>
                          <w:bCs/>
                          <w:i/>
                          <w:color w:val="000000"/>
                          <w:sz w:val="20"/>
                          <w:szCs w:val="20"/>
                          <w:lang w:val="en-GB" w:eastAsia="zh-CN"/>
                        </w:rPr>
                      </m:ctrlPr>
                    </m:sSubPr>
                    <m:e>
                      <m:r>
                        <m:rPr>
                          <m:sty m:val="bi"/>
                        </m:rPr>
                        <w:rPr>
                          <w:rFonts w:ascii="Cambria Math" w:eastAsia="Yu Mincho" w:hAnsi="Cambria Math"/>
                          <w:color w:val="000000"/>
                          <w:sz w:val="20"/>
                          <w:szCs w:val="20"/>
                          <w:lang w:val="en-GB" w:eastAsia="zh-CN"/>
                        </w:rPr>
                        <m:t xml:space="preserve">10 </m:t>
                      </m:r>
                      <m:r>
                        <m:rPr>
                          <m:sty m:val="b"/>
                        </m:rPr>
                        <w:rPr>
                          <w:rFonts w:ascii="Cambria Math" w:eastAsia="Yu Mincho" w:hAnsi="Cambria Math"/>
                          <w:color w:val="000000"/>
                          <w:sz w:val="20"/>
                          <w:szCs w:val="20"/>
                          <w:lang w:val="en-GB" w:eastAsia="zh-CN"/>
                        </w:rPr>
                        <m:t>log⁡</m:t>
                      </m:r>
                      <m:r>
                        <m:rPr>
                          <m:sty m:val="bi"/>
                        </m:rPr>
                        <w:rPr>
                          <w:rFonts w:ascii="Cambria Math" w:eastAsia="Yu Mincho" w:hAnsi="Cambria Math"/>
                          <w:color w:val="000000"/>
                          <w:sz w:val="20"/>
                          <w:szCs w:val="20"/>
                          <w:lang w:val="en-GB" w:eastAsia="zh-CN"/>
                        </w:rPr>
                        <m:t>(Q</m:t>
                      </m:r>
                    </m:e>
                    <m:sub>
                      <m:r>
                        <m:rPr>
                          <m:sty m:val="bi"/>
                        </m:rPr>
                        <w:rPr>
                          <w:rFonts w:ascii="Cambria Math" w:eastAsia="Yu Mincho" w:hAnsi="Cambria Math"/>
                          <w:color w:val="000000"/>
                          <w:sz w:val="20"/>
                          <w:szCs w:val="20"/>
                          <w:lang w:val="en-GB" w:eastAsia="zh-CN"/>
                        </w:rPr>
                        <m:t>p</m:t>
                      </m:r>
                    </m:sub>
                  </m:sSub>
                  <m:r>
                    <m:rPr>
                      <m:sty m:val="bi"/>
                    </m:rPr>
                    <w:rPr>
                      <w:rFonts w:ascii="Cambria Math" w:eastAsia="Yu Mincho" w:hAnsi="Cambria Math"/>
                      <w:sz w:val="20"/>
                      <w:szCs w:val="20"/>
                      <w:lang w:val="en-GB" w:eastAsia="zh-CN"/>
                    </w:rPr>
                    <m:t>)</m:t>
                  </m:r>
                  <m:r>
                    <m:rPr>
                      <m:sty m:val="b"/>
                    </m:rPr>
                    <w:rPr>
                      <w:rFonts w:ascii="Cambria Math" w:eastAsia="Yu Mincho"/>
                      <w:color w:val="000000"/>
                      <w:sz w:val="20"/>
                      <w:szCs w:val="20"/>
                      <w:lang w:val="en-GB" w:eastAsia="zh-CN"/>
                    </w:rPr>
                    <m:t xml:space="preserve"> , </m:t>
                  </m:r>
                  <m:r>
                    <m:rPr>
                      <m:sty m:val="bi"/>
                    </m:rPr>
                    <w:rPr>
                      <w:rFonts w:ascii="Cambria Math" w:eastAsia="Yu Mincho" w:hAnsi="Cambria Math"/>
                      <w:sz w:val="20"/>
                      <w:szCs w:val="20"/>
                      <w:lang w:val="en-GB" w:eastAsia="zh-CN"/>
                    </w:rPr>
                    <m:t>1</m:t>
                  </m:r>
                  <m:r>
                    <m:rPr>
                      <m:sty m:val="bi"/>
                    </m:rPr>
                    <w:rPr>
                      <w:rFonts w:ascii="Cambria Math" w:eastAsia="Yu Mincho" w:hAnsi="Cambria Math"/>
                      <w:color w:val="000000"/>
                      <w:sz w:val="20"/>
                      <w:szCs w:val="20"/>
                      <w:lang w:val="en-GB" w:eastAsia="zh-CN"/>
                    </w:rPr>
                    <m:t>0</m:t>
                  </m:r>
                  <m:func>
                    <m:funcPr>
                      <m:ctrlPr>
                        <w:rPr>
                          <w:rFonts w:ascii="Cambria Math" w:eastAsia="Yu Mincho" w:hAnsi="Cambria Math"/>
                          <w:b/>
                          <w:bCs/>
                          <w:i/>
                          <w:color w:val="000000"/>
                          <w:sz w:val="20"/>
                          <w:szCs w:val="20"/>
                          <w:lang w:val="en-GB" w:eastAsia="zh-CN"/>
                        </w:rPr>
                      </m:ctrlPr>
                    </m:funcPr>
                    <m:fName>
                      <m:r>
                        <m:rPr>
                          <m:sty m:val="b"/>
                        </m:rPr>
                        <w:rPr>
                          <w:rFonts w:ascii="Cambria Math" w:eastAsia="Yu Mincho" w:hAnsi="Cambria Math"/>
                          <w:color w:val="000000"/>
                          <w:sz w:val="20"/>
                          <w:szCs w:val="20"/>
                          <w:lang w:val="en-GB" w:eastAsia="zh-CN"/>
                        </w:rPr>
                        <m:t>log</m:t>
                      </m:r>
                    </m:fName>
                    <m:e>
                      <m:d>
                        <m:dPr>
                          <m:ctrlPr>
                            <w:rPr>
                              <w:rFonts w:ascii="Cambria Math" w:eastAsia="Yu Mincho" w:hAnsi="Cambria Math"/>
                              <w:b/>
                              <w:bCs/>
                              <w:i/>
                              <w:color w:val="000000"/>
                              <w:sz w:val="20"/>
                              <w:szCs w:val="20"/>
                              <w:lang w:val="en-GB" w:eastAsia="zh-CN"/>
                            </w:rPr>
                          </m:ctrlPr>
                        </m:dPr>
                        <m:e>
                          <m:r>
                            <m:rPr>
                              <m:sty m:val="bi"/>
                            </m:rPr>
                            <w:rPr>
                              <w:rFonts w:ascii="Cambria Math" w:eastAsia="Yu Mincho" w:hAnsi="Cambria Math"/>
                              <w:color w:val="000000"/>
                              <w:sz w:val="20"/>
                              <w:szCs w:val="20"/>
                              <w:lang w:val="en-GB" w:eastAsia="zh-CN"/>
                            </w:rPr>
                            <m:t>L</m:t>
                          </m:r>
                        </m:e>
                      </m:d>
                    </m:e>
                  </m:func>
                </m:e>
              </m:d>
            </m:oMath>
            <w:r w:rsidRPr="00475888">
              <w:rPr>
                <w:rFonts w:ascii="Times" w:eastAsia="Batang" w:hAnsi="Times" w:hint="eastAsia"/>
                <w:color w:val="000000"/>
                <w:sz w:val="20"/>
                <w:szCs w:val="24"/>
                <w:lang w:val="en-GB" w:eastAsia="ja-JP"/>
              </w:rPr>
              <w:t>,</w:t>
            </w:r>
            <w:r w:rsidRPr="00475888">
              <w:rPr>
                <w:rFonts w:ascii="Times" w:eastAsia="Batang" w:hAnsi="Times"/>
                <w:color w:val="000000"/>
                <w:sz w:val="20"/>
                <w:szCs w:val="24"/>
                <w:lang w:val="en-GB" w:eastAsia="ja-JP"/>
              </w:rPr>
              <w:t xml:space="preserve"> where</w:t>
            </w:r>
            <w:r w:rsidRPr="00475888">
              <w:rPr>
                <w:rFonts w:ascii="Times" w:eastAsia="Yu Mincho" w:hAnsi="Times"/>
                <w:color w:val="000000"/>
                <w:sz w:val="20"/>
                <w:szCs w:val="24"/>
                <w:lang w:val="en-GB" w:eastAsia="zh-CN"/>
              </w:rPr>
              <w:t xml:space="preserve"> </w:t>
            </w:r>
            <m:oMath>
              <m:sSub>
                <m:sSubPr>
                  <m:ctrlPr>
                    <w:rPr>
                      <w:rFonts w:ascii="Cambria Math" w:eastAsia="Yu Mincho" w:hAnsi="Cambria Math"/>
                      <w:b/>
                      <w:bCs/>
                      <w:i/>
                      <w:color w:val="000000"/>
                      <w:sz w:val="20"/>
                      <w:szCs w:val="20"/>
                      <w:lang w:val="en-GB" w:eastAsia="zh-CN"/>
                    </w:rPr>
                  </m:ctrlPr>
                </m:sSubPr>
                <m:e>
                  <m:r>
                    <m:rPr>
                      <m:sty m:val="bi"/>
                    </m:rPr>
                    <w:rPr>
                      <w:rFonts w:ascii="Cambria Math" w:eastAsia="Yu Mincho" w:hAnsi="Cambria Math"/>
                      <w:color w:val="000000"/>
                      <w:sz w:val="20"/>
                      <w:szCs w:val="20"/>
                      <w:lang w:val="en-GB" w:eastAsia="zh-CN"/>
                    </w:rPr>
                    <m:t>L</m:t>
                  </m:r>
                </m:e>
                <m:sub>
                  <m:r>
                    <m:rPr>
                      <m:sty m:val="bi"/>
                    </m:rPr>
                    <w:rPr>
                      <w:rFonts w:ascii="Cambria Math" w:eastAsia="Yu Mincho" w:hAnsi="Cambria Math"/>
                      <w:color w:val="000000"/>
                      <w:sz w:val="20"/>
                      <w:szCs w:val="20"/>
                      <w:lang w:val="en-GB" w:eastAsia="zh-CN"/>
                    </w:rPr>
                    <m:t>x</m:t>
                  </m:r>
                </m:sub>
              </m:sSub>
            </m:oMath>
            <w:r w:rsidRPr="00475888">
              <w:rPr>
                <w:rFonts w:ascii="Times" w:eastAsia="Yu Mincho" w:hAnsi="Times"/>
                <w:color w:val="000000"/>
                <w:sz w:val="20"/>
                <w:szCs w:val="24"/>
                <w:lang w:val="en-GB" w:eastAsia="zh-CN"/>
              </w:rPr>
              <w:t xml:space="preserve"> is the number of PUSCH layers which are precoded coherently with the PUSCH layer where PTRS port </w:t>
            </w:r>
            <w:r w:rsidRPr="00475888">
              <w:rPr>
                <w:rFonts w:ascii="Times" w:eastAsia="Yu Mincho" w:hAnsi="Times"/>
                <w:i/>
                <w:iCs/>
                <w:color w:val="000000"/>
                <w:sz w:val="20"/>
                <w:szCs w:val="24"/>
                <w:lang w:val="en-GB" w:eastAsia="zh-CN"/>
              </w:rPr>
              <w:t>x</w:t>
            </w:r>
            <w:r w:rsidRPr="00475888">
              <w:rPr>
                <w:rFonts w:ascii="Times" w:eastAsia="Yu Mincho" w:hAnsi="Times"/>
                <w:color w:val="000000"/>
                <w:sz w:val="20"/>
                <w:szCs w:val="24"/>
                <w:lang w:val="en-GB" w:eastAsia="zh-CN"/>
              </w:rPr>
              <w:t xml:space="preserve"> is associated with, </w:t>
            </w:r>
            <w:proofErr w:type="spellStart"/>
            <w:r w:rsidRPr="00475888">
              <w:rPr>
                <w:rFonts w:ascii="Times" w:eastAsia="Batang" w:hAnsi="Times"/>
                <w:i/>
                <w:iCs/>
                <w:sz w:val="20"/>
                <w:szCs w:val="20"/>
                <w:lang w:val="en-GB" w:eastAsia="ja-JP"/>
              </w:rPr>
              <w:t>Q</w:t>
            </w:r>
            <w:r w:rsidRPr="00475888">
              <w:rPr>
                <w:rFonts w:ascii="Times" w:eastAsia="Batang" w:hAnsi="Times"/>
                <w:i/>
                <w:iCs/>
                <w:sz w:val="20"/>
                <w:szCs w:val="20"/>
                <w:vertAlign w:val="subscript"/>
                <w:lang w:val="en-GB" w:eastAsia="ja-JP"/>
              </w:rPr>
              <w:t>p</w:t>
            </w:r>
            <w:proofErr w:type="spellEnd"/>
            <w:r w:rsidRPr="00475888">
              <w:rPr>
                <w:rFonts w:ascii="Times" w:eastAsia="Batang" w:hAnsi="Times"/>
                <w:sz w:val="20"/>
                <w:szCs w:val="20"/>
                <w:lang w:val="en-GB" w:eastAsia="ja-JP"/>
              </w:rPr>
              <w:t xml:space="preserve"> is the number of PTRS ports scheduled to the UE, and </w:t>
            </w:r>
            <w:r w:rsidRPr="00475888">
              <w:rPr>
                <w:rFonts w:ascii="Times" w:eastAsia="Batang" w:hAnsi="Times"/>
                <w:i/>
                <w:iCs/>
                <w:sz w:val="20"/>
                <w:szCs w:val="20"/>
                <w:lang w:val="en-GB" w:eastAsia="ja-JP"/>
              </w:rPr>
              <w:t>L</w:t>
            </w:r>
            <w:r w:rsidRPr="00475888">
              <w:rPr>
                <w:rFonts w:ascii="Times" w:eastAsia="Batang" w:hAnsi="Times"/>
                <w:sz w:val="20"/>
                <w:szCs w:val="20"/>
                <w:lang w:val="en-GB" w:eastAsia="ja-JP"/>
              </w:rPr>
              <w:t xml:space="preserve"> is the total number of PUSCH layers.</w:t>
            </w:r>
          </w:p>
          <w:p w14:paraId="2C18708A" w14:textId="77777777" w:rsidR="00475888" w:rsidRPr="00475888" w:rsidRDefault="00475888" w:rsidP="00475888">
            <w:pPr>
              <w:numPr>
                <w:ilvl w:val="0"/>
                <w:numId w:val="646"/>
              </w:numPr>
              <w:shd w:val="clear" w:color="auto" w:fill="FFFFFF"/>
              <w:autoSpaceDE/>
              <w:autoSpaceDN/>
              <w:adjustRightInd/>
              <w:snapToGrid/>
              <w:spacing w:after="0"/>
              <w:jc w:val="left"/>
              <w:textAlignment w:val="baseline"/>
              <w:rPr>
                <w:rFonts w:ascii="Times" w:eastAsia="Batang" w:hAnsi="Times"/>
                <w:sz w:val="20"/>
                <w:szCs w:val="20"/>
                <w:lang w:val="en-GB" w:eastAsia="ja-JP"/>
              </w:rPr>
            </w:pPr>
            <w:r w:rsidRPr="00475888">
              <w:rPr>
                <w:rFonts w:ascii="Times" w:eastAsia="Batang" w:hAnsi="Times"/>
                <w:sz w:val="20"/>
                <w:szCs w:val="24"/>
                <w:lang w:val="en-GB"/>
              </w:rPr>
              <w:t>Alt.2:</w:t>
            </w:r>
            <w:r w:rsidRPr="00475888">
              <w:rPr>
                <w:rFonts w:ascii="Cambria Math" w:eastAsia="Yu Mincho" w:hAnsi="Cambria Math"/>
                <w:i/>
                <w:color w:val="000000"/>
                <w:sz w:val="20"/>
                <w:szCs w:val="24"/>
                <w:lang w:val="en-GB" w:eastAsia="zh-CN"/>
              </w:rPr>
              <w:t xml:space="preserve"> </w:t>
            </w:r>
            <m:oMath>
              <m:sSub>
                <m:sSubPr>
                  <m:ctrlPr>
                    <w:rPr>
                      <w:rFonts w:ascii="Cambria Math" w:eastAsia="Yu Mincho" w:hAnsi="Cambria Math"/>
                      <w:b/>
                      <w:bCs/>
                      <w:i/>
                      <w:color w:val="000000"/>
                      <w:sz w:val="20"/>
                      <w:szCs w:val="20"/>
                      <w:lang w:val="en-GB" w:eastAsia="zh-CN"/>
                    </w:rPr>
                  </m:ctrlPr>
                </m:sSubPr>
                <m:e>
                  <m:r>
                    <m:rPr>
                      <m:sty m:val="bi"/>
                    </m:rPr>
                    <w:rPr>
                      <w:rFonts w:ascii="Cambria Math" w:eastAsia="Yu Mincho" w:hAnsi="Cambria Math"/>
                      <w:color w:val="000000"/>
                      <w:sz w:val="20"/>
                      <w:szCs w:val="20"/>
                      <w:lang w:val="en-GB" w:eastAsia="zh-CN"/>
                    </w:rPr>
                    <m:t xml:space="preserve">10 </m:t>
                  </m:r>
                  <m:r>
                    <m:rPr>
                      <m:sty m:val="b"/>
                    </m:rPr>
                    <w:rPr>
                      <w:rFonts w:ascii="Cambria Math" w:eastAsia="Yu Mincho" w:hAnsi="Cambria Math"/>
                      <w:color w:val="000000"/>
                      <w:sz w:val="20"/>
                      <w:szCs w:val="20"/>
                      <w:lang w:val="en-GB" w:eastAsia="zh-CN"/>
                    </w:rPr>
                    <m:t>log⁡</m:t>
                  </m:r>
                  <m:r>
                    <m:rPr>
                      <m:sty m:val="bi"/>
                    </m:rPr>
                    <w:rPr>
                      <w:rFonts w:ascii="Cambria Math" w:eastAsia="Yu Mincho" w:hAnsi="Cambria Math"/>
                      <w:color w:val="000000"/>
                      <w:sz w:val="20"/>
                      <w:szCs w:val="20"/>
                      <w:lang w:val="en-GB" w:eastAsia="zh-CN"/>
                    </w:rPr>
                    <m:t>(L</m:t>
                  </m:r>
                </m:e>
                <m:sub>
                  <m:r>
                    <m:rPr>
                      <m:sty m:val="bi"/>
                    </m:rPr>
                    <w:rPr>
                      <w:rFonts w:ascii="Cambria Math" w:eastAsia="Yu Mincho" w:hAnsi="Cambria Math"/>
                      <w:color w:val="000000"/>
                      <w:sz w:val="20"/>
                      <w:szCs w:val="20"/>
                      <w:lang w:val="en-GB" w:eastAsia="zh-CN"/>
                    </w:rPr>
                    <m:t>x</m:t>
                  </m:r>
                </m:sub>
              </m:sSub>
              <m:r>
                <m:rPr>
                  <m:sty m:val="bi"/>
                </m:rPr>
                <w:rPr>
                  <w:rFonts w:ascii="Cambria Math" w:eastAsia="Yu Mincho" w:hAnsi="Cambria Math"/>
                  <w:sz w:val="20"/>
                  <w:szCs w:val="20"/>
                  <w:lang w:val="en-GB" w:eastAsia="zh-CN"/>
                </w:rPr>
                <m:t>)</m:t>
              </m:r>
              <m:r>
                <m:rPr>
                  <m:sty m:val="b"/>
                </m:rPr>
                <w:rPr>
                  <w:rFonts w:ascii="Cambria Math" w:eastAsia="Yu Mincho" w:hAnsi="Cambria Math"/>
                  <w:color w:val="000000"/>
                  <w:sz w:val="20"/>
                  <w:szCs w:val="20"/>
                  <w:lang w:val="en-GB"/>
                </w:rPr>
                <m:t xml:space="preserve"> </m:t>
              </m:r>
              <m:r>
                <m:rPr>
                  <m:sty m:val="b"/>
                </m:rPr>
                <w:rPr>
                  <w:rFonts w:ascii="Cambria Math" w:eastAsia="Yu Mincho"/>
                  <w:color w:val="000000"/>
                  <w:sz w:val="20"/>
                  <w:szCs w:val="20"/>
                  <w:lang w:val="en-GB" w:eastAsia="zh-CN"/>
                </w:rPr>
                <m:t>+</m:t>
              </m:r>
              <m:sSub>
                <m:sSubPr>
                  <m:ctrlPr>
                    <w:rPr>
                      <w:rFonts w:ascii="Cambria Math" w:eastAsia="Yu Mincho" w:hAnsi="Cambria Math"/>
                      <w:b/>
                      <w:bCs/>
                      <w:i/>
                      <w:color w:val="000000"/>
                      <w:sz w:val="20"/>
                      <w:szCs w:val="20"/>
                      <w:lang w:val="en-GB" w:eastAsia="zh-CN"/>
                    </w:rPr>
                  </m:ctrlPr>
                </m:sSubPr>
                <m:e>
                  <m:r>
                    <m:rPr>
                      <m:sty m:val="bi"/>
                    </m:rPr>
                    <w:rPr>
                      <w:rFonts w:ascii="Cambria Math" w:eastAsia="Yu Mincho" w:hAnsi="Cambria Math"/>
                      <w:color w:val="000000"/>
                      <w:sz w:val="20"/>
                      <w:szCs w:val="20"/>
                      <w:lang w:val="en-GB" w:eastAsia="zh-CN"/>
                    </w:rPr>
                    <m:t xml:space="preserve">10 </m:t>
                  </m:r>
                  <m:r>
                    <m:rPr>
                      <m:sty m:val="b"/>
                    </m:rPr>
                    <w:rPr>
                      <w:rFonts w:ascii="Cambria Math" w:eastAsia="Yu Mincho" w:hAnsi="Cambria Math"/>
                      <w:color w:val="000000"/>
                      <w:sz w:val="20"/>
                      <w:szCs w:val="20"/>
                      <w:lang w:val="en-GB" w:eastAsia="zh-CN"/>
                    </w:rPr>
                    <m:t>log⁡</m:t>
                  </m:r>
                  <m:r>
                    <m:rPr>
                      <m:sty m:val="bi"/>
                    </m:rPr>
                    <w:rPr>
                      <w:rFonts w:ascii="Cambria Math" w:eastAsia="Yu Mincho" w:hAnsi="Cambria Math"/>
                      <w:color w:val="000000"/>
                      <w:sz w:val="20"/>
                      <w:szCs w:val="20"/>
                      <w:lang w:val="en-GB" w:eastAsia="zh-CN"/>
                    </w:rPr>
                    <m:t>(Q</m:t>
                  </m:r>
                </m:e>
                <m:sub>
                  <m:r>
                    <m:rPr>
                      <m:sty m:val="bi"/>
                    </m:rPr>
                    <w:rPr>
                      <w:rFonts w:ascii="Cambria Math" w:eastAsia="Yu Mincho" w:hAnsi="Cambria Math"/>
                      <w:color w:val="000000"/>
                      <w:sz w:val="20"/>
                      <w:szCs w:val="20"/>
                      <w:lang w:val="en-GB" w:eastAsia="zh-CN"/>
                    </w:rPr>
                    <m:t>p</m:t>
                  </m:r>
                </m:sub>
              </m:sSub>
              <m:r>
                <m:rPr>
                  <m:sty m:val="bi"/>
                </m:rPr>
                <w:rPr>
                  <w:rFonts w:ascii="Cambria Math" w:eastAsia="Yu Mincho" w:hAnsi="Cambria Math"/>
                  <w:sz w:val="20"/>
                  <w:szCs w:val="20"/>
                  <w:lang w:val="en-GB" w:eastAsia="zh-CN"/>
                </w:rPr>
                <m:t>)</m:t>
              </m:r>
            </m:oMath>
            <w:r w:rsidRPr="00475888">
              <w:rPr>
                <w:rFonts w:ascii="Times" w:eastAsia="Batang" w:hAnsi="Times" w:hint="eastAsia"/>
                <w:color w:val="000000"/>
                <w:sz w:val="20"/>
                <w:szCs w:val="24"/>
                <w:lang w:val="en-GB" w:eastAsia="ja-JP"/>
              </w:rPr>
              <w:t>,</w:t>
            </w:r>
            <w:r w:rsidRPr="00475888">
              <w:rPr>
                <w:rFonts w:ascii="Times" w:eastAsia="Batang" w:hAnsi="Times"/>
                <w:color w:val="000000"/>
                <w:sz w:val="20"/>
                <w:szCs w:val="24"/>
                <w:lang w:val="en-GB" w:eastAsia="ja-JP"/>
              </w:rPr>
              <w:t xml:space="preserve"> where</w:t>
            </w:r>
            <w:r w:rsidRPr="00475888">
              <w:rPr>
                <w:rFonts w:ascii="Times" w:eastAsia="Yu Mincho" w:hAnsi="Times"/>
                <w:color w:val="000000"/>
                <w:sz w:val="20"/>
                <w:szCs w:val="24"/>
                <w:lang w:val="en-GB" w:eastAsia="zh-CN"/>
              </w:rPr>
              <w:t xml:space="preserve"> </w:t>
            </w:r>
            <m:oMath>
              <m:sSub>
                <m:sSubPr>
                  <m:ctrlPr>
                    <w:rPr>
                      <w:rFonts w:ascii="Cambria Math" w:eastAsia="Yu Mincho" w:hAnsi="Cambria Math"/>
                      <w:b/>
                      <w:bCs/>
                      <w:i/>
                      <w:color w:val="000000"/>
                      <w:sz w:val="20"/>
                      <w:szCs w:val="20"/>
                      <w:lang w:val="en-GB" w:eastAsia="zh-CN"/>
                    </w:rPr>
                  </m:ctrlPr>
                </m:sSubPr>
                <m:e>
                  <m:r>
                    <m:rPr>
                      <m:sty m:val="bi"/>
                    </m:rPr>
                    <w:rPr>
                      <w:rFonts w:ascii="Cambria Math" w:eastAsia="Yu Mincho" w:hAnsi="Cambria Math"/>
                      <w:color w:val="000000"/>
                      <w:sz w:val="20"/>
                      <w:szCs w:val="20"/>
                      <w:lang w:val="en-GB" w:eastAsia="zh-CN"/>
                    </w:rPr>
                    <m:t>L</m:t>
                  </m:r>
                </m:e>
                <m:sub>
                  <m:r>
                    <m:rPr>
                      <m:sty m:val="bi"/>
                    </m:rPr>
                    <w:rPr>
                      <w:rFonts w:ascii="Cambria Math" w:eastAsia="Yu Mincho" w:hAnsi="Cambria Math"/>
                      <w:color w:val="000000"/>
                      <w:sz w:val="20"/>
                      <w:szCs w:val="20"/>
                      <w:lang w:val="en-GB" w:eastAsia="zh-CN"/>
                    </w:rPr>
                    <m:t>x</m:t>
                  </m:r>
                </m:sub>
              </m:sSub>
            </m:oMath>
            <w:r w:rsidRPr="00475888">
              <w:rPr>
                <w:rFonts w:ascii="Times" w:eastAsia="Yu Mincho" w:hAnsi="Times"/>
                <w:color w:val="000000"/>
                <w:sz w:val="20"/>
                <w:szCs w:val="24"/>
                <w:lang w:val="en-GB" w:eastAsia="zh-CN"/>
              </w:rPr>
              <w:t xml:space="preserve"> is the number of PUSCH layers which are precoded coherently with the PUSCH layer where PTRS port </w:t>
            </w:r>
            <w:r w:rsidRPr="00475888">
              <w:rPr>
                <w:rFonts w:ascii="Times" w:eastAsia="Yu Mincho" w:hAnsi="Times"/>
                <w:i/>
                <w:iCs/>
                <w:color w:val="000000"/>
                <w:sz w:val="20"/>
                <w:szCs w:val="24"/>
                <w:lang w:val="en-GB" w:eastAsia="zh-CN"/>
              </w:rPr>
              <w:t>x</w:t>
            </w:r>
            <w:r w:rsidRPr="00475888">
              <w:rPr>
                <w:rFonts w:ascii="Times" w:eastAsia="Yu Mincho" w:hAnsi="Times"/>
                <w:color w:val="000000"/>
                <w:sz w:val="20"/>
                <w:szCs w:val="24"/>
                <w:lang w:val="en-GB" w:eastAsia="zh-CN"/>
              </w:rPr>
              <w:t xml:space="preserve"> is associated with, and </w:t>
            </w:r>
            <w:proofErr w:type="spellStart"/>
            <w:r w:rsidRPr="00475888">
              <w:rPr>
                <w:rFonts w:ascii="Times" w:eastAsia="Batang" w:hAnsi="Times"/>
                <w:i/>
                <w:iCs/>
                <w:sz w:val="20"/>
                <w:szCs w:val="20"/>
                <w:lang w:val="en-GB" w:eastAsia="ja-JP"/>
              </w:rPr>
              <w:t>Q</w:t>
            </w:r>
            <w:r w:rsidRPr="00475888">
              <w:rPr>
                <w:rFonts w:ascii="Times" w:eastAsia="Batang" w:hAnsi="Times"/>
                <w:i/>
                <w:iCs/>
                <w:sz w:val="20"/>
                <w:szCs w:val="20"/>
                <w:vertAlign w:val="subscript"/>
                <w:lang w:val="en-GB" w:eastAsia="ja-JP"/>
              </w:rPr>
              <w:t>p</w:t>
            </w:r>
            <w:proofErr w:type="spellEnd"/>
            <w:r w:rsidRPr="00475888">
              <w:rPr>
                <w:rFonts w:ascii="Times" w:eastAsia="Batang" w:hAnsi="Times"/>
                <w:sz w:val="20"/>
                <w:szCs w:val="20"/>
                <w:lang w:val="en-GB" w:eastAsia="ja-JP"/>
              </w:rPr>
              <w:t xml:space="preserve"> is the number of PTRS ports scheduled to the UE.</w:t>
            </w:r>
          </w:p>
          <w:p w14:paraId="40A23A38"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2AA05940" w14:textId="77777777" w:rsidR="00475888" w:rsidRPr="00475888" w:rsidRDefault="00475888" w:rsidP="00475888">
            <w:pPr>
              <w:autoSpaceDE/>
              <w:autoSpaceDN/>
              <w:adjustRightInd/>
              <w:snapToGrid/>
              <w:spacing w:after="0"/>
              <w:jc w:val="left"/>
              <w:rPr>
                <w:rFonts w:ascii="Times" w:hAnsi="Times"/>
                <w:b/>
                <w:bCs/>
                <w:sz w:val="20"/>
                <w:szCs w:val="24"/>
                <w:highlight w:val="green"/>
                <w:lang w:val="en-GB" w:eastAsia="zh-CN"/>
              </w:rPr>
            </w:pPr>
            <w:r w:rsidRPr="00475888">
              <w:rPr>
                <w:rFonts w:ascii="Times" w:hAnsi="Times"/>
                <w:b/>
                <w:bCs/>
                <w:sz w:val="20"/>
                <w:szCs w:val="24"/>
                <w:highlight w:val="green"/>
                <w:lang w:val="en-GB" w:eastAsia="zh-CN"/>
              </w:rPr>
              <w:t>Agreement</w:t>
            </w:r>
          </w:p>
          <w:p w14:paraId="648CBD19"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The following MU-MIMO within a CDM group between Rel.15 DMRS ports and Rel.18 DMRS ports is not supported:</w:t>
            </w:r>
          </w:p>
          <w:p w14:paraId="063F418D"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3) For PDSCH, between Rel.18 UE1 indicated with Rel-18 New ports (eType1: ports 1008-1015, eType2: ports 1012-1023) and Rel.15-17 UE2 indicated with Rel.15 DMRS ports in a CDM group.</w:t>
            </w:r>
          </w:p>
          <w:p w14:paraId="43C26D0E"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UE does not expect such MU-MIMO within a CDM </w:t>
            </w:r>
            <w:proofErr w:type="gramStart"/>
            <w:r w:rsidRPr="00475888">
              <w:rPr>
                <w:rFonts w:ascii="Times" w:hAnsi="Times"/>
                <w:sz w:val="20"/>
                <w:szCs w:val="24"/>
                <w:lang w:val="en-GB" w:eastAsia="zh-CN"/>
              </w:rPr>
              <w:t>group</w:t>
            </w:r>
            <w:proofErr w:type="gramEnd"/>
          </w:p>
          <w:p w14:paraId="14DE79B8"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FFS: 4) For PDSCH, between Rel.18 UE1 indicated with Rel-18 New ports (eType1: ports 1008-1015, eType2: ports 1012-1023) and Rel.18 UE2 indicated with Rel.15 DMRS ports in a CDM group.</w:t>
            </w:r>
          </w:p>
          <w:p w14:paraId="35F05432"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UE does not expect such MU-MIMO within a CDM </w:t>
            </w:r>
            <w:proofErr w:type="gramStart"/>
            <w:r w:rsidRPr="00475888">
              <w:rPr>
                <w:rFonts w:ascii="Times" w:hAnsi="Times"/>
                <w:sz w:val="20"/>
                <w:szCs w:val="24"/>
                <w:lang w:val="en-GB" w:eastAsia="zh-CN"/>
              </w:rPr>
              <w:t>group</w:t>
            </w:r>
            <w:proofErr w:type="gramEnd"/>
          </w:p>
          <w:p w14:paraId="5FDADF86"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6ABDFDF4" w14:textId="77777777" w:rsidR="00475888" w:rsidRPr="00475888" w:rsidRDefault="00475888" w:rsidP="00475888">
            <w:pPr>
              <w:autoSpaceDE/>
              <w:autoSpaceDN/>
              <w:adjustRightInd/>
              <w:snapToGrid/>
              <w:spacing w:after="0"/>
              <w:jc w:val="left"/>
              <w:rPr>
                <w:rFonts w:ascii="Times" w:eastAsia="Batang" w:hAnsi="Times"/>
                <w:b/>
                <w:bCs/>
                <w:sz w:val="20"/>
                <w:szCs w:val="24"/>
                <w:lang w:val="en-GB" w:eastAsia="zh-CN"/>
              </w:rPr>
            </w:pPr>
            <w:r w:rsidRPr="00475888">
              <w:rPr>
                <w:rFonts w:ascii="Times" w:eastAsia="Batang" w:hAnsi="Times"/>
                <w:b/>
                <w:bCs/>
                <w:sz w:val="20"/>
                <w:szCs w:val="24"/>
                <w:highlight w:val="darkYellow"/>
                <w:lang w:val="en-GB" w:eastAsia="zh-CN"/>
              </w:rPr>
              <w:t>Working Assumption</w:t>
            </w:r>
          </w:p>
          <w:p w14:paraId="15C47786"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For the antenna ports indication in Rel.18 eType1 DMRS ports with </w:t>
            </w:r>
            <w:proofErr w:type="spellStart"/>
            <w:r w:rsidRPr="00475888">
              <w:rPr>
                <w:rFonts w:ascii="Times" w:hAnsi="Times"/>
                <w:i/>
                <w:iCs/>
                <w:sz w:val="20"/>
                <w:szCs w:val="24"/>
                <w:lang w:val="en-GB" w:eastAsia="zh-CN"/>
              </w:rPr>
              <w:t>maxLength</w:t>
            </w:r>
            <w:proofErr w:type="spellEnd"/>
            <w:r w:rsidRPr="00475888">
              <w:rPr>
                <w:rFonts w:ascii="Times" w:hAnsi="Times"/>
                <w:sz w:val="20"/>
                <w:szCs w:val="24"/>
                <w:lang w:val="en-GB" w:eastAsia="zh-CN"/>
              </w:rPr>
              <w:t xml:space="preserve"> = 2 for PDSCH, at least for S-TRP case, for case 2) in RAN1#113 agreement,</w:t>
            </w:r>
          </w:p>
          <w:p w14:paraId="2D2A0927"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rPr>
              <w:t xml:space="preserve">For 1CW, </w:t>
            </w:r>
          </w:p>
          <w:p w14:paraId="40ADDCDB"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rPr>
              <w:t xml:space="preserve">2) For row 24-30, 55-60, 69-80, support at least row 73-80 without MU restriction. Support row 24-30 with MU restriction (UE does not expect to be </w:t>
            </w:r>
            <w:proofErr w:type="spellStart"/>
            <w:r w:rsidRPr="00475888">
              <w:rPr>
                <w:rFonts w:ascii="Times" w:eastAsia="Malgun Gothic" w:hAnsi="Times"/>
                <w:sz w:val="20"/>
                <w:szCs w:val="24"/>
                <w:lang w:val="en-GB"/>
              </w:rPr>
              <w:t>coscheduled</w:t>
            </w:r>
            <w:proofErr w:type="spellEnd"/>
            <w:r w:rsidRPr="00475888">
              <w:rPr>
                <w:rFonts w:ascii="Times" w:eastAsia="Malgun Gothic" w:hAnsi="Times"/>
                <w:sz w:val="20"/>
                <w:szCs w:val="24"/>
                <w:lang w:val="en-GB"/>
              </w:rPr>
              <w:t xml:space="preserve"> with another UE in the same CDM group). Remove row 55-60.</w:t>
            </w:r>
          </w:p>
          <w:p w14:paraId="68FEA688"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hint="eastAsia"/>
                <w:sz w:val="20"/>
                <w:szCs w:val="24"/>
                <w:lang w:val="en-GB" w:eastAsia="ja-JP"/>
              </w:rPr>
              <w:t>F</w:t>
            </w:r>
            <w:r w:rsidRPr="00475888">
              <w:rPr>
                <w:rFonts w:ascii="Times" w:eastAsia="Malgun Gothic" w:hAnsi="Times"/>
                <w:sz w:val="20"/>
                <w:szCs w:val="24"/>
                <w:lang w:val="en-GB" w:eastAsia="ja-JP"/>
              </w:rPr>
              <w:t xml:space="preserve">FS: for row </w:t>
            </w:r>
            <w:r w:rsidRPr="00475888">
              <w:rPr>
                <w:rFonts w:ascii="Times" w:eastAsia="Malgun Gothic" w:hAnsi="Times"/>
                <w:sz w:val="20"/>
                <w:szCs w:val="24"/>
                <w:lang w:val="en-GB"/>
              </w:rPr>
              <w:t>69-72</w:t>
            </w:r>
          </w:p>
          <w:p w14:paraId="1B8E0CC4" w14:textId="42C1CD29" w:rsidR="007A7AE1" w:rsidRPr="00701B47" w:rsidRDefault="007A7AE1" w:rsidP="00701B47">
            <w:pPr>
              <w:shd w:val="clear" w:color="auto" w:fill="FFFFFF"/>
              <w:autoSpaceDE/>
              <w:autoSpaceDN/>
              <w:adjustRightInd/>
              <w:snapToGrid/>
              <w:spacing w:after="0"/>
              <w:jc w:val="left"/>
              <w:rPr>
                <w:rFonts w:ascii="Times" w:eastAsia="Malgun Gothic" w:hAnsi="Times" w:cs="Times"/>
                <w:sz w:val="20"/>
                <w:szCs w:val="20"/>
                <w:lang w:val="en-GB" w:eastAsia="ja-JP"/>
              </w:rPr>
            </w:pPr>
          </w:p>
        </w:tc>
      </w:tr>
    </w:tbl>
    <w:p w14:paraId="5AD25BD9" w14:textId="677AB4DC" w:rsidR="0064769F" w:rsidRDefault="004013AD" w:rsidP="00BF5FC0">
      <w:pPr>
        <w:spacing w:before="120"/>
      </w:pPr>
      <w:r>
        <w:lastRenderedPageBreak/>
        <w:t xml:space="preserve">Note that the above just lists a portion of the agreements from </w:t>
      </w:r>
      <w:r>
        <w:rPr>
          <w:lang w:eastAsia="zh-CN"/>
        </w:rPr>
        <w:t>RAN1#11</w:t>
      </w:r>
      <w:r w:rsidR="00B46533">
        <w:rPr>
          <w:lang w:eastAsia="zh-CN"/>
        </w:rPr>
        <w:t>3</w:t>
      </w:r>
      <w:r>
        <w:rPr>
          <w:lang w:eastAsia="zh-CN"/>
        </w:rPr>
        <w:t xml:space="preserve"> meeting.</w:t>
      </w:r>
      <w:r w:rsidRPr="0064769F">
        <w:t xml:space="preserve"> </w:t>
      </w:r>
      <w:r w:rsidR="00BF5FC0" w:rsidRPr="0064769F">
        <w:t xml:space="preserve">In this </w:t>
      </w:r>
      <w:r w:rsidR="00BF5FC0">
        <w:t xml:space="preserve">contribution, we present our views on </w:t>
      </w:r>
      <w:r w:rsidR="00840B37" w:rsidRPr="00AB1B88">
        <w:rPr>
          <w:lang w:eastAsia="zh-CN"/>
        </w:rPr>
        <w:t>increasing the number of orthogonal DMRS ports for MU-MIMO</w:t>
      </w:r>
      <w:r w:rsidR="00D013B6">
        <w:t>,</w:t>
      </w:r>
      <w:r w:rsidR="00A84BC4">
        <w:t xml:space="preserve"> </w:t>
      </w:r>
      <w:r w:rsidR="00BF5FC0">
        <w:t>and proposals for moving forward.</w:t>
      </w:r>
    </w:p>
    <w:p w14:paraId="74FC5CDB" w14:textId="77777777" w:rsidR="004174D0" w:rsidRDefault="004174D0" w:rsidP="004174D0">
      <w:pPr>
        <w:rPr>
          <w:b/>
          <w:bCs/>
          <w:i/>
          <w:iCs/>
          <w:lang w:eastAsia="x-none"/>
        </w:rPr>
      </w:pPr>
    </w:p>
    <w:p w14:paraId="0E3086E1" w14:textId="64E587F9" w:rsidR="00D272A6" w:rsidRDefault="00D272A6" w:rsidP="00D272A6">
      <w:pPr>
        <w:pStyle w:val="Heading1"/>
      </w:pPr>
      <w:bookmarkStart w:id="3" w:name="_Ref52454871"/>
      <w:r w:rsidRPr="00D272A6">
        <w:t xml:space="preserve">MU-MIMO between Rel.15 DMRS </w:t>
      </w:r>
      <w:r>
        <w:t>P</w:t>
      </w:r>
      <w:r w:rsidRPr="00D272A6">
        <w:t>orts and Rel.18 DMRS ports</w:t>
      </w:r>
    </w:p>
    <w:p w14:paraId="76B3158A" w14:textId="0FD1CDF1" w:rsidR="00D272A6" w:rsidRDefault="00D272A6" w:rsidP="00D272A6">
      <w:r>
        <w:t xml:space="preserve">In RAN1 </w:t>
      </w:r>
      <w:r w:rsidR="007B0C86">
        <w:t>#</w:t>
      </w:r>
      <w:r>
        <w:t>11</w:t>
      </w:r>
      <w:r w:rsidR="00475888">
        <w:t>3</w:t>
      </w:r>
      <w:r>
        <w:t xml:space="preserve"> meeting, the </w:t>
      </w:r>
      <w:r>
        <w:rPr>
          <w:lang w:eastAsia="zh-CN"/>
        </w:rPr>
        <w:t xml:space="preserve">following was agreed regarding </w:t>
      </w:r>
      <w:r w:rsidRPr="00D272A6">
        <w:rPr>
          <w:lang w:eastAsia="zh-CN"/>
        </w:rPr>
        <w:t>MU-MIMO between Rel.15 DMRS ports and Rel.18 DMRS ports</w:t>
      </w:r>
      <w:r>
        <w:rPr>
          <w:lang w:eastAsia="zh-CN"/>
        </w:rPr>
        <w:t>.</w:t>
      </w:r>
    </w:p>
    <w:tbl>
      <w:tblPr>
        <w:tblStyle w:val="TableGrid"/>
        <w:tblW w:w="0" w:type="auto"/>
        <w:tblLook w:val="04A0" w:firstRow="1" w:lastRow="0" w:firstColumn="1" w:lastColumn="0" w:noHBand="0" w:noVBand="1"/>
      </w:tblPr>
      <w:tblGrid>
        <w:gridCol w:w="9307"/>
      </w:tblGrid>
      <w:tr w:rsidR="00D272A6" w14:paraId="2624D629" w14:textId="77777777" w:rsidTr="0071016C">
        <w:trPr>
          <w:trHeight w:val="260"/>
        </w:trPr>
        <w:tc>
          <w:tcPr>
            <w:tcW w:w="9307" w:type="dxa"/>
          </w:tcPr>
          <w:p w14:paraId="6BEBA0F6" w14:textId="77777777" w:rsidR="00475888" w:rsidRPr="00475888" w:rsidRDefault="00475888" w:rsidP="00475888">
            <w:pPr>
              <w:autoSpaceDE/>
              <w:autoSpaceDN/>
              <w:adjustRightInd/>
              <w:snapToGrid/>
              <w:spacing w:after="0"/>
              <w:jc w:val="left"/>
              <w:rPr>
                <w:rFonts w:ascii="Times" w:eastAsia="Batang" w:hAnsi="Times"/>
                <w:b/>
                <w:bCs/>
                <w:iCs/>
                <w:sz w:val="20"/>
                <w:szCs w:val="24"/>
                <w:lang w:val="en-GB"/>
              </w:rPr>
            </w:pPr>
            <w:r w:rsidRPr="00475888">
              <w:rPr>
                <w:rFonts w:ascii="Times" w:eastAsia="Batang" w:hAnsi="Times"/>
                <w:b/>
                <w:bCs/>
                <w:iCs/>
                <w:sz w:val="20"/>
                <w:szCs w:val="24"/>
                <w:lang w:val="en-GB"/>
              </w:rPr>
              <w:t>Conclusion</w:t>
            </w:r>
          </w:p>
          <w:p w14:paraId="498AEEBC"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For MU-MIMO within a CDM group between Rel.15 DMRS ports and Rel.18 DMRS ports,</w:t>
            </w:r>
          </w:p>
          <w:p w14:paraId="71F57564"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4) For PDSCH, between Rel.18 UE1 indicated with Rel-18 New ports (eType1: ports 1008-1015, eType2: ports 1012-1023) and Rel.18 UE2 indicated with Rel.15 DMRS ports in a CDM group, </w:t>
            </w:r>
            <w:r w:rsidRPr="00475888">
              <w:rPr>
                <w:rFonts w:ascii="Times" w:eastAsia="Malgun Gothic" w:hAnsi="Times"/>
                <w:color w:val="FF0000"/>
                <w:sz w:val="20"/>
                <w:szCs w:val="24"/>
                <w:lang w:val="en-GB" w:eastAsia="x-none"/>
              </w:rPr>
              <w:t>there is no consensus to support</w:t>
            </w:r>
            <w:r w:rsidRPr="00475888">
              <w:rPr>
                <w:rFonts w:ascii="Times" w:eastAsia="Malgun Gothic" w:hAnsi="Times"/>
                <w:sz w:val="20"/>
                <w:szCs w:val="24"/>
                <w:lang w:val="en-GB" w:eastAsia="x-none"/>
              </w:rPr>
              <w:t xml:space="preserve"> the following.</w:t>
            </w:r>
          </w:p>
          <w:p w14:paraId="70A56806"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Alt.2: Rel.18 UE2 configured with Rel.15 DMRS ports can be </w:t>
            </w:r>
            <w:proofErr w:type="spellStart"/>
            <w:r w:rsidRPr="00475888">
              <w:rPr>
                <w:rFonts w:ascii="Times" w:eastAsia="Malgun Gothic" w:hAnsi="Times"/>
                <w:sz w:val="20"/>
                <w:szCs w:val="24"/>
                <w:lang w:val="en-GB" w:eastAsia="x-none"/>
              </w:rPr>
              <w:t>signaled</w:t>
            </w:r>
            <w:proofErr w:type="spellEnd"/>
            <w:r w:rsidRPr="00475888">
              <w:rPr>
                <w:rFonts w:ascii="Times" w:eastAsia="Malgun Gothic" w:hAnsi="Times"/>
                <w:sz w:val="20"/>
                <w:szCs w:val="24"/>
                <w:lang w:val="en-GB" w:eastAsia="x-none"/>
              </w:rPr>
              <w:t>, to indicate that there may be another Rel.18 UE1 with Rel.18 New ports (eType1: ports 1008-1015, eType2: ports 1012-1023) in the same CDM group, so that the Rel.18 UE2 can assume FD-OCC length 4 for channel estimation of Rel.15 DMRS ports.</w:t>
            </w:r>
          </w:p>
          <w:p w14:paraId="1494A133"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Dedicated UE capability is introduced.</w:t>
            </w:r>
          </w:p>
          <w:p w14:paraId="24F8CE1D" w14:textId="77777777" w:rsidR="00475888" w:rsidRPr="00475888" w:rsidRDefault="00475888" w:rsidP="00475888">
            <w:pPr>
              <w:numPr>
                <w:ilvl w:val="2"/>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 xml:space="preserve">The </w:t>
            </w:r>
            <w:proofErr w:type="spellStart"/>
            <w:r w:rsidRPr="00475888">
              <w:rPr>
                <w:rFonts w:ascii="Times" w:eastAsia="Malgun Gothic" w:hAnsi="Times"/>
                <w:sz w:val="20"/>
                <w:szCs w:val="24"/>
                <w:lang w:val="en-GB" w:eastAsia="x-none"/>
              </w:rPr>
              <w:t>signaling</w:t>
            </w:r>
            <w:proofErr w:type="spellEnd"/>
            <w:r w:rsidRPr="00475888">
              <w:rPr>
                <w:rFonts w:ascii="Times" w:eastAsia="Malgun Gothic" w:hAnsi="Times"/>
                <w:sz w:val="20"/>
                <w:szCs w:val="24"/>
                <w:lang w:val="en-GB" w:eastAsia="x-none"/>
              </w:rPr>
              <w:t xml:space="preserve"> is at least by RRC (FFS: whether to support DCI based </w:t>
            </w:r>
            <w:proofErr w:type="spellStart"/>
            <w:r w:rsidRPr="00475888">
              <w:rPr>
                <w:rFonts w:ascii="Times" w:eastAsia="Malgun Gothic" w:hAnsi="Times"/>
                <w:sz w:val="20"/>
                <w:szCs w:val="24"/>
                <w:lang w:val="en-GB" w:eastAsia="x-none"/>
              </w:rPr>
              <w:t>signaling</w:t>
            </w:r>
            <w:proofErr w:type="spellEnd"/>
            <w:r w:rsidRPr="00475888">
              <w:rPr>
                <w:rFonts w:ascii="Times" w:eastAsia="Malgun Gothic" w:hAnsi="Times"/>
                <w:sz w:val="20"/>
                <w:szCs w:val="24"/>
                <w:lang w:val="en-GB" w:eastAsia="x-none"/>
              </w:rPr>
              <w:t>).</w:t>
            </w:r>
          </w:p>
          <w:p w14:paraId="7807E4EE" w14:textId="77777777" w:rsidR="00475888" w:rsidRPr="00475888" w:rsidRDefault="00475888" w:rsidP="00475888">
            <w:pPr>
              <w:autoSpaceDE/>
              <w:autoSpaceDN/>
              <w:adjustRightInd/>
              <w:snapToGrid/>
              <w:spacing w:after="0"/>
              <w:jc w:val="left"/>
              <w:rPr>
                <w:rFonts w:ascii="Times" w:eastAsia="Batang" w:hAnsi="Times"/>
                <w:iCs/>
                <w:sz w:val="20"/>
                <w:szCs w:val="24"/>
                <w:lang w:val="en-GB"/>
              </w:rPr>
            </w:pPr>
          </w:p>
          <w:p w14:paraId="61E679B7" w14:textId="77777777" w:rsidR="00475888" w:rsidRPr="00475888" w:rsidRDefault="00475888" w:rsidP="00475888">
            <w:pPr>
              <w:autoSpaceDE/>
              <w:autoSpaceDN/>
              <w:adjustRightInd/>
              <w:snapToGrid/>
              <w:spacing w:after="0"/>
              <w:jc w:val="left"/>
              <w:rPr>
                <w:rFonts w:ascii="Times" w:eastAsia="Batang" w:hAnsi="Times"/>
                <w:b/>
                <w:bCs/>
                <w:sz w:val="20"/>
                <w:szCs w:val="24"/>
                <w:lang w:val="en-GB" w:eastAsia="zh-CN"/>
              </w:rPr>
            </w:pPr>
            <w:r w:rsidRPr="00475888">
              <w:rPr>
                <w:rFonts w:ascii="Times" w:eastAsia="Batang" w:hAnsi="Times"/>
                <w:b/>
                <w:bCs/>
                <w:sz w:val="20"/>
                <w:szCs w:val="24"/>
                <w:lang w:val="en-GB" w:eastAsia="zh-CN"/>
              </w:rPr>
              <w:t>Conclusion</w:t>
            </w:r>
          </w:p>
          <w:p w14:paraId="61D85A0A"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For MU-MIMO within a CDM group between Rel.15 DMRS ports and Rel.18 DMRS ports,</w:t>
            </w:r>
          </w:p>
          <w:p w14:paraId="44031570"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2) For PDSCH, there is no additional restriction between Rel.18 UE1 indicated with Rel-18 Legacy ports (eType1: ports 1000-1007, eType2: ports 1000-1011) and Rel.15-18 UE2 indicated with Rel.15 DMRS ports in a CDM group from Rel.17 spec.</w:t>
            </w:r>
          </w:p>
          <w:p w14:paraId="455A416E"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Note1: MU-MIMO restriction in Rel.15-17 is applied to Rel.15-17 UE and Rel-18 UE configured with Rel-15 DMRS port(s)</w:t>
            </w:r>
          </w:p>
          <w:p w14:paraId="328CE756"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eastAsia="Malgun Gothic" w:hAnsi="Times"/>
                <w:sz w:val="20"/>
                <w:szCs w:val="24"/>
                <w:lang w:val="en-GB" w:eastAsia="x-none"/>
              </w:rPr>
              <w:t>Note2: MU-MIMO restriction in Rel.18 is applied to Rel.18 UE configured with Rel-18 DMRS port(s)</w:t>
            </w:r>
          </w:p>
          <w:p w14:paraId="23A9092A" w14:textId="77777777" w:rsidR="00D272A6" w:rsidRDefault="00D272A6" w:rsidP="00475888">
            <w:pPr>
              <w:autoSpaceDE/>
              <w:autoSpaceDN/>
              <w:adjustRightInd/>
              <w:snapToGrid/>
              <w:spacing w:after="0"/>
              <w:rPr>
                <w:rFonts w:ascii="Times" w:eastAsia="Malgun Gothic" w:hAnsi="Times" w:cs="Times"/>
                <w:sz w:val="20"/>
                <w:szCs w:val="20"/>
                <w:lang w:val="en-GB" w:eastAsia="ja-JP"/>
              </w:rPr>
            </w:pPr>
          </w:p>
          <w:p w14:paraId="7D3E0D1F" w14:textId="77777777" w:rsidR="00475888" w:rsidRPr="00475888" w:rsidRDefault="00475888" w:rsidP="00475888">
            <w:pPr>
              <w:autoSpaceDE/>
              <w:autoSpaceDN/>
              <w:adjustRightInd/>
              <w:snapToGrid/>
              <w:spacing w:after="0"/>
              <w:jc w:val="left"/>
              <w:rPr>
                <w:rFonts w:ascii="Times" w:hAnsi="Times"/>
                <w:b/>
                <w:bCs/>
                <w:sz w:val="20"/>
                <w:szCs w:val="24"/>
                <w:highlight w:val="green"/>
                <w:lang w:val="en-GB" w:eastAsia="zh-CN"/>
              </w:rPr>
            </w:pPr>
            <w:r w:rsidRPr="00475888">
              <w:rPr>
                <w:rFonts w:ascii="Times" w:hAnsi="Times"/>
                <w:b/>
                <w:bCs/>
                <w:sz w:val="20"/>
                <w:szCs w:val="24"/>
                <w:highlight w:val="green"/>
                <w:lang w:val="en-GB" w:eastAsia="zh-CN"/>
              </w:rPr>
              <w:t>Agreement</w:t>
            </w:r>
          </w:p>
          <w:p w14:paraId="508A5B8B" w14:textId="77777777" w:rsidR="00475888" w:rsidRPr="00475888" w:rsidRDefault="00475888" w:rsidP="00475888">
            <w:p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lastRenderedPageBreak/>
              <w:t>The following MU-MIMO within a CDM group between Rel.15 DMRS ports and Rel.18 DMRS ports is not supported:</w:t>
            </w:r>
          </w:p>
          <w:p w14:paraId="66E6B1F2"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3) For PDSCH, between Rel.18 UE1 indicated with Rel-18 New ports (eType1: ports 1008-1015, eType2: ports 1012-1023) and Rel.15-17 UE2 indicated with Rel.15 DMRS ports in a CDM group.</w:t>
            </w:r>
          </w:p>
          <w:p w14:paraId="3B457192"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UE does not expect such MU-MIMO within a CDM </w:t>
            </w:r>
            <w:proofErr w:type="gramStart"/>
            <w:r w:rsidRPr="00475888">
              <w:rPr>
                <w:rFonts w:ascii="Times" w:hAnsi="Times"/>
                <w:sz w:val="20"/>
                <w:szCs w:val="24"/>
                <w:lang w:val="en-GB" w:eastAsia="zh-CN"/>
              </w:rPr>
              <w:t>group</w:t>
            </w:r>
            <w:proofErr w:type="gramEnd"/>
          </w:p>
          <w:p w14:paraId="7222D404" w14:textId="77777777" w:rsidR="00475888" w:rsidRPr="00475888" w:rsidRDefault="00475888" w:rsidP="00475888">
            <w:pPr>
              <w:numPr>
                <w:ilvl w:val="0"/>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FFS: 4) For PDSCH, between Rel.18 UE1 indicated with Rel-18 New ports (eType1: ports 1008-1015, eType2: ports 1012-1023) and Rel.18 UE2 indicated with Rel.15 DMRS ports in a CDM group.</w:t>
            </w:r>
          </w:p>
          <w:p w14:paraId="3D2C7F76" w14:textId="77777777" w:rsidR="00475888" w:rsidRPr="00475888" w:rsidRDefault="00475888" w:rsidP="00475888">
            <w:pPr>
              <w:numPr>
                <w:ilvl w:val="1"/>
                <w:numId w:val="643"/>
              </w:numPr>
              <w:autoSpaceDE/>
              <w:autoSpaceDN/>
              <w:adjustRightInd/>
              <w:snapToGrid/>
              <w:spacing w:after="0"/>
              <w:jc w:val="left"/>
              <w:rPr>
                <w:rFonts w:ascii="Times" w:hAnsi="Times"/>
                <w:sz w:val="20"/>
                <w:szCs w:val="24"/>
                <w:lang w:val="en-GB" w:eastAsia="zh-CN"/>
              </w:rPr>
            </w:pPr>
            <w:r w:rsidRPr="00475888">
              <w:rPr>
                <w:rFonts w:ascii="Times" w:hAnsi="Times"/>
                <w:sz w:val="20"/>
                <w:szCs w:val="24"/>
                <w:lang w:val="en-GB" w:eastAsia="zh-CN"/>
              </w:rPr>
              <w:t xml:space="preserve">UE does not expect such MU-MIMO within a CDM </w:t>
            </w:r>
            <w:proofErr w:type="gramStart"/>
            <w:r w:rsidRPr="00475888">
              <w:rPr>
                <w:rFonts w:ascii="Times" w:hAnsi="Times"/>
                <w:sz w:val="20"/>
                <w:szCs w:val="24"/>
                <w:lang w:val="en-GB" w:eastAsia="zh-CN"/>
              </w:rPr>
              <w:t>group</w:t>
            </w:r>
            <w:proofErr w:type="gramEnd"/>
          </w:p>
          <w:p w14:paraId="705FCC13" w14:textId="6FCC9D1D" w:rsidR="00475888" w:rsidRPr="00475888" w:rsidRDefault="00475888" w:rsidP="00475888">
            <w:pPr>
              <w:autoSpaceDE/>
              <w:autoSpaceDN/>
              <w:adjustRightInd/>
              <w:snapToGrid/>
              <w:spacing w:after="0"/>
              <w:rPr>
                <w:rFonts w:ascii="Times" w:eastAsia="Malgun Gothic" w:hAnsi="Times" w:cs="Times"/>
                <w:sz w:val="20"/>
                <w:szCs w:val="20"/>
                <w:lang w:val="en-GB" w:eastAsia="ja-JP"/>
              </w:rPr>
            </w:pPr>
          </w:p>
        </w:tc>
      </w:tr>
    </w:tbl>
    <w:p w14:paraId="6E38B40A" w14:textId="77777777" w:rsidR="00D272A6" w:rsidRDefault="00D272A6" w:rsidP="00D272A6"/>
    <w:p w14:paraId="5CAB1DBD" w14:textId="432E6F90" w:rsidR="003B192E" w:rsidRPr="003B192E" w:rsidRDefault="00FD6AB9" w:rsidP="00D272A6">
      <w:r>
        <w:t>As indicated in the conclusion</w:t>
      </w:r>
      <w:r w:rsidR="00B66F71">
        <w:t>s</w:t>
      </w:r>
      <w:r>
        <w:t xml:space="preserve"> and </w:t>
      </w:r>
      <w:r w:rsidR="00B66F71">
        <w:t>agreement above</w:t>
      </w:r>
      <w:r>
        <w:t xml:space="preserve">, the cases </w:t>
      </w:r>
      <w:r w:rsidR="00B66F71">
        <w:t xml:space="preserve">2) and 3) </w:t>
      </w:r>
      <w:r>
        <w:t>for PDSCH</w:t>
      </w:r>
      <w:r w:rsidR="00B66F71">
        <w:t xml:space="preserve"> have been resolved</w:t>
      </w:r>
      <w:r w:rsidR="001F70A9">
        <w:t xml:space="preserve">. Regarding case 4), </w:t>
      </w:r>
      <w:r w:rsidR="00176B36">
        <w:t xml:space="preserve">it has been discussed in previous meetings with some alternative (e.g., Alt. 2) </w:t>
      </w:r>
      <w:r w:rsidR="00B712DB">
        <w:t>concluded</w:t>
      </w:r>
      <w:r w:rsidR="00176B36">
        <w:t xml:space="preserve"> to be eliminated.  However, whether and how to support </w:t>
      </w:r>
      <w:r w:rsidR="007D540C">
        <w:t>case</w:t>
      </w:r>
      <w:r>
        <w:t xml:space="preserve"> 4) still </w:t>
      </w:r>
      <w:proofErr w:type="gramStart"/>
      <w:r>
        <w:t>need</w:t>
      </w:r>
      <w:proofErr w:type="gramEnd"/>
      <w:r>
        <w:t xml:space="preserve"> to be decided. </w:t>
      </w:r>
      <w:r w:rsidR="007D540C">
        <w:t xml:space="preserve"> </w:t>
      </w:r>
      <w:r w:rsidR="003B192E">
        <w:t xml:space="preserve">In 4), the two UEs involved are </w:t>
      </w:r>
      <w:r w:rsidR="003B192E" w:rsidRPr="003B192E">
        <w:t xml:space="preserve">Rel.18 UE1 indicated with Rel-18 </w:t>
      </w:r>
      <w:r w:rsidR="00745F24">
        <w:t>n</w:t>
      </w:r>
      <w:r w:rsidR="003B192E" w:rsidRPr="003B192E">
        <w:t>ew ports</w:t>
      </w:r>
      <w:r w:rsidR="003B192E">
        <w:t xml:space="preserve"> and </w:t>
      </w:r>
      <w:r w:rsidR="003B192E" w:rsidRPr="003B192E">
        <w:t>Rel.18 UE2 indicated with Rel</w:t>
      </w:r>
      <w:r w:rsidR="00745F24">
        <w:t>-</w:t>
      </w:r>
      <w:r w:rsidR="003B192E" w:rsidRPr="003B192E">
        <w:t>15 DMRS ports</w:t>
      </w:r>
      <w:r w:rsidR="003B192E">
        <w:t xml:space="preserve">.  </w:t>
      </w:r>
      <w:r w:rsidR="00745F24">
        <w:t xml:space="preserve">To avoid collision between UE1’s Rel-18 new ports, which use FD-OCC length 4, and UE2’s Rel-15 DMRS ports, which use FD-OCC length 2, it is preferred that pairing of UE1 and UE2 </w:t>
      </w:r>
      <w:r w:rsidR="00745F24" w:rsidRPr="00745F24">
        <w:t xml:space="preserve">in </w:t>
      </w:r>
      <w:r w:rsidR="00745F24">
        <w:t>the same</w:t>
      </w:r>
      <w:r w:rsidR="00745F24" w:rsidRPr="00745F24">
        <w:t xml:space="preserve"> CDM group</w:t>
      </w:r>
      <w:r w:rsidR="00745F24">
        <w:t xml:space="preserve"> for MU-MIMO is not supported</w:t>
      </w:r>
      <w:r w:rsidR="00A010BC">
        <w:t>, which leads to</w:t>
      </w:r>
      <w:r w:rsidR="00A010BC" w:rsidRPr="00A010BC">
        <w:t>: UE does not expect such MU-MIMO in a CDM group</w:t>
      </w:r>
      <w:r w:rsidR="00745F24">
        <w:t>.  On the other hand, s</w:t>
      </w:r>
      <w:r w:rsidR="00AB03BE">
        <w:t>ince it was concluded in RAN1 #112 meeting that d</w:t>
      </w:r>
      <w:r w:rsidR="00AB03BE" w:rsidRPr="00AB03BE">
        <w:t>ynamic switching between R</w:t>
      </w:r>
      <w:r w:rsidR="00F57F5C">
        <w:t>el-</w:t>
      </w:r>
      <w:r w:rsidR="00AB03BE" w:rsidRPr="00AB03BE">
        <w:t>15 DMRS port and R</w:t>
      </w:r>
      <w:r w:rsidR="00F57F5C">
        <w:t>el-</w:t>
      </w:r>
      <w:r w:rsidR="00AB03BE" w:rsidRPr="00AB03BE">
        <w:t>18 DMRS port by a scheduling DCI is not supported in Rel-18</w:t>
      </w:r>
      <w:r w:rsidR="00AB03BE">
        <w:t xml:space="preserve">, </w:t>
      </w:r>
      <w:r w:rsidR="009271A5">
        <w:t xml:space="preserve">and then in RAN1 #112-bis-e meeting that </w:t>
      </w:r>
      <w:r w:rsidR="009271A5" w:rsidRPr="009271A5">
        <w:t xml:space="preserve">MAC CE based switching </w:t>
      </w:r>
      <w:r w:rsidR="009271A5">
        <w:t xml:space="preserve">is also not supported, </w:t>
      </w:r>
      <w:r w:rsidR="00AB03BE">
        <w:t>switching between R</w:t>
      </w:r>
      <w:r w:rsidR="00F57F5C">
        <w:t>el-</w:t>
      </w:r>
      <w:r w:rsidR="00AB03BE">
        <w:t>15 DMRS port and R</w:t>
      </w:r>
      <w:r w:rsidR="00F57F5C">
        <w:t>el-</w:t>
      </w:r>
      <w:r w:rsidR="00AB03BE">
        <w:t xml:space="preserve">18 DMRS port </w:t>
      </w:r>
      <w:proofErr w:type="gramStart"/>
      <w:r w:rsidR="00AB03BE">
        <w:t>has to</w:t>
      </w:r>
      <w:proofErr w:type="gramEnd"/>
      <w:r w:rsidR="00AB03BE">
        <w:t xml:space="preserve"> rely on RRC signaling.  With RRC signaling, it is expected that once a UE is configured with R</w:t>
      </w:r>
      <w:r w:rsidR="00F57F5C">
        <w:t>el-</w:t>
      </w:r>
      <w:r w:rsidR="00AB03BE">
        <w:t>15 DMRS port (e.g., with FD-OCC length 2) or R</w:t>
      </w:r>
      <w:r w:rsidR="00F57F5C">
        <w:t>el-</w:t>
      </w:r>
      <w:r w:rsidR="00AB03BE">
        <w:t xml:space="preserve">18 DMRS port (e.g., with FD-OCC length 4), it will use the configured </w:t>
      </w:r>
      <w:r w:rsidR="00F57F5C">
        <w:t>Rel-15</w:t>
      </w:r>
      <w:r w:rsidR="008D68E1">
        <w:t xml:space="preserve"> </w:t>
      </w:r>
      <w:r w:rsidR="00AB03BE">
        <w:t xml:space="preserve">or </w:t>
      </w:r>
      <w:r w:rsidR="00F57F5C">
        <w:t>Rel-18</w:t>
      </w:r>
      <w:r w:rsidR="00AB03BE">
        <w:t xml:space="preserve"> DMRS port for a long time (e.g., in the order of hundreds of milliseconds).  </w:t>
      </w:r>
      <w:r w:rsidR="004F2CF2">
        <w:t xml:space="preserve">In this case, UE1 and UE2 will stick with </w:t>
      </w:r>
      <w:r w:rsidR="004F2CF2" w:rsidRPr="003B192E">
        <w:t xml:space="preserve">Rel-18 </w:t>
      </w:r>
      <w:r w:rsidR="004F2CF2">
        <w:t>n</w:t>
      </w:r>
      <w:r w:rsidR="004F2CF2" w:rsidRPr="003B192E">
        <w:t>ew ports</w:t>
      </w:r>
      <w:r w:rsidR="004F2CF2">
        <w:t xml:space="preserve"> and </w:t>
      </w:r>
      <w:r w:rsidR="004F2CF2" w:rsidRPr="003B192E">
        <w:t>Rel</w:t>
      </w:r>
      <w:r w:rsidR="004F2CF2">
        <w:t>-</w:t>
      </w:r>
      <w:r w:rsidR="004F2CF2" w:rsidRPr="003B192E">
        <w:t>15 DMRS ports</w:t>
      </w:r>
      <w:r w:rsidR="004F2CF2">
        <w:t xml:space="preserve">, respectively, for a long </w:t>
      </w:r>
      <w:r w:rsidR="004C35B4">
        <w:t>duration</w:t>
      </w:r>
      <w:r w:rsidR="004F2CF2">
        <w:t xml:space="preserve">.  It may be beneficial to </w:t>
      </w:r>
      <w:proofErr w:type="spellStart"/>
      <w:r w:rsidR="004F2CF2">
        <w:t>gNB’s</w:t>
      </w:r>
      <w:proofErr w:type="spellEnd"/>
      <w:r w:rsidR="004F2CF2">
        <w:t xml:space="preserve"> scheduling flexibility if UE1 with Rel-18 new ports and UE2 with Rel-15 DMRS ports </w:t>
      </w:r>
      <w:r w:rsidR="0009771D">
        <w:t>are allowed to</w:t>
      </w:r>
      <w:r w:rsidR="004F2CF2">
        <w:t xml:space="preserve"> be paired in the same CDM group for MU-MIMO during such a long period of time.  Considering the fact that some of the length 4 FD-OCC and some of the length 2 FD-OCC can still be orthogonal, e.g., length 4 FD-OCC [+1 -1 +1 -1] and [+1 -1 -1 +1] are orthogonal to the length 2 FD-OCC [+1 +1], it is up to the </w:t>
      </w:r>
      <w:proofErr w:type="spellStart"/>
      <w:r w:rsidR="004F2CF2">
        <w:t>gNB</w:t>
      </w:r>
      <w:proofErr w:type="spellEnd"/>
      <w:r w:rsidR="004F2CF2">
        <w:t xml:space="preserve"> to schedule/allocate the appropriate FD-OCC</w:t>
      </w:r>
      <w:r w:rsidR="000B34AF">
        <w:t xml:space="preserve"> to UE1 and UE2</w:t>
      </w:r>
      <w:r w:rsidR="003B0142">
        <w:t xml:space="preserve"> provided that </w:t>
      </w:r>
      <w:r w:rsidR="003B0142" w:rsidRPr="003B0142">
        <w:t>the orthogonality of length-2 FD-OCC between the co-scheduled DMRS ports can be satisfied</w:t>
      </w:r>
      <w:r w:rsidR="000B34AF">
        <w:t xml:space="preserve">.  </w:t>
      </w:r>
    </w:p>
    <w:p w14:paraId="48138D51" w14:textId="77777777" w:rsidR="00D272A6" w:rsidRDefault="00D272A6" w:rsidP="00D272A6">
      <w:r>
        <w:t>Based on the above analysis, we propose the following:</w:t>
      </w:r>
    </w:p>
    <w:p w14:paraId="12FC0CFE" w14:textId="7483BFCF" w:rsidR="00B235B6" w:rsidRDefault="00D272A6" w:rsidP="00DD46E8">
      <w:pPr>
        <w:rPr>
          <w:b/>
          <w:bCs/>
          <w:i/>
          <w:iCs/>
          <w:lang w:eastAsia="x-none"/>
        </w:rPr>
      </w:pPr>
      <w:r>
        <w:rPr>
          <w:b/>
          <w:bCs/>
          <w:i/>
          <w:iCs/>
          <w:lang w:eastAsia="x-none"/>
        </w:rPr>
        <w:t xml:space="preserve">Proposal </w:t>
      </w:r>
      <w:r w:rsidR="00DD46E8">
        <w:rPr>
          <w:b/>
          <w:bCs/>
          <w:i/>
          <w:iCs/>
          <w:lang w:eastAsia="x-none"/>
        </w:rPr>
        <w:t>1</w:t>
      </w:r>
      <w:r>
        <w:rPr>
          <w:b/>
          <w:bCs/>
          <w:i/>
          <w:iCs/>
          <w:lang w:eastAsia="x-none"/>
        </w:rPr>
        <w:t xml:space="preserve">: </w:t>
      </w:r>
      <w:r w:rsidR="00B235B6" w:rsidRPr="00B235B6">
        <w:rPr>
          <w:b/>
          <w:bCs/>
          <w:i/>
          <w:iCs/>
          <w:lang w:eastAsia="x-none"/>
        </w:rPr>
        <w:t>For MU-MIMO within a CDM group between Rel.15 DMRS ports and Rel.18 DMRS ports,</w:t>
      </w:r>
    </w:p>
    <w:p w14:paraId="2936B17C" w14:textId="5612F60E" w:rsidR="00B235B6" w:rsidRPr="000D68C7" w:rsidRDefault="00B235B6" w:rsidP="000D68C7">
      <w:pPr>
        <w:pStyle w:val="ListParagraph"/>
        <w:numPr>
          <w:ilvl w:val="0"/>
          <w:numId w:val="647"/>
        </w:numPr>
        <w:spacing w:after="0"/>
        <w:rPr>
          <w:rFonts w:ascii="Times New Roman" w:eastAsia="SimSun" w:hAnsi="Times New Roman"/>
          <w:lang w:val="en-US"/>
        </w:rPr>
      </w:pPr>
      <w:r w:rsidRPr="000D68C7">
        <w:rPr>
          <w:rFonts w:ascii="Times New Roman" w:eastAsia="SimSun" w:hAnsi="Times New Roman"/>
          <w:lang w:val="en-US"/>
        </w:rPr>
        <w:t xml:space="preserve">4) For PDSCH, between Rel.18 UE1 indicated with Rel-18 New ports (eType1: ports 1008-1015, eType2: ports 1012-1023) and Rel.18 UE2 indicated with Rel.15 DMRS ports in a CDM group, </w:t>
      </w:r>
      <w:r w:rsidR="000D68C7">
        <w:rPr>
          <w:rFonts w:ascii="Times New Roman" w:eastAsia="SimSun" w:hAnsi="Times New Roman"/>
          <w:lang w:val="en-US"/>
        </w:rPr>
        <w:t>i</w:t>
      </w:r>
      <w:r w:rsidR="000D68C7" w:rsidRPr="000D68C7">
        <w:rPr>
          <w:rFonts w:ascii="Times New Roman" w:eastAsia="SimSun" w:hAnsi="Times New Roman"/>
          <w:lang w:val="en-US"/>
        </w:rPr>
        <w:t xml:space="preserve">t is up to </w:t>
      </w:r>
      <w:proofErr w:type="spellStart"/>
      <w:r w:rsidR="000D68C7" w:rsidRPr="000D68C7">
        <w:rPr>
          <w:rFonts w:ascii="Times New Roman" w:eastAsia="SimSun" w:hAnsi="Times New Roman"/>
          <w:lang w:val="en-US"/>
        </w:rPr>
        <w:t>gNB</w:t>
      </w:r>
      <w:proofErr w:type="spellEnd"/>
      <w:r w:rsidR="000D68C7" w:rsidRPr="000D68C7">
        <w:rPr>
          <w:rFonts w:ascii="Times New Roman" w:eastAsia="SimSun" w:hAnsi="Times New Roman"/>
          <w:lang w:val="en-US"/>
        </w:rPr>
        <w:t xml:space="preserve"> implementation whether to schedule such MU-MIMO in a CDM group</w:t>
      </w:r>
      <w:r w:rsidR="00664954">
        <w:rPr>
          <w:rFonts w:ascii="Times New Roman" w:eastAsia="SimSun" w:hAnsi="Times New Roman"/>
          <w:lang w:val="en-US"/>
        </w:rPr>
        <w:t>.</w:t>
      </w:r>
    </w:p>
    <w:p w14:paraId="2610429B" w14:textId="77777777" w:rsidR="005518DA" w:rsidRPr="000E2D1B" w:rsidRDefault="005518DA" w:rsidP="005518DA">
      <w:pPr>
        <w:rPr>
          <w:b/>
          <w:bCs/>
          <w:i/>
          <w:iCs/>
          <w:lang w:eastAsia="x-none"/>
        </w:rPr>
      </w:pPr>
    </w:p>
    <w:bookmarkEnd w:id="3"/>
    <w:p w14:paraId="18B94AA5" w14:textId="0E4EAC96" w:rsidR="00157FC3" w:rsidRPr="00493C77" w:rsidRDefault="00747F48" w:rsidP="00493C77">
      <w:pPr>
        <w:pStyle w:val="Heading1"/>
      </w:pPr>
      <w:r w:rsidRPr="00493C77">
        <w:t>Conclusion</w:t>
      </w:r>
      <w:r w:rsidR="006B1FD5" w:rsidRPr="00493C77">
        <w:t>s</w:t>
      </w:r>
    </w:p>
    <w:p w14:paraId="317C4076" w14:textId="3A1392A3" w:rsidR="0021120F" w:rsidRDefault="00B94B12" w:rsidP="00E200FB">
      <w:pPr>
        <w:rPr>
          <w:lang w:eastAsia="zh-CN"/>
        </w:rPr>
      </w:pPr>
      <w:r w:rsidRPr="0064769F">
        <w:t xml:space="preserve">In this </w:t>
      </w:r>
      <w:r>
        <w:t xml:space="preserve">contribution, we present our views on </w:t>
      </w:r>
      <w:r w:rsidR="00CF0BCE" w:rsidRPr="00CF0BCE">
        <w:rPr>
          <w:lang w:eastAsia="zh-CN"/>
        </w:rPr>
        <w:t>increasing the number of orthogonal DMRS ports for MU-MIMO</w:t>
      </w:r>
      <w:r>
        <w:t xml:space="preserve">. </w:t>
      </w:r>
      <w:r w:rsidR="002D7E51">
        <w:t xml:space="preserve"> Based on the discussions in the previous sections we propose the following:</w:t>
      </w:r>
      <w:r w:rsidR="001466E4">
        <w:rPr>
          <w:lang w:eastAsia="zh-CN"/>
        </w:rPr>
        <w:t xml:space="preserve"> </w:t>
      </w:r>
    </w:p>
    <w:p w14:paraId="05EC10B3" w14:textId="77777777" w:rsidR="003104B1" w:rsidRDefault="003104B1" w:rsidP="003104B1">
      <w:pPr>
        <w:rPr>
          <w:b/>
          <w:bCs/>
          <w:i/>
          <w:iCs/>
          <w:lang w:eastAsia="x-none"/>
        </w:rPr>
      </w:pPr>
      <w:r>
        <w:rPr>
          <w:b/>
          <w:bCs/>
          <w:i/>
          <w:iCs/>
          <w:lang w:eastAsia="x-none"/>
        </w:rPr>
        <w:t xml:space="preserve">Proposal 1: </w:t>
      </w:r>
      <w:r w:rsidRPr="00B235B6">
        <w:rPr>
          <w:b/>
          <w:bCs/>
          <w:i/>
          <w:iCs/>
          <w:lang w:eastAsia="x-none"/>
        </w:rPr>
        <w:t>For MU-MIMO within a CDM group between Rel.15 DMRS ports and Rel.18 DMRS ports,</w:t>
      </w:r>
    </w:p>
    <w:p w14:paraId="4C4958D3" w14:textId="77777777" w:rsidR="003104B1" w:rsidRPr="000D68C7" w:rsidRDefault="003104B1" w:rsidP="003104B1">
      <w:pPr>
        <w:pStyle w:val="ListParagraph"/>
        <w:numPr>
          <w:ilvl w:val="0"/>
          <w:numId w:val="647"/>
        </w:numPr>
        <w:spacing w:after="0"/>
        <w:rPr>
          <w:rFonts w:ascii="Times New Roman" w:eastAsia="SimSun" w:hAnsi="Times New Roman"/>
          <w:lang w:val="en-US"/>
        </w:rPr>
      </w:pPr>
      <w:r w:rsidRPr="000D68C7">
        <w:rPr>
          <w:rFonts w:ascii="Times New Roman" w:eastAsia="SimSun" w:hAnsi="Times New Roman"/>
          <w:lang w:val="en-US"/>
        </w:rPr>
        <w:t xml:space="preserve">4) For PDSCH, between Rel.18 UE1 indicated with Rel-18 New ports (eType1: ports 1008-1015, eType2: ports 1012-1023) and Rel.18 UE2 indicated with Rel.15 DMRS ports in a CDM group, </w:t>
      </w:r>
      <w:r>
        <w:rPr>
          <w:rFonts w:ascii="Times New Roman" w:eastAsia="SimSun" w:hAnsi="Times New Roman"/>
          <w:lang w:val="en-US"/>
        </w:rPr>
        <w:t>i</w:t>
      </w:r>
      <w:r w:rsidRPr="000D68C7">
        <w:rPr>
          <w:rFonts w:ascii="Times New Roman" w:eastAsia="SimSun" w:hAnsi="Times New Roman"/>
          <w:lang w:val="en-US"/>
        </w:rPr>
        <w:t xml:space="preserve">t is up to </w:t>
      </w:r>
      <w:proofErr w:type="spellStart"/>
      <w:r w:rsidRPr="000D68C7">
        <w:rPr>
          <w:rFonts w:ascii="Times New Roman" w:eastAsia="SimSun" w:hAnsi="Times New Roman"/>
          <w:lang w:val="en-US"/>
        </w:rPr>
        <w:t>gNB</w:t>
      </w:r>
      <w:proofErr w:type="spellEnd"/>
      <w:r w:rsidRPr="000D68C7">
        <w:rPr>
          <w:rFonts w:ascii="Times New Roman" w:eastAsia="SimSun" w:hAnsi="Times New Roman"/>
          <w:lang w:val="en-US"/>
        </w:rPr>
        <w:t xml:space="preserve"> implementation whether to schedule such MU-MIMO in a CDM group</w:t>
      </w:r>
      <w:r>
        <w:rPr>
          <w:rFonts w:ascii="Times New Roman" w:eastAsia="SimSun" w:hAnsi="Times New Roman"/>
          <w:lang w:val="en-US"/>
        </w:rPr>
        <w:t>.</w:t>
      </w:r>
    </w:p>
    <w:p w14:paraId="179D1409" w14:textId="77777777" w:rsidR="00BA0AEC" w:rsidRPr="003104B1" w:rsidRDefault="00BA0AEC" w:rsidP="00E200FB"/>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5E4A69DA" w14:textId="5EBC6489" w:rsidR="003E034F" w:rsidRDefault="00E200FB" w:rsidP="00C703B5">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7"/>
    </w:p>
    <w:p w14:paraId="009C1F75" w14:textId="1E919255" w:rsidR="00961A83" w:rsidRPr="004C2D7D" w:rsidRDefault="00961A83" w:rsidP="00C703B5">
      <w:pPr>
        <w:pStyle w:val="References"/>
        <w:rPr>
          <w:sz w:val="22"/>
          <w:szCs w:val="22"/>
        </w:rPr>
      </w:pPr>
      <w:bookmarkStart w:id="11" w:name="_Ref17737264"/>
      <w:bookmarkStart w:id="12" w:name="_Ref98498755"/>
      <w:r w:rsidRPr="00961A83">
        <w:rPr>
          <w:sz w:val="22"/>
          <w:szCs w:val="18"/>
          <w:lang w:eastAsia="ko-KR"/>
        </w:rPr>
        <w:t>3GPP RAN1, RAN1#1</w:t>
      </w:r>
      <w:r w:rsidR="00A2082B">
        <w:rPr>
          <w:sz w:val="22"/>
          <w:szCs w:val="18"/>
          <w:lang w:eastAsia="ko-KR"/>
        </w:rPr>
        <w:t>1</w:t>
      </w:r>
      <w:r w:rsidR="00D77EF6">
        <w:rPr>
          <w:sz w:val="22"/>
          <w:szCs w:val="18"/>
          <w:lang w:eastAsia="ko-KR"/>
        </w:rPr>
        <w:t>3</w:t>
      </w:r>
      <w:r w:rsidRPr="00961A83">
        <w:rPr>
          <w:sz w:val="22"/>
          <w:szCs w:val="18"/>
          <w:lang w:eastAsia="ko-KR"/>
        </w:rPr>
        <w:t>, Chairman Notes</w:t>
      </w:r>
      <w:bookmarkEnd w:id="11"/>
      <w:r w:rsidR="00612AEB">
        <w:rPr>
          <w:sz w:val="22"/>
          <w:szCs w:val="18"/>
          <w:lang w:eastAsia="ko-KR"/>
        </w:rPr>
        <w:t>.</w:t>
      </w:r>
      <w:bookmarkEnd w:id="12"/>
    </w:p>
    <w:p w14:paraId="04520355" w14:textId="7F49A8EA" w:rsidR="005C252B" w:rsidRDefault="005C252B" w:rsidP="00C703B5">
      <w:pPr>
        <w:pStyle w:val="References"/>
        <w:rPr>
          <w:sz w:val="22"/>
          <w:szCs w:val="22"/>
        </w:rPr>
      </w:pPr>
      <w:bookmarkStart w:id="13" w:name="_Ref52465738"/>
      <w:bookmarkStart w:id="14" w:name="_Ref114148114"/>
      <w:r>
        <w:rPr>
          <w:sz w:val="22"/>
          <w:szCs w:val="22"/>
        </w:rPr>
        <w:t xml:space="preserve">TS 38.212, “NR: </w:t>
      </w:r>
      <w:r w:rsidRPr="005C252B">
        <w:rPr>
          <w:sz w:val="22"/>
          <w:szCs w:val="22"/>
        </w:rPr>
        <w:t>Multiplexing and channel coding</w:t>
      </w:r>
      <w:r>
        <w:rPr>
          <w:sz w:val="22"/>
          <w:szCs w:val="22"/>
        </w:rPr>
        <w:t>”.</w:t>
      </w:r>
      <w:bookmarkEnd w:id="2"/>
      <w:bookmarkEnd w:id="8"/>
      <w:bookmarkEnd w:id="9"/>
      <w:bookmarkEnd w:id="10"/>
      <w:bookmarkEnd w:id="13"/>
      <w:bookmarkEnd w:id="14"/>
    </w:p>
    <w:sectPr w:rsidR="005C25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DBDFC" w14:textId="77777777" w:rsidR="008F4F72" w:rsidRDefault="008F4F72">
      <w:r>
        <w:separator/>
      </w:r>
    </w:p>
  </w:endnote>
  <w:endnote w:type="continuationSeparator" w:id="0">
    <w:p w14:paraId="1D503925" w14:textId="77777777" w:rsidR="008F4F72" w:rsidRDefault="008F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Medium">
    <w:panose1 w:val="020B05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Ericsson Capital TT">
    <w:altName w:val="Corbel"/>
    <w:charset w:val="00"/>
    <w:family w:val="auto"/>
    <w:pitch w:val="default"/>
    <w:sig w:usb0="00000000"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altName w:val="Arial"/>
    <w:charset w:val="01"/>
    <w:family w:val="roman"/>
    <w:pitch w:val="variable"/>
  </w:font>
  <w:font w:name="Noto Sans CJK SC">
    <w:altName w:val="SimSun"/>
    <w:charset w:val="00"/>
    <w:family w:val="roman"/>
    <w:pitch w:val="default"/>
  </w:font>
  <w:font w:name="Lohit Devanagari">
    <w:altName w:val="Cambria"/>
    <w:charset w:val="00"/>
    <w:family w:val="roman"/>
    <w:pitch w:val="default"/>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charset w:val="88"/>
    <w:family w:val="auto"/>
    <w:pitch w:val="default"/>
    <w:sig w:usb0="00000000" w:usb1="00000000" w:usb2="00000010" w:usb3="00000000" w:csb0="00100000" w:csb1="00000000"/>
  </w:font>
  <w:font w:name="New York">
    <w:altName w:val="Times New Roman"/>
    <w:panose1 w:val="02040503060506020304"/>
    <w:charset w:val="00"/>
    <w:family w:val="roman"/>
    <w:pitch w:val="default"/>
    <w:sig w:usb0="00000000"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Subheading">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734A2" w14:textId="77777777" w:rsidR="008F4F72" w:rsidRDefault="008F4F72">
      <w:r>
        <w:separator/>
      </w:r>
    </w:p>
  </w:footnote>
  <w:footnote w:type="continuationSeparator" w:id="0">
    <w:p w14:paraId="05F77715" w14:textId="77777777" w:rsidR="008F4F72" w:rsidRDefault="008F4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D7F9FE59"/>
    <w:multiLevelType w:val="multilevel"/>
    <w:tmpl w:val="D7F9FE59"/>
    <w:lvl w:ilvl="0">
      <w:start w:val="6"/>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9CAAA7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9"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04561397"/>
    <w:multiLevelType w:val="multilevel"/>
    <w:tmpl w:val="045613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3B40AE"/>
    <w:multiLevelType w:val="hybridMultilevel"/>
    <w:tmpl w:val="32C4F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1"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6"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2"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5" w15:restartNumberingAfterBreak="0">
    <w:nsid w:val="0FBD03E8"/>
    <w:multiLevelType w:val="multilevel"/>
    <w:tmpl w:val="3AF426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9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23413A3"/>
    <w:multiLevelType w:val="multilevel"/>
    <w:tmpl w:val="123413A3"/>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14BB074B"/>
    <w:multiLevelType w:val="multilevel"/>
    <w:tmpl w:val="04A224C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6"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18"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9"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164C181F"/>
    <w:multiLevelType w:val="hybridMultilevel"/>
    <w:tmpl w:val="F7449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0"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1"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81808FE"/>
    <w:multiLevelType w:val="hybridMultilevel"/>
    <w:tmpl w:val="349A4B0A"/>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3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8FD4CD6"/>
    <w:multiLevelType w:val="multilevel"/>
    <w:tmpl w:val="9D1EF9D2"/>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8"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39"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1"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0"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1"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53"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8"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9"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5"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9"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1"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6"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20910595"/>
    <w:multiLevelType w:val="multilevel"/>
    <w:tmpl w:val="20910595"/>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1"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4"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8"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1"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2"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2470EC97"/>
    <w:multiLevelType w:val="multilevel"/>
    <w:tmpl w:val="2470EC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5" w15:restartNumberingAfterBreak="0">
    <w:nsid w:val="248A0103"/>
    <w:multiLevelType w:val="multilevel"/>
    <w:tmpl w:val="95E619E2"/>
    <w:lvl w:ilvl="0">
      <w:start w:val="1"/>
      <w:numFmt w:val="bullet"/>
      <w:lvlText w:val=""/>
      <w:lvlJc w:val="left"/>
      <w:pPr>
        <w:ind w:left="720" w:hanging="360"/>
      </w:pPr>
      <w:rPr>
        <w:rFonts w:ascii="Symbol" w:hAnsi="Symbol" w:hint="default"/>
        <w:strike w:val="0"/>
        <w:dstrike w:val="0"/>
        <w:u w:val="none"/>
        <w:effect w:val="none"/>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6" w15:restartNumberingAfterBreak="0">
    <w:nsid w:val="24BA323E"/>
    <w:multiLevelType w:val="multilevel"/>
    <w:tmpl w:val="24BA323E"/>
    <w:lvl w:ilvl="0">
      <w:start w:val="1"/>
      <w:numFmt w:val="bullet"/>
      <w:lvlText w:val="-"/>
      <w:lvlJc w:val="left"/>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7"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8"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9"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0"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9"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6"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7"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2E291D71"/>
    <w:multiLevelType w:val="multilevel"/>
    <w:tmpl w:val="4D68FC78"/>
    <w:lvl w:ilvl="0">
      <w:start w:val="1"/>
      <w:numFmt w:val="decimal"/>
      <w:pStyle w:val="11nolineH1h1appheading1l1MemoHeading1h1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9"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1"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2"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3"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6"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7"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31C749FC"/>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1"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253"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5"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1"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2"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65"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4"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71135B2"/>
    <w:multiLevelType w:val="hybridMultilevel"/>
    <w:tmpl w:val="A85A1616"/>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6"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37382B8D"/>
    <w:multiLevelType w:val="hybridMultilevel"/>
    <w:tmpl w:val="037ACBA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9"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1"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5"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0"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3B7238C5"/>
    <w:multiLevelType w:val="multilevel"/>
    <w:tmpl w:val="4C4EC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B7D6C5E"/>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strike w:val="0"/>
        <w:dstrike w:val="0"/>
        <w:color w:val="auto"/>
        <w:u w:val="none"/>
        <w:effect w:val="none"/>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5" w15:restartNumberingAfterBreak="0">
    <w:nsid w:val="3D523192"/>
    <w:multiLevelType w:val="multilevel"/>
    <w:tmpl w:val="36AA7B8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8"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0"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6"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324"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3"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6"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1"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47"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348"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2"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5" w15:restartNumberingAfterBreak="0">
    <w:nsid w:val="464D3319"/>
    <w:multiLevelType w:val="multilevel"/>
    <w:tmpl w:val="464D3319"/>
    <w:lvl w:ilvl="0">
      <w:start w:val="1"/>
      <w:numFmt w:val="decimal"/>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9"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2"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7D9175B"/>
    <w:multiLevelType w:val="hybridMultilevel"/>
    <w:tmpl w:val="4ACCE2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7"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8"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69"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4997630E"/>
    <w:multiLevelType w:val="hybridMultilevel"/>
    <w:tmpl w:val="9CE2F004"/>
    <w:lvl w:ilvl="0" w:tplc="20000005">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7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A22446A"/>
    <w:multiLevelType w:val="hybridMultilevel"/>
    <w:tmpl w:val="234A52D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7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8"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79"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AE169C5"/>
    <w:multiLevelType w:val="multilevel"/>
    <w:tmpl w:val="4AE16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7"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9"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1"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7"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0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3"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6"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8"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0"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12"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4"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1F449F8"/>
    <w:multiLevelType w:val="hybridMultilevel"/>
    <w:tmpl w:val="8778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0"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1"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5"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0"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3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4" w15:restartNumberingAfterBreak="0">
    <w:nsid w:val="56983B8D"/>
    <w:multiLevelType w:val="hybridMultilevel"/>
    <w:tmpl w:val="471A3562"/>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3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0"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4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3"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4"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45"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6"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4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45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8"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5"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6"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0"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1"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3"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74" w15:restartNumberingAfterBreak="0">
    <w:nsid w:val="5F76EE3B"/>
    <w:multiLevelType w:val="singleLevel"/>
    <w:tmpl w:val="5F76EE3B"/>
    <w:lvl w:ilvl="0">
      <w:start w:val="1"/>
      <w:numFmt w:val="decimal"/>
      <w:suff w:val="space"/>
      <w:lvlText w:val="%1."/>
      <w:lvlJc w:val="left"/>
    </w:lvl>
  </w:abstractNum>
  <w:abstractNum w:abstractNumId="475"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5"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7"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0"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2"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3"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6398784F"/>
    <w:multiLevelType w:val="hybridMultilevel"/>
    <w:tmpl w:val="75D4B2D0"/>
    <w:lvl w:ilvl="0" w:tplc="FFFFFFFF">
      <w:start w:val="1"/>
      <w:numFmt w:val="decimal"/>
      <w:lvlText w:val="%1."/>
      <w:lvlJc w:val="left"/>
      <w:pPr>
        <w:ind w:left="840" w:hanging="420"/>
      </w:pPr>
      <w:rPr>
        <w:rFonts w:hint="default"/>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99"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4AE27F1"/>
    <w:multiLevelType w:val="singleLevel"/>
    <w:tmpl w:val="64AE27F1"/>
    <w:lvl w:ilvl="0">
      <w:start w:val="1"/>
      <w:numFmt w:val="bullet"/>
      <w:lvlText w:val=""/>
      <w:lvlJc w:val="left"/>
      <w:pPr>
        <w:tabs>
          <w:tab w:val="left" w:pos="992"/>
        </w:tabs>
        <w:ind w:left="992" w:hanging="425"/>
      </w:pPr>
      <w:rPr>
        <w:rFonts w:ascii="Symbol" w:eastAsia="Times New Roman" w:hAnsi="Symbol" w:hint="default"/>
      </w:rPr>
    </w:lvl>
  </w:abstractNum>
  <w:abstractNum w:abstractNumId="503"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1"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7A43E7F"/>
    <w:multiLevelType w:val="hybridMultilevel"/>
    <w:tmpl w:val="9D2E9F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18"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2" w15:restartNumberingAfterBreak="0">
    <w:nsid w:val="6825279A"/>
    <w:multiLevelType w:val="hybridMultilevel"/>
    <w:tmpl w:val="75D4B2D0"/>
    <w:lvl w:ilvl="0" w:tplc="0409000F">
      <w:start w:val="1"/>
      <w:numFmt w:val="decimal"/>
      <w:lvlText w:val="%1."/>
      <w:lvlJc w:val="left"/>
      <w:pPr>
        <w:ind w:left="840" w:hanging="420"/>
      </w:pPr>
      <w:rPr>
        <w:rFonts w:hint="default"/>
      </w:rPr>
    </w:lvl>
    <w:lvl w:ilvl="1" w:tplc="04090003">
      <w:start w:val="1"/>
      <w:numFmt w:val="bullet"/>
      <w:lvlText w:val="o"/>
      <w:lvlJc w:val="left"/>
      <w:pPr>
        <w:ind w:left="1200" w:hanging="36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4" w15:restartNumberingAfterBreak="0">
    <w:nsid w:val="6866694E"/>
    <w:multiLevelType w:val="hybridMultilevel"/>
    <w:tmpl w:val="E08AADB2"/>
    <w:lvl w:ilvl="0" w:tplc="04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Symbol" w:hAnsi="Symbol"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2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32"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4"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9"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42"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3"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4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46"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0"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2"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3"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15:restartNumberingAfterBreak="0">
    <w:nsid w:val="70733F6C"/>
    <w:multiLevelType w:val="multilevel"/>
    <w:tmpl w:val="CAE8D858"/>
    <w:styleLink w:val="WWOutlineListStyle"/>
    <w:lvl w:ilvl="0">
      <w:start w:val="1"/>
      <w:numFmt w:val="decimal"/>
      <w:pStyle w:val="ListBulletLast"/>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6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1"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5"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7"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8"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0"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3222395"/>
    <w:multiLevelType w:val="hybridMultilevel"/>
    <w:tmpl w:val="98463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5"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6"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0"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8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84" w15:restartNumberingAfterBreak="0">
    <w:nsid w:val="752F4A90"/>
    <w:multiLevelType w:val="hybridMultilevel"/>
    <w:tmpl w:val="03FA091A"/>
    <w:lvl w:ilvl="0" w:tplc="35F67F5A">
      <w:numFmt w:val="bullet"/>
      <w:lvlText w:val="•"/>
      <w:lvlJc w:val="left"/>
      <w:pPr>
        <w:ind w:left="840" w:hanging="420"/>
      </w:pPr>
      <w:rPr>
        <w:rFonts w:ascii="Microsoft YaHei UI" w:eastAsia="Microsoft YaHei UI" w:hAnsi="Microsoft YaHei UI" w:cs="Times New Roman" w:hint="eastAsia"/>
        <w:color w:val="000000"/>
      </w:rPr>
    </w:lvl>
    <w:lvl w:ilvl="1" w:tplc="FFFFFFFF">
      <w:start w:val="1"/>
      <w:numFmt w:val="bullet"/>
      <w:lvlText w:val="o"/>
      <w:lvlJc w:val="left"/>
      <w:pPr>
        <w:ind w:left="1200" w:hanging="360"/>
      </w:pPr>
      <w:rPr>
        <w:rFonts w:ascii="Courier New" w:hAnsi="Courier New" w:cs="Courier New" w:hint="default"/>
      </w:rPr>
    </w:lvl>
    <w:lvl w:ilvl="2" w:tplc="FFFFFFFF">
      <w:start w:val="1"/>
      <w:numFmt w:val="bullet"/>
      <w:lvlText w:val="•"/>
      <w:lvlJc w:val="left"/>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58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0"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1"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5"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06"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7"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9"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20"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2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2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0"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9976354">
    <w:abstractNumId w:val="293"/>
  </w:num>
  <w:num w:numId="2" w16cid:durableId="1008826288">
    <w:abstractNumId w:val="260"/>
  </w:num>
  <w:num w:numId="3" w16cid:durableId="1711685062">
    <w:abstractNumId w:val="472"/>
  </w:num>
  <w:num w:numId="4" w16cid:durableId="883520787">
    <w:abstractNumId w:val="558"/>
  </w:num>
  <w:num w:numId="5" w16cid:durableId="369309400">
    <w:abstractNumId w:val="486"/>
  </w:num>
  <w:num w:numId="6" w16cid:durableId="1074400583">
    <w:abstractNumId w:val="129"/>
  </w:num>
  <w:num w:numId="7" w16cid:durableId="24909788">
    <w:abstractNumId w:val="438"/>
  </w:num>
  <w:num w:numId="8" w16cid:durableId="1314019537">
    <w:abstractNumId w:val="418"/>
  </w:num>
  <w:num w:numId="9" w16cid:durableId="138615625">
    <w:abstractNumId w:val="557"/>
  </w:num>
  <w:num w:numId="10" w16cid:durableId="1048651873">
    <w:abstractNumId w:val="415"/>
  </w:num>
  <w:num w:numId="11" w16cid:durableId="571041714">
    <w:abstractNumId w:val="358"/>
  </w:num>
  <w:num w:numId="12" w16cid:durableId="1947611254">
    <w:abstractNumId w:val="181"/>
  </w:num>
  <w:num w:numId="13" w16cid:durableId="1249920520">
    <w:abstractNumId w:val="409"/>
  </w:num>
  <w:num w:numId="14" w16cid:durableId="1558005331">
    <w:abstractNumId w:val="171"/>
  </w:num>
  <w:num w:numId="15" w16cid:durableId="670522402">
    <w:abstractNumId w:val="336"/>
  </w:num>
  <w:num w:numId="16" w16cid:durableId="1506434092">
    <w:abstractNumId w:val="42"/>
  </w:num>
  <w:num w:numId="17" w16cid:durableId="52975180">
    <w:abstractNumId w:val="482"/>
  </w:num>
  <w:num w:numId="18" w16cid:durableId="1474524448">
    <w:abstractNumId w:val="573"/>
  </w:num>
  <w:num w:numId="19" w16cid:durableId="639847662">
    <w:abstractNumId w:val="475"/>
  </w:num>
  <w:num w:numId="20" w16cid:durableId="644428071">
    <w:abstractNumId w:val="375"/>
  </w:num>
  <w:num w:numId="21" w16cid:durableId="1324621023">
    <w:abstractNumId w:val="623"/>
  </w:num>
  <w:num w:numId="22" w16cid:durableId="994146536">
    <w:abstractNumId w:val="572"/>
  </w:num>
  <w:num w:numId="23" w16cid:durableId="234166205">
    <w:abstractNumId w:val="232"/>
  </w:num>
  <w:num w:numId="24" w16cid:durableId="1659572955">
    <w:abstractNumId w:val="439"/>
  </w:num>
  <w:num w:numId="25" w16cid:durableId="2106420358">
    <w:abstractNumId w:val="583"/>
  </w:num>
  <w:num w:numId="26" w16cid:durableId="344332802">
    <w:abstractNumId w:val="38"/>
  </w:num>
  <w:num w:numId="27" w16cid:durableId="2035107523">
    <w:abstractNumId w:val="526"/>
  </w:num>
  <w:num w:numId="28" w16cid:durableId="1600944408">
    <w:abstractNumId w:val="4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06299054">
    <w:abstractNumId w:val="323"/>
  </w:num>
  <w:num w:numId="30" w16cid:durableId="1019815133">
    <w:abstractNumId w:val="637"/>
  </w:num>
  <w:num w:numId="31" w16cid:durableId="2113892475">
    <w:abstractNumId w:val="137"/>
  </w:num>
  <w:num w:numId="32" w16cid:durableId="1672633641">
    <w:abstractNumId w:val="9"/>
  </w:num>
  <w:num w:numId="33" w16cid:durableId="698161590">
    <w:abstractNumId w:val="433"/>
  </w:num>
  <w:num w:numId="34" w16cid:durableId="254018597">
    <w:abstractNumId w:val="478"/>
  </w:num>
  <w:num w:numId="35" w16cid:durableId="884759337">
    <w:abstractNumId w:val="170"/>
  </w:num>
  <w:num w:numId="36" w16cid:durableId="2032414690">
    <w:abstractNumId w:val="470"/>
  </w:num>
  <w:num w:numId="37" w16cid:durableId="456802578">
    <w:abstractNumId w:val="149"/>
  </w:num>
  <w:num w:numId="38" w16cid:durableId="2135441975">
    <w:abstractNumId w:val="15"/>
  </w:num>
  <w:num w:numId="39" w16cid:durableId="150221231">
    <w:abstractNumId w:val="197"/>
  </w:num>
  <w:num w:numId="40" w16cid:durableId="1287538512">
    <w:abstractNumId w:val="538"/>
  </w:num>
  <w:num w:numId="41" w16cid:durableId="339739391">
    <w:abstractNumId w:val="304"/>
  </w:num>
  <w:num w:numId="42" w16cid:durableId="676537607">
    <w:abstractNumId w:val="53"/>
  </w:num>
  <w:num w:numId="43" w16cid:durableId="598758156">
    <w:abstractNumId w:val="522"/>
  </w:num>
  <w:num w:numId="44" w16cid:durableId="1157963269">
    <w:abstractNumId w:val="396"/>
  </w:num>
  <w:num w:numId="45" w16cid:durableId="1613974441">
    <w:abstractNumId w:val="447"/>
  </w:num>
  <w:num w:numId="46" w16cid:durableId="1435662324">
    <w:abstractNumId w:val="112"/>
  </w:num>
  <w:num w:numId="47" w16cid:durableId="447554625">
    <w:abstractNumId w:val="219"/>
  </w:num>
  <w:num w:numId="48" w16cid:durableId="2007854851">
    <w:abstractNumId w:val="251"/>
  </w:num>
  <w:num w:numId="49" w16cid:durableId="558442424">
    <w:abstractNumId w:val="426"/>
  </w:num>
  <w:num w:numId="50" w16cid:durableId="2065792671">
    <w:abstractNumId w:val="577"/>
  </w:num>
  <w:num w:numId="51" w16cid:durableId="1767188845">
    <w:abstractNumId w:val="192"/>
  </w:num>
  <w:num w:numId="52" w16cid:durableId="1825734547">
    <w:abstractNumId w:val="55"/>
  </w:num>
  <w:num w:numId="53" w16cid:durableId="281308206">
    <w:abstractNumId w:val="506"/>
  </w:num>
  <w:num w:numId="54" w16cid:durableId="2062483725">
    <w:abstractNumId w:val="144"/>
  </w:num>
  <w:num w:numId="55" w16cid:durableId="74594376">
    <w:abstractNumId w:val="552"/>
  </w:num>
  <w:num w:numId="56" w16cid:durableId="1657565699">
    <w:abstractNumId w:val="316"/>
  </w:num>
  <w:num w:numId="57" w16cid:durableId="1036009711">
    <w:abstractNumId w:val="74"/>
  </w:num>
  <w:num w:numId="58" w16cid:durableId="1473667621">
    <w:abstractNumId w:val="65"/>
  </w:num>
  <w:num w:numId="59" w16cid:durableId="309406926">
    <w:abstractNumId w:val="535"/>
    <w:lvlOverride w:ilvl="0">
      <w:startOverride w:val="1"/>
    </w:lvlOverride>
    <w:lvlOverride w:ilvl="1"/>
    <w:lvlOverride w:ilvl="2"/>
    <w:lvlOverride w:ilvl="3"/>
    <w:lvlOverride w:ilvl="4"/>
    <w:lvlOverride w:ilvl="5"/>
    <w:lvlOverride w:ilvl="6"/>
    <w:lvlOverride w:ilvl="7"/>
    <w:lvlOverride w:ilvl="8"/>
  </w:num>
  <w:num w:numId="60" w16cid:durableId="547454137">
    <w:abstractNumId w:val="545"/>
  </w:num>
  <w:num w:numId="61" w16cid:durableId="627466366">
    <w:abstractNumId w:val="570"/>
  </w:num>
  <w:num w:numId="62" w16cid:durableId="203761464">
    <w:abstractNumId w:val="330"/>
  </w:num>
  <w:num w:numId="63" w16cid:durableId="1115520841">
    <w:abstractNumId w:val="225"/>
  </w:num>
  <w:num w:numId="64" w16cid:durableId="1870143685">
    <w:abstractNumId w:val="567"/>
  </w:num>
  <w:num w:numId="65" w16cid:durableId="1291010173">
    <w:abstractNumId w:val="613"/>
  </w:num>
  <w:num w:numId="66" w16cid:durableId="855389757">
    <w:abstractNumId w:val="548"/>
  </w:num>
  <w:num w:numId="67" w16cid:durableId="1944527855">
    <w:abstractNumId w:val="505"/>
  </w:num>
  <w:num w:numId="68" w16cid:durableId="1027829132">
    <w:abstractNumId w:val="32"/>
  </w:num>
  <w:num w:numId="69" w16cid:durableId="1824812179">
    <w:abstractNumId w:val="176"/>
  </w:num>
  <w:num w:numId="70" w16cid:durableId="263074511">
    <w:abstractNumId w:val="141"/>
  </w:num>
  <w:num w:numId="71" w16cid:durableId="1941137402">
    <w:abstractNumId w:val="243"/>
  </w:num>
  <w:num w:numId="72" w16cid:durableId="695035031">
    <w:abstractNumId w:val="135"/>
  </w:num>
  <w:num w:numId="73" w16cid:durableId="1063528251">
    <w:abstractNumId w:val="41"/>
  </w:num>
  <w:num w:numId="74" w16cid:durableId="1232039374">
    <w:abstractNumId w:val="179"/>
  </w:num>
  <w:num w:numId="75" w16cid:durableId="951060864">
    <w:abstractNumId w:val="282"/>
  </w:num>
  <w:num w:numId="76" w16cid:durableId="858003575">
    <w:abstractNumId w:val="22"/>
  </w:num>
  <w:num w:numId="77" w16cid:durableId="1196887131">
    <w:abstractNumId w:val="151"/>
  </w:num>
  <w:num w:numId="78" w16cid:durableId="1118796473">
    <w:abstractNumId w:val="255"/>
  </w:num>
  <w:num w:numId="79" w16cid:durableId="1665353434">
    <w:abstractNumId w:val="492"/>
  </w:num>
  <w:num w:numId="80" w16cid:durableId="1815559263">
    <w:abstractNumId w:val="579"/>
  </w:num>
  <w:num w:numId="81" w16cid:durableId="1180312677">
    <w:abstractNumId w:val="238"/>
  </w:num>
  <w:num w:numId="82" w16cid:durableId="40983694">
    <w:abstractNumId w:val="360"/>
  </w:num>
  <w:num w:numId="83" w16cid:durableId="1981494295">
    <w:abstractNumId w:val="187"/>
  </w:num>
  <w:num w:numId="84" w16cid:durableId="637492987">
    <w:abstractNumId w:val="525"/>
  </w:num>
  <w:num w:numId="85" w16cid:durableId="247543525">
    <w:abstractNumId w:val="17"/>
  </w:num>
  <w:num w:numId="86" w16cid:durableId="569119779">
    <w:abstractNumId w:val="498"/>
  </w:num>
  <w:num w:numId="87" w16cid:durableId="990796348">
    <w:abstractNumId w:val="434"/>
  </w:num>
  <w:num w:numId="88" w16cid:durableId="1816222338">
    <w:abstractNumId w:val="376"/>
  </w:num>
  <w:num w:numId="89" w16cid:durableId="1700738055">
    <w:abstractNumId w:val="275"/>
  </w:num>
  <w:num w:numId="90" w16cid:durableId="802117636">
    <w:abstractNumId w:val="584"/>
  </w:num>
  <w:num w:numId="91" w16cid:durableId="1715881462">
    <w:abstractNumId w:val="92"/>
  </w:num>
  <w:num w:numId="92" w16cid:durableId="1092239721">
    <w:abstractNumId w:val="317"/>
  </w:num>
  <w:num w:numId="93" w16cid:durableId="241960680">
    <w:abstractNumId w:val="598"/>
  </w:num>
  <w:num w:numId="94" w16cid:durableId="894661487">
    <w:abstractNumId w:val="26"/>
  </w:num>
  <w:num w:numId="95" w16cid:durableId="947157643">
    <w:abstractNumId w:val="51"/>
  </w:num>
  <w:num w:numId="96" w16cid:durableId="1719432962">
    <w:abstractNumId w:val="394"/>
  </w:num>
  <w:num w:numId="97" w16cid:durableId="1333921197">
    <w:abstractNumId w:val="361"/>
  </w:num>
  <w:num w:numId="98" w16cid:durableId="1587112144">
    <w:abstractNumId w:val="616"/>
  </w:num>
  <w:num w:numId="99" w16cid:durableId="819856226">
    <w:abstractNumId w:val="508"/>
  </w:num>
  <w:num w:numId="100" w16cid:durableId="76247770">
    <w:abstractNumId w:val="198"/>
  </w:num>
  <w:num w:numId="101" w16cid:durableId="1426612023">
    <w:abstractNumId w:val="214"/>
  </w:num>
  <w:num w:numId="102" w16cid:durableId="116528644">
    <w:abstractNumId w:val="249"/>
  </w:num>
  <w:num w:numId="103" w16cid:durableId="1198735386">
    <w:abstractNumId w:val="563"/>
  </w:num>
  <w:num w:numId="104" w16cid:durableId="1943612777">
    <w:abstractNumId w:val="161"/>
  </w:num>
  <w:num w:numId="105" w16cid:durableId="1535926534">
    <w:abstractNumId w:val="503"/>
  </w:num>
  <w:num w:numId="106" w16cid:durableId="1727605725">
    <w:abstractNumId w:val="357"/>
  </w:num>
  <w:num w:numId="107" w16cid:durableId="117184867">
    <w:abstractNumId w:val="387"/>
  </w:num>
  <w:num w:numId="108" w16cid:durableId="713189645">
    <w:abstractNumId w:val="262"/>
  </w:num>
  <w:num w:numId="109" w16cid:durableId="1566067114">
    <w:abstractNumId w:val="359"/>
  </w:num>
  <w:num w:numId="110" w16cid:durableId="1431966766">
    <w:abstractNumId w:val="56"/>
  </w:num>
  <w:num w:numId="111" w16cid:durableId="1800882276">
    <w:abstractNumId w:val="64"/>
  </w:num>
  <w:num w:numId="112" w16cid:durableId="2019430051">
    <w:abstractNumId w:val="47"/>
  </w:num>
  <w:num w:numId="113" w16cid:durableId="792941186">
    <w:abstractNumId w:val="123"/>
  </w:num>
  <w:num w:numId="114" w16cid:durableId="518156064">
    <w:abstractNumId w:val="539"/>
  </w:num>
  <w:num w:numId="115" w16cid:durableId="1686594121">
    <w:abstractNumId w:val="354"/>
  </w:num>
  <w:num w:numId="116" w16cid:durableId="1541815667">
    <w:abstractNumId w:val="465"/>
  </w:num>
  <w:num w:numId="117" w16cid:durableId="539130451">
    <w:abstractNumId w:val="292"/>
  </w:num>
  <w:num w:numId="118" w16cid:durableId="224141931">
    <w:abstractNumId w:val="28"/>
  </w:num>
  <w:num w:numId="119" w16cid:durableId="251937701">
    <w:abstractNumId w:val="54"/>
  </w:num>
  <w:num w:numId="120" w16cid:durableId="1392003628">
    <w:abstractNumId w:val="342"/>
  </w:num>
  <w:num w:numId="121" w16cid:durableId="1222211702">
    <w:abstractNumId w:val="80"/>
  </w:num>
  <w:num w:numId="122" w16cid:durableId="106897955">
    <w:abstractNumId w:val="299"/>
  </w:num>
  <w:num w:numId="123" w16cid:durableId="1649700003">
    <w:abstractNumId w:val="226"/>
  </w:num>
  <w:num w:numId="124" w16cid:durableId="1715276025">
    <w:abstractNumId w:val="451"/>
  </w:num>
  <w:num w:numId="125" w16cid:durableId="1605502626">
    <w:abstractNumId w:val="491"/>
  </w:num>
  <w:num w:numId="126" w16cid:durableId="869537091">
    <w:abstractNumId w:val="242"/>
  </w:num>
  <w:num w:numId="127" w16cid:durableId="1457989347">
    <w:abstractNumId w:val="186"/>
  </w:num>
  <w:num w:numId="128" w16cid:durableId="526329708">
    <w:abstractNumId w:val="422"/>
  </w:num>
  <w:num w:numId="129" w16cid:durableId="162010499">
    <w:abstractNumId w:val="252"/>
  </w:num>
  <w:num w:numId="130" w16cid:durableId="1759523860">
    <w:abstractNumId w:val="343"/>
  </w:num>
  <w:num w:numId="131" w16cid:durableId="397478613">
    <w:abstractNumId w:val="52"/>
  </w:num>
  <w:num w:numId="132" w16cid:durableId="1013384315">
    <w:abstractNumId w:val="117"/>
  </w:num>
  <w:num w:numId="133" w16cid:durableId="543491634">
    <w:abstractNumId w:val="551"/>
  </w:num>
  <w:num w:numId="134" w16cid:durableId="1298608285">
    <w:abstractNumId w:val="27"/>
  </w:num>
  <w:num w:numId="135" w16cid:durableId="612439403">
    <w:abstractNumId w:val="101"/>
  </w:num>
  <w:num w:numId="136" w16cid:durableId="1402369733">
    <w:abstractNumId w:val="459"/>
  </w:num>
  <w:num w:numId="137" w16cid:durableId="608585875">
    <w:abstractNumId w:val="175"/>
  </w:num>
  <w:num w:numId="138" w16cid:durableId="1815104282">
    <w:abstractNumId w:val="519"/>
  </w:num>
  <w:num w:numId="139" w16cid:durableId="2059697678">
    <w:abstractNumId w:val="473"/>
  </w:num>
  <w:num w:numId="140" w16cid:durableId="606470845">
    <w:abstractNumId w:val="138"/>
  </w:num>
  <w:num w:numId="141" w16cid:durableId="1315601739">
    <w:abstractNumId w:val="458"/>
  </w:num>
  <w:num w:numId="142" w16cid:durableId="41100167">
    <w:abstractNumId w:val="303"/>
  </w:num>
  <w:num w:numId="143" w16cid:durableId="474490838">
    <w:abstractNumId w:val="274"/>
  </w:num>
  <w:num w:numId="144" w16cid:durableId="1884632495">
    <w:abstractNumId w:val="256"/>
  </w:num>
  <w:num w:numId="145" w16cid:durableId="1253853272">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55394764">
    <w:abstractNumId w:val="383"/>
  </w:num>
  <w:num w:numId="147" w16cid:durableId="1904674653">
    <w:abstractNumId w:val="580"/>
  </w:num>
  <w:num w:numId="148" w16cid:durableId="842626289">
    <w:abstractNumId w:val="276"/>
  </w:num>
  <w:num w:numId="149" w16cid:durableId="134567779">
    <w:abstractNumId w:val="500"/>
  </w:num>
  <w:num w:numId="150" w16cid:durableId="846402368">
    <w:abstractNumId w:val="222"/>
  </w:num>
  <w:num w:numId="151" w16cid:durableId="804855078">
    <w:abstractNumId w:val="366"/>
  </w:num>
  <w:num w:numId="152" w16cid:durableId="53895489">
    <w:abstractNumId w:val="313"/>
  </w:num>
  <w:num w:numId="153" w16cid:durableId="1261182459">
    <w:abstractNumId w:val="435"/>
  </w:num>
  <w:num w:numId="154" w16cid:durableId="1845239551">
    <w:abstractNumId w:val="61"/>
  </w:num>
  <w:num w:numId="155" w16cid:durableId="1473448588">
    <w:abstractNumId w:val="89"/>
  </w:num>
  <w:num w:numId="156" w16cid:durableId="1534459904">
    <w:abstractNumId w:val="607"/>
  </w:num>
  <w:num w:numId="157" w16cid:durableId="982268573">
    <w:abstractNumId w:val="571"/>
  </w:num>
  <w:num w:numId="158" w16cid:durableId="1563101829">
    <w:abstractNumId w:val="207"/>
  </w:num>
  <w:num w:numId="159" w16cid:durableId="1173180140">
    <w:abstractNumId w:val="152"/>
  </w:num>
  <w:num w:numId="160" w16cid:durableId="1763332632">
    <w:abstractNumId w:val="346"/>
  </w:num>
  <w:num w:numId="161" w16cid:durableId="494104108">
    <w:abstractNumId w:val="236"/>
  </w:num>
  <w:num w:numId="162" w16cid:durableId="1425571606">
    <w:abstractNumId w:val="565"/>
  </w:num>
  <w:num w:numId="163" w16cid:durableId="1241209019">
    <w:abstractNumId w:val="261"/>
  </w:num>
  <w:num w:numId="164" w16cid:durableId="1165246783">
    <w:abstractNumId w:val="237"/>
  </w:num>
  <w:num w:numId="165" w16cid:durableId="1465543907">
    <w:abstractNumId w:val="88"/>
  </w:num>
  <w:num w:numId="166" w16cid:durableId="93017093">
    <w:abstractNumId w:val="609"/>
  </w:num>
  <w:num w:numId="167" w16cid:durableId="9642707">
    <w:abstractNumId w:val="603"/>
  </w:num>
  <w:num w:numId="168" w16cid:durableId="721556480">
    <w:abstractNumId w:val="115"/>
  </w:num>
  <w:num w:numId="169" w16cid:durableId="187111051">
    <w:abstractNumId w:val="453"/>
  </w:num>
  <w:num w:numId="170" w16cid:durableId="127359246">
    <w:abstractNumId w:val="40"/>
  </w:num>
  <w:num w:numId="171" w16cid:durableId="811604840">
    <w:abstractNumId w:val="93"/>
  </w:num>
  <w:num w:numId="172" w16cid:durableId="403263048">
    <w:abstractNumId w:val="69"/>
  </w:num>
  <w:num w:numId="173" w16cid:durableId="1680539893">
    <w:abstractNumId w:val="183"/>
  </w:num>
  <w:num w:numId="174" w16cid:durableId="1616907667">
    <w:abstractNumId w:val="348"/>
  </w:num>
  <w:num w:numId="175" w16cid:durableId="1997832054">
    <w:abstractNumId w:val="390"/>
  </w:num>
  <w:num w:numId="176" w16cid:durableId="872157644">
    <w:abstractNumId w:val="108"/>
  </w:num>
  <w:num w:numId="177" w16cid:durableId="1893422184">
    <w:abstractNumId w:val="553"/>
  </w:num>
  <w:num w:numId="178" w16cid:durableId="1655143508">
    <w:abstractNumId w:val="184"/>
  </w:num>
  <w:num w:numId="179" w16cid:durableId="2018072738">
    <w:abstractNumId w:val="228"/>
  </w:num>
  <w:num w:numId="180" w16cid:durableId="367417782">
    <w:abstractNumId w:val="370"/>
  </w:num>
  <w:num w:numId="181" w16cid:durableId="1447000155">
    <w:abstractNumId w:val="362"/>
  </w:num>
  <w:num w:numId="182" w16cid:durableId="520440856">
    <w:abstractNumId w:val="421"/>
  </w:num>
  <w:num w:numId="183" w16cid:durableId="1872913631">
    <w:abstractNumId w:val="487"/>
  </w:num>
  <w:num w:numId="184" w16cid:durableId="416249756">
    <w:abstractNumId w:val="189"/>
  </w:num>
  <w:num w:numId="185" w16cid:durableId="1747651882">
    <w:abstractNumId w:val="605"/>
  </w:num>
  <w:num w:numId="186" w16cid:durableId="1119103072">
    <w:abstractNumId w:val="559"/>
  </w:num>
  <w:num w:numId="187" w16cid:durableId="631909929">
    <w:abstractNumId w:val="314"/>
  </w:num>
  <w:num w:numId="188" w16cid:durableId="127630984">
    <w:abstractNumId w:val="326"/>
  </w:num>
  <w:num w:numId="189" w16cid:durableId="1858540666">
    <w:abstractNumId w:val="295"/>
  </w:num>
  <w:num w:numId="190" w16cid:durableId="1390570706">
    <w:abstractNumId w:val="50"/>
  </w:num>
  <w:num w:numId="191" w16cid:durableId="69348850">
    <w:abstractNumId w:val="247"/>
  </w:num>
  <w:num w:numId="192" w16cid:durableId="1416436876">
    <w:abstractNumId w:val="499"/>
  </w:num>
  <w:num w:numId="193" w16cid:durableId="1486043201">
    <w:abstractNumId w:val="386"/>
  </w:num>
  <w:num w:numId="194" w16cid:durableId="1570770186">
    <w:abstractNumId w:val="344"/>
  </w:num>
  <w:num w:numId="195" w16cid:durableId="1515462386">
    <w:abstractNumId w:val="146"/>
  </w:num>
  <w:num w:numId="196" w16cid:durableId="1574198875">
    <w:abstractNumId w:val="285"/>
  </w:num>
  <w:num w:numId="197" w16cid:durableId="581135534">
    <w:abstractNumId w:val="209"/>
  </w:num>
  <w:num w:numId="198" w16cid:durableId="447555380">
    <w:abstractNumId w:val="73"/>
  </w:num>
  <w:num w:numId="199" w16cid:durableId="582568407">
    <w:abstractNumId w:val="476"/>
  </w:num>
  <w:num w:numId="200" w16cid:durableId="146366395">
    <w:abstractNumId w:val="30"/>
  </w:num>
  <w:num w:numId="201" w16cid:durableId="1306474303">
    <w:abstractNumId w:val="86"/>
  </w:num>
  <w:num w:numId="202" w16cid:durableId="993097176">
    <w:abstractNumId w:val="156"/>
  </w:num>
  <w:num w:numId="203" w16cid:durableId="518810491">
    <w:abstractNumId w:val="513"/>
  </w:num>
  <w:num w:numId="204" w16cid:durableId="328410196">
    <w:abstractNumId w:val="85"/>
  </w:num>
  <w:num w:numId="205" w16cid:durableId="1513758251">
    <w:abstractNumId w:val="296"/>
  </w:num>
  <w:num w:numId="206" w16cid:durableId="424303720">
    <w:abstractNumId w:val="373"/>
  </w:num>
  <w:num w:numId="207" w16cid:durableId="1019160632">
    <w:abstractNumId w:val="378"/>
  </w:num>
  <w:num w:numId="208" w16cid:durableId="662202488">
    <w:abstractNumId w:val="133"/>
  </w:num>
  <w:num w:numId="209" w16cid:durableId="465860379">
    <w:abstractNumId w:val="305"/>
  </w:num>
  <w:num w:numId="210" w16cid:durableId="476460624">
    <w:abstractNumId w:val="248"/>
  </w:num>
  <w:num w:numId="211" w16cid:durableId="1231578907">
    <w:abstractNumId w:val="297"/>
  </w:num>
  <w:num w:numId="212" w16cid:durableId="833836774">
    <w:abstractNumId w:val="347"/>
  </w:num>
  <w:num w:numId="213" w16cid:durableId="265617980">
    <w:abstractNumId w:val="517"/>
  </w:num>
  <w:num w:numId="214" w16cid:durableId="1957176226">
    <w:abstractNumId w:val="205"/>
  </w:num>
  <w:num w:numId="215" w16cid:durableId="1060713196">
    <w:abstractNumId w:val="298"/>
  </w:num>
  <w:num w:numId="216" w16cid:durableId="874346198">
    <w:abstractNumId w:val="35"/>
  </w:num>
  <w:num w:numId="217" w16cid:durableId="947928352">
    <w:abstractNumId w:val="341"/>
  </w:num>
  <w:num w:numId="218" w16cid:durableId="746465628">
    <w:abstractNumId w:val="257"/>
  </w:num>
  <w:num w:numId="219" w16cid:durableId="1964117566">
    <w:abstractNumId w:val="283"/>
  </w:num>
  <w:num w:numId="220" w16cid:durableId="595214269">
    <w:abstractNumId w:val="536"/>
  </w:num>
  <w:num w:numId="221" w16cid:durableId="1076198250">
    <w:abstractNumId w:val="3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16cid:durableId="1483080019">
    <w:abstractNumId w:val="3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972441214">
    <w:abstractNumId w:val="6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1275746243">
    <w:abstractNumId w:val="77"/>
  </w:num>
  <w:num w:numId="225" w16cid:durableId="293490270">
    <w:abstractNumId w:val="97"/>
  </w:num>
  <w:num w:numId="226" w16cid:durableId="669215331">
    <w:abstractNumId w:val="618"/>
  </w:num>
  <w:num w:numId="227" w16cid:durableId="779685016">
    <w:abstractNumId w:val="566"/>
  </w:num>
  <w:num w:numId="228" w16cid:durableId="1261596837">
    <w:abstractNumId w:val="127"/>
  </w:num>
  <w:num w:numId="229" w16cid:durableId="852915583">
    <w:abstractNumId w:val="233"/>
  </w:num>
  <w:num w:numId="230" w16cid:durableId="24943006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1911843384">
    <w:abstractNumId w:val="224"/>
  </w:num>
  <w:num w:numId="232" w16cid:durableId="604116260">
    <w:abstractNumId w:val="190"/>
  </w:num>
  <w:num w:numId="233" w16cid:durableId="830752644">
    <w:abstractNumId w:val="158"/>
  </w:num>
  <w:num w:numId="234" w16cid:durableId="1257441947">
    <w:abstractNumId w:val="94"/>
  </w:num>
  <w:num w:numId="235" w16cid:durableId="434445535">
    <w:abstractNumId w:val="240"/>
  </w:num>
  <w:num w:numId="236" w16cid:durableId="1544638942">
    <w:abstractNumId w:val="196"/>
  </w:num>
  <w:num w:numId="237" w16cid:durableId="2037728556">
    <w:abstractNumId w:val="381"/>
  </w:num>
  <w:num w:numId="238" w16cid:durableId="1721319776">
    <w:abstractNumId w:val="4"/>
  </w:num>
  <w:num w:numId="239" w16cid:durableId="827092433">
    <w:abstractNumId w:val="5"/>
  </w:num>
  <w:num w:numId="240" w16cid:durableId="1098328179">
    <w:abstractNumId w:val="8"/>
  </w:num>
  <w:num w:numId="241" w16cid:durableId="220946865">
    <w:abstractNumId w:val="6"/>
  </w:num>
  <w:num w:numId="242" w16cid:durableId="75636887">
    <w:abstractNumId w:val="7"/>
  </w:num>
  <w:num w:numId="243" w16cid:durableId="13381571">
    <w:abstractNumId w:val="2"/>
  </w:num>
  <w:num w:numId="244" w16cid:durableId="107088196">
    <w:abstractNumId w:val="377"/>
  </w:num>
  <w:num w:numId="245" w16cid:durableId="481308627">
    <w:abstractNumId w:val="194"/>
  </w:num>
  <w:num w:numId="246" w16cid:durableId="1600261199">
    <w:abstractNumId w:val="1"/>
  </w:num>
  <w:num w:numId="247" w16cid:durableId="1640184207">
    <w:abstractNumId w:val="114"/>
  </w:num>
  <w:num w:numId="248" w16cid:durableId="1448237502">
    <w:abstractNumId w:val="84"/>
  </w:num>
  <w:num w:numId="249" w16cid:durableId="240146247">
    <w:abstractNumId w:val="160"/>
  </w:num>
  <w:num w:numId="250" w16cid:durableId="307437584">
    <w:abstractNumId w:val="546"/>
  </w:num>
  <w:num w:numId="251" w16cid:durableId="765619114">
    <w:abstractNumId w:val="578"/>
  </w:num>
  <w:num w:numId="252" w16cid:durableId="609706515">
    <w:abstractNumId w:val="278"/>
  </w:num>
  <w:num w:numId="253" w16cid:durableId="786654454">
    <w:abstractNumId w:val="511"/>
  </w:num>
  <w:num w:numId="254" w16cid:durableId="213396433">
    <w:abstractNumId w:val="229"/>
  </w:num>
  <w:num w:numId="255" w16cid:durableId="749697725">
    <w:abstractNumId w:val="611"/>
  </w:num>
  <w:num w:numId="256" w16cid:durableId="1766683076">
    <w:abstractNumId w:val="18"/>
  </w:num>
  <w:num w:numId="257" w16cid:durableId="783035681">
    <w:abstractNumId w:val="29"/>
  </w:num>
  <w:num w:numId="258" w16cid:durableId="367683136">
    <w:abstractNumId w:val="524"/>
  </w:num>
  <w:num w:numId="259" w16cid:durableId="1597327855">
    <w:abstractNumId w:val="601"/>
  </w:num>
  <w:num w:numId="260" w16cid:durableId="245041789">
    <w:abstractNumId w:val="246"/>
  </w:num>
  <w:num w:numId="261" w16cid:durableId="58211687">
    <w:abstractNumId w:val="157"/>
  </w:num>
  <w:num w:numId="262" w16cid:durableId="1779905892">
    <w:abstractNumId w:val="131"/>
  </w:num>
  <w:num w:numId="263" w16cid:durableId="1763529556">
    <w:abstractNumId w:val="100"/>
  </w:num>
  <w:num w:numId="264" w16cid:durableId="1924139079">
    <w:abstractNumId w:val="178"/>
  </w:num>
  <w:num w:numId="265" w16cid:durableId="1243372223">
    <w:abstractNumId w:val="223"/>
  </w:num>
  <w:num w:numId="266" w16cid:durableId="713653737">
    <w:abstractNumId w:val="105"/>
  </w:num>
  <w:num w:numId="267" w16cid:durableId="569733165">
    <w:abstractNumId w:val="139"/>
  </w:num>
  <w:num w:numId="268" w16cid:durableId="1210728734">
    <w:abstractNumId w:val="210"/>
  </w:num>
  <w:num w:numId="269" w16cid:durableId="1506938771">
    <w:abstractNumId w:val="312"/>
  </w:num>
  <w:num w:numId="270" w16cid:durableId="689719431">
    <w:abstractNumId w:val="635"/>
  </w:num>
  <w:num w:numId="271" w16cid:durableId="467355820">
    <w:abstractNumId w:val="550"/>
  </w:num>
  <w:num w:numId="272" w16cid:durableId="669525963">
    <w:abstractNumId w:val="153"/>
  </w:num>
  <w:num w:numId="273" w16cid:durableId="1188566503">
    <w:abstractNumId w:val="351"/>
  </w:num>
  <w:num w:numId="274" w16cid:durableId="1823616016">
    <w:abstractNumId w:val="302"/>
  </w:num>
  <w:num w:numId="275" w16cid:durableId="430667512">
    <w:abstractNumId w:val="211"/>
  </w:num>
  <w:num w:numId="276" w16cid:durableId="1476294455">
    <w:abstractNumId w:val="515"/>
  </w:num>
  <w:num w:numId="277" w16cid:durableId="1090781865">
    <w:abstractNumId w:val="182"/>
  </w:num>
  <w:num w:numId="278" w16cid:durableId="1138113438">
    <w:abstractNumId w:val="634"/>
  </w:num>
  <w:num w:numId="279" w16cid:durableId="1604073015">
    <w:abstractNumId w:val="437"/>
  </w:num>
  <w:num w:numId="280" w16cid:durableId="594943402">
    <w:abstractNumId w:val="600"/>
  </w:num>
  <w:num w:numId="281" w16cid:durableId="885415668">
    <w:abstractNumId w:val="36"/>
  </w:num>
  <w:num w:numId="282" w16cid:durableId="283657090">
    <w:abstractNumId w:val="245"/>
  </w:num>
  <w:num w:numId="283" w16cid:durableId="440686726">
    <w:abstractNumId w:val="16"/>
  </w:num>
  <w:num w:numId="284" w16cid:durableId="1387529995">
    <w:abstractNumId w:val="484"/>
  </w:num>
  <w:num w:numId="285" w16cid:durableId="1830291078">
    <w:abstractNumId w:val="208"/>
  </w:num>
  <w:num w:numId="286" w16cid:durableId="1954752633">
    <w:abstractNumId w:val="608"/>
  </w:num>
  <w:num w:numId="287" w16cid:durableId="1399939449">
    <w:abstractNumId w:val="629"/>
  </w:num>
  <w:num w:numId="288" w16cid:durableId="789982673">
    <w:abstractNumId w:val="199"/>
  </w:num>
  <w:num w:numId="289" w16cid:durableId="1630353861">
    <w:abstractNumId w:val="104"/>
  </w:num>
  <w:num w:numId="290" w16cid:durableId="2025864365">
    <w:abstractNumId w:val="177"/>
  </w:num>
  <w:num w:numId="291" w16cid:durableId="1862694325">
    <w:abstractNumId w:val="277"/>
  </w:num>
  <w:num w:numId="292" w16cid:durableId="1836803288">
    <w:abstractNumId w:val="231"/>
  </w:num>
  <w:num w:numId="293" w16cid:durableId="2044669881">
    <w:abstractNumId w:val="633"/>
  </w:num>
  <w:num w:numId="294" w16cid:durableId="416830127">
    <w:abstractNumId w:val="33"/>
  </w:num>
  <w:num w:numId="295" w16cid:durableId="1051921122">
    <w:abstractNumId w:val="106"/>
  </w:num>
  <w:num w:numId="296" w16cid:durableId="899096800">
    <w:abstractNumId w:val="471"/>
  </w:num>
  <w:num w:numId="297" w16cid:durableId="1577089511">
    <w:abstractNumId w:val="126"/>
  </w:num>
  <w:num w:numId="298" w16cid:durableId="1770003345">
    <w:abstractNumId w:val="58"/>
  </w:num>
  <w:num w:numId="299" w16cid:durableId="1207714503">
    <w:abstractNumId w:val="617"/>
  </w:num>
  <w:num w:numId="300" w16cid:durableId="404450898">
    <w:abstractNumId w:val="428"/>
  </w:num>
  <w:num w:numId="301" w16cid:durableId="465855536">
    <w:abstractNumId w:val="259"/>
  </w:num>
  <w:num w:numId="302" w16cid:durableId="1676683642">
    <w:abstractNumId w:val="71"/>
  </w:num>
  <w:num w:numId="303" w16cid:durableId="1874607841">
    <w:abstractNumId w:val="612"/>
  </w:num>
  <w:num w:numId="304" w16cid:durableId="300623643">
    <w:abstractNumId w:val="34"/>
  </w:num>
  <w:num w:numId="305" w16cid:durableId="2110738722">
    <w:abstractNumId w:val="140"/>
  </w:num>
  <w:num w:numId="306" w16cid:durableId="1158493378">
    <w:abstractNumId w:val="315"/>
  </w:num>
  <w:num w:numId="307" w16cid:durableId="831867723">
    <w:abstractNumId w:val="542"/>
  </w:num>
  <w:num w:numId="308" w16cid:durableId="819031748">
    <w:abstractNumId w:val="544"/>
  </w:num>
  <w:num w:numId="309" w16cid:durableId="305398831">
    <w:abstractNumId w:val="191"/>
  </w:num>
  <w:num w:numId="310" w16cid:durableId="970524625">
    <w:abstractNumId w:val="477"/>
  </w:num>
  <w:num w:numId="311" w16cid:durableId="115297925">
    <w:abstractNumId w:val="411"/>
  </w:num>
  <w:num w:numId="312" w16cid:durableId="2132361468">
    <w:abstractNumId w:val="427"/>
  </w:num>
  <w:num w:numId="313" w16cid:durableId="947784419">
    <w:abstractNumId w:val="291"/>
  </w:num>
  <w:num w:numId="314" w16cid:durableId="1457916458">
    <w:abstractNumId w:val="450"/>
  </w:num>
  <w:num w:numId="315" w16cid:durableId="573734409">
    <w:abstractNumId w:val="440"/>
  </w:num>
  <w:num w:numId="316" w16cid:durableId="1914774997">
    <w:abstractNumId w:val="81"/>
  </w:num>
  <w:num w:numId="317" w16cid:durableId="154035712">
    <w:abstractNumId w:val="301"/>
  </w:num>
  <w:num w:numId="318" w16cid:durableId="1618371451">
    <w:abstractNumId w:val="169"/>
  </w:num>
  <w:num w:numId="319" w16cid:durableId="513957862">
    <w:abstractNumId w:val="49"/>
  </w:num>
  <w:num w:numId="320" w16cid:durableId="1337423691">
    <w:abstractNumId w:val="352"/>
  </w:num>
  <w:num w:numId="321" w16cid:durableId="1271475312">
    <w:abstractNumId w:val="31"/>
  </w:num>
  <w:num w:numId="322" w16cid:durableId="59645096">
    <w:abstractNumId w:val="561"/>
  </w:num>
  <w:num w:numId="323" w16cid:durableId="289938391">
    <w:abstractNumId w:val="424"/>
  </w:num>
  <w:num w:numId="324" w16cid:durableId="888030435">
    <w:abstractNumId w:val="264"/>
  </w:num>
  <w:num w:numId="325" w16cid:durableId="2123575640">
    <w:abstractNumId w:val="174"/>
  </w:num>
  <w:num w:numId="326" w16cid:durableId="1247302755">
    <w:abstractNumId w:val="99"/>
  </w:num>
  <w:num w:numId="327" w16cid:durableId="519708406">
    <w:abstractNumId w:val="250"/>
  </w:num>
  <w:num w:numId="328" w16cid:durableId="216891232">
    <w:abstractNumId w:val="132"/>
  </w:num>
  <w:num w:numId="329" w16cid:durableId="1499923138">
    <w:abstractNumId w:val="204"/>
  </w:num>
  <w:num w:numId="330" w16cid:durableId="1791633513">
    <w:abstractNumId w:val="485"/>
  </w:num>
  <w:num w:numId="331" w16cid:durableId="18165469">
    <w:abstractNumId w:val="448"/>
  </w:num>
  <w:num w:numId="332" w16cid:durableId="254821707">
    <w:abstractNumId w:val="307"/>
  </w:num>
  <w:num w:numId="333" w16cid:durableId="507645640">
    <w:abstractNumId w:val="180"/>
  </w:num>
  <w:num w:numId="334" w16cid:durableId="862137669">
    <w:abstractNumId w:val="594"/>
  </w:num>
  <w:num w:numId="335" w16cid:durableId="1711028043">
    <w:abstractNumId w:val="124"/>
  </w:num>
  <w:num w:numId="336" w16cid:durableId="1835761657">
    <w:abstractNumId w:val="45"/>
  </w:num>
  <w:num w:numId="337" w16cid:durableId="1443842748">
    <w:abstractNumId w:val="534"/>
  </w:num>
  <w:num w:numId="338" w16cid:durableId="1206482092">
    <w:abstractNumId w:val="162"/>
  </w:num>
  <w:num w:numId="339" w16cid:durableId="1014301126">
    <w:abstractNumId w:val="369"/>
  </w:num>
  <w:num w:numId="340" w16cid:durableId="1037390397">
    <w:abstractNumId w:val="147"/>
  </w:num>
  <w:num w:numId="341" w16cid:durableId="1142190882">
    <w:abstractNumId w:val="258"/>
  </w:num>
  <w:num w:numId="342" w16cid:durableId="1004555459">
    <w:abstractNumId w:val="325"/>
  </w:num>
  <w:num w:numId="343" w16cid:durableId="525100167">
    <w:abstractNumId w:val="363"/>
  </w:num>
  <w:num w:numId="344" w16cid:durableId="1825924103">
    <w:abstractNumId w:val="216"/>
  </w:num>
  <w:num w:numId="345" w16cid:durableId="953289446">
    <w:abstractNumId w:val="111"/>
  </w:num>
  <w:num w:numId="346" w16cid:durableId="1328098200">
    <w:abstractNumId w:val="120"/>
  </w:num>
  <w:num w:numId="347" w16cid:durableId="824399052">
    <w:abstractNumId w:val="516"/>
  </w:num>
  <w:num w:numId="348" w16cid:durableId="1754811250">
    <w:abstractNumId w:val="185"/>
  </w:num>
  <w:num w:numId="349" w16cid:durableId="701171713">
    <w:abstractNumId w:val="479"/>
  </w:num>
  <w:num w:numId="350" w16cid:durableId="1037001341">
    <w:abstractNumId w:val="588"/>
  </w:num>
  <w:num w:numId="351" w16cid:durableId="740517120">
    <w:abstractNumId w:val="98"/>
  </w:num>
  <w:num w:numId="352" w16cid:durableId="2013987909">
    <w:abstractNumId w:val="425"/>
  </w:num>
  <w:num w:numId="353" w16cid:durableId="2040736803">
    <w:abstractNumId w:val="371"/>
  </w:num>
  <w:num w:numId="354" w16cid:durableId="67192397">
    <w:abstractNumId w:val="345"/>
  </w:num>
  <w:num w:numId="355" w16cid:durableId="1121336870">
    <w:abstractNumId w:val="520"/>
  </w:num>
  <w:num w:numId="356" w16cid:durableId="2116823909">
    <w:abstractNumId w:val="621"/>
  </w:num>
  <w:num w:numId="357" w16cid:durableId="235407847">
    <w:abstractNumId w:val="59"/>
  </w:num>
  <w:num w:numId="358" w16cid:durableId="156920925">
    <w:abstractNumId w:val="495"/>
  </w:num>
  <w:num w:numId="359" w16cid:durableId="1902596779">
    <w:abstractNumId w:val="270"/>
  </w:num>
  <w:num w:numId="360" w16cid:durableId="909656508">
    <w:abstractNumId w:val="494"/>
  </w:num>
  <w:num w:numId="361" w16cid:durableId="102843882">
    <w:abstractNumId w:val="556"/>
  </w:num>
  <w:num w:numId="362" w16cid:durableId="1646012034">
    <w:abstractNumId w:val="335"/>
  </w:num>
  <w:num w:numId="363" w16cid:durableId="2132817646">
    <w:abstractNumId w:val="310"/>
  </w:num>
  <w:num w:numId="364" w16cid:durableId="2030522602">
    <w:abstractNumId w:val="195"/>
  </w:num>
  <w:num w:numId="365" w16cid:durableId="1861774789">
    <w:abstractNumId w:val="58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6" w16cid:durableId="7996459">
    <w:abstractNumId w:val="67"/>
  </w:num>
  <w:num w:numId="367" w16cid:durableId="528026768">
    <w:abstractNumId w:val="6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16cid:durableId="1219198098">
    <w:abstractNumId w:val="241"/>
  </w:num>
  <w:num w:numId="369" w16cid:durableId="1101533011">
    <w:abstractNumId w:val="430"/>
  </w:num>
  <w:num w:numId="370" w16cid:durableId="513610072">
    <w:abstractNumId w:val="367"/>
  </w:num>
  <w:num w:numId="371" w16cid:durableId="19399612">
    <w:abstractNumId w:val="334"/>
  </w:num>
  <w:num w:numId="372" w16cid:durableId="1771464663">
    <w:abstractNumId w:val="143"/>
  </w:num>
  <w:num w:numId="373" w16cid:durableId="1722483689">
    <w:abstractNumId w:val="404"/>
  </w:num>
  <w:num w:numId="374" w16cid:durableId="994796016">
    <w:abstractNumId w:val="46"/>
  </w:num>
  <w:num w:numId="375" w16cid:durableId="190921480">
    <w:abstractNumId w:val="95"/>
  </w:num>
  <w:num w:numId="376" w16cid:durableId="1502549666">
    <w:abstractNumId w:val="402"/>
  </w:num>
  <w:num w:numId="377" w16cid:durableId="2060783345">
    <w:abstractNumId w:val="154"/>
  </w:num>
  <w:num w:numId="378" w16cid:durableId="1494758393">
    <w:abstractNumId w:val="599"/>
  </w:num>
  <w:num w:numId="379" w16cid:durableId="671763397">
    <w:abstractNumId w:val="206"/>
  </w:num>
  <w:num w:numId="380" w16cid:durableId="244728520">
    <w:abstractNumId w:val="306"/>
  </w:num>
  <w:num w:numId="381" w16cid:durableId="1162816165">
    <w:abstractNumId w:val="213"/>
  </w:num>
  <w:num w:numId="382" w16cid:durableId="1029645283">
    <w:abstractNumId w:val="159"/>
  </w:num>
  <w:num w:numId="383" w16cid:durableId="2011057410">
    <w:abstractNumId w:val="167"/>
  </w:num>
  <w:num w:numId="384" w16cid:durableId="313680131">
    <w:abstractNumId w:val="128"/>
  </w:num>
  <w:num w:numId="385" w16cid:durableId="33701728">
    <w:abstractNumId w:val="620"/>
  </w:num>
  <w:num w:numId="386" w16cid:durableId="2077169813">
    <w:abstractNumId w:val="540"/>
  </w:num>
  <w:num w:numId="387" w16cid:durableId="1045761125">
    <w:abstractNumId w:val="379"/>
  </w:num>
  <w:num w:numId="388" w16cid:durableId="945431887">
    <w:abstractNumId w:val="382"/>
  </w:num>
  <w:num w:numId="389" w16cid:durableId="1852210001">
    <w:abstractNumId w:val="541"/>
  </w:num>
  <w:num w:numId="390" w16cid:durableId="944463537">
    <w:abstractNumId w:val="202"/>
  </w:num>
  <w:num w:numId="391" w16cid:durableId="1864705691">
    <w:abstractNumId w:val="528"/>
  </w:num>
  <w:num w:numId="392" w16cid:durableId="911042824">
    <w:abstractNumId w:val="531"/>
  </w:num>
  <w:num w:numId="393" w16cid:durableId="940524428">
    <w:abstractNumId w:val="380"/>
  </w:num>
  <w:num w:numId="394" w16cid:durableId="316031446">
    <w:abstractNumId w:val="10"/>
  </w:num>
  <w:num w:numId="395" w16cid:durableId="1995720142">
    <w:abstractNumId w:val="596"/>
  </w:num>
  <w:num w:numId="396" w16cid:durableId="939684912">
    <w:abstractNumId w:val="368"/>
  </w:num>
  <w:num w:numId="397" w16cid:durableId="565409867">
    <w:abstractNumId w:val="569"/>
  </w:num>
  <w:num w:numId="398" w16cid:durableId="817381701">
    <w:abstractNumId w:val="44"/>
  </w:num>
  <w:num w:numId="399" w16cid:durableId="756557241">
    <w:abstractNumId w:val="462"/>
  </w:num>
  <w:num w:numId="400" w16cid:durableId="1058743659">
    <w:abstractNumId w:val="477"/>
  </w:num>
  <w:num w:numId="401" w16cid:durableId="1875575489">
    <w:abstractNumId w:val="340"/>
  </w:num>
  <w:num w:numId="402" w16cid:durableId="1558127653">
    <w:abstractNumId w:val="24"/>
  </w:num>
  <w:num w:numId="403" w16cid:durableId="1222522249">
    <w:abstractNumId w:val="585"/>
  </w:num>
  <w:num w:numId="404" w16cid:durableId="18165658">
    <w:abstractNumId w:val="68"/>
  </w:num>
  <w:num w:numId="405" w16cid:durableId="1751081842">
    <w:abstractNumId w:val="212"/>
  </w:num>
  <w:num w:numId="406" w16cid:durableId="1177379363">
    <w:abstractNumId w:val="43"/>
  </w:num>
  <w:num w:numId="407" w16cid:durableId="605385084">
    <w:abstractNumId w:val="385"/>
  </w:num>
  <w:num w:numId="408" w16cid:durableId="71854424">
    <w:abstractNumId w:val="82"/>
  </w:num>
  <w:num w:numId="409" w16cid:durableId="503976490">
    <w:abstractNumId w:val="337"/>
  </w:num>
  <w:num w:numId="410" w16cid:durableId="58869498">
    <w:abstractNumId w:val="356"/>
  </w:num>
  <w:num w:numId="411" w16cid:durableId="361174622">
    <w:abstractNumId w:val="576"/>
  </w:num>
  <w:num w:numId="412" w16cid:durableId="90475529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588346953">
    <w:abstractNumId w:val="286"/>
  </w:num>
  <w:num w:numId="414" w16cid:durableId="403797720">
    <w:abstractNumId w:val="164"/>
  </w:num>
  <w:num w:numId="415" w16cid:durableId="63258975">
    <w:abstractNumId w:val="407"/>
  </w:num>
  <w:num w:numId="416" w16cid:durableId="274413175">
    <w:abstractNumId w:val="445"/>
  </w:num>
  <w:num w:numId="417" w16cid:durableId="539170950">
    <w:abstractNumId w:val="575"/>
  </w:num>
  <w:num w:numId="418" w16cid:durableId="2113159136">
    <w:abstractNumId w:val="403"/>
  </w:num>
  <w:num w:numId="419" w16cid:durableId="971591857">
    <w:abstractNumId w:val="568"/>
  </w:num>
  <w:num w:numId="420" w16cid:durableId="1438133377">
    <w:abstractNumId w:val="469"/>
  </w:num>
  <w:num w:numId="421" w16cid:durableId="476578723">
    <w:abstractNumId w:val="606"/>
  </w:num>
  <w:num w:numId="422" w16cid:durableId="596060721">
    <w:abstractNumId w:val="13"/>
  </w:num>
  <w:num w:numId="423" w16cid:durableId="1364675543">
    <w:abstractNumId w:val="483"/>
  </w:num>
  <w:num w:numId="424" w16cid:durableId="354305419">
    <w:abstractNumId w:val="466"/>
  </w:num>
  <w:num w:numId="425" w16cid:durableId="750733479">
    <w:abstractNumId w:val="429"/>
  </w:num>
  <w:num w:numId="426" w16cid:durableId="74784118">
    <w:abstractNumId w:val="324"/>
  </w:num>
  <w:num w:numId="427" w16cid:durableId="1829050776">
    <w:abstractNumId w:val="576"/>
  </w:num>
  <w:num w:numId="428" w16cid:durableId="297419974">
    <w:abstractNumId w:val="90"/>
  </w:num>
  <w:num w:numId="429" w16cid:durableId="767165240">
    <w:abstractNumId w:val="388"/>
  </w:num>
  <w:num w:numId="430" w16cid:durableId="608397516">
    <w:abstractNumId w:val="398"/>
  </w:num>
  <w:num w:numId="431" w16cid:durableId="723286913">
    <w:abstractNumId w:val="455"/>
  </w:num>
  <w:num w:numId="432" w16cid:durableId="1361467128">
    <w:abstractNumId w:val="463"/>
  </w:num>
  <w:num w:numId="433" w16cid:durableId="779181983">
    <w:abstractNumId w:val="163"/>
  </w:num>
  <w:num w:numId="434" w16cid:durableId="333191089">
    <w:abstractNumId w:val="79"/>
  </w:num>
  <w:num w:numId="435" w16cid:durableId="502211593">
    <w:abstractNumId w:val="574"/>
  </w:num>
  <w:num w:numId="436" w16cid:durableId="933899817">
    <w:abstractNumId w:val="269"/>
  </w:num>
  <w:num w:numId="437" w16cid:durableId="512842361">
    <w:abstractNumId w:val="102"/>
  </w:num>
  <w:num w:numId="438" w16cid:durableId="505946969">
    <w:abstractNumId w:val="70"/>
  </w:num>
  <w:num w:numId="439" w16cid:durableId="832993108">
    <w:abstractNumId w:val="395"/>
  </w:num>
  <w:num w:numId="440" w16cid:durableId="878322590">
    <w:abstractNumId w:val="66"/>
  </w:num>
  <w:num w:numId="441" w16cid:durableId="362754460">
    <w:abstractNumId w:val="319"/>
  </w:num>
  <w:num w:numId="442" w16cid:durableId="1521158581">
    <w:abstractNumId w:val="253"/>
  </w:num>
  <w:num w:numId="443" w16cid:durableId="628359747">
    <w:abstractNumId w:val="397"/>
  </w:num>
  <w:num w:numId="444" w16cid:durableId="1723938417">
    <w:abstractNumId w:val="393"/>
  </w:num>
  <w:num w:numId="445" w16cid:durableId="1309550224">
    <w:abstractNumId w:val="509"/>
  </w:num>
  <w:num w:numId="446" w16cid:durableId="157500557">
    <w:abstractNumId w:val="338"/>
  </w:num>
  <w:num w:numId="447" w16cid:durableId="280115287">
    <w:abstractNumId w:val="586"/>
  </w:num>
  <w:num w:numId="448" w16cid:durableId="351808241">
    <w:abstractNumId w:val="239"/>
  </w:num>
  <w:num w:numId="449" w16cid:durableId="229511226">
    <w:abstractNumId w:val="130"/>
  </w:num>
  <w:num w:numId="450" w16cid:durableId="959996188">
    <w:abstractNumId w:val="288"/>
  </w:num>
  <w:num w:numId="451" w16cid:durableId="2068646241">
    <w:abstractNumId w:val="460"/>
  </w:num>
  <w:num w:numId="452" w16cid:durableId="2138910207">
    <w:abstractNumId w:val="319"/>
  </w:num>
  <w:num w:numId="453" w16cid:durableId="985084105">
    <w:abstractNumId w:val="217"/>
  </w:num>
  <w:num w:numId="454" w16cid:durableId="1547377931">
    <w:abstractNumId w:val="527"/>
  </w:num>
  <w:num w:numId="455" w16cid:durableId="1591281794">
    <w:abstractNumId w:val="3"/>
    <w:lvlOverride w:ilvl="0">
      <w:startOverride w:val="1"/>
    </w:lvlOverride>
  </w:num>
  <w:num w:numId="456" w16cid:durableId="4153224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16cid:durableId="1016923292">
    <w:abstractNumId w:val="3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16cid:durableId="483394149">
    <w:abstractNumId w:val="20"/>
  </w:num>
  <w:num w:numId="459" w16cid:durableId="48380779">
    <w:abstractNumId w:val="266"/>
  </w:num>
  <w:num w:numId="460" w16cid:durableId="930311618">
    <w:abstractNumId w:val="502"/>
  </w:num>
  <w:num w:numId="461" w16cid:durableId="1839153373">
    <w:abstractNumId w:val="614"/>
  </w:num>
  <w:num w:numId="462" w16cid:durableId="18810839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16cid:durableId="1292713690">
    <w:abstractNumId w:val="636"/>
  </w:num>
  <w:num w:numId="464" w16cid:durableId="2052805676">
    <w:abstractNumId w:val="384"/>
  </w:num>
  <w:num w:numId="465" w16cid:durableId="1986351422">
    <w:abstractNumId w:val="604"/>
  </w:num>
  <w:num w:numId="466" w16cid:durableId="526022415">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16cid:durableId="903174342">
    <w:abstractNumId w:val="230"/>
  </w:num>
  <w:num w:numId="468" w16cid:durableId="1843818983">
    <w:abstractNumId w:val="592"/>
  </w:num>
  <w:num w:numId="469" w16cid:durableId="888223637">
    <w:abstractNumId w:val="419"/>
    <w:lvlOverride w:ilvl="0">
      <w:startOverride w:val="1"/>
    </w:lvlOverride>
  </w:num>
  <w:num w:numId="470" w16cid:durableId="526482232">
    <w:abstractNumId w:val="401"/>
    <w:lvlOverride w:ilvl="0">
      <w:startOverride w:val="1"/>
    </w:lvlOverride>
    <w:lvlOverride w:ilvl="1"/>
    <w:lvlOverride w:ilvl="2"/>
    <w:lvlOverride w:ilvl="3"/>
    <w:lvlOverride w:ilvl="4"/>
    <w:lvlOverride w:ilvl="5"/>
    <w:lvlOverride w:ilvl="6"/>
    <w:lvlOverride w:ilvl="7"/>
    <w:lvlOverride w:ilvl="8"/>
  </w:num>
  <w:num w:numId="471" w16cid:durableId="2034186322">
    <w:abstractNumId w:val="284"/>
  </w:num>
  <w:num w:numId="472" w16cid:durableId="1657761470">
    <w:abstractNumId w:val="150"/>
  </w:num>
  <w:num w:numId="473" w16cid:durableId="861864751">
    <w:abstractNumId w:val="481"/>
  </w:num>
  <w:num w:numId="474" w16cid:durableId="1664508166">
    <w:abstractNumId w:val="554"/>
  </w:num>
  <w:num w:numId="475" w16cid:durableId="1715231130">
    <w:abstractNumId w:val="25"/>
  </w:num>
  <w:num w:numId="476" w16cid:durableId="814376037">
    <w:abstractNumId w:val="468"/>
  </w:num>
  <w:num w:numId="477" w16cid:durableId="1355689461">
    <w:abstractNumId w:val="504"/>
  </w:num>
  <w:num w:numId="478" w16cid:durableId="641886964">
    <w:abstractNumId w:val="446"/>
  </w:num>
  <w:num w:numId="479" w16cid:durableId="1415009465">
    <w:abstractNumId w:val="75"/>
  </w:num>
  <w:num w:numId="480" w16cid:durableId="13070162">
    <w:abstractNumId w:val="537"/>
  </w:num>
  <w:num w:numId="481" w16cid:durableId="1680884374">
    <w:abstractNumId w:val="21"/>
  </w:num>
  <w:num w:numId="482" w16cid:durableId="678586760">
    <w:abstractNumId w:val="518"/>
  </w:num>
  <w:num w:numId="483" w16cid:durableId="1726174292">
    <w:abstractNumId w:val="480"/>
  </w:num>
  <w:num w:numId="484" w16cid:durableId="1800145899">
    <w:abstractNumId w:val="227"/>
  </w:num>
  <w:num w:numId="485" w16cid:durableId="1746342665">
    <w:abstractNumId w:val="443"/>
  </w:num>
  <w:num w:numId="486" w16cid:durableId="1943419651">
    <w:abstractNumId w:val="582"/>
  </w:num>
  <w:num w:numId="487" w16cid:durableId="313722947">
    <w:abstractNumId w:val="78"/>
  </w:num>
  <w:num w:numId="488" w16cid:durableId="299724662">
    <w:abstractNumId w:val="510"/>
  </w:num>
  <w:num w:numId="489" w16cid:durableId="1571188859">
    <w:abstractNumId w:val="591"/>
  </w:num>
  <w:num w:numId="490" w16cid:durableId="2036467908">
    <w:abstractNumId w:val="532"/>
  </w:num>
  <w:num w:numId="491" w16cid:durableId="2022468971">
    <w:abstractNumId w:val="374"/>
  </w:num>
  <w:num w:numId="492" w16cid:durableId="1987511464">
    <w:abstractNumId w:val="142"/>
  </w:num>
  <w:num w:numId="493" w16cid:durableId="961956210">
    <w:abstractNumId w:val="202"/>
  </w:num>
  <w:num w:numId="494" w16cid:durableId="1548757581">
    <w:abstractNumId w:val="234"/>
  </w:num>
  <w:num w:numId="495" w16cid:durableId="61225090">
    <w:abstractNumId w:val="121"/>
  </w:num>
  <w:num w:numId="496" w16cid:durableId="621350816">
    <w:abstractNumId w:val="514"/>
  </w:num>
  <w:num w:numId="497" w16cid:durableId="787971173">
    <w:abstractNumId w:val="405"/>
  </w:num>
  <w:num w:numId="498" w16cid:durableId="313687380">
    <w:abstractNumId w:val="507"/>
  </w:num>
  <w:num w:numId="499" w16cid:durableId="1225877255">
    <w:abstractNumId w:val="201"/>
  </w:num>
  <w:num w:numId="500" w16cid:durableId="1016034393">
    <w:abstractNumId w:val="165"/>
  </w:num>
  <w:num w:numId="501" w16cid:durableId="976377135">
    <w:abstractNumId w:val="309"/>
  </w:num>
  <w:num w:numId="502" w16cid:durableId="45878843">
    <w:abstractNumId w:val="529"/>
  </w:num>
  <w:num w:numId="503" w16cid:durableId="264121256">
    <w:abstractNumId w:val="464"/>
  </w:num>
  <w:num w:numId="504" w16cid:durableId="85542309">
    <w:abstractNumId w:val="289"/>
  </w:num>
  <w:num w:numId="505" w16cid:durableId="446587478">
    <w:abstractNumId w:val="628"/>
  </w:num>
  <w:num w:numId="506" w16cid:durableId="1346707968">
    <w:abstractNumId w:val="333"/>
  </w:num>
  <w:num w:numId="507" w16cid:durableId="244609687">
    <w:abstractNumId w:val="602"/>
  </w:num>
  <w:num w:numId="508" w16cid:durableId="1339846816">
    <w:abstractNumId w:val="72"/>
  </w:num>
  <w:num w:numId="509" w16cid:durableId="1806897074">
    <w:abstractNumId w:val="267"/>
  </w:num>
  <w:num w:numId="510" w16cid:durableId="1291013671">
    <w:abstractNumId w:val="318"/>
  </w:num>
  <w:num w:numId="511" w16cid:durableId="1646664060">
    <w:abstractNumId w:val="372"/>
  </w:num>
  <w:num w:numId="512" w16cid:durableId="1663042682">
    <w:abstractNumId w:val="19"/>
  </w:num>
  <w:num w:numId="513" w16cid:durableId="1549953198">
    <w:abstractNumId w:val="172"/>
  </w:num>
  <w:num w:numId="514" w16cid:durableId="851188325">
    <w:abstractNumId w:val="188"/>
  </w:num>
  <w:num w:numId="515" w16cid:durableId="966742090">
    <w:abstractNumId w:val="589"/>
  </w:num>
  <w:num w:numId="516" w16cid:durableId="1714038317">
    <w:abstractNumId w:val="638"/>
  </w:num>
  <w:num w:numId="517" w16cid:durableId="1232234076">
    <w:abstractNumId w:val="60"/>
  </w:num>
  <w:num w:numId="518" w16cid:durableId="746610974">
    <w:abstractNumId w:val="37"/>
  </w:num>
  <w:num w:numId="519" w16cid:durableId="171801677">
    <w:abstractNumId w:val="501"/>
  </w:num>
  <w:num w:numId="520" w16cid:durableId="1755928157">
    <w:abstractNumId w:val="290"/>
  </w:num>
  <w:num w:numId="521" w16cid:durableId="1834055835">
    <w:abstractNumId w:val="203"/>
  </w:num>
  <w:num w:numId="522" w16cid:durableId="766467992">
    <w:abstractNumId w:val="134"/>
  </w:num>
  <w:num w:numId="523" w16cid:durableId="613439930">
    <w:abstractNumId w:val="391"/>
  </w:num>
  <w:num w:numId="524" w16cid:durableId="269169467">
    <w:abstractNumId w:val="0"/>
  </w:num>
  <w:num w:numId="525" w16cid:durableId="589003966">
    <w:abstractNumId w:val="221"/>
  </w:num>
  <w:num w:numId="526" w16cid:durableId="1579513531">
    <w:abstractNumId w:val="416"/>
  </w:num>
  <w:num w:numId="527" w16cid:durableId="801846727">
    <w:abstractNumId w:val="311"/>
  </w:num>
  <w:num w:numId="528" w16cid:durableId="1529177875">
    <w:abstractNumId w:val="294"/>
  </w:num>
  <w:num w:numId="529" w16cid:durableId="453866445">
    <w:abstractNumId w:val="622"/>
  </w:num>
  <w:num w:numId="530" w16cid:durableId="1419205882">
    <w:abstractNumId w:val="530"/>
  </w:num>
  <w:num w:numId="531" w16cid:durableId="936062437">
    <w:abstractNumId w:val="91"/>
  </w:num>
  <w:num w:numId="532" w16cid:durableId="1930848532">
    <w:abstractNumId w:val="148"/>
  </w:num>
  <w:num w:numId="533" w16cid:durableId="1738434193">
    <w:abstractNumId w:val="436"/>
  </w:num>
  <w:num w:numId="534" w16cid:durableId="310331980">
    <w:abstractNumId w:val="14"/>
  </w:num>
  <w:num w:numId="535" w16cid:durableId="45833719">
    <w:abstractNumId w:val="244"/>
  </w:num>
  <w:num w:numId="536" w16cid:durableId="517232485">
    <w:abstractNumId w:val="220"/>
  </w:num>
  <w:num w:numId="537" w16cid:durableId="1991713219">
    <w:abstractNumId w:val="474"/>
  </w:num>
  <w:num w:numId="538" w16cid:durableId="1964924299">
    <w:abstractNumId w:val="521"/>
  </w:num>
  <w:num w:numId="539" w16cid:durableId="1422411196">
    <w:abstractNumId w:val="493"/>
  </w:num>
  <w:num w:numId="540" w16cid:durableId="1834758854">
    <w:abstractNumId w:val="413"/>
  </w:num>
  <w:num w:numId="541" w16cid:durableId="607739700">
    <w:abstractNumId w:val="631"/>
  </w:num>
  <w:num w:numId="542" w16cid:durableId="463619741">
    <w:abstractNumId w:val="533"/>
  </w:num>
  <w:num w:numId="543" w16cid:durableId="1006593118">
    <w:abstractNumId w:val="173"/>
  </w:num>
  <w:num w:numId="544" w16cid:durableId="1113131002">
    <w:abstractNumId w:val="432"/>
  </w:num>
  <w:num w:numId="545" w16cid:durableId="1028601661">
    <w:abstractNumId w:val="321"/>
  </w:num>
  <w:num w:numId="546" w16cid:durableId="1405182987">
    <w:abstractNumId w:val="327"/>
  </w:num>
  <w:num w:numId="547" w16cid:durableId="1418331615">
    <w:abstractNumId w:val="166"/>
  </w:num>
  <w:num w:numId="548" w16cid:durableId="1611551982">
    <w:abstractNumId w:val="48"/>
  </w:num>
  <w:num w:numId="549" w16cid:durableId="1687977254">
    <w:abstractNumId w:val="329"/>
  </w:num>
  <w:num w:numId="550" w16cid:durableId="717123698">
    <w:abstractNumId w:val="358"/>
  </w:num>
  <w:num w:numId="551" w16cid:durableId="1096053801">
    <w:abstractNumId w:val="523"/>
  </w:num>
  <w:num w:numId="552" w16cid:durableId="277371636">
    <w:abstractNumId w:val="339"/>
  </w:num>
  <w:num w:numId="553" w16cid:durableId="2102796701">
    <w:abstractNumId w:val="423"/>
  </w:num>
  <w:num w:numId="554" w16cid:durableId="1052970195">
    <w:abstractNumId w:val="12"/>
  </w:num>
  <w:num w:numId="555" w16cid:durableId="991716498">
    <w:abstractNumId w:val="145"/>
  </w:num>
  <w:num w:numId="556" w16cid:durableId="2094206805">
    <w:abstractNumId w:val="308"/>
  </w:num>
  <w:num w:numId="557" w16cid:durableId="1547837847">
    <w:abstractNumId w:val="389"/>
  </w:num>
  <w:num w:numId="558" w16cid:durableId="1368337587">
    <w:abstractNumId w:val="116"/>
  </w:num>
  <w:num w:numId="559" w16cid:durableId="369307293">
    <w:abstractNumId w:val="632"/>
  </w:num>
  <w:num w:numId="560" w16cid:durableId="162164932">
    <w:abstractNumId w:val="441"/>
  </w:num>
  <w:num w:numId="561" w16cid:durableId="1672487204">
    <w:abstractNumId w:val="113"/>
  </w:num>
  <w:num w:numId="562" w16cid:durableId="712847055">
    <w:abstractNumId w:val="136"/>
  </w:num>
  <w:num w:numId="563" w16cid:durableId="1752508893">
    <w:abstractNumId w:val="235"/>
  </w:num>
  <w:num w:numId="564" w16cid:durableId="1036852472">
    <w:abstractNumId w:val="406"/>
  </w:num>
  <w:num w:numId="565" w16cid:durableId="320815825">
    <w:abstractNumId w:val="109"/>
  </w:num>
  <w:num w:numId="566" w16cid:durableId="251474225">
    <w:abstractNumId w:val="626"/>
  </w:num>
  <w:num w:numId="567" w16cid:durableId="1951282910">
    <w:abstractNumId w:val="265"/>
  </w:num>
  <w:num w:numId="568" w16cid:durableId="351880619">
    <w:abstractNumId w:val="625"/>
  </w:num>
  <w:num w:numId="569" w16cid:durableId="1687052199">
    <w:abstractNumId w:val="353"/>
  </w:num>
  <w:num w:numId="570" w16cid:durableId="1487819842">
    <w:abstractNumId w:val="408"/>
  </w:num>
  <w:num w:numId="571" w16cid:durableId="921916789">
    <w:abstractNumId w:val="610"/>
  </w:num>
  <w:num w:numId="572" w16cid:durableId="834303963">
    <w:abstractNumId w:val="549"/>
  </w:num>
  <w:num w:numId="573" w16cid:durableId="1650941465">
    <w:abstractNumId w:val="497"/>
  </w:num>
  <w:num w:numId="574" w16cid:durableId="848368211">
    <w:abstractNumId w:val="461"/>
  </w:num>
  <w:num w:numId="575" w16cid:durableId="886993578">
    <w:abstractNumId w:val="125"/>
  </w:num>
  <w:num w:numId="576" w16cid:durableId="1078331755">
    <w:abstractNumId w:val="107"/>
  </w:num>
  <w:num w:numId="577" w16cid:durableId="1972981157">
    <w:abstractNumId w:val="624"/>
  </w:num>
  <w:num w:numId="578" w16cid:durableId="12464593">
    <w:abstractNumId w:val="412"/>
  </w:num>
  <w:num w:numId="579" w16cid:durableId="1225948167">
    <w:abstractNumId w:val="597"/>
  </w:num>
  <w:num w:numId="580" w16cid:durableId="1861432751">
    <w:abstractNumId w:val="400"/>
  </w:num>
  <w:num w:numId="581" w16cid:durableId="918519292">
    <w:abstractNumId w:val="442"/>
  </w:num>
  <w:num w:numId="582" w16cid:durableId="1979341604">
    <w:abstractNumId w:val="399"/>
  </w:num>
  <w:num w:numId="583" w16cid:durableId="1134981983">
    <w:abstractNumId w:val="322"/>
  </w:num>
  <w:num w:numId="584" w16cid:durableId="1716351546">
    <w:abstractNumId w:val="287"/>
  </w:num>
  <w:num w:numId="585" w16cid:durableId="1786733711">
    <w:abstractNumId w:val="83"/>
  </w:num>
  <w:num w:numId="586" w16cid:durableId="212154020">
    <w:abstractNumId w:val="593"/>
  </w:num>
  <w:num w:numId="587" w16cid:durableId="1619485514">
    <w:abstractNumId w:val="431"/>
  </w:num>
  <w:num w:numId="588" w16cid:durableId="1481069144">
    <w:abstractNumId w:val="581"/>
  </w:num>
  <w:num w:numId="589" w16cid:durableId="955867090">
    <w:abstractNumId w:val="452"/>
  </w:num>
  <w:num w:numId="590" w16cid:durableId="1438599995">
    <w:abstractNumId w:val="449"/>
  </w:num>
  <w:num w:numId="591" w16cid:durableId="1622761908">
    <w:abstractNumId w:val="268"/>
  </w:num>
  <w:num w:numId="592" w16cid:durableId="1998149100">
    <w:abstractNumId w:val="119"/>
  </w:num>
  <w:num w:numId="593" w16cid:durableId="1974828767">
    <w:abstractNumId w:val="263"/>
  </w:num>
  <w:num w:numId="594" w16cid:durableId="49499867">
    <w:abstractNumId w:val="392"/>
  </w:num>
  <w:num w:numId="595" w16cid:durableId="1731615838">
    <w:abstractNumId w:val="496"/>
  </w:num>
  <w:num w:numId="596" w16cid:durableId="1410539756">
    <w:abstractNumId w:val="272"/>
  </w:num>
  <w:num w:numId="597" w16cid:durableId="1051230145">
    <w:abstractNumId w:val="328"/>
  </w:num>
  <w:num w:numId="598" w16cid:durableId="1739208699">
    <w:abstractNumId w:val="110"/>
  </w:num>
  <w:num w:numId="599" w16cid:durableId="1191410702">
    <w:abstractNumId w:val="300"/>
  </w:num>
  <w:num w:numId="600" w16cid:durableId="185146234">
    <w:abstractNumId w:val="193"/>
  </w:num>
  <w:num w:numId="601" w16cid:durableId="1454444334">
    <w:abstractNumId w:val="420"/>
  </w:num>
  <w:num w:numId="602" w16cid:durableId="2106532735">
    <w:abstractNumId w:val="454"/>
  </w:num>
  <w:num w:numId="603" w16cid:durableId="1905528412">
    <w:abstractNumId w:val="512"/>
  </w:num>
  <w:num w:numId="604" w16cid:durableId="106121581">
    <w:abstractNumId w:val="417"/>
  </w:num>
  <w:num w:numId="605" w16cid:durableId="607010152">
    <w:abstractNumId w:val="490"/>
  </w:num>
  <w:num w:numId="606" w16cid:durableId="281810739">
    <w:abstractNumId w:val="456"/>
  </w:num>
  <w:num w:numId="607" w16cid:durableId="742752166">
    <w:abstractNumId w:val="103"/>
  </w:num>
  <w:num w:numId="608" w16cid:durableId="1511795537">
    <w:abstractNumId w:val="270"/>
  </w:num>
  <w:num w:numId="609" w16cid:durableId="1044522711">
    <w:abstractNumId w:val="57"/>
  </w:num>
  <w:num w:numId="610" w16cid:durableId="1392076453">
    <w:abstractNumId w:val="587"/>
  </w:num>
  <w:num w:numId="611" w16cid:durableId="178662663">
    <w:abstractNumId w:val="122"/>
  </w:num>
  <w:num w:numId="612" w16cid:durableId="398210473">
    <w:abstractNumId w:val="627"/>
  </w:num>
  <w:num w:numId="613" w16cid:durableId="1244921872">
    <w:abstractNumId w:val="457"/>
  </w:num>
  <w:num w:numId="614" w16cid:durableId="349140509">
    <w:abstractNumId w:val="96"/>
  </w:num>
  <w:num w:numId="615" w16cid:durableId="2094010558">
    <w:abstractNumId w:val="444"/>
  </w:num>
  <w:num w:numId="616" w16cid:durableId="125246094">
    <w:abstractNumId w:val="11"/>
  </w:num>
  <w:num w:numId="617" w16cid:durableId="2023703111">
    <w:abstractNumId w:val="280"/>
  </w:num>
  <w:num w:numId="618" w16cid:durableId="1641306419">
    <w:abstractNumId w:val="467"/>
  </w:num>
  <w:num w:numId="619" w16cid:durableId="1159030801">
    <w:abstractNumId w:val="562"/>
  </w:num>
  <w:num w:numId="620" w16cid:durableId="472677683">
    <w:abstractNumId w:val="488"/>
  </w:num>
  <w:num w:numId="621" w16cid:durableId="1937907627">
    <w:abstractNumId w:val="254"/>
  </w:num>
  <w:num w:numId="622" w16cid:durableId="184290039">
    <w:abstractNumId w:val="543"/>
  </w:num>
  <w:num w:numId="623" w16cid:durableId="1493372305">
    <w:abstractNumId w:val="564"/>
  </w:num>
  <w:num w:numId="624" w16cid:durableId="797340108">
    <w:abstractNumId w:val="320"/>
  </w:num>
  <w:num w:numId="625" w16cid:durableId="1804931374">
    <w:abstractNumId w:val="218"/>
  </w:num>
  <w:num w:numId="626" w16cid:durableId="947858834">
    <w:abstractNumId w:val="350"/>
  </w:num>
  <w:num w:numId="627" w16cid:durableId="1721055524">
    <w:abstractNumId w:val="271"/>
  </w:num>
  <w:num w:numId="628" w16cid:durableId="1314868523">
    <w:abstractNumId w:val="281"/>
  </w:num>
  <w:num w:numId="629" w16cid:durableId="937634764">
    <w:abstractNumId w:val="87"/>
  </w:num>
  <w:num w:numId="630" w16cid:durableId="1545169726">
    <w:abstractNumId w:val="76"/>
  </w:num>
  <w:num w:numId="631" w16cid:durableId="1718243087">
    <w:abstractNumId w:val="118"/>
  </w:num>
  <w:num w:numId="632" w16cid:durableId="888569469">
    <w:abstractNumId w:val="62"/>
  </w:num>
  <w:num w:numId="633" w16cid:durableId="1732534672">
    <w:abstractNumId w:val="560"/>
  </w:num>
  <w:num w:numId="634" w16cid:durableId="637220402">
    <w:abstractNumId w:val="595"/>
  </w:num>
  <w:num w:numId="635" w16cid:durableId="1392146706">
    <w:abstractNumId w:val="63"/>
  </w:num>
  <w:num w:numId="636" w16cid:durableId="2098819030">
    <w:abstractNumId w:val="279"/>
  </w:num>
  <w:num w:numId="637" w16cid:durableId="813371900">
    <w:abstractNumId w:val="590"/>
  </w:num>
  <w:num w:numId="638" w16cid:durableId="655648702">
    <w:abstractNumId w:val="155"/>
  </w:num>
  <w:num w:numId="639" w16cid:durableId="507015053">
    <w:abstractNumId w:val="365"/>
  </w:num>
  <w:num w:numId="640" w16cid:durableId="1331060000">
    <w:abstractNumId w:val="414"/>
  </w:num>
  <w:num w:numId="641" w16cid:durableId="413745872">
    <w:abstractNumId w:val="168"/>
  </w:num>
  <w:num w:numId="642" w16cid:durableId="1393967797">
    <w:abstractNumId w:val="200"/>
  </w:num>
  <w:num w:numId="643" w16cid:durableId="698314441">
    <w:abstractNumId w:val="215"/>
  </w:num>
  <w:num w:numId="644" w16cid:durableId="1856915373">
    <w:abstractNumId w:val="630"/>
  </w:num>
  <w:num w:numId="645" w16cid:durableId="2045135398">
    <w:abstractNumId w:val="547"/>
  </w:num>
  <w:num w:numId="646" w16cid:durableId="1771779186">
    <w:abstractNumId w:val="555"/>
  </w:num>
  <w:num w:numId="647" w16cid:durableId="1206680414">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0EE5"/>
    <w:rsid w:val="00001718"/>
    <w:rsid w:val="000020F6"/>
    <w:rsid w:val="00002893"/>
    <w:rsid w:val="0000335A"/>
    <w:rsid w:val="000033A3"/>
    <w:rsid w:val="00003605"/>
    <w:rsid w:val="00003B0B"/>
    <w:rsid w:val="00003C56"/>
    <w:rsid w:val="00003D83"/>
    <w:rsid w:val="00003EC2"/>
    <w:rsid w:val="00003EC3"/>
    <w:rsid w:val="000040A9"/>
    <w:rsid w:val="0000451C"/>
    <w:rsid w:val="0000458E"/>
    <w:rsid w:val="00004E70"/>
    <w:rsid w:val="00004E99"/>
    <w:rsid w:val="000054F2"/>
    <w:rsid w:val="0000559B"/>
    <w:rsid w:val="00005E66"/>
    <w:rsid w:val="0000631E"/>
    <w:rsid w:val="000066DC"/>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199"/>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2D7"/>
    <w:rsid w:val="000404D2"/>
    <w:rsid w:val="00040505"/>
    <w:rsid w:val="000418F5"/>
    <w:rsid w:val="00041C10"/>
    <w:rsid w:val="00041C57"/>
    <w:rsid w:val="00041D96"/>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06C"/>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3E5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71D"/>
    <w:rsid w:val="0009798B"/>
    <w:rsid w:val="00097C40"/>
    <w:rsid w:val="00097C99"/>
    <w:rsid w:val="000A0101"/>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223"/>
    <w:rsid w:val="000A6351"/>
    <w:rsid w:val="000A63D6"/>
    <w:rsid w:val="000A784D"/>
    <w:rsid w:val="000A7B38"/>
    <w:rsid w:val="000A7F11"/>
    <w:rsid w:val="000B015B"/>
    <w:rsid w:val="000B0343"/>
    <w:rsid w:val="000B13B8"/>
    <w:rsid w:val="000B1538"/>
    <w:rsid w:val="000B1EF6"/>
    <w:rsid w:val="000B1FE1"/>
    <w:rsid w:val="000B2985"/>
    <w:rsid w:val="000B2C88"/>
    <w:rsid w:val="000B3342"/>
    <w:rsid w:val="000B34AF"/>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68C7"/>
    <w:rsid w:val="000D71E2"/>
    <w:rsid w:val="000D73A5"/>
    <w:rsid w:val="000E07D6"/>
    <w:rsid w:val="000E125F"/>
    <w:rsid w:val="000E1380"/>
    <w:rsid w:val="000E18DF"/>
    <w:rsid w:val="000E211D"/>
    <w:rsid w:val="000E215F"/>
    <w:rsid w:val="000E2D1B"/>
    <w:rsid w:val="000E414F"/>
    <w:rsid w:val="000E4761"/>
    <w:rsid w:val="000E48AF"/>
    <w:rsid w:val="000E58CF"/>
    <w:rsid w:val="000E59A0"/>
    <w:rsid w:val="000E612F"/>
    <w:rsid w:val="000E6352"/>
    <w:rsid w:val="000E64A2"/>
    <w:rsid w:val="000E6738"/>
    <w:rsid w:val="000E7403"/>
    <w:rsid w:val="000E7A84"/>
    <w:rsid w:val="000E7AF7"/>
    <w:rsid w:val="000F0A1F"/>
    <w:rsid w:val="000F12B4"/>
    <w:rsid w:val="000F15BC"/>
    <w:rsid w:val="000F180A"/>
    <w:rsid w:val="000F1C92"/>
    <w:rsid w:val="000F238F"/>
    <w:rsid w:val="000F2D25"/>
    <w:rsid w:val="000F2EEE"/>
    <w:rsid w:val="000F316B"/>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383"/>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6C0"/>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0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35D"/>
    <w:rsid w:val="00173608"/>
    <w:rsid w:val="00173FD2"/>
    <w:rsid w:val="001745EC"/>
    <w:rsid w:val="001747B7"/>
    <w:rsid w:val="00174B63"/>
    <w:rsid w:val="00175C30"/>
    <w:rsid w:val="001762F8"/>
    <w:rsid w:val="00176B36"/>
    <w:rsid w:val="00177069"/>
    <w:rsid w:val="00177FC1"/>
    <w:rsid w:val="0018014F"/>
    <w:rsid w:val="00180187"/>
    <w:rsid w:val="0018070A"/>
    <w:rsid w:val="00180988"/>
    <w:rsid w:val="0018099A"/>
    <w:rsid w:val="001815A2"/>
    <w:rsid w:val="00181FC1"/>
    <w:rsid w:val="00182F0A"/>
    <w:rsid w:val="00182F13"/>
    <w:rsid w:val="00183034"/>
    <w:rsid w:val="001830F7"/>
    <w:rsid w:val="0018331E"/>
    <w:rsid w:val="0018371D"/>
    <w:rsid w:val="00183EE6"/>
    <w:rsid w:val="0018443C"/>
    <w:rsid w:val="001844D0"/>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097"/>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71E"/>
    <w:rsid w:val="001B691A"/>
    <w:rsid w:val="001B6D78"/>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F06"/>
    <w:rsid w:val="001C75AF"/>
    <w:rsid w:val="001C7611"/>
    <w:rsid w:val="001C7760"/>
    <w:rsid w:val="001D02E9"/>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0A9"/>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65A1"/>
    <w:rsid w:val="00217C1C"/>
    <w:rsid w:val="0022010F"/>
    <w:rsid w:val="00220894"/>
    <w:rsid w:val="002208F5"/>
    <w:rsid w:val="0022095C"/>
    <w:rsid w:val="00221772"/>
    <w:rsid w:val="002237C4"/>
    <w:rsid w:val="002243E2"/>
    <w:rsid w:val="00224952"/>
    <w:rsid w:val="00224DD2"/>
    <w:rsid w:val="00225905"/>
    <w:rsid w:val="00225A6A"/>
    <w:rsid w:val="00225AC7"/>
    <w:rsid w:val="00225ACC"/>
    <w:rsid w:val="00225DAD"/>
    <w:rsid w:val="00227237"/>
    <w:rsid w:val="00227DBD"/>
    <w:rsid w:val="00227E1E"/>
    <w:rsid w:val="00230529"/>
    <w:rsid w:val="002311BE"/>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3C38"/>
    <w:rsid w:val="00244BC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6CF2"/>
    <w:rsid w:val="00257BF4"/>
    <w:rsid w:val="00260003"/>
    <w:rsid w:val="0026035D"/>
    <w:rsid w:val="002606D6"/>
    <w:rsid w:val="00260B25"/>
    <w:rsid w:val="00261C98"/>
    <w:rsid w:val="0026248E"/>
    <w:rsid w:val="002626AE"/>
    <w:rsid w:val="00262914"/>
    <w:rsid w:val="00262AB2"/>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281"/>
    <w:rsid w:val="00282A1F"/>
    <w:rsid w:val="002831B5"/>
    <w:rsid w:val="002833FD"/>
    <w:rsid w:val="0028344F"/>
    <w:rsid w:val="00283AD1"/>
    <w:rsid w:val="002846CE"/>
    <w:rsid w:val="00284B4D"/>
    <w:rsid w:val="00284BAE"/>
    <w:rsid w:val="00285318"/>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5D4"/>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11"/>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2B"/>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376"/>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1A7"/>
    <w:rsid w:val="002E179B"/>
    <w:rsid w:val="002E1991"/>
    <w:rsid w:val="002E1C9E"/>
    <w:rsid w:val="002E1E84"/>
    <w:rsid w:val="002E215A"/>
    <w:rsid w:val="002E257B"/>
    <w:rsid w:val="002E3C65"/>
    <w:rsid w:val="002E3F5B"/>
    <w:rsid w:val="002E4362"/>
    <w:rsid w:val="002E4B5C"/>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9E6"/>
    <w:rsid w:val="00305FF9"/>
    <w:rsid w:val="00306608"/>
    <w:rsid w:val="00306827"/>
    <w:rsid w:val="00306C63"/>
    <w:rsid w:val="00306E6B"/>
    <w:rsid w:val="0030723C"/>
    <w:rsid w:val="003100C8"/>
    <w:rsid w:val="003101AA"/>
    <w:rsid w:val="003104B1"/>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906"/>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5F5D"/>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779"/>
    <w:rsid w:val="0036487C"/>
    <w:rsid w:val="00365411"/>
    <w:rsid w:val="003655E9"/>
    <w:rsid w:val="00365FA2"/>
    <w:rsid w:val="00366355"/>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6A98"/>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4AE1"/>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142"/>
    <w:rsid w:val="003B0AAB"/>
    <w:rsid w:val="003B0B5B"/>
    <w:rsid w:val="003B0CE2"/>
    <w:rsid w:val="003B0E79"/>
    <w:rsid w:val="003B0FCB"/>
    <w:rsid w:val="003B192E"/>
    <w:rsid w:val="003B19A2"/>
    <w:rsid w:val="003B255E"/>
    <w:rsid w:val="003B29C8"/>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700"/>
    <w:rsid w:val="004008FE"/>
    <w:rsid w:val="0040126E"/>
    <w:rsid w:val="004013AD"/>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4D0"/>
    <w:rsid w:val="00417F6C"/>
    <w:rsid w:val="0042038F"/>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00C"/>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888"/>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81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0E2"/>
    <w:rsid w:val="004A6134"/>
    <w:rsid w:val="004A6302"/>
    <w:rsid w:val="004A7092"/>
    <w:rsid w:val="004A7437"/>
    <w:rsid w:val="004A74BE"/>
    <w:rsid w:val="004A7C99"/>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2D7D"/>
    <w:rsid w:val="004C31B6"/>
    <w:rsid w:val="004C35B4"/>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9E9"/>
    <w:rsid w:val="004D1D91"/>
    <w:rsid w:val="004D1E8F"/>
    <w:rsid w:val="004D22C3"/>
    <w:rsid w:val="004D241B"/>
    <w:rsid w:val="004D2A83"/>
    <w:rsid w:val="004D2E1A"/>
    <w:rsid w:val="004D40AE"/>
    <w:rsid w:val="004D41C6"/>
    <w:rsid w:val="004D48AB"/>
    <w:rsid w:val="004D4924"/>
    <w:rsid w:val="004D4AE4"/>
    <w:rsid w:val="004D54C5"/>
    <w:rsid w:val="004D55BB"/>
    <w:rsid w:val="004D6292"/>
    <w:rsid w:val="004D643D"/>
    <w:rsid w:val="004D6B7C"/>
    <w:rsid w:val="004D6F4D"/>
    <w:rsid w:val="004D6F95"/>
    <w:rsid w:val="004D70CF"/>
    <w:rsid w:val="004D72FE"/>
    <w:rsid w:val="004D7358"/>
    <w:rsid w:val="004D77A8"/>
    <w:rsid w:val="004D7E91"/>
    <w:rsid w:val="004E003A"/>
    <w:rsid w:val="004E0768"/>
    <w:rsid w:val="004E07D5"/>
    <w:rsid w:val="004E0922"/>
    <w:rsid w:val="004E1913"/>
    <w:rsid w:val="004E1A31"/>
    <w:rsid w:val="004E1C6F"/>
    <w:rsid w:val="004E1F93"/>
    <w:rsid w:val="004E2413"/>
    <w:rsid w:val="004E2818"/>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CF2"/>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0AF"/>
    <w:rsid w:val="00510DEA"/>
    <w:rsid w:val="005118E5"/>
    <w:rsid w:val="00511F15"/>
    <w:rsid w:val="0051318C"/>
    <w:rsid w:val="005134F3"/>
    <w:rsid w:val="005142CD"/>
    <w:rsid w:val="005143C9"/>
    <w:rsid w:val="005157A9"/>
    <w:rsid w:val="0051664E"/>
    <w:rsid w:val="005166C3"/>
    <w:rsid w:val="0051685C"/>
    <w:rsid w:val="00516951"/>
    <w:rsid w:val="005173A7"/>
    <w:rsid w:val="005174C3"/>
    <w:rsid w:val="005176D7"/>
    <w:rsid w:val="00517742"/>
    <w:rsid w:val="005177E1"/>
    <w:rsid w:val="0051782F"/>
    <w:rsid w:val="00520C0A"/>
    <w:rsid w:val="005218B6"/>
    <w:rsid w:val="005219AF"/>
    <w:rsid w:val="00521BF0"/>
    <w:rsid w:val="00521C33"/>
    <w:rsid w:val="00522089"/>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2FFC"/>
    <w:rsid w:val="00533119"/>
    <w:rsid w:val="00533737"/>
    <w:rsid w:val="00533D90"/>
    <w:rsid w:val="00534034"/>
    <w:rsid w:val="0053481E"/>
    <w:rsid w:val="00535079"/>
    <w:rsid w:val="00535B79"/>
    <w:rsid w:val="00535D7C"/>
    <w:rsid w:val="00536579"/>
    <w:rsid w:val="005367F7"/>
    <w:rsid w:val="00536C1E"/>
    <w:rsid w:val="00536C87"/>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4C09"/>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18DA"/>
    <w:rsid w:val="00552768"/>
    <w:rsid w:val="00552935"/>
    <w:rsid w:val="00552A30"/>
    <w:rsid w:val="00553127"/>
    <w:rsid w:val="005537D5"/>
    <w:rsid w:val="00553A22"/>
    <w:rsid w:val="00554973"/>
    <w:rsid w:val="00554BE7"/>
    <w:rsid w:val="005556F9"/>
    <w:rsid w:val="0055573A"/>
    <w:rsid w:val="00555EB5"/>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015"/>
    <w:rsid w:val="0056363E"/>
    <w:rsid w:val="005638D4"/>
    <w:rsid w:val="00564253"/>
    <w:rsid w:val="005643CA"/>
    <w:rsid w:val="00564718"/>
    <w:rsid w:val="0056569F"/>
    <w:rsid w:val="005656ED"/>
    <w:rsid w:val="00565C9E"/>
    <w:rsid w:val="00566544"/>
    <w:rsid w:val="00566608"/>
    <w:rsid w:val="005667DA"/>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6D68"/>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52B"/>
    <w:rsid w:val="005C2629"/>
    <w:rsid w:val="005C2762"/>
    <w:rsid w:val="005C28FA"/>
    <w:rsid w:val="005C378E"/>
    <w:rsid w:val="005C3C23"/>
    <w:rsid w:val="005C40F4"/>
    <w:rsid w:val="005C425E"/>
    <w:rsid w:val="005C43BE"/>
    <w:rsid w:val="005C44F3"/>
    <w:rsid w:val="005C4BBD"/>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1F4"/>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73D"/>
    <w:rsid w:val="005F4C36"/>
    <w:rsid w:val="005F4CE4"/>
    <w:rsid w:val="005F4DD6"/>
    <w:rsid w:val="005F50D8"/>
    <w:rsid w:val="005F53A1"/>
    <w:rsid w:val="005F53AE"/>
    <w:rsid w:val="005F53D8"/>
    <w:rsid w:val="005F5879"/>
    <w:rsid w:val="005F6B77"/>
    <w:rsid w:val="005F7487"/>
    <w:rsid w:val="005F7625"/>
    <w:rsid w:val="0060027F"/>
    <w:rsid w:val="006002C7"/>
    <w:rsid w:val="00600BD2"/>
    <w:rsid w:val="00600F95"/>
    <w:rsid w:val="006016E5"/>
    <w:rsid w:val="00601839"/>
    <w:rsid w:val="0060256D"/>
    <w:rsid w:val="00602759"/>
    <w:rsid w:val="0060277A"/>
    <w:rsid w:val="0060284B"/>
    <w:rsid w:val="00602B7C"/>
    <w:rsid w:val="00603312"/>
    <w:rsid w:val="006046BF"/>
    <w:rsid w:val="006048E0"/>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5B33"/>
    <w:rsid w:val="00616112"/>
    <w:rsid w:val="006162B9"/>
    <w:rsid w:val="00616CD2"/>
    <w:rsid w:val="00617222"/>
    <w:rsid w:val="006173CF"/>
    <w:rsid w:val="006175A0"/>
    <w:rsid w:val="00617FDC"/>
    <w:rsid w:val="00620035"/>
    <w:rsid w:val="006201C2"/>
    <w:rsid w:val="00620246"/>
    <w:rsid w:val="006205CA"/>
    <w:rsid w:val="00621AA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2CE"/>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A35"/>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954"/>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9DF"/>
    <w:rsid w:val="00683B5F"/>
    <w:rsid w:val="00684170"/>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8AF"/>
    <w:rsid w:val="00693E1F"/>
    <w:rsid w:val="00693ECB"/>
    <w:rsid w:val="00693EEA"/>
    <w:rsid w:val="00694482"/>
    <w:rsid w:val="00694797"/>
    <w:rsid w:val="00694A1C"/>
    <w:rsid w:val="00694B65"/>
    <w:rsid w:val="00694F2D"/>
    <w:rsid w:val="00695246"/>
    <w:rsid w:val="00695257"/>
    <w:rsid w:val="00695887"/>
    <w:rsid w:val="00695F35"/>
    <w:rsid w:val="00697097"/>
    <w:rsid w:val="00697733"/>
    <w:rsid w:val="006A1686"/>
    <w:rsid w:val="006A254E"/>
    <w:rsid w:val="006A2C30"/>
    <w:rsid w:val="006A301C"/>
    <w:rsid w:val="006A307F"/>
    <w:rsid w:val="006A3E2B"/>
    <w:rsid w:val="006A3FF2"/>
    <w:rsid w:val="006A6262"/>
    <w:rsid w:val="006A6E17"/>
    <w:rsid w:val="006A76FF"/>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5E0F"/>
    <w:rsid w:val="006B600A"/>
    <w:rsid w:val="006B6635"/>
    <w:rsid w:val="006B7466"/>
    <w:rsid w:val="006B7A69"/>
    <w:rsid w:val="006B7D22"/>
    <w:rsid w:val="006B7D2C"/>
    <w:rsid w:val="006C0105"/>
    <w:rsid w:val="006C0E82"/>
    <w:rsid w:val="006C1019"/>
    <w:rsid w:val="006C1240"/>
    <w:rsid w:val="006C1411"/>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BAD"/>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4EE2"/>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3DBE"/>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7C"/>
    <w:rsid w:val="006F5C9E"/>
    <w:rsid w:val="006F6066"/>
    <w:rsid w:val="006F6381"/>
    <w:rsid w:val="006F6850"/>
    <w:rsid w:val="006F69EB"/>
    <w:rsid w:val="006F707E"/>
    <w:rsid w:val="007001DC"/>
    <w:rsid w:val="007003D1"/>
    <w:rsid w:val="007007BC"/>
    <w:rsid w:val="007015D6"/>
    <w:rsid w:val="00701B47"/>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17CF1"/>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499"/>
    <w:rsid w:val="00734539"/>
    <w:rsid w:val="00734ABA"/>
    <w:rsid w:val="00734EBE"/>
    <w:rsid w:val="00734F68"/>
    <w:rsid w:val="00735DD7"/>
    <w:rsid w:val="00735EA8"/>
    <w:rsid w:val="007362ED"/>
    <w:rsid w:val="00736DD8"/>
    <w:rsid w:val="00737832"/>
    <w:rsid w:val="00740106"/>
    <w:rsid w:val="0074076A"/>
    <w:rsid w:val="0074165B"/>
    <w:rsid w:val="00741AF4"/>
    <w:rsid w:val="00741DCC"/>
    <w:rsid w:val="0074203A"/>
    <w:rsid w:val="007427B5"/>
    <w:rsid w:val="00742865"/>
    <w:rsid w:val="0074296C"/>
    <w:rsid w:val="00742C83"/>
    <w:rsid w:val="00742E0E"/>
    <w:rsid w:val="0074360F"/>
    <w:rsid w:val="00744278"/>
    <w:rsid w:val="00744A26"/>
    <w:rsid w:val="00744A64"/>
    <w:rsid w:val="00744D47"/>
    <w:rsid w:val="00744EA0"/>
    <w:rsid w:val="007451A1"/>
    <w:rsid w:val="00745F24"/>
    <w:rsid w:val="0074638D"/>
    <w:rsid w:val="00746484"/>
    <w:rsid w:val="007464F4"/>
    <w:rsid w:val="00746A20"/>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DC"/>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1A06"/>
    <w:rsid w:val="0079227C"/>
    <w:rsid w:val="00792BA6"/>
    <w:rsid w:val="00793379"/>
    <w:rsid w:val="007937CD"/>
    <w:rsid w:val="00794924"/>
    <w:rsid w:val="0079506E"/>
    <w:rsid w:val="00795D7A"/>
    <w:rsid w:val="00796675"/>
    <w:rsid w:val="0079687C"/>
    <w:rsid w:val="00797546"/>
    <w:rsid w:val="007977C1"/>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0C86"/>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2E5"/>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3E7"/>
    <w:rsid w:val="007C767B"/>
    <w:rsid w:val="007C7BB9"/>
    <w:rsid w:val="007D01D9"/>
    <w:rsid w:val="007D02F4"/>
    <w:rsid w:val="007D10A0"/>
    <w:rsid w:val="007D1C9B"/>
    <w:rsid w:val="007D229A"/>
    <w:rsid w:val="007D2ADE"/>
    <w:rsid w:val="007D2F44"/>
    <w:rsid w:val="007D2F4D"/>
    <w:rsid w:val="007D3C97"/>
    <w:rsid w:val="007D4178"/>
    <w:rsid w:val="007D428B"/>
    <w:rsid w:val="007D4728"/>
    <w:rsid w:val="007D4D33"/>
    <w:rsid w:val="007D5403"/>
    <w:rsid w:val="007D540C"/>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058"/>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5FAA"/>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0B37"/>
    <w:rsid w:val="00841529"/>
    <w:rsid w:val="00841CD2"/>
    <w:rsid w:val="00841F26"/>
    <w:rsid w:val="008424BA"/>
    <w:rsid w:val="00842899"/>
    <w:rsid w:val="00842B77"/>
    <w:rsid w:val="00842B92"/>
    <w:rsid w:val="0084309F"/>
    <w:rsid w:val="008435CF"/>
    <w:rsid w:val="0084556E"/>
    <w:rsid w:val="0084592F"/>
    <w:rsid w:val="00845B5C"/>
    <w:rsid w:val="00845C12"/>
    <w:rsid w:val="00845DF8"/>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4E7"/>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A26"/>
    <w:rsid w:val="00871E36"/>
    <w:rsid w:val="00871FB0"/>
    <w:rsid w:val="00872AA7"/>
    <w:rsid w:val="00872D04"/>
    <w:rsid w:val="00872D3F"/>
    <w:rsid w:val="008733AA"/>
    <w:rsid w:val="008733E4"/>
    <w:rsid w:val="00873998"/>
    <w:rsid w:val="00873C29"/>
    <w:rsid w:val="00873F15"/>
    <w:rsid w:val="00874096"/>
    <w:rsid w:val="008756A4"/>
    <w:rsid w:val="00875793"/>
    <w:rsid w:val="00875F73"/>
    <w:rsid w:val="0087685F"/>
    <w:rsid w:val="00877049"/>
    <w:rsid w:val="00877B7F"/>
    <w:rsid w:val="00877F56"/>
    <w:rsid w:val="00880485"/>
    <w:rsid w:val="00880933"/>
    <w:rsid w:val="00880CC4"/>
    <w:rsid w:val="00880D53"/>
    <w:rsid w:val="00880F30"/>
    <w:rsid w:val="00881203"/>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63A3"/>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0D7C"/>
    <w:rsid w:val="008D1511"/>
    <w:rsid w:val="008D2238"/>
    <w:rsid w:val="008D2516"/>
    <w:rsid w:val="008D27E2"/>
    <w:rsid w:val="008D32DF"/>
    <w:rsid w:val="008D35E9"/>
    <w:rsid w:val="008D3959"/>
    <w:rsid w:val="008D3966"/>
    <w:rsid w:val="008D4352"/>
    <w:rsid w:val="008D44E3"/>
    <w:rsid w:val="008D5A60"/>
    <w:rsid w:val="008D60BC"/>
    <w:rsid w:val="008D6155"/>
    <w:rsid w:val="008D63E7"/>
    <w:rsid w:val="008D64B8"/>
    <w:rsid w:val="008D68E1"/>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C91"/>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4B4"/>
    <w:rsid w:val="008F2BD5"/>
    <w:rsid w:val="008F2FD5"/>
    <w:rsid w:val="008F31F2"/>
    <w:rsid w:val="008F369B"/>
    <w:rsid w:val="008F37E5"/>
    <w:rsid w:val="008F3883"/>
    <w:rsid w:val="008F3EE1"/>
    <w:rsid w:val="008F48C2"/>
    <w:rsid w:val="008F4DF9"/>
    <w:rsid w:val="008F4F72"/>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2595"/>
    <w:rsid w:val="0090313D"/>
    <w:rsid w:val="00903802"/>
    <w:rsid w:val="00903E9A"/>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1F1"/>
    <w:rsid w:val="009118C3"/>
    <w:rsid w:val="00911B66"/>
    <w:rsid w:val="009122A6"/>
    <w:rsid w:val="0091291A"/>
    <w:rsid w:val="009133A6"/>
    <w:rsid w:val="0091356F"/>
    <w:rsid w:val="00913612"/>
    <w:rsid w:val="0091366A"/>
    <w:rsid w:val="00913824"/>
    <w:rsid w:val="009140E2"/>
    <w:rsid w:val="009143B0"/>
    <w:rsid w:val="009145DE"/>
    <w:rsid w:val="00914F12"/>
    <w:rsid w:val="009150FA"/>
    <w:rsid w:val="009153FB"/>
    <w:rsid w:val="00915757"/>
    <w:rsid w:val="009159B3"/>
    <w:rsid w:val="00915FC5"/>
    <w:rsid w:val="0091607D"/>
    <w:rsid w:val="00916181"/>
    <w:rsid w:val="0091620A"/>
    <w:rsid w:val="0091756C"/>
    <w:rsid w:val="009177B0"/>
    <w:rsid w:val="009204C5"/>
    <w:rsid w:val="0092180D"/>
    <w:rsid w:val="009218BD"/>
    <w:rsid w:val="009223CE"/>
    <w:rsid w:val="009227D5"/>
    <w:rsid w:val="00922F17"/>
    <w:rsid w:val="009232C9"/>
    <w:rsid w:val="00923608"/>
    <w:rsid w:val="009238E5"/>
    <w:rsid w:val="00923F12"/>
    <w:rsid w:val="00924D99"/>
    <w:rsid w:val="00924FF8"/>
    <w:rsid w:val="00925557"/>
    <w:rsid w:val="009258AE"/>
    <w:rsid w:val="00925BA8"/>
    <w:rsid w:val="00926CAA"/>
    <w:rsid w:val="00926DA7"/>
    <w:rsid w:val="009271A5"/>
    <w:rsid w:val="00927656"/>
    <w:rsid w:val="00927F41"/>
    <w:rsid w:val="00927F8B"/>
    <w:rsid w:val="0093094D"/>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4B"/>
    <w:rsid w:val="009A14EF"/>
    <w:rsid w:val="009A1729"/>
    <w:rsid w:val="009A1D48"/>
    <w:rsid w:val="009A27CF"/>
    <w:rsid w:val="009A2DF9"/>
    <w:rsid w:val="009A3A86"/>
    <w:rsid w:val="009A44F6"/>
    <w:rsid w:val="009A47CA"/>
    <w:rsid w:val="009A4869"/>
    <w:rsid w:val="009A56A3"/>
    <w:rsid w:val="009A5956"/>
    <w:rsid w:val="009A689F"/>
    <w:rsid w:val="009A6A6B"/>
    <w:rsid w:val="009A7B1C"/>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66F"/>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282F"/>
    <w:rsid w:val="009D319C"/>
    <w:rsid w:val="009D4CBF"/>
    <w:rsid w:val="009D50B5"/>
    <w:rsid w:val="009D53A2"/>
    <w:rsid w:val="009D5BAB"/>
    <w:rsid w:val="009D5FF6"/>
    <w:rsid w:val="009D6A0A"/>
    <w:rsid w:val="009D710F"/>
    <w:rsid w:val="009D7580"/>
    <w:rsid w:val="009D7E8B"/>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0F38"/>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0BC"/>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82B"/>
    <w:rsid w:val="00A209A6"/>
    <w:rsid w:val="00A20F4F"/>
    <w:rsid w:val="00A21223"/>
    <w:rsid w:val="00A213C2"/>
    <w:rsid w:val="00A218B9"/>
    <w:rsid w:val="00A21A36"/>
    <w:rsid w:val="00A21A51"/>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0434"/>
    <w:rsid w:val="00A41278"/>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857"/>
    <w:rsid w:val="00A53C82"/>
    <w:rsid w:val="00A53F55"/>
    <w:rsid w:val="00A540F6"/>
    <w:rsid w:val="00A5417B"/>
    <w:rsid w:val="00A54599"/>
    <w:rsid w:val="00A54B82"/>
    <w:rsid w:val="00A55416"/>
    <w:rsid w:val="00A55BB0"/>
    <w:rsid w:val="00A55EAB"/>
    <w:rsid w:val="00A569D4"/>
    <w:rsid w:val="00A56A44"/>
    <w:rsid w:val="00A56B6B"/>
    <w:rsid w:val="00A5704D"/>
    <w:rsid w:val="00A570C6"/>
    <w:rsid w:val="00A5723F"/>
    <w:rsid w:val="00A57413"/>
    <w:rsid w:val="00A57DBF"/>
    <w:rsid w:val="00A57DC7"/>
    <w:rsid w:val="00A57E2A"/>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4A1"/>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1E5"/>
    <w:rsid w:val="00AA6391"/>
    <w:rsid w:val="00AA6752"/>
    <w:rsid w:val="00AA68B4"/>
    <w:rsid w:val="00AA7A13"/>
    <w:rsid w:val="00AA7D6C"/>
    <w:rsid w:val="00AA7DA9"/>
    <w:rsid w:val="00AB03BE"/>
    <w:rsid w:val="00AB0543"/>
    <w:rsid w:val="00AB0AC9"/>
    <w:rsid w:val="00AB185A"/>
    <w:rsid w:val="00AB1B88"/>
    <w:rsid w:val="00AB1BA7"/>
    <w:rsid w:val="00AB1E04"/>
    <w:rsid w:val="00AB2778"/>
    <w:rsid w:val="00AB29CF"/>
    <w:rsid w:val="00AB3113"/>
    <w:rsid w:val="00AB32D8"/>
    <w:rsid w:val="00AB348A"/>
    <w:rsid w:val="00AB3E36"/>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1EC5"/>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2F50"/>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5583"/>
    <w:rsid w:val="00AF67A4"/>
    <w:rsid w:val="00AF6FEF"/>
    <w:rsid w:val="00AF73C3"/>
    <w:rsid w:val="00AF795C"/>
    <w:rsid w:val="00AF7992"/>
    <w:rsid w:val="00B00414"/>
    <w:rsid w:val="00B00752"/>
    <w:rsid w:val="00B00765"/>
    <w:rsid w:val="00B0193D"/>
    <w:rsid w:val="00B023BD"/>
    <w:rsid w:val="00B026C1"/>
    <w:rsid w:val="00B027E4"/>
    <w:rsid w:val="00B02B9C"/>
    <w:rsid w:val="00B02C89"/>
    <w:rsid w:val="00B02D41"/>
    <w:rsid w:val="00B0353B"/>
    <w:rsid w:val="00B040B2"/>
    <w:rsid w:val="00B04184"/>
    <w:rsid w:val="00B04D88"/>
    <w:rsid w:val="00B058BE"/>
    <w:rsid w:val="00B05B76"/>
    <w:rsid w:val="00B0704C"/>
    <w:rsid w:val="00B07150"/>
    <w:rsid w:val="00B07C0E"/>
    <w:rsid w:val="00B07ED5"/>
    <w:rsid w:val="00B10558"/>
    <w:rsid w:val="00B1078F"/>
    <w:rsid w:val="00B12868"/>
    <w:rsid w:val="00B12EF9"/>
    <w:rsid w:val="00B13C9F"/>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17D7"/>
    <w:rsid w:val="00B22743"/>
    <w:rsid w:val="00B22C0D"/>
    <w:rsid w:val="00B22FB9"/>
    <w:rsid w:val="00B2326D"/>
    <w:rsid w:val="00B2334E"/>
    <w:rsid w:val="00B235B6"/>
    <w:rsid w:val="00B23940"/>
    <w:rsid w:val="00B23AF4"/>
    <w:rsid w:val="00B23C15"/>
    <w:rsid w:val="00B243F2"/>
    <w:rsid w:val="00B25762"/>
    <w:rsid w:val="00B25981"/>
    <w:rsid w:val="00B25B40"/>
    <w:rsid w:val="00B25FDE"/>
    <w:rsid w:val="00B2687F"/>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2E28"/>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533"/>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6F71"/>
    <w:rsid w:val="00B67684"/>
    <w:rsid w:val="00B679A2"/>
    <w:rsid w:val="00B67B74"/>
    <w:rsid w:val="00B70CB5"/>
    <w:rsid w:val="00B70D58"/>
    <w:rsid w:val="00B711CE"/>
    <w:rsid w:val="00B712DB"/>
    <w:rsid w:val="00B71CA8"/>
    <w:rsid w:val="00B71DC8"/>
    <w:rsid w:val="00B72E9A"/>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4E0"/>
    <w:rsid w:val="00B818F4"/>
    <w:rsid w:val="00B81BC9"/>
    <w:rsid w:val="00B8222F"/>
    <w:rsid w:val="00B82615"/>
    <w:rsid w:val="00B82805"/>
    <w:rsid w:val="00B829BE"/>
    <w:rsid w:val="00B82BB3"/>
    <w:rsid w:val="00B82CF3"/>
    <w:rsid w:val="00B8326E"/>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C71"/>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AEC"/>
    <w:rsid w:val="00BA0DFB"/>
    <w:rsid w:val="00BA2244"/>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821"/>
    <w:rsid w:val="00BB2FD3"/>
    <w:rsid w:val="00BB2FDF"/>
    <w:rsid w:val="00BB2FFF"/>
    <w:rsid w:val="00BB3180"/>
    <w:rsid w:val="00BB453C"/>
    <w:rsid w:val="00BB4565"/>
    <w:rsid w:val="00BB5FCB"/>
    <w:rsid w:val="00BB604B"/>
    <w:rsid w:val="00BB6A4B"/>
    <w:rsid w:val="00BB786D"/>
    <w:rsid w:val="00BC00EC"/>
    <w:rsid w:val="00BC01DD"/>
    <w:rsid w:val="00BC04E1"/>
    <w:rsid w:val="00BC08C5"/>
    <w:rsid w:val="00BC0EF8"/>
    <w:rsid w:val="00BC0F5A"/>
    <w:rsid w:val="00BC12FB"/>
    <w:rsid w:val="00BC13BA"/>
    <w:rsid w:val="00BC160A"/>
    <w:rsid w:val="00BC1C3C"/>
    <w:rsid w:val="00BC1E71"/>
    <w:rsid w:val="00BC2140"/>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3913"/>
    <w:rsid w:val="00BD433D"/>
    <w:rsid w:val="00BD4708"/>
    <w:rsid w:val="00BD50AA"/>
    <w:rsid w:val="00BD5135"/>
    <w:rsid w:val="00BD596B"/>
    <w:rsid w:val="00BD5ABB"/>
    <w:rsid w:val="00BD5FB4"/>
    <w:rsid w:val="00BD6077"/>
    <w:rsid w:val="00BD7291"/>
    <w:rsid w:val="00BD7E7D"/>
    <w:rsid w:val="00BD7EA3"/>
    <w:rsid w:val="00BD7FE2"/>
    <w:rsid w:val="00BE0517"/>
    <w:rsid w:val="00BE0B19"/>
    <w:rsid w:val="00BE0DD8"/>
    <w:rsid w:val="00BE13F0"/>
    <w:rsid w:val="00BE1C60"/>
    <w:rsid w:val="00BE1D82"/>
    <w:rsid w:val="00BE1EE4"/>
    <w:rsid w:val="00BE1F8B"/>
    <w:rsid w:val="00BE27D1"/>
    <w:rsid w:val="00BE27E4"/>
    <w:rsid w:val="00BE2B4F"/>
    <w:rsid w:val="00BE2F39"/>
    <w:rsid w:val="00BE3233"/>
    <w:rsid w:val="00BE332D"/>
    <w:rsid w:val="00BE3808"/>
    <w:rsid w:val="00BE39E6"/>
    <w:rsid w:val="00BE3CF1"/>
    <w:rsid w:val="00BE3DC2"/>
    <w:rsid w:val="00BE4211"/>
    <w:rsid w:val="00BE4B20"/>
    <w:rsid w:val="00BE4E50"/>
    <w:rsid w:val="00BE4E59"/>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3C0C"/>
    <w:rsid w:val="00BF49B1"/>
    <w:rsid w:val="00BF4C0F"/>
    <w:rsid w:val="00BF507C"/>
    <w:rsid w:val="00BF5552"/>
    <w:rsid w:val="00BF5ABE"/>
    <w:rsid w:val="00BF5CC9"/>
    <w:rsid w:val="00BF5F31"/>
    <w:rsid w:val="00BF5FC0"/>
    <w:rsid w:val="00BF6CBF"/>
    <w:rsid w:val="00BF7016"/>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4ABB"/>
    <w:rsid w:val="00C15FCD"/>
    <w:rsid w:val="00C167DB"/>
    <w:rsid w:val="00C16C30"/>
    <w:rsid w:val="00C20A00"/>
    <w:rsid w:val="00C21205"/>
    <w:rsid w:val="00C213BF"/>
    <w:rsid w:val="00C21673"/>
    <w:rsid w:val="00C21A40"/>
    <w:rsid w:val="00C21C7A"/>
    <w:rsid w:val="00C22673"/>
    <w:rsid w:val="00C22E7A"/>
    <w:rsid w:val="00C23130"/>
    <w:rsid w:val="00C23639"/>
    <w:rsid w:val="00C23A41"/>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2CAB"/>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85A"/>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5C01"/>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D51"/>
    <w:rsid w:val="00C63F8E"/>
    <w:rsid w:val="00C647FB"/>
    <w:rsid w:val="00C6494F"/>
    <w:rsid w:val="00C64D24"/>
    <w:rsid w:val="00C64EA9"/>
    <w:rsid w:val="00C654E0"/>
    <w:rsid w:val="00C65955"/>
    <w:rsid w:val="00C66696"/>
    <w:rsid w:val="00C67401"/>
    <w:rsid w:val="00C67719"/>
    <w:rsid w:val="00C67EAB"/>
    <w:rsid w:val="00C67F50"/>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768"/>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61FA"/>
    <w:rsid w:val="00CC70D9"/>
    <w:rsid w:val="00CC737C"/>
    <w:rsid w:val="00CC737E"/>
    <w:rsid w:val="00CD0638"/>
    <w:rsid w:val="00CD087D"/>
    <w:rsid w:val="00CD0F5D"/>
    <w:rsid w:val="00CD181E"/>
    <w:rsid w:val="00CD1C0B"/>
    <w:rsid w:val="00CD239A"/>
    <w:rsid w:val="00CD24DB"/>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0BCE"/>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2CF7"/>
    <w:rsid w:val="00D13A98"/>
    <w:rsid w:val="00D1415C"/>
    <w:rsid w:val="00D14236"/>
    <w:rsid w:val="00D14553"/>
    <w:rsid w:val="00D14DB1"/>
    <w:rsid w:val="00D15327"/>
    <w:rsid w:val="00D15F43"/>
    <w:rsid w:val="00D15F8C"/>
    <w:rsid w:val="00D160A0"/>
    <w:rsid w:val="00D16326"/>
    <w:rsid w:val="00D164E0"/>
    <w:rsid w:val="00D165DF"/>
    <w:rsid w:val="00D16E87"/>
    <w:rsid w:val="00D17C6A"/>
    <w:rsid w:val="00D20B8B"/>
    <w:rsid w:val="00D2162C"/>
    <w:rsid w:val="00D21A3C"/>
    <w:rsid w:val="00D233F1"/>
    <w:rsid w:val="00D24765"/>
    <w:rsid w:val="00D2483A"/>
    <w:rsid w:val="00D256F8"/>
    <w:rsid w:val="00D259EB"/>
    <w:rsid w:val="00D25AA0"/>
    <w:rsid w:val="00D25CE1"/>
    <w:rsid w:val="00D26386"/>
    <w:rsid w:val="00D26750"/>
    <w:rsid w:val="00D2685C"/>
    <w:rsid w:val="00D26A3B"/>
    <w:rsid w:val="00D272A6"/>
    <w:rsid w:val="00D27B8C"/>
    <w:rsid w:val="00D27D8A"/>
    <w:rsid w:val="00D27EF6"/>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5D25"/>
    <w:rsid w:val="00D36234"/>
    <w:rsid w:val="00D36371"/>
    <w:rsid w:val="00D36472"/>
    <w:rsid w:val="00D3676F"/>
    <w:rsid w:val="00D373B7"/>
    <w:rsid w:val="00D37A53"/>
    <w:rsid w:val="00D37CED"/>
    <w:rsid w:val="00D4061E"/>
    <w:rsid w:val="00D41005"/>
    <w:rsid w:val="00D4160D"/>
    <w:rsid w:val="00D4187A"/>
    <w:rsid w:val="00D41B36"/>
    <w:rsid w:val="00D41CC4"/>
    <w:rsid w:val="00D437D8"/>
    <w:rsid w:val="00D43AA7"/>
    <w:rsid w:val="00D441F2"/>
    <w:rsid w:val="00D44994"/>
    <w:rsid w:val="00D45C8D"/>
    <w:rsid w:val="00D45DF3"/>
    <w:rsid w:val="00D45E74"/>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4FBE"/>
    <w:rsid w:val="00D659B1"/>
    <w:rsid w:val="00D65C96"/>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77EF6"/>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127"/>
    <w:rsid w:val="00D857B8"/>
    <w:rsid w:val="00D85D1F"/>
    <w:rsid w:val="00D86340"/>
    <w:rsid w:val="00D87175"/>
    <w:rsid w:val="00D87ABF"/>
    <w:rsid w:val="00D87C75"/>
    <w:rsid w:val="00D909E8"/>
    <w:rsid w:val="00D90CD3"/>
    <w:rsid w:val="00D90E2C"/>
    <w:rsid w:val="00D90FB0"/>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606"/>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BA2"/>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85A"/>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46E8"/>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48"/>
    <w:rsid w:val="00DF04EE"/>
    <w:rsid w:val="00DF0AD4"/>
    <w:rsid w:val="00DF0BF4"/>
    <w:rsid w:val="00DF10B2"/>
    <w:rsid w:val="00DF179D"/>
    <w:rsid w:val="00DF1E9C"/>
    <w:rsid w:val="00DF1EF2"/>
    <w:rsid w:val="00DF2168"/>
    <w:rsid w:val="00DF2D2C"/>
    <w:rsid w:val="00DF344C"/>
    <w:rsid w:val="00DF3621"/>
    <w:rsid w:val="00DF431F"/>
    <w:rsid w:val="00DF4572"/>
    <w:rsid w:val="00DF4658"/>
    <w:rsid w:val="00DF4663"/>
    <w:rsid w:val="00DF4741"/>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14F"/>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276"/>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87FB7"/>
    <w:rsid w:val="00E90279"/>
    <w:rsid w:val="00E902DC"/>
    <w:rsid w:val="00E90635"/>
    <w:rsid w:val="00E909A1"/>
    <w:rsid w:val="00E90BFF"/>
    <w:rsid w:val="00E91673"/>
    <w:rsid w:val="00E91AB7"/>
    <w:rsid w:val="00E91BE8"/>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692B"/>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475E"/>
    <w:rsid w:val="00EC56E0"/>
    <w:rsid w:val="00EC5C3E"/>
    <w:rsid w:val="00EC6057"/>
    <w:rsid w:val="00EC6847"/>
    <w:rsid w:val="00EC6E9C"/>
    <w:rsid w:val="00EC6EB4"/>
    <w:rsid w:val="00EC6EDE"/>
    <w:rsid w:val="00EC6F7B"/>
    <w:rsid w:val="00EC7DB6"/>
    <w:rsid w:val="00EC7FB8"/>
    <w:rsid w:val="00ED0BFA"/>
    <w:rsid w:val="00ED1472"/>
    <w:rsid w:val="00ED162F"/>
    <w:rsid w:val="00ED1903"/>
    <w:rsid w:val="00ED23FB"/>
    <w:rsid w:val="00ED2695"/>
    <w:rsid w:val="00ED2A4E"/>
    <w:rsid w:val="00ED2AE0"/>
    <w:rsid w:val="00ED2E52"/>
    <w:rsid w:val="00ED3024"/>
    <w:rsid w:val="00ED31DB"/>
    <w:rsid w:val="00ED3414"/>
    <w:rsid w:val="00ED3C23"/>
    <w:rsid w:val="00ED4776"/>
    <w:rsid w:val="00ED49B0"/>
    <w:rsid w:val="00ED4B19"/>
    <w:rsid w:val="00ED5AAF"/>
    <w:rsid w:val="00ED5FE4"/>
    <w:rsid w:val="00ED65A0"/>
    <w:rsid w:val="00ED6E0F"/>
    <w:rsid w:val="00ED6FAD"/>
    <w:rsid w:val="00ED71C5"/>
    <w:rsid w:val="00ED7CE4"/>
    <w:rsid w:val="00ED7F5D"/>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2CC8"/>
    <w:rsid w:val="00EF4366"/>
    <w:rsid w:val="00EF472B"/>
    <w:rsid w:val="00EF4A37"/>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3FB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67B"/>
    <w:rsid w:val="00F22738"/>
    <w:rsid w:val="00F22840"/>
    <w:rsid w:val="00F245A3"/>
    <w:rsid w:val="00F245DA"/>
    <w:rsid w:val="00F2474C"/>
    <w:rsid w:val="00F24788"/>
    <w:rsid w:val="00F24DA7"/>
    <w:rsid w:val="00F256A2"/>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A20"/>
    <w:rsid w:val="00F56B0F"/>
    <w:rsid w:val="00F56BAB"/>
    <w:rsid w:val="00F56DCF"/>
    <w:rsid w:val="00F56EEA"/>
    <w:rsid w:val="00F57034"/>
    <w:rsid w:val="00F578A8"/>
    <w:rsid w:val="00F57B1F"/>
    <w:rsid w:val="00F57F5C"/>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701"/>
    <w:rsid w:val="00F82F61"/>
    <w:rsid w:val="00F834F1"/>
    <w:rsid w:val="00F83829"/>
    <w:rsid w:val="00F84069"/>
    <w:rsid w:val="00F8429A"/>
    <w:rsid w:val="00F843D7"/>
    <w:rsid w:val="00F84728"/>
    <w:rsid w:val="00F84997"/>
    <w:rsid w:val="00F85536"/>
    <w:rsid w:val="00F8572E"/>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AD3"/>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3C0C"/>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77"/>
    <w:rsid w:val="00FD0683"/>
    <w:rsid w:val="00FD1295"/>
    <w:rsid w:val="00FD1A97"/>
    <w:rsid w:val="00FD2D7B"/>
    <w:rsid w:val="00FD3027"/>
    <w:rsid w:val="00FD34CB"/>
    <w:rsid w:val="00FD3705"/>
    <w:rsid w:val="00FD37F6"/>
    <w:rsid w:val="00FD3C91"/>
    <w:rsid w:val="00FD40CF"/>
    <w:rsid w:val="00FD4589"/>
    <w:rsid w:val="00FD4608"/>
    <w:rsid w:val="00FD473E"/>
    <w:rsid w:val="00FD5928"/>
    <w:rsid w:val="00FD66F4"/>
    <w:rsid w:val="00FD6AB9"/>
    <w:rsid w:val="00FD7DF9"/>
    <w:rsid w:val="00FD7FC9"/>
    <w:rsid w:val="00FE0564"/>
    <w:rsid w:val="00FE05FA"/>
    <w:rsid w:val="00FE0A29"/>
    <w:rsid w:val="00FE0B51"/>
    <w:rsid w:val="00FE0B78"/>
    <w:rsid w:val="00FE0ED4"/>
    <w:rsid w:val="00FE13D0"/>
    <w:rsid w:val="00FE1EAB"/>
    <w:rsid w:val="00FE1EF0"/>
    <w:rsid w:val="00FE2137"/>
    <w:rsid w:val="00FE23ED"/>
    <w:rsid w:val="00FE277C"/>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 w:val="00FF7C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iPriority="99"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99" w:qFormat="1"/>
    <w:lsdException w:name="Salutation"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2"/>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Sub-section,Heading Two,l2,Head 2,List level 2,Sub-Heading,A"/>
    <w:basedOn w:val="Normal"/>
    <w:next w:val="Normal"/>
    <w:link w:val="Heading2Char2"/>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qFormat/>
    <w:rPr>
      <w:sz w:val="20"/>
      <w:szCs w:val="20"/>
    </w:rPr>
  </w:style>
  <w:style w:type="character" w:customStyle="1" w:styleId="BodyTextChar">
    <w:name w:val="Body Text Char"/>
    <w:aliases w:val="bt Char"/>
    <w:basedOn w:val="DefaultParagraphFont"/>
    <w:link w:val="BodyText"/>
    <w:qFormat/>
    <w:rsid w:val="00CF195E"/>
  </w:style>
  <w:style w:type="character" w:styleId="Hyperlink">
    <w:name w:val="Hyperlink"/>
    <w:basedOn w:val="DefaultParagraphFont"/>
    <w:uiPriority w:val="99"/>
    <w:qFormat/>
    <w:rPr>
      <w:color w:val="0000FF"/>
      <w:u w:val="single"/>
    </w:rPr>
  </w:style>
  <w:style w:type="paragraph" w:styleId="Caption">
    <w:name w:val="caption"/>
    <w:aliases w:val="cap,Caption Char1 Char,cap Char Char1,Caption Char Char1 Char,cap Char2,条目,cap1,cap2,cap11,Légende-figure,Légende-figure Char,Beschrifubg,Beschriftung Char,label,cap11 Char,cap11 Char Char Char,captions,Caption Equation,题注"/>
    <w:basedOn w:val="Normal"/>
    <w:next w:val="Normal"/>
    <w:link w:val="CaptionChar"/>
    <w:uiPriority w:val="99"/>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1 Char1,cap2 Char1,cap11 Char2,Légende-figure Char2,Légende-figure Char Char1,Beschrifubg Char1,Beschriftung Char Char,题注 Char"/>
    <w:basedOn w:val="DefaultParagraphFont"/>
    <w:link w:val="Caption"/>
    <w:rsid w:val="00C411AF"/>
    <w:rPr>
      <w:b/>
      <w:bCs/>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link w:val="ListChar"/>
    <w:qFormat/>
    <w:pPr>
      <w:ind w:left="360" w:hanging="360"/>
    </w:pPr>
  </w:style>
  <w:style w:type="paragraph" w:styleId="BodyText2">
    <w:name w:val="Body Text 2"/>
    <w:basedOn w:val="Normal"/>
    <w:link w:val="BodyText2Char"/>
    <w:qFormat/>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qFormat/>
    <w:rPr>
      <w:color w:val="800080"/>
      <w:u w:val="single"/>
    </w:rPr>
  </w:style>
  <w:style w:type="paragraph" w:styleId="FootnoteText">
    <w:name w:val="footnote text"/>
    <w:basedOn w:val="Normal"/>
    <w:link w:val="FootnoteTextChar"/>
    <w:qFormat/>
    <w:rPr>
      <w:sz w:val="20"/>
      <w:szCs w:val="20"/>
    </w:rPr>
  </w:style>
  <w:style w:type="character" w:styleId="FootnoteReference">
    <w:name w:val="footnote reference"/>
    <w:basedOn w:val="DefaultParagraphFont"/>
    <w:semiHidden/>
    <w:qFormat/>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Normal"/>
    <w:uiPriority w:val="99"/>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uiPriority w:val="99"/>
    <w:qFormat/>
    <w:rsid w:val="004A3428"/>
    <w:pPr>
      <w:spacing w:before="20" w:after="20"/>
      <w:jc w:val="left"/>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B3F38"/>
    <w:rPr>
      <w:sz w:val="22"/>
      <w:szCs w:val="22"/>
    </w:rPr>
  </w:style>
  <w:style w:type="paragraph" w:styleId="Footer">
    <w:name w:val="footer"/>
    <w:basedOn w:val="Normal"/>
    <w:link w:val="FooterChar"/>
    <w:qFormat/>
    <w:rsid w:val="00AB3F38"/>
    <w:pPr>
      <w:tabs>
        <w:tab w:val="center" w:pos="4680"/>
        <w:tab w:val="right" w:pos="9360"/>
      </w:tabs>
    </w:pPr>
  </w:style>
  <w:style w:type="character" w:customStyle="1" w:styleId="FooterChar">
    <w:name w:val="Footer Char"/>
    <w:basedOn w:val="DefaultParagraphFont"/>
    <w:link w:val="Footer"/>
    <w:qFormat/>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unhideWhenUsed/>
    <w:qFormat/>
    <w:rsid w:val="000C5ADD"/>
    <w:rPr>
      <w:b/>
      <w:bCs/>
    </w:rPr>
  </w:style>
  <w:style w:type="character" w:customStyle="1" w:styleId="CommentSubjectChar">
    <w:name w:val="Comment Subject Char"/>
    <w:basedOn w:val="CommentTextChar"/>
    <w:link w:val="CommentSubject"/>
    <w:qFormat/>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uiPriority w:val="99"/>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sid w:val="0021120F"/>
    <w:rPr>
      <w:rFonts w:ascii="Times" w:eastAsia="Batang" w:hAnsi="Times"/>
      <w:szCs w:val="24"/>
      <w:lang w:val="en-GB"/>
    </w:rPr>
  </w:style>
  <w:style w:type="paragraph" w:customStyle="1" w:styleId="bullet3">
    <w:name w:val="bullet3"/>
    <w:basedOn w:val="Normal"/>
    <w:link w:val="bullet3Char"/>
    <w:uiPriority w:val="99"/>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21120F"/>
    <w:rPr>
      <w:rFonts w:ascii="Times" w:eastAsia="Batang" w:hAnsi="Times"/>
      <w:szCs w:val="24"/>
      <w:lang w:val="en-GB"/>
    </w:rPr>
  </w:style>
  <w:style w:type="character" w:styleId="PlaceholderText">
    <w:name w:val="Placeholder Text"/>
    <w:basedOn w:val="DefaultParagraphFont"/>
    <w:uiPriority w:val="99"/>
    <w:semiHidden/>
    <w:qFormat/>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uiPriority w:val="99"/>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qFormat/>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qFormat/>
    <w:rsid w:val="00790685"/>
  </w:style>
  <w:style w:type="numbering" w:customStyle="1" w:styleId="StyleBulleted">
    <w:name w:val="Style Bulleted"/>
    <w:rsid w:val="001B671E"/>
    <w:pPr>
      <w:numPr>
        <w:numId w:val="13"/>
      </w:numPr>
    </w:pPr>
  </w:style>
  <w:style w:type="character" w:customStyle="1" w:styleId="contentpasted0">
    <w:name w:val="contentpasted0"/>
    <w:qFormat/>
    <w:rsid w:val="001B671E"/>
  </w:style>
  <w:style w:type="numbering" w:customStyle="1" w:styleId="NoList1">
    <w:name w:val="No List1"/>
    <w:next w:val="NoList"/>
    <w:uiPriority w:val="99"/>
    <w:semiHidden/>
    <w:unhideWhenUsed/>
    <w:rsid w:val="009F0F38"/>
  </w:style>
  <w:style w:type="character" w:customStyle="1" w:styleId="Heading1Char2">
    <w:name w:val="Heading 1 Char2"/>
    <w:aliases w:val="NMP Heading 1 Char2,H1 Char2,h11 Char2,h12 Char2,h13 Char2,h14 Char2,h15 Char2,h16 Char2,app heading 1 Char2,l1 Char2,Memo Heading 1 Char2,Heading 1_a Char2,heading 1 Char2,h17 Char2,h111 Char2,h121 Char2,h131 Char2,h141 Char2,h151 Char2"/>
    <w:basedOn w:val="DefaultParagraphFont"/>
    <w:link w:val="Heading1"/>
    <w:uiPriority w:val="9"/>
    <w:rsid w:val="009F0F38"/>
    <w:rPr>
      <w:rFonts w:ascii="Arial" w:hAnsi="Arial"/>
      <w:b/>
      <w:bCs/>
      <w:sz w:val="28"/>
      <w:szCs w:val="28"/>
    </w:rPr>
  </w:style>
  <w:style w:type="character" w:customStyle="1" w:styleId="Heading2Char2">
    <w:name w:val="Heading 2 Char2"/>
    <w:aliases w:val="H2 Char3,h2 Char3,Head2A Char2,2 Char2,UNDERRUBRIK 1-2 Char2,DO NOT USE_h2 Char2,h21 Char2,Heading 2 Char Char1,H2 Char Char2,h2 Char Char2,标题 2 Char2,Header 2 Char2,Header2 Char2,22 Char2,heading2 Char2,2nd level Char2,H21 Char2,R2 Char"/>
    <w:basedOn w:val="DefaultParagraphFont"/>
    <w:link w:val="Heading2"/>
    <w:uiPriority w:val="9"/>
    <w:rsid w:val="009F0F38"/>
    <w:rPr>
      <w:rFonts w:ascii="Arial" w:hAnsi="Arial"/>
      <w:b/>
      <w:bCs/>
      <w:sz w:val="24"/>
      <w:szCs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9F0F38"/>
    <w:rPr>
      <w:rFonts w:ascii="Arial" w:hAnsi="Arial"/>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9F0F38"/>
    <w:rPr>
      <w:b/>
      <w:bCs/>
      <w:sz w:val="22"/>
      <w:szCs w:val="28"/>
    </w:rPr>
  </w:style>
  <w:style w:type="paragraph" w:customStyle="1" w:styleId="CRCoverPage">
    <w:name w:val="CR Cover Page"/>
    <w:uiPriority w:val="99"/>
    <w:qFormat/>
    <w:rsid w:val="009F0F38"/>
    <w:pPr>
      <w:spacing w:after="120"/>
    </w:pPr>
    <w:rPr>
      <w:rFonts w:ascii="Arial" w:eastAsia="Malgun Gothic" w:hAnsi="Arial"/>
      <w:lang w:val="en-GB"/>
    </w:rPr>
  </w:style>
  <w:style w:type="character" w:customStyle="1" w:styleId="BalloonTextChar">
    <w:name w:val="Balloon Text Char"/>
    <w:basedOn w:val="DefaultParagraphFont"/>
    <w:link w:val="BalloonText"/>
    <w:qFormat/>
    <w:rsid w:val="009F0F38"/>
    <w:rPr>
      <w:rFonts w:ascii="Tahoma" w:hAnsi="Tahoma" w:cs="Tahoma"/>
      <w:sz w:val="16"/>
      <w:szCs w:val="16"/>
    </w:rPr>
  </w:style>
  <w:style w:type="table" w:customStyle="1" w:styleId="TableGrid1">
    <w:name w:val="TableGrid1"/>
    <w:basedOn w:val="TableNormal"/>
    <w:next w:val="TableGrid"/>
    <w:uiPriority w:val="39"/>
    <w:qFormat/>
    <w:rsid w:val="009F0F38"/>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qFormat/>
    <w:rsid w:val="009F0F38"/>
    <w:rPr>
      <w:i/>
      <w:iCs/>
    </w:rPr>
  </w:style>
  <w:style w:type="table" w:styleId="TableClassic1">
    <w:name w:val="Table Classic 1"/>
    <w:basedOn w:val="TableNormal"/>
    <w:rsid w:val="009F0F38"/>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har"/>
    <w:qFormat/>
    <w:rsid w:val="009F0F38"/>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tah0">
    <w:name w:val="tah"/>
    <w:basedOn w:val="Normal"/>
    <w:qFormat/>
    <w:rsid w:val="009F0F38"/>
    <w:pPr>
      <w:keepNext/>
      <w:overflowPunct w:val="0"/>
      <w:adjustRightInd/>
      <w:snapToGrid/>
      <w:spacing w:after="0"/>
      <w:jc w:val="center"/>
    </w:pPr>
    <w:rPr>
      <w:rFonts w:ascii="Arial" w:eastAsia="Batang" w:hAnsi="Arial" w:cs="Arial"/>
      <w:b/>
      <w:bCs/>
      <w:sz w:val="18"/>
      <w:szCs w:val="18"/>
      <w:lang w:eastAsia="ja-JP"/>
    </w:rPr>
  </w:style>
  <w:style w:type="paragraph" w:customStyle="1" w:styleId="Bullet-3">
    <w:name w:val="Bullet-3"/>
    <w:basedOn w:val="Normal"/>
    <w:link w:val="Bullet-3Char"/>
    <w:rsid w:val="009F0F38"/>
    <w:pPr>
      <w:numPr>
        <w:ilvl w:val="2"/>
        <w:numId w:val="24"/>
      </w:numPr>
      <w:autoSpaceDE/>
      <w:autoSpaceDN/>
      <w:adjustRightInd/>
      <w:snapToGrid/>
      <w:spacing w:after="0"/>
    </w:pPr>
    <w:rPr>
      <w:rFonts w:ascii="Book Antiqua" w:eastAsia="Malgun Gothic" w:hAnsi="Book Antiqua"/>
      <w:sz w:val="20"/>
      <w:szCs w:val="20"/>
      <w:lang w:val="en-GB"/>
    </w:rPr>
  </w:style>
  <w:style w:type="character" w:customStyle="1" w:styleId="Bullet-3Char">
    <w:name w:val="Bullet-3 Char"/>
    <w:link w:val="Bullet-3"/>
    <w:rsid w:val="009F0F38"/>
    <w:rPr>
      <w:rFonts w:ascii="Book Antiqua" w:eastAsia="Malgun Gothic" w:hAnsi="Book Antiqua"/>
      <w:lang w:val="en-GB"/>
    </w:rPr>
  </w:style>
  <w:style w:type="paragraph" w:customStyle="1" w:styleId="bulletlevel1">
    <w:name w:val="bullet level 1"/>
    <w:basedOn w:val="Bullet-3"/>
    <w:link w:val="bulletlevel1Char"/>
    <w:rsid w:val="009F0F38"/>
    <w:pPr>
      <w:numPr>
        <w:ilvl w:val="0"/>
      </w:numPr>
    </w:pPr>
    <w:rPr>
      <w:lang w:val="en-AU"/>
    </w:rPr>
  </w:style>
  <w:style w:type="paragraph" w:customStyle="1" w:styleId="bulletlevel2">
    <w:name w:val="bullet level 2"/>
    <w:basedOn w:val="Bullet-3"/>
    <w:link w:val="bulletlevel2Char"/>
    <w:qFormat/>
    <w:rsid w:val="009F0F38"/>
    <w:pPr>
      <w:numPr>
        <w:ilvl w:val="1"/>
      </w:numPr>
    </w:pPr>
    <w:rPr>
      <w:lang w:val="en-AU"/>
    </w:rPr>
  </w:style>
  <w:style w:type="paragraph" w:customStyle="1" w:styleId="bulletlevel4">
    <w:name w:val="bullet level 4"/>
    <w:basedOn w:val="Bullet-3"/>
    <w:link w:val="bulletlevel4Char"/>
    <w:qFormat/>
    <w:rsid w:val="009F0F38"/>
    <w:pPr>
      <w:numPr>
        <w:ilvl w:val="3"/>
      </w:numPr>
    </w:pPr>
    <w:rPr>
      <w:lang w:val="en-AU"/>
    </w:rPr>
  </w:style>
  <w:style w:type="character" w:customStyle="1" w:styleId="bulletlevel4Char">
    <w:name w:val="bullet level 4 Char"/>
    <w:link w:val="bulletlevel4"/>
    <w:rsid w:val="009F0F38"/>
    <w:rPr>
      <w:rFonts w:ascii="Book Antiqua" w:eastAsia="Malgun Gothic" w:hAnsi="Book Antiqua"/>
      <w:lang w:val="en-AU"/>
    </w:rPr>
  </w:style>
  <w:style w:type="character" w:customStyle="1" w:styleId="bulletlevel1Char">
    <w:name w:val="bullet level 1 Char"/>
    <w:link w:val="bulletlevel1"/>
    <w:rsid w:val="009F0F38"/>
    <w:rPr>
      <w:rFonts w:ascii="Book Antiqua" w:eastAsia="Malgun Gothic" w:hAnsi="Book Antiqua"/>
      <w:lang w:val="en-AU"/>
    </w:rPr>
  </w:style>
  <w:style w:type="character" w:customStyle="1" w:styleId="bulletlevel2Char">
    <w:name w:val="bullet level 2 Char"/>
    <w:link w:val="bulletlevel2"/>
    <w:rsid w:val="009F0F38"/>
    <w:rPr>
      <w:rFonts w:ascii="Book Antiqua" w:eastAsia="Malgun Gothic" w:hAnsi="Book Antiqua"/>
      <w:lang w:val="en-AU"/>
    </w:rPr>
  </w:style>
  <w:style w:type="paragraph" w:customStyle="1" w:styleId="2">
    <w:name w:val="스타일 양쪽 첫 줄:  2 글자"/>
    <w:basedOn w:val="Normal"/>
    <w:rsid w:val="009F0F38"/>
    <w:pPr>
      <w:autoSpaceDE/>
      <w:autoSpaceDN/>
      <w:adjustRightInd/>
      <w:snapToGrid/>
      <w:spacing w:after="0" w:line="288" w:lineRule="auto"/>
      <w:ind w:firstLineChars="200" w:firstLine="200"/>
    </w:pPr>
    <w:rPr>
      <w:rFonts w:eastAsia="Malgun Gothic" w:cs="Batang"/>
      <w:sz w:val="20"/>
      <w:szCs w:val="20"/>
      <w:lang w:val="en-GB"/>
    </w:rPr>
  </w:style>
  <w:style w:type="paragraph" w:customStyle="1" w:styleId="6pt6pt12">
    <w:name w:val="스타일 목록 단락 + 양쪽 앞: 6 pt 단락 뒤: 6 pt 줄 간격: 배수 1.2 줄"/>
    <w:basedOn w:val="ListParagraph"/>
    <w:rsid w:val="009F0F38"/>
  </w:style>
  <w:style w:type="paragraph" w:customStyle="1" w:styleId="a3">
    <w:name w:val="스타일 양쪽"/>
    <w:basedOn w:val="Normal"/>
    <w:rsid w:val="009F0F38"/>
    <w:pPr>
      <w:autoSpaceDE/>
      <w:autoSpaceDN/>
      <w:adjustRightInd/>
      <w:snapToGrid/>
      <w:spacing w:after="0" w:line="288" w:lineRule="auto"/>
    </w:pPr>
    <w:rPr>
      <w:rFonts w:eastAsia="Malgun Gothic" w:cs="Batang"/>
      <w:sz w:val="20"/>
      <w:szCs w:val="20"/>
      <w:lang w:val="en-GB"/>
    </w:rPr>
  </w:style>
  <w:style w:type="paragraph" w:customStyle="1" w:styleId="EQ">
    <w:name w:val="EQ"/>
    <w:basedOn w:val="Normal"/>
    <w:next w:val="Normal"/>
    <w:link w:val="EQChar"/>
    <w:qFormat/>
    <w:rsid w:val="009F0F38"/>
    <w:pPr>
      <w:keepLines/>
      <w:tabs>
        <w:tab w:val="center" w:pos="4536"/>
        <w:tab w:val="right" w:pos="9072"/>
      </w:tabs>
      <w:autoSpaceDE/>
      <w:autoSpaceDN/>
      <w:adjustRightInd/>
      <w:snapToGrid/>
      <w:spacing w:after="0"/>
      <w:jc w:val="left"/>
    </w:pPr>
    <w:rPr>
      <w:rFonts w:eastAsia="Malgun Gothic"/>
      <w:noProof/>
      <w:sz w:val="20"/>
      <w:szCs w:val="20"/>
      <w:lang w:val="en-GB"/>
    </w:rPr>
  </w:style>
  <w:style w:type="paragraph" w:customStyle="1" w:styleId="20">
    <w:name w:val="스타일 스타일 양쪽 + 첫 줄:  2 글자"/>
    <w:basedOn w:val="Normal"/>
    <w:link w:val="2Char"/>
    <w:rsid w:val="009F0F38"/>
    <w:pPr>
      <w:autoSpaceDE/>
      <w:autoSpaceDN/>
      <w:adjustRightInd/>
      <w:snapToGrid/>
      <w:spacing w:before="120" w:line="288" w:lineRule="auto"/>
      <w:ind w:firstLineChars="200" w:firstLine="200"/>
    </w:pPr>
    <w:rPr>
      <w:rFonts w:eastAsia="Malgun Gothic"/>
      <w:sz w:val="20"/>
      <w:szCs w:val="20"/>
      <w:lang w:val="en-GB"/>
    </w:rPr>
  </w:style>
  <w:style w:type="character" w:customStyle="1" w:styleId="2Char">
    <w:name w:val="스타일 스타일 양쪽 + 첫 줄:  2 글자 Char"/>
    <w:link w:val="20"/>
    <w:rsid w:val="009F0F38"/>
    <w:rPr>
      <w:rFonts w:eastAsia="Malgun Gothic"/>
      <w:lang w:val="en-GB"/>
    </w:rPr>
  </w:style>
  <w:style w:type="paragraph" w:customStyle="1" w:styleId="22">
    <w:name w:val="스타일 스타일 양쪽 첫 줄:  2 글자 + 첫 줄:  2 글자"/>
    <w:basedOn w:val="2"/>
    <w:rsid w:val="009F0F38"/>
    <w:pPr>
      <w:spacing w:line="300" w:lineRule="auto"/>
    </w:pPr>
  </w:style>
  <w:style w:type="paragraph" w:customStyle="1" w:styleId="6pt6pt120">
    <w:name w:val="스타일 목록 단락 + 양쪽 앞: 6 pt 단락 뒤: 6 pt 줄 간격: 배수 1.2 줄 왼쪽 0 글자"/>
    <w:basedOn w:val="ListParagraph"/>
    <w:rsid w:val="009F0F38"/>
  </w:style>
  <w:style w:type="paragraph" w:customStyle="1" w:styleId="222">
    <w:name w:val="스타일 스타일 스타일 양쪽 첫 줄:  2 글자 + 첫 줄:  2 글자 + 첫 줄:  2 글자"/>
    <w:basedOn w:val="22"/>
    <w:rsid w:val="009F0F38"/>
    <w:pPr>
      <w:spacing w:line="312" w:lineRule="auto"/>
    </w:pPr>
  </w:style>
  <w:style w:type="paragraph" w:customStyle="1" w:styleId="2222">
    <w:name w:val="스타일 스타일 스타일 스타일 양쪽 첫 줄:  2 글자 + 첫 줄:  2 글자 + 첫 줄:  2 글자 + 첫 줄:  2..."/>
    <w:basedOn w:val="222"/>
    <w:link w:val="2222Char"/>
    <w:qFormat/>
    <w:rsid w:val="009F0F38"/>
    <w:pPr>
      <w:spacing w:line="336" w:lineRule="auto"/>
    </w:pPr>
  </w:style>
  <w:style w:type="paragraph" w:customStyle="1" w:styleId="200">
    <w:name w:val="스타일 스타일 양쪽 첫 줄:  2 글자 + 첫 줄:  0 글자"/>
    <w:basedOn w:val="2"/>
    <w:rsid w:val="009F0F38"/>
    <w:pPr>
      <w:spacing w:line="336" w:lineRule="auto"/>
      <w:ind w:firstLineChars="0" w:firstLine="0"/>
    </w:pPr>
  </w:style>
  <w:style w:type="paragraph" w:customStyle="1" w:styleId="B1">
    <w:name w:val="B1"/>
    <w:basedOn w:val="List"/>
    <w:link w:val="B1Zchn"/>
    <w:qFormat/>
    <w:rsid w:val="009F0F38"/>
  </w:style>
  <w:style w:type="paragraph" w:customStyle="1" w:styleId="11nolineH1h1appheading1l1MemoHeading1h11">
    <w:name w:val="스타일 제목 1제목 1(no line)H1h1app heading 1l1Memo Heading 1h11..."/>
    <w:basedOn w:val="Heading1"/>
    <w:rsid w:val="009F0F38"/>
    <w:pPr>
      <w:keepLines/>
      <w:numPr>
        <w:numId w:val="23"/>
      </w:numPr>
      <w:pBdr>
        <w:top w:val="none" w:sz="0" w:space="0" w:color="auto"/>
      </w:pBdr>
      <w:tabs>
        <w:tab w:val="num" w:pos="0"/>
        <w:tab w:val="left" w:pos="426"/>
      </w:tabs>
      <w:overflowPunct w:val="0"/>
      <w:snapToGrid/>
      <w:spacing w:before="360" w:line="288" w:lineRule="auto"/>
      <w:ind w:left="799" w:hanging="799"/>
      <w:jc w:val="left"/>
      <w:textAlignment w:val="baseline"/>
    </w:pPr>
    <w:rPr>
      <w:rFonts w:eastAsia="Batang" w:cs="Batang"/>
      <w:b w:val="0"/>
      <w:bCs w:val="0"/>
      <w:sz w:val="32"/>
      <w:szCs w:val="32"/>
      <w:lang w:val="en-GB" w:eastAsia="ko-KR"/>
    </w:rPr>
  </w:style>
  <w:style w:type="character" w:customStyle="1" w:styleId="ZGSM">
    <w:name w:val="ZGSM"/>
    <w:qFormat/>
    <w:rsid w:val="009F0F38"/>
  </w:style>
  <w:style w:type="paragraph" w:customStyle="1" w:styleId="CharCharCharCharCharCharCharChar1CharCharCharCharCarCar">
    <w:name w:val="Char Char Char Char Char Char Char Char1 Char Char Char Char Car Car"/>
    <w:semiHidden/>
    <w:rsid w:val="009F0F3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ListBullet5"/>
    <w:rsid w:val="009F0F38"/>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uiPriority w:val="99"/>
    <w:qFormat/>
    <w:rsid w:val="009F0F38"/>
    <w:pPr>
      <w:autoSpaceDE/>
      <w:autoSpaceDN/>
      <w:adjustRightInd/>
      <w:snapToGrid/>
      <w:spacing w:after="0"/>
      <w:ind w:left="1723" w:hanging="283"/>
      <w:contextualSpacing/>
      <w:jc w:val="left"/>
    </w:pPr>
    <w:rPr>
      <w:rFonts w:eastAsia="Malgun Gothic"/>
      <w:sz w:val="20"/>
      <w:szCs w:val="20"/>
      <w:lang w:val="en-GB"/>
    </w:rPr>
  </w:style>
  <w:style w:type="paragraph" w:customStyle="1" w:styleId="capCaptionChar1CaptionCharCharCaptionChar1CharCap">
    <w:name w:val="스타일 캡션capCaption Char1Caption Char CharCaption Char1 CharCap..."/>
    <w:basedOn w:val="Caption"/>
    <w:rsid w:val="009F0F38"/>
    <w:pPr>
      <w:autoSpaceDE/>
      <w:autoSpaceDN/>
      <w:adjustRightInd/>
      <w:snapToGrid/>
      <w:spacing w:before="120" w:after="360"/>
    </w:pPr>
    <w:rPr>
      <w:rFonts w:eastAsia="MS Mincho" w:cs="Batang"/>
      <w:lang w:val="en-GB"/>
    </w:rPr>
  </w:style>
  <w:style w:type="paragraph" w:customStyle="1" w:styleId="reference0">
    <w:name w:val="reference"/>
    <w:basedOn w:val="Normal"/>
    <w:rsid w:val="009F0F38"/>
    <w:pPr>
      <w:widowControl w:val="0"/>
      <w:numPr>
        <w:numId w:val="25"/>
      </w:numPr>
      <w:snapToGrid/>
      <w:spacing w:after="60"/>
      <w:jc w:val="left"/>
    </w:pPr>
    <w:rPr>
      <w:rFonts w:eastAsia="Times New Roman"/>
      <w:sz w:val="20"/>
      <w:szCs w:val="20"/>
      <w:lang w:val="en-GB"/>
    </w:rPr>
  </w:style>
  <w:style w:type="paragraph" w:customStyle="1" w:styleId="Normalwithindent">
    <w:name w:val="Normal with indent"/>
    <w:basedOn w:val="Normal"/>
    <w:link w:val="NormalwithindentChar"/>
    <w:qFormat/>
    <w:rsid w:val="009F0F38"/>
    <w:pPr>
      <w:autoSpaceDE/>
      <w:autoSpaceDN/>
      <w:adjustRightInd/>
      <w:snapToGrid/>
      <w:spacing w:before="120" w:line="336" w:lineRule="auto"/>
      <w:ind w:firstLine="397"/>
    </w:pPr>
    <w:rPr>
      <w:rFonts w:eastAsia="Malgun Gothic"/>
      <w:sz w:val="20"/>
      <w:szCs w:val="20"/>
      <w:lang w:val="en-GB"/>
    </w:rPr>
  </w:style>
  <w:style w:type="character" w:customStyle="1" w:styleId="NormalwithindentChar">
    <w:name w:val="Normal with indent Char"/>
    <w:link w:val="Normalwithindent"/>
    <w:qFormat/>
    <w:rsid w:val="009F0F38"/>
    <w:rPr>
      <w:rFonts w:eastAsia="Malgun Gothic"/>
      <w:lang w:val="en-GB"/>
    </w:rPr>
  </w:style>
  <w:style w:type="paragraph" w:customStyle="1" w:styleId="CharChar1">
    <w:name w:val="Char Char1"/>
    <w:basedOn w:val="Normal"/>
    <w:rsid w:val="009F0F38"/>
    <w:pPr>
      <w:widowControl w:val="0"/>
      <w:snapToGrid/>
      <w:spacing w:afterLines="50" w:after="0"/>
    </w:pPr>
    <w:rPr>
      <w:rFonts w:eastAsia="Arial Unicode MS" w:cs="Arial"/>
      <w:kern w:val="2"/>
      <w:sz w:val="21"/>
      <w:szCs w:val="20"/>
      <w:lang w:val="en-GB" w:eastAsia="zh-CN"/>
    </w:rPr>
  </w:style>
  <w:style w:type="character" w:styleId="Strong">
    <w:name w:val="Strong"/>
    <w:uiPriority w:val="22"/>
    <w:qFormat/>
    <w:rsid w:val="009F0F38"/>
    <w:rPr>
      <w:b/>
      <w:bCs/>
    </w:rPr>
  </w:style>
  <w:style w:type="paragraph" w:customStyle="1" w:styleId="00MainText">
    <w:name w:val="00 Main Text"/>
    <w:basedOn w:val="Normal"/>
    <w:link w:val="00MainTextChar"/>
    <w:qFormat/>
    <w:rsid w:val="009F0F38"/>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0MainTextChar">
    <w:name w:val="00 Main Text Char"/>
    <w:basedOn w:val="DefaultParagraphFont"/>
    <w:link w:val="00MainText"/>
    <w:rsid w:val="009F0F38"/>
    <w:rPr>
      <w:rFonts w:eastAsia="Malgun Gothic" w:cs="Batang"/>
      <w:lang w:val="en-GB"/>
    </w:rPr>
  </w:style>
  <w:style w:type="character" w:customStyle="1" w:styleId="2222Char">
    <w:name w:val="스타일 스타일 스타일 스타일 양쪽 첫 줄:  2 글자 + 첫 줄:  2 글자 + 첫 줄:  2 글자 + 첫 줄:  2... Char"/>
    <w:basedOn w:val="DefaultParagraphFont"/>
    <w:link w:val="2222"/>
    <w:qFormat/>
    <w:rsid w:val="009F0F38"/>
    <w:rPr>
      <w:rFonts w:eastAsia="Malgun Gothic" w:cs="Batang"/>
      <w:lang w:val="en-GB"/>
    </w:rPr>
  </w:style>
  <w:style w:type="paragraph" w:customStyle="1" w:styleId="maintext">
    <w:name w:val="main text"/>
    <w:basedOn w:val="Normal"/>
    <w:link w:val="maintextChar"/>
    <w:qFormat/>
    <w:rsid w:val="009F0F3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9F0F38"/>
    <w:rPr>
      <w:rFonts w:eastAsia="Malgun Gothic" w:cs="Batang"/>
      <w:lang w:val="en-GB" w:eastAsia="ko-KR"/>
    </w:rPr>
  </w:style>
  <w:style w:type="paragraph" w:customStyle="1" w:styleId="RAN1bullet1">
    <w:name w:val="RAN1 bullet1"/>
    <w:basedOn w:val="Normal"/>
    <w:link w:val="RAN1bullet1Char"/>
    <w:uiPriority w:val="99"/>
    <w:qFormat/>
    <w:rsid w:val="009F0F38"/>
    <w:pPr>
      <w:numPr>
        <w:numId w:val="26"/>
      </w:numPr>
      <w:tabs>
        <w:tab w:val="num" w:pos="0"/>
      </w:tabs>
      <w:autoSpaceDE/>
      <w:autoSpaceDN/>
      <w:adjustRightInd/>
      <w:snapToGrid/>
      <w:spacing w:after="0"/>
      <w:ind w:left="0"/>
      <w:jc w:val="left"/>
    </w:pPr>
    <w:rPr>
      <w:rFonts w:ascii="Times" w:eastAsia="Batang" w:hAnsi="Times"/>
      <w:sz w:val="20"/>
      <w:szCs w:val="24"/>
      <w:lang w:val="en-GB"/>
    </w:rPr>
  </w:style>
  <w:style w:type="character" w:customStyle="1" w:styleId="RAN1bullet1Char">
    <w:name w:val="RAN1 bullet1 Char"/>
    <w:link w:val="RAN1bullet1"/>
    <w:uiPriority w:val="99"/>
    <w:qFormat/>
    <w:rsid w:val="009F0F38"/>
    <w:rPr>
      <w:rFonts w:ascii="Times" w:eastAsia="Batang" w:hAnsi="Times"/>
      <w:szCs w:val="24"/>
      <w:lang w:val="en-GB"/>
    </w:rPr>
  </w:style>
  <w:style w:type="paragraph" w:customStyle="1" w:styleId="01Section1">
    <w:name w:val="01 Section1"/>
    <w:basedOn w:val="Heading1"/>
    <w:link w:val="01Section1Char"/>
    <w:qFormat/>
    <w:rsid w:val="009F0F38"/>
    <w:pPr>
      <w:keepLines/>
      <w:numPr>
        <w:numId w:val="0"/>
      </w:numPr>
      <w:pBdr>
        <w:top w:val="none" w:sz="0" w:space="0" w:color="auto"/>
      </w:pBdr>
      <w:tabs>
        <w:tab w:val="num" w:pos="0"/>
        <w:tab w:val="left" w:pos="426"/>
      </w:tabs>
      <w:overflowPunct w:val="0"/>
      <w:snapToGrid/>
      <w:spacing w:before="240" w:after="60" w:line="288" w:lineRule="auto"/>
      <w:ind w:left="799" w:hanging="799"/>
      <w:textAlignment w:val="baseline"/>
    </w:pPr>
    <w:rPr>
      <w:rFonts w:eastAsia="Batang"/>
      <w:b w:val="0"/>
      <w:bCs w:val="0"/>
      <w:sz w:val="32"/>
      <w:szCs w:val="32"/>
      <w:lang w:val="en-GB" w:eastAsia="ko-KR"/>
    </w:rPr>
  </w:style>
  <w:style w:type="character" w:customStyle="1" w:styleId="01Section1Char">
    <w:name w:val="01 Section1 Char"/>
    <w:basedOn w:val="DefaultParagraphFont"/>
    <w:link w:val="01Section1"/>
    <w:rsid w:val="009F0F38"/>
    <w:rPr>
      <w:rFonts w:ascii="Arial" w:eastAsia="Batang" w:hAnsi="Arial"/>
      <w:sz w:val="32"/>
      <w:szCs w:val="32"/>
      <w:lang w:val="en-GB" w:eastAsia="ko-KR"/>
    </w:rPr>
  </w:style>
  <w:style w:type="paragraph" w:customStyle="1" w:styleId="Style1">
    <w:name w:val="Style1"/>
    <w:basedOn w:val="Normal"/>
    <w:link w:val="Style1Char"/>
    <w:qFormat/>
    <w:rsid w:val="009F0F38"/>
    <w:pPr>
      <w:autoSpaceDE/>
      <w:autoSpaceDN/>
      <w:adjustRightInd/>
      <w:snapToGrid/>
      <w:spacing w:after="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9F0F38"/>
    <w:rPr>
      <w:rFonts w:eastAsia="Malgun Gothic" w:cs="Batang"/>
      <w:lang w:val="en-GB"/>
    </w:rPr>
  </w:style>
  <w:style w:type="paragraph" w:customStyle="1" w:styleId="0Maintext">
    <w:name w:val="0 Main text"/>
    <w:basedOn w:val="maintext"/>
    <w:link w:val="0MaintextChar"/>
    <w:qFormat/>
    <w:rsid w:val="009F0F38"/>
    <w:pPr>
      <w:spacing w:before="0" w:after="100" w:afterAutospacing="1"/>
      <w:ind w:firstLineChars="0" w:firstLine="360"/>
    </w:pPr>
  </w:style>
  <w:style w:type="character" w:customStyle="1" w:styleId="0MaintextChar">
    <w:name w:val="0 Main text Char"/>
    <w:basedOn w:val="maintextChar"/>
    <w:link w:val="0Maintext"/>
    <w:qFormat/>
    <w:rsid w:val="009F0F38"/>
    <w:rPr>
      <w:rFonts w:eastAsia="Malgun Gothic" w:cs="Batang"/>
      <w:lang w:val="en-GB" w:eastAsia="ko-KR"/>
    </w:rPr>
  </w:style>
  <w:style w:type="table" w:customStyle="1" w:styleId="GridTable4-Accent51">
    <w:name w:val="Grid Table 4 - Accent 51"/>
    <w:basedOn w:val="TableNormal"/>
    <w:uiPriority w:val="49"/>
    <w:qFormat/>
    <w:rsid w:val="009F0F38"/>
    <w:rPr>
      <w:rFonts w:eastAsia="Batang"/>
      <w:lang w:eastAsia="ko-KR"/>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ext">
    <w:name w:val="text"/>
    <w:basedOn w:val="Normal"/>
    <w:link w:val="textChar"/>
    <w:uiPriority w:val="99"/>
    <w:qFormat/>
    <w:rsid w:val="009F0F38"/>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uiPriority w:val="99"/>
    <w:qFormat/>
    <w:rsid w:val="009F0F38"/>
    <w:rPr>
      <w:rFonts w:ascii="Calibri" w:hAnsi="Calibri"/>
      <w:kern w:val="2"/>
      <w:sz w:val="24"/>
      <w:lang w:eastAsia="zh-CN"/>
    </w:rPr>
  </w:style>
  <w:style w:type="character" w:customStyle="1" w:styleId="B1Zchn">
    <w:name w:val="B1 Zchn"/>
    <w:link w:val="B1"/>
    <w:qFormat/>
    <w:rsid w:val="009F0F38"/>
    <w:rPr>
      <w:sz w:val="22"/>
      <w:szCs w:val="22"/>
    </w:rPr>
  </w:style>
  <w:style w:type="paragraph" w:customStyle="1" w:styleId="berschrift1H1">
    <w:name w:val="Überschrift 1.H1"/>
    <w:basedOn w:val="Normal"/>
    <w:next w:val="Normal"/>
    <w:uiPriority w:val="99"/>
    <w:qFormat/>
    <w:rsid w:val="009F0F38"/>
    <w:pPr>
      <w:keepNext/>
      <w:keepLines/>
      <w:numPr>
        <w:numId w:val="27"/>
      </w:numPr>
      <w:pBdr>
        <w:top w:val="single" w:sz="12" w:space="3" w:color="auto"/>
      </w:pBdr>
      <w:tabs>
        <w:tab w:val="clear" w:pos="360"/>
      </w:tabs>
      <w:overflowPunct w:val="0"/>
      <w:snapToGrid/>
      <w:spacing w:before="240" w:after="0"/>
      <w:ind w:left="720"/>
      <w:jc w:val="left"/>
      <w:textAlignment w:val="baseline"/>
      <w:outlineLvl w:val="0"/>
    </w:pPr>
    <w:rPr>
      <w:rFonts w:ascii="Arial" w:eastAsia="Times New Roman" w:hAnsi="Arial"/>
      <w:sz w:val="36"/>
      <w:szCs w:val="20"/>
      <w:lang w:val="en-GB" w:eastAsia="de-DE"/>
    </w:rPr>
  </w:style>
  <w:style w:type="paragraph" w:customStyle="1" w:styleId="B3">
    <w:name w:val="B3"/>
    <w:basedOn w:val="Normal"/>
    <w:link w:val="B3Char"/>
    <w:qFormat/>
    <w:rsid w:val="009F0F38"/>
    <w:pPr>
      <w:autoSpaceDE/>
      <w:autoSpaceDN/>
      <w:adjustRightInd/>
      <w:snapToGrid/>
      <w:spacing w:after="0"/>
      <w:ind w:left="1135" w:hanging="284"/>
      <w:jc w:val="left"/>
    </w:pPr>
    <w:rPr>
      <w:rFonts w:eastAsia="Times New Roman"/>
      <w:sz w:val="20"/>
      <w:szCs w:val="20"/>
      <w:lang w:val="en-GB"/>
    </w:rPr>
  </w:style>
  <w:style w:type="character" w:customStyle="1" w:styleId="B3Char">
    <w:name w:val="B3 Char"/>
    <w:link w:val="B3"/>
    <w:qFormat/>
    <w:rsid w:val="009F0F38"/>
    <w:rPr>
      <w:rFonts w:eastAsia="Times New Roman"/>
      <w:lang w:val="en-GB"/>
    </w:rPr>
  </w:style>
  <w:style w:type="table" w:customStyle="1" w:styleId="PlainTable31">
    <w:name w:val="Plain Table 31"/>
    <w:basedOn w:val="TableNormal"/>
    <w:uiPriority w:val="43"/>
    <w:rsid w:val="009F0F38"/>
    <w:rPr>
      <w:rFonts w:eastAsia="Batang"/>
      <w:lang w:eastAsia="ko-KR"/>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LGTdoc1">
    <w:name w:val="LGTdoc_제목1"/>
    <w:basedOn w:val="Normal"/>
    <w:qFormat/>
    <w:rsid w:val="009F0F38"/>
    <w:pPr>
      <w:autoSpaceDE/>
      <w:autoSpaceDN/>
      <w:spacing w:beforeLines="50" w:after="100" w:afterAutospacing="1"/>
    </w:pPr>
    <w:rPr>
      <w:rFonts w:eastAsia="Batang"/>
      <w:b/>
      <w:snapToGrid w:val="0"/>
      <w:sz w:val="28"/>
      <w:szCs w:val="20"/>
      <w:lang w:val="en-GB" w:eastAsia="ko-KR"/>
    </w:rPr>
  </w:style>
  <w:style w:type="paragraph" w:styleId="TableofFigures">
    <w:name w:val="table of figures"/>
    <w:basedOn w:val="Normal"/>
    <w:next w:val="Normal"/>
    <w:uiPriority w:val="99"/>
    <w:unhideWhenUsed/>
    <w:qFormat/>
    <w:rsid w:val="009F0F38"/>
    <w:pPr>
      <w:overflowPunct w:val="0"/>
      <w:snapToGrid/>
      <w:spacing w:before="180" w:after="0"/>
      <w:ind w:left="1411" w:hanging="1411"/>
      <w:jc w:val="left"/>
      <w:textAlignment w:val="baseline"/>
    </w:pPr>
    <w:rPr>
      <w:b/>
      <w:i/>
      <w:sz w:val="20"/>
      <w:szCs w:val="20"/>
    </w:rPr>
  </w:style>
  <w:style w:type="paragraph" w:styleId="DocumentMap">
    <w:name w:val="Document Map"/>
    <w:basedOn w:val="Normal"/>
    <w:link w:val="DocumentMapChar"/>
    <w:unhideWhenUsed/>
    <w:qFormat/>
    <w:rsid w:val="009F0F38"/>
    <w:pPr>
      <w:autoSpaceDE/>
      <w:autoSpaceDN/>
      <w:adjustRightInd/>
      <w:snapToGrid/>
      <w:spacing w:after="0"/>
      <w:jc w:val="left"/>
    </w:pPr>
    <w:rPr>
      <w:rFonts w:ascii="SimSun"/>
      <w:sz w:val="18"/>
      <w:szCs w:val="18"/>
      <w:lang w:val="en-GB"/>
    </w:rPr>
  </w:style>
  <w:style w:type="character" w:customStyle="1" w:styleId="DocumentMapChar">
    <w:name w:val="Document Map Char"/>
    <w:basedOn w:val="DefaultParagraphFont"/>
    <w:link w:val="DocumentMap"/>
    <w:qFormat/>
    <w:rsid w:val="009F0F38"/>
    <w:rPr>
      <w:rFonts w:ascii="SimSun"/>
      <w:sz w:val="18"/>
      <w:szCs w:val="18"/>
      <w:lang w:val="en-GB"/>
    </w:rPr>
  </w:style>
  <w:style w:type="character" w:customStyle="1" w:styleId="TALCar">
    <w:name w:val="TAL Car"/>
    <w:qFormat/>
    <w:rsid w:val="009F0F38"/>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uiPriority w:val="99"/>
    <w:qFormat/>
    <w:rsid w:val="009F0F38"/>
    <w:rPr>
      <w:rFonts w:ascii="Times New Roman" w:eastAsia="Malgun Gothic" w:hAnsi="Times New Roman" w:cs="Times New Roman"/>
      <w:b/>
      <w:bCs/>
      <w:szCs w:val="20"/>
      <w:lang w:val="en-GB"/>
    </w:rPr>
  </w:style>
  <w:style w:type="paragraph" w:customStyle="1" w:styleId="Observation0">
    <w:name w:val="Observation"/>
    <w:basedOn w:val="Normal"/>
    <w:link w:val="ObservationChar"/>
    <w:qFormat/>
    <w:rsid w:val="009F0F38"/>
    <w:pPr>
      <w:numPr>
        <w:numId w:val="28"/>
      </w:numPr>
      <w:tabs>
        <w:tab w:val="left" w:pos="1701"/>
      </w:tabs>
      <w:overflowPunct w:val="0"/>
      <w:snapToGrid/>
      <w:ind w:left="1701" w:hanging="1701"/>
    </w:pPr>
    <w:rPr>
      <w:rFonts w:eastAsia="Times New Roman"/>
      <w:b/>
      <w:bCs/>
      <w:sz w:val="20"/>
      <w:szCs w:val="20"/>
      <w:lang w:val="en-GB" w:eastAsia="zh-CN"/>
    </w:rPr>
  </w:style>
  <w:style w:type="paragraph" w:styleId="PlainText">
    <w:name w:val="Plain Text"/>
    <w:basedOn w:val="Normal"/>
    <w:link w:val="PlainTextChar"/>
    <w:uiPriority w:val="99"/>
    <w:qFormat/>
    <w:rsid w:val="009F0F38"/>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qFormat/>
    <w:rsid w:val="009F0F38"/>
    <w:rPr>
      <w:rFonts w:ascii="Courier New" w:eastAsia="MS Gothic" w:hAnsi="Courier New"/>
      <w:sz w:val="24"/>
      <w:lang w:val="en-GB" w:eastAsia="ja-JP"/>
    </w:rPr>
  </w:style>
  <w:style w:type="character" w:customStyle="1" w:styleId="FootnoteTextChar">
    <w:name w:val="Footnote Text Char"/>
    <w:basedOn w:val="DefaultParagraphFont"/>
    <w:link w:val="FootnoteText"/>
    <w:qFormat/>
    <w:rsid w:val="009F0F38"/>
  </w:style>
  <w:style w:type="paragraph" w:customStyle="1" w:styleId="Title1">
    <w:name w:val="Title1"/>
    <w:basedOn w:val="Normal"/>
    <w:next w:val="Normal"/>
    <w:qFormat/>
    <w:rsid w:val="009F0F38"/>
    <w:pPr>
      <w:autoSpaceDE/>
      <w:autoSpaceDN/>
      <w:adjustRightInd/>
      <w:snapToGrid/>
      <w:spacing w:after="0"/>
      <w:contextualSpacing/>
      <w:jc w:val="left"/>
    </w:pPr>
    <w:rPr>
      <w:rFonts w:ascii="Calibri Light" w:eastAsia="DengXian Light" w:hAnsi="Calibri Light"/>
      <w:spacing w:val="-10"/>
      <w:kern w:val="28"/>
      <w:sz w:val="56"/>
      <w:szCs w:val="56"/>
      <w:lang w:val="en-GB"/>
    </w:rPr>
  </w:style>
  <w:style w:type="character" w:customStyle="1" w:styleId="TitleChar">
    <w:name w:val="Title Char"/>
    <w:basedOn w:val="DefaultParagraphFont"/>
    <w:link w:val="Title"/>
    <w:uiPriority w:val="10"/>
    <w:qFormat/>
    <w:rsid w:val="009F0F38"/>
    <w:rPr>
      <w:rFonts w:ascii="Calibri Light" w:eastAsia="DengXian Light" w:hAnsi="Calibri Light" w:cs="Times New Roman"/>
      <w:spacing w:val="-10"/>
      <w:kern w:val="28"/>
      <w:sz w:val="56"/>
      <w:szCs w:val="56"/>
      <w:lang w:val="en-GB"/>
    </w:rPr>
  </w:style>
  <w:style w:type="character" w:customStyle="1" w:styleId="msoins2">
    <w:name w:val="msoins2"/>
    <w:rsid w:val="009F0F38"/>
  </w:style>
  <w:style w:type="character" w:customStyle="1" w:styleId="B2Char">
    <w:name w:val="B2 Char"/>
    <w:link w:val="B2"/>
    <w:qFormat/>
    <w:locked/>
    <w:rsid w:val="009F0F38"/>
    <w:rPr>
      <w:rFonts w:ascii="MS Mincho" w:eastAsia="MS Mincho" w:hAnsi="MS Mincho" w:cs="Calibri"/>
      <w:lang w:eastAsia="zh-CN"/>
    </w:rPr>
  </w:style>
  <w:style w:type="paragraph" w:customStyle="1" w:styleId="B2">
    <w:name w:val="B2"/>
    <w:basedOn w:val="List2"/>
    <w:link w:val="B2Char"/>
    <w:qFormat/>
    <w:rsid w:val="009F0F38"/>
    <w:pPr>
      <w:ind w:left="851" w:hanging="284"/>
      <w:contextualSpacing w:val="0"/>
    </w:pPr>
    <w:rPr>
      <w:rFonts w:ascii="MS Mincho" w:eastAsia="MS Mincho" w:hAnsi="MS Mincho" w:cs="Calibri"/>
      <w:lang w:val="en-US" w:eastAsia="zh-CN"/>
    </w:rPr>
  </w:style>
  <w:style w:type="paragraph" w:styleId="List2">
    <w:name w:val="List 2"/>
    <w:basedOn w:val="Normal"/>
    <w:link w:val="List2Char"/>
    <w:unhideWhenUsed/>
    <w:qFormat/>
    <w:rsid w:val="009F0F38"/>
    <w:pPr>
      <w:autoSpaceDE/>
      <w:autoSpaceDN/>
      <w:adjustRightInd/>
      <w:snapToGrid/>
      <w:spacing w:after="0"/>
      <w:ind w:left="720" w:hanging="360"/>
      <w:contextualSpacing/>
      <w:jc w:val="left"/>
    </w:pPr>
    <w:rPr>
      <w:rFonts w:eastAsia="Malgun Gothic"/>
      <w:sz w:val="20"/>
      <w:szCs w:val="20"/>
      <w:lang w:val="en-GB"/>
    </w:rPr>
  </w:style>
  <w:style w:type="paragraph" w:customStyle="1" w:styleId="TOCHeading1">
    <w:name w:val="TOC Heading1"/>
    <w:basedOn w:val="Heading1"/>
    <w:next w:val="Normal"/>
    <w:uiPriority w:val="39"/>
    <w:unhideWhenUsed/>
    <w:qFormat/>
    <w:rsid w:val="009F0F38"/>
    <w:pPr>
      <w:keepLines/>
      <w:numPr>
        <w:numId w:val="0"/>
      </w:numPr>
      <w:pBdr>
        <w:top w:val="none" w:sz="0" w:space="0" w:color="auto"/>
      </w:pBdr>
      <w:tabs>
        <w:tab w:val="left" w:pos="426"/>
      </w:tabs>
      <w:autoSpaceDE/>
      <w:autoSpaceDN/>
      <w:adjustRightInd/>
      <w:snapToGrid/>
      <w:spacing w:before="240" w:after="0" w:line="259" w:lineRule="auto"/>
      <w:jc w:val="left"/>
      <w:outlineLvl w:val="9"/>
    </w:pPr>
    <w:rPr>
      <w:rFonts w:ascii="Calibri Light" w:eastAsia="DengXian Light" w:hAnsi="Calibri Light"/>
      <w:b w:val="0"/>
      <w:bCs w:val="0"/>
      <w:color w:val="2F5496"/>
      <w:sz w:val="32"/>
      <w:szCs w:val="32"/>
    </w:rPr>
  </w:style>
  <w:style w:type="paragraph" w:styleId="TOC1">
    <w:name w:val="toc 1"/>
    <w:basedOn w:val="Normal"/>
    <w:next w:val="Normal"/>
    <w:autoRedefine/>
    <w:uiPriority w:val="39"/>
    <w:unhideWhenUsed/>
    <w:qFormat/>
    <w:rsid w:val="009F0F38"/>
    <w:pPr>
      <w:autoSpaceDE/>
      <w:autoSpaceDN/>
      <w:adjustRightInd/>
      <w:snapToGrid/>
      <w:spacing w:after="100"/>
      <w:jc w:val="left"/>
    </w:pPr>
    <w:rPr>
      <w:rFonts w:eastAsia="Malgun Gothic"/>
      <w:sz w:val="20"/>
      <w:szCs w:val="20"/>
      <w:lang w:val="en-GB"/>
    </w:rPr>
  </w:style>
  <w:style w:type="paragraph" w:styleId="TOC2">
    <w:name w:val="toc 2"/>
    <w:basedOn w:val="Normal"/>
    <w:next w:val="Normal"/>
    <w:autoRedefine/>
    <w:uiPriority w:val="39"/>
    <w:unhideWhenUsed/>
    <w:qFormat/>
    <w:rsid w:val="009F0F38"/>
    <w:pPr>
      <w:autoSpaceDE/>
      <w:autoSpaceDN/>
      <w:adjustRightInd/>
      <w:snapToGrid/>
      <w:spacing w:after="100"/>
      <w:ind w:left="220"/>
      <w:jc w:val="left"/>
    </w:pPr>
    <w:rPr>
      <w:rFonts w:eastAsia="Malgun Gothic"/>
      <w:sz w:val="20"/>
      <w:szCs w:val="20"/>
      <w:lang w:val="en-GB"/>
    </w:rPr>
  </w:style>
  <w:style w:type="paragraph" w:customStyle="1" w:styleId="xmsonormal">
    <w:name w:val="x_msonormal"/>
    <w:basedOn w:val="Normal"/>
    <w:qFormat/>
    <w:rsid w:val="009F0F38"/>
    <w:pPr>
      <w:autoSpaceDE/>
      <w:autoSpaceDN/>
      <w:adjustRightInd/>
      <w:snapToGrid/>
      <w:spacing w:before="100" w:beforeAutospacing="1" w:after="100" w:afterAutospacing="1"/>
      <w:jc w:val="left"/>
    </w:pPr>
    <w:rPr>
      <w:rFonts w:ascii="Calibri" w:hAnsi="Calibri" w:cs="Calibri"/>
      <w:sz w:val="20"/>
      <w:lang w:eastAsia="zh-CN"/>
    </w:rPr>
  </w:style>
  <w:style w:type="paragraph" w:customStyle="1" w:styleId="xxmsonormal">
    <w:name w:val="x_xmsonormal"/>
    <w:basedOn w:val="Normal"/>
    <w:qFormat/>
    <w:rsid w:val="009F0F38"/>
    <w:pPr>
      <w:autoSpaceDE/>
      <w:autoSpaceDN/>
      <w:adjustRightInd/>
      <w:snapToGrid/>
      <w:spacing w:after="0"/>
      <w:jc w:val="left"/>
    </w:pPr>
    <w:rPr>
      <w:rFonts w:ascii="Calibri" w:eastAsia="Malgun Gothic" w:hAnsi="Calibri" w:cs="Calibri"/>
      <w:sz w:val="20"/>
      <w:lang w:eastAsia="ko-KR"/>
    </w:rPr>
  </w:style>
  <w:style w:type="numbering" w:customStyle="1" w:styleId="StyleBulleted1">
    <w:name w:val="Style Bulleted1"/>
    <w:rsid w:val="009F0F38"/>
  </w:style>
  <w:style w:type="paragraph" w:styleId="TOC3">
    <w:name w:val="toc 3"/>
    <w:basedOn w:val="Normal"/>
    <w:next w:val="Normal"/>
    <w:autoRedefine/>
    <w:uiPriority w:val="39"/>
    <w:unhideWhenUsed/>
    <w:qFormat/>
    <w:rsid w:val="009F0F38"/>
    <w:pPr>
      <w:autoSpaceDE/>
      <w:autoSpaceDN/>
      <w:adjustRightInd/>
      <w:snapToGrid/>
      <w:spacing w:after="100"/>
      <w:ind w:left="440"/>
      <w:jc w:val="left"/>
    </w:pPr>
    <w:rPr>
      <w:rFonts w:eastAsia="Malgun Gothic"/>
      <w:sz w:val="20"/>
      <w:szCs w:val="20"/>
      <w:lang w:val="en-GB"/>
    </w:rPr>
  </w:style>
  <w:style w:type="paragraph" w:customStyle="1" w:styleId="Normal9pointspacing">
    <w:name w:val="Normal 9 point spacing"/>
    <w:basedOn w:val="BodyText"/>
    <w:link w:val="Normal9pointspacingChar"/>
    <w:qFormat/>
    <w:rsid w:val="009F0F38"/>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qFormat/>
    <w:rsid w:val="009F0F38"/>
    <w:rPr>
      <w:rFonts w:eastAsia="MS Mincho"/>
      <w:szCs w:val="24"/>
      <w:lang w:val="x-none"/>
    </w:rPr>
  </w:style>
  <w:style w:type="character" w:customStyle="1" w:styleId="normaltextrun">
    <w:name w:val="normaltextrun"/>
    <w:basedOn w:val="DefaultParagraphFont"/>
    <w:qFormat/>
    <w:rsid w:val="009F0F38"/>
  </w:style>
  <w:style w:type="character" w:customStyle="1" w:styleId="xapple-converted-space">
    <w:name w:val="x_apple-converted-space"/>
    <w:basedOn w:val="DefaultParagraphFont"/>
    <w:qFormat/>
    <w:rsid w:val="009F0F38"/>
  </w:style>
  <w:style w:type="paragraph" w:customStyle="1" w:styleId="xmsonormal0">
    <w:name w:val="xmsonormal"/>
    <w:basedOn w:val="Normal"/>
    <w:uiPriority w:val="99"/>
    <w:qFormat/>
    <w:rsid w:val="009F0F38"/>
    <w:pPr>
      <w:autoSpaceDE/>
      <w:autoSpaceDN/>
      <w:adjustRightInd/>
      <w:snapToGrid/>
      <w:spacing w:after="0"/>
      <w:jc w:val="left"/>
    </w:pPr>
    <w:rPr>
      <w:rFonts w:ascii="SimSun" w:hAnsi="SimSun" w:cs="SimSun"/>
      <w:sz w:val="24"/>
      <w:lang w:eastAsia="zh-CN"/>
    </w:rPr>
  </w:style>
  <w:style w:type="character" w:customStyle="1" w:styleId="Heading7Char">
    <w:name w:val="Heading 7 Char"/>
    <w:basedOn w:val="DefaultParagraphFont"/>
    <w:link w:val="Heading7"/>
    <w:uiPriority w:val="9"/>
    <w:qFormat/>
    <w:rsid w:val="009F0F38"/>
    <w:rPr>
      <w:sz w:val="24"/>
      <w:szCs w:val="24"/>
    </w:rPr>
  </w:style>
  <w:style w:type="character" w:customStyle="1" w:styleId="B1Char1">
    <w:name w:val="B1 Char1"/>
    <w:qFormat/>
    <w:locked/>
    <w:rsid w:val="009F0F38"/>
    <w:rPr>
      <w:lang w:val="en-GB" w:eastAsia="en-GB"/>
    </w:rPr>
  </w:style>
  <w:style w:type="paragraph" w:customStyle="1" w:styleId="b110">
    <w:name w:val="b110"/>
    <w:basedOn w:val="Normal"/>
    <w:rsid w:val="009F0F38"/>
    <w:pPr>
      <w:autoSpaceDE/>
      <w:autoSpaceDN/>
      <w:adjustRightInd/>
      <w:snapToGrid/>
      <w:spacing w:before="75" w:after="75"/>
      <w:jc w:val="left"/>
    </w:pPr>
    <w:rPr>
      <w:rFonts w:eastAsia="Times New Roman"/>
      <w:sz w:val="24"/>
      <w:szCs w:val="24"/>
      <w:lang w:eastAsia="zh-CN"/>
    </w:rPr>
  </w:style>
  <w:style w:type="paragraph" w:customStyle="1" w:styleId="3GPPAgreements">
    <w:name w:val="3GPP Agreements"/>
    <w:basedOn w:val="Normal"/>
    <w:link w:val="3GPPAgreementsChar"/>
    <w:qFormat/>
    <w:rsid w:val="009F0F38"/>
    <w:pPr>
      <w:numPr>
        <w:numId w:val="29"/>
      </w:numPr>
      <w:overflowPunct w:val="0"/>
      <w:snapToGrid/>
      <w:spacing w:before="60" w:after="60"/>
      <w:ind w:left="720"/>
      <w:textAlignment w:val="baseline"/>
    </w:pPr>
    <w:rPr>
      <w:sz w:val="20"/>
      <w:szCs w:val="20"/>
      <w:lang w:eastAsia="zh-CN"/>
    </w:rPr>
  </w:style>
  <w:style w:type="character" w:customStyle="1" w:styleId="3GPPAgreementsChar">
    <w:name w:val="3GPP Agreements Char"/>
    <w:link w:val="3GPPAgreements"/>
    <w:qFormat/>
    <w:rsid w:val="009F0F38"/>
    <w:rPr>
      <w:lang w:eastAsia="zh-CN"/>
    </w:rPr>
  </w:style>
  <w:style w:type="paragraph" w:customStyle="1" w:styleId="a00">
    <w:name w:val="a0"/>
    <w:basedOn w:val="Normal"/>
    <w:qFormat/>
    <w:rsid w:val="009F0F38"/>
    <w:pPr>
      <w:autoSpaceDE/>
      <w:autoSpaceDN/>
      <w:adjustRightInd/>
      <w:snapToGrid/>
      <w:spacing w:before="100" w:beforeAutospacing="1" w:after="100" w:afterAutospacing="1"/>
      <w:jc w:val="left"/>
    </w:pPr>
    <w:rPr>
      <w:rFonts w:ascii="Calibri" w:eastAsia="Calibri" w:hAnsi="Calibri" w:cs="Calibri"/>
      <w:sz w:val="20"/>
    </w:rPr>
  </w:style>
  <w:style w:type="numbering" w:customStyle="1" w:styleId="StyleBulletedSymbolsymbolLeft025Hanging0251">
    <w:name w:val="Style Bulleted Symbol (symbol) Left:  0.25&quot; Hanging:  0.25&quot;1"/>
    <w:basedOn w:val="NoList"/>
    <w:rsid w:val="009F0F38"/>
    <w:pPr>
      <w:numPr>
        <w:numId w:val="30"/>
      </w:numPr>
    </w:pPr>
  </w:style>
  <w:style w:type="character" w:customStyle="1" w:styleId="B10">
    <w:name w:val="B1 (文字)"/>
    <w:qFormat/>
    <w:rsid w:val="009F0F38"/>
    <w:rPr>
      <w:rFonts w:eastAsia="MS Mincho"/>
      <w:lang w:val="en-GB" w:eastAsia="en-US" w:bidi="ar-SA"/>
    </w:rPr>
  </w:style>
  <w:style w:type="paragraph" w:customStyle="1" w:styleId="xxxmsolistparagraph">
    <w:name w:val="x_xxmsolistparagraph"/>
    <w:basedOn w:val="Normal"/>
    <w:uiPriority w:val="99"/>
    <w:rsid w:val="009F0F38"/>
    <w:pPr>
      <w:autoSpaceDE/>
      <w:autoSpaceDN/>
      <w:adjustRightInd/>
      <w:snapToGrid/>
      <w:spacing w:after="0"/>
      <w:ind w:left="800"/>
    </w:pPr>
    <w:rPr>
      <w:rFonts w:ascii="Calibri" w:hAnsi="Calibri"/>
      <w:sz w:val="21"/>
      <w:szCs w:val="21"/>
      <w:lang w:eastAsia="zh-CN"/>
    </w:rPr>
  </w:style>
  <w:style w:type="paragraph" w:customStyle="1" w:styleId="xxmsolistparagraph">
    <w:name w:val="x_xmsolistparagraph"/>
    <w:basedOn w:val="Normal"/>
    <w:qFormat/>
    <w:rsid w:val="009F0F38"/>
    <w:pPr>
      <w:autoSpaceDE/>
      <w:autoSpaceDN/>
      <w:adjustRightInd/>
      <w:snapToGrid/>
      <w:spacing w:after="0"/>
      <w:ind w:left="720"/>
      <w:jc w:val="left"/>
    </w:pPr>
    <w:rPr>
      <w:rFonts w:ascii="Calibri" w:hAnsi="Calibri" w:cs="Calibri"/>
      <w:sz w:val="20"/>
      <w:lang w:eastAsia="zh-CN"/>
    </w:rPr>
  </w:style>
  <w:style w:type="paragraph" w:customStyle="1" w:styleId="paragraph">
    <w:name w:val="paragraph"/>
    <w:basedOn w:val="Normal"/>
    <w:qFormat/>
    <w:rsid w:val="009F0F38"/>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discussionpointChar">
    <w:name w:val="discussion point Char"/>
    <w:link w:val="discussionpoint"/>
    <w:qFormat/>
    <w:locked/>
    <w:rsid w:val="009F0F38"/>
    <w:rPr>
      <w:rFonts w:ascii="Batang" w:eastAsia="Batang" w:hAnsi="Batang"/>
    </w:rPr>
  </w:style>
  <w:style w:type="paragraph" w:customStyle="1" w:styleId="discussionpoint">
    <w:name w:val="discussion point"/>
    <w:basedOn w:val="Normal"/>
    <w:link w:val="discussionpointChar"/>
    <w:qFormat/>
    <w:rsid w:val="009F0F38"/>
    <w:pPr>
      <w:overflowPunct w:val="0"/>
      <w:adjustRightInd/>
      <w:spacing w:after="60" w:line="252" w:lineRule="auto"/>
    </w:pPr>
    <w:rPr>
      <w:rFonts w:ascii="Batang" w:eastAsia="Batang" w:hAnsi="Batang"/>
      <w:sz w:val="20"/>
      <w:szCs w:val="20"/>
    </w:rPr>
  </w:style>
  <w:style w:type="paragraph" w:customStyle="1" w:styleId="TOC41">
    <w:name w:val="TOC 41"/>
    <w:basedOn w:val="Normal"/>
    <w:next w:val="Normal"/>
    <w:autoRedefine/>
    <w:uiPriority w:val="39"/>
    <w:unhideWhenUsed/>
    <w:qFormat/>
    <w:rsid w:val="009F0F38"/>
    <w:pPr>
      <w:autoSpaceDE/>
      <w:autoSpaceDN/>
      <w:adjustRightInd/>
      <w:snapToGrid/>
      <w:spacing w:after="100" w:line="259" w:lineRule="auto"/>
      <w:ind w:left="660"/>
      <w:jc w:val="left"/>
    </w:pPr>
    <w:rPr>
      <w:rFonts w:ascii="Calibri" w:eastAsia="DengXian" w:hAnsi="Calibri"/>
      <w:sz w:val="20"/>
      <w:lang w:eastAsia="zh-CN"/>
    </w:rPr>
  </w:style>
  <w:style w:type="paragraph" w:customStyle="1" w:styleId="TOC51">
    <w:name w:val="TOC 51"/>
    <w:basedOn w:val="Normal"/>
    <w:next w:val="Normal"/>
    <w:autoRedefine/>
    <w:uiPriority w:val="39"/>
    <w:unhideWhenUsed/>
    <w:qFormat/>
    <w:rsid w:val="009F0F38"/>
    <w:pPr>
      <w:autoSpaceDE/>
      <w:autoSpaceDN/>
      <w:adjustRightInd/>
      <w:snapToGrid/>
      <w:spacing w:after="100" w:line="259" w:lineRule="auto"/>
      <w:ind w:left="880"/>
      <w:jc w:val="left"/>
    </w:pPr>
    <w:rPr>
      <w:rFonts w:ascii="Calibri" w:eastAsia="DengXian" w:hAnsi="Calibri"/>
      <w:sz w:val="20"/>
      <w:lang w:eastAsia="zh-CN"/>
    </w:rPr>
  </w:style>
  <w:style w:type="paragraph" w:customStyle="1" w:styleId="TOC61">
    <w:name w:val="TOC 61"/>
    <w:basedOn w:val="Normal"/>
    <w:next w:val="Normal"/>
    <w:autoRedefine/>
    <w:uiPriority w:val="39"/>
    <w:unhideWhenUsed/>
    <w:qFormat/>
    <w:rsid w:val="009F0F38"/>
    <w:pPr>
      <w:autoSpaceDE/>
      <w:autoSpaceDN/>
      <w:adjustRightInd/>
      <w:snapToGrid/>
      <w:spacing w:after="100" w:line="259" w:lineRule="auto"/>
      <w:ind w:left="1100"/>
      <w:jc w:val="left"/>
    </w:pPr>
    <w:rPr>
      <w:rFonts w:ascii="Calibri" w:eastAsia="DengXian" w:hAnsi="Calibri"/>
      <w:sz w:val="20"/>
      <w:lang w:eastAsia="zh-CN"/>
    </w:rPr>
  </w:style>
  <w:style w:type="paragraph" w:customStyle="1" w:styleId="TOC71">
    <w:name w:val="TOC 71"/>
    <w:basedOn w:val="Normal"/>
    <w:next w:val="Normal"/>
    <w:autoRedefine/>
    <w:uiPriority w:val="39"/>
    <w:unhideWhenUsed/>
    <w:qFormat/>
    <w:rsid w:val="009F0F38"/>
    <w:pPr>
      <w:autoSpaceDE/>
      <w:autoSpaceDN/>
      <w:adjustRightInd/>
      <w:snapToGrid/>
      <w:spacing w:after="100" w:line="259" w:lineRule="auto"/>
      <w:ind w:left="1320"/>
      <w:jc w:val="left"/>
    </w:pPr>
    <w:rPr>
      <w:rFonts w:ascii="Calibri" w:eastAsia="DengXian" w:hAnsi="Calibri"/>
      <w:sz w:val="20"/>
      <w:lang w:eastAsia="zh-CN"/>
    </w:rPr>
  </w:style>
  <w:style w:type="paragraph" w:customStyle="1" w:styleId="TOC81">
    <w:name w:val="TOC 81"/>
    <w:basedOn w:val="Normal"/>
    <w:next w:val="Normal"/>
    <w:autoRedefine/>
    <w:uiPriority w:val="39"/>
    <w:unhideWhenUsed/>
    <w:qFormat/>
    <w:rsid w:val="009F0F38"/>
    <w:pPr>
      <w:autoSpaceDE/>
      <w:autoSpaceDN/>
      <w:adjustRightInd/>
      <w:snapToGrid/>
      <w:spacing w:after="100" w:line="259" w:lineRule="auto"/>
      <w:ind w:left="1540"/>
      <w:jc w:val="left"/>
    </w:pPr>
    <w:rPr>
      <w:rFonts w:ascii="Calibri" w:eastAsia="DengXian" w:hAnsi="Calibri"/>
      <w:sz w:val="20"/>
      <w:lang w:eastAsia="zh-CN"/>
    </w:rPr>
  </w:style>
  <w:style w:type="paragraph" w:customStyle="1" w:styleId="TOC91">
    <w:name w:val="TOC 91"/>
    <w:basedOn w:val="Normal"/>
    <w:next w:val="Normal"/>
    <w:autoRedefine/>
    <w:uiPriority w:val="39"/>
    <w:unhideWhenUsed/>
    <w:qFormat/>
    <w:rsid w:val="009F0F38"/>
    <w:pPr>
      <w:autoSpaceDE/>
      <w:autoSpaceDN/>
      <w:adjustRightInd/>
      <w:snapToGrid/>
      <w:spacing w:after="100" w:line="259" w:lineRule="auto"/>
      <w:ind w:left="1760"/>
      <w:jc w:val="left"/>
    </w:pPr>
    <w:rPr>
      <w:rFonts w:ascii="Calibri" w:eastAsia="DengXian" w:hAnsi="Calibri"/>
      <w:sz w:val="20"/>
      <w:lang w:eastAsia="zh-CN"/>
    </w:rPr>
  </w:style>
  <w:style w:type="character" w:styleId="UnresolvedMention">
    <w:name w:val="Unresolved Mention"/>
    <w:basedOn w:val="DefaultParagraphFont"/>
    <w:uiPriority w:val="99"/>
    <w:unhideWhenUsed/>
    <w:rsid w:val="009F0F38"/>
    <w:rPr>
      <w:color w:val="605E5C"/>
      <w:shd w:val="clear" w:color="auto" w:fill="E1DFDD"/>
    </w:rPr>
  </w:style>
  <w:style w:type="character" w:customStyle="1" w:styleId="bullet10">
    <w:name w:val="bullet1 字符"/>
    <w:rsid w:val="009F0F38"/>
    <w:rPr>
      <w:rFonts w:ascii="Calibri" w:eastAsia="Malgun Gothic" w:hAnsi="Calibri"/>
      <w:sz w:val="22"/>
      <w:szCs w:val="22"/>
    </w:rPr>
  </w:style>
  <w:style w:type="paragraph" w:customStyle="1" w:styleId="3GPPText">
    <w:name w:val="3GPP Text"/>
    <w:basedOn w:val="Normal"/>
    <w:link w:val="3GPPTextChar"/>
    <w:qFormat/>
    <w:rsid w:val="009F0F38"/>
    <w:pPr>
      <w:overflowPunct w:val="0"/>
      <w:snapToGrid/>
      <w:spacing w:before="120" w:line="259" w:lineRule="auto"/>
      <w:textAlignment w:val="baseline"/>
    </w:pPr>
    <w:rPr>
      <w:rFonts w:eastAsia="DengXian"/>
      <w:sz w:val="20"/>
      <w:szCs w:val="20"/>
    </w:rPr>
  </w:style>
  <w:style w:type="character" w:customStyle="1" w:styleId="3GPPTextChar">
    <w:name w:val="3GPP Text Char"/>
    <w:link w:val="3GPPText"/>
    <w:qFormat/>
    <w:rsid w:val="009F0F38"/>
    <w:rPr>
      <w:rFonts w:eastAsia="DengXian"/>
    </w:rPr>
  </w:style>
  <w:style w:type="paragraph" w:customStyle="1" w:styleId="xa0">
    <w:name w:val="xa0"/>
    <w:basedOn w:val="Normal"/>
    <w:qFormat/>
    <w:rsid w:val="009F0F38"/>
    <w:pPr>
      <w:autoSpaceDE/>
      <w:autoSpaceDN/>
      <w:adjustRightInd/>
      <w:snapToGrid/>
      <w:spacing w:before="100" w:beforeAutospacing="1" w:after="100" w:afterAutospacing="1"/>
    </w:pPr>
    <w:rPr>
      <w:rFonts w:ascii="Calibri" w:eastAsia="Calibri" w:hAnsi="Calibri" w:cs="Calibri"/>
    </w:rPr>
  </w:style>
  <w:style w:type="paragraph" w:customStyle="1" w:styleId="xxmsonormal0">
    <w:name w:val="x_x_msonormal"/>
    <w:basedOn w:val="Normal"/>
    <w:uiPriority w:val="99"/>
    <w:rsid w:val="009F0F38"/>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9F0F38"/>
  </w:style>
  <w:style w:type="paragraph" w:customStyle="1" w:styleId="xxmsonormal1">
    <w:name w:val="xxmsonormal"/>
    <w:basedOn w:val="Normal"/>
    <w:rsid w:val="009F0F38"/>
    <w:pPr>
      <w:autoSpaceDE/>
      <w:autoSpaceDN/>
      <w:adjustRightInd/>
      <w:snapToGrid/>
      <w:spacing w:before="100" w:beforeAutospacing="1" w:after="100" w:afterAutospacing="1"/>
      <w:jc w:val="left"/>
    </w:pPr>
    <w:rPr>
      <w:rFonts w:ascii="Calibri" w:eastAsia="Calibri" w:hAnsi="Calibri" w:cs="Calibri"/>
    </w:rPr>
  </w:style>
  <w:style w:type="paragraph" w:customStyle="1" w:styleId="xxxxmsonormal">
    <w:name w:val="xxxxmsonormal"/>
    <w:basedOn w:val="Normal"/>
    <w:uiPriority w:val="99"/>
    <w:qFormat/>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msonormal">
    <w:name w:val="xxxmsonormal"/>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proposal">
    <w:name w:val="xxxxproposal"/>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paragraph" w:customStyle="1" w:styleId="xxxxxa0">
    <w:name w:val="xxxxxa0"/>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9F0F38"/>
  </w:style>
  <w:style w:type="paragraph" w:customStyle="1" w:styleId="b11">
    <w:name w:val="b1"/>
    <w:basedOn w:val="Normal"/>
    <w:uiPriority w:val="99"/>
    <w:qFormat/>
    <w:rsid w:val="009F0F38"/>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listparagraph0">
    <w:name w:val="listparagraph"/>
    <w:basedOn w:val="Normal"/>
    <w:uiPriority w:val="99"/>
    <w:qFormat/>
    <w:rsid w:val="009F0F38"/>
    <w:pPr>
      <w:autoSpaceDE/>
      <w:autoSpaceDN/>
      <w:adjustRightInd/>
      <w:snapToGrid/>
      <w:spacing w:before="100" w:beforeAutospacing="1" w:after="100" w:afterAutospacing="1"/>
      <w:jc w:val="left"/>
    </w:pPr>
    <w:rPr>
      <w:rFonts w:ascii="Calibri" w:eastAsia="Calibri" w:hAnsi="Calibri" w:cs="Calibri"/>
    </w:rPr>
  </w:style>
  <w:style w:type="paragraph" w:customStyle="1" w:styleId="3gppagreements0">
    <w:name w:val="3gppagreements"/>
    <w:basedOn w:val="Normal"/>
    <w:qFormat/>
    <w:rsid w:val="009F0F38"/>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15">
    <w:name w:val="15"/>
    <w:rsid w:val="009F0F38"/>
    <w:rPr>
      <w:rFonts w:ascii="Symbol" w:hAnsi="Symbol" w:hint="default"/>
      <w:b/>
      <w:bCs/>
    </w:rPr>
  </w:style>
  <w:style w:type="character" w:customStyle="1" w:styleId="xxxxxapple-converted-space">
    <w:name w:val="xxxxxapple-converted-space"/>
    <w:basedOn w:val="DefaultParagraphFont"/>
    <w:rsid w:val="009F0F38"/>
  </w:style>
  <w:style w:type="character" w:customStyle="1" w:styleId="xxapple-converted-space0">
    <w:name w:val="xxapple-converted-space"/>
    <w:basedOn w:val="DefaultParagraphFont"/>
    <w:rsid w:val="009F0F38"/>
  </w:style>
  <w:style w:type="character" w:customStyle="1" w:styleId="xxxapple-converted-space">
    <w:name w:val="xxxapple-converted-space"/>
    <w:basedOn w:val="DefaultParagraphFont"/>
    <w:rsid w:val="009F0F38"/>
  </w:style>
  <w:style w:type="character" w:customStyle="1" w:styleId="xxxxxxxxxxapple-converted-space">
    <w:name w:val="xxxxxxxxxxapple-converted-space"/>
    <w:rsid w:val="009F0F38"/>
  </w:style>
  <w:style w:type="character" w:customStyle="1" w:styleId="xxxxxxxapple-converted-space">
    <w:name w:val="xxxxxxxapple-converted-space"/>
    <w:rsid w:val="009F0F38"/>
  </w:style>
  <w:style w:type="numbering" w:customStyle="1" w:styleId="StyleBulletedSymbolsymbolLeft025Hanging0252">
    <w:name w:val="Style Bulleted Symbol (symbol) Left:  0.25&quot; Hanging:  0.25&quot;2"/>
    <w:basedOn w:val="NoList"/>
    <w:rsid w:val="009F0F38"/>
    <w:pPr>
      <w:numPr>
        <w:numId w:val="50"/>
      </w:numPr>
    </w:pPr>
  </w:style>
  <w:style w:type="character" w:customStyle="1" w:styleId="listauto1Char">
    <w:name w:val="list auto 1 Char"/>
    <w:link w:val="listauto1"/>
    <w:locked/>
    <w:rsid w:val="009F0F38"/>
    <w:rPr>
      <w:rFonts w:ascii="SimSun" w:hAnsi="SimSun"/>
      <w:b/>
      <w:bCs/>
    </w:rPr>
  </w:style>
  <w:style w:type="paragraph" w:customStyle="1" w:styleId="listauto1">
    <w:name w:val="list auto 1"/>
    <w:basedOn w:val="Normal"/>
    <w:link w:val="listauto1Char"/>
    <w:rsid w:val="009F0F38"/>
    <w:pPr>
      <w:numPr>
        <w:numId w:val="62"/>
      </w:numPr>
      <w:autoSpaceDE/>
      <w:autoSpaceDN/>
      <w:adjustRightInd/>
      <w:snapToGrid/>
      <w:spacing w:after="0" w:line="276" w:lineRule="auto"/>
      <w:contextualSpacing/>
    </w:pPr>
    <w:rPr>
      <w:rFonts w:ascii="SimSun" w:hAnsi="SimSun"/>
      <w:b/>
      <w:bCs/>
      <w:sz w:val="20"/>
      <w:szCs w:val="20"/>
    </w:rPr>
  </w:style>
  <w:style w:type="paragraph" w:customStyle="1" w:styleId="listauto2">
    <w:name w:val="list auto 2"/>
    <w:basedOn w:val="Normal"/>
    <w:uiPriority w:val="99"/>
    <w:rsid w:val="009F0F38"/>
    <w:pPr>
      <w:numPr>
        <w:ilvl w:val="1"/>
        <w:numId w:val="62"/>
      </w:numPr>
      <w:autoSpaceDE/>
      <w:autoSpaceDN/>
      <w:adjustRightInd/>
      <w:snapToGrid/>
      <w:spacing w:after="0" w:line="276" w:lineRule="auto"/>
      <w:ind w:left="990" w:hanging="540"/>
      <w:contextualSpacing/>
    </w:pPr>
    <w:rPr>
      <w:rFonts w:ascii="SimSun" w:hAnsi="SimSun"/>
      <w:b/>
      <w:bCs/>
    </w:rPr>
  </w:style>
  <w:style w:type="character" w:customStyle="1" w:styleId="TALChar">
    <w:name w:val="TAL Char"/>
    <w:link w:val="TAL"/>
    <w:qFormat/>
    <w:locked/>
    <w:rsid w:val="009F0F38"/>
    <w:rPr>
      <w:rFonts w:ascii="Arial" w:eastAsia="Times New Roman" w:hAnsi="Arial"/>
      <w:sz w:val="18"/>
      <w:lang w:val="en-GB" w:eastAsia="ja-JP"/>
    </w:rPr>
  </w:style>
  <w:style w:type="paragraph" w:customStyle="1" w:styleId="a10">
    <w:name w:val="a1"/>
    <w:basedOn w:val="Normal"/>
    <w:qFormat/>
    <w:rsid w:val="009F0F38"/>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mc-span">
    <w:name w:val="mc-span"/>
    <w:basedOn w:val="DefaultParagraphFont"/>
    <w:rsid w:val="009F0F38"/>
  </w:style>
  <w:style w:type="paragraph" w:customStyle="1" w:styleId="default">
    <w:name w:val="default"/>
    <w:basedOn w:val="Normal"/>
    <w:rsid w:val="009F0F38"/>
    <w:pPr>
      <w:autoSpaceDE/>
      <w:autoSpaceDN/>
      <w:adjustRightInd/>
      <w:snapToGrid/>
      <w:spacing w:before="100" w:beforeAutospacing="1" w:after="100" w:afterAutospacing="1"/>
      <w:jc w:val="left"/>
    </w:pPr>
    <w:rPr>
      <w:rFonts w:ascii="Calibri" w:eastAsia="DengXian" w:hAnsi="Calibri" w:cs="Calibri"/>
      <w:lang w:eastAsia="ko-KR"/>
    </w:rPr>
  </w:style>
  <w:style w:type="character" w:customStyle="1" w:styleId="Heading5Char">
    <w:name w:val="Heading 5 Char"/>
    <w:basedOn w:val="DefaultParagraphFont"/>
    <w:link w:val="Heading5"/>
    <w:uiPriority w:val="9"/>
    <w:qFormat/>
    <w:rsid w:val="009F0F38"/>
    <w:rPr>
      <w:b/>
      <w:bCs/>
      <w:i/>
      <w:iCs/>
      <w:sz w:val="22"/>
      <w:szCs w:val="26"/>
    </w:rPr>
  </w:style>
  <w:style w:type="character" w:customStyle="1" w:styleId="Heading6Char">
    <w:name w:val="Heading 6 Char"/>
    <w:basedOn w:val="DefaultParagraphFont"/>
    <w:link w:val="Heading6"/>
    <w:uiPriority w:val="9"/>
    <w:qFormat/>
    <w:rsid w:val="009F0F38"/>
    <w:rPr>
      <w:b/>
      <w:bCs/>
      <w:sz w:val="22"/>
      <w:szCs w:val="22"/>
    </w:rPr>
  </w:style>
  <w:style w:type="character" w:customStyle="1" w:styleId="Heading8Char">
    <w:name w:val="Heading 8 Char"/>
    <w:basedOn w:val="DefaultParagraphFont"/>
    <w:link w:val="Heading8"/>
    <w:uiPriority w:val="9"/>
    <w:qFormat/>
    <w:rsid w:val="009F0F38"/>
    <w:rPr>
      <w:i/>
      <w:iCs/>
      <w:sz w:val="24"/>
      <w:szCs w:val="24"/>
    </w:rPr>
  </w:style>
  <w:style w:type="character" w:customStyle="1" w:styleId="Heading9Char">
    <w:name w:val="Heading 9 Char"/>
    <w:basedOn w:val="DefaultParagraphFont"/>
    <w:link w:val="Heading9"/>
    <w:uiPriority w:val="9"/>
    <w:qFormat/>
    <w:rsid w:val="009F0F38"/>
    <w:rPr>
      <w:rFonts w:ascii="Arial" w:hAnsi="Arial" w:cs="Arial"/>
      <w:sz w:val="22"/>
      <w:szCs w:val="22"/>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qFormat/>
    <w:rsid w:val="009F0F3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9F0F38"/>
    <w:rPr>
      <w:rFonts w:ascii="Arial" w:eastAsia="Batang" w:hAnsi="Arial"/>
      <w:b/>
      <w:bCs/>
      <w:i/>
      <w:iCs/>
      <w:sz w:val="24"/>
      <w:szCs w:val="28"/>
      <w:lang w:val="en-GB" w:eastAsia="x-none"/>
    </w:rPr>
  </w:style>
  <w:style w:type="paragraph" w:customStyle="1" w:styleId="TdocHeader2">
    <w:name w:val="Tdoc_Header_2"/>
    <w:basedOn w:val="Normal"/>
    <w:qFormat/>
    <w:rsid w:val="009F0F38"/>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Heading1"/>
    <w:next w:val="BodyText"/>
    <w:autoRedefine/>
    <w:qFormat/>
    <w:rsid w:val="009F0F38"/>
    <w:pPr>
      <w:keepNext w:val="0"/>
      <w:widowControl w:val="0"/>
      <w:numPr>
        <w:numId w:val="0"/>
      </w:numPr>
      <w:pBdr>
        <w:top w:val="none" w:sz="0" w:space="0" w:color="auto"/>
      </w:pBdr>
      <w:tabs>
        <w:tab w:val="num" w:pos="360"/>
      </w:tabs>
      <w:autoSpaceDE/>
      <w:autoSpaceDN/>
      <w:adjustRightInd/>
      <w:snapToGrid/>
      <w:spacing w:before="240"/>
      <w:ind w:left="357" w:hanging="357"/>
    </w:pPr>
    <w:rPr>
      <w:rFonts w:eastAsia="Batang"/>
      <w:bCs w:val="0"/>
      <w:noProof/>
      <w:kern w:val="28"/>
      <w:sz w:val="24"/>
      <w:szCs w:val="20"/>
      <w:lang w:eastAsia="x-none"/>
    </w:rPr>
  </w:style>
  <w:style w:type="paragraph" w:customStyle="1" w:styleId="TdocHeader1">
    <w:name w:val="Tdoc_Header_1"/>
    <w:basedOn w:val="Header"/>
    <w:qFormat/>
    <w:rsid w:val="009F0F38"/>
  </w:style>
  <w:style w:type="paragraph" w:customStyle="1" w:styleId="TdocHeading2">
    <w:name w:val="Tdoc_Heading_2"/>
    <w:basedOn w:val="Normal"/>
    <w:qFormat/>
    <w:rsid w:val="009F0F38"/>
    <w:pPr>
      <w:autoSpaceDE/>
      <w:autoSpaceDN/>
      <w:adjustRightInd/>
      <w:snapToGrid/>
      <w:spacing w:after="0"/>
      <w:jc w:val="left"/>
    </w:pPr>
    <w:rPr>
      <w:rFonts w:ascii="Times" w:eastAsia="Batang" w:hAnsi="Times"/>
      <w:sz w:val="20"/>
      <w:szCs w:val="24"/>
      <w:lang w:val="en-GB"/>
    </w:rPr>
  </w:style>
  <w:style w:type="paragraph" w:customStyle="1" w:styleId="NO">
    <w:name w:val="NO"/>
    <w:basedOn w:val="Normal"/>
    <w:link w:val="NOChar"/>
    <w:qFormat/>
    <w:rsid w:val="009F0F38"/>
    <w:pPr>
      <w:keepLines/>
      <w:autoSpaceDE/>
      <w:autoSpaceDN/>
      <w:adjustRightInd/>
      <w:snapToGrid/>
      <w:spacing w:after="0"/>
      <w:ind w:left="1135" w:hanging="851"/>
      <w:jc w:val="left"/>
    </w:pPr>
    <w:rPr>
      <w:rFonts w:eastAsia="Batang"/>
      <w:sz w:val="24"/>
      <w:szCs w:val="20"/>
      <w:lang w:val="en-GB"/>
    </w:rPr>
  </w:style>
  <w:style w:type="paragraph" w:customStyle="1" w:styleId="h1">
    <w:name w:val="h1"/>
    <w:basedOn w:val="Normal"/>
    <w:qFormat/>
    <w:rsid w:val="009F0F38"/>
    <w:pPr>
      <w:autoSpaceDE/>
      <w:autoSpaceDN/>
      <w:adjustRightInd/>
      <w:snapToGrid/>
      <w:spacing w:after="0"/>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rsid w:val="009F0F3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Date">
    <w:name w:val="Date"/>
    <w:basedOn w:val="Normal"/>
    <w:next w:val="Normal"/>
    <w:link w:val="DateChar"/>
    <w:qFormat/>
    <w:rsid w:val="009F0F38"/>
    <w:pPr>
      <w:autoSpaceDE/>
      <w:autoSpaceDN/>
      <w:adjustRightInd/>
      <w:snapToGrid/>
      <w:spacing w:after="0"/>
      <w:jc w:val="left"/>
    </w:pPr>
    <w:rPr>
      <w:rFonts w:ascii="Times" w:eastAsia="Batang" w:hAnsi="Times"/>
      <w:sz w:val="20"/>
      <w:szCs w:val="24"/>
      <w:lang w:val="en-GB" w:eastAsia="x-none"/>
    </w:rPr>
  </w:style>
  <w:style w:type="character" w:customStyle="1" w:styleId="DateChar">
    <w:name w:val="Date Char"/>
    <w:basedOn w:val="DefaultParagraphFont"/>
    <w:link w:val="Date"/>
    <w:qFormat/>
    <w:rsid w:val="009F0F38"/>
    <w:rPr>
      <w:rFonts w:ascii="Times" w:eastAsia="Batang" w:hAnsi="Times"/>
      <w:szCs w:val="24"/>
      <w:lang w:val="en-GB" w:eastAsia="x-none"/>
    </w:rPr>
  </w:style>
  <w:style w:type="paragraph" w:customStyle="1" w:styleId="Default0">
    <w:name w:val="Default"/>
    <w:qFormat/>
    <w:rsid w:val="009F0F38"/>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9F0F38"/>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9F0F38"/>
    <w:rPr>
      <w:rFonts w:eastAsia="MS Mincho"/>
      <w:sz w:val="22"/>
      <w:szCs w:val="24"/>
      <w:lang w:val="x-none" w:eastAsia="x-none"/>
    </w:rPr>
  </w:style>
  <w:style w:type="paragraph" w:customStyle="1" w:styleId="Statement">
    <w:name w:val="Statement"/>
    <w:basedOn w:val="Normal"/>
    <w:qFormat/>
    <w:rsid w:val="009F0F38"/>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9F0F38"/>
    <w:rPr>
      <w:rFonts w:ascii="Arial" w:hAnsi="Arial" w:cs="Arial"/>
      <w:color w:val="auto"/>
      <w:sz w:val="20"/>
      <w:szCs w:val="20"/>
    </w:rPr>
  </w:style>
  <w:style w:type="paragraph" w:customStyle="1" w:styleId="ZchnZchn">
    <w:name w:val="Zchn Zchn"/>
    <w:qFormat/>
    <w:rsid w:val="009F0F3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Normal"/>
    <w:link w:val="StatementBodyChar"/>
    <w:qFormat/>
    <w:rsid w:val="009F0F38"/>
    <w:pPr>
      <w:numPr>
        <w:numId w:val="226"/>
      </w:numPr>
      <w:tabs>
        <w:tab w:val="num" w:pos="720"/>
      </w:tabs>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9F0F3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qFormat/>
    <w:rsid w:val="009F0F38"/>
    <w:pPr>
      <w:keepNext w:val="0"/>
      <w:widowControl w:val="0"/>
      <w:numPr>
        <w:numId w:val="0"/>
      </w:numPr>
      <w:pBdr>
        <w:top w:val="none" w:sz="0" w:space="0" w:color="auto"/>
      </w:pBdr>
      <w:tabs>
        <w:tab w:val="num" w:pos="432"/>
      </w:tabs>
      <w:autoSpaceDE/>
      <w:autoSpaceDN/>
      <w:adjustRightInd/>
      <w:snapToGrid/>
      <w:spacing w:before="240" w:after="60"/>
      <w:ind w:left="432" w:hanging="432"/>
      <w:jc w:val="left"/>
    </w:pPr>
    <w:rPr>
      <w:rFonts w:eastAsia="Batang"/>
      <w:kern w:val="32"/>
      <w:szCs w:val="32"/>
      <w:lang w:val="en-GB" w:eastAsia="x-none"/>
    </w:rPr>
  </w:style>
  <w:style w:type="character" w:customStyle="1" w:styleId="Alcatel-Lucent2">
    <w:name w:val="Alcatel-Lucent2"/>
    <w:semiHidden/>
    <w:rsid w:val="009F0F38"/>
    <w:rPr>
      <w:rFonts w:ascii="Arial" w:hAnsi="Arial" w:cs="Arial"/>
      <w:color w:val="auto"/>
      <w:sz w:val="20"/>
      <w:szCs w:val="20"/>
    </w:rPr>
  </w:style>
  <w:style w:type="paragraph" w:customStyle="1" w:styleId="Comments">
    <w:name w:val="Comments"/>
    <w:basedOn w:val="Normal"/>
    <w:link w:val="CommentsChar"/>
    <w:qFormat/>
    <w:rsid w:val="009F0F3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9F0F38"/>
    <w:rPr>
      <w:rFonts w:ascii="Arial" w:eastAsia="MS Mincho" w:hAnsi="Arial"/>
      <w:i/>
      <w:sz w:val="18"/>
      <w:szCs w:val="24"/>
      <w:lang w:val="en-GB" w:eastAsia="en-GB"/>
    </w:rPr>
  </w:style>
  <w:style w:type="character" w:customStyle="1" w:styleId="5">
    <w:name w:val="(文字) (文字)5"/>
    <w:semiHidden/>
    <w:rsid w:val="009F0F38"/>
    <w:rPr>
      <w:rFonts w:ascii="Times New Roman" w:hAnsi="Times New Roman"/>
      <w:lang w:eastAsia="en-US"/>
    </w:rPr>
  </w:style>
  <w:style w:type="paragraph" w:customStyle="1" w:styleId="TableCell0">
    <w:name w:val="TableCell"/>
    <w:basedOn w:val="Normal"/>
    <w:qFormat/>
    <w:rsid w:val="009F0F38"/>
    <w:pPr>
      <w:spacing w:before="20" w:after="20"/>
      <w:jc w:val="left"/>
    </w:pPr>
    <w:rPr>
      <w:rFonts w:eastAsia="Times New Roman"/>
      <w:sz w:val="20"/>
      <w:szCs w:val="21"/>
      <w:lang w:eastAsia="zh-CN"/>
    </w:rPr>
  </w:style>
  <w:style w:type="numbering" w:customStyle="1" w:styleId="StyleBulletedSymbolsymbolLeft025Hanging0">
    <w:name w:val="Style Bulleted Symbol (symbol) Left:  0.25&quot; Hanging:  0."/>
    <w:basedOn w:val="NoList"/>
    <w:rsid w:val="009F0F38"/>
    <w:pPr>
      <w:numPr>
        <w:numId w:val="229"/>
      </w:numPr>
    </w:pPr>
  </w:style>
  <w:style w:type="paragraph" w:customStyle="1" w:styleId="Doc-text2">
    <w:name w:val="Doc-text2"/>
    <w:basedOn w:val="Normal"/>
    <w:link w:val="Doc-text2Char"/>
    <w:qFormat/>
    <w:rsid w:val="009F0F38"/>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F0F38"/>
    <w:rPr>
      <w:rFonts w:ascii="Arial" w:eastAsia="MS Mincho" w:hAnsi="Arial"/>
      <w:szCs w:val="24"/>
      <w:lang w:val="en-GB" w:eastAsia="en-GB"/>
    </w:rPr>
  </w:style>
  <w:style w:type="paragraph" w:customStyle="1" w:styleId="ListParagraph3">
    <w:name w:val="List Paragraph3"/>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styleId="Index1">
    <w:name w:val="index 1"/>
    <w:basedOn w:val="Normal"/>
    <w:qFormat/>
    <w:rsid w:val="009F0F38"/>
    <w:pPr>
      <w:keepLines/>
      <w:overflowPunct w:val="0"/>
      <w:snapToGrid/>
      <w:spacing w:after="0"/>
      <w:jc w:val="left"/>
      <w:textAlignment w:val="baseline"/>
    </w:pPr>
    <w:rPr>
      <w:rFonts w:eastAsia="Times New Roman"/>
      <w:sz w:val="20"/>
      <w:szCs w:val="20"/>
      <w:lang w:val="en-GB" w:eastAsia="en-GB"/>
    </w:rPr>
  </w:style>
  <w:style w:type="character" w:styleId="SubtleEmphasis">
    <w:name w:val="Subtle Emphasis"/>
    <w:uiPriority w:val="19"/>
    <w:qFormat/>
    <w:rsid w:val="009F0F38"/>
    <w:rPr>
      <w:i/>
      <w:iCs/>
      <w:color w:val="404040"/>
    </w:rPr>
  </w:style>
  <w:style w:type="character" w:customStyle="1" w:styleId="5Char">
    <w:name w:val="标题 5 Char"/>
    <w:aliases w:val="H5 Char1"/>
    <w:link w:val="50"/>
    <w:rsid w:val="009F0F38"/>
    <w:rPr>
      <w:rFonts w:ascii="Arial" w:hAnsi="Arial"/>
    </w:rPr>
  </w:style>
  <w:style w:type="paragraph" w:customStyle="1" w:styleId="50">
    <w:name w:val="标题 5"/>
    <w:aliases w:val="H5"/>
    <w:basedOn w:val="Normal"/>
    <w:link w:val="5Char"/>
    <w:qFormat/>
    <w:rsid w:val="009F0F38"/>
    <w:pPr>
      <w:keepNext/>
      <w:tabs>
        <w:tab w:val="num" w:pos="1008"/>
      </w:tabs>
      <w:autoSpaceDE/>
      <w:autoSpaceDN/>
      <w:adjustRightInd/>
      <w:snapToGrid/>
      <w:spacing w:before="240" w:after="60"/>
      <w:ind w:left="1008" w:hanging="1008"/>
      <w:jc w:val="left"/>
    </w:pPr>
    <w:rPr>
      <w:rFonts w:ascii="Arial" w:hAnsi="Arial"/>
      <w:sz w:val="20"/>
      <w:szCs w:val="20"/>
    </w:rPr>
  </w:style>
  <w:style w:type="paragraph" w:customStyle="1" w:styleId="8">
    <w:name w:val="标题 8"/>
    <w:aliases w:val="Table Heading"/>
    <w:basedOn w:val="Normal"/>
    <w:qFormat/>
    <w:rsid w:val="009F0F38"/>
    <w:pPr>
      <w:tabs>
        <w:tab w:val="num" w:pos="1440"/>
      </w:tabs>
      <w:autoSpaceDE/>
      <w:autoSpaceDN/>
      <w:adjustRightInd/>
      <w:snapToGrid/>
      <w:spacing w:before="240" w:after="60"/>
      <w:jc w:val="left"/>
    </w:pPr>
    <w:rPr>
      <w:rFonts w:eastAsia="MS PGothic"/>
      <w:i/>
      <w:iCs/>
      <w:sz w:val="24"/>
      <w:szCs w:val="24"/>
      <w:lang w:eastAsia="ja-JP"/>
    </w:rPr>
  </w:style>
  <w:style w:type="paragraph" w:customStyle="1" w:styleId="9">
    <w:name w:val="标题 9"/>
    <w:aliases w:val="Figure Heading,FH"/>
    <w:basedOn w:val="Normal"/>
    <w:qFormat/>
    <w:rsid w:val="009F0F38"/>
    <w:pPr>
      <w:tabs>
        <w:tab w:val="num"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6">
    <w:name w:val="标题 6"/>
    <w:basedOn w:val="Normal"/>
    <w:qFormat/>
    <w:rsid w:val="009F0F38"/>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
    <w:name w:val="标题 7"/>
    <w:basedOn w:val="Normal"/>
    <w:qFormat/>
    <w:rsid w:val="009F0F38"/>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9F0F38"/>
    <w:pPr>
      <w:numPr>
        <w:ilvl w:val="0"/>
        <w:numId w:val="0"/>
      </w:numPr>
      <w:tabs>
        <w:tab w:val="num" w:pos="720"/>
      </w:tabs>
      <w:autoSpaceDE/>
      <w:autoSpaceDN/>
      <w:adjustRightInd/>
      <w:snapToGrid/>
      <w:spacing w:before="240" w:after="60"/>
      <w:ind w:left="720" w:hanging="720"/>
      <w:jc w:val="left"/>
    </w:pPr>
    <w:rPr>
      <w:rFonts w:eastAsia="Batang"/>
      <w:sz w:val="20"/>
      <w:szCs w:val="26"/>
      <w:lang w:val="en-GB" w:eastAsia="x-none"/>
    </w:rPr>
  </w:style>
  <w:style w:type="paragraph" w:customStyle="1" w:styleId="ListParagraph7">
    <w:name w:val="List Paragraph7"/>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Normal"/>
    <w:link w:val="ProposalChar"/>
    <w:qFormat/>
    <w:rsid w:val="009F0F38"/>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Normal"/>
    <w:qFormat/>
    <w:rsid w:val="009F0F38"/>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Normal"/>
    <w:qFormat/>
    <w:rsid w:val="009F0F38"/>
    <w:pPr>
      <w:autoSpaceDE/>
      <w:autoSpaceDN/>
      <w:adjustRightInd/>
      <w:snapToGrid/>
      <w:spacing w:after="0"/>
      <w:ind w:left="720"/>
      <w:contextualSpacing/>
      <w:jc w:val="left"/>
    </w:pPr>
    <w:rPr>
      <w:rFonts w:eastAsia="Times New Roman"/>
      <w:sz w:val="24"/>
      <w:szCs w:val="24"/>
      <w:lang w:eastAsia="zh-CN"/>
    </w:rPr>
  </w:style>
  <w:style w:type="paragraph" w:styleId="NoSpacing">
    <w:name w:val="No Spacing"/>
    <w:uiPriority w:val="1"/>
    <w:qFormat/>
    <w:rsid w:val="009F0F38"/>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qFormat/>
    <w:rsid w:val="009F0F38"/>
    <w:pPr>
      <w:keepNext w:val="0"/>
      <w:widowControl w:val="0"/>
      <w:numPr>
        <w:numId w:val="227"/>
      </w:numPr>
      <w:pBdr>
        <w:top w:val="none" w:sz="0" w:space="0" w:color="auto"/>
      </w:pBdr>
      <w:tabs>
        <w:tab w:val="num" w:pos="720"/>
      </w:tabs>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Normal"/>
    <w:qFormat/>
    <w:rsid w:val="009F0F38"/>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Normal"/>
    <w:qFormat/>
    <w:rsid w:val="009F0F38"/>
    <w:pPr>
      <w:keepNext/>
      <w:adjustRightInd/>
      <w:snapToGrid/>
      <w:spacing w:after="0"/>
      <w:jc w:val="center"/>
    </w:pPr>
    <w:rPr>
      <w:rFonts w:ascii="Arial" w:hAnsi="Arial" w:cs="Arial"/>
      <w:sz w:val="18"/>
      <w:szCs w:val="18"/>
      <w:lang w:eastAsia="zh-CN"/>
    </w:rPr>
  </w:style>
  <w:style w:type="paragraph" w:customStyle="1" w:styleId="th0">
    <w:name w:val="th"/>
    <w:basedOn w:val="Normal"/>
    <w:qFormat/>
    <w:rsid w:val="009F0F38"/>
    <w:pPr>
      <w:keepNext/>
      <w:adjustRightInd/>
      <w:snapToGrid/>
      <w:spacing w:before="60" w:after="180"/>
      <w:jc w:val="center"/>
    </w:pPr>
    <w:rPr>
      <w:rFonts w:ascii="Arial" w:hAnsi="Arial" w:cs="Arial"/>
      <w:b/>
      <w:bCs/>
      <w:sz w:val="20"/>
      <w:szCs w:val="20"/>
      <w:lang w:eastAsia="zh-CN"/>
    </w:rPr>
  </w:style>
  <w:style w:type="paragraph" w:customStyle="1" w:styleId="IvDbodytext">
    <w:name w:val="IvD bodytext"/>
    <w:basedOn w:val="BodyText"/>
    <w:link w:val="IvDbodytextChar"/>
    <w:qFormat/>
    <w:rsid w:val="009F0F38"/>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qFormat/>
    <w:rsid w:val="009F0F38"/>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9F0F38"/>
    <w:pPr>
      <w:numPr>
        <w:ilvl w:val="0"/>
        <w:numId w:val="0"/>
      </w:numPr>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
    <w:name w:val="表 (青) 13 (文字)"/>
    <w:link w:val="ColorfulList-Accent1"/>
    <w:uiPriority w:val="34"/>
    <w:locked/>
    <w:rsid w:val="009F0F38"/>
    <w:rPr>
      <w:rFonts w:eastAsia="MS Gothic"/>
      <w:sz w:val="24"/>
      <w:szCs w:val="24"/>
      <w:lang w:val="en-GB" w:eastAsia="en-US"/>
    </w:rPr>
  </w:style>
  <w:style w:type="table" w:styleId="ColorfulList-Accent1">
    <w:name w:val="Colorful List Accent 1"/>
    <w:basedOn w:val="TableNormal"/>
    <w:link w:val="13"/>
    <w:uiPriority w:val="34"/>
    <w:rsid w:val="009F0F38"/>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9F0F38"/>
    <w:pPr>
      <w:widowControl w:val="0"/>
      <w:spacing w:afterLines="50" w:after="0" w:line="264" w:lineRule="auto"/>
    </w:pPr>
    <w:rPr>
      <w:rFonts w:eastAsia="Batang"/>
      <w:kern w:val="2"/>
      <w:szCs w:val="24"/>
      <w:lang w:val="en-GB" w:eastAsia="ko-KR"/>
    </w:rPr>
  </w:style>
  <w:style w:type="paragraph" w:customStyle="1" w:styleId="heading30">
    <w:name w:val="heading3"/>
    <w:basedOn w:val="Normal"/>
    <w:qFormat/>
    <w:rsid w:val="009F0F38"/>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qFormat/>
    <w:rsid w:val="009F0F38"/>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9F0F38"/>
    <w:pPr>
      <w:numPr>
        <w:ilvl w:val="0"/>
        <w:numId w:val="0"/>
      </w:numPr>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9F0F38"/>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styleId="Mention">
    <w:name w:val="Mention"/>
    <w:uiPriority w:val="99"/>
    <w:unhideWhenUsed/>
    <w:rsid w:val="009F0F3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F0F3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F0F38"/>
    <w:rPr>
      <w:rFonts w:ascii="Arial" w:hAnsi="Arial"/>
      <w:b/>
      <w:i/>
      <w:szCs w:val="26"/>
      <w:lang w:val="en-GB" w:eastAsia="x-none"/>
    </w:rPr>
  </w:style>
  <w:style w:type="character" w:customStyle="1" w:styleId="BodyText2Char">
    <w:name w:val="Body Text 2 Char"/>
    <w:basedOn w:val="DefaultParagraphFont"/>
    <w:link w:val="BodyText2"/>
    <w:qFormat/>
    <w:rsid w:val="009F0F38"/>
    <w:rPr>
      <w:sz w:val="22"/>
    </w:rPr>
  </w:style>
  <w:style w:type="paragraph" w:customStyle="1" w:styleId="Paragraph0">
    <w:name w:val="Paragraph"/>
    <w:basedOn w:val="Normal"/>
    <w:link w:val="ParagraphChar"/>
    <w:qFormat/>
    <w:rsid w:val="009F0F38"/>
    <w:pPr>
      <w:autoSpaceDE/>
      <w:autoSpaceDN/>
      <w:adjustRightInd/>
      <w:snapToGrid/>
      <w:spacing w:before="220" w:after="0"/>
      <w:jc w:val="left"/>
    </w:pPr>
    <w:rPr>
      <w:szCs w:val="20"/>
      <w:lang w:val="en-GB"/>
    </w:rPr>
  </w:style>
  <w:style w:type="character" w:customStyle="1" w:styleId="ParagraphChar">
    <w:name w:val="Paragraph Char"/>
    <w:link w:val="Paragraph0"/>
    <w:locked/>
    <w:rsid w:val="009F0F38"/>
    <w:rPr>
      <w:sz w:val="22"/>
      <w:lang w:val="en-GB"/>
    </w:rPr>
  </w:style>
  <w:style w:type="character" w:customStyle="1" w:styleId="ColorfulList-Accent1Char">
    <w:name w:val="Colorful List - Accent 1 Char"/>
    <w:uiPriority w:val="34"/>
    <w:locked/>
    <w:rsid w:val="009F0F38"/>
    <w:rPr>
      <w:rFonts w:eastAsia="MS Gothic"/>
      <w:sz w:val="24"/>
      <w:szCs w:val="24"/>
      <w:lang w:eastAsia="en-US"/>
    </w:rPr>
  </w:style>
  <w:style w:type="table" w:styleId="GridTable4-Accent5">
    <w:name w:val="Grid Table 4 Accent 5"/>
    <w:basedOn w:val="TableNormal"/>
    <w:uiPriority w:val="49"/>
    <w:rsid w:val="009F0F38"/>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0F38"/>
    <w:rPr>
      <w:color w:val="000000"/>
    </w:rPr>
  </w:style>
  <w:style w:type="numbering" w:customStyle="1" w:styleId="StyleBulletedSymbolsymbolLeft025Hanging025">
    <w:name w:val="Style Bulleted Symbol (symbol) Left:  0.25&quot; Hanging:  0.25&quot;"/>
    <w:basedOn w:val="NoList"/>
    <w:rsid w:val="009F0F38"/>
    <w:pPr>
      <w:numPr>
        <w:numId w:val="228"/>
      </w:numPr>
    </w:pPr>
  </w:style>
  <w:style w:type="paragraph" w:customStyle="1" w:styleId="xlistparagraph">
    <w:name w:val="x_listparagraph"/>
    <w:basedOn w:val="Normal"/>
    <w:qFormat/>
    <w:rsid w:val="009F0F38"/>
    <w:pPr>
      <w:autoSpaceDE/>
      <w:autoSpaceDN/>
      <w:adjustRightInd/>
      <w:snapToGrid/>
      <w:spacing w:after="0"/>
      <w:jc w:val="left"/>
    </w:pPr>
    <w:rPr>
      <w:rFonts w:ascii="Calibri" w:eastAsia="Calibri" w:hAnsi="Calibri" w:cs="Calibri"/>
    </w:rPr>
  </w:style>
  <w:style w:type="character" w:customStyle="1" w:styleId="B1Char">
    <w:name w:val="B1 Char"/>
    <w:qFormat/>
    <w:rsid w:val="009F0F38"/>
    <w:rPr>
      <w:rFonts w:ascii="Times New Roman" w:hAnsi="Times New Roman"/>
      <w:lang w:val="en-GB"/>
    </w:rPr>
  </w:style>
  <w:style w:type="character" w:customStyle="1" w:styleId="mark5gnezsh2s">
    <w:name w:val="mark5gnezsh2s"/>
    <w:rsid w:val="009F0F38"/>
  </w:style>
  <w:style w:type="character" w:customStyle="1" w:styleId="markca674dpc9">
    <w:name w:val="markca674dpc9"/>
    <w:rsid w:val="009F0F38"/>
  </w:style>
  <w:style w:type="character" w:customStyle="1" w:styleId="a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9F0F38"/>
    <w:rPr>
      <w:rFonts w:ascii="Calibri" w:hAnsi="Calibri" w:cs="Calibri"/>
    </w:rPr>
  </w:style>
  <w:style w:type="paragraph" w:customStyle="1" w:styleId="figure">
    <w:name w:val="figure"/>
    <w:basedOn w:val="Normal"/>
    <w:next w:val="Normal"/>
    <w:link w:val="figure1"/>
    <w:uiPriority w:val="99"/>
    <w:qFormat/>
    <w:rsid w:val="009F0F38"/>
    <w:pPr>
      <w:numPr>
        <w:numId w:val="230"/>
      </w:numPr>
      <w:autoSpaceDE/>
      <w:autoSpaceDN/>
      <w:adjustRightInd/>
      <w:snapToGrid/>
      <w:ind w:left="720" w:hanging="360"/>
      <w:jc w:val="center"/>
    </w:pPr>
    <w:rPr>
      <w:rFonts w:eastAsia="Times New Roman"/>
      <w:szCs w:val="24"/>
      <w:lang w:val="x-none"/>
    </w:rPr>
  </w:style>
  <w:style w:type="paragraph" w:customStyle="1" w:styleId="xx0maintext">
    <w:name w:val="x_x0maintext"/>
    <w:basedOn w:val="Normal"/>
    <w:uiPriority w:val="99"/>
    <w:qFormat/>
    <w:rsid w:val="009F0F38"/>
    <w:pPr>
      <w:autoSpaceDE/>
      <w:autoSpaceDN/>
      <w:adjustRightInd/>
      <w:snapToGrid/>
      <w:spacing w:after="0"/>
      <w:jc w:val="left"/>
    </w:pPr>
    <w:rPr>
      <w:rFonts w:ascii="SimSun" w:hAnsi="SimSun" w:cs="SimSun"/>
      <w:sz w:val="24"/>
      <w:szCs w:val="24"/>
      <w:lang w:eastAsia="zh-CN"/>
    </w:rPr>
  </w:style>
  <w:style w:type="paragraph" w:customStyle="1" w:styleId="xxxmsonormal0">
    <w:name w:val="x_xxmsonormal"/>
    <w:basedOn w:val="Normal"/>
    <w:qFormat/>
    <w:rsid w:val="009F0F38"/>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Normal"/>
    <w:uiPriority w:val="99"/>
    <w:qFormat/>
    <w:rsid w:val="009F0F38"/>
    <w:pPr>
      <w:autoSpaceDE/>
      <w:autoSpaceDN/>
      <w:adjustRightInd/>
      <w:snapToGrid/>
      <w:spacing w:before="100" w:beforeAutospacing="1" w:after="100" w:afterAutospacing="1"/>
      <w:jc w:val="left"/>
    </w:pPr>
    <w:rPr>
      <w:rFonts w:ascii="SimSun" w:hAnsi="SimSun"/>
      <w:sz w:val="24"/>
      <w:szCs w:val="24"/>
      <w:lang w:eastAsia="ko-KR"/>
    </w:rPr>
  </w:style>
  <w:style w:type="character" w:customStyle="1" w:styleId="xxxxmarkuzf5ivend">
    <w:name w:val="x_xxxmarkuzf5ivend"/>
    <w:rsid w:val="009F0F38"/>
  </w:style>
  <w:style w:type="paragraph" w:customStyle="1" w:styleId="Bulletedo1">
    <w:name w:val="Bulleted o 1"/>
    <w:basedOn w:val="Normal"/>
    <w:uiPriority w:val="99"/>
    <w:qFormat/>
    <w:rsid w:val="009F0F38"/>
    <w:pPr>
      <w:numPr>
        <w:numId w:val="231"/>
      </w:numPr>
      <w:tabs>
        <w:tab w:val="clear" w:pos="360"/>
        <w:tab w:val="num" w:pos="720"/>
      </w:tabs>
      <w:overflowPunct w:val="0"/>
      <w:snapToGrid/>
      <w:spacing w:after="180" w:line="259" w:lineRule="auto"/>
      <w:ind w:left="720"/>
      <w:jc w:val="left"/>
      <w:textAlignment w:val="baseline"/>
    </w:pPr>
    <w:rPr>
      <w:sz w:val="20"/>
      <w:szCs w:val="20"/>
    </w:rPr>
  </w:style>
  <w:style w:type="paragraph" w:customStyle="1" w:styleId="3GPPHeader">
    <w:name w:val="3GPP_Header"/>
    <w:basedOn w:val="BodyText"/>
    <w:uiPriority w:val="99"/>
    <w:qFormat/>
    <w:rsid w:val="009F0F38"/>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9F0F38"/>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ListParagraph"/>
    <w:uiPriority w:val="99"/>
    <w:qFormat/>
    <w:rsid w:val="009F0F38"/>
    <w:pPr>
      <w:spacing w:after="0" w:line="240" w:lineRule="auto"/>
      <w:ind w:left="0"/>
      <w:contextualSpacing w:val="0"/>
    </w:pPr>
    <w:rPr>
      <w:rFonts w:ascii="Times New Roman" w:eastAsia="SimSun" w:hAnsi="Times New Roman"/>
      <w:b/>
      <w:sz w:val="20"/>
      <w:szCs w:val="21"/>
      <w:lang w:val="en-US" w:eastAsia="zh-CN"/>
    </w:rPr>
  </w:style>
  <w:style w:type="paragraph" w:customStyle="1" w:styleId="IEEEStdsRegularTableCaption">
    <w:name w:val="IEEEStds Regular Table Caption"/>
    <w:basedOn w:val="Normal"/>
    <w:next w:val="Normal"/>
    <w:qFormat/>
    <w:rsid w:val="009F0F38"/>
    <w:pPr>
      <w:keepNext/>
      <w:keepLines/>
      <w:numPr>
        <w:numId w:val="232"/>
      </w:numPr>
      <w:tabs>
        <w:tab w:val="clear" w:pos="1080"/>
        <w:tab w:val="left" w:pos="360"/>
        <w:tab w:val="left" w:pos="432"/>
        <w:tab w:val="left" w:pos="504"/>
      </w:tabs>
      <w:suppressAutoHyphens/>
      <w:autoSpaceDE/>
      <w:autoSpaceDN/>
      <w:adjustRightInd/>
      <w:snapToGrid/>
      <w:spacing w:before="120"/>
      <w:ind w:left="360" w:hanging="360"/>
      <w:jc w:val="center"/>
    </w:pPr>
    <w:rPr>
      <w:rFonts w:ascii="Arial" w:eastAsia="Times New Roman" w:hAnsi="Arial"/>
      <w:b/>
      <w:sz w:val="20"/>
      <w:szCs w:val="20"/>
      <w:lang w:eastAsia="ja-JP"/>
    </w:rPr>
  </w:style>
  <w:style w:type="character" w:customStyle="1" w:styleId="NOChar1">
    <w:name w:val="NO Char1"/>
    <w:qFormat/>
    <w:locked/>
    <w:rsid w:val="009F0F38"/>
    <w:rPr>
      <w:rFonts w:ascii="Times New Roman" w:hAnsi="Times New Roman"/>
      <w:lang w:val="en-GB"/>
    </w:rPr>
  </w:style>
  <w:style w:type="paragraph" w:customStyle="1" w:styleId="62">
    <w:name w:val="标题 62"/>
    <w:basedOn w:val="Normal"/>
    <w:qFormat/>
    <w:rsid w:val="009F0F38"/>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qFormat/>
    <w:rsid w:val="009F0F38"/>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a5">
    <w:name w:val="未处理的提及"/>
    <w:uiPriority w:val="99"/>
    <w:semiHidden/>
    <w:unhideWhenUsed/>
    <w:rsid w:val="009F0F38"/>
    <w:rPr>
      <w:color w:val="605E5C"/>
      <w:shd w:val="clear" w:color="auto" w:fill="E1DFDD"/>
    </w:rPr>
  </w:style>
  <w:style w:type="paragraph" w:customStyle="1" w:styleId="51">
    <w:name w:val="标题 51"/>
    <w:basedOn w:val="Normal"/>
    <w:qFormat/>
    <w:rsid w:val="009F0F38"/>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Normal"/>
    <w:qFormat/>
    <w:rsid w:val="009F0F38"/>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Normal"/>
    <w:qFormat/>
    <w:rsid w:val="009F0F38"/>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uiPriority w:val="99"/>
    <w:qFormat/>
    <w:rsid w:val="009F0F38"/>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next w:val="TableGrid"/>
    <w:qFormat/>
    <w:rsid w:val="009F0F3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9F0F38"/>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msoins0">
    <w:name w:val="msoins"/>
    <w:basedOn w:val="DefaultParagraphFont"/>
    <w:rsid w:val="009F0F38"/>
  </w:style>
  <w:style w:type="paragraph" w:customStyle="1" w:styleId="bodytext0">
    <w:name w:val="bodytext"/>
    <w:basedOn w:val="Normal"/>
    <w:uiPriority w:val="99"/>
    <w:qFormat/>
    <w:rsid w:val="009F0F38"/>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
    <w:name w:val="Proposal Char"/>
    <w:link w:val="Proposal0"/>
    <w:qFormat/>
    <w:rsid w:val="009F0F38"/>
    <w:rPr>
      <w:rFonts w:eastAsia="Times New Roman"/>
      <w:b/>
      <w:bCs/>
      <w:lang w:val="en-GB" w:eastAsia="zh-CN"/>
    </w:rPr>
  </w:style>
  <w:style w:type="character" w:customStyle="1" w:styleId="3">
    <w:name w:val="見出し 3 (文字)"/>
    <w:aliases w:val="Underrubrik2 (文字),H3 (文字),no break (文字),Memo Heading 3 (文字),見出し  3 (文字)"/>
    <w:locked/>
    <w:rsid w:val="009F0F38"/>
    <w:rPr>
      <w:rFonts w:ascii="Arial" w:hAnsi="Arial" w:cs="Arial"/>
    </w:rPr>
  </w:style>
  <w:style w:type="character" w:customStyle="1" w:styleId="a6">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F0F38"/>
    <w:rPr>
      <w:rFonts w:ascii="MS Gothic" w:eastAsia="MS Gothic" w:hAnsi="MS Gothic"/>
    </w:rPr>
  </w:style>
  <w:style w:type="paragraph" w:customStyle="1" w:styleId="TAN">
    <w:name w:val="TAN"/>
    <w:basedOn w:val="Normal"/>
    <w:link w:val="TANChar"/>
    <w:qFormat/>
    <w:rsid w:val="009F0F38"/>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eop">
    <w:name w:val="eop"/>
    <w:qFormat/>
    <w:rsid w:val="009F0F38"/>
  </w:style>
  <w:style w:type="paragraph" w:customStyle="1" w:styleId="proposal">
    <w:name w:val="proposal"/>
    <w:basedOn w:val="BodyText"/>
    <w:next w:val="Normal"/>
    <w:link w:val="proposalChar0"/>
    <w:qFormat/>
    <w:rsid w:val="009F0F38"/>
    <w:pPr>
      <w:numPr>
        <w:numId w:val="233"/>
      </w:numPr>
      <w:autoSpaceDE/>
      <w:autoSpaceDN/>
      <w:adjustRightInd/>
      <w:snapToGrid/>
      <w:spacing w:beforeLines="50" w:before="50" w:afterLines="50" w:after="50"/>
      <w:ind w:left="420" w:hanging="420"/>
    </w:pPr>
    <w:rPr>
      <w:b/>
      <w:lang w:eastAsia="zh-CN"/>
    </w:rPr>
  </w:style>
  <w:style w:type="paragraph" w:customStyle="1" w:styleId="mc-p">
    <w:name w:val="mc-p___"/>
    <w:basedOn w:val="Normal"/>
    <w:uiPriority w:val="99"/>
    <w:qFormat/>
    <w:rsid w:val="009F0F38"/>
    <w:pPr>
      <w:autoSpaceDE/>
      <w:autoSpaceDN/>
      <w:adjustRightInd/>
      <w:snapToGrid/>
      <w:spacing w:before="100" w:beforeAutospacing="1" w:after="100" w:afterAutospacing="1"/>
      <w:jc w:val="left"/>
    </w:pPr>
    <w:rPr>
      <w:rFonts w:ascii="Gulim" w:eastAsia="Gulim" w:cs="Calibri"/>
      <w:sz w:val="24"/>
      <w:szCs w:val="24"/>
    </w:rPr>
  </w:style>
  <w:style w:type="paragraph" w:styleId="ListNumber3">
    <w:name w:val="List Number 3"/>
    <w:basedOn w:val="Normal"/>
    <w:uiPriority w:val="99"/>
    <w:qFormat/>
    <w:rsid w:val="009F0F38"/>
    <w:pPr>
      <w:numPr>
        <w:numId w:val="234"/>
      </w:numPr>
      <w:tabs>
        <w:tab w:val="clear" w:pos="720"/>
        <w:tab w:val="left" w:pos="926"/>
      </w:tabs>
      <w:overflowPunct w:val="0"/>
      <w:snapToGrid/>
      <w:spacing w:after="180"/>
      <w:ind w:left="926" w:hanging="420"/>
      <w:jc w:val="left"/>
      <w:textAlignment w:val="baseline"/>
    </w:pPr>
    <w:rPr>
      <w:rFonts w:eastAsia="MS Mincho"/>
      <w:sz w:val="20"/>
      <w:szCs w:val="20"/>
      <w:lang w:val="en-GB" w:eastAsia="en-GB"/>
    </w:rPr>
  </w:style>
  <w:style w:type="paragraph" w:styleId="ListNumber4">
    <w:name w:val="List Number 4"/>
    <w:basedOn w:val="Normal"/>
    <w:qFormat/>
    <w:rsid w:val="009F0F38"/>
    <w:pPr>
      <w:numPr>
        <w:numId w:val="235"/>
      </w:numPr>
      <w:tabs>
        <w:tab w:val="clear" w:pos="720"/>
        <w:tab w:val="num" w:pos="432"/>
        <w:tab w:val="left" w:pos="1209"/>
      </w:tabs>
      <w:autoSpaceDE/>
      <w:autoSpaceDN/>
      <w:adjustRightInd/>
      <w:snapToGrid/>
      <w:spacing w:after="160" w:line="259" w:lineRule="auto"/>
      <w:ind w:left="1209" w:hanging="432"/>
      <w:jc w:val="left"/>
    </w:pPr>
    <w:rPr>
      <w:rFonts w:ascii="Calibri" w:eastAsia="MS Mincho" w:hAnsi="Calibri" w:cs="Arial"/>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F0F38"/>
  </w:style>
  <w:style w:type="paragraph" w:customStyle="1" w:styleId="Proposal2">
    <w:name w:val="Proposal2"/>
    <w:basedOn w:val="Heading4"/>
    <w:qFormat/>
    <w:rsid w:val="009F0F38"/>
    <w:pPr>
      <w:numPr>
        <w:ilvl w:val="0"/>
        <w:numId w:val="0"/>
      </w:numPr>
      <w:tabs>
        <w:tab w:val="left" w:pos="720"/>
        <w:tab w:val="left" w:pos="864"/>
      </w:tabs>
      <w:suppressAutoHyphens/>
      <w:autoSpaceDE/>
      <w:autoSpaceDN/>
      <w:adjustRightInd/>
      <w:snapToGrid/>
      <w:spacing w:before="240" w:after="60" w:line="259" w:lineRule="auto"/>
      <w:jc w:val="left"/>
    </w:pPr>
    <w:rPr>
      <w:rFonts w:eastAsia="Times New Roman"/>
      <w:bCs w:val="0"/>
      <w:iCs/>
      <w:sz w:val="20"/>
      <w:szCs w:val="26"/>
      <w:u w:val="single"/>
      <w:lang w:val="en-GB" w:eastAsia="ja-JP"/>
    </w:rPr>
  </w:style>
  <w:style w:type="paragraph" w:customStyle="1" w:styleId="1">
    <w:name w:val="リスト段落1"/>
    <w:basedOn w:val="Normal"/>
    <w:uiPriority w:val="34"/>
    <w:qFormat/>
    <w:rsid w:val="009F0F38"/>
    <w:pPr>
      <w:autoSpaceDE/>
      <w:autoSpaceDN/>
      <w:adjustRightInd/>
      <w:snapToGrid/>
      <w:spacing w:after="160" w:line="259" w:lineRule="auto"/>
      <w:ind w:firstLineChars="200" w:firstLine="420"/>
      <w:jc w:val="left"/>
    </w:pPr>
    <w:rPr>
      <w:rFonts w:ascii="Calibri" w:hAnsi="Calibri"/>
      <w:lang w:eastAsia="ko-KR"/>
    </w:rPr>
  </w:style>
  <w:style w:type="paragraph" w:customStyle="1" w:styleId="EditorsNote">
    <w:name w:val="Editor's Note"/>
    <w:basedOn w:val="NO"/>
    <w:uiPriority w:val="99"/>
    <w:qFormat/>
    <w:rsid w:val="009F0F38"/>
    <w:pPr>
      <w:spacing w:after="180" w:line="259" w:lineRule="auto"/>
    </w:pPr>
    <w:rPr>
      <w:rFonts w:eastAsia="DengXian"/>
      <w:color w:val="FF0000"/>
      <w:sz w:val="20"/>
    </w:rPr>
  </w:style>
  <w:style w:type="table" w:customStyle="1" w:styleId="GridTable5Dark-Accent61">
    <w:name w:val="Grid Table 5 Dark - Accent 61"/>
    <w:basedOn w:val="TableNormal"/>
    <w:uiPriority w:val="50"/>
    <w:qFormat/>
    <w:rsid w:val="009F0F38"/>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9F0F38"/>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val="en-GB"/>
    </w:rPr>
  </w:style>
  <w:style w:type="character" w:customStyle="1" w:styleId="MacroTextChar">
    <w:name w:val="Macro Text Char"/>
    <w:basedOn w:val="DefaultParagraphFont"/>
    <w:link w:val="MacroText"/>
    <w:qFormat/>
    <w:rsid w:val="009F0F38"/>
    <w:rPr>
      <w:rFonts w:ascii="Courier New" w:eastAsia="DengXian" w:hAnsi="Courier New" w:cs="Courier New"/>
      <w:lang w:val="en-GB"/>
    </w:rPr>
  </w:style>
  <w:style w:type="paragraph" w:customStyle="1" w:styleId="H6">
    <w:name w:val="H6"/>
    <w:basedOn w:val="Heading5"/>
    <w:next w:val="Normal"/>
    <w:uiPriority w:val="99"/>
    <w:qFormat/>
    <w:rsid w:val="009F0F38"/>
    <w:pPr>
      <w:keepLines/>
      <w:numPr>
        <w:ilvl w:val="0"/>
        <w:numId w:val="0"/>
      </w:numPr>
      <w:autoSpaceDE/>
      <w:autoSpaceDN/>
      <w:adjustRightInd/>
      <w:snapToGrid/>
      <w:spacing w:after="180" w:line="259" w:lineRule="auto"/>
      <w:ind w:left="1985" w:hanging="1985"/>
      <w:jc w:val="left"/>
      <w:outlineLvl w:val="9"/>
    </w:pPr>
    <w:rPr>
      <w:rFonts w:ascii="Arial" w:eastAsia="DengXian" w:hAnsi="Arial"/>
      <w:b w:val="0"/>
      <w:bCs w:val="0"/>
      <w:i w:val="0"/>
      <w:iCs w:val="0"/>
      <w:sz w:val="20"/>
      <w:szCs w:val="20"/>
      <w:lang w:val="en-GB"/>
    </w:rPr>
  </w:style>
  <w:style w:type="paragraph" w:styleId="List3">
    <w:name w:val="List 3"/>
    <w:basedOn w:val="Normal"/>
    <w:link w:val="List3Char"/>
    <w:uiPriority w:val="99"/>
    <w:qFormat/>
    <w:rsid w:val="009F0F38"/>
    <w:pPr>
      <w:autoSpaceDE/>
      <w:autoSpaceDN/>
      <w:adjustRightInd/>
      <w:snapToGrid/>
      <w:spacing w:after="180" w:line="259" w:lineRule="auto"/>
      <w:ind w:left="849" w:hanging="283"/>
      <w:contextualSpacing/>
      <w:jc w:val="left"/>
    </w:pPr>
    <w:rPr>
      <w:rFonts w:eastAsia="DengXian"/>
      <w:sz w:val="20"/>
      <w:szCs w:val="20"/>
      <w:lang w:val="en-GB"/>
    </w:rPr>
  </w:style>
  <w:style w:type="paragraph" w:styleId="ListNumber2">
    <w:name w:val="List Number 2"/>
    <w:basedOn w:val="Normal"/>
    <w:uiPriority w:val="99"/>
    <w:qFormat/>
    <w:rsid w:val="009F0F38"/>
    <w:pPr>
      <w:numPr>
        <w:numId w:val="238"/>
      </w:numPr>
      <w:tabs>
        <w:tab w:val="clear" w:pos="643"/>
        <w:tab w:val="num" w:pos="432"/>
      </w:tabs>
      <w:autoSpaceDE/>
      <w:autoSpaceDN/>
      <w:adjustRightInd/>
      <w:snapToGrid/>
      <w:spacing w:after="180" w:line="259" w:lineRule="auto"/>
      <w:ind w:left="432" w:hanging="432"/>
      <w:contextualSpacing/>
      <w:jc w:val="left"/>
    </w:pPr>
    <w:rPr>
      <w:rFonts w:eastAsia="DengXian"/>
      <w:sz w:val="20"/>
      <w:szCs w:val="20"/>
      <w:lang w:val="en-GB"/>
    </w:rPr>
  </w:style>
  <w:style w:type="paragraph" w:styleId="TableofAuthorities">
    <w:name w:val="table of authorities"/>
    <w:basedOn w:val="Normal"/>
    <w:next w:val="Normal"/>
    <w:qFormat/>
    <w:rsid w:val="009F0F38"/>
    <w:pPr>
      <w:autoSpaceDE/>
      <w:autoSpaceDN/>
      <w:adjustRightInd/>
      <w:snapToGrid/>
      <w:spacing w:after="180" w:line="259" w:lineRule="auto"/>
      <w:ind w:left="200" w:hanging="200"/>
      <w:jc w:val="left"/>
    </w:pPr>
    <w:rPr>
      <w:rFonts w:eastAsia="DengXian"/>
      <w:sz w:val="20"/>
      <w:szCs w:val="20"/>
      <w:lang w:val="en-GB"/>
    </w:rPr>
  </w:style>
  <w:style w:type="paragraph" w:styleId="NoteHeading">
    <w:name w:val="Note Heading"/>
    <w:basedOn w:val="Normal"/>
    <w:next w:val="Normal"/>
    <w:link w:val="NoteHeadingChar"/>
    <w:qFormat/>
    <w:rsid w:val="009F0F38"/>
    <w:pPr>
      <w:autoSpaceDE/>
      <w:autoSpaceDN/>
      <w:adjustRightInd/>
      <w:snapToGrid/>
      <w:spacing w:after="180" w:line="259" w:lineRule="auto"/>
      <w:jc w:val="left"/>
    </w:pPr>
    <w:rPr>
      <w:rFonts w:eastAsia="DengXian"/>
      <w:sz w:val="20"/>
      <w:szCs w:val="20"/>
      <w:lang w:val="en-GB"/>
    </w:rPr>
  </w:style>
  <w:style w:type="character" w:customStyle="1" w:styleId="NoteHeadingChar">
    <w:name w:val="Note Heading Char"/>
    <w:basedOn w:val="DefaultParagraphFont"/>
    <w:link w:val="NoteHeading"/>
    <w:qFormat/>
    <w:rsid w:val="009F0F38"/>
    <w:rPr>
      <w:rFonts w:eastAsia="DengXian"/>
      <w:lang w:val="en-GB"/>
    </w:rPr>
  </w:style>
  <w:style w:type="paragraph" w:styleId="ListBullet4">
    <w:name w:val="List Bullet 4"/>
    <w:basedOn w:val="Normal"/>
    <w:uiPriority w:val="99"/>
    <w:qFormat/>
    <w:rsid w:val="009F0F38"/>
    <w:pPr>
      <w:numPr>
        <w:numId w:val="239"/>
      </w:numPr>
      <w:tabs>
        <w:tab w:val="clear" w:pos="1209"/>
        <w:tab w:val="num" w:pos="720"/>
      </w:tabs>
      <w:autoSpaceDE/>
      <w:autoSpaceDN/>
      <w:adjustRightInd/>
      <w:snapToGrid/>
      <w:spacing w:after="180" w:line="259" w:lineRule="auto"/>
      <w:ind w:left="720"/>
      <w:contextualSpacing/>
      <w:jc w:val="left"/>
    </w:pPr>
    <w:rPr>
      <w:rFonts w:eastAsia="DengXian"/>
      <w:sz w:val="20"/>
      <w:szCs w:val="20"/>
      <w:lang w:val="en-GB"/>
    </w:rPr>
  </w:style>
  <w:style w:type="paragraph" w:styleId="Index8">
    <w:name w:val="index 8"/>
    <w:basedOn w:val="Normal"/>
    <w:next w:val="Normal"/>
    <w:qFormat/>
    <w:rsid w:val="009F0F38"/>
    <w:pPr>
      <w:autoSpaceDE/>
      <w:autoSpaceDN/>
      <w:adjustRightInd/>
      <w:snapToGrid/>
      <w:spacing w:after="180" w:line="259" w:lineRule="auto"/>
      <w:ind w:left="1600" w:hanging="200"/>
      <w:jc w:val="left"/>
    </w:pPr>
    <w:rPr>
      <w:rFonts w:eastAsia="DengXian"/>
      <w:sz w:val="20"/>
      <w:szCs w:val="20"/>
      <w:lang w:val="en-GB"/>
    </w:rPr>
  </w:style>
  <w:style w:type="paragraph" w:styleId="E-mailSignature">
    <w:name w:val="E-mail Signature"/>
    <w:basedOn w:val="Normal"/>
    <w:link w:val="E-mailSignatureChar"/>
    <w:qFormat/>
    <w:rsid w:val="009F0F38"/>
    <w:pPr>
      <w:autoSpaceDE/>
      <w:autoSpaceDN/>
      <w:adjustRightInd/>
      <w:snapToGrid/>
      <w:spacing w:after="180" w:line="259" w:lineRule="auto"/>
      <w:jc w:val="left"/>
    </w:pPr>
    <w:rPr>
      <w:rFonts w:eastAsia="DengXian"/>
      <w:sz w:val="20"/>
      <w:szCs w:val="20"/>
      <w:lang w:val="en-GB"/>
    </w:rPr>
  </w:style>
  <w:style w:type="character" w:customStyle="1" w:styleId="E-mailSignatureChar">
    <w:name w:val="E-mail Signature Char"/>
    <w:basedOn w:val="DefaultParagraphFont"/>
    <w:link w:val="E-mailSignature"/>
    <w:qFormat/>
    <w:rsid w:val="009F0F38"/>
    <w:rPr>
      <w:rFonts w:eastAsia="DengXian"/>
      <w:lang w:val="en-GB"/>
    </w:rPr>
  </w:style>
  <w:style w:type="paragraph" w:styleId="ListNumber">
    <w:name w:val="List Number"/>
    <w:basedOn w:val="Normal"/>
    <w:uiPriority w:val="99"/>
    <w:qFormat/>
    <w:rsid w:val="009F0F38"/>
    <w:pPr>
      <w:numPr>
        <w:numId w:val="240"/>
      </w:numPr>
      <w:tabs>
        <w:tab w:val="clear" w:pos="360"/>
        <w:tab w:val="num" w:pos="1440"/>
      </w:tabs>
      <w:autoSpaceDE/>
      <w:autoSpaceDN/>
      <w:adjustRightInd/>
      <w:snapToGrid/>
      <w:spacing w:after="180" w:line="259" w:lineRule="auto"/>
      <w:ind w:left="1080"/>
      <w:contextualSpacing/>
      <w:jc w:val="left"/>
    </w:pPr>
    <w:rPr>
      <w:rFonts w:eastAsia="DengXian"/>
      <w:sz w:val="20"/>
      <w:szCs w:val="20"/>
      <w:lang w:val="en-GB"/>
    </w:rPr>
  </w:style>
  <w:style w:type="paragraph" w:styleId="NormalIndent">
    <w:name w:val="Normal Indent"/>
    <w:basedOn w:val="Normal"/>
    <w:uiPriority w:val="99"/>
    <w:qFormat/>
    <w:rsid w:val="009F0F38"/>
    <w:pPr>
      <w:autoSpaceDE/>
      <w:autoSpaceDN/>
      <w:adjustRightInd/>
      <w:snapToGrid/>
      <w:spacing w:after="180" w:line="259" w:lineRule="auto"/>
      <w:ind w:left="720"/>
      <w:jc w:val="left"/>
    </w:pPr>
    <w:rPr>
      <w:rFonts w:eastAsia="DengXian"/>
      <w:sz w:val="20"/>
      <w:szCs w:val="20"/>
      <w:lang w:val="en-GB"/>
    </w:rPr>
  </w:style>
  <w:style w:type="paragraph" w:styleId="Index5">
    <w:name w:val="index 5"/>
    <w:basedOn w:val="Normal"/>
    <w:next w:val="Normal"/>
    <w:qFormat/>
    <w:rsid w:val="009F0F38"/>
    <w:pPr>
      <w:autoSpaceDE/>
      <w:autoSpaceDN/>
      <w:adjustRightInd/>
      <w:snapToGrid/>
      <w:spacing w:after="180" w:line="259" w:lineRule="auto"/>
      <w:ind w:left="1000" w:hanging="200"/>
      <w:jc w:val="left"/>
    </w:pPr>
    <w:rPr>
      <w:rFonts w:eastAsia="DengXian"/>
      <w:sz w:val="20"/>
      <w:szCs w:val="20"/>
      <w:lang w:val="en-GB"/>
    </w:rPr>
  </w:style>
  <w:style w:type="paragraph" w:styleId="EnvelopeAddress">
    <w:name w:val="envelope address"/>
    <w:basedOn w:val="Normal"/>
    <w:qFormat/>
    <w:rsid w:val="009F0F38"/>
    <w:pPr>
      <w:framePr w:w="7920" w:h="1980" w:hRule="exact" w:hSpace="180" w:wrap="around" w:hAnchor="page" w:xAlign="center" w:yAlign="bottom"/>
      <w:autoSpaceDE/>
      <w:autoSpaceDN/>
      <w:adjustRightInd/>
      <w:snapToGrid/>
      <w:spacing w:after="180" w:line="259" w:lineRule="auto"/>
      <w:ind w:left="2880"/>
      <w:jc w:val="left"/>
    </w:pPr>
    <w:rPr>
      <w:rFonts w:ascii="Calibri Light" w:eastAsia="DengXian" w:hAnsi="Calibri Light"/>
      <w:sz w:val="24"/>
      <w:szCs w:val="24"/>
      <w:lang w:val="en-GB"/>
    </w:rPr>
  </w:style>
  <w:style w:type="paragraph" w:styleId="TOAHeading">
    <w:name w:val="toa heading"/>
    <w:basedOn w:val="Normal"/>
    <w:next w:val="Normal"/>
    <w:qFormat/>
    <w:rsid w:val="009F0F38"/>
    <w:pPr>
      <w:autoSpaceDE/>
      <w:autoSpaceDN/>
      <w:adjustRightInd/>
      <w:snapToGrid/>
      <w:spacing w:before="120" w:after="180" w:line="259" w:lineRule="auto"/>
      <w:jc w:val="left"/>
    </w:pPr>
    <w:rPr>
      <w:rFonts w:ascii="Calibri Light" w:eastAsia="DengXian" w:hAnsi="Calibri Light"/>
      <w:b/>
      <w:bCs/>
      <w:sz w:val="24"/>
      <w:szCs w:val="24"/>
      <w:lang w:val="en-GB"/>
    </w:rPr>
  </w:style>
  <w:style w:type="paragraph" w:styleId="Index6">
    <w:name w:val="index 6"/>
    <w:basedOn w:val="Normal"/>
    <w:next w:val="Normal"/>
    <w:qFormat/>
    <w:rsid w:val="009F0F38"/>
    <w:pPr>
      <w:autoSpaceDE/>
      <w:autoSpaceDN/>
      <w:adjustRightInd/>
      <w:snapToGrid/>
      <w:spacing w:after="180" w:line="259" w:lineRule="auto"/>
      <w:ind w:left="1200" w:hanging="200"/>
      <w:jc w:val="left"/>
    </w:pPr>
    <w:rPr>
      <w:rFonts w:eastAsia="DengXian"/>
      <w:sz w:val="20"/>
      <w:szCs w:val="20"/>
      <w:lang w:val="en-GB"/>
    </w:rPr>
  </w:style>
  <w:style w:type="paragraph" w:styleId="Salutation">
    <w:name w:val="Salutation"/>
    <w:basedOn w:val="Normal"/>
    <w:next w:val="Normal"/>
    <w:link w:val="SalutationChar"/>
    <w:qFormat/>
    <w:rsid w:val="009F0F38"/>
    <w:pPr>
      <w:autoSpaceDE/>
      <w:autoSpaceDN/>
      <w:adjustRightInd/>
      <w:snapToGrid/>
      <w:spacing w:after="180" w:line="259" w:lineRule="auto"/>
      <w:jc w:val="left"/>
    </w:pPr>
    <w:rPr>
      <w:rFonts w:eastAsia="DengXian"/>
      <w:sz w:val="20"/>
      <w:szCs w:val="20"/>
      <w:lang w:val="en-GB"/>
    </w:rPr>
  </w:style>
  <w:style w:type="character" w:customStyle="1" w:styleId="SalutationChar">
    <w:name w:val="Salutation Char"/>
    <w:basedOn w:val="DefaultParagraphFont"/>
    <w:link w:val="Salutation"/>
    <w:qFormat/>
    <w:rsid w:val="009F0F38"/>
    <w:rPr>
      <w:rFonts w:eastAsia="DengXian"/>
      <w:lang w:val="en-GB"/>
    </w:rPr>
  </w:style>
  <w:style w:type="paragraph" w:styleId="BodyText3">
    <w:name w:val="Body Text 3"/>
    <w:basedOn w:val="Normal"/>
    <w:link w:val="BodyText3Char"/>
    <w:uiPriority w:val="99"/>
    <w:qFormat/>
    <w:rsid w:val="009F0F38"/>
    <w:pPr>
      <w:autoSpaceDE/>
      <w:autoSpaceDN/>
      <w:adjustRightInd/>
      <w:snapToGrid/>
      <w:spacing w:line="259" w:lineRule="auto"/>
      <w:jc w:val="left"/>
    </w:pPr>
    <w:rPr>
      <w:rFonts w:eastAsia="DengXian"/>
      <w:sz w:val="16"/>
      <w:szCs w:val="16"/>
      <w:lang w:val="en-GB"/>
    </w:rPr>
  </w:style>
  <w:style w:type="character" w:customStyle="1" w:styleId="BodyText3Char">
    <w:name w:val="Body Text 3 Char"/>
    <w:basedOn w:val="DefaultParagraphFont"/>
    <w:link w:val="BodyText3"/>
    <w:uiPriority w:val="99"/>
    <w:qFormat/>
    <w:rsid w:val="009F0F38"/>
    <w:rPr>
      <w:rFonts w:eastAsia="DengXian"/>
      <w:sz w:val="16"/>
      <w:szCs w:val="16"/>
      <w:lang w:val="en-GB"/>
    </w:rPr>
  </w:style>
  <w:style w:type="paragraph" w:styleId="Closing">
    <w:name w:val="Closing"/>
    <w:basedOn w:val="Normal"/>
    <w:link w:val="ClosingChar"/>
    <w:qFormat/>
    <w:rsid w:val="009F0F38"/>
    <w:pPr>
      <w:autoSpaceDE/>
      <w:autoSpaceDN/>
      <w:adjustRightInd/>
      <w:snapToGrid/>
      <w:spacing w:after="180" w:line="259" w:lineRule="auto"/>
      <w:ind w:left="4252"/>
      <w:jc w:val="left"/>
    </w:pPr>
    <w:rPr>
      <w:rFonts w:eastAsia="DengXian"/>
      <w:sz w:val="20"/>
      <w:szCs w:val="20"/>
      <w:lang w:val="en-GB"/>
    </w:rPr>
  </w:style>
  <w:style w:type="character" w:customStyle="1" w:styleId="ClosingChar">
    <w:name w:val="Closing Char"/>
    <w:basedOn w:val="DefaultParagraphFont"/>
    <w:link w:val="Closing"/>
    <w:qFormat/>
    <w:rsid w:val="009F0F38"/>
    <w:rPr>
      <w:rFonts w:eastAsia="DengXian"/>
      <w:lang w:val="en-GB"/>
    </w:rPr>
  </w:style>
  <w:style w:type="paragraph" w:styleId="ListBullet3">
    <w:name w:val="List Bullet 3"/>
    <w:basedOn w:val="Normal"/>
    <w:uiPriority w:val="99"/>
    <w:qFormat/>
    <w:rsid w:val="009F0F38"/>
    <w:pPr>
      <w:numPr>
        <w:numId w:val="241"/>
      </w:numPr>
      <w:tabs>
        <w:tab w:val="clear" w:pos="926"/>
      </w:tabs>
      <w:autoSpaceDE/>
      <w:autoSpaceDN/>
      <w:adjustRightInd/>
      <w:snapToGrid/>
      <w:spacing w:after="180" w:line="259" w:lineRule="auto"/>
      <w:ind w:left="720"/>
      <w:contextualSpacing/>
      <w:jc w:val="left"/>
    </w:pPr>
    <w:rPr>
      <w:rFonts w:eastAsia="DengXian"/>
      <w:sz w:val="20"/>
      <w:szCs w:val="20"/>
      <w:lang w:val="en-GB"/>
    </w:rPr>
  </w:style>
  <w:style w:type="paragraph" w:styleId="BodyTextIndent">
    <w:name w:val="Body Text Indent"/>
    <w:basedOn w:val="Normal"/>
    <w:link w:val="BodyTextIndentChar"/>
    <w:uiPriority w:val="99"/>
    <w:qFormat/>
    <w:rsid w:val="009F0F38"/>
    <w:pPr>
      <w:autoSpaceDE/>
      <w:autoSpaceDN/>
      <w:adjustRightInd/>
      <w:snapToGrid/>
      <w:spacing w:line="259" w:lineRule="auto"/>
      <w:ind w:left="283"/>
      <w:jc w:val="left"/>
    </w:pPr>
    <w:rPr>
      <w:rFonts w:eastAsia="DengXian"/>
      <w:sz w:val="20"/>
      <w:szCs w:val="20"/>
      <w:lang w:val="en-GB"/>
    </w:rPr>
  </w:style>
  <w:style w:type="character" w:customStyle="1" w:styleId="BodyTextIndentChar">
    <w:name w:val="Body Text Indent Char"/>
    <w:basedOn w:val="DefaultParagraphFont"/>
    <w:link w:val="BodyTextIndent"/>
    <w:uiPriority w:val="99"/>
    <w:qFormat/>
    <w:rsid w:val="009F0F38"/>
    <w:rPr>
      <w:rFonts w:eastAsia="DengXian"/>
      <w:lang w:val="en-GB"/>
    </w:rPr>
  </w:style>
  <w:style w:type="paragraph" w:styleId="ListContinue">
    <w:name w:val="List Continue"/>
    <w:basedOn w:val="Normal"/>
    <w:qFormat/>
    <w:rsid w:val="009F0F38"/>
    <w:pPr>
      <w:autoSpaceDE/>
      <w:autoSpaceDN/>
      <w:adjustRightInd/>
      <w:snapToGrid/>
      <w:spacing w:line="259" w:lineRule="auto"/>
      <w:ind w:left="283"/>
      <w:contextualSpacing/>
      <w:jc w:val="left"/>
    </w:pPr>
    <w:rPr>
      <w:rFonts w:eastAsia="DengXian"/>
      <w:sz w:val="20"/>
      <w:szCs w:val="20"/>
      <w:lang w:val="en-GB"/>
    </w:rPr>
  </w:style>
  <w:style w:type="paragraph" w:styleId="BlockText">
    <w:name w:val="Block Text"/>
    <w:basedOn w:val="Normal"/>
    <w:qFormat/>
    <w:rsid w:val="009F0F38"/>
    <w:pPr>
      <w:autoSpaceDE/>
      <w:autoSpaceDN/>
      <w:adjustRightInd/>
      <w:snapToGrid/>
      <w:spacing w:line="259" w:lineRule="auto"/>
      <w:ind w:left="1440" w:right="1440"/>
      <w:jc w:val="left"/>
    </w:pPr>
    <w:rPr>
      <w:rFonts w:eastAsia="DengXian"/>
      <w:sz w:val="20"/>
      <w:szCs w:val="20"/>
      <w:lang w:val="en-GB"/>
    </w:rPr>
  </w:style>
  <w:style w:type="paragraph" w:styleId="ListBullet2">
    <w:name w:val="List Bullet 2"/>
    <w:basedOn w:val="Normal"/>
    <w:uiPriority w:val="99"/>
    <w:qFormat/>
    <w:rsid w:val="009F0F38"/>
    <w:pPr>
      <w:numPr>
        <w:numId w:val="242"/>
      </w:numPr>
      <w:tabs>
        <w:tab w:val="clear" w:pos="643"/>
        <w:tab w:val="left" w:pos="720"/>
      </w:tabs>
      <w:autoSpaceDE/>
      <w:autoSpaceDN/>
      <w:adjustRightInd/>
      <w:snapToGrid/>
      <w:spacing w:after="180" w:line="259" w:lineRule="auto"/>
      <w:ind w:left="360"/>
      <w:contextualSpacing/>
      <w:jc w:val="left"/>
    </w:pPr>
    <w:rPr>
      <w:rFonts w:eastAsia="DengXian"/>
      <w:sz w:val="20"/>
      <w:szCs w:val="20"/>
      <w:lang w:val="en-GB"/>
    </w:rPr>
  </w:style>
  <w:style w:type="paragraph" w:styleId="HTMLAddress">
    <w:name w:val="HTML Address"/>
    <w:basedOn w:val="Normal"/>
    <w:link w:val="HTMLAddressChar"/>
    <w:qFormat/>
    <w:rsid w:val="009F0F38"/>
    <w:pPr>
      <w:autoSpaceDE/>
      <w:autoSpaceDN/>
      <w:adjustRightInd/>
      <w:snapToGrid/>
      <w:spacing w:after="180" w:line="259" w:lineRule="auto"/>
      <w:jc w:val="left"/>
    </w:pPr>
    <w:rPr>
      <w:rFonts w:eastAsia="DengXian"/>
      <w:i/>
      <w:iCs/>
      <w:sz w:val="20"/>
      <w:szCs w:val="20"/>
      <w:lang w:val="en-GB"/>
    </w:rPr>
  </w:style>
  <w:style w:type="character" w:customStyle="1" w:styleId="HTMLAddressChar">
    <w:name w:val="HTML Address Char"/>
    <w:basedOn w:val="DefaultParagraphFont"/>
    <w:link w:val="HTMLAddress"/>
    <w:qFormat/>
    <w:rsid w:val="009F0F38"/>
    <w:rPr>
      <w:rFonts w:eastAsia="DengXian"/>
      <w:i/>
      <w:iCs/>
      <w:lang w:val="en-GB"/>
    </w:rPr>
  </w:style>
  <w:style w:type="paragraph" w:styleId="Index4">
    <w:name w:val="index 4"/>
    <w:basedOn w:val="Normal"/>
    <w:next w:val="Normal"/>
    <w:qFormat/>
    <w:rsid w:val="009F0F38"/>
    <w:pPr>
      <w:autoSpaceDE/>
      <w:autoSpaceDN/>
      <w:adjustRightInd/>
      <w:snapToGrid/>
      <w:spacing w:after="180" w:line="259" w:lineRule="auto"/>
      <w:ind w:left="800" w:hanging="200"/>
      <w:jc w:val="left"/>
    </w:pPr>
    <w:rPr>
      <w:rFonts w:eastAsia="DengXian"/>
      <w:sz w:val="20"/>
      <w:szCs w:val="20"/>
      <w:lang w:val="en-GB"/>
    </w:rPr>
  </w:style>
  <w:style w:type="paragraph" w:styleId="Index3">
    <w:name w:val="index 3"/>
    <w:basedOn w:val="Normal"/>
    <w:next w:val="Normal"/>
    <w:qFormat/>
    <w:rsid w:val="009F0F38"/>
    <w:pPr>
      <w:autoSpaceDE/>
      <w:autoSpaceDN/>
      <w:adjustRightInd/>
      <w:snapToGrid/>
      <w:spacing w:after="180" w:line="259" w:lineRule="auto"/>
      <w:ind w:left="600" w:hanging="200"/>
      <w:jc w:val="left"/>
    </w:pPr>
    <w:rPr>
      <w:rFonts w:eastAsia="DengXian"/>
      <w:sz w:val="20"/>
      <w:szCs w:val="20"/>
      <w:lang w:val="en-GB"/>
    </w:rPr>
  </w:style>
  <w:style w:type="paragraph" w:styleId="BodyTextIndent2">
    <w:name w:val="Body Text Indent 2"/>
    <w:basedOn w:val="Normal"/>
    <w:link w:val="BodyTextIndent2Char"/>
    <w:uiPriority w:val="99"/>
    <w:qFormat/>
    <w:rsid w:val="009F0F38"/>
    <w:pPr>
      <w:autoSpaceDE/>
      <w:autoSpaceDN/>
      <w:adjustRightInd/>
      <w:snapToGrid/>
      <w:spacing w:line="480" w:lineRule="auto"/>
      <w:ind w:left="283"/>
      <w:jc w:val="left"/>
    </w:pPr>
    <w:rPr>
      <w:rFonts w:eastAsia="DengXian"/>
      <w:sz w:val="20"/>
      <w:szCs w:val="20"/>
      <w:lang w:val="en-GB"/>
    </w:rPr>
  </w:style>
  <w:style w:type="character" w:customStyle="1" w:styleId="BodyTextIndent2Char">
    <w:name w:val="Body Text Indent 2 Char"/>
    <w:basedOn w:val="DefaultParagraphFont"/>
    <w:link w:val="BodyTextIndent2"/>
    <w:uiPriority w:val="99"/>
    <w:qFormat/>
    <w:rsid w:val="009F0F38"/>
    <w:rPr>
      <w:rFonts w:eastAsia="DengXian"/>
      <w:lang w:val="en-GB"/>
    </w:rPr>
  </w:style>
  <w:style w:type="paragraph" w:styleId="EndnoteText">
    <w:name w:val="endnote text"/>
    <w:basedOn w:val="Normal"/>
    <w:link w:val="EndnoteTextChar"/>
    <w:qFormat/>
    <w:rsid w:val="009F0F38"/>
    <w:pPr>
      <w:autoSpaceDE/>
      <w:autoSpaceDN/>
      <w:adjustRightInd/>
      <w:snapToGrid/>
      <w:spacing w:after="180" w:line="259" w:lineRule="auto"/>
      <w:jc w:val="left"/>
    </w:pPr>
    <w:rPr>
      <w:rFonts w:eastAsia="DengXian"/>
      <w:sz w:val="20"/>
      <w:szCs w:val="20"/>
      <w:lang w:val="en-GB"/>
    </w:rPr>
  </w:style>
  <w:style w:type="character" w:customStyle="1" w:styleId="EndnoteTextChar">
    <w:name w:val="Endnote Text Char"/>
    <w:basedOn w:val="DefaultParagraphFont"/>
    <w:link w:val="EndnoteText"/>
    <w:qFormat/>
    <w:rsid w:val="009F0F38"/>
    <w:rPr>
      <w:rFonts w:eastAsia="DengXian"/>
      <w:lang w:val="en-GB"/>
    </w:rPr>
  </w:style>
  <w:style w:type="paragraph" w:styleId="ListContinue5">
    <w:name w:val="List Continue 5"/>
    <w:basedOn w:val="Normal"/>
    <w:qFormat/>
    <w:rsid w:val="009F0F38"/>
    <w:pPr>
      <w:autoSpaceDE/>
      <w:autoSpaceDN/>
      <w:adjustRightInd/>
      <w:snapToGrid/>
      <w:spacing w:line="259" w:lineRule="auto"/>
      <w:ind w:left="1415"/>
      <w:contextualSpacing/>
      <w:jc w:val="left"/>
    </w:pPr>
    <w:rPr>
      <w:rFonts w:eastAsia="DengXian"/>
      <w:sz w:val="20"/>
      <w:szCs w:val="20"/>
      <w:lang w:val="en-GB"/>
    </w:rPr>
  </w:style>
  <w:style w:type="paragraph" w:styleId="EnvelopeReturn">
    <w:name w:val="envelope return"/>
    <w:basedOn w:val="Normal"/>
    <w:qFormat/>
    <w:rsid w:val="009F0F38"/>
    <w:pPr>
      <w:autoSpaceDE/>
      <w:autoSpaceDN/>
      <w:adjustRightInd/>
      <w:snapToGrid/>
      <w:spacing w:after="180" w:line="259" w:lineRule="auto"/>
      <w:jc w:val="left"/>
    </w:pPr>
    <w:rPr>
      <w:rFonts w:ascii="Calibri Light" w:eastAsia="DengXian" w:hAnsi="Calibri Light"/>
      <w:sz w:val="20"/>
      <w:szCs w:val="20"/>
      <w:lang w:val="en-GB"/>
    </w:rPr>
  </w:style>
  <w:style w:type="paragraph" w:styleId="Signature">
    <w:name w:val="Signature"/>
    <w:basedOn w:val="Normal"/>
    <w:link w:val="SignatureChar"/>
    <w:qFormat/>
    <w:rsid w:val="009F0F38"/>
    <w:pPr>
      <w:autoSpaceDE/>
      <w:autoSpaceDN/>
      <w:adjustRightInd/>
      <w:snapToGrid/>
      <w:spacing w:after="180" w:line="259" w:lineRule="auto"/>
      <w:ind w:left="4252"/>
      <w:jc w:val="left"/>
    </w:pPr>
    <w:rPr>
      <w:rFonts w:eastAsia="DengXian"/>
      <w:sz w:val="20"/>
      <w:szCs w:val="20"/>
      <w:lang w:val="en-GB"/>
    </w:rPr>
  </w:style>
  <w:style w:type="character" w:customStyle="1" w:styleId="SignatureChar">
    <w:name w:val="Signature Char"/>
    <w:basedOn w:val="DefaultParagraphFont"/>
    <w:link w:val="Signature"/>
    <w:qFormat/>
    <w:rsid w:val="009F0F38"/>
    <w:rPr>
      <w:rFonts w:eastAsia="DengXian"/>
      <w:lang w:val="en-GB"/>
    </w:rPr>
  </w:style>
  <w:style w:type="paragraph" w:styleId="ListContinue4">
    <w:name w:val="List Continue 4"/>
    <w:basedOn w:val="Normal"/>
    <w:qFormat/>
    <w:rsid w:val="009F0F38"/>
    <w:pPr>
      <w:autoSpaceDE/>
      <w:autoSpaceDN/>
      <w:adjustRightInd/>
      <w:snapToGrid/>
      <w:spacing w:line="259" w:lineRule="auto"/>
      <w:ind w:left="1132"/>
      <w:contextualSpacing/>
      <w:jc w:val="left"/>
    </w:pPr>
    <w:rPr>
      <w:rFonts w:eastAsia="DengXian"/>
      <w:sz w:val="20"/>
      <w:szCs w:val="20"/>
      <w:lang w:val="en-GB"/>
    </w:rPr>
  </w:style>
  <w:style w:type="paragraph" w:styleId="IndexHeading">
    <w:name w:val="index heading"/>
    <w:basedOn w:val="Normal"/>
    <w:next w:val="Index1"/>
    <w:uiPriority w:val="99"/>
    <w:qFormat/>
    <w:rsid w:val="009F0F38"/>
    <w:pPr>
      <w:autoSpaceDE/>
      <w:autoSpaceDN/>
      <w:adjustRightInd/>
      <w:snapToGrid/>
      <w:spacing w:after="180" w:line="259" w:lineRule="auto"/>
      <w:jc w:val="left"/>
    </w:pPr>
    <w:rPr>
      <w:rFonts w:ascii="Calibri Light" w:eastAsia="DengXian" w:hAnsi="Calibri Light"/>
      <w:b/>
      <w:bCs/>
      <w:sz w:val="20"/>
      <w:szCs w:val="20"/>
      <w:lang w:val="en-GB"/>
    </w:rPr>
  </w:style>
  <w:style w:type="paragraph" w:styleId="Subtitle">
    <w:name w:val="Subtitle"/>
    <w:basedOn w:val="Normal"/>
    <w:next w:val="Normal"/>
    <w:link w:val="SubtitleChar"/>
    <w:uiPriority w:val="99"/>
    <w:qFormat/>
    <w:rsid w:val="009F0F38"/>
    <w:pPr>
      <w:autoSpaceDE/>
      <w:autoSpaceDN/>
      <w:adjustRightInd/>
      <w:snapToGrid/>
      <w:spacing w:after="60" w:line="259" w:lineRule="auto"/>
      <w:jc w:val="center"/>
      <w:outlineLvl w:val="1"/>
    </w:pPr>
    <w:rPr>
      <w:rFonts w:ascii="Calibri Light" w:eastAsia="DengXian" w:hAnsi="Calibri Light"/>
      <w:sz w:val="24"/>
      <w:szCs w:val="24"/>
      <w:lang w:val="en-GB"/>
    </w:rPr>
  </w:style>
  <w:style w:type="character" w:customStyle="1" w:styleId="SubtitleChar">
    <w:name w:val="Subtitle Char"/>
    <w:basedOn w:val="DefaultParagraphFont"/>
    <w:link w:val="Subtitle"/>
    <w:uiPriority w:val="99"/>
    <w:qFormat/>
    <w:rsid w:val="009F0F38"/>
    <w:rPr>
      <w:rFonts w:ascii="Calibri Light" w:eastAsia="DengXian" w:hAnsi="Calibri Light"/>
      <w:sz w:val="24"/>
      <w:szCs w:val="24"/>
      <w:lang w:val="en-GB"/>
    </w:rPr>
  </w:style>
  <w:style w:type="paragraph" w:styleId="ListNumber5">
    <w:name w:val="List Number 5"/>
    <w:basedOn w:val="Normal"/>
    <w:qFormat/>
    <w:rsid w:val="009F0F38"/>
    <w:pPr>
      <w:numPr>
        <w:numId w:val="243"/>
      </w:numPr>
      <w:tabs>
        <w:tab w:val="clear" w:pos="1492"/>
      </w:tabs>
      <w:autoSpaceDE/>
      <w:autoSpaceDN/>
      <w:adjustRightInd/>
      <w:snapToGrid/>
      <w:spacing w:after="180" w:line="259" w:lineRule="auto"/>
      <w:ind w:left="360" w:firstLine="0"/>
      <w:contextualSpacing/>
      <w:jc w:val="left"/>
    </w:pPr>
    <w:rPr>
      <w:rFonts w:eastAsia="DengXian"/>
      <w:sz w:val="20"/>
      <w:szCs w:val="20"/>
      <w:lang w:val="en-GB"/>
    </w:rPr>
  </w:style>
  <w:style w:type="paragraph" w:styleId="List5">
    <w:name w:val="List 5"/>
    <w:basedOn w:val="Normal"/>
    <w:uiPriority w:val="99"/>
    <w:qFormat/>
    <w:rsid w:val="009F0F38"/>
    <w:pPr>
      <w:autoSpaceDE/>
      <w:autoSpaceDN/>
      <w:adjustRightInd/>
      <w:snapToGrid/>
      <w:spacing w:after="180" w:line="259" w:lineRule="auto"/>
      <w:ind w:left="1415" w:hanging="283"/>
      <w:contextualSpacing/>
      <w:jc w:val="left"/>
    </w:pPr>
    <w:rPr>
      <w:rFonts w:eastAsia="DengXian"/>
      <w:sz w:val="20"/>
      <w:szCs w:val="20"/>
      <w:lang w:val="en-GB"/>
    </w:rPr>
  </w:style>
  <w:style w:type="paragraph" w:styleId="BodyTextIndent3">
    <w:name w:val="Body Text Indent 3"/>
    <w:basedOn w:val="Normal"/>
    <w:link w:val="BodyTextIndent3Char"/>
    <w:uiPriority w:val="99"/>
    <w:qFormat/>
    <w:rsid w:val="009F0F38"/>
    <w:pPr>
      <w:autoSpaceDE/>
      <w:autoSpaceDN/>
      <w:adjustRightInd/>
      <w:snapToGrid/>
      <w:spacing w:line="259" w:lineRule="auto"/>
      <w:ind w:left="283"/>
      <w:jc w:val="left"/>
    </w:pPr>
    <w:rPr>
      <w:rFonts w:eastAsia="DengXian"/>
      <w:sz w:val="16"/>
      <w:szCs w:val="16"/>
      <w:lang w:val="en-GB"/>
    </w:rPr>
  </w:style>
  <w:style w:type="character" w:customStyle="1" w:styleId="BodyTextIndent3Char">
    <w:name w:val="Body Text Indent 3 Char"/>
    <w:basedOn w:val="DefaultParagraphFont"/>
    <w:link w:val="BodyTextIndent3"/>
    <w:uiPriority w:val="99"/>
    <w:qFormat/>
    <w:rsid w:val="009F0F38"/>
    <w:rPr>
      <w:rFonts w:eastAsia="DengXian"/>
      <w:sz w:val="16"/>
      <w:szCs w:val="16"/>
      <w:lang w:val="en-GB"/>
    </w:rPr>
  </w:style>
  <w:style w:type="paragraph" w:styleId="Index7">
    <w:name w:val="index 7"/>
    <w:basedOn w:val="Normal"/>
    <w:next w:val="Normal"/>
    <w:qFormat/>
    <w:rsid w:val="009F0F38"/>
    <w:pPr>
      <w:autoSpaceDE/>
      <w:autoSpaceDN/>
      <w:adjustRightInd/>
      <w:snapToGrid/>
      <w:spacing w:after="180" w:line="259" w:lineRule="auto"/>
      <w:ind w:left="1400" w:hanging="200"/>
      <w:jc w:val="left"/>
    </w:pPr>
    <w:rPr>
      <w:rFonts w:eastAsia="DengXian"/>
      <w:sz w:val="20"/>
      <w:szCs w:val="20"/>
      <w:lang w:val="en-GB"/>
    </w:rPr>
  </w:style>
  <w:style w:type="paragraph" w:styleId="Index9">
    <w:name w:val="index 9"/>
    <w:basedOn w:val="Normal"/>
    <w:next w:val="Normal"/>
    <w:qFormat/>
    <w:rsid w:val="009F0F38"/>
    <w:pPr>
      <w:autoSpaceDE/>
      <w:autoSpaceDN/>
      <w:adjustRightInd/>
      <w:snapToGrid/>
      <w:spacing w:after="180" w:line="259" w:lineRule="auto"/>
      <w:ind w:left="1800" w:hanging="200"/>
      <w:jc w:val="left"/>
    </w:pPr>
    <w:rPr>
      <w:rFonts w:eastAsia="DengXian"/>
      <w:sz w:val="20"/>
      <w:szCs w:val="20"/>
      <w:lang w:val="en-GB"/>
    </w:rPr>
  </w:style>
  <w:style w:type="paragraph" w:styleId="List4">
    <w:name w:val="List 4"/>
    <w:basedOn w:val="Normal"/>
    <w:uiPriority w:val="99"/>
    <w:qFormat/>
    <w:rsid w:val="009F0F38"/>
    <w:pPr>
      <w:autoSpaceDE/>
      <w:autoSpaceDN/>
      <w:adjustRightInd/>
      <w:snapToGrid/>
      <w:spacing w:after="180" w:line="259" w:lineRule="auto"/>
      <w:ind w:left="1132" w:hanging="283"/>
      <w:contextualSpacing/>
      <w:jc w:val="left"/>
    </w:pPr>
    <w:rPr>
      <w:rFonts w:eastAsia="DengXian"/>
      <w:sz w:val="20"/>
      <w:szCs w:val="20"/>
      <w:lang w:val="en-GB"/>
    </w:rPr>
  </w:style>
  <w:style w:type="paragraph" w:styleId="ListContinue2">
    <w:name w:val="List Continue 2"/>
    <w:basedOn w:val="Normal"/>
    <w:uiPriority w:val="99"/>
    <w:qFormat/>
    <w:rsid w:val="009F0F38"/>
    <w:pPr>
      <w:autoSpaceDE/>
      <w:autoSpaceDN/>
      <w:adjustRightInd/>
      <w:snapToGrid/>
      <w:spacing w:line="259" w:lineRule="auto"/>
      <w:ind w:left="566"/>
      <w:contextualSpacing/>
      <w:jc w:val="left"/>
    </w:pPr>
    <w:rPr>
      <w:rFonts w:eastAsia="DengXian"/>
      <w:sz w:val="20"/>
      <w:szCs w:val="20"/>
      <w:lang w:val="en-GB"/>
    </w:rPr>
  </w:style>
  <w:style w:type="paragraph" w:styleId="MessageHeader">
    <w:name w:val="Message Header"/>
    <w:basedOn w:val="Normal"/>
    <w:link w:val="MessageHeaderChar"/>
    <w:qFormat/>
    <w:rsid w:val="009F0F38"/>
    <w:pPr>
      <w:pBdr>
        <w:top w:val="single" w:sz="6" w:space="1" w:color="auto"/>
        <w:left w:val="single" w:sz="6" w:space="1" w:color="auto"/>
        <w:bottom w:val="single" w:sz="6" w:space="1" w:color="auto"/>
        <w:right w:val="single" w:sz="6" w:space="1" w:color="auto"/>
      </w:pBdr>
      <w:shd w:val="pct20" w:color="auto" w:fill="auto"/>
      <w:autoSpaceDE/>
      <w:autoSpaceDN/>
      <w:adjustRightInd/>
      <w:snapToGrid/>
      <w:spacing w:after="180" w:line="259" w:lineRule="auto"/>
      <w:ind w:left="1134" w:hanging="1134"/>
      <w:jc w:val="left"/>
    </w:pPr>
    <w:rPr>
      <w:rFonts w:ascii="Calibri Light" w:eastAsia="DengXian" w:hAnsi="Calibri Light"/>
      <w:sz w:val="24"/>
      <w:szCs w:val="24"/>
      <w:lang w:val="en-GB"/>
    </w:rPr>
  </w:style>
  <w:style w:type="character" w:customStyle="1" w:styleId="MessageHeaderChar">
    <w:name w:val="Message Header Char"/>
    <w:basedOn w:val="DefaultParagraphFont"/>
    <w:link w:val="MessageHeader"/>
    <w:qFormat/>
    <w:rsid w:val="009F0F38"/>
    <w:rPr>
      <w:rFonts w:ascii="Calibri Light" w:eastAsia="DengXian" w:hAnsi="Calibri Light"/>
      <w:sz w:val="24"/>
      <w:szCs w:val="24"/>
      <w:shd w:val="pct20" w:color="auto" w:fill="auto"/>
      <w:lang w:val="en-GB"/>
    </w:rPr>
  </w:style>
  <w:style w:type="paragraph" w:styleId="HTMLPreformatted">
    <w:name w:val="HTML Preformatted"/>
    <w:basedOn w:val="Normal"/>
    <w:link w:val="HTMLPreformattedChar"/>
    <w:qFormat/>
    <w:rsid w:val="009F0F38"/>
    <w:pPr>
      <w:autoSpaceDE/>
      <w:autoSpaceDN/>
      <w:adjustRightInd/>
      <w:snapToGrid/>
      <w:spacing w:after="180" w:line="259" w:lineRule="auto"/>
      <w:jc w:val="left"/>
    </w:pPr>
    <w:rPr>
      <w:rFonts w:ascii="Courier New" w:eastAsia="DengXian" w:hAnsi="Courier New" w:cs="Courier New"/>
      <w:sz w:val="20"/>
      <w:szCs w:val="20"/>
      <w:lang w:val="en-GB"/>
    </w:rPr>
  </w:style>
  <w:style w:type="character" w:customStyle="1" w:styleId="HTMLPreformattedChar">
    <w:name w:val="HTML Preformatted Char"/>
    <w:basedOn w:val="DefaultParagraphFont"/>
    <w:link w:val="HTMLPreformatted"/>
    <w:qFormat/>
    <w:rsid w:val="009F0F38"/>
    <w:rPr>
      <w:rFonts w:ascii="Courier New" w:eastAsia="DengXian" w:hAnsi="Courier New" w:cs="Courier New"/>
      <w:lang w:val="en-GB"/>
    </w:rPr>
  </w:style>
  <w:style w:type="paragraph" w:styleId="ListContinue3">
    <w:name w:val="List Continue 3"/>
    <w:basedOn w:val="Normal"/>
    <w:qFormat/>
    <w:rsid w:val="009F0F38"/>
    <w:pPr>
      <w:autoSpaceDE/>
      <w:autoSpaceDN/>
      <w:adjustRightInd/>
      <w:snapToGrid/>
      <w:spacing w:line="259" w:lineRule="auto"/>
      <w:ind w:left="849"/>
      <w:contextualSpacing/>
      <w:jc w:val="left"/>
    </w:pPr>
    <w:rPr>
      <w:rFonts w:eastAsia="DengXian"/>
      <w:sz w:val="20"/>
      <w:szCs w:val="20"/>
      <w:lang w:val="en-GB"/>
    </w:rPr>
  </w:style>
  <w:style w:type="paragraph" w:styleId="Index2">
    <w:name w:val="index 2"/>
    <w:basedOn w:val="Normal"/>
    <w:next w:val="Normal"/>
    <w:uiPriority w:val="99"/>
    <w:qFormat/>
    <w:rsid w:val="009F0F38"/>
    <w:pPr>
      <w:autoSpaceDE/>
      <w:autoSpaceDN/>
      <w:adjustRightInd/>
      <w:snapToGrid/>
      <w:spacing w:after="180" w:line="259" w:lineRule="auto"/>
      <w:ind w:left="400" w:hanging="200"/>
      <w:jc w:val="left"/>
    </w:pPr>
    <w:rPr>
      <w:rFonts w:eastAsia="DengXian"/>
      <w:sz w:val="20"/>
      <w:szCs w:val="20"/>
      <w:lang w:val="en-GB"/>
    </w:rPr>
  </w:style>
  <w:style w:type="paragraph" w:styleId="BodyTextFirstIndent">
    <w:name w:val="Body Text First Indent"/>
    <w:basedOn w:val="BodyText"/>
    <w:link w:val="BodyTextFirstIndentChar"/>
    <w:rsid w:val="009F0F38"/>
    <w:pPr>
      <w:autoSpaceDE/>
      <w:autoSpaceDN/>
      <w:adjustRightInd/>
      <w:snapToGrid/>
      <w:spacing w:line="259" w:lineRule="auto"/>
      <w:ind w:firstLine="210"/>
      <w:jc w:val="left"/>
    </w:pPr>
    <w:rPr>
      <w:rFonts w:eastAsia="DengXian"/>
      <w:lang w:val="en-GB"/>
    </w:rPr>
  </w:style>
  <w:style w:type="character" w:customStyle="1" w:styleId="BodyTextFirstIndentChar">
    <w:name w:val="Body Text First Indent Char"/>
    <w:basedOn w:val="BodyTextChar"/>
    <w:link w:val="BodyTextFirstIndent"/>
    <w:rsid w:val="009F0F38"/>
    <w:rPr>
      <w:rFonts w:eastAsia="DengXian"/>
      <w:lang w:val="en-GB"/>
    </w:rPr>
  </w:style>
  <w:style w:type="paragraph" w:styleId="BodyTextFirstIndent2">
    <w:name w:val="Body Text First Indent 2"/>
    <w:basedOn w:val="BodyTextIndent"/>
    <w:link w:val="BodyTextFirstIndent2Char"/>
    <w:uiPriority w:val="99"/>
    <w:qFormat/>
    <w:rsid w:val="009F0F38"/>
    <w:pPr>
      <w:ind w:firstLine="210"/>
    </w:pPr>
  </w:style>
  <w:style w:type="character" w:customStyle="1" w:styleId="BodyTextFirstIndent2Char">
    <w:name w:val="Body Text First Indent 2 Char"/>
    <w:basedOn w:val="BodyTextIndentChar"/>
    <w:link w:val="BodyTextFirstIndent2"/>
    <w:uiPriority w:val="99"/>
    <w:qFormat/>
    <w:rsid w:val="009F0F38"/>
    <w:rPr>
      <w:rFonts w:eastAsia="DengXian"/>
      <w:lang w:val="en-GB"/>
    </w:rPr>
  </w:style>
  <w:style w:type="paragraph" w:customStyle="1" w:styleId="ZD">
    <w:name w:val="ZD"/>
    <w:uiPriority w:val="99"/>
    <w:qFormat/>
    <w:rsid w:val="009F0F38"/>
    <w:pPr>
      <w:framePr w:wrap="notBeside" w:vAnchor="page" w:hAnchor="margin" w:y="15764"/>
      <w:widowControl w:val="0"/>
      <w:spacing w:after="160" w:line="259" w:lineRule="auto"/>
    </w:pPr>
    <w:rPr>
      <w:rFonts w:ascii="Arial" w:eastAsia="DengXian" w:hAnsi="Arial"/>
      <w:sz w:val="32"/>
      <w:lang w:val="en-GB"/>
    </w:rPr>
  </w:style>
  <w:style w:type="paragraph" w:customStyle="1" w:styleId="TT">
    <w:name w:val="TT"/>
    <w:basedOn w:val="Heading1"/>
    <w:next w:val="Normal"/>
    <w:uiPriority w:val="99"/>
    <w:qFormat/>
    <w:rsid w:val="009F0F38"/>
    <w:pPr>
      <w:keepLines/>
      <w:numPr>
        <w:numId w:val="0"/>
      </w:numPr>
      <w:pBdr>
        <w:top w:val="single" w:sz="12" w:space="3" w:color="auto"/>
      </w:pBdr>
      <w:autoSpaceDE/>
      <w:autoSpaceDN/>
      <w:adjustRightInd/>
      <w:snapToGrid/>
      <w:spacing w:before="240" w:after="180" w:line="259" w:lineRule="auto"/>
      <w:ind w:left="1134" w:hanging="1134"/>
      <w:jc w:val="left"/>
      <w:outlineLvl w:val="9"/>
    </w:pPr>
    <w:rPr>
      <w:rFonts w:eastAsia="DengXian"/>
      <w:b w:val="0"/>
      <w:bCs w:val="0"/>
      <w:sz w:val="36"/>
      <w:szCs w:val="20"/>
      <w:lang w:val="en-GB"/>
    </w:rPr>
  </w:style>
  <w:style w:type="paragraph" w:customStyle="1" w:styleId="NF">
    <w:name w:val="NF"/>
    <w:basedOn w:val="NO"/>
    <w:uiPriority w:val="99"/>
    <w:qFormat/>
    <w:rsid w:val="009F0F38"/>
    <w:pPr>
      <w:keepNext/>
      <w:spacing w:line="259" w:lineRule="auto"/>
    </w:pPr>
    <w:rPr>
      <w:rFonts w:ascii="Arial" w:eastAsia="DengXian" w:hAnsi="Arial"/>
      <w:sz w:val="18"/>
    </w:rPr>
  </w:style>
  <w:style w:type="paragraph" w:customStyle="1" w:styleId="TAR">
    <w:name w:val="TAR"/>
    <w:basedOn w:val="TAL"/>
    <w:qFormat/>
    <w:rsid w:val="009F0F38"/>
    <w:pPr>
      <w:overflowPunct/>
      <w:autoSpaceDE/>
      <w:autoSpaceDN/>
      <w:adjustRightInd/>
      <w:spacing w:line="259" w:lineRule="auto"/>
      <w:jc w:val="right"/>
      <w:textAlignment w:val="auto"/>
    </w:pPr>
    <w:rPr>
      <w:rFonts w:eastAsia="DengXian"/>
      <w:lang w:eastAsia="en-US"/>
    </w:rPr>
  </w:style>
  <w:style w:type="paragraph" w:customStyle="1" w:styleId="LD">
    <w:name w:val="LD"/>
    <w:uiPriority w:val="99"/>
    <w:qFormat/>
    <w:rsid w:val="009F0F38"/>
    <w:pPr>
      <w:keepNext/>
      <w:keepLines/>
      <w:spacing w:after="160" w:line="180" w:lineRule="exact"/>
    </w:pPr>
    <w:rPr>
      <w:rFonts w:ascii="Courier New" w:eastAsia="DengXian" w:hAnsi="Courier New"/>
      <w:lang w:val="en-GB"/>
    </w:rPr>
  </w:style>
  <w:style w:type="paragraph" w:customStyle="1" w:styleId="EX">
    <w:name w:val="EX"/>
    <w:basedOn w:val="Normal"/>
    <w:uiPriority w:val="99"/>
    <w:qFormat/>
    <w:rsid w:val="009F0F38"/>
    <w:pPr>
      <w:keepLines/>
      <w:autoSpaceDE/>
      <w:autoSpaceDN/>
      <w:adjustRightInd/>
      <w:snapToGrid/>
      <w:spacing w:after="180" w:line="259" w:lineRule="auto"/>
      <w:ind w:left="1702" w:hanging="1418"/>
      <w:jc w:val="left"/>
    </w:pPr>
    <w:rPr>
      <w:rFonts w:eastAsia="DengXian"/>
      <w:sz w:val="20"/>
      <w:szCs w:val="20"/>
      <w:lang w:val="en-GB"/>
    </w:rPr>
  </w:style>
  <w:style w:type="paragraph" w:customStyle="1" w:styleId="FP">
    <w:name w:val="FP"/>
    <w:basedOn w:val="Normal"/>
    <w:uiPriority w:val="99"/>
    <w:qFormat/>
    <w:rsid w:val="009F0F38"/>
    <w:pPr>
      <w:autoSpaceDE/>
      <w:autoSpaceDN/>
      <w:adjustRightInd/>
      <w:snapToGrid/>
      <w:spacing w:after="0" w:line="259" w:lineRule="auto"/>
      <w:jc w:val="left"/>
    </w:pPr>
    <w:rPr>
      <w:rFonts w:eastAsia="DengXian"/>
      <w:sz w:val="20"/>
      <w:szCs w:val="20"/>
      <w:lang w:val="en-GB"/>
    </w:rPr>
  </w:style>
  <w:style w:type="paragraph" w:customStyle="1" w:styleId="NW">
    <w:name w:val="NW"/>
    <w:basedOn w:val="NO"/>
    <w:uiPriority w:val="99"/>
    <w:qFormat/>
    <w:rsid w:val="009F0F38"/>
    <w:pPr>
      <w:spacing w:line="259" w:lineRule="auto"/>
    </w:pPr>
    <w:rPr>
      <w:rFonts w:eastAsia="DengXian"/>
      <w:sz w:val="20"/>
    </w:rPr>
  </w:style>
  <w:style w:type="paragraph" w:customStyle="1" w:styleId="EW">
    <w:name w:val="EW"/>
    <w:basedOn w:val="EX"/>
    <w:uiPriority w:val="99"/>
    <w:qFormat/>
    <w:rsid w:val="009F0F38"/>
    <w:pPr>
      <w:spacing w:after="0"/>
    </w:pPr>
  </w:style>
  <w:style w:type="paragraph" w:customStyle="1" w:styleId="ZA">
    <w:name w:val="ZA"/>
    <w:uiPriority w:val="99"/>
    <w:qFormat/>
    <w:rsid w:val="009F0F38"/>
    <w:pPr>
      <w:framePr w:w="10206" w:h="794" w:hRule="exact" w:wrap="notBeside" w:vAnchor="page" w:hAnchor="margin" w:y="1135"/>
      <w:widowControl w:val="0"/>
      <w:pBdr>
        <w:bottom w:val="single" w:sz="12" w:space="1" w:color="auto"/>
      </w:pBdr>
      <w:spacing w:after="160" w:line="259" w:lineRule="auto"/>
      <w:jc w:val="right"/>
    </w:pPr>
    <w:rPr>
      <w:rFonts w:ascii="Arial" w:eastAsia="DengXian" w:hAnsi="Arial"/>
      <w:sz w:val="40"/>
      <w:lang w:val="en-GB"/>
    </w:rPr>
  </w:style>
  <w:style w:type="paragraph" w:customStyle="1" w:styleId="ZB">
    <w:name w:val="ZB"/>
    <w:uiPriority w:val="99"/>
    <w:qFormat/>
    <w:rsid w:val="009F0F38"/>
    <w:pPr>
      <w:framePr w:w="10206" w:h="284" w:hRule="exact" w:wrap="notBeside" w:vAnchor="page" w:hAnchor="margin" w:y="1986"/>
      <w:widowControl w:val="0"/>
      <w:spacing w:after="160" w:line="259" w:lineRule="auto"/>
      <w:ind w:right="28"/>
      <w:jc w:val="right"/>
    </w:pPr>
    <w:rPr>
      <w:rFonts w:ascii="Arial" w:eastAsia="DengXian" w:hAnsi="Arial"/>
      <w:i/>
      <w:lang w:val="en-GB"/>
    </w:rPr>
  </w:style>
  <w:style w:type="paragraph" w:customStyle="1" w:styleId="ZT">
    <w:name w:val="ZT"/>
    <w:uiPriority w:val="99"/>
    <w:qFormat/>
    <w:rsid w:val="009F0F38"/>
    <w:pPr>
      <w:framePr w:wrap="notBeside" w:hAnchor="margin" w:yAlign="center"/>
      <w:widowControl w:val="0"/>
      <w:spacing w:after="160" w:line="240" w:lineRule="atLeast"/>
      <w:jc w:val="right"/>
    </w:pPr>
    <w:rPr>
      <w:rFonts w:ascii="Arial" w:eastAsia="DengXian" w:hAnsi="Arial"/>
      <w:b/>
      <w:sz w:val="34"/>
      <w:lang w:val="en-GB"/>
    </w:rPr>
  </w:style>
  <w:style w:type="paragraph" w:customStyle="1" w:styleId="ZU">
    <w:name w:val="ZU"/>
    <w:uiPriority w:val="99"/>
    <w:qFormat/>
    <w:rsid w:val="009F0F38"/>
    <w:pPr>
      <w:framePr w:w="10206" w:wrap="notBeside" w:vAnchor="page" w:hAnchor="margin" w:y="6238"/>
      <w:widowControl w:val="0"/>
      <w:pBdr>
        <w:top w:val="single" w:sz="12" w:space="1" w:color="auto"/>
      </w:pBdr>
      <w:spacing w:after="160" w:line="259" w:lineRule="auto"/>
      <w:jc w:val="right"/>
    </w:pPr>
    <w:rPr>
      <w:rFonts w:ascii="Arial" w:eastAsia="DengXian" w:hAnsi="Arial"/>
      <w:lang w:val="en-GB"/>
    </w:rPr>
  </w:style>
  <w:style w:type="paragraph" w:customStyle="1" w:styleId="ZH">
    <w:name w:val="ZH"/>
    <w:uiPriority w:val="99"/>
    <w:qFormat/>
    <w:rsid w:val="009F0F38"/>
    <w:pPr>
      <w:framePr w:wrap="notBeside" w:vAnchor="page" w:hAnchor="margin" w:xAlign="center" w:y="6805"/>
      <w:widowControl w:val="0"/>
      <w:spacing w:after="160" w:line="259" w:lineRule="auto"/>
    </w:pPr>
    <w:rPr>
      <w:rFonts w:ascii="Arial" w:eastAsia="DengXian" w:hAnsi="Arial"/>
      <w:lang w:val="en-GB"/>
    </w:rPr>
  </w:style>
  <w:style w:type="paragraph" w:customStyle="1" w:styleId="TF">
    <w:name w:val="TF"/>
    <w:basedOn w:val="TH"/>
    <w:link w:val="TFChar"/>
    <w:qFormat/>
    <w:rsid w:val="009F0F38"/>
    <w:pPr>
      <w:keepNext w:val="0"/>
      <w:spacing w:before="0" w:after="240" w:line="259" w:lineRule="auto"/>
    </w:pPr>
    <w:rPr>
      <w:rFonts w:eastAsia="DengXian" w:cs="Times New Roman"/>
      <w:lang w:val="en-GB"/>
    </w:rPr>
  </w:style>
  <w:style w:type="paragraph" w:customStyle="1" w:styleId="B4">
    <w:name w:val="B4"/>
    <w:basedOn w:val="Normal"/>
    <w:uiPriority w:val="99"/>
    <w:qFormat/>
    <w:rsid w:val="009F0F38"/>
    <w:pPr>
      <w:autoSpaceDE/>
      <w:autoSpaceDN/>
      <w:adjustRightInd/>
      <w:snapToGrid/>
      <w:spacing w:after="180" w:line="259" w:lineRule="auto"/>
      <w:ind w:left="1418" w:hanging="284"/>
      <w:jc w:val="left"/>
    </w:pPr>
    <w:rPr>
      <w:rFonts w:eastAsia="DengXian"/>
      <w:sz w:val="20"/>
      <w:szCs w:val="20"/>
      <w:lang w:val="en-GB"/>
    </w:rPr>
  </w:style>
  <w:style w:type="paragraph" w:customStyle="1" w:styleId="B5">
    <w:name w:val="B5"/>
    <w:basedOn w:val="Normal"/>
    <w:link w:val="B5Char"/>
    <w:uiPriority w:val="99"/>
    <w:qFormat/>
    <w:rsid w:val="009F0F38"/>
    <w:pPr>
      <w:autoSpaceDE/>
      <w:autoSpaceDN/>
      <w:adjustRightInd/>
      <w:snapToGrid/>
      <w:spacing w:after="180" w:line="259" w:lineRule="auto"/>
      <w:ind w:left="1702" w:hanging="284"/>
      <w:jc w:val="left"/>
    </w:pPr>
    <w:rPr>
      <w:rFonts w:eastAsia="DengXian"/>
      <w:sz w:val="20"/>
      <w:szCs w:val="20"/>
      <w:lang w:val="en-GB"/>
    </w:rPr>
  </w:style>
  <w:style w:type="paragraph" w:customStyle="1" w:styleId="ZTD">
    <w:name w:val="ZTD"/>
    <w:basedOn w:val="ZB"/>
    <w:uiPriority w:val="99"/>
    <w:qFormat/>
    <w:rsid w:val="009F0F38"/>
    <w:pPr>
      <w:framePr w:hRule="auto" w:wrap="notBeside" w:y="852"/>
    </w:pPr>
    <w:rPr>
      <w:i w:val="0"/>
      <w:sz w:val="40"/>
    </w:rPr>
  </w:style>
  <w:style w:type="paragraph" w:customStyle="1" w:styleId="ZV">
    <w:name w:val="ZV"/>
    <w:basedOn w:val="ZU"/>
    <w:uiPriority w:val="99"/>
    <w:qFormat/>
    <w:rsid w:val="009F0F38"/>
    <w:pPr>
      <w:framePr w:wrap="notBeside" w:y="16161"/>
    </w:pPr>
  </w:style>
  <w:style w:type="paragraph" w:customStyle="1" w:styleId="TAJ">
    <w:name w:val="TAJ"/>
    <w:basedOn w:val="TH"/>
    <w:uiPriority w:val="99"/>
    <w:qFormat/>
    <w:rsid w:val="009F0F38"/>
    <w:pPr>
      <w:spacing w:line="259" w:lineRule="auto"/>
    </w:pPr>
    <w:rPr>
      <w:rFonts w:eastAsia="DengXian" w:cs="Times New Roman"/>
      <w:lang w:val="en-GB"/>
    </w:rPr>
  </w:style>
  <w:style w:type="paragraph" w:customStyle="1" w:styleId="Guidance">
    <w:name w:val="Guidance"/>
    <w:basedOn w:val="Normal"/>
    <w:uiPriority w:val="99"/>
    <w:qFormat/>
    <w:rsid w:val="009F0F38"/>
    <w:pPr>
      <w:autoSpaceDE/>
      <w:autoSpaceDN/>
      <w:adjustRightInd/>
      <w:snapToGrid/>
      <w:spacing w:after="180" w:line="259" w:lineRule="auto"/>
      <w:jc w:val="left"/>
    </w:pPr>
    <w:rPr>
      <w:rFonts w:eastAsia="DengXian"/>
      <w:i/>
      <w:color w:val="0000FF"/>
      <w:sz w:val="20"/>
      <w:szCs w:val="20"/>
      <w:lang w:val="en-GB"/>
    </w:rPr>
  </w:style>
  <w:style w:type="character" w:customStyle="1" w:styleId="10">
    <w:name w:val="未处理的提及1"/>
    <w:uiPriority w:val="99"/>
    <w:semiHidden/>
    <w:unhideWhenUsed/>
    <w:qFormat/>
    <w:rsid w:val="009F0F38"/>
    <w:rPr>
      <w:color w:val="605E5C"/>
      <w:shd w:val="clear" w:color="auto" w:fill="E1DFDD"/>
    </w:rPr>
  </w:style>
  <w:style w:type="paragraph" w:customStyle="1" w:styleId="Bibliography1">
    <w:name w:val="Bibliography1"/>
    <w:basedOn w:val="Normal"/>
    <w:next w:val="Normal"/>
    <w:uiPriority w:val="37"/>
    <w:semiHidden/>
    <w:unhideWhenUsed/>
    <w:qFormat/>
    <w:rsid w:val="009F0F38"/>
    <w:pPr>
      <w:autoSpaceDE/>
      <w:autoSpaceDN/>
      <w:adjustRightInd/>
      <w:snapToGrid/>
      <w:spacing w:after="180" w:line="259" w:lineRule="auto"/>
      <w:jc w:val="left"/>
    </w:pPr>
    <w:rPr>
      <w:rFonts w:eastAsia="DengXian"/>
      <w:sz w:val="20"/>
      <w:szCs w:val="20"/>
      <w:lang w:val="en-GB"/>
    </w:rPr>
  </w:style>
  <w:style w:type="paragraph" w:styleId="IntenseQuote">
    <w:name w:val="Intense Quote"/>
    <w:basedOn w:val="Normal"/>
    <w:next w:val="Normal"/>
    <w:link w:val="IntenseQuoteChar"/>
    <w:uiPriority w:val="30"/>
    <w:qFormat/>
    <w:rsid w:val="009F0F38"/>
    <w:pPr>
      <w:pBdr>
        <w:top w:val="single" w:sz="4" w:space="10" w:color="4472C4"/>
        <w:bottom w:val="single" w:sz="4" w:space="10" w:color="4472C4"/>
      </w:pBdr>
      <w:autoSpaceDE/>
      <w:autoSpaceDN/>
      <w:adjustRightInd/>
      <w:snapToGrid/>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9F0F38"/>
    <w:rPr>
      <w:rFonts w:eastAsia="DengXian"/>
      <w:i/>
      <w:iCs/>
      <w:color w:val="4472C4"/>
      <w:lang w:val="en-GB"/>
    </w:rPr>
  </w:style>
  <w:style w:type="paragraph" w:styleId="Quote">
    <w:name w:val="Quote"/>
    <w:basedOn w:val="Normal"/>
    <w:next w:val="Normal"/>
    <w:link w:val="QuoteChar"/>
    <w:uiPriority w:val="29"/>
    <w:qFormat/>
    <w:rsid w:val="009F0F38"/>
    <w:pPr>
      <w:autoSpaceDE/>
      <w:autoSpaceDN/>
      <w:adjustRightInd/>
      <w:snapToGrid/>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9F0F38"/>
    <w:rPr>
      <w:rFonts w:eastAsia="DengXian"/>
      <w:i/>
      <w:iCs/>
      <w:color w:val="404040"/>
      <w:lang w:val="en-GB"/>
    </w:rPr>
  </w:style>
  <w:style w:type="paragraph" w:customStyle="1" w:styleId="Revision1">
    <w:name w:val="Revision1"/>
    <w:hidden/>
    <w:uiPriority w:val="99"/>
    <w:semiHidden/>
    <w:qFormat/>
    <w:rsid w:val="009F0F38"/>
    <w:pPr>
      <w:spacing w:after="160" w:line="259" w:lineRule="auto"/>
    </w:pPr>
    <w:rPr>
      <w:rFonts w:eastAsia="DengXian"/>
      <w:lang w:val="en-GB"/>
    </w:rPr>
  </w:style>
  <w:style w:type="table" w:customStyle="1" w:styleId="GridTable5Dark-Accent11">
    <w:name w:val="Grid Table 5 Dark - Accent 11"/>
    <w:basedOn w:val="TableNormal"/>
    <w:uiPriority w:val="50"/>
    <w:qFormat/>
    <w:rsid w:val="009F0F38"/>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
    <w:uiPriority w:val="99"/>
    <w:qFormat/>
    <w:rsid w:val="009F0F38"/>
    <w:pPr>
      <w:autoSpaceDE/>
      <w:autoSpaceDN/>
      <w:adjustRightInd/>
      <w:snapToGrid/>
      <w:spacing w:before="100" w:beforeAutospacing="1" w:after="100" w:afterAutospacing="1" w:line="259" w:lineRule="auto"/>
      <w:jc w:val="left"/>
    </w:pPr>
    <w:rPr>
      <w:rFonts w:ascii="SimSun" w:hAnsi="SimSun" w:cs="SimSun"/>
      <w:sz w:val="24"/>
      <w:szCs w:val="24"/>
      <w:lang w:eastAsia="zh-CN"/>
    </w:rPr>
  </w:style>
  <w:style w:type="paragraph" w:customStyle="1" w:styleId="font1">
    <w:name w:val="font1"/>
    <w:basedOn w:val="Normal"/>
    <w:qFormat/>
    <w:rsid w:val="009F0F38"/>
    <w:pPr>
      <w:autoSpaceDE/>
      <w:autoSpaceDN/>
      <w:adjustRightInd/>
      <w:snapToGrid/>
      <w:spacing w:before="100" w:beforeAutospacing="1" w:after="100" w:afterAutospacing="1" w:line="259" w:lineRule="auto"/>
      <w:jc w:val="left"/>
    </w:pPr>
    <w:rPr>
      <w:rFonts w:ascii="DengXian" w:eastAsia="DengXian" w:hAnsi="DengXian" w:cs="SimSun"/>
      <w:color w:val="000000"/>
      <w:lang w:eastAsia="zh-CN"/>
    </w:rPr>
  </w:style>
  <w:style w:type="paragraph" w:customStyle="1" w:styleId="font5">
    <w:name w:val="font5"/>
    <w:basedOn w:val="Normal"/>
    <w:uiPriority w:val="99"/>
    <w:qFormat/>
    <w:rsid w:val="009F0F38"/>
    <w:pPr>
      <w:autoSpaceDE/>
      <w:autoSpaceDN/>
      <w:adjustRightInd/>
      <w:snapToGrid/>
      <w:spacing w:before="100" w:beforeAutospacing="1" w:after="100" w:afterAutospacing="1" w:line="259" w:lineRule="auto"/>
      <w:jc w:val="left"/>
    </w:pPr>
    <w:rPr>
      <w:rFonts w:ascii="SimSun" w:hAnsi="SimSun" w:cs="SimSun"/>
      <w:lang w:eastAsia="zh-CN"/>
    </w:rPr>
  </w:style>
  <w:style w:type="paragraph" w:customStyle="1" w:styleId="font6">
    <w:name w:val="font6"/>
    <w:basedOn w:val="Normal"/>
    <w:qFormat/>
    <w:rsid w:val="009F0F38"/>
    <w:pPr>
      <w:autoSpaceDE/>
      <w:autoSpaceDN/>
      <w:adjustRightInd/>
      <w:snapToGrid/>
      <w:spacing w:before="100" w:beforeAutospacing="1" w:after="100" w:afterAutospacing="1" w:line="259" w:lineRule="auto"/>
      <w:jc w:val="left"/>
    </w:pPr>
    <w:rPr>
      <w:lang w:eastAsia="zh-CN"/>
    </w:rPr>
  </w:style>
  <w:style w:type="paragraph" w:customStyle="1" w:styleId="font7">
    <w:name w:val="font7"/>
    <w:basedOn w:val="Normal"/>
    <w:qFormat/>
    <w:rsid w:val="009F0F38"/>
    <w:pPr>
      <w:autoSpaceDE/>
      <w:autoSpaceDN/>
      <w:adjustRightInd/>
      <w:snapToGrid/>
      <w:spacing w:before="100" w:beforeAutospacing="1" w:after="100" w:afterAutospacing="1" w:line="259" w:lineRule="auto"/>
      <w:jc w:val="left"/>
    </w:pPr>
    <w:rPr>
      <w:rFonts w:ascii="DengXian" w:eastAsia="DengXian" w:hAnsi="DengXian" w:cs="SimSun"/>
      <w:sz w:val="18"/>
      <w:szCs w:val="18"/>
      <w:lang w:eastAsia="zh-CN"/>
    </w:rPr>
  </w:style>
  <w:style w:type="paragraph" w:customStyle="1" w:styleId="font8">
    <w:name w:val="font8"/>
    <w:basedOn w:val="Normal"/>
    <w:qFormat/>
    <w:rsid w:val="009F0F38"/>
    <w:pPr>
      <w:autoSpaceDE/>
      <w:autoSpaceDN/>
      <w:adjustRightInd/>
      <w:snapToGrid/>
      <w:spacing w:before="100" w:beforeAutospacing="1" w:after="100" w:afterAutospacing="1" w:line="259" w:lineRule="auto"/>
      <w:jc w:val="left"/>
    </w:pPr>
    <w:rPr>
      <w:rFonts w:ascii="SimSun" w:hAnsi="SimSun" w:cs="SimSun"/>
      <w:sz w:val="18"/>
      <w:szCs w:val="18"/>
      <w:lang w:eastAsia="zh-CN"/>
    </w:rPr>
  </w:style>
  <w:style w:type="paragraph" w:customStyle="1" w:styleId="font9">
    <w:name w:val="font9"/>
    <w:basedOn w:val="Normal"/>
    <w:qFormat/>
    <w:rsid w:val="009F0F38"/>
    <w:pPr>
      <w:autoSpaceDE/>
      <w:autoSpaceDN/>
      <w:adjustRightInd/>
      <w:snapToGrid/>
      <w:spacing w:before="100" w:beforeAutospacing="1" w:after="100" w:afterAutospacing="1" w:line="259" w:lineRule="auto"/>
      <w:jc w:val="left"/>
    </w:pPr>
    <w:rPr>
      <w:b/>
      <w:bCs/>
      <w:sz w:val="18"/>
      <w:szCs w:val="18"/>
      <w:lang w:eastAsia="zh-CN"/>
    </w:rPr>
  </w:style>
  <w:style w:type="paragraph" w:customStyle="1" w:styleId="font10">
    <w:name w:val="font10"/>
    <w:basedOn w:val="Normal"/>
    <w:qFormat/>
    <w:rsid w:val="009F0F38"/>
    <w:pPr>
      <w:autoSpaceDE/>
      <w:autoSpaceDN/>
      <w:adjustRightInd/>
      <w:snapToGrid/>
      <w:spacing w:before="100" w:beforeAutospacing="1" w:after="100" w:afterAutospacing="1" w:line="259" w:lineRule="auto"/>
      <w:jc w:val="left"/>
    </w:pPr>
    <w:rPr>
      <w:sz w:val="18"/>
      <w:szCs w:val="18"/>
      <w:lang w:eastAsia="zh-CN"/>
    </w:rPr>
  </w:style>
  <w:style w:type="paragraph" w:customStyle="1" w:styleId="xl66">
    <w:name w:val="xl66"/>
    <w:basedOn w:val="Normal"/>
    <w:uiPriority w:val="99"/>
    <w:qFormat/>
    <w:rsid w:val="009F0F38"/>
    <w:pPr>
      <w:autoSpaceDE/>
      <w:autoSpaceDN/>
      <w:adjustRightInd/>
      <w:snapToGrid/>
      <w:spacing w:before="100" w:beforeAutospacing="1" w:after="100" w:afterAutospacing="1" w:line="259" w:lineRule="auto"/>
      <w:jc w:val="left"/>
    </w:pPr>
    <w:rPr>
      <w:sz w:val="24"/>
      <w:szCs w:val="24"/>
      <w:lang w:eastAsia="zh-CN"/>
    </w:rPr>
  </w:style>
  <w:style w:type="paragraph" w:customStyle="1" w:styleId="xl67">
    <w:name w:val="xl67"/>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68">
    <w:name w:val="xl68"/>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69">
    <w:name w:val="xl69"/>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70">
    <w:name w:val="xl70"/>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71">
    <w:name w:val="xl71"/>
    <w:basedOn w:val="Normal"/>
    <w:uiPriority w:val="99"/>
    <w:qFormat/>
    <w:rsid w:val="009F0F38"/>
    <w:pPr>
      <w:autoSpaceDE/>
      <w:autoSpaceDN/>
      <w:adjustRightInd/>
      <w:snapToGrid/>
      <w:spacing w:before="100" w:beforeAutospacing="1" w:after="100" w:afterAutospacing="1" w:line="259" w:lineRule="auto"/>
      <w:jc w:val="left"/>
    </w:pPr>
    <w:rPr>
      <w:sz w:val="24"/>
      <w:szCs w:val="24"/>
      <w:lang w:eastAsia="zh-CN"/>
    </w:rPr>
  </w:style>
  <w:style w:type="paragraph" w:customStyle="1" w:styleId="xl72">
    <w:name w:val="xl72"/>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73">
    <w:name w:val="xl73"/>
    <w:basedOn w:val="Normal"/>
    <w:uiPriority w:val="99"/>
    <w:qFormat/>
    <w:rsid w:val="009F0F38"/>
    <w:pPr>
      <w:autoSpaceDE/>
      <w:autoSpaceDN/>
      <w:adjustRightInd/>
      <w:snapToGrid/>
      <w:spacing w:before="100" w:beforeAutospacing="1" w:after="100" w:afterAutospacing="1" w:line="259" w:lineRule="auto"/>
      <w:jc w:val="left"/>
    </w:pPr>
    <w:rPr>
      <w:rFonts w:ascii="Calibri" w:hAnsi="Calibri" w:cs="Calibri"/>
      <w:sz w:val="24"/>
      <w:szCs w:val="24"/>
      <w:lang w:eastAsia="zh-CN"/>
    </w:rPr>
  </w:style>
  <w:style w:type="paragraph" w:customStyle="1" w:styleId="xl74">
    <w:name w:val="xl74"/>
    <w:basedOn w:val="Normal"/>
    <w:uiPriority w:val="99"/>
    <w:qFormat/>
    <w:rsid w:val="009F0F38"/>
    <w:pPr>
      <w:autoSpaceDE/>
      <w:autoSpaceDN/>
      <w:adjustRightInd/>
      <w:snapToGrid/>
      <w:spacing w:before="100" w:beforeAutospacing="1" w:after="100" w:afterAutospacing="1" w:line="259" w:lineRule="auto"/>
      <w:jc w:val="left"/>
    </w:pPr>
    <w:rPr>
      <w:sz w:val="28"/>
      <w:szCs w:val="28"/>
      <w:lang w:eastAsia="zh-CN"/>
    </w:rPr>
  </w:style>
  <w:style w:type="paragraph" w:customStyle="1" w:styleId="xl75">
    <w:name w:val="xl75"/>
    <w:basedOn w:val="Normal"/>
    <w:uiPriority w:val="99"/>
    <w:qFormat/>
    <w:rsid w:val="009F0F38"/>
    <w:pPr>
      <w:autoSpaceDE/>
      <w:autoSpaceDN/>
      <w:adjustRightInd/>
      <w:snapToGrid/>
      <w:spacing w:before="100" w:beforeAutospacing="1" w:after="100" w:afterAutospacing="1" w:line="259" w:lineRule="auto"/>
      <w:jc w:val="center"/>
    </w:pPr>
    <w:rPr>
      <w:sz w:val="24"/>
      <w:szCs w:val="24"/>
      <w:lang w:eastAsia="zh-CN"/>
    </w:rPr>
  </w:style>
  <w:style w:type="paragraph" w:customStyle="1" w:styleId="xl76">
    <w:name w:val="xl76"/>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D6DCE4"/>
      <w:autoSpaceDE/>
      <w:autoSpaceDN/>
      <w:adjustRightInd/>
      <w:snapToGrid/>
      <w:spacing w:before="100" w:beforeAutospacing="1" w:after="100" w:afterAutospacing="1" w:line="259" w:lineRule="auto"/>
      <w:jc w:val="center"/>
    </w:pPr>
    <w:rPr>
      <w:sz w:val="28"/>
      <w:szCs w:val="28"/>
      <w:lang w:eastAsia="zh-CN"/>
    </w:rPr>
  </w:style>
  <w:style w:type="paragraph" w:customStyle="1" w:styleId="xl77">
    <w:name w:val="xl77"/>
    <w:basedOn w:val="Normal"/>
    <w:uiPriority w:val="99"/>
    <w:qFormat/>
    <w:rsid w:val="009F0F38"/>
    <w:pPr>
      <w:autoSpaceDE/>
      <w:autoSpaceDN/>
      <w:adjustRightInd/>
      <w:snapToGrid/>
      <w:spacing w:before="100" w:beforeAutospacing="1" w:after="100" w:afterAutospacing="1" w:line="259" w:lineRule="auto"/>
      <w:jc w:val="center"/>
    </w:pPr>
    <w:rPr>
      <w:sz w:val="28"/>
      <w:szCs w:val="28"/>
      <w:lang w:eastAsia="zh-CN"/>
    </w:rPr>
  </w:style>
  <w:style w:type="paragraph" w:customStyle="1" w:styleId="xl78">
    <w:name w:val="xl78"/>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79">
    <w:name w:val="xl79"/>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80">
    <w:name w:val="xl80"/>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81">
    <w:name w:val="xl81"/>
    <w:basedOn w:val="Normal"/>
    <w:uiPriority w:val="99"/>
    <w:qFormat/>
    <w:rsid w:val="009F0F38"/>
    <w:pPr>
      <w:shd w:val="clear" w:color="000000" w:fill="BDD7EE"/>
      <w:autoSpaceDE/>
      <w:autoSpaceDN/>
      <w:adjustRightInd/>
      <w:snapToGrid/>
      <w:spacing w:before="100" w:beforeAutospacing="1" w:after="100" w:afterAutospacing="1" w:line="259" w:lineRule="auto"/>
      <w:jc w:val="left"/>
    </w:pPr>
    <w:rPr>
      <w:sz w:val="24"/>
      <w:szCs w:val="24"/>
      <w:lang w:eastAsia="zh-CN"/>
    </w:rPr>
  </w:style>
  <w:style w:type="paragraph" w:customStyle="1" w:styleId="xl82">
    <w:name w:val="xl82"/>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3">
    <w:name w:val="xl83"/>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4">
    <w:name w:val="xl84"/>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5">
    <w:name w:val="xl85"/>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6">
    <w:name w:val="xl86"/>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87">
    <w:name w:val="xl87"/>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88">
    <w:name w:val="xl88"/>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89">
    <w:name w:val="xl89"/>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0">
    <w:name w:val="xl90"/>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1">
    <w:name w:val="xl91"/>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2">
    <w:name w:val="xl92"/>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3">
    <w:name w:val="xl93"/>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4">
    <w:name w:val="xl94"/>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textAlignment w:val="top"/>
    </w:pPr>
    <w:rPr>
      <w:sz w:val="24"/>
      <w:szCs w:val="24"/>
      <w:lang w:eastAsia="zh-CN"/>
    </w:rPr>
  </w:style>
  <w:style w:type="paragraph" w:customStyle="1" w:styleId="xl95">
    <w:name w:val="xl95"/>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6">
    <w:name w:val="xl96"/>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pPr>
    <w:rPr>
      <w:sz w:val="24"/>
      <w:szCs w:val="24"/>
      <w:lang w:eastAsia="zh-CN"/>
    </w:rPr>
  </w:style>
  <w:style w:type="paragraph" w:customStyle="1" w:styleId="xl97">
    <w:name w:val="xl97"/>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98">
    <w:name w:val="xl98"/>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99">
    <w:name w:val="xl99"/>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0">
    <w:name w:val="xl100"/>
    <w:basedOn w:val="Normal"/>
    <w:uiPriority w:val="99"/>
    <w:qFormat/>
    <w:rsid w:val="009F0F38"/>
    <w:pPr>
      <w:pBdr>
        <w:top w:val="single" w:sz="4" w:space="0" w:color="auto"/>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1">
    <w:name w:val="xl101"/>
    <w:basedOn w:val="Normal"/>
    <w:uiPriority w:val="99"/>
    <w:qFormat/>
    <w:rsid w:val="009F0F38"/>
    <w:pPr>
      <w:pBdr>
        <w:left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2">
    <w:name w:val="xl102"/>
    <w:basedOn w:val="Normal"/>
    <w:uiPriority w:val="99"/>
    <w:qFormat/>
    <w:rsid w:val="009F0F38"/>
    <w:pPr>
      <w:pBdr>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center"/>
      <w:textAlignment w:val="top"/>
    </w:pPr>
    <w:rPr>
      <w:sz w:val="24"/>
      <w:szCs w:val="24"/>
      <w:lang w:eastAsia="zh-CN"/>
    </w:rPr>
  </w:style>
  <w:style w:type="paragraph" w:customStyle="1" w:styleId="xl103">
    <w:name w:val="xl103"/>
    <w:basedOn w:val="Normal"/>
    <w:uiPriority w:val="99"/>
    <w:qFormat/>
    <w:rsid w:val="009F0F38"/>
    <w:pPr>
      <w:pBdr>
        <w:top w:val="single" w:sz="4" w:space="0" w:color="auto"/>
        <w:left w:val="single" w:sz="4" w:space="0" w:color="auto"/>
        <w:bottom w:val="single" w:sz="4" w:space="0" w:color="auto"/>
        <w:right w:val="single" w:sz="4" w:space="0" w:color="auto"/>
      </w:pBdr>
      <w:shd w:val="clear" w:color="000000" w:fill="BDD7EE"/>
      <w:autoSpaceDE/>
      <w:autoSpaceDN/>
      <w:adjustRightInd/>
      <w:snapToGrid/>
      <w:spacing w:before="100" w:beforeAutospacing="1" w:after="100" w:afterAutospacing="1" w:line="259" w:lineRule="auto"/>
      <w:jc w:val="left"/>
    </w:pPr>
    <w:rPr>
      <w:rFonts w:ascii="SimSun" w:hAnsi="SimSun" w:cs="SimSun"/>
      <w:color w:val="0563C1"/>
      <w:sz w:val="24"/>
      <w:szCs w:val="24"/>
      <w:u w:val="single"/>
      <w:lang w:eastAsia="zh-CN"/>
    </w:rPr>
  </w:style>
  <w:style w:type="character" w:customStyle="1" w:styleId="UnresolvedMention1">
    <w:name w:val="Unresolved Mention1"/>
    <w:uiPriority w:val="99"/>
    <w:unhideWhenUsed/>
    <w:qFormat/>
    <w:rsid w:val="009F0F38"/>
    <w:rPr>
      <w:color w:val="605E5C"/>
      <w:shd w:val="clear" w:color="auto" w:fill="E1DFDD"/>
    </w:rPr>
  </w:style>
  <w:style w:type="paragraph" w:customStyle="1" w:styleId="font11">
    <w:name w:val="font11"/>
    <w:basedOn w:val="Normal"/>
    <w:qFormat/>
    <w:rsid w:val="009F0F38"/>
    <w:pPr>
      <w:autoSpaceDE/>
      <w:autoSpaceDN/>
      <w:adjustRightInd/>
      <w:snapToGrid/>
      <w:spacing w:before="100" w:beforeAutospacing="1" w:after="100" w:afterAutospacing="1" w:line="259" w:lineRule="auto"/>
      <w:jc w:val="left"/>
    </w:pPr>
    <w:rPr>
      <w:b/>
      <w:bCs/>
      <w:lang w:eastAsia="zh-CN"/>
    </w:rPr>
  </w:style>
  <w:style w:type="paragraph" w:customStyle="1" w:styleId="xl104">
    <w:name w:val="xl104"/>
    <w:basedOn w:val="Normal"/>
    <w:uiPriority w:val="99"/>
    <w:qFormat/>
    <w:rsid w:val="009F0F38"/>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left"/>
    </w:pPr>
    <w:rPr>
      <w:sz w:val="24"/>
      <w:szCs w:val="24"/>
      <w:lang w:eastAsia="zh-CN"/>
    </w:rPr>
  </w:style>
  <w:style w:type="paragraph" w:customStyle="1" w:styleId="xl105">
    <w:name w:val="xl105"/>
    <w:basedOn w:val="Normal"/>
    <w:uiPriority w:val="99"/>
    <w:qFormat/>
    <w:rsid w:val="009F0F38"/>
    <w:pPr>
      <w:autoSpaceDE/>
      <w:autoSpaceDN/>
      <w:adjustRightInd/>
      <w:snapToGrid/>
      <w:spacing w:before="100" w:beforeAutospacing="1" w:after="100" w:afterAutospacing="1" w:line="259" w:lineRule="auto"/>
      <w:jc w:val="center"/>
    </w:pPr>
    <w:rPr>
      <w:sz w:val="24"/>
      <w:szCs w:val="24"/>
      <w:lang w:eastAsia="zh-CN"/>
    </w:rPr>
  </w:style>
  <w:style w:type="paragraph" w:customStyle="1" w:styleId="xl106">
    <w:name w:val="xl106"/>
    <w:basedOn w:val="Normal"/>
    <w:uiPriority w:val="99"/>
    <w:qFormat/>
    <w:rsid w:val="009F0F38"/>
    <w:pPr>
      <w:pBdr>
        <w:top w:val="single" w:sz="4" w:space="0" w:color="auto"/>
        <w:left w:val="single" w:sz="4" w:space="0" w:color="auto"/>
        <w:right w:val="single" w:sz="4" w:space="0" w:color="auto"/>
      </w:pBdr>
      <w:autoSpaceDE/>
      <w:autoSpaceDN/>
      <w:adjustRightInd/>
      <w:snapToGrid/>
      <w:spacing w:before="100" w:beforeAutospacing="1" w:after="100" w:afterAutospacing="1" w:line="259" w:lineRule="auto"/>
      <w:jc w:val="center"/>
    </w:pPr>
    <w:rPr>
      <w:sz w:val="24"/>
      <w:szCs w:val="24"/>
      <w:lang w:eastAsia="zh-CN"/>
    </w:rPr>
  </w:style>
  <w:style w:type="paragraph" w:customStyle="1" w:styleId="xl107">
    <w:name w:val="xl107"/>
    <w:basedOn w:val="Normal"/>
    <w:uiPriority w:val="99"/>
    <w:qFormat/>
    <w:rsid w:val="009F0F38"/>
    <w:pPr>
      <w:pBdr>
        <w:left w:val="single" w:sz="4" w:space="0" w:color="auto"/>
        <w:right w:val="single" w:sz="4" w:space="0" w:color="auto"/>
      </w:pBdr>
      <w:autoSpaceDE/>
      <w:autoSpaceDN/>
      <w:adjustRightInd/>
      <w:snapToGrid/>
      <w:spacing w:before="100" w:beforeAutospacing="1" w:after="100" w:afterAutospacing="1" w:line="259" w:lineRule="auto"/>
      <w:jc w:val="center"/>
    </w:pPr>
    <w:rPr>
      <w:sz w:val="24"/>
      <w:szCs w:val="24"/>
      <w:lang w:eastAsia="zh-CN"/>
    </w:rPr>
  </w:style>
  <w:style w:type="paragraph" w:customStyle="1" w:styleId="xl108">
    <w:name w:val="xl108"/>
    <w:basedOn w:val="Normal"/>
    <w:uiPriority w:val="99"/>
    <w:qFormat/>
    <w:rsid w:val="009F0F38"/>
    <w:pPr>
      <w:pBdr>
        <w:left w:val="single" w:sz="4" w:space="0" w:color="auto"/>
        <w:bottom w:val="single" w:sz="4" w:space="0" w:color="auto"/>
        <w:right w:val="single" w:sz="4" w:space="0" w:color="auto"/>
      </w:pBdr>
      <w:autoSpaceDE/>
      <w:autoSpaceDN/>
      <w:adjustRightInd/>
      <w:snapToGrid/>
      <w:spacing w:before="100" w:beforeAutospacing="1" w:after="100" w:afterAutospacing="1" w:line="259" w:lineRule="auto"/>
      <w:jc w:val="center"/>
    </w:pPr>
    <w:rPr>
      <w:sz w:val="24"/>
      <w:szCs w:val="24"/>
      <w:lang w:eastAsia="zh-CN"/>
    </w:rPr>
  </w:style>
  <w:style w:type="paragraph" w:customStyle="1" w:styleId="a7">
    <w:name w:val="表格"/>
    <w:basedOn w:val="Normal"/>
    <w:link w:val="Char"/>
    <w:qFormat/>
    <w:rsid w:val="009F0F38"/>
    <w:pPr>
      <w:autoSpaceDE/>
      <w:autoSpaceDN/>
      <w:adjustRightInd/>
      <w:snapToGrid/>
      <w:spacing w:after="0" w:line="259" w:lineRule="auto"/>
      <w:jc w:val="center"/>
    </w:pPr>
    <w:rPr>
      <w:rFonts w:eastAsia="Times New Roman"/>
      <w:sz w:val="12"/>
      <w:szCs w:val="12"/>
      <w:lang w:val="en-GB" w:eastAsia="zh-CN"/>
    </w:rPr>
  </w:style>
  <w:style w:type="character" w:customStyle="1" w:styleId="Char">
    <w:name w:val="表格 Char"/>
    <w:link w:val="a7"/>
    <w:qFormat/>
    <w:rsid w:val="009F0F38"/>
    <w:rPr>
      <w:rFonts w:eastAsia="Times New Roman"/>
      <w:sz w:val="12"/>
      <w:szCs w:val="12"/>
      <w:lang w:val="en-GB" w:eastAsia="zh-CN"/>
    </w:rPr>
  </w:style>
  <w:style w:type="character" w:customStyle="1" w:styleId="gmaildefault">
    <w:name w:val="gmaildefault"/>
    <w:basedOn w:val="DefaultParagraphFont"/>
    <w:rsid w:val="009F0F38"/>
  </w:style>
  <w:style w:type="character" w:customStyle="1" w:styleId="gmaildefault0">
    <w:name w:val="gmail_default"/>
    <w:basedOn w:val="DefaultParagraphFont"/>
    <w:rsid w:val="009F0F38"/>
  </w:style>
  <w:style w:type="character" w:customStyle="1" w:styleId="NOChar">
    <w:name w:val="NO Char"/>
    <w:link w:val="NO"/>
    <w:qFormat/>
    <w:rsid w:val="009F0F38"/>
    <w:rPr>
      <w:rFonts w:eastAsia="Batang"/>
      <w:sz w:val="24"/>
      <w:lang w:val="en-GB"/>
    </w:rPr>
  </w:style>
  <w:style w:type="paragraph" w:customStyle="1" w:styleId="textintend1">
    <w:name w:val="text intend 1"/>
    <w:basedOn w:val="Normal"/>
    <w:uiPriority w:val="99"/>
    <w:qFormat/>
    <w:rsid w:val="009F0F38"/>
    <w:pPr>
      <w:numPr>
        <w:numId w:val="244"/>
      </w:numPr>
      <w:tabs>
        <w:tab w:val="clear" w:pos="992"/>
      </w:tabs>
      <w:overflowPunct w:val="0"/>
      <w:snapToGrid/>
      <w:ind w:left="360" w:hanging="360"/>
      <w:textAlignment w:val="baseline"/>
    </w:pPr>
    <w:rPr>
      <w:rFonts w:eastAsia="MS Mincho"/>
      <w:sz w:val="24"/>
      <w:szCs w:val="20"/>
      <w:lang w:eastAsia="en-GB"/>
    </w:rPr>
  </w:style>
  <w:style w:type="character" w:customStyle="1" w:styleId="TFChar">
    <w:name w:val="TF Char"/>
    <w:link w:val="TF"/>
    <w:qFormat/>
    <w:rsid w:val="009F0F38"/>
    <w:rPr>
      <w:rFonts w:ascii="Arial" w:eastAsia="DengXian" w:hAnsi="Arial"/>
      <w:b/>
      <w:lang w:val="en-GB"/>
    </w:rPr>
  </w:style>
  <w:style w:type="paragraph" w:customStyle="1" w:styleId="4">
    <w:name w:val="列表段落4"/>
    <w:basedOn w:val="Normal"/>
    <w:rsid w:val="009F0F38"/>
    <w:pPr>
      <w:autoSpaceDE/>
      <w:autoSpaceDN/>
      <w:adjustRightInd/>
      <w:snapToGrid/>
      <w:spacing w:before="100" w:beforeAutospacing="1" w:after="100" w:afterAutospacing="1"/>
      <w:ind w:leftChars="400" w:left="840"/>
      <w:jc w:val="left"/>
    </w:pPr>
    <w:rPr>
      <w:rFonts w:ascii="Times" w:eastAsia="Batang" w:hAnsi="Times" w:cs="Times"/>
      <w:sz w:val="24"/>
      <w:szCs w:val="24"/>
      <w:lang w:eastAsia="zh-CN"/>
    </w:rPr>
  </w:style>
  <w:style w:type="paragraph" w:customStyle="1" w:styleId="xtah">
    <w:name w:val="x_tah"/>
    <w:basedOn w:val="Normal"/>
    <w:rsid w:val="009F0F38"/>
    <w:pPr>
      <w:keepNext/>
      <w:autoSpaceDE/>
      <w:autoSpaceDN/>
      <w:adjustRightInd/>
      <w:snapToGrid/>
      <w:spacing w:after="0" w:line="252" w:lineRule="auto"/>
      <w:jc w:val="center"/>
    </w:pPr>
    <w:rPr>
      <w:rFonts w:ascii="Arial" w:hAnsi="Arial" w:cs="Arial"/>
      <w:b/>
      <w:bCs/>
      <w:sz w:val="18"/>
      <w:szCs w:val="18"/>
      <w:lang w:eastAsia="zh-CN"/>
    </w:rPr>
  </w:style>
  <w:style w:type="table" w:customStyle="1" w:styleId="11">
    <w:name w:val="网格型1"/>
    <w:basedOn w:val="TableNormal"/>
    <w:qFormat/>
    <w:rsid w:val="009F0F38"/>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9F0F38"/>
    <w:pPr>
      <w:suppressLineNumbers/>
      <w:suppressAutoHyphens/>
      <w:autoSpaceDE/>
      <w:autoSpaceDN/>
      <w:adjustRightInd/>
      <w:snapToGrid/>
      <w:spacing w:after="180" w:line="259" w:lineRule="auto"/>
    </w:pPr>
    <w:rPr>
      <w:rFonts w:eastAsia="DengXian"/>
      <w:sz w:val="20"/>
      <w:szCs w:val="20"/>
      <w:lang w:val="en-GB"/>
    </w:rPr>
  </w:style>
  <w:style w:type="character" w:customStyle="1" w:styleId="1Char">
    <w:name w:val="제목 1 Char"/>
    <w:qFormat/>
    <w:rsid w:val="009F0F38"/>
    <w:rPr>
      <w:rFonts w:ascii="Arial" w:hAnsi="Arial"/>
      <w:sz w:val="36"/>
      <w:lang w:eastAsia="en-US"/>
    </w:rPr>
  </w:style>
  <w:style w:type="character" w:customStyle="1" w:styleId="2Char0">
    <w:name w:val="본문 들여쓰기 2 Char"/>
    <w:qFormat/>
    <w:rsid w:val="009F0F38"/>
    <w:rPr>
      <w:lang w:eastAsia="en-US"/>
    </w:rPr>
  </w:style>
  <w:style w:type="character" w:customStyle="1" w:styleId="Char0">
    <w:name w:val="미주 텍스트 Char"/>
    <w:qFormat/>
    <w:rsid w:val="009F0F38"/>
    <w:rPr>
      <w:lang w:eastAsia="en-US"/>
    </w:rPr>
  </w:style>
  <w:style w:type="character" w:customStyle="1" w:styleId="Char1">
    <w:name w:val="각주 텍스트 Char"/>
    <w:qFormat/>
    <w:rsid w:val="009F0F38"/>
    <w:rPr>
      <w:lang w:eastAsia="en-US"/>
    </w:rPr>
  </w:style>
  <w:style w:type="character" w:customStyle="1" w:styleId="HTMLChar">
    <w:name w:val="미리 서식이 지정된 HTML Char"/>
    <w:qFormat/>
    <w:rsid w:val="009F0F38"/>
    <w:rPr>
      <w:rFonts w:ascii="Courier New" w:hAnsi="Courier New" w:cs="Courier New"/>
      <w:lang w:eastAsia="en-US"/>
    </w:rPr>
  </w:style>
  <w:style w:type="character" w:customStyle="1" w:styleId="Char2">
    <w:name w:val="강한 인용 Char"/>
    <w:uiPriority w:val="30"/>
    <w:qFormat/>
    <w:rsid w:val="009F0F38"/>
    <w:rPr>
      <w:i/>
      <w:iCs/>
      <w:color w:val="4472C4"/>
      <w:lang w:eastAsia="en-US"/>
    </w:rPr>
  </w:style>
  <w:style w:type="character" w:customStyle="1" w:styleId="Char3">
    <w:name w:val="매크로 텍스트 Char"/>
    <w:qFormat/>
    <w:rsid w:val="009F0F38"/>
    <w:rPr>
      <w:rFonts w:ascii="Courier New" w:hAnsi="Courier New" w:cs="Courier New"/>
      <w:lang w:eastAsia="en-US"/>
    </w:rPr>
  </w:style>
  <w:style w:type="character" w:customStyle="1" w:styleId="Char4">
    <w:name w:val="메시지 머리글 Char"/>
    <w:qFormat/>
    <w:rsid w:val="009F0F38"/>
    <w:rPr>
      <w:rFonts w:ascii="Calibri Light" w:eastAsia="Times New Roman" w:hAnsi="Calibri Light" w:cs="Times New Roman"/>
      <w:sz w:val="24"/>
      <w:szCs w:val="24"/>
      <w:shd w:val="clear" w:color="auto" w:fill="CCCCCC"/>
      <w:lang w:eastAsia="en-US"/>
    </w:rPr>
  </w:style>
  <w:style w:type="character" w:customStyle="1" w:styleId="Char5">
    <w:name w:val="각주/미주 머리글 Char"/>
    <w:qFormat/>
    <w:rsid w:val="009F0F38"/>
    <w:rPr>
      <w:lang w:eastAsia="en-US"/>
    </w:rPr>
  </w:style>
  <w:style w:type="character" w:customStyle="1" w:styleId="Char6">
    <w:name w:val="글자만 Char"/>
    <w:qFormat/>
    <w:rsid w:val="009F0F38"/>
    <w:rPr>
      <w:rFonts w:ascii="Courier New" w:hAnsi="Courier New" w:cs="Courier New"/>
      <w:lang w:eastAsia="en-US"/>
    </w:rPr>
  </w:style>
  <w:style w:type="character" w:customStyle="1" w:styleId="Char7">
    <w:name w:val="인용 Char"/>
    <w:uiPriority w:val="29"/>
    <w:qFormat/>
    <w:rsid w:val="009F0F38"/>
    <w:rPr>
      <w:i/>
      <w:iCs/>
      <w:color w:val="404040"/>
      <w:lang w:eastAsia="en-US"/>
    </w:rPr>
  </w:style>
  <w:style w:type="character" w:customStyle="1" w:styleId="Char8">
    <w:name w:val="인사말 Char"/>
    <w:qFormat/>
    <w:rsid w:val="009F0F38"/>
    <w:rPr>
      <w:lang w:eastAsia="en-US"/>
    </w:rPr>
  </w:style>
  <w:style w:type="character" w:customStyle="1" w:styleId="Char9">
    <w:name w:val="서명 Char"/>
    <w:qFormat/>
    <w:rsid w:val="009F0F38"/>
    <w:rPr>
      <w:lang w:eastAsia="en-US"/>
    </w:rPr>
  </w:style>
  <w:style w:type="character" w:customStyle="1" w:styleId="Chara">
    <w:name w:val="부제 Char"/>
    <w:qFormat/>
    <w:rsid w:val="009F0F38"/>
    <w:rPr>
      <w:rFonts w:ascii="Calibri Light" w:eastAsia="Times New Roman" w:hAnsi="Calibri Light" w:cs="Times New Roman"/>
      <w:sz w:val="24"/>
      <w:szCs w:val="24"/>
      <w:lang w:eastAsia="en-US"/>
    </w:rPr>
  </w:style>
  <w:style w:type="character" w:customStyle="1" w:styleId="Charb">
    <w:name w:val="제목 Char"/>
    <w:qFormat/>
    <w:rsid w:val="009F0F38"/>
    <w:rPr>
      <w:rFonts w:ascii="Calibri Light" w:eastAsia="Times New Roman" w:hAnsi="Calibri Light" w:cs="Times New Roman"/>
      <w:b/>
      <w:bCs/>
      <w:kern w:val="2"/>
      <w:sz w:val="32"/>
      <w:szCs w:val="32"/>
      <w:lang w:eastAsia="en-US"/>
    </w:rPr>
  </w:style>
  <w:style w:type="character" w:customStyle="1" w:styleId="3Char">
    <w:name w:val="제목 3 Char"/>
    <w:qFormat/>
    <w:rsid w:val="009F0F38"/>
    <w:rPr>
      <w:rFonts w:ascii="Arial" w:hAnsi="Arial"/>
      <w:sz w:val="28"/>
      <w:lang w:eastAsia="en-US"/>
    </w:rPr>
  </w:style>
  <w:style w:type="character" w:customStyle="1" w:styleId="FootnoteCharacters">
    <w:name w:val="Footnote Characters"/>
    <w:qFormat/>
    <w:rsid w:val="009F0F38"/>
  </w:style>
  <w:style w:type="paragraph" w:customStyle="1" w:styleId="Heading">
    <w:name w:val="Heading"/>
    <w:basedOn w:val="Normal"/>
    <w:next w:val="BodyText"/>
    <w:qFormat/>
    <w:rsid w:val="009F0F38"/>
    <w:pPr>
      <w:keepNext/>
      <w:suppressAutoHyphens/>
      <w:autoSpaceDE/>
      <w:autoSpaceDN/>
      <w:adjustRightInd/>
      <w:snapToGrid/>
      <w:spacing w:before="240" w:line="259" w:lineRule="auto"/>
    </w:pPr>
    <w:rPr>
      <w:rFonts w:ascii="Liberation Sans" w:eastAsia="Noto Sans CJK SC" w:hAnsi="Liberation Sans" w:cs="Lohit Devanagari"/>
      <w:sz w:val="28"/>
      <w:szCs w:val="28"/>
      <w:lang w:val="en-GB"/>
    </w:rPr>
  </w:style>
  <w:style w:type="paragraph" w:customStyle="1" w:styleId="Index">
    <w:name w:val="Index"/>
    <w:basedOn w:val="Normal"/>
    <w:qFormat/>
    <w:rsid w:val="009F0F38"/>
    <w:pPr>
      <w:suppressLineNumbers/>
      <w:suppressAutoHyphens/>
      <w:autoSpaceDE/>
      <w:autoSpaceDN/>
      <w:adjustRightInd/>
      <w:snapToGrid/>
      <w:spacing w:after="180" w:line="259" w:lineRule="auto"/>
    </w:pPr>
    <w:rPr>
      <w:rFonts w:eastAsia="DengXian" w:cs="Lohit Devanagari"/>
      <w:sz w:val="20"/>
      <w:szCs w:val="20"/>
      <w:lang w:val="en-GB"/>
    </w:rPr>
  </w:style>
  <w:style w:type="paragraph" w:customStyle="1" w:styleId="HeaderandFooter">
    <w:name w:val="Header and Footer"/>
    <w:basedOn w:val="Normal"/>
    <w:qFormat/>
    <w:rsid w:val="009F0F38"/>
    <w:pPr>
      <w:suppressAutoHyphens/>
      <w:autoSpaceDE/>
      <w:autoSpaceDN/>
      <w:adjustRightInd/>
      <w:snapToGrid/>
      <w:spacing w:after="180" w:line="259" w:lineRule="auto"/>
    </w:pPr>
    <w:rPr>
      <w:rFonts w:eastAsia="DengXian"/>
      <w:sz w:val="20"/>
      <w:szCs w:val="20"/>
      <w:lang w:val="en-GB"/>
    </w:rPr>
  </w:style>
  <w:style w:type="table" w:customStyle="1" w:styleId="5-61">
    <w:name w:val="눈금 표 5 어둡게 - 강조색 61"/>
    <w:basedOn w:val="TableNormal"/>
    <w:uiPriority w:val="50"/>
    <w:qFormat/>
    <w:rsid w:val="009F0F38"/>
    <w:pPr>
      <w:suppressAutoHyphens/>
    </w:pPr>
    <w:rPr>
      <w:rFonts w:eastAsia="DengXia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9F0F38"/>
    <w:pPr>
      <w:suppressAutoHyphens/>
    </w:pPr>
    <w:rPr>
      <w:rFonts w:eastAsia="DengXian"/>
      <w:lang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F0F38"/>
    <w:rPr>
      <w:rFonts w:ascii="Calibri Light" w:eastAsia="Malgun Gothic" w:hAnsi="Calibri Light" w:cs="Times New Roman"/>
      <w:color w:val="2F5496"/>
      <w:sz w:val="32"/>
      <w:szCs w:val="32"/>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qFormat/>
    <w:rsid w:val="009F0F38"/>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F0F38"/>
    <w:rPr>
      <w:rFonts w:ascii="Times" w:eastAsia="Batang" w:hAnsi="Times"/>
      <w:szCs w:val="24"/>
      <w:lang w:val="en-GB" w:eastAsia="en-US"/>
    </w:rPr>
  </w:style>
  <w:style w:type="character" w:customStyle="1" w:styleId="BodyTextChar1">
    <w:name w:val="Body Text Char1"/>
    <w:aliases w:val="bt Char1"/>
    <w:semiHidden/>
    <w:rsid w:val="009F0F38"/>
    <w:rPr>
      <w:rFonts w:ascii="Times" w:eastAsia="Batang" w:hAnsi="Times"/>
      <w:szCs w:val="24"/>
      <w:lang w:val="en-GB" w:eastAsia="en-US"/>
    </w:rPr>
  </w:style>
  <w:style w:type="character" w:customStyle="1" w:styleId="TANChar">
    <w:name w:val="TAN Char"/>
    <w:link w:val="TAN"/>
    <w:qFormat/>
    <w:locked/>
    <w:rsid w:val="009F0F38"/>
    <w:rPr>
      <w:rFonts w:ascii="Arial" w:eastAsia="Malgun Gothic" w:hAnsi="Arial" w:cs="Arial"/>
      <w:sz w:val="18"/>
      <w:szCs w:val="18"/>
    </w:rPr>
  </w:style>
  <w:style w:type="character" w:customStyle="1" w:styleId="16">
    <w:name w:val="16"/>
    <w:qFormat/>
    <w:rsid w:val="009F0F38"/>
    <w:rPr>
      <w:rFonts w:ascii="Times New Roman" w:hAnsi="Times New Roman" w:cs="Times New Roman" w:hint="default"/>
      <w:color w:val="0000FF"/>
      <w:u w:val="single"/>
    </w:rPr>
  </w:style>
  <w:style w:type="character" w:customStyle="1" w:styleId="Mention1">
    <w:name w:val="Mention1"/>
    <w:uiPriority w:val="99"/>
    <w:unhideWhenUsed/>
    <w:rsid w:val="009F0F38"/>
    <w:rPr>
      <w:color w:val="2B579A"/>
      <w:shd w:val="clear" w:color="auto" w:fill="E6E6E6"/>
    </w:rPr>
  </w:style>
  <w:style w:type="character" w:customStyle="1" w:styleId="12">
    <w:name w:val="列表段落 字符1"/>
    <w:aliases w:val="Bullet list 字符"/>
    <w:uiPriority w:val="34"/>
    <w:qFormat/>
    <w:rsid w:val="009F0F38"/>
    <w:rPr>
      <w:sz w:val="22"/>
      <w:szCs w:val="22"/>
    </w:rPr>
  </w:style>
  <w:style w:type="table" w:customStyle="1" w:styleId="1-31">
    <w:name w:val="グリッド (表) 1 淡色 - アクセント 31"/>
    <w:basedOn w:val="TableNormal"/>
    <w:uiPriority w:val="46"/>
    <w:qFormat/>
    <w:rsid w:val="009F0F38"/>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0"/>
    <w:qFormat/>
    <w:locked/>
    <w:rsid w:val="009F0F38"/>
    <w:rPr>
      <w:rFonts w:eastAsia="Times New Roman"/>
      <w:b/>
      <w:bCs/>
      <w:lang w:val="en-GB" w:eastAsia="zh-CN"/>
    </w:rPr>
  </w:style>
  <w:style w:type="paragraph" w:customStyle="1" w:styleId="elementtoproof">
    <w:name w:val="elementtoproof"/>
    <w:basedOn w:val="Normal"/>
    <w:uiPriority w:val="99"/>
    <w:semiHidden/>
    <w:qFormat/>
    <w:rsid w:val="009F0F38"/>
    <w:pPr>
      <w:autoSpaceDE/>
      <w:autoSpaceDN/>
      <w:adjustRightInd/>
      <w:snapToGrid/>
      <w:spacing w:after="0"/>
      <w:jc w:val="left"/>
    </w:pPr>
    <w:rPr>
      <w:rFonts w:eastAsia="Malgun Gothic"/>
      <w:sz w:val="24"/>
      <w:szCs w:val="24"/>
      <w:lang w:eastAsia="ko-KR"/>
    </w:rPr>
  </w:style>
  <w:style w:type="numbering" w:customStyle="1" w:styleId="NoList11">
    <w:name w:val="No List11"/>
    <w:next w:val="NoList"/>
    <w:uiPriority w:val="99"/>
    <w:semiHidden/>
    <w:unhideWhenUsed/>
    <w:rsid w:val="009F0F38"/>
  </w:style>
  <w:style w:type="table" w:customStyle="1" w:styleId="TableGrid11">
    <w:name w:val="TableGrid11"/>
    <w:basedOn w:val="TableNormal"/>
    <w:next w:val="TableGrid"/>
    <w:uiPriority w:val="39"/>
    <w:qFormat/>
    <w:rsid w:val="009F0F38"/>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9F0F3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numbering" w:customStyle="1" w:styleId="StyleBulleted11">
    <w:name w:val="Style Bulleted11"/>
    <w:rsid w:val="009F0F38"/>
  </w:style>
  <w:style w:type="character" w:customStyle="1" w:styleId="52">
    <w:name w:val="(文字) (文字)5"/>
    <w:semiHidden/>
    <w:rsid w:val="009F0F38"/>
    <w:rPr>
      <w:rFonts w:ascii="Times New Roman" w:hAnsi="Times New Roman"/>
      <w:lang w:eastAsia="en-US"/>
    </w:rPr>
  </w:style>
  <w:style w:type="numbering" w:customStyle="1" w:styleId="StyleBulletedSymbolsymbolLeft025Hanging01">
    <w:name w:val="Style Bulleted Symbol (symbol) Left:  0.25&quot; Hanging:  0.1"/>
    <w:basedOn w:val="NoList"/>
    <w:rsid w:val="009F0F38"/>
  </w:style>
  <w:style w:type="table" w:customStyle="1" w:styleId="ColorfulList-Accent11">
    <w:name w:val="Colorful List - Accent 11"/>
    <w:basedOn w:val="TableNormal"/>
    <w:next w:val="ColorfulList-Accent1"/>
    <w:uiPriority w:val="34"/>
    <w:rsid w:val="009F0F3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F0F3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9F0F38"/>
  </w:style>
  <w:style w:type="numbering" w:customStyle="1" w:styleId="StyleBulletedSymbolsymbolLeft025Hanging02511">
    <w:name w:val="Style Bulleted Symbol (symbol) Left:  0.25&quot; Hanging:  0.25&quot;11"/>
    <w:basedOn w:val="NoList"/>
    <w:rsid w:val="009F0F38"/>
  </w:style>
  <w:style w:type="numbering" w:customStyle="1" w:styleId="StyleBulletedSymbolsymbolLeft025Hanging02521">
    <w:name w:val="Style Bulleted Symbol (symbol) Left:  0.25&quot; Hanging:  0.25&quot;21"/>
    <w:basedOn w:val="NoList"/>
    <w:rsid w:val="009F0F38"/>
  </w:style>
  <w:style w:type="paragraph" w:customStyle="1" w:styleId="a1">
    <w:name w:val="表格题注"/>
    <w:next w:val="Normal"/>
    <w:qFormat/>
    <w:rsid w:val="009F0F38"/>
    <w:pPr>
      <w:keepLines/>
      <w:numPr>
        <w:ilvl w:val="8"/>
        <w:numId w:val="412"/>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Normal"/>
    <w:qFormat/>
    <w:rsid w:val="009F0F38"/>
    <w:pPr>
      <w:numPr>
        <w:ilvl w:val="7"/>
        <w:numId w:val="412"/>
      </w:numPr>
      <w:tabs>
        <w:tab w:val="num" w:pos="360"/>
        <w:tab w:val="num" w:pos="5760"/>
      </w:tabs>
      <w:spacing w:afterLines="100" w:after="160" w:line="259" w:lineRule="auto"/>
      <w:ind w:left="1089" w:hanging="369"/>
      <w:jc w:val="center"/>
    </w:pPr>
    <w:rPr>
      <w:rFonts w:ascii="Arial" w:hAnsi="Arial"/>
      <w:sz w:val="18"/>
      <w:szCs w:val="18"/>
      <w:lang w:eastAsia="zh-CN"/>
    </w:rPr>
  </w:style>
  <w:style w:type="paragraph" w:customStyle="1" w:styleId="21">
    <w:name w:val="列出段落2"/>
    <w:basedOn w:val="Normal"/>
    <w:uiPriority w:val="34"/>
    <w:qFormat/>
    <w:rsid w:val="009F0F38"/>
    <w:pPr>
      <w:suppressAutoHyphens/>
      <w:autoSpaceDE/>
      <w:autoSpaceDN/>
      <w:adjustRightInd/>
      <w:snapToGrid/>
      <w:spacing w:after="50" w:line="259" w:lineRule="auto"/>
      <w:ind w:left="840"/>
    </w:pPr>
    <w:rPr>
      <w:rFonts w:ascii="Cambria" w:eastAsia="SimHei" w:hAnsi="Cambria" w:cs="SimSun"/>
      <w:sz w:val="20"/>
      <w:szCs w:val="20"/>
    </w:rPr>
  </w:style>
  <w:style w:type="paragraph" w:customStyle="1" w:styleId="14">
    <w:name w:val="목록 단락1"/>
    <w:basedOn w:val="Normal"/>
    <w:uiPriority w:val="34"/>
    <w:qFormat/>
    <w:rsid w:val="009F0F38"/>
    <w:pPr>
      <w:suppressAutoHyphens/>
      <w:autoSpaceDE/>
      <w:autoSpaceDN/>
      <w:adjustRightInd/>
      <w:snapToGrid/>
      <w:spacing w:after="50" w:line="259" w:lineRule="auto"/>
      <w:ind w:left="840"/>
    </w:pPr>
    <w:rPr>
      <w:rFonts w:ascii="Cambria" w:eastAsia="SimHei" w:hAnsi="Cambria" w:cs="SimSun"/>
      <w:sz w:val="20"/>
      <w:szCs w:val="20"/>
    </w:rPr>
  </w:style>
  <w:style w:type="paragraph" w:customStyle="1" w:styleId="Reference">
    <w:name w:val="Reference"/>
    <w:basedOn w:val="BodyText"/>
    <w:link w:val="ReferenceChar"/>
    <w:uiPriority w:val="99"/>
    <w:qFormat/>
    <w:rsid w:val="009F0F38"/>
    <w:pPr>
      <w:numPr>
        <w:numId w:val="429"/>
      </w:numPr>
      <w:tabs>
        <w:tab w:val="clear" w:pos="567"/>
        <w:tab w:val="num" w:pos="360"/>
        <w:tab w:val="left" w:pos="720"/>
      </w:tabs>
      <w:autoSpaceDE/>
      <w:autoSpaceDN/>
      <w:adjustRightInd/>
      <w:spacing w:line="259" w:lineRule="auto"/>
      <w:ind w:left="720" w:hanging="360"/>
      <w:jc w:val="left"/>
    </w:pPr>
    <w:rPr>
      <w:rFonts w:ascii="Arial" w:eastAsia="Batang" w:hAnsi="Arial" w:cs="Arial"/>
    </w:rPr>
  </w:style>
  <w:style w:type="character" w:customStyle="1" w:styleId="B5Char">
    <w:name w:val="B5 Char"/>
    <w:link w:val="B5"/>
    <w:uiPriority w:val="99"/>
    <w:locked/>
    <w:rsid w:val="009F0F38"/>
    <w:rPr>
      <w:rFonts w:eastAsia="DengXian"/>
      <w:lang w:val="en-GB"/>
    </w:rPr>
  </w:style>
  <w:style w:type="character" w:customStyle="1" w:styleId="ListChar">
    <w:name w:val="List Char"/>
    <w:link w:val="List"/>
    <w:qFormat/>
    <w:locked/>
    <w:rsid w:val="009F0F38"/>
    <w:rPr>
      <w:sz w:val="22"/>
      <w:szCs w:val="22"/>
    </w:rPr>
  </w:style>
  <w:style w:type="character" w:customStyle="1" w:styleId="List2Char">
    <w:name w:val="List 2 Char"/>
    <w:link w:val="List2"/>
    <w:qFormat/>
    <w:locked/>
    <w:rsid w:val="009F0F38"/>
    <w:rPr>
      <w:rFonts w:eastAsia="Malgun Gothic"/>
      <w:lang w:val="en-GB"/>
    </w:rPr>
  </w:style>
  <w:style w:type="character" w:customStyle="1" w:styleId="List3Char">
    <w:name w:val="List 3 Char"/>
    <w:link w:val="List3"/>
    <w:uiPriority w:val="99"/>
    <w:qFormat/>
    <w:locked/>
    <w:rsid w:val="009F0F38"/>
    <w:rPr>
      <w:rFonts w:eastAsia="DengXian"/>
      <w:lang w:val="en-GB"/>
    </w:rPr>
  </w:style>
  <w:style w:type="character" w:customStyle="1" w:styleId="TitleChar1">
    <w:name w:val="Title Char1"/>
    <w:qFormat/>
    <w:rsid w:val="009F0F38"/>
    <w:rPr>
      <w:rFonts w:ascii="Arial" w:eastAsia="MS PGothic" w:hAnsi="Arial" w:cs="Arial"/>
      <w:b/>
      <w:sz w:val="21"/>
      <w:szCs w:val="21"/>
      <w:lang w:eastAsia="zh-CN"/>
    </w:rPr>
  </w:style>
  <w:style w:type="character" w:customStyle="1" w:styleId="a8">
    <w:name w:val="本文インデント (文字)"/>
    <w:uiPriority w:val="99"/>
    <w:semiHidden/>
    <w:qFormat/>
    <w:rsid w:val="009F0F38"/>
    <w:rPr>
      <w:rFonts w:ascii="Times" w:eastAsia="PMingLiU" w:hAnsi="Times" w:cs="PMingLiU"/>
      <w:kern w:val="0"/>
      <w:sz w:val="20"/>
      <w:szCs w:val="20"/>
      <w:lang w:eastAsia="en-US"/>
    </w:rPr>
  </w:style>
  <w:style w:type="character" w:customStyle="1" w:styleId="table0">
    <w:name w:val="table 字符"/>
    <w:link w:val="table"/>
    <w:uiPriority w:val="99"/>
    <w:qFormat/>
    <w:locked/>
    <w:rsid w:val="009F0F38"/>
    <w:rPr>
      <w:rFonts w:ascii="Calibri" w:eastAsia="MS PGothic" w:hAnsi="Calibri" w:cs="Calibri"/>
      <w:szCs w:val="24"/>
      <w:lang w:eastAsia="zh-CN"/>
    </w:rPr>
  </w:style>
  <w:style w:type="paragraph" w:customStyle="1" w:styleId="table">
    <w:name w:val="table"/>
    <w:basedOn w:val="Normal"/>
    <w:next w:val="Normal"/>
    <w:link w:val="table0"/>
    <w:uiPriority w:val="99"/>
    <w:qFormat/>
    <w:rsid w:val="009F0F38"/>
    <w:pPr>
      <w:numPr>
        <w:numId w:val="456"/>
      </w:numPr>
      <w:tabs>
        <w:tab w:val="num" w:pos="360"/>
      </w:tabs>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2">
    <w:name w:val="Revision2"/>
    <w:uiPriority w:val="99"/>
    <w:semiHidden/>
    <w:qFormat/>
    <w:rsid w:val="009F0F38"/>
    <w:pPr>
      <w:spacing w:after="160" w:line="254" w:lineRule="auto"/>
    </w:pPr>
    <w:rPr>
      <w:lang w:val="en-GB"/>
    </w:rPr>
  </w:style>
  <w:style w:type="character" w:customStyle="1" w:styleId="figure1">
    <w:name w:val="figure 字符"/>
    <w:link w:val="figure"/>
    <w:uiPriority w:val="99"/>
    <w:qFormat/>
    <w:locked/>
    <w:rsid w:val="009F0F38"/>
    <w:rPr>
      <w:rFonts w:eastAsia="Times New Roman"/>
      <w:sz w:val="22"/>
      <w:szCs w:val="24"/>
      <w:lang w:val="x-none"/>
    </w:rPr>
  </w:style>
  <w:style w:type="character" w:customStyle="1" w:styleId="observation1">
    <w:name w:val="observation 字符"/>
    <w:link w:val="observation"/>
    <w:qFormat/>
    <w:locked/>
    <w:rsid w:val="009F0F38"/>
    <w:rPr>
      <w:rFonts w:ascii="Calibri" w:eastAsia="MS PGothic" w:hAnsi="Calibri" w:cs="Calibri"/>
      <w:b/>
      <w:szCs w:val="21"/>
      <w:lang w:eastAsia="zh-CN"/>
    </w:rPr>
  </w:style>
  <w:style w:type="paragraph" w:customStyle="1" w:styleId="observation">
    <w:name w:val="observation"/>
    <w:basedOn w:val="Normal"/>
    <w:link w:val="observation1"/>
    <w:qFormat/>
    <w:rsid w:val="009F0F38"/>
    <w:pPr>
      <w:numPr>
        <w:numId w:val="457"/>
      </w:numPr>
      <w:tabs>
        <w:tab w:val="num" w:pos="360"/>
      </w:tabs>
      <w:autoSpaceDE/>
      <w:autoSpaceDN/>
      <w:adjustRightInd/>
      <w:snapToGrid/>
      <w:spacing w:beforeLines="50" w:afterLines="50" w:after="0" w:line="254" w:lineRule="auto"/>
      <w:ind w:left="1260" w:firstLine="0"/>
    </w:pPr>
    <w:rPr>
      <w:rFonts w:ascii="Calibri" w:eastAsia="MS PGothic" w:hAnsi="Calibri" w:cs="Calibri"/>
      <w:b/>
      <w:sz w:val="20"/>
      <w:szCs w:val="21"/>
      <w:lang w:eastAsia="zh-CN"/>
    </w:rPr>
  </w:style>
  <w:style w:type="character" w:customStyle="1" w:styleId="proposalChar0">
    <w:name w:val="proposal Char"/>
    <w:link w:val="proposal"/>
    <w:qFormat/>
    <w:locked/>
    <w:rsid w:val="009F0F38"/>
    <w:rPr>
      <w:b/>
      <w:lang w:eastAsia="zh-CN"/>
    </w:rPr>
  </w:style>
  <w:style w:type="paragraph" w:customStyle="1" w:styleId="Revision3">
    <w:name w:val="Revision3"/>
    <w:uiPriority w:val="99"/>
    <w:semiHidden/>
    <w:qFormat/>
    <w:rsid w:val="009F0F38"/>
    <w:pPr>
      <w:spacing w:after="160" w:line="254" w:lineRule="auto"/>
    </w:pPr>
    <w:rPr>
      <w:lang w:val="en-GB"/>
    </w:rPr>
  </w:style>
  <w:style w:type="paragraph" w:customStyle="1" w:styleId="17">
    <w:name w:val="修订1"/>
    <w:uiPriority w:val="99"/>
    <w:semiHidden/>
    <w:qFormat/>
    <w:rsid w:val="009F0F38"/>
    <w:pPr>
      <w:spacing w:after="160" w:line="254" w:lineRule="auto"/>
    </w:pPr>
    <w:rPr>
      <w:lang w:val="en-GB"/>
    </w:rPr>
  </w:style>
  <w:style w:type="character" w:customStyle="1" w:styleId="RAN1bullet2Char">
    <w:name w:val="RAN1 bullet2 Char"/>
    <w:link w:val="RAN1bullet2"/>
    <w:uiPriority w:val="99"/>
    <w:qFormat/>
    <w:locked/>
    <w:rsid w:val="009F0F38"/>
    <w:rPr>
      <w:rFonts w:ascii="Times" w:eastAsia="Batang" w:hAnsi="Times" w:cs="Calibri"/>
      <w:szCs w:val="21"/>
      <w:lang w:eastAsia="zh-TW"/>
    </w:rPr>
  </w:style>
  <w:style w:type="paragraph" w:customStyle="1" w:styleId="RAN1bullet2">
    <w:name w:val="RAN1 bullet2"/>
    <w:basedOn w:val="Normal"/>
    <w:link w:val="RAN1bullet2Char"/>
    <w:uiPriority w:val="99"/>
    <w:qFormat/>
    <w:rsid w:val="009F0F38"/>
    <w:pPr>
      <w:numPr>
        <w:ilvl w:val="1"/>
        <w:numId w:val="458"/>
      </w:numPr>
      <w:tabs>
        <w:tab w:val="clear" w:pos="1440"/>
        <w:tab w:val="num" w:pos="360"/>
      </w:tabs>
      <w:autoSpaceDE/>
      <w:autoSpaceDN/>
      <w:adjustRightInd/>
      <w:snapToGrid/>
      <w:spacing w:after="160" w:line="254" w:lineRule="auto"/>
      <w:ind w:left="0" w:firstLine="0"/>
    </w:pPr>
    <w:rPr>
      <w:rFonts w:ascii="Times" w:eastAsia="Batang" w:hAnsi="Times" w:cs="Calibri"/>
      <w:sz w:val="20"/>
      <w:szCs w:val="21"/>
      <w:lang w:eastAsia="zh-TW"/>
    </w:rPr>
  </w:style>
  <w:style w:type="paragraph" w:customStyle="1" w:styleId="berarbeitung1">
    <w:name w:val="Überarbeitung1"/>
    <w:uiPriority w:val="99"/>
    <w:semiHidden/>
    <w:qFormat/>
    <w:rsid w:val="009F0F38"/>
    <w:pPr>
      <w:spacing w:after="160" w:line="254" w:lineRule="auto"/>
    </w:pPr>
    <w:rPr>
      <w:lang w:val="en-GB"/>
    </w:rPr>
  </w:style>
  <w:style w:type="paragraph" w:customStyle="1" w:styleId="23">
    <w:name w:val="修订2"/>
    <w:uiPriority w:val="99"/>
    <w:semiHidden/>
    <w:qFormat/>
    <w:rsid w:val="009F0F38"/>
    <w:pPr>
      <w:spacing w:after="160" w:line="254" w:lineRule="auto"/>
    </w:pPr>
    <w:rPr>
      <w:lang w:val="en-GB"/>
    </w:rPr>
  </w:style>
  <w:style w:type="paragraph" w:customStyle="1" w:styleId="30">
    <w:name w:val="修订3"/>
    <w:uiPriority w:val="99"/>
    <w:semiHidden/>
    <w:qFormat/>
    <w:rsid w:val="009F0F38"/>
    <w:pPr>
      <w:spacing w:after="160" w:line="254" w:lineRule="auto"/>
    </w:pPr>
    <w:rPr>
      <w:lang w:val="en-GB"/>
    </w:rPr>
  </w:style>
  <w:style w:type="paragraph" w:customStyle="1" w:styleId="40">
    <w:name w:val="修订4"/>
    <w:uiPriority w:val="99"/>
    <w:semiHidden/>
    <w:qFormat/>
    <w:rsid w:val="009F0F38"/>
    <w:pPr>
      <w:spacing w:after="160" w:line="254" w:lineRule="auto"/>
    </w:pPr>
    <w:rPr>
      <w:lang w:val="en-GB"/>
    </w:rPr>
  </w:style>
  <w:style w:type="paragraph" w:customStyle="1" w:styleId="TOC10">
    <w:name w:val="TOC 标题1"/>
    <w:basedOn w:val="Heading1"/>
    <w:next w:val="Normal"/>
    <w:uiPriority w:val="39"/>
    <w:semiHidden/>
    <w:qFormat/>
    <w:rsid w:val="009F0F38"/>
    <w:pPr>
      <w:keepLines/>
      <w:numPr>
        <w:numId w:val="0"/>
      </w:numPr>
      <w:pBdr>
        <w:top w:val="none" w:sz="0" w:space="0" w:color="auto"/>
      </w:pBd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Heading1"/>
    <w:next w:val="BodyText"/>
    <w:uiPriority w:val="99"/>
    <w:qFormat/>
    <w:rsid w:val="009F0F38"/>
    <w:pPr>
      <w:numPr>
        <w:numId w:val="0"/>
      </w:numPr>
      <w:pBdr>
        <w:top w:val="none" w:sz="0" w:space="0" w:color="auto"/>
      </w:pBdr>
      <w:tabs>
        <w:tab w:val="left" w:pos="0"/>
      </w:tabs>
      <w:autoSpaceDE/>
      <w:autoSpaceDN/>
      <w:adjustRightInd/>
      <w:snapToGrid/>
      <w:spacing w:before="360" w:after="240"/>
      <w:ind w:left="360" w:hanging="360"/>
      <w:jc w:val="left"/>
      <w:outlineLvl w:val="9"/>
    </w:pPr>
    <w:rPr>
      <w:rFonts w:ascii="Times New Roman" w:eastAsia="MS Gothic" w:hAnsi="Times New Roman"/>
      <w:b w:val="0"/>
      <w:bCs w:val="0"/>
      <w:kern w:val="28"/>
      <w:sz w:val="32"/>
      <w:szCs w:val="20"/>
      <w:lang w:val="en-GB" w:eastAsia="ja-JP"/>
    </w:rPr>
  </w:style>
  <w:style w:type="character" w:customStyle="1" w:styleId="EQChar">
    <w:name w:val="EQ Char"/>
    <w:link w:val="EQ"/>
    <w:qFormat/>
    <w:locked/>
    <w:rsid w:val="009F0F38"/>
    <w:rPr>
      <w:rFonts w:eastAsia="Malgun Gothic"/>
      <w:noProof/>
      <w:lang w:val="en-GB"/>
    </w:rPr>
  </w:style>
  <w:style w:type="paragraph" w:customStyle="1" w:styleId="lptext">
    <w:name w:val="lˆptext"/>
    <w:basedOn w:val="Normal"/>
    <w:uiPriority w:val="99"/>
    <w:qFormat/>
    <w:rsid w:val="009F0F38"/>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Normal"/>
    <w:uiPriority w:val="99"/>
    <w:qFormat/>
    <w:rsid w:val="009F0F38"/>
    <w:pPr>
      <w:numPr>
        <w:numId w:val="459"/>
      </w:numPr>
      <w:tabs>
        <w:tab w:val="num" w:pos="360"/>
      </w:tabs>
      <w:autoSpaceDE/>
      <w:autoSpaceDN/>
      <w:adjustRightInd/>
      <w:snapToGrid/>
      <w:spacing w:after="180" w:line="254" w:lineRule="auto"/>
      <w:ind w:left="0" w:firstLine="0"/>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9F0F38"/>
    <w:pPr>
      <w:numPr>
        <w:numId w:val="4"/>
      </w:num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Normal"/>
    <w:next w:val="Normal"/>
    <w:uiPriority w:val="99"/>
    <w:qFormat/>
    <w:rsid w:val="009F0F38"/>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Normal"/>
    <w:uiPriority w:val="99"/>
    <w:qFormat/>
    <w:rsid w:val="009F0F38"/>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paragraph" w:customStyle="1" w:styleId="shortcode">
    <w:name w:val="shortcode"/>
    <w:basedOn w:val="BodyText"/>
    <w:uiPriority w:val="99"/>
    <w:qFormat/>
    <w:rsid w:val="009F0F38"/>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paragraph" w:customStyle="1" w:styleId="RecCCITT">
    <w:name w:val="Rec_CCITT_#"/>
    <w:basedOn w:val="Normal"/>
    <w:uiPriority w:val="99"/>
    <w:qFormat/>
    <w:rsid w:val="009F0F38"/>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9F0F38"/>
    <w:rPr>
      <w:rFonts w:ascii="Arial" w:eastAsia="Batang" w:hAnsi="Arial" w:cs="Arial"/>
    </w:rPr>
  </w:style>
  <w:style w:type="paragraph" w:customStyle="1" w:styleId="HTMLBody">
    <w:name w:val="HTML Body"/>
    <w:uiPriority w:val="99"/>
    <w:qFormat/>
    <w:rsid w:val="009F0F38"/>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9F0F38"/>
    <w:pPr>
      <w:keepNext/>
      <w:numPr>
        <w:numId w:val="461"/>
      </w:numPr>
      <w:tabs>
        <w:tab w:val="clear" w:pos="851"/>
        <w:tab w:val="num" w:pos="360"/>
      </w:tabs>
      <w:kinsoku w:val="0"/>
      <w:overflowPunct w:val="0"/>
      <w:autoSpaceDE w:val="0"/>
      <w:autoSpaceDN w:val="0"/>
      <w:adjustRightInd w:val="0"/>
      <w:spacing w:before="60" w:after="60" w:line="254" w:lineRule="auto"/>
      <w:ind w:left="0" w:firstLine="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9F0F38"/>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810">
    <w:name w:val="表 (赤)  81"/>
    <w:basedOn w:val="Normal"/>
    <w:uiPriority w:val="34"/>
    <w:qFormat/>
    <w:rsid w:val="009F0F38"/>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9F0F38"/>
    <w:pPr>
      <w:spacing w:after="160" w:line="254" w:lineRule="auto"/>
    </w:pPr>
    <w:rPr>
      <w:rFonts w:eastAsia="MS Gothic"/>
      <w:sz w:val="24"/>
      <w:lang w:val="en-GB" w:eastAsia="ja-JP"/>
    </w:rPr>
  </w:style>
  <w:style w:type="character" w:customStyle="1" w:styleId="Doc-titleChar">
    <w:name w:val="Doc-title Char"/>
    <w:link w:val="Doc-title"/>
    <w:qFormat/>
    <w:locked/>
    <w:rsid w:val="009F0F38"/>
    <w:rPr>
      <w:rFonts w:ascii="Arial" w:hAnsi="Arial" w:cs="Arial"/>
      <w:szCs w:val="24"/>
      <w:lang w:val="en-GB" w:eastAsia="en-GB"/>
    </w:rPr>
  </w:style>
  <w:style w:type="paragraph" w:customStyle="1" w:styleId="Doc-title">
    <w:name w:val="Doc-title"/>
    <w:basedOn w:val="Normal"/>
    <w:next w:val="Doc-text2"/>
    <w:link w:val="Doc-titleChar"/>
    <w:qFormat/>
    <w:rsid w:val="009F0F38"/>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INDENT1">
    <w:name w:val="INDENT1"/>
    <w:basedOn w:val="Normal"/>
    <w:uiPriority w:val="99"/>
    <w:qFormat/>
    <w:rsid w:val="009F0F38"/>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Normal"/>
    <w:uiPriority w:val="99"/>
    <w:qFormat/>
    <w:rsid w:val="009F0F38"/>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Normal"/>
    <w:uiPriority w:val="99"/>
    <w:qFormat/>
    <w:rsid w:val="009F0F38"/>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9F0F38"/>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9F0F38"/>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Normal"/>
    <w:uiPriority w:val="99"/>
    <w:qFormat/>
    <w:rsid w:val="009F0F38"/>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ListBullet"/>
    <w:uiPriority w:val="99"/>
    <w:qFormat/>
    <w:rsid w:val="009F0F3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Normal"/>
    <w:uiPriority w:val="99"/>
    <w:qFormat/>
    <w:rsid w:val="009F0F38"/>
    <w:pPr>
      <w:spacing w:after="160" w:line="254" w:lineRule="auto"/>
    </w:pPr>
    <w:rPr>
      <w:rFonts w:ascii="Arial" w:eastAsia="MS Mincho" w:hAnsi="Arial"/>
      <w:lang w:val="en-GB"/>
    </w:rPr>
  </w:style>
  <w:style w:type="paragraph" w:customStyle="1" w:styleId="TabList">
    <w:name w:val="TabList"/>
    <w:basedOn w:val="Normal"/>
    <w:uiPriority w:val="99"/>
    <w:qFormat/>
    <w:rsid w:val="009F0F38"/>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9F0F38"/>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Normal"/>
    <w:uiPriority w:val="99"/>
    <w:qFormat/>
    <w:rsid w:val="009F0F38"/>
    <w:pPr>
      <w:overflowPunct w:val="0"/>
      <w:snapToGrid/>
      <w:spacing w:after="160" w:line="254" w:lineRule="auto"/>
    </w:pPr>
    <w:rPr>
      <w:rFonts w:ascii="Calibri" w:eastAsia="MS Mincho" w:hAnsi="Calibri" w:cs="Calibri"/>
      <w:b/>
      <w:sz w:val="20"/>
      <w:szCs w:val="21"/>
      <w:lang w:eastAsia="en-GB"/>
    </w:rPr>
  </w:style>
  <w:style w:type="paragraph" w:customStyle="1" w:styleId="textintend2">
    <w:name w:val="text intend 2"/>
    <w:basedOn w:val="text"/>
    <w:uiPriority w:val="99"/>
    <w:qFormat/>
    <w:rsid w:val="009F0F38"/>
    <w:pPr>
      <w:numPr>
        <w:numId w:val="463"/>
      </w:numPr>
      <w:tabs>
        <w:tab w:val="clear" w:pos="1418"/>
      </w:tabs>
      <w:ind w:left="0" w:firstLine="0"/>
    </w:pPr>
  </w:style>
  <w:style w:type="paragraph" w:customStyle="1" w:styleId="textintend3">
    <w:name w:val="text intend 3"/>
    <w:basedOn w:val="text"/>
    <w:uiPriority w:val="99"/>
    <w:qFormat/>
    <w:rsid w:val="009F0F38"/>
    <w:pPr>
      <w:numPr>
        <w:numId w:val="464"/>
      </w:numPr>
      <w:tabs>
        <w:tab w:val="clear" w:pos="1843"/>
      </w:tabs>
      <w:ind w:left="0" w:firstLine="0"/>
    </w:pPr>
  </w:style>
  <w:style w:type="paragraph" w:customStyle="1" w:styleId="normalpuce">
    <w:name w:val="normal puce"/>
    <w:basedOn w:val="Normal"/>
    <w:uiPriority w:val="99"/>
    <w:qFormat/>
    <w:rsid w:val="009F0F38"/>
    <w:pPr>
      <w:numPr>
        <w:numId w:val="465"/>
      </w:numPr>
      <w:tabs>
        <w:tab w:val="num" w:pos="360"/>
      </w:tabs>
      <w:overflowPunct w:val="0"/>
      <w:snapToGrid/>
      <w:spacing w:before="60" w:after="60" w:line="254" w:lineRule="auto"/>
      <w:ind w:left="0" w:firstLine="0"/>
    </w:pPr>
    <w:rPr>
      <w:rFonts w:ascii="Calibri" w:eastAsia="MS Mincho" w:hAnsi="Calibri" w:cs="Calibri"/>
      <w:sz w:val="20"/>
      <w:szCs w:val="21"/>
      <w:lang w:eastAsia="en-GB"/>
    </w:rPr>
  </w:style>
  <w:style w:type="paragraph" w:customStyle="1" w:styleId="Meetingcaption">
    <w:name w:val="Meeting caption"/>
    <w:basedOn w:val="Normal"/>
    <w:uiPriority w:val="99"/>
    <w:qFormat/>
    <w:rsid w:val="009F0F38"/>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Normal"/>
    <w:uiPriority w:val="99"/>
    <w:qFormat/>
    <w:rsid w:val="009F0F38"/>
    <w:pPr>
      <w:overflowPunct w:val="0"/>
      <w:snapToGrid/>
      <w:spacing w:after="240" w:line="254" w:lineRule="auto"/>
    </w:pPr>
    <w:rPr>
      <w:rFonts w:ascii="Helvetica" w:eastAsia="MS PGothic" w:hAnsi="Helvetica" w:cs="Calibri"/>
      <w:sz w:val="20"/>
      <w:szCs w:val="21"/>
      <w:lang w:eastAsia="en-GB"/>
    </w:rPr>
  </w:style>
  <w:style w:type="paragraph" w:customStyle="1" w:styleId="Cell">
    <w:name w:val="Cell"/>
    <w:basedOn w:val="Normal"/>
    <w:uiPriority w:val="99"/>
    <w:qFormat/>
    <w:rsid w:val="009F0F38"/>
    <w:pPr>
      <w:overflowPunct w:val="0"/>
      <w:snapToGrid/>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9F0F38"/>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9F0F38"/>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Normal"/>
    <w:uiPriority w:val="99"/>
    <w:qFormat/>
    <w:rsid w:val="009F0F38"/>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9F0F38"/>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9F0F38"/>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9F0F38"/>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1">
    <w:name w:val="Char Char Char Char1"/>
    <w:uiPriority w:val="99"/>
    <w:qFormat/>
    <w:rsid w:val="009F0F38"/>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1"/>
    <w:qFormat/>
    <w:locked/>
    <w:rsid w:val="009F0F38"/>
    <w:rPr>
      <w:rFonts w:ascii="Arial" w:hAnsi="Arial" w:cs="Arial"/>
      <w:sz w:val="18"/>
    </w:rPr>
  </w:style>
  <w:style w:type="paragraph" w:customStyle="1" w:styleId="TableCell1">
    <w:name w:val="Table Cell"/>
    <w:basedOn w:val="TAC"/>
    <w:link w:val="TableCellChar"/>
    <w:qFormat/>
    <w:rsid w:val="009F0F38"/>
    <w:pPr>
      <w:overflowPunct w:val="0"/>
      <w:autoSpaceDE w:val="0"/>
      <w:autoSpaceDN w:val="0"/>
      <w:adjustRightInd w:val="0"/>
      <w:spacing w:after="160" w:line="254" w:lineRule="auto"/>
    </w:pPr>
  </w:style>
  <w:style w:type="character" w:customStyle="1" w:styleId="MTDisplayEquationChar">
    <w:name w:val="MTDisplayEquation Char"/>
    <w:link w:val="MTDisplayEquation"/>
    <w:qFormat/>
    <w:locked/>
    <w:rsid w:val="009F0F38"/>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9F0F38"/>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3Char">
    <w:name w:val="bullet3 Char"/>
    <w:link w:val="bullet3"/>
    <w:uiPriority w:val="99"/>
    <w:qFormat/>
    <w:locked/>
    <w:rsid w:val="009F0F38"/>
    <w:rPr>
      <w:rFonts w:ascii="Times" w:eastAsia="Batang" w:hAnsi="Times"/>
      <w:szCs w:val="24"/>
      <w:lang w:val="en-GB"/>
    </w:rPr>
  </w:style>
  <w:style w:type="paragraph" w:customStyle="1" w:styleId="SpecTextNum">
    <w:name w:val="Spec Text Num"/>
    <w:basedOn w:val="Normal"/>
    <w:uiPriority w:val="99"/>
    <w:qFormat/>
    <w:rsid w:val="009F0F38"/>
    <w:pPr>
      <w:numPr>
        <w:numId w:val="466"/>
      </w:numPr>
      <w:tabs>
        <w:tab w:val="clear" w:pos="1134"/>
        <w:tab w:val="num" w:pos="360"/>
      </w:tabs>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9F0F38"/>
    <w:rPr>
      <w:szCs w:val="24"/>
      <w:lang w:val="zh-CN"/>
    </w:rPr>
  </w:style>
  <w:style w:type="paragraph" w:customStyle="1" w:styleId="bullet">
    <w:name w:val="bullet"/>
    <w:basedOn w:val="ListParagraph"/>
    <w:link w:val="bulletChar"/>
    <w:uiPriority w:val="99"/>
    <w:qFormat/>
    <w:rsid w:val="009F0F38"/>
    <w:pPr>
      <w:numPr>
        <w:numId w:val="467"/>
      </w:numPr>
      <w:tabs>
        <w:tab w:val="num" w:pos="360"/>
      </w:tabs>
      <w:spacing w:line="254" w:lineRule="auto"/>
      <w:ind w:left="0" w:firstLine="0"/>
      <w:jc w:val="both"/>
    </w:pPr>
    <w:rPr>
      <w:rFonts w:ascii="Times New Roman" w:eastAsia="SimSun" w:hAnsi="Times New Roman"/>
      <w:sz w:val="20"/>
      <w:szCs w:val="24"/>
      <w:lang w:val="zh-CN"/>
    </w:rPr>
  </w:style>
  <w:style w:type="character" w:customStyle="1" w:styleId="RAN1tdocChar">
    <w:name w:val="RAN1 tdoc Char"/>
    <w:link w:val="RAN1tdoc"/>
    <w:qFormat/>
    <w:locked/>
    <w:rsid w:val="009F0F38"/>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9F0F38"/>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9F0F38"/>
    <w:rPr>
      <w:rFonts w:eastAsia="Batang"/>
    </w:rPr>
  </w:style>
  <w:style w:type="paragraph" w:customStyle="1" w:styleId="RAN1bullet3">
    <w:name w:val="RAN1 bullet3"/>
    <w:basedOn w:val="RAN1bullet2"/>
    <w:link w:val="RAN1bullet3Char"/>
    <w:uiPriority w:val="99"/>
    <w:qFormat/>
    <w:rsid w:val="009F0F38"/>
    <w:pPr>
      <w:numPr>
        <w:ilvl w:val="2"/>
        <w:numId w:val="468"/>
      </w:numPr>
      <w:tabs>
        <w:tab w:val="clear" w:pos="2160"/>
        <w:tab w:val="num" w:pos="360"/>
      </w:tabs>
      <w:ind w:left="0" w:firstLine="0"/>
    </w:pPr>
    <w:rPr>
      <w:rFonts w:ascii="Times New Roman" w:hAnsi="Times New Roman" w:cs="Times New Roman"/>
      <w:szCs w:val="20"/>
      <w:lang w:eastAsia="en-US"/>
    </w:rPr>
  </w:style>
  <w:style w:type="paragraph" w:customStyle="1" w:styleId="onecomwebmail-msonormal">
    <w:name w:val="onecomwebmail-msonormal"/>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tdocChar">
    <w:name w:val="tdoc Char"/>
    <w:link w:val="tdoc"/>
    <w:qFormat/>
    <w:locked/>
    <w:rsid w:val="009F0F38"/>
    <w:rPr>
      <w:rFonts w:ascii="Batang" w:eastAsia="Batang" w:hAnsi="Batang"/>
      <w:szCs w:val="24"/>
    </w:rPr>
  </w:style>
  <w:style w:type="paragraph" w:customStyle="1" w:styleId="tdoc">
    <w:name w:val="tdoc"/>
    <w:basedOn w:val="Normal"/>
    <w:link w:val="tdocChar"/>
    <w:qFormat/>
    <w:rsid w:val="009F0F38"/>
    <w:pPr>
      <w:autoSpaceDE/>
      <w:autoSpaceDN/>
      <w:adjustRightInd/>
      <w:snapToGrid/>
      <w:spacing w:after="160" w:line="254" w:lineRule="auto"/>
      <w:ind w:left="1440" w:hanging="1440"/>
    </w:pPr>
    <w:rPr>
      <w:rFonts w:ascii="Batang" w:eastAsia="Batang" w:hAnsi="Batang"/>
      <w:sz w:val="20"/>
      <w:szCs w:val="24"/>
    </w:rPr>
  </w:style>
  <w:style w:type="paragraph" w:customStyle="1" w:styleId="CharChar1CharCharCharChar">
    <w:name w:val="Char Char1 Char Char Char Char"/>
    <w:uiPriority w:val="99"/>
    <w:semiHidden/>
    <w:qFormat/>
    <w:rsid w:val="009F0F3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9">
    <w:name w:val="表格文字居左"/>
    <w:basedOn w:val="Normal"/>
    <w:next w:val="Normal"/>
    <w:uiPriority w:val="99"/>
    <w:qFormat/>
    <w:rsid w:val="009F0F38"/>
    <w:pPr>
      <w:autoSpaceDE/>
      <w:autoSpaceDN/>
      <w:adjustRightInd/>
      <w:snapToGrid/>
      <w:spacing w:after="160" w:line="254" w:lineRule="auto"/>
    </w:pPr>
    <w:rPr>
      <w:rFonts w:ascii="Arial" w:eastAsia="MS PGothic" w:hAnsi="Arial" w:cs="SimSun"/>
      <w:sz w:val="21"/>
      <w:szCs w:val="21"/>
      <w:lang w:eastAsia="zh-CN"/>
    </w:rPr>
  </w:style>
  <w:style w:type="paragraph" w:customStyle="1" w:styleId="tableheader">
    <w:name w:val="tableheader"/>
    <w:basedOn w:val="Normal"/>
    <w:uiPriority w:val="99"/>
    <w:qFormat/>
    <w:rsid w:val="009F0F38"/>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9F0F38"/>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Normal"/>
    <w:uiPriority w:val="99"/>
    <w:qFormat/>
    <w:rsid w:val="009F0F38"/>
    <w:pPr>
      <w:autoSpaceDE/>
      <w:autoSpaceDN/>
      <w:adjustRightInd/>
      <w:snapToGrid/>
      <w:spacing w:before="100" w:beforeAutospacing="1" w:after="100" w:afterAutospacing="1" w:line="322" w:lineRule="atLeast"/>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9F0F38"/>
    <w:pPr>
      <w:keepNext/>
      <w:keepLines/>
      <w:overflowPunct w:val="0"/>
      <w:autoSpaceDE w:val="0"/>
      <w:autoSpaceDN w:val="0"/>
      <w:adjustRightInd w:val="0"/>
      <w:snapToGrid w:val="0"/>
      <w:spacing w:after="180" w:line="254" w:lineRule="auto"/>
      <w:ind w:left="0"/>
      <w:jc w:val="center"/>
    </w:pPr>
    <w:rPr>
      <w:rFonts w:ascii="Calibri" w:eastAsia="Times New Roman" w:hAnsi="Calibri" w:cs="Calibri"/>
      <w:szCs w:val="21"/>
      <w:lang w:val="en-US"/>
    </w:rPr>
  </w:style>
  <w:style w:type="paragraph" w:customStyle="1" w:styleId="HDStyleLS">
    <w:name w:val="HDStyle_LS"/>
    <w:basedOn w:val="Header"/>
    <w:uiPriority w:val="99"/>
    <w:qFormat/>
    <w:rsid w:val="009F0F38"/>
  </w:style>
  <w:style w:type="paragraph" w:customStyle="1" w:styleId="910">
    <w:name w:val="目录 91"/>
    <w:basedOn w:val="TOC8"/>
    <w:uiPriority w:val="99"/>
    <w:qFormat/>
    <w:rsid w:val="009F0F38"/>
    <w:pPr>
      <w:keepNext/>
      <w:keepLines/>
      <w:tabs>
        <w:tab w:val="right" w:leader="dot" w:pos="9639"/>
      </w:tabs>
      <w:autoSpaceDE/>
      <w:autoSpaceDN/>
      <w:adjustRightInd/>
      <w:snapToGrid/>
      <w:spacing w:before="180" w:after="0" w:line="254" w:lineRule="auto"/>
      <w:ind w:left="2693" w:right="425" w:hanging="2693"/>
      <w:jc w:val="left"/>
    </w:pPr>
    <w:rPr>
      <w:rFonts w:ascii="Calibri" w:eastAsia="Yu Mincho" w:hAnsi="Calibri" w:cs="Calibri"/>
      <w:b/>
      <w:szCs w:val="20"/>
      <w:lang w:val="en-GB"/>
    </w:rPr>
  </w:style>
  <w:style w:type="paragraph" w:customStyle="1" w:styleId="berschrift2Head2A2">
    <w:name w:val="Überschrift 2.Head2A.2"/>
    <w:basedOn w:val="Heading1"/>
    <w:next w:val="Normal"/>
    <w:uiPriority w:val="99"/>
    <w:qFormat/>
    <w:rsid w:val="009F0F38"/>
    <w:pPr>
      <w:keepLines/>
      <w:numPr>
        <w:numId w:val="0"/>
      </w:numPr>
      <w:pBdr>
        <w:top w:val="none" w:sz="0" w:space="0" w:color="auto"/>
      </w:pBdr>
      <w:tabs>
        <w:tab w:val="left" w:pos="432"/>
      </w:tabs>
      <w:autoSpaceDE/>
      <w:autoSpaceDN/>
      <w:adjustRightInd/>
      <w:snapToGrid/>
      <w:spacing w:before="180" w:after="180"/>
      <w:ind w:left="432" w:hanging="432"/>
      <w:jc w:val="left"/>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uiPriority w:val="99"/>
    <w:qFormat/>
    <w:rsid w:val="009F0F38"/>
    <w:pPr>
      <w:keepLines/>
      <w:numPr>
        <w:ilvl w:val="0"/>
        <w:numId w:val="0"/>
      </w:numPr>
      <w:tabs>
        <w:tab w:val="left" w:pos="576"/>
      </w:tabs>
      <w:autoSpaceDE/>
      <w:autoSpaceDN/>
      <w:adjustRightInd/>
      <w:snapToGrid/>
      <w:spacing w:after="180"/>
      <w:ind w:left="576" w:hanging="576"/>
      <w:jc w:val="left"/>
      <w:outlineLvl w:val="2"/>
    </w:pPr>
    <w:rPr>
      <w:rFonts w:eastAsia="MS Mincho"/>
      <w:b w:val="0"/>
      <w:bCs w:val="0"/>
      <w:sz w:val="28"/>
      <w:szCs w:val="20"/>
      <w:lang w:val="en-GB" w:eastAsia="de-DE"/>
    </w:rPr>
  </w:style>
  <w:style w:type="paragraph" w:customStyle="1" w:styleId="Bullets">
    <w:name w:val="Bullets"/>
    <w:basedOn w:val="BodyText"/>
    <w:uiPriority w:val="99"/>
    <w:qFormat/>
    <w:rsid w:val="009F0F38"/>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9F0F38"/>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Normal"/>
    <w:uiPriority w:val="99"/>
    <w:qFormat/>
    <w:rsid w:val="009F0F38"/>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9F0F38"/>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Normal"/>
    <w:uiPriority w:val="99"/>
    <w:qFormat/>
    <w:rsid w:val="009F0F38"/>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9F0F38"/>
    <w:rPr>
      <w:b/>
    </w:rPr>
  </w:style>
  <w:style w:type="paragraph" w:customStyle="1" w:styleId="00BodyText">
    <w:name w:val="00 BodyText"/>
    <w:basedOn w:val="Normal"/>
    <w:qFormat/>
    <w:rsid w:val="009F0F38"/>
    <w:pPr>
      <w:autoSpaceDE/>
      <w:autoSpaceDN/>
      <w:adjustRightInd/>
      <w:snapToGrid/>
      <w:spacing w:after="220" w:line="254" w:lineRule="auto"/>
    </w:pPr>
    <w:rPr>
      <w:rFonts w:ascii="Arial" w:hAnsi="Arial" w:cs="Calibri"/>
      <w:szCs w:val="24"/>
    </w:rPr>
  </w:style>
  <w:style w:type="character" w:customStyle="1" w:styleId="Charc">
    <w:name w:val="样式 正文 Char"/>
    <w:link w:val="aa"/>
    <w:qFormat/>
    <w:locked/>
    <w:rsid w:val="009F0F38"/>
    <w:rPr>
      <w:rFonts w:ascii="SimSun" w:hAnsi="SimSun" w:cs="SimSun"/>
    </w:rPr>
  </w:style>
  <w:style w:type="paragraph" w:customStyle="1" w:styleId="aa">
    <w:name w:val="样式 正文"/>
    <w:basedOn w:val="Normal"/>
    <w:link w:val="Charc"/>
    <w:qFormat/>
    <w:rsid w:val="009F0F38"/>
    <w:pPr>
      <w:autoSpaceDE/>
      <w:autoSpaceDN/>
      <w:adjustRightInd/>
      <w:snapToGrid/>
      <w:spacing w:after="160" w:line="254" w:lineRule="auto"/>
      <w:ind w:firstLineChars="200" w:firstLine="420"/>
    </w:pPr>
    <w:rPr>
      <w:rFonts w:ascii="SimSun" w:hAnsi="SimSun" w:cs="SimSun"/>
      <w:sz w:val="20"/>
      <w:szCs w:val="20"/>
    </w:rPr>
  </w:style>
  <w:style w:type="paragraph" w:customStyle="1" w:styleId="ab">
    <w:name w:val="公式"/>
    <w:basedOn w:val="Normal"/>
    <w:uiPriority w:val="99"/>
    <w:qFormat/>
    <w:rsid w:val="009F0F38"/>
    <w:pPr>
      <w:autoSpaceDE/>
      <w:autoSpaceDN/>
      <w:adjustRightInd/>
      <w:snapToGrid/>
      <w:spacing w:after="160" w:line="254" w:lineRule="auto"/>
      <w:ind w:firstLine="420"/>
      <w:jc w:val="right"/>
    </w:pPr>
    <w:rPr>
      <w:rFonts w:ascii="Calibri" w:hAnsi="Calibri" w:cs="SimSun"/>
      <w:sz w:val="21"/>
      <w:szCs w:val="21"/>
      <w:lang w:eastAsia="zh-CN"/>
    </w:rPr>
  </w:style>
  <w:style w:type="paragraph" w:customStyle="1" w:styleId="references0">
    <w:name w:val="references"/>
    <w:uiPriority w:val="99"/>
    <w:qFormat/>
    <w:rsid w:val="009F0F38"/>
    <w:pPr>
      <w:numPr>
        <w:numId w:val="469"/>
      </w:numPr>
      <w:tabs>
        <w:tab w:val="num" w:pos="360"/>
      </w:tabs>
      <w:spacing w:after="50" w:line="180" w:lineRule="exact"/>
      <w:ind w:left="0" w:firstLine="0"/>
      <w:jc w:val="both"/>
    </w:pPr>
    <w:rPr>
      <w:rFonts w:eastAsia="MS Mincho"/>
      <w:sz w:val="16"/>
      <w:szCs w:val="16"/>
    </w:rPr>
  </w:style>
  <w:style w:type="paragraph" w:customStyle="1" w:styleId="CharCharCharCharCharChar">
    <w:name w:val="Char Char Char Char Char Char"/>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9F0F38"/>
    <w:pPr>
      <w:numPr>
        <w:numId w:val="470"/>
      </w:numPr>
      <w:tabs>
        <w:tab w:val="clear" w:pos="432"/>
        <w:tab w:val="num" w:pos="360"/>
      </w:tabs>
      <w:autoSpaceDE/>
      <w:autoSpaceDN/>
      <w:adjustRightInd/>
      <w:snapToGrid/>
      <w:spacing w:after="160" w:line="254" w:lineRule="auto"/>
      <w:ind w:left="0" w:firstLine="0"/>
    </w:pPr>
    <w:rPr>
      <w:rFonts w:ascii="Calibri" w:eastAsia="MS Mincho" w:hAnsi="Calibri" w:cs="Calibri"/>
      <w:sz w:val="20"/>
      <w:szCs w:val="21"/>
    </w:rPr>
  </w:style>
  <w:style w:type="paragraph" w:customStyle="1" w:styleId="FigureCaption">
    <w:name w:val="Figure Caption"/>
    <w:basedOn w:val="Normal"/>
    <w:uiPriority w:val="99"/>
    <w:qFormat/>
    <w:rsid w:val="009F0F38"/>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Normal"/>
    <w:next w:val="Normal"/>
    <w:uiPriority w:val="99"/>
    <w:qFormat/>
    <w:rsid w:val="009F0F38"/>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Normal"/>
    <w:uiPriority w:val="99"/>
    <w:qFormat/>
    <w:rsid w:val="009F0F38"/>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Normal"/>
    <w:uiPriority w:val="99"/>
    <w:qFormat/>
    <w:rsid w:val="009F0F38"/>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Normal"/>
    <w:uiPriority w:val="99"/>
    <w:qFormat/>
    <w:rsid w:val="009F0F38"/>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Normal"/>
    <w:uiPriority w:val="99"/>
    <w:qFormat/>
    <w:rsid w:val="009F0F38"/>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Normal"/>
    <w:uiPriority w:val="99"/>
    <w:qFormat/>
    <w:rsid w:val="009F0F38"/>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Normal"/>
    <w:next w:val="Normal"/>
    <w:uiPriority w:val="99"/>
    <w:qFormat/>
    <w:rsid w:val="009F0F38"/>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9F0F38"/>
    <w:pPr>
      <w:numPr>
        <w:numId w:val="471"/>
      </w:numPr>
      <w:tabs>
        <w:tab w:val="num" w:pos="360"/>
      </w:tabs>
      <w:autoSpaceDE/>
      <w:autoSpaceDN/>
      <w:adjustRightInd/>
      <w:snapToGrid/>
      <w:spacing w:after="160" w:line="254" w:lineRule="auto"/>
      <w:ind w:left="0" w:firstLine="0"/>
    </w:pPr>
    <w:rPr>
      <w:rFonts w:ascii="Calibri" w:eastAsia="MS Mincho" w:hAnsi="Calibri" w:cs="Calibri"/>
      <w:sz w:val="20"/>
      <w:szCs w:val="21"/>
    </w:rPr>
  </w:style>
  <w:style w:type="paragraph" w:customStyle="1" w:styleId="PaperTableCell">
    <w:name w:val="PaperTableCell"/>
    <w:basedOn w:val="Normal"/>
    <w:uiPriority w:val="99"/>
    <w:qFormat/>
    <w:rsid w:val="009F0F38"/>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9F0F3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9F0F38"/>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xl65">
    <w:name w:val="xl65"/>
    <w:basedOn w:val="Normal"/>
    <w:uiPriority w:val="99"/>
    <w:qFormat/>
    <w:rsid w:val="009F0F38"/>
    <w:pP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09">
    <w:name w:val="xl109"/>
    <w:basedOn w:val="Normal"/>
    <w:uiPriority w:val="99"/>
    <w:qFormat/>
    <w:rsid w:val="009F0F38"/>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0">
    <w:name w:val="xl110"/>
    <w:basedOn w:val="Normal"/>
    <w:uiPriority w:val="99"/>
    <w:qFormat/>
    <w:rsid w:val="009F0F38"/>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1">
    <w:name w:val="xl111"/>
    <w:basedOn w:val="Normal"/>
    <w:uiPriority w:val="99"/>
    <w:qFormat/>
    <w:rsid w:val="009F0F38"/>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2">
    <w:name w:val="xl112"/>
    <w:basedOn w:val="Normal"/>
    <w:uiPriority w:val="99"/>
    <w:qFormat/>
    <w:rsid w:val="009F0F38"/>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3">
    <w:name w:val="xl113"/>
    <w:basedOn w:val="Normal"/>
    <w:uiPriority w:val="99"/>
    <w:qFormat/>
    <w:rsid w:val="009F0F38"/>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4">
    <w:name w:val="xl114"/>
    <w:basedOn w:val="Normal"/>
    <w:uiPriority w:val="99"/>
    <w:qFormat/>
    <w:rsid w:val="009F0F38"/>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5">
    <w:name w:val="xl115"/>
    <w:basedOn w:val="Normal"/>
    <w:uiPriority w:val="99"/>
    <w:qFormat/>
    <w:rsid w:val="009F0F38"/>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6">
    <w:name w:val="xl116"/>
    <w:basedOn w:val="Normal"/>
    <w:uiPriority w:val="99"/>
    <w:qFormat/>
    <w:rsid w:val="009F0F38"/>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xl117">
    <w:name w:val="xl117"/>
    <w:basedOn w:val="Normal"/>
    <w:uiPriority w:val="99"/>
    <w:qFormat/>
    <w:rsid w:val="009F0F38"/>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SimSun" w:hAnsi="SimSun" w:cs="SimSun"/>
      <w:sz w:val="16"/>
      <w:szCs w:val="16"/>
      <w:lang w:eastAsia="zh-CN"/>
    </w:rPr>
  </w:style>
  <w:style w:type="paragraph" w:customStyle="1" w:styleId="Equation">
    <w:name w:val="Equation"/>
    <w:basedOn w:val="Normal"/>
    <w:next w:val="Normal"/>
    <w:uiPriority w:val="99"/>
    <w:qFormat/>
    <w:rsid w:val="009F0F38"/>
    <w:pPr>
      <w:tabs>
        <w:tab w:val="right" w:pos="10206"/>
      </w:tabs>
      <w:overflowPunct w:val="0"/>
      <w:snapToGrid/>
      <w:spacing w:after="220" w:line="254" w:lineRule="auto"/>
      <w:ind w:left="1298"/>
    </w:pPr>
    <w:rPr>
      <w:rFonts w:ascii="Arial" w:hAnsi="Arial" w:cs="Calibri"/>
      <w:szCs w:val="21"/>
      <w:lang w:eastAsia="zh-CN"/>
    </w:rPr>
  </w:style>
  <w:style w:type="paragraph" w:customStyle="1" w:styleId="11BodyText">
    <w:name w:val="11 BodyText"/>
    <w:basedOn w:val="Normal"/>
    <w:uiPriority w:val="99"/>
    <w:qFormat/>
    <w:rsid w:val="009F0F38"/>
    <w:pPr>
      <w:overflowPunct w:val="0"/>
      <w:snapToGrid/>
      <w:spacing w:after="220" w:line="254" w:lineRule="auto"/>
      <w:ind w:left="1298"/>
    </w:pPr>
    <w:rPr>
      <w:rFonts w:ascii="Arial" w:hAnsi="Arial" w:cs="Calibri"/>
      <w:szCs w:val="21"/>
    </w:rPr>
  </w:style>
  <w:style w:type="paragraph" w:customStyle="1" w:styleId="bodyCharCharChar">
    <w:name w:val="body Char Char Char"/>
    <w:basedOn w:val="Normal"/>
    <w:uiPriority w:val="99"/>
    <w:qFormat/>
    <w:rsid w:val="009F0F38"/>
    <w:pPr>
      <w:tabs>
        <w:tab w:val="left" w:pos="2160"/>
      </w:tabs>
      <w:overflowPunct w:val="0"/>
      <w:snapToGrid/>
      <w:spacing w:before="120" w:line="280" w:lineRule="atLeast"/>
    </w:pPr>
    <w:rPr>
      <w:rFonts w:ascii="New York" w:hAnsi="New York" w:cs="Calibri"/>
      <w:sz w:val="21"/>
      <w:szCs w:val="21"/>
    </w:rPr>
  </w:style>
  <w:style w:type="character" w:customStyle="1" w:styleId="bodyChar">
    <w:name w:val="body Char"/>
    <w:link w:val="body"/>
    <w:qFormat/>
    <w:locked/>
    <w:rsid w:val="009F0F38"/>
    <w:rPr>
      <w:rFonts w:ascii="New York" w:hAnsi="New York"/>
      <w:sz w:val="24"/>
    </w:rPr>
  </w:style>
  <w:style w:type="paragraph" w:customStyle="1" w:styleId="body">
    <w:name w:val="body"/>
    <w:basedOn w:val="Normal"/>
    <w:link w:val="bodyChar"/>
    <w:qFormat/>
    <w:rsid w:val="009F0F38"/>
    <w:pPr>
      <w:tabs>
        <w:tab w:val="left" w:pos="2160"/>
      </w:tabs>
      <w:overflowPunct w:val="0"/>
      <w:snapToGrid/>
      <w:spacing w:before="120" w:line="280" w:lineRule="atLeast"/>
    </w:pPr>
    <w:rPr>
      <w:rFonts w:ascii="New York" w:hAnsi="New York"/>
      <w:sz w:val="24"/>
      <w:szCs w:val="20"/>
    </w:rPr>
  </w:style>
  <w:style w:type="character" w:customStyle="1" w:styleId="ac">
    <w:name w:val="テキスト (文字)"/>
    <w:link w:val="ad"/>
    <w:qFormat/>
    <w:locked/>
    <w:rsid w:val="009F0F38"/>
    <w:rPr>
      <w:rFonts w:ascii="Century" w:hAnsi="Century"/>
    </w:rPr>
  </w:style>
  <w:style w:type="paragraph" w:customStyle="1" w:styleId="ad">
    <w:name w:val="テキスト"/>
    <w:basedOn w:val="Normal"/>
    <w:link w:val="ac"/>
    <w:qFormat/>
    <w:rsid w:val="009F0F38"/>
    <w:pPr>
      <w:autoSpaceDE/>
      <w:autoSpaceDN/>
      <w:adjustRightInd/>
      <w:snapToGrid/>
      <w:spacing w:afterLines="50" w:after="0" w:line="320" w:lineRule="exact"/>
      <w:ind w:firstLineChars="100" w:firstLine="210"/>
    </w:pPr>
    <w:rPr>
      <w:rFonts w:ascii="Century" w:hAnsi="Century"/>
      <w:sz w:val="20"/>
      <w:szCs w:val="20"/>
    </w:rPr>
  </w:style>
  <w:style w:type="paragraph" w:customStyle="1" w:styleId="gmail-msolistparagraph">
    <w:name w:val="gmail-msolistparagraph"/>
    <w:basedOn w:val="Normal"/>
    <w:uiPriority w:val="99"/>
    <w:semiHidden/>
    <w:qFormat/>
    <w:rsid w:val="009F0F3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9F0F38"/>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9F0F38"/>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character" w:customStyle="1" w:styleId="LGTdocChar">
    <w:name w:val="LGTdoc_본문 Char"/>
    <w:link w:val="LGTdoc"/>
    <w:qFormat/>
    <w:locked/>
    <w:rsid w:val="009F0F38"/>
    <w:rPr>
      <w:rFonts w:eastAsia="Batang"/>
      <w:kern w:val="2"/>
      <w:sz w:val="22"/>
      <w:szCs w:val="24"/>
      <w:lang w:val="en-GB" w:eastAsia="ko-KR"/>
    </w:rPr>
  </w:style>
  <w:style w:type="paragraph" w:customStyle="1" w:styleId="Tabletext2">
    <w:name w:val="Table_text"/>
    <w:basedOn w:val="Normal"/>
    <w:uiPriority w:val="99"/>
    <w:qFormat/>
    <w:rsid w:val="009F0F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9F0F3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TFZchn">
    <w:name w:val="TF Zchn"/>
    <w:qFormat/>
    <w:locked/>
    <w:rsid w:val="009F0F38"/>
    <w:rPr>
      <w:rFonts w:ascii="Arial" w:eastAsia="MS Gothic" w:hAnsi="Arial" w:cs="Arial"/>
      <w:b/>
      <w:szCs w:val="21"/>
      <w:lang w:eastAsia="zh-CN"/>
    </w:rPr>
  </w:style>
  <w:style w:type="character" w:customStyle="1" w:styleId="z-">
    <w:name w:val="z-窗体顶端 字符"/>
    <w:link w:val="z-1"/>
    <w:uiPriority w:val="99"/>
    <w:semiHidden/>
    <w:qFormat/>
    <w:locked/>
    <w:rsid w:val="009F0F3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9F0F3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9F0F3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9F0F3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F0F38"/>
    <w:pPr>
      <w:spacing w:after="160" w:line="254" w:lineRule="auto"/>
    </w:pPr>
    <w:rPr>
      <w:rFonts w:ascii="Yu Mincho" w:eastAsia="Yu Mincho" w:hAnsi="Yu Mincho"/>
      <w:kern w:val="2"/>
      <w:sz w:val="21"/>
      <w:szCs w:val="22"/>
      <w:lang w:eastAsia="ja-JP"/>
    </w:rPr>
  </w:style>
  <w:style w:type="character" w:customStyle="1" w:styleId="z-TopofFormChar">
    <w:name w:val="z-Top of Form Char"/>
    <w:link w:val="z-TopofForm1"/>
    <w:uiPriority w:val="99"/>
    <w:semiHidden/>
    <w:qFormat/>
    <w:locked/>
    <w:rsid w:val="009F0F38"/>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9F0F38"/>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9F0F38"/>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9F0F38"/>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8">
    <w:name w:val="変更箇所1"/>
    <w:uiPriority w:val="99"/>
    <w:semiHidden/>
    <w:qFormat/>
    <w:rsid w:val="009F0F3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9F0F38"/>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9F0F38"/>
    <w:rPr>
      <w:rFonts w:ascii="Arial" w:eastAsia="SimSun" w:hAnsi="Arial" w:cs="Arial" w:hint="default"/>
      <w:color w:val="0000FF"/>
      <w:kern w:val="2"/>
      <w:sz w:val="18"/>
      <w:lang w:val="en-US" w:eastAsia="zh-CN" w:bidi="ar-SA"/>
    </w:rPr>
  </w:style>
  <w:style w:type="character" w:customStyle="1" w:styleId="28">
    <w:name w:val="28"/>
    <w:semiHidden/>
    <w:rsid w:val="009F0F38"/>
    <w:rPr>
      <w:rFonts w:ascii="游ゴ シ ッ ク" w:hAnsi="游ゴ シ ッ ク" w:hint="default"/>
      <w:color w:val="auto"/>
    </w:rPr>
  </w:style>
  <w:style w:type="character" w:customStyle="1" w:styleId="300">
    <w:name w:val="30"/>
    <w:semiHidden/>
    <w:rsid w:val="009F0F38"/>
    <w:rPr>
      <w:rFonts w:ascii="Yu Mincho" w:eastAsia="Yu Mincho" w:hAnsi="Yu Mincho" w:cs="Times New Roman" w:hint="eastAsia"/>
      <w:color w:val="auto"/>
      <w:sz w:val="22"/>
      <w:szCs w:val="22"/>
    </w:rPr>
  </w:style>
  <w:style w:type="character" w:customStyle="1" w:styleId="spellingerror">
    <w:name w:val="spellingerror"/>
    <w:qFormat/>
    <w:rsid w:val="009F0F38"/>
  </w:style>
  <w:style w:type="character" w:customStyle="1" w:styleId="UnresolvedMention2">
    <w:name w:val="Unresolved Mention2"/>
    <w:uiPriority w:val="99"/>
    <w:semiHidden/>
    <w:qFormat/>
    <w:rsid w:val="009F0F38"/>
    <w:rPr>
      <w:color w:val="605E5C"/>
      <w:shd w:val="clear" w:color="auto" w:fill="E1DFDD"/>
    </w:rPr>
  </w:style>
  <w:style w:type="character" w:customStyle="1" w:styleId="19">
    <w:name w:val="リスト段落 (文字)1"/>
    <w:uiPriority w:val="34"/>
    <w:qFormat/>
    <w:rsid w:val="009F0F38"/>
    <w:rPr>
      <w:rFonts w:ascii="Times" w:eastAsia="Batang" w:hAnsi="Times" w:cs="Times" w:hint="default"/>
      <w:szCs w:val="24"/>
      <w:lang w:val="en-GB" w:eastAsia="zh-CN"/>
    </w:rPr>
  </w:style>
  <w:style w:type="character" w:customStyle="1" w:styleId="110">
    <w:name w:val="見出し 1 (文字)1"/>
    <w:uiPriority w:val="99"/>
    <w:qFormat/>
    <w:rsid w:val="009F0F38"/>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9F0F38"/>
    <w:rPr>
      <w:rFonts w:ascii="Yu Gothic Light" w:eastAsia="Yu Gothic Light" w:hAnsi="Yu Gothic Light" w:cs="Times New Roman" w:hint="eastAsia"/>
      <w:lang w:eastAsia="en-US"/>
    </w:rPr>
  </w:style>
  <w:style w:type="character" w:customStyle="1" w:styleId="31">
    <w:name w:val="見出し 3 (文字)1"/>
    <w:uiPriority w:val="9"/>
    <w:semiHidden/>
    <w:qFormat/>
    <w:rsid w:val="009F0F38"/>
    <w:rPr>
      <w:rFonts w:ascii="Yu Gothic Light" w:eastAsia="Yu Gothic Light" w:hAnsi="Yu Gothic Light" w:cs="Times New Roman" w:hint="eastAsia"/>
      <w:lang w:eastAsia="en-US"/>
    </w:rPr>
  </w:style>
  <w:style w:type="character" w:customStyle="1" w:styleId="41">
    <w:name w:val="見出し 4 (文字)1"/>
    <w:semiHidden/>
    <w:qFormat/>
    <w:rsid w:val="009F0F38"/>
    <w:rPr>
      <w:rFonts w:ascii="MS Mincho" w:eastAsia="Yu Mincho" w:hAnsi="MS Mincho" w:hint="eastAsia"/>
      <w:b/>
      <w:bCs/>
      <w:lang w:eastAsia="en-US"/>
    </w:rPr>
  </w:style>
  <w:style w:type="character" w:customStyle="1" w:styleId="510">
    <w:name w:val="見出し 5 (文字)1"/>
    <w:semiHidden/>
    <w:qFormat/>
    <w:rsid w:val="009F0F38"/>
    <w:rPr>
      <w:rFonts w:ascii="Yu Gothic Light" w:eastAsia="Yu Gothic Light" w:hAnsi="Yu Gothic Light" w:cs="Times New Roman" w:hint="eastAsia"/>
      <w:lang w:eastAsia="en-US"/>
    </w:rPr>
  </w:style>
  <w:style w:type="character" w:customStyle="1" w:styleId="811">
    <w:name w:val="見出し 8 (文字)1"/>
    <w:semiHidden/>
    <w:qFormat/>
    <w:rsid w:val="009F0F38"/>
    <w:rPr>
      <w:rFonts w:ascii="MS Mincho" w:eastAsia="Yu Mincho" w:hAnsi="MS Mincho" w:hint="eastAsia"/>
      <w:lang w:eastAsia="en-US"/>
    </w:rPr>
  </w:style>
  <w:style w:type="character" w:customStyle="1" w:styleId="911">
    <w:name w:val="見出し 9 (文字)1"/>
    <w:uiPriority w:val="9"/>
    <w:semiHidden/>
    <w:qFormat/>
    <w:rsid w:val="009F0F38"/>
    <w:rPr>
      <w:rFonts w:ascii="MS Mincho" w:eastAsia="Yu Mincho" w:hAnsi="MS Mincho" w:hint="eastAsia"/>
      <w:lang w:eastAsia="en-US"/>
    </w:rPr>
  </w:style>
  <w:style w:type="character" w:customStyle="1" w:styleId="1a">
    <w:name w:val="脚注文字列 (文字)1"/>
    <w:semiHidden/>
    <w:qFormat/>
    <w:rsid w:val="009F0F38"/>
    <w:rPr>
      <w:rFonts w:ascii="Times New Roman" w:eastAsia="MS Gothic" w:hAnsi="Times New Roman" w:cs="Times New Roman" w:hint="default"/>
      <w:sz w:val="24"/>
      <w:lang w:val="en-GB" w:eastAsia="ja-JP"/>
    </w:rPr>
  </w:style>
  <w:style w:type="character" w:customStyle="1" w:styleId="1b">
    <w:name w:val="ヘッダー (文字)1"/>
    <w:semiHidden/>
    <w:qFormat/>
    <w:rsid w:val="009F0F38"/>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9F0F38"/>
    <w:rPr>
      <w:rFonts w:ascii="Times New Roman" w:eastAsia="MS Gothic" w:hAnsi="Times New Roman" w:cs="Times New Roman" w:hint="default"/>
      <w:b/>
      <w:bCs w:val="0"/>
      <w:sz w:val="24"/>
      <w:lang w:val="en-GB"/>
    </w:rPr>
  </w:style>
  <w:style w:type="character" w:customStyle="1" w:styleId="1d">
    <w:name w:val="表題 (文字)1"/>
    <w:qFormat/>
    <w:rsid w:val="009F0F38"/>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9F0F38"/>
    <w:rPr>
      <w:rFonts w:ascii="Times New Roman" w:eastAsia="MS Gothic" w:hAnsi="Times New Roman" w:cs="Times New Roman" w:hint="default"/>
      <w:sz w:val="24"/>
      <w:lang w:val="en-GB" w:eastAsia="ja-JP"/>
    </w:rPr>
  </w:style>
  <w:style w:type="character" w:customStyle="1" w:styleId="B2Car">
    <w:name w:val="B2 Car"/>
    <w:qFormat/>
    <w:rsid w:val="009F0F38"/>
    <w:rPr>
      <w:lang w:val="en-GB" w:eastAsia="en-US"/>
    </w:rPr>
  </w:style>
  <w:style w:type="character" w:customStyle="1" w:styleId="GuidanceChar">
    <w:name w:val="Guidance Char"/>
    <w:qFormat/>
    <w:rsid w:val="009F0F38"/>
    <w:rPr>
      <w:i/>
      <w:iCs w:val="0"/>
      <w:color w:val="0000FF"/>
      <w:lang w:val="en-GB" w:eastAsia="ja-JP" w:bidi="ar-SA"/>
    </w:rPr>
  </w:style>
  <w:style w:type="character" w:customStyle="1" w:styleId="h4CharChar">
    <w:name w:val="h4 Char Char"/>
    <w:qFormat/>
    <w:rsid w:val="009F0F38"/>
    <w:rPr>
      <w:rFonts w:ascii="Arial" w:hAnsi="Arial" w:cs="Arial" w:hint="default"/>
      <w:sz w:val="24"/>
      <w:lang w:val="en-GB" w:eastAsia="ja-JP" w:bidi="ar-SA"/>
    </w:rPr>
  </w:style>
  <w:style w:type="character" w:customStyle="1" w:styleId="FigureCaption1">
    <w:name w:val="Figure Caption1"/>
    <w:qFormat/>
    <w:rsid w:val="009F0F38"/>
    <w:rPr>
      <w:rFonts w:ascii="Arial" w:eastAsia="????" w:hAnsi="Arial" w:cs="Arial" w:hint="default"/>
      <w:color w:val="0000FF"/>
      <w:kern w:val="2"/>
      <w:lang w:val="en-US" w:eastAsia="en-US" w:bidi="ar-SA"/>
    </w:rPr>
  </w:style>
  <w:style w:type="character" w:customStyle="1" w:styleId="CharChar5">
    <w:name w:val="Char Char5"/>
    <w:semiHidden/>
    <w:qFormat/>
    <w:rsid w:val="009F0F38"/>
    <w:rPr>
      <w:rFonts w:ascii="Times New Roman" w:hAnsi="Times New Roman" w:cs="Times New Roman" w:hint="default"/>
      <w:lang w:eastAsia="en-US"/>
    </w:rPr>
  </w:style>
  <w:style w:type="character" w:customStyle="1" w:styleId="CharChar51">
    <w:name w:val="Char Char51"/>
    <w:semiHidden/>
    <w:qFormat/>
    <w:rsid w:val="009F0F38"/>
    <w:rPr>
      <w:rFonts w:ascii="Times New Roman" w:hAnsi="Times New Roman" w:cs="Times New Roman" w:hint="default"/>
      <w:lang w:eastAsia="en-US"/>
    </w:rPr>
  </w:style>
  <w:style w:type="character" w:customStyle="1" w:styleId="colour">
    <w:name w:val="colour"/>
    <w:qFormat/>
    <w:rsid w:val="009F0F38"/>
  </w:style>
  <w:style w:type="character" w:customStyle="1" w:styleId="hps">
    <w:name w:val="hps"/>
    <w:qFormat/>
    <w:rsid w:val="009F0F38"/>
  </w:style>
  <w:style w:type="character" w:customStyle="1" w:styleId="shorttext">
    <w:name w:val="short_text"/>
    <w:qFormat/>
    <w:rsid w:val="009F0F38"/>
  </w:style>
  <w:style w:type="character" w:customStyle="1" w:styleId="keyword">
    <w:name w:val="keyword"/>
    <w:qFormat/>
    <w:rsid w:val="009F0F38"/>
  </w:style>
  <w:style w:type="character" w:customStyle="1" w:styleId="ordinary-span-edit2">
    <w:name w:val="ordinary-span-edit2"/>
    <w:qFormat/>
    <w:rsid w:val="009F0F38"/>
  </w:style>
  <w:style w:type="character" w:customStyle="1" w:styleId="size">
    <w:name w:val="size"/>
    <w:qFormat/>
    <w:rsid w:val="009F0F38"/>
  </w:style>
  <w:style w:type="character" w:customStyle="1" w:styleId="Style10ptCharChar">
    <w:name w:val="Style 10 pt Char Char"/>
    <w:qFormat/>
    <w:rsid w:val="009F0F3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9F0F3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9F0F38"/>
    <w:rPr>
      <w:rFonts w:ascii="Arial" w:eastAsia="SimSun" w:hAnsi="Arial" w:cs="Arial" w:hint="default"/>
      <w:color w:val="0000FF"/>
      <w:kern w:val="2"/>
      <w:sz w:val="22"/>
      <w:lang w:val="en-US" w:eastAsia="en-US" w:bidi="ar-SA"/>
    </w:rPr>
  </w:style>
  <w:style w:type="character" w:customStyle="1" w:styleId="moz-txt-tag">
    <w:name w:val="moz-txt-tag"/>
    <w:qFormat/>
    <w:rsid w:val="009F0F38"/>
    <w:rPr>
      <w:rFonts w:ascii="Arial" w:eastAsia="SimSun" w:hAnsi="Arial" w:cs="Arial" w:hint="default"/>
      <w:color w:val="0000FF"/>
      <w:kern w:val="2"/>
      <w:lang w:val="en-US" w:eastAsia="zh-CN" w:bidi="ar-SA"/>
    </w:rPr>
  </w:style>
  <w:style w:type="character" w:customStyle="1" w:styleId="opdicttext22">
    <w:name w:val="op_dict_text22"/>
    <w:qFormat/>
    <w:rsid w:val="009F0F38"/>
  </w:style>
  <w:style w:type="character" w:customStyle="1" w:styleId="def">
    <w:name w:val="def"/>
    <w:qFormat/>
    <w:rsid w:val="009F0F38"/>
  </w:style>
  <w:style w:type="character" w:customStyle="1" w:styleId="high-light-bg4">
    <w:name w:val="high-light-bg4"/>
    <w:qFormat/>
    <w:rsid w:val="009F0F38"/>
  </w:style>
  <w:style w:type="character" w:customStyle="1" w:styleId="TitleChar2">
    <w:name w:val="Title Char2"/>
    <w:uiPriority w:val="10"/>
    <w:qFormat/>
    <w:locked/>
    <w:rsid w:val="009F0F3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9F0F38"/>
    <w:rPr>
      <w:rFonts w:ascii="Arial" w:hAnsi="Arial" w:cs="Arial" w:hint="default"/>
      <w:vanish/>
      <w:webHidden w:val="0"/>
      <w:color w:val="FF0000"/>
      <w:sz w:val="24"/>
      <w:specVanish w:val="0"/>
    </w:rPr>
  </w:style>
  <w:style w:type="character" w:customStyle="1" w:styleId="CharChar3">
    <w:name w:val="Char Char3"/>
    <w:qFormat/>
    <w:rsid w:val="009F0F38"/>
    <w:rPr>
      <w:rFonts w:ascii="Arial" w:hAnsi="Arial" w:cs="Arial" w:hint="default"/>
      <w:sz w:val="36"/>
      <w:lang w:val="en-GB" w:eastAsia="en-US" w:bidi="ar-SA"/>
    </w:rPr>
  </w:style>
  <w:style w:type="character" w:customStyle="1" w:styleId="CharChar2">
    <w:name w:val="Char Char2"/>
    <w:qFormat/>
    <w:rsid w:val="009F0F38"/>
    <w:rPr>
      <w:rFonts w:ascii="Arial" w:hAnsi="Arial" w:cs="Arial" w:hint="default"/>
      <w:sz w:val="32"/>
      <w:lang w:val="en-GB" w:eastAsia="en-US" w:bidi="ar-SA"/>
    </w:rPr>
  </w:style>
  <w:style w:type="character" w:customStyle="1" w:styleId="CharChar">
    <w:name w:val="Char Char"/>
    <w:qFormat/>
    <w:rsid w:val="009F0F38"/>
    <w:rPr>
      <w:rFonts w:ascii="Arial" w:hAnsi="Arial" w:cs="Arial" w:hint="default"/>
      <w:sz w:val="22"/>
      <w:lang w:val="en-GB" w:eastAsia="en-US" w:bidi="ar-SA"/>
    </w:rPr>
  </w:style>
  <w:style w:type="character" w:customStyle="1" w:styleId="onecomwebmail-spelle">
    <w:name w:val="onecomwebmail-spelle"/>
    <w:qFormat/>
    <w:rsid w:val="009F0F38"/>
  </w:style>
  <w:style w:type="character" w:customStyle="1" w:styleId="onecomwebmail-font">
    <w:name w:val="onecomwebmail-font"/>
    <w:qFormat/>
    <w:rsid w:val="009F0F38"/>
  </w:style>
  <w:style w:type="character" w:customStyle="1" w:styleId="onecomwebmail-size">
    <w:name w:val="onecomwebmail-size"/>
    <w:qFormat/>
    <w:rsid w:val="009F0F38"/>
  </w:style>
  <w:style w:type="character" w:customStyle="1" w:styleId="fontstyle01">
    <w:name w:val="fontstyle01"/>
    <w:qFormat/>
    <w:rsid w:val="009F0F38"/>
    <w:rPr>
      <w:rFonts w:ascii="Times New Roman" w:hAnsi="Times New Roman" w:cs="Times New Roman" w:hint="default"/>
      <w:i/>
      <w:iCs/>
      <w:color w:val="000000"/>
      <w:sz w:val="20"/>
      <w:szCs w:val="20"/>
    </w:rPr>
  </w:style>
  <w:style w:type="character" w:customStyle="1" w:styleId="xcontentpasted0">
    <w:name w:val="x_contentpasted0"/>
    <w:qFormat/>
    <w:rsid w:val="009F0F38"/>
  </w:style>
  <w:style w:type="character" w:customStyle="1" w:styleId="ui-provider">
    <w:name w:val="ui-provider"/>
    <w:qFormat/>
    <w:rsid w:val="009F0F38"/>
  </w:style>
  <w:style w:type="table" w:styleId="TableSimple2">
    <w:name w:val="Table Simple 2"/>
    <w:basedOn w:val="TableNormal"/>
    <w:semiHidden/>
    <w:unhideWhenUsed/>
    <w:qFormat/>
    <w:rsid w:val="009F0F38"/>
    <w:pPr>
      <w:spacing w:after="180" w:line="254" w:lineRule="auto"/>
    </w:pPr>
    <w:rPr>
      <w:rFonts w:ascii="CG Times (WN)" w:eastAsia="MS Mincho"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9F0F38"/>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9F0F38"/>
    <w:pPr>
      <w:spacing w:after="180" w:line="254" w:lineRule="auto"/>
    </w:pPr>
    <w:rPr>
      <w:rFonts w:ascii="CG Times (WN)" w:eastAsia="MS Mincho"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9F0F38"/>
    <w:pPr>
      <w:spacing w:after="160" w:line="254" w:lineRule="auto"/>
    </w:pPr>
    <w:rPr>
      <w:rFonts w:ascii="CG Times (WN)" w:eastAsia="MS Mincho"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9F0F38"/>
    <w:pPr>
      <w:spacing w:after="160" w:line="254" w:lineRule="auto"/>
    </w:pPr>
    <w:rPr>
      <w:rFonts w:ascii="CG Times (WN)" w:eastAsia="MS Mincho"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9F0F38"/>
    <w:pPr>
      <w:spacing w:after="160" w:line="254" w:lineRule="auto"/>
    </w:pPr>
    <w:rPr>
      <w:rFonts w:ascii="CG Times (W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9F0F38"/>
    <w:pPr>
      <w:spacing w:after="160" w:line="254" w:lineRule="auto"/>
    </w:pPr>
    <w:rPr>
      <w:rFonts w:ascii="Calibri"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TableNormal"/>
    <w:uiPriority w:val="50"/>
    <w:qFormat/>
    <w:rsid w:val="009F0F38"/>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9F0F38"/>
    <w:pPr>
      <w:spacing w:after="160" w:line="254" w:lineRule="auto"/>
    </w:pPr>
    <w:rPr>
      <w:rFonts w:ascii="Yu Mincho" w:eastAsia="Yu Mincho" w:hAnsi="Yu Mincho"/>
      <w:color w:val="2F5496"/>
      <w:lang w:eastAsia="zh-CN"/>
    </w:rPr>
    <w:tblPr>
      <w:tblInd w:w="0" w:type="nil"/>
    </w:tblPr>
    <w:tblStylePr w:type="firstRow">
      <w:rPr>
        <w:rFonts w:ascii="Sitka Subheading" w:eastAsia="Sitka Subheading" w:hAnsi="Sitka Subheading" w:cs="Times New Roman" w:hint="eastAsia"/>
        <w:i/>
        <w:iCs/>
        <w:sz w:val="26"/>
        <w:szCs w:val="26"/>
      </w:rPr>
      <w:tblPr/>
      <w:tcPr>
        <w:tcBorders>
          <w:bottom w:val="single" w:sz="4" w:space="0" w:color="4472C4"/>
        </w:tcBorders>
        <w:shd w:val="clear" w:color="auto" w:fill="FFFFFF"/>
      </w:tcPr>
    </w:tblStylePr>
    <w:tblStylePr w:type="lastRow">
      <w:rPr>
        <w:rFonts w:ascii="Sitka Subheading" w:eastAsia="Sitka Subheading" w:hAnsi="Sitka Subheading"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ubheading" w:eastAsia="Sitka Subheading" w:hAnsi="Sitka Subheading" w:cs="Times New Roman" w:hint="eastAsia"/>
        <w:i/>
        <w:iCs/>
        <w:sz w:val="26"/>
        <w:szCs w:val="26"/>
      </w:rPr>
      <w:tblPr/>
      <w:tcPr>
        <w:tcBorders>
          <w:right w:val="single" w:sz="4" w:space="0" w:color="4472C4"/>
        </w:tcBorders>
        <w:shd w:val="clear" w:color="auto" w:fill="FFFFFF"/>
      </w:tcPr>
    </w:tblStylePr>
    <w:tblStylePr w:type="lastCol">
      <w:rPr>
        <w:rFonts w:ascii="Sitka Subheading" w:eastAsia="Sitka Subheading" w:hAnsi="Sitka Subheading"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表 (格子)1"/>
    <w:basedOn w:val="TableNormal"/>
    <w:qFormat/>
    <w:rsid w:val="009F0F38"/>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qFormat/>
    <w:rsid w:val="009F0F38"/>
    <w:pPr>
      <w:overflowPunct w:val="0"/>
      <w:autoSpaceDE w:val="0"/>
      <w:autoSpaceDN w:val="0"/>
      <w:adjustRightInd w:val="0"/>
      <w:spacing w:after="180" w:line="254" w:lineRule="auto"/>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9F0F3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9F0F38"/>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rsid w:val="009F0F38"/>
    <w:pPr>
      <w:spacing w:after="160" w:line="254" w:lineRule="auto"/>
    </w:pPr>
    <w:rPr>
      <w:rFonts w:ascii="CG Times (WN)" w:eastAsia="MS Mincho"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4">
    <w:name w:val="表 (格子)2"/>
    <w:basedOn w:val="TableNormal"/>
    <w:uiPriority w:val="39"/>
    <w:qFormat/>
    <w:rsid w:val="009F0F38"/>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9F0F38"/>
  </w:style>
  <w:style w:type="table" w:customStyle="1" w:styleId="TableGrid20">
    <w:name w:val="Table Grid2"/>
    <w:basedOn w:val="TableNormal"/>
    <w:uiPriority w:val="39"/>
    <w:qFormat/>
    <w:rsid w:val="009F0F38"/>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9F0F38"/>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9F0F38"/>
    <w:pPr>
      <w:suppressAutoHyphens/>
      <w:autoSpaceDE/>
      <w:autoSpaceDN/>
      <w:adjustRightInd/>
      <w:snapToGrid/>
      <w:spacing w:after="50"/>
      <w:ind w:left="840"/>
      <w:jc w:val="left"/>
    </w:pPr>
    <w:rPr>
      <w:rFonts w:ascii="Cambria" w:eastAsia="SimHei" w:hAnsi="Cambria" w:cs="SimSun"/>
      <w:sz w:val="20"/>
      <w:szCs w:val="20"/>
    </w:rPr>
  </w:style>
  <w:style w:type="character" w:customStyle="1" w:styleId="ListParagraphChar1">
    <w:name w:val="List Paragraph Char1"/>
    <w:uiPriority w:val="34"/>
    <w:qFormat/>
    <w:locked/>
    <w:rsid w:val="009F0F38"/>
    <w:rPr>
      <w:rFonts w:ascii="Times New Roman" w:eastAsia="Yu Gothic Medium" w:hAnsi="Times New Roman"/>
      <w:szCs w:val="22"/>
      <w:lang w:val="en-US" w:eastAsia="en-US"/>
    </w:rPr>
  </w:style>
  <w:style w:type="character" w:customStyle="1" w:styleId="contentpasted2">
    <w:name w:val="contentpasted2"/>
    <w:basedOn w:val="DefaultParagraphFont"/>
    <w:qFormat/>
    <w:rsid w:val="009F0F38"/>
  </w:style>
  <w:style w:type="paragraph" w:customStyle="1" w:styleId="mc-p0">
    <w:name w:val="mc-p"/>
    <w:basedOn w:val="Normal"/>
    <w:uiPriority w:val="99"/>
    <w:rsid w:val="009F0F3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25">
    <w:name w:val="列表段落 字符2"/>
    <w:uiPriority w:val="34"/>
    <w:qFormat/>
    <w:rsid w:val="009F0F38"/>
    <w:rPr>
      <w:sz w:val="22"/>
      <w:szCs w:val="22"/>
    </w:rPr>
  </w:style>
  <w:style w:type="paragraph" w:customStyle="1" w:styleId="sub-proposal">
    <w:name w:val="sub-proposal"/>
    <w:basedOn w:val="Normal"/>
    <w:qFormat/>
    <w:rsid w:val="009F0F38"/>
    <w:pPr>
      <w:numPr>
        <w:numId w:val="568"/>
      </w:numPr>
      <w:tabs>
        <w:tab w:val="clear" w:pos="420"/>
        <w:tab w:val="num" w:pos="360"/>
      </w:tabs>
      <w:autoSpaceDE/>
      <w:autoSpaceDN/>
      <w:adjustRightInd/>
      <w:snapToGrid/>
      <w:spacing w:beforeLines="30" w:afterLines="30" w:after="0" w:line="288" w:lineRule="auto"/>
      <w:ind w:left="360" w:firstLine="0"/>
      <w:jc w:val="left"/>
    </w:pPr>
    <w:rPr>
      <w:b/>
      <w:bCs/>
      <w:i/>
      <w:iCs/>
      <w:lang w:eastAsia="zh-CN"/>
    </w:rPr>
  </w:style>
  <w:style w:type="numbering" w:customStyle="1" w:styleId="NoList2">
    <w:name w:val="No List2"/>
    <w:next w:val="NoList"/>
    <w:uiPriority w:val="99"/>
    <w:semiHidden/>
    <w:unhideWhenUsed/>
    <w:rsid w:val="009F0F38"/>
  </w:style>
  <w:style w:type="table" w:customStyle="1" w:styleId="TableGrid21">
    <w:name w:val="TableGrid2"/>
    <w:basedOn w:val="TableNormal"/>
    <w:next w:val="TableGrid"/>
    <w:uiPriority w:val="39"/>
    <w:qFormat/>
    <w:rsid w:val="009F0F38"/>
    <w:rPr>
      <w:rFonts w:eastAsia="Batang"/>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9F0F38"/>
  </w:style>
  <w:style w:type="numbering" w:customStyle="1" w:styleId="StyleBulletedSymbolsymbolLeft025Hanging02">
    <w:name w:val="Style Bulleted Symbol (symbol) Left:  0.25&quot; Hanging:  0.2"/>
    <w:basedOn w:val="NoList"/>
    <w:rsid w:val="009F0F38"/>
  </w:style>
  <w:style w:type="table" w:customStyle="1" w:styleId="ColorfulList-Accent12">
    <w:name w:val="Colorful List - Accent 12"/>
    <w:basedOn w:val="TableNormal"/>
    <w:next w:val="ColorfulList-Accent1"/>
    <w:uiPriority w:val="34"/>
    <w:rsid w:val="009F0F3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F0F3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F0F38"/>
  </w:style>
  <w:style w:type="numbering" w:customStyle="1" w:styleId="StyleBulletedSymbolsymbolLeft025Hanging02512">
    <w:name w:val="Style Bulleted Symbol (symbol) Left:  0.25&quot; Hanging:  0.25&quot;12"/>
    <w:basedOn w:val="NoList"/>
    <w:rsid w:val="009F0F38"/>
  </w:style>
  <w:style w:type="numbering" w:customStyle="1" w:styleId="StyleBulletedSymbolsymbolLeft025Hanging02522">
    <w:name w:val="Style Bulleted Symbol (symbol) Left:  0.25&quot; Hanging:  0.25&quot;22"/>
    <w:basedOn w:val="NoList"/>
    <w:rsid w:val="009F0F38"/>
  </w:style>
  <w:style w:type="table" w:customStyle="1" w:styleId="TableClassic12">
    <w:name w:val="Table Classic 12"/>
    <w:basedOn w:val="TableNormal"/>
    <w:next w:val="TableClassic1"/>
    <w:semiHidden/>
    <w:unhideWhenUsed/>
    <w:qFormat/>
    <w:rsid w:val="009F0F38"/>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GridTable5Dark-Accent112">
    <w:name w:val="Grid Table 5 Dark - Accent 112"/>
    <w:basedOn w:val="TableNormal"/>
    <w:uiPriority w:val="50"/>
    <w:qFormat/>
    <w:rsid w:val="009F0F38"/>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0">
    <w:name w:val="网格型12"/>
    <w:basedOn w:val="TableNormal"/>
    <w:qFormat/>
    <w:rsid w:val="009F0F38"/>
    <w:pPr>
      <w:overflowPunct w:val="0"/>
      <w:autoSpaceDE w:val="0"/>
      <w:autoSpaceDN w:val="0"/>
      <w:adjustRightInd w:val="0"/>
      <w:spacing w:after="180" w:line="254" w:lineRule="auto"/>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9F0F38"/>
    <w:pPr>
      <w:spacing w:after="0"/>
      <w:contextualSpacing/>
    </w:pPr>
    <w:rPr>
      <w:rFonts w:ascii="Calibri Light" w:eastAsia="DengXian Light" w:hAnsi="Calibri Light"/>
      <w:spacing w:val="-10"/>
      <w:kern w:val="28"/>
      <w:sz w:val="56"/>
      <w:szCs w:val="56"/>
      <w:lang w:val="en-GB"/>
    </w:rPr>
  </w:style>
  <w:style w:type="character" w:customStyle="1" w:styleId="TitleChar3">
    <w:name w:val="Title Char3"/>
    <w:basedOn w:val="DefaultParagraphFont"/>
    <w:rsid w:val="009F0F38"/>
    <w:rPr>
      <w:rFonts w:asciiTheme="majorHAnsi" w:eastAsiaTheme="majorEastAsia" w:hAnsiTheme="majorHAnsi" w:cstheme="majorBidi"/>
      <w:spacing w:val="-10"/>
      <w:kern w:val="28"/>
      <w:sz w:val="56"/>
      <w:szCs w:val="56"/>
    </w:rPr>
  </w:style>
  <w:style w:type="paragraph" w:styleId="TOC8">
    <w:name w:val="toc 8"/>
    <w:basedOn w:val="Normal"/>
    <w:next w:val="Normal"/>
    <w:autoRedefine/>
    <w:semiHidden/>
    <w:unhideWhenUsed/>
    <w:rsid w:val="009F0F38"/>
    <w:pPr>
      <w:spacing w:after="100"/>
      <w:ind w:left="15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3562</TotalTime>
  <Pages>5</Pages>
  <Words>2191</Words>
  <Characters>12492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573</cp:revision>
  <cp:lastPrinted>2007-06-18T22:08:00Z</cp:lastPrinted>
  <dcterms:created xsi:type="dcterms:W3CDTF">2021-07-27T21:02:00Z</dcterms:created>
  <dcterms:modified xsi:type="dcterms:W3CDTF">2023-08-10T17:01:00Z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