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364426EB" w:rsidR="007B3457" w:rsidRDefault="00000000">
            <w:pPr>
              <w:pStyle w:val="ZA"/>
              <w:framePr w:w="0" w:hRule="auto" w:wrap="auto" w:vAnchor="margin" w:hAnchor="text" w:yAlign="inline"/>
            </w:pPr>
            <w:r>
              <w:rPr>
                <w:sz w:val="64"/>
              </w:rPr>
              <w:t xml:space="preserve">3GPP TS 29.175 </w:t>
            </w:r>
            <w:r>
              <w:t>V</w:t>
            </w:r>
            <w:r w:rsidR="00DD220D">
              <w:t>1</w:t>
            </w:r>
            <w:r>
              <w:t>.</w:t>
            </w:r>
            <w:r w:rsidR="00B50941">
              <w:t>1</w:t>
            </w:r>
            <w:r>
              <w:t xml:space="preserve">.0 </w:t>
            </w:r>
            <w:r>
              <w:rPr>
                <w:sz w:val="32"/>
              </w:rPr>
              <w:t>(202</w:t>
            </w:r>
            <w:r w:rsidR="00B50941">
              <w:rPr>
                <w:sz w:val="32"/>
              </w:rPr>
              <w:t>4</w:t>
            </w:r>
            <w:r>
              <w:rPr>
                <w:sz w:val="32"/>
              </w:rPr>
              <w:t>-</w:t>
            </w:r>
            <w:r w:rsidR="00B50941">
              <w:rPr>
                <w:sz w:val="32"/>
              </w:rPr>
              <w:t>03</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 xml:space="preserve">3rd Generation Partnership </w:t>
            </w:r>
            <w:proofErr w:type="gramStart"/>
            <w:r>
              <w:t>Project;</w:t>
            </w:r>
            <w:proofErr w:type="gramEnd"/>
          </w:p>
          <w:p w14:paraId="03A912DE" w14:textId="77777777" w:rsidR="007B3457" w:rsidRDefault="00000000">
            <w:pPr>
              <w:pStyle w:val="ZT"/>
              <w:framePr w:wrap="auto" w:hAnchor="text" w:yAlign="inline"/>
            </w:pPr>
            <w:r>
              <w:t xml:space="preserve">Technical Specification Group Core Network and </w:t>
            </w:r>
            <w:proofErr w:type="gramStart"/>
            <w:r>
              <w:t>Terminals;</w:t>
            </w:r>
            <w:proofErr w:type="gramEnd"/>
          </w:p>
          <w:p w14:paraId="084583B4" w14:textId="77777777" w:rsidR="007B3457" w:rsidRDefault="00000000">
            <w:pPr>
              <w:pStyle w:val="ZT"/>
              <w:framePr w:wrap="auto" w:hAnchor="text" w:yAlign="inline"/>
            </w:pPr>
            <w:r>
              <w:t xml:space="preserve">IP Multimedia </w:t>
            </w:r>
            <w:proofErr w:type="gramStart"/>
            <w:r>
              <w:t>Subsystem;</w:t>
            </w:r>
            <w:proofErr w:type="gramEnd"/>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771170468"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5pt;height:74.6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8E2F1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AB2421E" w14:textId="77777777" w:rsidR="007B3457"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5E6375F7" w14:textId="24F6A38C" w:rsidR="00BC45C2"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r w:rsidR="00BC45C2">
        <w:rPr>
          <w:noProof/>
        </w:rPr>
        <w:t>Foreword</w:t>
      </w:r>
      <w:r w:rsidR="00BC45C2">
        <w:rPr>
          <w:noProof/>
        </w:rPr>
        <w:tab/>
      </w:r>
      <w:r w:rsidR="00BC45C2">
        <w:rPr>
          <w:noProof/>
        </w:rPr>
        <w:fldChar w:fldCharType="begin" w:fldLock="1"/>
      </w:r>
      <w:r w:rsidR="00BC45C2">
        <w:rPr>
          <w:noProof/>
        </w:rPr>
        <w:instrText xml:space="preserve"> PAGEREF _Toc160488889 \h </w:instrText>
      </w:r>
      <w:r w:rsidR="00BC45C2">
        <w:rPr>
          <w:noProof/>
        </w:rPr>
      </w:r>
      <w:r w:rsidR="00BC45C2">
        <w:rPr>
          <w:noProof/>
        </w:rPr>
        <w:fldChar w:fldCharType="separate"/>
      </w:r>
      <w:r w:rsidR="00BC45C2">
        <w:rPr>
          <w:noProof/>
        </w:rPr>
        <w:t>8</w:t>
      </w:r>
      <w:r w:rsidR="00BC45C2">
        <w:rPr>
          <w:noProof/>
        </w:rPr>
        <w:fldChar w:fldCharType="end"/>
      </w:r>
    </w:p>
    <w:p w14:paraId="28B17F3D" w14:textId="09CB8E8D"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_Toc160488890 \h </w:instrText>
      </w:r>
      <w:r>
        <w:rPr>
          <w:noProof/>
        </w:rPr>
      </w:r>
      <w:r>
        <w:rPr>
          <w:noProof/>
        </w:rPr>
        <w:fldChar w:fldCharType="separate"/>
      </w:r>
      <w:r>
        <w:rPr>
          <w:noProof/>
        </w:rPr>
        <w:t>10</w:t>
      </w:r>
      <w:r>
        <w:rPr>
          <w:noProof/>
        </w:rPr>
        <w:fldChar w:fldCharType="end"/>
      </w:r>
    </w:p>
    <w:p w14:paraId="3C6B2053" w14:textId="57080D11"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_Toc160488891 \h </w:instrText>
      </w:r>
      <w:r>
        <w:rPr>
          <w:noProof/>
        </w:rPr>
      </w:r>
      <w:r>
        <w:rPr>
          <w:noProof/>
        </w:rPr>
        <w:fldChar w:fldCharType="separate"/>
      </w:r>
      <w:r>
        <w:rPr>
          <w:noProof/>
        </w:rPr>
        <w:t>10</w:t>
      </w:r>
      <w:r>
        <w:rPr>
          <w:noProof/>
        </w:rPr>
        <w:fldChar w:fldCharType="end"/>
      </w:r>
    </w:p>
    <w:p w14:paraId="74C3EFD5" w14:textId="11452B56"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_Toc160488892 \h </w:instrText>
      </w:r>
      <w:r>
        <w:rPr>
          <w:noProof/>
        </w:rPr>
      </w:r>
      <w:r>
        <w:rPr>
          <w:noProof/>
        </w:rPr>
        <w:fldChar w:fldCharType="separate"/>
      </w:r>
      <w:r>
        <w:rPr>
          <w:noProof/>
        </w:rPr>
        <w:t>11</w:t>
      </w:r>
      <w:r>
        <w:rPr>
          <w:noProof/>
        </w:rPr>
        <w:fldChar w:fldCharType="end"/>
      </w:r>
    </w:p>
    <w:p w14:paraId="1BD4BCDC" w14:textId="2A63EE4B"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_Toc160488893 \h </w:instrText>
      </w:r>
      <w:r>
        <w:rPr>
          <w:noProof/>
        </w:rPr>
      </w:r>
      <w:r>
        <w:rPr>
          <w:noProof/>
        </w:rPr>
        <w:fldChar w:fldCharType="separate"/>
      </w:r>
      <w:r>
        <w:rPr>
          <w:noProof/>
        </w:rPr>
        <w:t>11</w:t>
      </w:r>
      <w:r>
        <w:rPr>
          <w:noProof/>
        </w:rPr>
        <w:fldChar w:fldCharType="end"/>
      </w:r>
    </w:p>
    <w:p w14:paraId="4B5E0EC6" w14:textId="41AFDBA5"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_Toc160488894 \h </w:instrText>
      </w:r>
      <w:r>
        <w:rPr>
          <w:noProof/>
        </w:rPr>
      </w:r>
      <w:r>
        <w:rPr>
          <w:noProof/>
        </w:rPr>
        <w:fldChar w:fldCharType="separate"/>
      </w:r>
      <w:r>
        <w:rPr>
          <w:noProof/>
        </w:rPr>
        <w:t>11</w:t>
      </w:r>
      <w:r>
        <w:rPr>
          <w:noProof/>
        </w:rPr>
        <w:fldChar w:fldCharType="end"/>
      </w:r>
    </w:p>
    <w:p w14:paraId="7269AD60" w14:textId="3F5AA35B"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_Toc160488895 \h </w:instrText>
      </w:r>
      <w:r>
        <w:rPr>
          <w:noProof/>
        </w:rPr>
      </w:r>
      <w:r>
        <w:rPr>
          <w:noProof/>
        </w:rPr>
        <w:fldChar w:fldCharType="separate"/>
      </w:r>
      <w:r>
        <w:rPr>
          <w:noProof/>
        </w:rPr>
        <w:t>11</w:t>
      </w:r>
      <w:r>
        <w:rPr>
          <w:noProof/>
        </w:rPr>
        <w:fldChar w:fldCharType="end"/>
      </w:r>
    </w:p>
    <w:p w14:paraId="5B2D27D8" w14:textId="1B96E2AC"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4</w:t>
      </w:r>
      <w:r>
        <w:rPr>
          <w:rFonts w:asciiTheme="minorHAnsi" w:eastAsiaTheme="minorEastAsia" w:hAnsiTheme="minorHAnsi" w:cstheme="minorBidi"/>
          <w:noProof/>
          <w:kern w:val="2"/>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_Toc160488896 \h </w:instrText>
      </w:r>
      <w:r>
        <w:rPr>
          <w:noProof/>
        </w:rPr>
      </w:r>
      <w:r>
        <w:rPr>
          <w:noProof/>
        </w:rPr>
        <w:fldChar w:fldCharType="separate"/>
      </w:r>
      <w:r>
        <w:rPr>
          <w:noProof/>
        </w:rPr>
        <w:t>11</w:t>
      </w:r>
      <w:r>
        <w:rPr>
          <w:noProof/>
        </w:rPr>
        <w:fldChar w:fldCharType="end"/>
      </w:r>
    </w:p>
    <w:p w14:paraId="6E5E7FEE" w14:textId="3F28FB13"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5</w:t>
      </w:r>
      <w:r>
        <w:rPr>
          <w:rFonts w:asciiTheme="minorHAnsi" w:eastAsiaTheme="minorEastAsia" w:hAnsiTheme="minorHAnsi" w:cstheme="minorBidi"/>
          <w:noProof/>
          <w:kern w:val="2"/>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_Toc160488897 \h </w:instrText>
      </w:r>
      <w:r>
        <w:rPr>
          <w:noProof/>
        </w:rPr>
      </w:r>
      <w:r>
        <w:rPr>
          <w:noProof/>
        </w:rPr>
        <w:fldChar w:fldCharType="separate"/>
      </w:r>
      <w:r>
        <w:rPr>
          <w:noProof/>
        </w:rPr>
        <w:t>12</w:t>
      </w:r>
      <w:r>
        <w:rPr>
          <w:noProof/>
        </w:rPr>
        <w:fldChar w:fldCharType="end"/>
      </w:r>
    </w:p>
    <w:p w14:paraId="3A5EADF8" w14:textId="0C75603D"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5.1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_Toc160488898 \h </w:instrText>
      </w:r>
      <w:r>
        <w:rPr>
          <w:noProof/>
        </w:rPr>
      </w:r>
      <w:r>
        <w:rPr>
          <w:noProof/>
        </w:rPr>
        <w:fldChar w:fldCharType="separate"/>
      </w:r>
      <w:r>
        <w:rPr>
          <w:noProof/>
        </w:rPr>
        <w:t>12</w:t>
      </w:r>
      <w:r>
        <w:rPr>
          <w:noProof/>
        </w:rPr>
        <w:fldChar w:fldCharType="end"/>
      </w:r>
    </w:p>
    <w:p w14:paraId="5D44DB22" w14:textId="168D11BE"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5.2</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_Toc160488899 \h </w:instrText>
      </w:r>
      <w:r>
        <w:rPr>
          <w:noProof/>
        </w:rPr>
      </w:r>
      <w:r>
        <w:rPr>
          <w:noProof/>
        </w:rPr>
        <w:fldChar w:fldCharType="separate"/>
      </w:r>
      <w:r>
        <w:rPr>
          <w:noProof/>
        </w:rPr>
        <w:t>12</w:t>
      </w:r>
      <w:r>
        <w:rPr>
          <w:noProof/>
        </w:rPr>
        <w:fldChar w:fldCharType="end"/>
      </w:r>
    </w:p>
    <w:p w14:paraId="3597919A" w14:textId="5FE4BFC6"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5.2.1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_Toc160488900 \h </w:instrText>
      </w:r>
      <w:r>
        <w:rPr>
          <w:noProof/>
        </w:rPr>
      </w:r>
      <w:r>
        <w:rPr>
          <w:noProof/>
        </w:rPr>
        <w:fldChar w:fldCharType="separate"/>
      </w:r>
      <w:r>
        <w:rPr>
          <w:noProof/>
        </w:rPr>
        <w:t>12</w:t>
      </w:r>
      <w:r>
        <w:rPr>
          <w:noProof/>
        </w:rPr>
        <w:fldChar w:fldCharType="end"/>
      </w:r>
    </w:p>
    <w:p w14:paraId="12B98A27" w14:textId="5264568D"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5.2.2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_Toc160488901 \h </w:instrText>
      </w:r>
      <w:r>
        <w:rPr>
          <w:noProof/>
        </w:rPr>
      </w:r>
      <w:r>
        <w:rPr>
          <w:noProof/>
        </w:rPr>
        <w:fldChar w:fldCharType="separate"/>
      </w:r>
      <w:r>
        <w:rPr>
          <w:noProof/>
        </w:rPr>
        <w:t>12</w:t>
      </w:r>
      <w:r>
        <w:rPr>
          <w:noProof/>
        </w:rPr>
        <w:fldChar w:fldCharType="end"/>
      </w:r>
    </w:p>
    <w:p w14:paraId="72F5BF66" w14:textId="49BFDB76"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5.2.2.1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_Toc160488902 \h </w:instrText>
      </w:r>
      <w:r>
        <w:rPr>
          <w:noProof/>
        </w:rPr>
      </w:r>
      <w:r>
        <w:rPr>
          <w:noProof/>
        </w:rPr>
        <w:fldChar w:fldCharType="separate"/>
      </w:r>
      <w:r>
        <w:rPr>
          <w:noProof/>
        </w:rPr>
        <w:t>12</w:t>
      </w:r>
      <w:r>
        <w:rPr>
          <w:noProof/>
        </w:rPr>
        <w:fldChar w:fldCharType="end"/>
      </w:r>
    </w:p>
    <w:p w14:paraId="58BCA5F6" w14:textId="166A7BDD"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5.2.2.1A</w:t>
      </w:r>
      <w:r>
        <w:rPr>
          <w:rFonts w:asciiTheme="minorHAnsi" w:eastAsiaTheme="minorEastAsia" w:hAnsiTheme="minorHAnsi" w:cstheme="minorBidi"/>
          <w:noProof/>
          <w:kern w:val="2"/>
          <w:sz w:val="22"/>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_Toc160488903 \h </w:instrText>
      </w:r>
      <w:r>
        <w:rPr>
          <w:noProof/>
        </w:rPr>
      </w:r>
      <w:r>
        <w:rPr>
          <w:noProof/>
        </w:rPr>
        <w:fldChar w:fldCharType="separate"/>
      </w:r>
      <w:r>
        <w:rPr>
          <w:noProof/>
        </w:rPr>
        <w:t>13</w:t>
      </w:r>
      <w:r>
        <w:rPr>
          <w:noProof/>
        </w:rPr>
        <w:fldChar w:fldCharType="end"/>
      </w:r>
    </w:p>
    <w:p w14:paraId="5837BC96" w14:textId="4CCC2636"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5.2.2.2</w:t>
      </w:r>
      <w:r>
        <w:rPr>
          <w:rFonts w:asciiTheme="minorHAnsi" w:eastAsiaTheme="minorEastAsia" w:hAnsiTheme="minorHAnsi" w:cstheme="minorBidi"/>
          <w:noProof/>
          <w:kern w:val="2"/>
          <w:sz w:val="22"/>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_Toc160488904 \h </w:instrText>
      </w:r>
      <w:r>
        <w:rPr>
          <w:noProof/>
        </w:rPr>
      </w:r>
      <w:r>
        <w:rPr>
          <w:noProof/>
        </w:rPr>
        <w:fldChar w:fldCharType="separate"/>
      </w:r>
      <w:r>
        <w:rPr>
          <w:noProof/>
        </w:rPr>
        <w:t>13</w:t>
      </w:r>
      <w:r>
        <w:rPr>
          <w:noProof/>
        </w:rPr>
        <w:fldChar w:fldCharType="end"/>
      </w:r>
    </w:p>
    <w:p w14:paraId="6D4AA7BF" w14:textId="4CB979C8"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5.2.2.2.1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_Toc160488905 \h </w:instrText>
      </w:r>
      <w:r>
        <w:rPr>
          <w:noProof/>
        </w:rPr>
      </w:r>
      <w:r>
        <w:rPr>
          <w:noProof/>
        </w:rPr>
        <w:fldChar w:fldCharType="separate"/>
      </w:r>
      <w:r>
        <w:rPr>
          <w:noProof/>
        </w:rPr>
        <w:t>13</w:t>
      </w:r>
      <w:r>
        <w:rPr>
          <w:noProof/>
        </w:rPr>
        <w:fldChar w:fldCharType="end"/>
      </w:r>
    </w:p>
    <w:p w14:paraId="641241BF" w14:textId="300EBAC6"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5.2.2.2.2</w:t>
      </w:r>
      <w:r>
        <w:rPr>
          <w:rFonts w:asciiTheme="minorHAnsi" w:eastAsiaTheme="minorEastAsia" w:hAnsiTheme="minorHAnsi" w:cstheme="minorBidi"/>
          <w:noProof/>
          <w:kern w:val="2"/>
          <w:sz w:val="22"/>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_Toc160488906 \h </w:instrText>
      </w:r>
      <w:r>
        <w:rPr>
          <w:noProof/>
        </w:rPr>
      </w:r>
      <w:r>
        <w:rPr>
          <w:noProof/>
        </w:rPr>
        <w:fldChar w:fldCharType="separate"/>
      </w:r>
      <w:r>
        <w:rPr>
          <w:noProof/>
        </w:rPr>
        <w:t>13</w:t>
      </w:r>
      <w:r>
        <w:rPr>
          <w:noProof/>
        </w:rPr>
        <w:fldChar w:fldCharType="end"/>
      </w:r>
    </w:p>
    <w:p w14:paraId="2B7123DD" w14:textId="38A737DC"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5.3</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w:t>
      </w:r>
      <w:r>
        <w:rPr>
          <w:noProof/>
        </w:rPr>
        <w:tab/>
      </w:r>
      <w:r>
        <w:rPr>
          <w:noProof/>
        </w:rPr>
        <w:fldChar w:fldCharType="begin" w:fldLock="1"/>
      </w:r>
      <w:r>
        <w:rPr>
          <w:noProof/>
        </w:rPr>
        <w:instrText xml:space="preserve"> PAGEREF _Toc160488907 \h </w:instrText>
      </w:r>
      <w:r>
        <w:rPr>
          <w:noProof/>
        </w:rPr>
      </w:r>
      <w:r>
        <w:rPr>
          <w:noProof/>
        </w:rPr>
        <w:fldChar w:fldCharType="separate"/>
      </w:r>
      <w:r>
        <w:rPr>
          <w:noProof/>
        </w:rPr>
        <w:t>14</w:t>
      </w:r>
      <w:r>
        <w:rPr>
          <w:noProof/>
        </w:rPr>
        <w:fldChar w:fldCharType="end"/>
      </w:r>
    </w:p>
    <w:p w14:paraId="2E79A935" w14:textId="7B10C57E"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5.3.1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_Toc160488908 \h </w:instrText>
      </w:r>
      <w:r>
        <w:rPr>
          <w:noProof/>
        </w:rPr>
      </w:r>
      <w:r>
        <w:rPr>
          <w:noProof/>
        </w:rPr>
        <w:fldChar w:fldCharType="separate"/>
      </w:r>
      <w:r>
        <w:rPr>
          <w:noProof/>
        </w:rPr>
        <w:t>14</w:t>
      </w:r>
      <w:r>
        <w:rPr>
          <w:noProof/>
        </w:rPr>
        <w:fldChar w:fldCharType="end"/>
      </w:r>
    </w:p>
    <w:p w14:paraId="0C5D1A84" w14:textId="77A1B31D"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5.3.2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_Toc160488909 \h </w:instrText>
      </w:r>
      <w:r>
        <w:rPr>
          <w:noProof/>
        </w:rPr>
      </w:r>
      <w:r>
        <w:rPr>
          <w:noProof/>
        </w:rPr>
        <w:fldChar w:fldCharType="separate"/>
      </w:r>
      <w:r>
        <w:rPr>
          <w:noProof/>
        </w:rPr>
        <w:t>14</w:t>
      </w:r>
      <w:r>
        <w:rPr>
          <w:noProof/>
        </w:rPr>
        <w:fldChar w:fldCharType="end"/>
      </w:r>
    </w:p>
    <w:p w14:paraId="6ACEFFA2" w14:textId="6A3D89DB"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5.3.2.1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_Toc160488910 \h </w:instrText>
      </w:r>
      <w:r>
        <w:rPr>
          <w:noProof/>
        </w:rPr>
      </w:r>
      <w:r>
        <w:rPr>
          <w:noProof/>
        </w:rPr>
        <w:fldChar w:fldCharType="separate"/>
      </w:r>
      <w:r>
        <w:rPr>
          <w:noProof/>
        </w:rPr>
        <w:t>14</w:t>
      </w:r>
      <w:r>
        <w:rPr>
          <w:noProof/>
        </w:rPr>
        <w:fldChar w:fldCharType="end"/>
      </w:r>
    </w:p>
    <w:p w14:paraId="2231E735" w14:textId="08E3118B"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5.3.2.2</w:t>
      </w:r>
      <w:r>
        <w:rPr>
          <w:rFonts w:asciiTheme="minorHAnsi" w:eastAsiaTheme="minorEastAsia" w:hAnsiTheme="minorHAnsi" w:cstheme="minorBidi"/>
          <w:noProof/>
          <w:kern w:val="2"/>
          <w:sz w:val="22"/>
          <w:szCs w:val="24"/>
          <w:lang w:val="en-US" w:eastAsia="zh-CN"/>
          <w14:ligatures w14:val="standardContextual"/>
        </w:rPr>
        <w:tab/>
      </w:r>
      <w:r>
        <w:rPr>
          <w:noProof/>
        </w:rPr>
        <w:t>MediaInstruction</w:t>
      </w:r>
      <w:r>
        <w:rPr>
          <w:noProof/>
        </w:rPr>
        <w:tab/>
      </w:r>
      <w:r>
        <w:rPr>
          <w:noProof/>
        </w:rPr>
        <w:fldChar w:fldCharType="begin" w:fldLock="1"/>
      </w:r>
      <w:r>
        <w:rPr>
          <w:noProof/>
        </w:rPr>
        <w:instrText xml:space="preserve"> PAGEREF _Toc160488911 \h </w:instrText>
      </w:r>
      <w:r>
        <w:rPr>
          <w:noProof/>
        </w:rPr>
      </w:r>
      <w:r>
        <w:rPr>
          <w:noProof/>
        </w:rPr>
        <w:fldChar w:fldCharType="separate"/>
      </w:r>
      <w:r>
        <w:rPr>
          <w:noProof/>
        </w:rPr>
        <w:t>14</w:t>
      </w:r>
      <w:r>
        <w:rPr>
          <w:noProof/>
        </w:rPr>
        <w:fldChar w:fldCharType="end"/>
      </w:r>
    </w:p>
    <w:p w14:paraId="6F7FB1BF" w14:textId="56B70D25"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5.3.2.2.1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_Toc160488912 \h </w:instrText>
      </w:r>
      <w:r>
        <w:rPr>
          <w:noProof/>
        </w:rPr>
      </w:r>
      <w:r>
        <w:rPr>
          <w:noProof/>
        </w:rPr>
        <w:fldChar w:fldCharType="separate"/>
      </w:r>
      <w:r>
        <w:rPr>
          <w:noProof/>
        </w:rPr>
        <w:t>14</w:t>
      </w:r>
      <w:r>
        <w:rPr>
          <w:noProof/>
        </w:rPr>
        <w:fldChar w:fldCharType="end"/>
      </w:r>
    </w:p>
    <w:p w14:paraId="10D2CFE5" w14:textId="0F414132"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5.3.2.2.2</w:t>
      </w:r>
      <w:r>
        <w:rPr>
          <w:rFonts w:asciiTheme="minorHAnsi" w:eastAsiaTheme="minorEastAsia" w:hAnsiTheme="minorHAnsi" w:cstheme="minorBidi"/>
          <w:noProof/>
          <w:kern w:val="2"/>
          <w:sz w:val="22"/>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_Toc160488913 \h </w:instrText>
      </w:r>
      <w:r>
        <w:rPr>
          <w:noProof/>
        </w:rPr>
      </w:r>
      <w:r>
        <w:rPr>
          <w:noProof/>
        </w:rPr>
        <w:fldChar w:fldCharType="separate"/>
      </w:r>
      <w:r>
        <w:rPr>
          <w:noProof/>
        </w:rPr>
        <w:t>14</w:t>
      </w:r>
      <w:r>
        <w:rPr>
          <w:noProof/>
        </w:rPr>
        <w:fldChar w:fldCharType="end"/>
      </w:r>
    </w:p>
    <w:p w14:paraId="027E4010" w14:textId="4612D780"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6</w:t>
      </w:r>
      <w:r>
        <w:rPr>
          <w:rFonts w:asciiTheme="minorHAnsi" w:eastAsiaTheme="minorEastAsia" w:hAnsiTheme="minorHAnsi" w:cstheme="minorBidi"/>
          <w:noProof/>
          <w:kern w:val="2"/>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_Toc160488914 \h </w:instrText>
      </w:r>
      <w:r>
        <w:rPr>
          <w:noProof/>
        </w:rPr>
      </w:r>
      <w:r>
        <w:rPr>
          <w:noProof/>
        </w:rPr>
        <w:fldChar w:fldCharType="separate"/>
      </w:r>
      <w:r>
        <w:rPr>
          <w:noProof/>
        </w:rPr>
        <w:t>16</w:t>
      </w:r>
      <w:r>
        <w:rPr>
          <w:noProof/>
        </w:rPr>
        <w:fldChar w:fldCharType="end"/>
      </w:r>
    </w:p>
    <w:p w14:paraId="406C5E4F" w14:textId="1D5F416D"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6.1</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_Toc160488915 \h </w:instrText>
      </w:r>
      <w:r>
        <w:rPr>
          <w:noProof/>
        </w:rPr>
      </w:r>
      <w:r>
        <w:rPr>
          <w:noProof/>
        </w:rPr>
        <w:fldChar w:fldCharType="separate"/>
      </w:r>
      <w:r>
        <w:rPr>
          <w:noProof/>
        </w:rPr>
        <w:t>16</w:t>
      </w:r>
      <w:r>
        <w:rPr>
          <w:noProof/>
        </w:rPr>
        <w:fldChar w:fldCharType="end"/>
      </w:r>
    </w:p>
    <w:p w14:paraId="186AD4E5" w14:textId="3BEDD701"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r>
      <w:r>
        <w:rPr>
          <w:noProof/>
        </w:rPr>
        <w:instrText xml:space="preserve"> PAGEREF _Toc160488916 \h </w:instrText>
      </w:r>
      <w:r>
        <w:rPr>
          <w:noProof/>
        </w:rPr>
      </w:r>
      <w:r>
        <w:rPr>
          <w:noProof/>
        </w:rPr>
        <w:fldChar w:fldCharType="separate"/>
      </w:r>
      <w:r>
        <w:rPr>
          <w:noProof/>
        </w:rPr>
        <w:t>16</w:t>
      </w:r>
      <w:r>
        <w:rPr>
          <w:noProof/>
        </w:rPr>
        <w:fldChar w:fldCharType="end"/>
      </w:r>
    </w:p>
    <w:p w14:paraId="557617A7" w14:textId="003BF6AA"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_Toc160488917 \h </w:instrText>
      </w:r>
      <w:r>
        <w:rPr>
          <w:noProof/>
        </w:rPr>
      </w:r>
      <w:r>
        <w:rPr>
          <w:noProof/>
        </w:rPr>
        <w:fldChar w:fldCharType="separate"/>
      </w:r>
      <w:r>
        <w:rPr>
          <w:noProof/>
        </w:rPr>
        <w:t>17</w:t>
      </w:r>
      <w:r>
        <w:rPr>
          <w:noProof/>
        </w:rPr>
        <w:fldChar w:fldCharType="end"/>
      </w:r>
    </w:p>
    <w:p w14:paraId="2E763FEE" w14:textId="1A59C627"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_Toc160488918 \h </w:instrText>
      </w:r>
      <w:r>
        <w:rPr>
          <w:noProof/>
        </w:rPr>
      </w:r>
      <w:r>
        <w:rPr>
          <w:noProof/>
        </w:rPr>
        <w:fldChar w:fldCharType="separate"/>
      </w:r>
      <w:r>
        <w:rPr>
          <w:noProof/>
        </w:rPr>
        <w:t>17</w:t>
      </w:r>
      <w:r>
        <w:rPr>
          <w:noProof/>
        </w:rPr>
        <w:fldChar w:fldCharType="end"/>
      </w:r>
    </w:p>
    <w:p w14:paraId="097F5446" w14:textId="1FCE78E1"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_Toc160488919 \h </w:instrText>
      </w:r>
      <w:r>
        <w:rPr>
          <w:noProof/>
        </w:rPr>
      </w:r>
      <w:r>
        <w:rPr>
          <w:noProof/>
        </w:rPr>
        <w:fldChar w:fldCharType="separate"/>
      </w:r>
      <w:r>
        <w:rPr>
          <w:noProof/>
        </w:rPr>
        <w:t>17</w:t>
      </w:r>
      <w:r>
        <w:rPr>
          <w:noProof/>
        </w:rPr>
        <w:fldChar w:fldCharType="end"/>
      </w:r>
    </w:p>
    <w:p w14:paraId="74D0A77E" w14:textId="75629C8C"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_Toc160488920 \h </w:instrText>
      </w:r>
      <w:r>
        <w:rPr>
          <w:noProof/>
        </w:rPr>
      </w:r>
      <w:r>
        <w:rPr>
          <w:noProof/>
        </w:rPr>
        <w:fldChar w:fldCharType="separate"/>
      </w:r>
      <w:r>
        <w:rPr>
          <w:noProof/>
        </w:rPr>
        <w:t>17</w:t>
      </w:r>
      <w:r>
        <w:rPr>
          <w:noProof/>
        </w:rPr>
        <w:fldChar w:fldCharType="end"/>
      </w:r>
    </w:p>
    <w:p w14:paraId="03B6711B" w14:textId="770263AD"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_Toc160488921 \h </w:instrText>
      </w:r>
      <w:r>
        <w:rPr>
          <w:noProof/>
        </w:rPr>
      </w:r>
      <w:r>
        <w:rPr>
          <w:noProof/>
        </w:rPr>
        <w:fldChar w:fldCharType="separate"/>
      </w:r>
      <w:r>
        <w:rPr>
          <w:noProof/>
        </w:rPr>
        <w:t>17</w:t>
      </w:r>
      <w:r>
        <w:rPr>
          <w:noProof/>
        </w:rPr>
        <w:fldChar w:fldCharType="end"/>
      </w:r>
    </w:p>
    <w:p w14:paraId="091DD4AE" w14:textId="638AE7C9"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_Toc160488922 \h </w:instrText>
      </w:r>
      <w:r>
        <w:rPr>
          <w:noProof/>
        </w:rPr>
      </w:r>
      <w:r>
        <w:rPr>
          <w:noProof/>
        </w:rPr>
        <w:fldChar w:fldCharType="separate"/>
      </w:r>
      <w:r>
        <w:rPr>
          <w:noProof/>
        </w:rPr>
        <w:t>17</w:t>
      </w:r>
      <w:r>
        <w:rPr>
          <w:noProof/>
        </w:rPr>
        <w:fldChar w:fldCharType="end"/>
      </w:r>
    </w:p>
    <w:p w14:paraId="5874CFB5" w14:textId="60887ECE"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_Toc160488923 \h </w:instrText>
      </w:r>
      <w:r>
        <w:rPr>
          <w:noProof/>
        </w:rPr>
      </w:r>
      <w:r>
        <w:rPr>
          <w:noProof/>
        </w:rPr>
        <w:fldChar w:fldCharType="separate"/>
      </w:r>
      <w:r>
        <w:rPr>
          <w:noProof/>
        </w:rPr>
        <w:t>17</w:t>
      </w:r>
      <w:r>
        <w:rPr>
          <w:noProof/>
        </w:rPr>
        <w:fldChar w:fldCharType="end"/>
      </w:r>
    </w:p>
    <w:p w14:paraId="14512AF3" w14:textId="583A8F7C"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_Toc160488924 \h </w:instrText>
      </w:r>
      <w:r>
        <w:rPr>
          <w:noProof/>
        </w:rPr>
      </w:r>
      <w:r>
        <w:rPr>
          <w:noProof/>
        </w:rPr>
        <w:fldChar w:fldCharType="separate"/>
      </w:r>
      <w:r>
        <w:rPr>
          <w:noProof/>
        </w:rPr>
        <w:t>17</w:t>
      </w:r>
      <w:r>
        <w:rPr>
          <w:noProof/>
        </w:rPr>
        <w:fldChar w:fldCharType="end"/>
      </w:r>
    </w:p>
    <w:p w14:paraId="08E957BD" w14:textId="6D8BCCFA"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6.1.3.2</w:t>
      </w:r>
      <w:r>
        <w:rPr>
          <w:rFonts w:asciiTheme="minorHAnsi" w:eastAsiaTheme="minorEastAsia" w:hAnsiTheme="minorHAnsi" w:cstheme="minorBidi"/>
          <w:noProof/>
          <w:kern w:val="2"/>
          <w:sz w:val="22"/>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_Toc160488925 \h </w:instrText>
      </w:r>
      <w:r>
        <w:rPr>
          <w:noProof/>
        </w:rPr>
      </w:r>
      <w:r>
        <w:rPr>
          <w:noProof/>
        </w:rPr>
        <w:fldChar w:fldCharType="separate"/>
      </w:r>
      <w:r>
        <w:rPr>
          <w:noProof/>
        </w:rPr>
        <w:t>18</w:t>
      </w:r>
      <w:r>
        <w:rPr>
          <w:noProof/>
        </w:rPr>
        <w:fldChar w:fldCharType="end"/>
      </w:r>
    </w:p>
    <w:p w14:paraId="7AD7AE9F" w14:textId="57B312B1"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_Toc160488926 \h </w:instrText>
      </w:r>
      <w:r>
        <w:rPr>
          <w:noProof/>
        </w:rPr>
      </w:r>
      <w:r>
        <w:rPr>
          <w:noProof/>
        </w:rPr>
        <w:fldChar w:fldCharType="separate"/>
      </w:r>
      <w:r>
        <w:rPr>
          <w:noProof/>
        </w:rPr>
        <w:t>18</w:t>
      </w:r>
      <w:r>
        <w:rPr>
          <w:noProof/>
        </w:rPr>
        <w:fldChar w:fldCharType="end"/>
      </w:r>
    </w:p>
    <w:p w14:paraId="3F52F61C" w14:textId="3E98235C"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_Toc160488927 \h </w:instrText>
      </w:r>
      <w:r>
        <w:rPr>
          <w:noProof/>
        </w:rPr>
      </w:r>
      <w:r>
        <w:rPr>
          <w:noProof/>
        </w:rPr>
        <w:fldChar w:fldCharType="separate"/>
      </w:r>
      <w:r>
        <w:rPr>
          <w:noProof/>
        </w:rPr>
        <w:t>18</w:t>
      </w:r>
      <w:r>
        <w:rPr>
          <w:noProof/>
        </w:rPr>
        <w:fldChar w:fldCharType="end"/>
      </w:r>
    </w:p>
    <w:p w14:paraId="6CB85CD2" w14:textId="4032A298"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_Toc160488928 \h </w:instrText>
      </w:r>
      <w:r>
        <w:rPr>
          <w:noProof/>
        </w:rPr>
      </w:r>
      <w:r>
        <w:rPr>
          <w:noProof/>
        </w:rPr>
        <w:fldChar w:fldCharType="separate"/>
      </w:r>
      <w:r>
        <w:rPr>
          <w:noProof/>
        </w:rPr>
        <w:t>18</w:t>
      </w:r>
      <w:r>
        <w:rPr>
          <w:noProof/>
        </w:rPr>
        <w:fldChar w:fldCharType="end"/>
      </w:r>
    </w:p>
    <w:p w14:paraId="77CDDD85" w14:textId="2F695390"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_Toc160488929 \h </w:instrText>
      </w:r>
      <w:r>
        <w:rPr>
          <w:noProof/>
        </w:rPr>
      </w:r>
      <w:r>
        <w:rPr>
          <w:noProof/>
        </w:rPr>
        <w:fldChar w:fldCharType="separate"/>
      </w:r>
      <w:r>
        <w:rPr>
          <w:noProof/>
        </w:rPr>
        <w:t>18</w:t>
      </w:r>
      <w:r>
        <w:rPr>
          <w:noProof/>
        </w:rPr>
        <w:fldChar w:fldCharType="end"/>
      </w:r>
    </w:p>
    <w:p w14:paraId="2FB833A0" w14:textId="0882F70F"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_Toc160488930 \h </w:instrText>
      </w:r>
      <w:r>
        <w:rPr>
          <w:noProof/>
        </w:rPr>
      </w:r>
      <w:r>
        <w:rPr>
          <w:noProof/>
        </w:rPr>
        <w:fldChar w:fldCharType="separate"/>
      </w:r>
      <w:r>
        <w:rPr>
          <w:noProof/>
        </w:rPr>
        <w:t>18</w:t>
      </w:r>
      <w:r>
        <w:rPr>
          <w:noProof/>
        </w:rPr>
        <w:fldChar w:fldCharType="end"/>
      </w:r>
    </w:p>
    <w:p w14:paraId="48A141CA" w14:textId="511E6B0D"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_Toc160488931 \h </w:instrText>
      </w:r>
      <w:r>
        <w:rPr>
          <w:noProof/>
        </w:rPr>
      </w:r>
      <w:r>
        <w:rPr>
          <w:noProof/>
        </w:rPr>
        <w:fldChar w:fldCharType="separate"/>
      </w:r>
      <w:r>
        <w:rPr>
          <w:noProof/>
        </w:rPr>
        <w:t>18</w:t>
      </w:r>
      <w:r>
        <w:rPr>
          <w:noProof/>
        </w:rPr>
        <w:fldChar w:fldCharType="end"/>
      </w:r>
    </w:p>
    <w:p w14:paraId="6D65B2DA" w14:textId="04BB225E"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6.1.5.1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_Toc160488932 \h </w:instrText>
      </w:r>
      <w:r>
        <w:rPr>
          <w:noProof/>
        </w:rPr>
      </w:r>
      <w:r>
        <w:rPr>
          <w:noProof/>
        </w:rPr>
        <w:fldChar w:fldCharType="separate"/>
      </w:r>
      <w:r>
        <w:rPr>
          <w:noProof/>
        </w:rPr>
        <w:t>18</w:t>
      </w:r>
      <w:r>
        <w:rPr>
          <w:noProof/>
        </w:rPr>
        <w:fldChar w:fldCharType="end"/>
      </w:r>
    </w:p>
    <w:p w14:paraId="718B588B" w14:textId="2201978F"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6.1.5.2</w:t>
      </w:r>
      <w:r>
        <w:rPr>
          <w:rFonts w:asciiTheme="minorHAnsi" w:eastAsiaTheme="minorEastAsia" w:hAnsiTheme="minorHAnsi" w:cstheme="minorBidi"/>
          <w:noProof/>
          <w:kern w:val="2"/>
          <w:sz w:val="22"/>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_Toc160488933 \h </w:instrText>
      </w:r>
      <w:r>
        <w:rPr>
          <w:noProof/>
        </w:rPr>
      </w:r>
      <w:r>
        <w:rPr>
          <w:noProof/>
        </w:rPr>
        <w:fldChar w:fldCharType="separate"/>
      </w:r>
      <w:r>
        <w:rPr>
          <w:noProof/>
        </w:rPr>
        <w:t>19</w:t>
      </w:r>
      <w:r>
        <w:rPr>
          <w:noProof/>
        </w:rPr>
        <w:fldChar w:fldCharType="end"/>
      </w:r>
    </w:p>
    <w:p w14:paraId="09D0B660" w14:textId="732064BC"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6.1.5.2.1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_Toc160488934 \h </w:instrText>
      </w:r>
      <w:r>
        <w:rPr>
          <w:noProof/>
        </w:rPr>
      </w:r>
      <w:r>
        <w:rPr>
          <w:noProof/>
        </w:rPr>
        <w:fldChar w:fldCharType="separate"/>
      </w:r>
      <w:r>
        <w:rPr>
          <w:noProof/>
        </w:rPr>
        <w:t>19</w:t>
      </w:r>
      <w:r>
        <w:rPr>
          <w:noProof/>
        </w:rPr>
        <w:fldChar w:fldCharType="end"/>
      </w:r>
    </w:p>
    <w:p w14:paraId="26F12751" w14:textId="2CD27685"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6.1.5.2.2</w:t>
      </w:r>
      <w:r>
        <w:rPr>
          <w:rFonts w:asciiTheme="minorHAnsi" w:eastAsiaTheme="minorEastAsia" w:hAnsiTheme="minorHAnsi" w:cstheme="minorBidi"/>
          <w:noProof/>
          <w:kern w:val="2"/>
          <w:sz w:val="22"/>
          <w:szCs w:val="24"/>
          <w:lang w:val="en-US" w:eastAsia="zh-CN"/>
          <w14:ligatures w14:val="standardContextual"/>
        </w:rPr>
        <w:tab/>
      </w:r>
      <w:r>
        <w:rPr>
          <w:noProof/>
        </w:rPr>
        <w:t>Target URI</w:t>
      </w:r>
      <w:r>
        <w:rPr>
          <w:noProof/>
        </w:rPr>
        <w:tab/>
      </w:r>
      <w:r>
        <w:rPr>
          <w:noProof/>
        </w:rPr>
        <w:fldChar w:fldCharType="begin"/>
      </w:r>
      <w:r>
        <w:rPr>
          <w:noProof/>
        </w:rPr>
        <w:instrText xml:space="preserve"> PAGEREF _Toc160488935 \h </w:instrText>
      </w:r>
      <w:r>
        <w:rPr>
          <w:noProof/>
        </w:rPr>
      </w:r>
      <w:r>
        <w:rPr>
          <w:noProof/>
        </w:rPr>
        <w:fldChar w:fldCharType="separate"/>
      </w:r>
      <w:r>
        <w:rPr>
          <w:noProof/>
        </w:rPr>
        <w:t>19</w:t>
      </w:r>
      <w:r>
        <w:rPr>
          <w:noProof/>
        </w:rPr>
        <w:fldChar w:fldCharType="end"/>
      </w:r>
    </w:p>
    <w:p w14:paraId="0C7E08E0" w14:textId="591577A8"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6.1.5.2.3</w:t>
      </w:r>
      <w:r>
        <w:rPr>
          <w:rFonts w:asciiTheme="minorHAnsi" w:eastAsiaTheme="minorEastAsia" w:hAnsiTheme="minorHAnsi" w:cstheme="minorBidi"/>
          <w:noProof/>
          <w:kern w:val="2"/>
          <w:sz w:val="22"/>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_Toc160488936 \h </w:instrText>
      </w:r>
      <w:r>
        <w:rPr>
          <w:noProof/>
        </w:rPr>
      </w:r>
      <w:r>
        <w:rPr>
          <w:noProof/>
        </w:rPr>
        <w:fldChar w:fldCharType="separate"/>
      </w:r>
      <w:r>
        <w:rPr>
          <w:noProof/>
        </w:rPr>
        <w:t>19</w:t>
      </w:r>
      <w:r>
        <w:rPr>
          <w:noProof/>
        </w:rPr>
        <w:fldChar w:fldCharType="end"/>
      </w:r>
    </w:p>
    <w:p w14:paraId="5A272090" w14:textId="272CD7AF"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_Toc160488937 \h </w:instrText>
      </w:r>
      <w:r>
        <w:rPr>
          <w:noProof/>
        </w:rPr>
      </w:r>
      <w:r>
        <w:rPr>
          <w:noProof/>
        </w:rPr>
        <w:fldChar w:fldCharType="separate"/>
      </w:r>
      <w:r>
        <w:rPr>
          <w:noProof/>
        </w:rPr>
        <w:t>20</w:t>
      </w:r>
      <w:r>
        <w:rPr>
          <w:noProof/>
        </w:rPr>
        <w:fldChar w:fldCharType="end"/>
      </w:r>
    </w:p>
    <w:p w14:paraId="2A190E14" w14:textId="1061D1B7"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_Toc160488938 \h </w:instrText>
      </w:r>
      <w:r>
        <w:rPr>
          <w:noProof/>
        </w:rPr>
      </w:r>
      <w:r>
        <w:rPr>
          <w:noProof/>
        </w:rPr>
        <w:fldChar w:fldCharType="separate"/>
      </w:r>
      <w:r>
        <w:rPr>
          <w:noProof/>
        </w:rPr>
        <w:t>20</w:t>
      </w:r>
      <w:r>
        <w:rPr>
          <w:noProof/>
        </w:rPr>
        <w:fldChar w:fldCharType="end"/>
      </w:r>
    </w:p>
    <w:p w14:paraId="1E3DDFF9" w14:textId="5D6124BF"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sidRPr="00992561">
        <w:rPr>
          <w:noProof/>
          <w:lang w:val="en-US"/>
        </w:rPr>
        <w:t>6.1.6.2</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Structured data types</w:t>
      </w:r>
      <w:r>
        <w:rPr>
          <w:noProof/>
        </w:rPr>
        <w:tab/>
      </w:r>
      <w:r>
        <w:rPr>
          <w:noProof/>
        </w:rPr>
        <w:fldChar w:fldCharType="begin"/>
      </w:r>
      <w:r>
        <w:rPr>
          <w:noProof/>
        </w:rPr>
        <w:instrText xml:space="preserve"> PAGEREF _Toc160488939 \h </w:instrText>
      </w:r>
      <w:r>
        <w:rPr>
          <w:noProof/>
        </w:rPr>
      </w:r>
      <w:r>
        <w:rPr>
          <w:noProof/>
        </w:rPr>
        <w:fldChar w:fldCharType="separate"/>
      </w:r>
      <w:r>
        <w:rPr>
          <w:noProof/>
        </w:rPr>
        <w:t>21</w:t>
      </w:r>
      <w:r>
        <w:rPr>
          <w:noProof/>
        </w:rPr>
        <w:fldChar w:fldCharType="end"/>
      </w:r>
    </w:p>
    <w:p w14:paraId="46C60A9B" w14:textId="37183CE1"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_Toc160488940 \h </w:instrText>
      </w:r>
      <w:r>
        <w:rPr>
          <w:noProof/>
        </w:rPr>
      </w:r>
      <w:r>
        <w:rPr>
          <w:noProof/>
        </w:rPr>
        <w:fldChar w:fldCharType="separate"/>
      </w:r>
      <w:r>
        <w:rPr>
          <w:noProof/>
        </w:rPr>
        <w:t>21</w:t>
      </w:r>
      <w:r>
        <w:rPr>
          <w:noProof/>
        </w:rPr>
        <w:fldChar w:fldCharType="end"/>
      </w:r>
    </w:p>
    <w:p w14:paraId="3691AA29" w14:textId="2BDF3D41"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6.1.6.2.2</w:t>
      </w:r>
      <w:r>
        <w:rPr>
          <w:rFonts w:asciiTheme="minorHAnsi" w:eastAsiaTheme="minorEastAsia" w:hAnsiTheme="minorHAnsi" w:cstheme="minorBidi"/>
          <w:noProof/>
          <w:kern w:val="2"/>
          <w:sz w:val="22"/>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_Toc160488941 \h </w:instrText>
      </w:r>
      <w:r>
        <w:rPr>
          <w:noProof/>
        </w:rPr>
      </w:r>
      <w:r>
        <w:rPr>
          <w:noProof/>
        </w:rPr>
        <w:fldChar w:fldCharType="separate"/>
      </w:r>
      <w:r>
        <w:rPr>
          <w:noProof/>
        </w:rPr>
        <w:t>21</w:t>
      </w:r>
      <w:r>
        <w:rPr>
          <w:noProof/>
        </w:rPr>
        <w:fldChar w:fldCharType="end"/>
      </w:r>
    </w:p>
    <w:p w14:paraId="0D39B62C" w14:textId="7EA326C1"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6.1.6.2.3</w:t>
      </w:r>
      <w:r>
        <w:rPr>
          <w:rFonts w:asciiTheme="minorHAnsi" w:eastAsiaTheme="minorEastAsia" w:hAnsiTheme="minorHAnsi" w:cstheme="minorBidi"/>
          <w:noProof/>
          <w:kern w:val="2"/>
          <w:sz w:val="22"/>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_Toc160488942 \h </w:instrText>
      </w:r>
      <w:r>
        <w:rPr>
          <w:noProof/>
        </w:rPr>
      </w:r>
      <w:r>
        <w:rPr>
          <w:noProof/>
        </w:rPr>
        <w:fldChar w:fldCharType="separate"/>
      </w:r>
      <w:r>
        <w:rPr>
          <w:noProof/>
        </w:rPr>
        <w:t>21</w:t>
      </w:r>
      <w:r>
        <w:rPr>
          <w:noProof/>
        </w:rPr>
        <w:fldChar w:fldCharType="end"/>
      </w:r>
    </w:p>
    <w:p w14:paraId="7A0E7033" w14:textId="23FF5C7D"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lastRenderedPageBreak/>
        <w:t>6.1.6.2.4</w:t>
      </w:r>
      <w:r>
        <w:rPr>
          <w:rFonts w:asciiTheme="minorHAnsi" w:eastAsiaTheme="minorEastAsia" w:hAnsiTheme="minorHAnsi" w:cstheme="minorBidi"/>
          <w:noProof/>
          <w:kern w:val="2"/>
          <w:sz w:val="22"/>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_Toc160488943 \h </w:instrText>
      </w:r>
      <w:r>
        <w:rPr>
          <w:noProof/>
        </w:rPr>
      </w:r>
      <w:r>
        <w:rPr>
          <w:noProof/>
        </w:rPr>
        <w:fldChar w:fldCharType="separate"/>
      </w:r>
      <w:r>
        <w:rPr>
          <w:noProof/>
        </w:rPr>
        <w:t>21</w:t>
      </w:r>
      <w:r>
        <w:rPr>
          <w:noProof/>
        </w:rPr>
        <w:fldChar w:fldCharType="end"/>
      </w:r>
    </w:p>
    <w:p w14:paraId="16F359E7" w14:textId="0FB91BEF"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6.1.6.2.5</w:t>
      </w:r>
      <w:r>
        <w:rPr>
          <w:rFonts w:asciiTheme="minorHAnsi" w:eastAsiaTheme="minorEastAsia" w:hAnsiTheme="minorHAnsi" w:cstheme="minorBidi"/>
          <w:noProof/>
          <w:kern w:val="2"/>
          <w:sz w:val="22"/>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_Toc160488944 \h </w:instrText>
      </w:r>
      <w:r>
        <w:rPr>
          <w:noProof/>
        </w:rPr>
      </w:r>
      <w:r>
        <w:rPr>
          <w:noProof/>
        </w:rPr>
        <w:fldChar w:fldCharType="separate"/>
      </w:r>
      <w:r>
        <w:rPr>
          <w:noProof/>
        </w:rPr>
        <w:t>21</w:t>
      </w:r>
      <w:r>
        <w:rPr>
          <w:noProof/>
        </w:rPr>
        <w:fldChar w:fldCharType="end"/>
      </w:r>
    </w:p>
    <w:p w14:paraId="10CCB2AF" w14:textId="1C3FE35D"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6.1.6.2.6</w:t>
      </w:r>
      <w:r>
        <w:rPr>
          <w:rFonts w:asciiTheme="minorHAnsi" w:eastAsiaTheme="minorEastAsia" w:hAnsiTheme="minorHAnsi" w:cstheme="minorBidi"/>
          <w:noProof/>
          <w:kern w:val="2"/>
          <w:sz w:val="22"/>
          <w:szCs w:val="24"/>
          <w:lang w:val="en-US" w:eastAsia="zh-CN"/>
          <w14:ligatures w14:val="standardContextual"/>
        </w:rPr>
        <w:tab/>
      </w:r>
      <w:r>
        <w:rPr>
          <w:noProof/>
        </w:rPr>
        <w:t>Type: DcMediaSpecification</w:t>
      </w:r>
      <w:r>
        <w:rPr>
          <w:noProof/>
        </w:rPr>
        <w:tab/>
      </w:r>
      <w:r>
        <w:rPr>
          <w:noProof/>
        </w:rPr>
        <w:fldChar w:fldCharType="begin"/>
      </w:r>
      <w:r>
        <w:rPr>
          <w:noProof/>
        </w:rPr>
        <w:instrText xml:space="preserve"> PAGEREF _Toc160488945 \h </w:instrText>
      </w:r>
      <w:r>
        <w:rPr>
          <w:noProof/>
        </w:rPr>
      </w:r>
      <w:r>
        <w:rPr>
          <w:noProof/>
        </w:rPr>
        <w:fldChar w:fldCharType="separate"/>
      </w:r>
      <w:r>
        <w:rPr>
          <w:noProof/>
        </w:rPr>
        <w:t>22</w:t>
      </w:r>
      <w:r>
        <w:rPr>
          <w:noProof/>
        </w:rPr>
        <w:fldChar w:fldCharType="end"/>
      </w:r>
    </w:p>
    <w:p w14:paraId="17EFAD28" w14:textId="25349B83"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sidRPr="00992561">
        <w:rPr>
          <w:noProof/>
          <w:lang w:val="en-US"/>
        </w:rPr>
        <w:t>6.1.6.3</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Simple data types and enumerations</w:t>
      </w:r>
      <w:r>
        <w:rPr>
          <w:noProof/>
        </w:rPr>
        <w:tab/>
      </w:r>
      <w:r>
        <w:rPr>
          <w:noProof/>
        </w:rPr>
        <w:fldChar w:fldCharType="begin"/>
      </w:r>
      <w:r>
        <w:rPr>
          <w:noProof/>
        </w:rPr>
        <w:instrText xml:space="preserve"> PAGEREF _Toc160488946 \h </w:instrText>
      </w:r>
      <w:r>
        <w:rPr>
          <w:noProof/>
        </w:rPr>
      </w:r>
      <w:r>
        <w:rPr>
          <w:noProof/>
        </w:rPr>
        <w:fldChar w:fldCharType="separate"/>
      </w:r>
      <w:r>
        <w:rPr>
          <w:noProof/>
        </w:rPr>
        <w:t>22</w:t>
      </w:r>
      <w:r>
        <w:rPr>
          <w:noProof/>
        </w:rPr>
        <w:fldChar w:fldCharType="end"/>
      </w:r>
    </w:p>
    <w:p w14:paraId="60D2993E" w14:textId="16C1736A"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_Toc160488947 \h </w:instrText>
      </w:r>
      <w:r>
        <w:rPr>
          <w:noProof/>
        </w:rPr>
      </w:r>
      <w:r>
        <w:rPr>
          <w:noProof/>
        </w:rPr>
        <w:fldChar w:fldCharType="separate"/>
      </w:r>
      <w:r>
        <w:rPr>
          <w:noProof/>
        </w:rPr>
        <w:t>22</w:t>
      </w:r>
      <w:r>
        <w:rPr>
          <w:noProof/>
        </w:rPr>
        <w:fldChar w:fldCharType="end"/>
      </w:r>
    </w:p>
    <w:p w14:paraId="0A4DC4D5" w14:textId="1EB23FF5"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_Toc160488948 \h </w:instrText>
      </w:r>
      <w:r>
        <w:rPr>
          <w:noProof/>
        </w:rPr>
      </w:r>
      <w:r>
        <w:rPr>
          <w:noProof/>
        </w:rPr>
        <w:fldChar w:fldCharType="separate"/>
      </w:r>
      <w:r>
        <w:rPr>
          <w:noProof/>
        </w:rPr>
        <w:t>22</w:t>
      </w:r>
      <w:r>
        <w:rPr>
          <w:noProof/>
        </w:rPr>
        <w:fldChar w:fldCharType="end"/>
      </w:r>
    </w:p>
    <w:p w14:paraId="6484C2AB" w14:textId="10584E81"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6.1.6.3.3</w:t>
      </w:r>
      <w:r>
        <w:rPr>
          <w:rFonts w:asciiTheme="minorHAnsi" w:eastAsiaTheme="minorEastAsia" w:hAnsiTheme="minorHAnsi" w:cstheme="minorBidi"/>
          <w:noProof/>
          <w:kern w:val="2"/>
          <w:sz w:val="22"/>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_Toc160488949 \h </w:instrText>
      </w:r>
      <w:r>
        <w:rPr>
          <w:noProof/>
        </w:rPr>
      </w:r>
      <w:r>
        <w:rPr>
          <w:noProof/>
        </w:rPr>
        <w:fldChar w:fldCharType="separate"/>
      </w:r>
      <w:r>
        <w:rPr>
          <w:noProof/>
        </w:rPr>
        <w:t>22</w:t>
      </w:r>
      <w:r>
        <w:rPr>
          <w:noProof/>
        </w:rPr>
        <w:fldChar w:fldCharType="end"/>
      </w:r>
    </w:p>
    <w:p w14:paraId="542D092A" w14:textId="526A8660"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6.1.6.3.4</w:t>
      </w:r>
      <w:r>
        <w:rPr>
          <w:rFonts w:asciiTheme="minorHAnsi" w:eastAsiaTheme="minorEastAsia" w:hAnsiTheme="minorHAnsi" w:cstheme="minorBidi"/>
          <w:noProof/>
          <w:kern w:val="2"/>
          <w:sz w:val="22"/>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_Toc160488950 \h </w:instrText>
      </w:r>
      <w:r>
        <w:rPr>
          <w:noProof/>
        </w:rPr>
      </w:r>
      <w:r>
        <w:rPr>
          <w:noProof/>
        </w:rPr>
        <w:fldChar w:fldCharType="separate"/>
      </w:r>
      <w:r>
        <w:rPr>
          <w:noProof/>
        </w:rPr>
        <w:t>23</w:t>
      </w:r>
      <w:r>
        <w:rPr>
          <w:noProof/>
        </w:rPr>
        <w:fldChar w:fldCharType="end"/>
      </w:r>
    </w:p>
    <w:p w14:paraId="5EC57170" w14:textId="19AFD356"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6.1.6.3.5</w:t>
      </w:r>
      <w:r>
        <w:rPr>
          <w:rFonts w:asciiTheme="minorHAnsi" w:eastAsiaTheme="minorEastAsia" w:hAnsiTheme="minorHAnsi" w:cstheme="minorBidi"/>
          <w:noProof/>
          <w:kern w:val="2"/>
          <w:sz w:val="22"/>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_Toc160488951 \h </w:instrText>
      </w:r>
      <w:r>
        <w:rPr>
          <w:noProof/>
        </w:rPr>
      </w:r>
      <w:r>
        <w:rPr>
          <w:noProof/>
        </w:rPr>
        <w:fldChar w:fldCharType="separate"/>
      </w:r>
      <w:r>
        <w:rPr>
          <w:noProof/>
        </w:rPr>
        <w:t>23</w:t>
      </w:r>
      <w:r>
        <w:rPr>
          <w:noProof/>
        </w:rPr>
        <w:fldChar w:fldCharType="end"/>
      </w:r>
    </w:p>
    <w:p w14:paraId="579DC614" w14:textId="467DB636"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6.1.6.3.6</w:t>
      </w:r>
      <w:r>
        <w:rPr>
          <w:rFonts w:asciiTheme="minorHAnsi" w:eastAsiaTheme="minorEastAsia" w:hAnsiTheme="minorHAnsi" w:cstheme="minorBidi"/>
          <w:noProof/>
          <w:kern w:val="2"/>
          <w:sz w:val="22"/>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_Toc160488952 \h </w:instrText>
      </w:r>
      <w:r>
        <w:rPr>
          <w:noProof/>
        </w:rPr>
      </w:r>
      <w:r>
        <w:rPr>
          <w:noProof/>
        </w:rPr>
        <w:fldChar w:fldCharType="separate"/>
      </w:r>
      <w:r>
        <w:rPr>
          <w:noProof/>
        </w:rPr>
        <w:t>23</w:t>
      </w:r>
      <w:r>
        <w:rPr>
          <w:noProof/>
        </w:rPr>
        <w:fldChar w:fldCharType="end"/>
      </w:r>
    </w:p>
    <w:p w14:paraId="5AC4D8C9" w14:textId="7BDFAEFC"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sidRPr="00992561">
        <w:rPr>
          <w:noProof/>
          <w:lang w:val="en-US"/>
        </w:rPr>
        <w:t>6.1.6.4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_Toc160488953 \h </w:instrText>
      </w:r>
      <w:r>
        <w:rPr>
          <w:noProof/>
        </w:rPr>
      </w:r>
      <w:r>
        <w:rPr>
          <w:noProof/>
        </w:rPr>
        <w:fldChar w:fldCharType="separate"/>
      </w:r>
      <w:r>
        <w:rPr>
          <w:noProof/>
        </w:rPr>
        <w:t>23</w:t>
      </w:r>
      <w:r>
        <w:rPr>
          <w:noProof/>
        </w:rPr>
        <w:fldChar w:fldCharType="end"/>
      </w:r>
    </w:p>
    <w:p w14:paraId="4CBD89F6" w14:textId="2C6BA896"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_Toc160488954 \h </w:instrText>
      </w:r>
      <w:r>
        <w:rPr>
          <w:noProof/>
        </w:rPr>
      </w:r>
      <w:r>
        <w:rPr>
          <w:noProof/>
        </w:rPr>
        <w:fldChar w:fldCharType="separate"/>
      </w:r>
      <w:r>
        <w:rPr>
          <w:noProof/>
        </w:rPr>
        <w:t>23</w:t>
      </w:r>
      <w:r>
        <w:rPr>
          <w:noProof/>
        </w:rPr>
        <w:fldChar w:fldCharType="end"/>
      </w:r>
    </w:p>
    <w:p w14:paraId="1E626E46" w14:textId="74E5AC0B"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_Toc160488955 \h </w:instrText>
      </w:r>
      <w:r>
        <w:rPr>
          <w:noProof/>
        </w:rPr>
      </w:r>
      <w:r>
        <w:rPr>
          <w:noProof/>
        </w:rPr>
        <w:fldChar w:fldCharType="separate"/>
      </w:r>
      <w:r>
        <w:rPr>
          <w:noProof/>
        </w:rPr>
        <w:t>23</w:t>
      </w:r>
      <w:r>
        <w:rPr>
          <w:noProof/>
        </w:rPr>
        <w:fldChar w:fldCharType="end"/>
      </w:r>
    </w:p>
    <w:p w14:paraId="412D26FB" w14:textId="319F160F"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_Toc160488956 \h </w:instrText>
      </w:r>
      <w:r>
        <w:rPr>
          <w:noProof/>
        </w:rPr>
      </w:r>
      <w:r>
        <w:rPr>
          <w:noProof/>
        </w:rPr>
        <w:fldChar w:fldCharType="separate"/>
      </w:r>
      <w:r>
        <w:rPr>
          <w:noProof/>
        </w:rPr>
        <w:t>23</w:t>
      </w:r>
      <w:r>
        <w:rPr>
          <w:noProof/>
        </w:rPr>
        <w:fldChar w:fldCharType="end"/>
      </w:r>
    </w:p>
    <w:p w14:paraId="7C3D43D2" w14:textId="469B83A1"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_Toc160488957 \h </w:instrText>
      </w:r>
      <w:r>
        <w:rPr>
          <w:noProof/>
        </w:rPr>
      </w:r>
      <w:r>
        <w:rPr>
          <w:noProof/>
        </w:rPr>
        <w:fldChar w:fldCharType="separate"/>
      </w:r>
      <w:r>
        <w:rPr>
          <w:noProof/>
        </w:rPr>
        <w:t>24</w:t>
      </w:r>
      <w:r>
        <w:rPr>
          <w:noProof/>
        </w:rPr>
        <w:fldChar w:fldCharType="end"/>
      </w:r>
    </w:p>
    <w:p w14:paraId="555FCAEB" w14:textId="25EDFAF4"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6.1.7.3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_Toc160488958 \h </w:instrText>
      </w:r>
      <w:r>
        <w:rPr>
          <w:noProof/>
        </w:rPr>
      </w:r>
      <w:r>
        <w:rPr>
          <w:noProof/>
        </w:rPr>
        <w:fldChar w:fldCharType="separate"/>
      </w:r>
      <w:r>
        <w:rPr>
          <w:noProof/>
        </w:rPr>
        <w:t>24</w:t>
      </w:r>
      <w:r>
        <w:rPr>
          <w:noProof/>
        </w:rPr>
        <w:fldChar w:fldCharType="end"/>
      </w:r>
    </w:p>
    <w:p w14:paraId="56F88E7C" w14:textId="1F9DB0EA"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_Toc160488959 \h </w:instrText>
      </w:r>
      <w:r>
        <w:rPr>
          <w:noProof/>
        </w:rPr>
      </w:r>
      <w:r>
        <w:rPr>
          <w:noProof/>
        </w:rPr>
        <w:fldChar w:fldCharType="separate"/>
      </w:r>
      <w:r>
        <w:rPr>
          <w:noProof/>
        </w:rPr>
        <w:t>24</w:t>
      </w:r>
      <w:r>
        <w:rPr>
          <w:noProof/>
        </w:rPr>
        <w:fldChar w:fldCharType="end"/>
      </w:r>
    </w:p>
    <w:p w14:paraId="187F0138" w14:textId="22BB7B9E"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_Toc160488960 \h </w:instrText>
      </w:r>
      <w:r>
        <w:rPr>
          <w:noProof/>
        </w:rPr>
      </w:r>
      <w:r>
        <w:rPr>
          <w:noProof/>
        </w:rPr>
        <w:fldChar w:fldCharType="separate"/>
      </w:r>
      <w:r>
        <w:rPr>
          <w:noProof/>
        </w:rPr>
        <w:t>24</w:t>
      </w:r>
      <w:r>
        <w:rPr>
          <w:noProof/>
        </w:rPr>
        <w:fldChar w:fldCharType="end"/>
      </w:r>
    </w:p>
    <w:p w14:paraId="5B5E7079" w14:textId="5D4A9107"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6.1.10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_Toc160488961 \h </w:instrText>
      </w:r>
      <w:r>
        <w:rPr>
          <w:noProof/>
        </w:rPr>
      </w:r>
      <w:r>
        <w:rPr>
          <w:noProof/>
        </w:rPr>
        <w:fldChar w:fldCharType="separate"/>
      </w:r>
      <w:r>
        <w:rPr>
          <w:noProof/>
        </w:rPr>
        <w:t>24</w:t>
      </w:r>
      <w:r>
        <w:rPr>
          <w:noProof/>
        </w:rPr>
        <w:fldChar w:fldCharType="end"/>
      </w:r>
    </w:p>
    <w:p w14:paraId="510DB576" w14:textId="380E0C1D" w:rsidR="00BC45C2" w:rsidRDefault="00BC45C2">
      <w:pPr>
        <w:pStyle w:val="TOC2"/>
        <w:rPr>
          <w:rFonts w:asciiTheme="minorHAnsi" w:eastAsiaTheme="minorEastAsia" w:hAnsiTheme="minorHAnsi" w:cstheme="minorBidi"/>
          <w:noProof/>
          <w:kern w:val="2"/>
          <w:sz w:val="22"/>
          <w:szCs w:val="24"/>
          <w:lang w:val="en-US" w:eastAsia="zh-CN"/>
          <w14:ligatures w14:val="standardContextual"/>
        </w:rPr>
      </w:pPr>
      <w:r>
        <w:rPr>
          <w:noProof/>
        </w:rPr>
        <w:t>6.2</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_Toc160488962 \h </w:instrText>
      </w:r>
      <w:r>
        <w:rPr>
          <w:noProof/>
        </w:rPr>
      </w:r>
      <w:r>
        <w:rPr>
          <w:noProof/>
        </w:rPr>
        <w:fldChar w:fldCharType="separate"/>
      </w:r>
      <w:r>
        <w:rPr>
          <w:noProof/>
        </w:rPr>
        <w:t>25</w:t>
      </w:r>
      <w:r>
        <w:rPr>
          <w:noProof/>
        </w:rPr>
        <w:fldChar w:fldCharType="end"/>
      </w:r>
    </w:p>
    <w:p w14:paraId="15F7521A" w14:textId="29CD4D81"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r>
      <w:r>
        <w:rPr>
          <w:noProof/>
        </w:rPr>
        <w:instrText xml:space="preserve"> PAGEREF _Toc160488963 \h </w:instrText>
      </w:r>
      <w:r>
        <w:rPr>
          <w:noProof/>
        </w:rPr>
      </w:r>
      <w:r>
        <w:rPr>
          <w:noProof/>
        </w:rPr>
        <w:fldChar w:fldCharType="separate"/>
      </w:r>
      <w:r>
        <w:rPr>
          <w:noProof/>
        </w:rPr>
        <w:t>25</w:t>
      </w:r>
      <w:r>
        <w:rPr>
          <w:noProof/>
        </w:rPr>
        <w:fldChar w:fldCharType="end"/>
      </w:r>
    </w:p>
    <w:p w14:paraId="4C1567F1" w14:textId="699A2C65"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_Toc160488964 \h </w:instrText>
      </w:r>
      <w:r>
        <w:rPr>
          <w:noProof/>
        </w:rPr>
      </w:r>
      <w:r>
        <w:rPr>
          <w:noProof/>
        </w:rPr>
        <w:fldChar w:fldCharType="separate"/>
      </w:r>
      <w:r>
        <w:rPr>
          <w:noProof/>
        </w:rPr>
        <w:t>25</w:t>
      </w:r>
      <w:r>
        <w:rPr>
          <w:noProof/>
        </w:rPr>
        <w:fldChar w:fldCharType="end"/>
      </w:r>
    </w:p>
    <w:p w14:paraId="6C4160BD" w14:textId="70C01E9F"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_Toc160488965 \h </w:instrText>
      </w:r>
      <w:r>
        <w:rPr>
          <w:noProof/>
        </w:rPr>
      </w:r>
      <w:r>
        <w:rPr>
          <w:noProof/>
        </w:rPr>
        <w:fldChar w:fldCharType="separate"/>
      </w:r>
      <w:r>
        <w:rPr>
          <w:noProof/>
        </w:rPr>
        <w:t>25</w:t>
      </w:r>
      <w:r>
        <w:rPr>
          <w:noProof/>
        </w:rPr>
        <w:fldChar w:fldCharType="end"/>
      </w:r>
    </w:p>
    <w:p w14:paraId="23292AD9" w14:textId="225CB05A"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_Toc160488966 \h </w:instrText>
      </w:r>
      <w:r>
        <w:rPr>
          <w:noProof/>
        </w:rPr>
      </w:r>
      <w:r>
        <w:rPr>
          <w:noProof/>
        </w:rPr>
        <w:fldChar w:fldCharType="separate"/>
      </w:r>
      <w:r>
        <w:rPr>
          <w:noProof/>
        </w:rPr>
        <w:t>25</w:t>
      </w:r>
      <w:r>
        <w:rPr>
          <w:noProof/>
        </w:rPr>
        <w:fldChar w:fldCharType="end"/>
      </w:r>
    </w:p>
    <w:p w14:paraId="7D5D87CB" w14:textId="4759CB65"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_Toc160488967 \h </w:instrText>
      </w:r>
      <w:r>
        <w:rPr>
          <w:noProof/>
        </w:rPr>
      </w:r>
      <w:r>
        <w:rPr>
          <w:noProof/>
        </w:rPr>
        <w:fldChar w:fldCharType="separate"/>
      </w:r>
      <w:r>
        <w:rPr>
          <w:noProof/>
        </w:rPr>
        <w:t>25</w:t>
      </w:r>
      <w:r>
        <w:rPr>
          <w:noProof/>
        </w:rPr>
        <w:fldChar w:fldCharType="end"/>
      </w:r>
    </w:p>
    <w:p w14:paraId="082F6319" w14:textId="4FE0CD72"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_Toc160488968 \h </w:instrText>
      </w:r>
      <w:r>
        <w:rPr>
          <w:noProof/>
        </w:rPr>
      </w:r>
      <w:r>
        <w:rPr>
          <w:noProof/>
        </w:rPr>
        <w:fldChar w:fldCharType="separate"/>
      </w:r>
      <w:r>
        <w:rPr>
          <w:noProof/>
        </w:rPr>
        <w:t>25</w:t>
      </w:r>
      <w:r>
        <w:rPr>
          <w:noProof/>
        </w:rPr>
        <w:fldChar w:fldCharType="end"/>
      </w:r>
    </w:p>
    <w:p w14:paraId="1CF95C5F" w14:textId="7D20DE01"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_Toc160488969 \h </w:instrText>
      </w:r>
      <w:r>
        <w:rPr>
          <w:noProof/>
        </w:rPr>
      </w:r>
      <w:r>
        <w:rPr>
          <w:noProof/>
        </w:rPr>
        <w:fldChar w:fldCharType="separate"/>
      </w:r>
      <w:r>
        <w:rPr>
          <w:noProof/>
        </w:rPr>
        <w:t>25</w:t>
      </w:r>
      <w:r>
        <w:rPr>
          <w:noProof/>
        </w:rPr>
        <w:fldChar w:fldCharType="end"/>
      </w:r>
    </w:p>
    <w:p w14:paraId="25597B62" w14:textId="5F88CED4"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_Toc160488970 \h </w:instrText>
      </w:r>
      <w:r>
        <w:rPr>
          <w:noProof/>
        </w:rPr>
      </w:r>
      <w:r>
        <w:rPr>
          <w:noProof/>
        </w:rPr>
        <w:fldChar w:fldCharType="separate"/>
      </w:r>
      <w:r>
        <w:rPr>
          <w:noProof/>
        </w:rPr>
        <w:t>26</w:t>
      </w:r>
      <w:r>
        <w:rPr>
          <w:noProof/>
        </w:rPr>
        <w:fldChar w:fldCharType="end"/>
      </w:r>
    </w:p>
    <w:p w14:paraId="74DF3464" w14:textId="61989B22"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_Toc160488971 \h </w:instrText>
      </w:r>
      <w:r>
        <w:rPr>
          <w:noProof/>
        </w:rPr>
      </w:r>
      <w:r>
        <w:rPr>
          <w:noProof/>
        </w:rPr>
        <w:fldChar w:fldCharType="separate"/>
      </w:r>
      <w:r>
        <w:rPr>
          <w:noProof/>
        </w:rPr>
        <w:t>26</w:t>
      </w:r>
      <w:r>
        <w:rPr>
          <w:noProof/>
        </w:rPr>
        <w:fldChar w:fldCharType="end"/>
      </w:r>
    </w:p>
    <w:p w14:paraId="31E9DFB5" w14:textId="227B90CE"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6.2.3.2</w:t>
      </w:r>
      <w:r>
        <w:rPr>
          <w:rFonts w:asciiTheme="minorHAnsi" w:eastAsiaTheme="minorEastAsia" w:hAnsiTheme="minorHAnsi" w:cstheme="minorBidi"/>
          <w:noProof/>
          <w:kern w:val="2"/>
          <w:sz w:val="22"/>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_Toc160488972 \h </w:instrText>
      </w:r>
      <w:r>
        <w:rPr>
          <w:noProof/>
        </w:rPr>
      </w:r>
      <w:r>
        <w:rPr>
          <w:noProof/>
        </w:rPr>
        <w:fldChar w:fldCharType="separate"/>
      </w:r>
      <w:r>
        <w:rPr>
          <w:noProof/>
        </w:rPr>
        <w:t>26</w:t>
      </w:r>
      <w:r>
        <w:rPr>
          <w:noProof/>
        </w:rPr>
        <w:fldChar w:fldCharType="end"/>
      </w:r>
    </w:p>
    <w:p w14:paraId="7437F47F" w14:textId="475655E7"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_Toc160488973 \h </w:instrText>
      </w:r>
      <w:r>
        <w:rPr>
          <w:noProof/>
        </w:rPr>
      </w:r>
      <w:r>
        <w:rPr>
          <w:noProof/>
        </w:rPr>
        <w:fldChar w:fldCharType="separate"/>
      </w:r>
      <w:r>
        <w:rPr>
          <w:noProof/>
        </w:rPr>
        <w:t>26</w:t>
      </w:r>
      <w:r>
        <w:rPr>
          <w:noProof/>
        </w:rPr>
        <w:fldChar w:fldCharType="end"/>
      </w:r>
    </w:p>
    <w:p w14:paraId="21ABB2DC" w14:textId="2BACFAAE"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_Toc160488974 \h </w:instrText>
      </w:r>
      <w:r>
        <w:rPr>
          <w:noProof/>
        </w:rPr>
      </w:r>
      <w:r>
        <w:rPr>
          <w:noProof/>
        </w:rPr>
        <w:fldChar w:fldCharType="separate"/>
      </w:r>
      <w:r>
        <w:rPr>
          <w:noProof/>
        </w:rPr>
        <w:t>26</w:t>
      </w:r>
      <w:r>
        <w:rPr>
          <w:noProof/>
        </w:rPr>
        <w:fldChar w:fldCharType="end"/>
      </w:r>
    </w:p>
    <w:p w14:paraId="52F96C2D" w14:textId="52CA9B74"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_Toc160488975 \h </w:instrText>
      </w:r>
      <w:r>
        <w:rPr>
          <w:noProof/>
        </w:rPr>
      </w:r>
      <w:r>
        <w:rPr>
          <w:noProof/>
        </w:rPr>
        <w:fldChar w:fldCharType="separate"/>
      </w:r>
      <w:r>
        <w:rPr>
          <w:noProof/>
        </w:rPr>
        <w:t>27</w:t>
      </w:r>
      <w:r>
        <w:rPr>
          <w:noProof/>
        </w:rPr>
        <w:fldChar w:fldCharType="end"/>
      </w:r>
    </w:p>
    <w:p w14:paraId="45B7D469" w14:textId="635AEBC8"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_Toc160488976 \h </w:instrText>
      </w:r>
      <w:r>
        <w:rPr>
          <w:noProof/>
        </w:rPr>
      </w:r>
      <w:r>
        <w:rPr>
          <w:noProof/>
        </w:rPr>
        <w:fldChar w:fldCharType="separate"/>
      </w:r>
      <w:r>
        <w:rPr>
          <w:noProof/>
        </w:rPr>
        <w:t>27</w:t>
      </w:r>
      <w:r>
        <w:rPr>
          <w:noProof/>
        </w:rPr>
        <w:fldChar w:fldCharType="end"/>
      </w:r>
    </w:p>
    <w:p w14:paraId="385CA6B9" w14:textId="4D6FFBB0"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_Toc160488977 \h </w:instrText>
      </w:r>
      <w:r>
        <w:rPr>
          <w:noProof/>
        </w:rPr>
      </w:r>
      <w:r>
        <w:rPr>
          <w:noProof/>
        </w:rPr>
        <w:fldChar w:fldCharType="separate"/>
      </w:r>
      <w:r>
        <w:rPr>
          <w:noProof/>
        </w:rPr>
        <w:t>28</w:t>
      </w:r>
      <w:r>
        <w:rPr>
          <w:noProof/>
        </w:rPr>
        <w:fldChar w:fldCharType="end"/>
      </w:r>
    </w:p>
    <w:p w14:paraId="5574D43B" w14:textId="50DBE28A"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_Toc160488978 \h </w:instrText>
      </w:r>
      <w:r>
        <w:rPr>
          <w:noProof/>
        </w:rPr>
      </w:r>
      <w:r>
        <w:rPr>
          <w:noProof/>
        </w:rPr>
        <w:fldChar w:fldCharType="separate"/>
      </w:r>
      <w:r>
        <w:rPr>
          <w:noProof/>
        </w:rPr>
        <w:t>28</w:t>
      </w:r>
      <w:r>
        <w:rPr>
          <w:noProof/>
        </w:rPr>
        <w:fldChar w:fldCharType="end"/>
      </w:r>
    </w:p>
    <w:p w14:paraId="7DFED124" w14:textId="4779F970"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_Toc160488979 \h </w:instrText>
      </w:r>
      <w:r>
        <w:rPr>
          <w:noProof/>
        </w:rPr>
      </w:r>
      <w:r>
        <w:rPr>
          <w:noProof/>
        </w:rPr>
        <w:fldChar w:fldCharType="separate"/>
      </w:r>
      <w:r>
        <w:rPr>
          <w:noProof/>
        </w:rPr>
        <w:t>28</w:t>
      </w:r>
      <w:r>
        <w:rPr>
          <w:noProof/>
        </w:rPr>
        <w:fldChar w:fldCharType="end"/>
      </w:r>
    </w:p>
    <w:p w14:paraId="33AA5FFE" w14:textId="4B697325"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_Toc160488980 \h </w:instrText>
      </w:r>
      <w:r>
        <w:rPr>
          <w:noProof/>
        </w:rPr>
      </w:r>
      <w:r>
        <w:rPr>
          <w:noProof/>
        </w:rPr>
        <w:fldChar w:fldCharType="separate"/>
      </w:r>
      <w:r>
        <w:rPr>
          <w:noProof/>
        </w:rPr>
        <w:t>28</w:t>
      </w:r>
      <w:r>
        <w:rPr>
          <w:noProof/>
        </w:rPr>
        <w:fldChar w:fldCharType="end"/>
      </w:r>
    </w:p>
    <w:p w14:paraId="2A316E50" w14:textId="4AD097AF"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sidRPr="00992561">
        <w:rPr>
          <w:noProof/>
          <w:lang w:val="en-US"/>
        </w:rPr>
        <w:t>6.2.6.2</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Structured data types</w:t>
      </w:r>
      <w:r>
        <w:rPr>
          <w:noProof/>
        </w:rPr>
        <w:tab/>
      </w:r>
      <w:r>
        <w:rPr>
          <w:noProof/>
        </w:rPr>
        <w:fldChar w:fldCharType="begin"/>
      </w:r>
      <w:r>
        <w:rPr>
          <w:noProof/>
        </w:rPr>
        <w:instrText xml:space="preserve"> PAGEREF _Toc160488981 \h </w:instrText>
      </w:r>
      <w:r>
        <w:rPr>
          <w:noProof/>
        </w:rPr>
      </w:r>
      <w:r>
        <w:rPr>
          <w:noProof/>
        </w:rPr>
        <w:fldChar w:fldCharType="separate"/>
      </w:r>
      <w:r>
        <w:rPr>
          <w:noProof/>
        </w:rPr>
        <w:t>29</w:t>
      </w:r>
      <w:r>
        <w:rPr>
          <w:noProof/>
        </w:rPr>
        <w:fldChar w:fldCharType="end"/>
      </w:r>
    </w:p>
    <w:p w14:paraId="4561C123" w14:textId="42E44275"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_Toc160488982 \h </w:instrText>
      </w:r>
      <w:r>
        <w:rPr>
          <w:noProof/>
        </w:rPr>
      </w:r>
      <w:r>
        <w:rPr>
          <w:noProof/>
        </w:rPr>
        <w:fldChar w:fldCharType="separate"/>
      </w:r>
      <w:r>
        <w:rPr>
          <w:noProof/>
        </w:rPr>
        <w:t>29</w:t>
      </w:r>
      <w:r>
        <w:rPr>
          <w:noProof/>
        </w:rPr>
        <w:fldChar w:fldCharType="end"/>
      </w:r>
    </w:p>
    <w:p w14:paraId="523B3FE5" w14:textId="15C1FCB6"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6.2.6.2.2</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_Toc160488983 \h </w:instrText>
      </w:r>
      <w:r>
        <w:rPr>
          <w:noProof/>
        </w:rPr>
      </w:r>
      <w:r>
        <w:rPr>
          <w:noProof/>
        </w:rPr>
        <w:fldChar w:fldCharType="separate"/>
      </w:r>
      <w:r>
        <w:rPr>
          <w:noProof/>
        </w:rPr>
        <w:t>29</w:t>
      </w:r>
      <w:r>
        <w:rPr>
          <w:noProof/>
        </w:rPr>
        <w:fldChar w:fldCharType="end"/>
      </w:r>
    </w:p>
    <w:p w14:paraId="460F0869" w14:textId="6D59B5EE"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6.2.6.2.3</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_Toc160488984 \h </w:instrText>
      </w:r>
      <w:r>
        <w:rPr>
          <w:noProof/>
        </w:rPr>
      </w:r>
      <w:r>
        <w:rPr>
          <w:noProof/>
        </w:rPr>
        <w:fldChar w:fldCharType="separate"/>
      </w:r>
      <w:r>
        <w:rPr>
          <w:noProof/>
        </w:rPr>
        <w:t>30</w:t>
      </w:r>
      <w:r>
        <w:rPr>
          <w:noProof/>
        </w:rPr>
        <w:fldChar w:fldCharType="end"/>
      </w:r>
    </w:p>
    <w:p w14:paraId="49C28447" w14:textId="32E541B1"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6.2.6.2.4</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_Toc160488985 \h </w:instrText>
      </w:r>
      <w:r>
        <w:rPr>
          <w:noProof/>
        </w:rPr>
      </w:r>
      <w:r>
        <w:rPr>
          <w:noProof/>
        </w:rPr>
        <w:fldChar w:fldCharType="separate"/>
      </w:r>
      <w:r>
        <w:rPr>
          <w:noProof/>
        </w:rPr>
        <w:t>31</w:t>
      </w:r>
      <w:r>
        <w:rPr>
          <w:noProof/>
        </w:rPr>
        <w:fldChar w:fldCharType="end"/>
      </w:r>
    </w:p>
    <w:p w14:paraId="4659735B" w14:textId="0655F973"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6.2.6.2.5</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_Toc160488986 \h </w:instrText>
      </w:r>
      <w:r>
        <w:rPr>
          <w:noProof/>
        </w:rPr>
      </w:r>
      <w:r>
        <w:rPr>
          <w:noProof/>
        </w:rPr>
        <w:fldChar w:fldCharType="separate"/>
      </w:r>
      <w:r>
        <w:rPr>
          <w:noProof/>
        </w:rPr>
        <w:t>31</w:t>
      </w:r>
      <w:r>
        <w:rPr>
          <w:noProof/>
        </w:rPr>
        <w:fldChar w:fldCharType="end"/>
      </w:r>
    </w:p>
    <w:p w14:paraId="70AB428C" w14:textId="5229286E"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sidRPr="00992561">
        <w:rPr>
          <w:noProof/>
          <w:lang w:val="en-US"/>
        </w:rPr>
        <w:t>6.2.6.3</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Simple data types and enumerations</w:t>
      </w:r>
      <w:r>
        <w:rPr>
          <w:noProof/>
        </w:rPr>
        <w:tab/>
      </w:r>
      <w:r>
        <w:rPr>
          <w:noProof/>
        </w:rPr>
        <w:fldChar w:fldCharType="begin"/>
      </w:r>
      <w:r>
        <w:rPr>
          <w:noProof/>
        </w:rPr>
        <w:instrText xml:space="preserve"> PAGEREF _Toc160488987 \h </w:instrText>
      </w:r>
      <w:r>
        <w:rPr>
          <w:noProof/>
        </w:rPr>
      </w:r>
      <w:r>
        <w:rPr>
          <w:noProof/>
        </w:rPr>
        <w:fldChar w:fldCharType="separate"/>
      </w:r>
      <w:r>
        <w:rPr>
          <w:noProof/>
        </w:rPr>
        <w:t>32</w:t>
      </w:r>
      <w:r>
        <w:rPr>
          <w:noProof/>
        </w:rPr>
        <w:fldChar w:fldCharType="end"/>
      </w:r>
    </w:p>
    <w:p w14:paraId="7524E28D" w14:textId="342BAC5F"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_Toc160488988 \h </w:instrText>
      </w:r>
      <w:r>
        <w:rPr>
          <w:noProof/>
        </w:rPr>
      </w:r>
      <w:r>
        <w:rPr>
          <w:noProof/>
        </w:rPr>
        <w:fldChar w:fldCharType="separate"/>
      </w:r>
      <w:r>
        <w:rPr>
          <w:noProof/>
        </w:rPr>
        <w:t>32</w:t>
      </w:r>
      <w:r>
        <w:rPr>
          <w:noProof/>
        </w:rPr>
        <w:fldChar w:fldCharType="end"/>
      </w:r>
    </w:p>
    <w:p w14:paraId="2314386E" w14:textId="767C5D22"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_Toc160488989 \h </w:instrText>
      </w:r>
      <w:r>
        <w:rPr>
          <w:noProof/>
        </w:rPr>
      </w:r>
      <w:r>
        <w:rPr>
          <w:noProof/>
        </w:rPr>
        <w:fldChar w:fldCharType="separate"/>
      </w:r>
      <w:r>
        <w:rPr>
          <w:noProof/>
        </w:rPr>
        <w:t>32</w:t>
      </w:r>
      <w:r>
        <w:rPr>
          <w:noProof/>
        </w:rPr>
        <w:fldChar w:fldCharType="end"/>
      </w:r>
    </w:p>
    <w:p w14:paraId="59C59B84" w14:textId="199AE23D" w:rsidR="00BC45C2" w:rsidRDefault="00BC45C2">
      <w:pPr>
        <w:pStyle w:val="TOC5"/>
        <w:rPr>
          <w:rFonts w:asciiTheme="minorHAnsi" w:eastAsiaTheme="minorEastAsia" w:hAnsiTheme="minorHAnsi" w:cstheme="minorBidi"/>
          <w:noProof/>
          <w:kern w:val="2"/>
          <w:sz w:val="22"/>
          <w:szCs w:val="24"/>
          <w:lang w:val="en-US" w:eastAsia="zh-CN"/>
          <w14:ligatures w14:val="standardContextual"/>
        </w:rPr>
      </w:pPr>
      <w:r>
        <w:rPr>
          <w:noProof/>
        </w:rPr>
        <w:t>6.2.6.3.3</w:t>
      </w:r>
      <w:r>
        <w:rPr>
          <w:rFonts w:asciiTheme="minorHAnsi" w:eastAsiaTheme="minorEastAsia" w:hAnsiTheme="minorHAnsi" w:cstheme="minorBidi"/>
          <w:noProof/>
          <w:kern w:val="2"/>
          <w:sz w:val="22"/>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_Toc160488990 \h </w:instrText>
      </w:r>
      <w:r>
        <w:rPr>
          <w:noProof/>
        </w:rPr>
      </w:r>
      <w:r>
        <w:rPr>
          <w:noProof/>
        </w:rPr>
        <w:fldChar w:fldCharType="separate"/>
      </w:r>
      <w:r>
        <w:rPr>
          <w:noProof/>
        </w:rPr>
        <w:t>32</w:t>
      </w:r>
      <w:r>
        <w:rPr>
          <w:noProof/>
        </w:rPr>
        <w:fldChar w:fldCharType="end"/>
      </w:r>
    </w:p>
    <w:p w14:paraId="0CEC02B4" w14:textId="516E2AD2"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sidRPr="00992561">
        <w:rPr>
          <w:noProof/>
          <w:lang w:val="en-US"/>
        </w:rPr>
        <w:t>6.2.6.4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_Toc160488991 \h </w:instrText>
      </w:r>
      <w:r>
        <w:rPr>
          <w:noProof/>
        </w:rPr>
      </w:r>
      <w:r>
        <w:rPr>
          <w:noProof/>
        </w:rPr>
        <w:fldChar w:fldCharType="separate"/>
      </w:r>
      <w:r>
        <w:rPr>
          <w:noProof/>
        </w:rPr>
        <w:t>32</w:t>
      </w:r>
      <w:r>
        <w:rPr>
          <w:noProof/>
        </w:rPr>
        <w:fldChar w:fldCharType="end"/>
      </w:r>
    </w:p>
    <w:p w14:paraId="55306E82" w14:textId="1949A898"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_Toc160488992 \h </w:instrText>
      </w:r>
      <w:r>
        <w:rPr>
          <w:noProof/>
        </w:rPr>
      </w:r>
      <w:r>
        <w:rPr>
          <w:noProof/>
        </w:rPr>
        <w:fldChar w:fldCharType="separate"/>
      </w:r>
      <w:r>
        <w:rPr>
          <w:noProof/>
        </w:rPr>
        <w:t>32</w:t>
      </w:r>
      <w:r>
        <w:rPr>
          <w:noProof/>
        </w:rPr>
        <w:fldChar w:fldCharType="end"/>
      </w:r>
    </w:p>
    <w:p w14:paraId="3E0C5721" w14:textId="0FAC1B94"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_Toc160488993 \h </w:instrText>
      </w:r>
      <w:r>
        <w:rPr>
          <w:noProof/>
        </w:rPr>
      </w:r>
      <w:r>
        <w:rPr>
          <w:noProof/>
        </w:rPr>
        <w:fldChar w:fldCharType="separate"/>
      </w:r>
      <w:r>
        <w:rPr>
          <w:noProof/>
        </w:rPr>
        <w:t>32</w:t>
      </w:r>
      <w:r>
        <w:rPr>
          <w:noProof/>
        </w:rPr>
        <w:fldChar w:fldCharType="end"/>
      </w:r>
    </w:p>
    <w:p w14:paraId="7A776806" w14:textId="594D7132"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_Toc160488994 \h </w:instrText>
      </w:r>
      <w:r>
        <w:rPr>
          <w:noProof/>
        </w:rPr>
      </w:r>
      <w:r>
        <w:rPr>
          <w:noProof/>
        </w:rPr>
        <w:fldChar w:fldCharType="separate"/>
      </w:r>
      <w:r>
        <w:rPr>
          <w:noProof/>
        </w:rPr>
        <w:t>32</w:t>
      </w:r>
      <w:r>
        <w:rPr>
          <w:noProof/>
        </w:rPr>
        <w:fldChar w:fldCharType="end"/>
      </w:r>
    </w:p>
    <w:p w14:paraId="51DEA29E" w14:textId="4A162ED5"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_Toc160488995 \h </w:instrText>
      </w:r>
      <w:r>
        <w:rPr>
          <w:noProof/>
        </w:rPr>
      </w:r>
      <w:r>
        <w:rPr>
          <w:noProof/>
        </w:rPr>
        <w:fldChar w:fldCharType="separate"/>
      </w:r>
      <w:r>
        <w:rPr>
          <w:noProof/>
        </w:rPr>
        <w:t>33</w:t>
      </w:r>
      <w:r>
        <w:rPr>
          <w:noProof/>
        </w:rPr>
        <w:fldChar w:fldCharType="end"/>
      </w:r>
    </w:p>
    <w:p w14:paraId="65116BBA" w14:textId="3EA75A92" w:rsidR="00BC45C2" w:rsidRDefault="00BC45C2">
      <w:pPr>
        <w:pStyle w:val="TOC4"/>
        <w:rPr>
          <w:rFonts w:asciiTheme="minorHAnsi" w:eastAsiaTheme="minorEastAsia" w:hAnsiTheme="minorHAnsi" w:cstheme="minorBidi"/>
          <w:noProof/>
          <w:kern w:val="2"/>
          <w:sz w:val="22"/>
          <w:szCs w:val="24"/>
          <w:lang w:val="en-US" w:eastAsia="zh-CN"/>
          <w14:ligatures w14:val="standardContextual"/>
        </w:rPr>
      </w:pPr>
      <w:r>
        <w:rPr>
          <w:noProof/>
        </w:rPr>
        <w:t>6.2.7.3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_Toc160488996 \h </w:instrText>
      </w:r>
      <w:r>
        <w:rPr>
          <w:noProof/>
        </w:rPr>
      </w:r>
      <w:r>
        <w:rPr>
          <w:noProof/>
        </w:rPr>
        <w:fldChar w:fldCharType="separate"/>
      </w:r>
      <w:r>
        <w:rPr>
          <w:noProof/>
        </w:rPr>
        <w:t>33</w:t>
      </w:r>
      <w:r>
        <w:rPr>
          <w:noProof/>
        </w:rPr>
        <w:fldChar w:fldCharType="end"/>
      </w:r>
    </w:p>
    <w:p w14:paraId="685EA0B9" w14:textId="0D202B2B"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_Toc160488997 \h </w:instrText>
      </w:r>
      <w:r>
        <w:rPr>
          <w:noProof/>
        </w:rPr>
      </w:r>
      <w:r>
        <w:rPr>
          <w:noProof/>
        </w:rPr>
        <w:fldChar w:fldCharType="separate"/>
      </w:r>
      <w:r>
        <w:rPr>
          <w:noProof/>
        </w:rPr>
        <w:t>33</w:t>
      </w:r>
      <w:r>
        <w:rPr>
          <w:noProof/>
        </w:rPr>
        <w:fldChar w:fldCharType="end"/>
      </w:r>
    </w:p>
    <w:p w14:paraId="1148D777" w14:textId="66B12B93"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_Toc160488998 \h </w:instrText>
      </w:r>
      <w:r>
        <w:rPr>
          <w:noProof/>
        </w:rPr>
      </w:r>
      <w:r>
        <w:rPr>
          <w:noProof/>
        </w:rPr>
        <w:fldChar w:fldCharType="separate"/>
      </w:r>
      <w:r>
        <w:rPr>
          <w:noProof/>
        </w:rPr>
        <w:t>33</w:t>
      </w:r>
      <w:r>
        <w:rPr>
          <w:noProof/>
        </w:rPr>
        <w:fldChar w:fldCharType="end"/>
      </w:r>
    </w:p>
    <w:p w14:paraId="327EA62E" w14:textId="3CAD70E7" w:rsidR="00BC45C2" w:rsidRDefault="00BC45C2">
      <w:pPr>
        <w:pStyle w:val="TOC3"/>
        <w:rPr>
          <w:rFonts w:asciiTheme="minorHAnsi" w:eastAsiaTheme="minorEastAsia" w:hAnsiTheme="minorHAnsi" w:cstheme="minorBidi"/>
          <w:noProof/>
          <w:kern w:val="2"/>
          <w:sz w:val="22"/>
          <w:szCs w:val="24"/>
          <w:lang w:val="en-US" w:eastAsia="zh-CN"/>
          <w14:ligatures w14:val="standardContextual"/>
        </w:rPr>
      </w:pPr>
      <w:r>
        <w:rPr>
          <w:noProof/>
        </w:rPr>
        <w:t>6.2.10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_Toc160488999 \h </w:instrText>
      </w:r>
      <w:r>
        <w:rPr>
          <w:noProof/>
        </w:rPr>
      </w:r>
      <w:r>
        <w:rPr>
          <w:noProof/>
        </w:rPr>
        <w:fldChar w:fldCharType="separate"/>
      </w:r>
      <w:r>
        <w:rPr>
          <w:noProof/>
        </w:rPr>
        <w:t>33</w:t>
      </w:r>
      <w:r>
        <w:rPr>
          <w:noProof/>
        </w:rPr>
        <w:fldChar w:fldCharType="end"/>
      </w:r>
    </w:p>
    <w:p w14:paraId="3FBA0429" w14:textId="26F83BDE" w:rsidR="00BC45C2" w:rsidRDefault="00BC45C2">
      <w:pPr>
        <w:pStyle w:val="TOC8"/>
        <w:rPr>
          <w:rFonts w:asciiTheme="minorHAnsi" w:eastAsiaTheme="minorEastAsia" w:hAnsiTheme="minorHAnsi" w:cstheme="minorBidi"/>
          <w:b w:val="0"/>
          <w:noProof/>
          <w:kern w:val="2"/>
          <w:szCs w:val="24"/>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_Toc160489000 \h </w:instrText>
      </w:r>
      <w:r>
        <w:rPr>
          <w:noProof/>
        </w:rPr>
      </w:r>
      <w:r>
        <w:rPr>
          <w:noProof/>
        </w:rPr>
        <w:fldChar w:fldCharType="separate"/>
      </w:r>
      <w:r>
        <w:rPr>
          <w:noProof/>
        </w:rPr>
        <w:t>34</w:t>
      </w:r>
      <w:r>
        <w:rPr>
          <w:noProof/>
        </w:rPr>
        <w:fldChar w:fldCharType="end"/>
      </w:r>
    </w:p>
    <w:p w14:paraId="5E3E5D61" w14:textId="6D3F0453"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A.1</w:t>
      </w:r>
      <w:r>
        <w:rPr>
          <w:rFonts w:asciiTheme="minorHAnsi" w:eastAsiaTheme="minorEastAsia" w:hAnsiTheme="minorHAnsi" w:cstheme="minorBidi"/>
          <w:noProof/>
          <w:kern w:val="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_Toc160489001 \h </w:instrText>
      </w:r>
      <w:r>
        <w:rPr>
          <w:noProof/>
        </w:rPr>
      </w:r>
      <w:r>
        <w:rPr>
          <w:noProof/>
        </w:rPr>
        <w:fldChar w:fldCharType="separate"/>
      </w:r>
      <w:r>
        <w:rPr>
          <w:noProof/>
        </w:rPr>
        <w:t>34</w:t>
      </w:r>
      <w:r>
        <w:rPr>
          <w:noProof/>
        </w:rPr>
        <w:fldChar w:fldCharType="end"/>
      </w:r>
    </w:p>
    <w:p w14:paraId="19912CD4" w14:textId="68A926D3"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A.2</w:t>
      </w:r>
      <w:r>
        <w:rPr>
          <w:rFonts w:asciiTheme="minorHAnsi" w:eastAsiaTheme="minorEastAsia" w:hAnsiTheme="minorHAnsi" w:cstheme="minorBidi"/>
          <w:noProof/>
          <w:kern w:val="2"/>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_Toc160489002 \h </w:instrText>
      </w:r>
      <w:r>
        <w:rPr>
          <w:noProof/>
        </w:rPr>
      </w:r>
      <w:r>
        <w:rPr>
          <w:noProof/>
        </w:rPr>
        <w:fldChar w:fldCharType="separate"/>
      </w:r>
      <w:r>
        <w:rPr>
          <w:noProof/>
        </w:rPr>
        <w:t>34</w:t>
      </w:r>
      <w:r>
        <w:rPr>
          <w:noProof/>
        </w:rPr>
        <w:fldChar w:fldCharType="end"/>
      </w:r>
    </w:p>
    <w:p w14:paraId="71718BA4" w14:textId="6936601F" w:rsidR="00BC45C2" w:rsidRDefault="00BC45C2">
      <w:pPr>
        <w:pStyle w:val="TOC1"/>
        <w:rPr>
          <w:rFonts w:asciiTheme="minorHAnsi" w:eastAsiaTheme="minorEastAsia" w:hAnsiTheme="minorHAnsi" w:cstheme="minorBidi"/>
          <w:noProof/>
          <w:kern w:val="2"/>
          <w:szCs w:val="24"/>
          <w:lang w:val="en-US" w:eastAsia="zh-CN"/>
          <w14:ligatures w14:val="standardContextual"/>
        </w:rPr>
      </w:pPr>
      <w:r>
        <w:rPr>
          <w:noProof/>
        </w:rPr>
        <w:t>A.3</w:t>
      </w:r>
      <w:r>
        <w:rPr>
          <w:rFonts w:asciiTheme="minorHAnsi" w:eastAsiaTheme="minorEastAsia" w:hAnsiTheme="minorHAnsi" w:cstheme="minorBidi"/>
          <w:noProof/>
          <w:kern w:val="2"/>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_Toc160489003 \h </w:instrText>
      </w:r>
      <w:r>
        <w:rPr>
          <w:noProof/>
        </w:rPr>
      </w:r>
      <w:r>
        <w:rPr>
          <w:noProof/>
        </w:rPr>
        <w:fldChar w:fldCharType="separate"/>
      </w:r>
      <w:r>
        <w:rPr>
          <w:noProof/>
        </w:rPr>
        <w:t>37</w:t>
      </w:r>
      <w:r>
        <w:rPr>
          <w:noProof/>
        </w:rPr>
        <w:fldChar w:fldCharType="end"/>
      </w:r>
    </w:p>
    <w:p w14:paraId="2C070F7C" w14:textId="4D3A34B4" w:rsidR="00BC45C2" w:rsidRDefault="00BC45C2">
      <w:pPr>
        <w:pStyle w:val="TOC8"/>
        <w:rPr>
          <w:rFonts w:asciiTheme="minorHAnsi" w:eastAsiaTheme="minorEastAsia" w:hAnsiTheme="minorHAnsi" w:cstheme="minorBidi"/>
          <w:b w:val="0"/>
          <w:noProof/>
          <w:kern w:val="2"/>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_Toc160489004 \h </w:instrText>
      </w:r>
      <w:r>
        <w:rPr>
          <w:noProof/>
        </w:rPr>
      </w:r>
      <w:r>
        <w:rPr>
          <w:noProof/>
        </w:rPr>
        <w:fldChar w:fldCharType="separate"/>
      </w:r>
      <w:r>
        <w:rPr>
          <w:noProof/>
        </w:rPr>
        <w:t>41</w:t>
      </w:r>
      <w:r>
        <w:rPr>
          <w:noProof/>
        </w:rPr>
        <w:fldChar w:fldCharType="end"/>
      </w:r>
    </w:p>
    <w:p w14:paraId="79B6A06A" w14:textId="20D4E348"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604888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 xml:space="preserve">presented to TSG for </w:t>
      </w:r>
      <w:proofErr w:type="gramStart"/>
      <w:r>
        <w:t>information;</w:t>
      </w:r>
      <w:proofErr w:type="gramEnd"/>
    </w:p>
    <w:p w14:paraId="3C761CC9" w14:textId="77777777" w:rsidR="007B3457" w:rsidRDefault="00000000">
      <w:pPr>
        <w:pStyle w:val="B3"/>
      </w:pPr>
      <w:r>
        <w:t>2</w:t>
      </w:r>
      <w:r>
        <w:tab/>
        <w:t xml:space="preserve">presented to TSG for </w:t>
      </w:r>
      <w:proofErr w:type="gramStart"/>
      <w:r>
        <w:t>approval;</w:t>
      </w:r>
      <w:proofErr w:type="gramEnd"/>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 xml:space="preserve">indicates a mandatory requirement to do </w:t>
      </w:r>
      <w:proofErr w:type="gramStart"/>
      <w:r>
        <w:t>something</w:t>
      </w:r>
      <w:proofErr w:type="gramEnd"/>
    </w:p>
    <w:p w14:paraId="45ECE4CF" w14:textId="77777777" w:rsidR="007B3457" w:rsidRDefault="00000000">
      <w:pPr>
        <w:pStyle w:val="EX"/>
      </w:pPr>
      <w:r>
        <w:rPr>
          <w:b/>
        </w:rPr>
        <w:t>shall not</w:t>
      </w:r>
      <w:r>
        <w:tab/>
        <w:t xml:space="preserve">indicates an interdiction (prohibition) to do </w:t>
      </w:r>
      <w:proofErr w:type="gramStart"/>
      <w:r>
        <w:t>something</w:t>
      </w:r>
      <w:proofErr w:type="gramEnd"/>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2698D54" w14:textId="77777777" w:rsidR="007B3457" w:rsidRDefault="00000000">
      <w:pPr>
        <w:pStyle w:val="EX"/>
      </w:pPr>
      <w:r>
        <w:rPr>
          <w:b/>
        </w:rPr>
        <w:t>should</w:t>
      </w:r>
      <w:r>
        <w:tab/>
        <w:t xml:space="preserve">indicates a recommendation to do </w:t>
      </w:r>
      <w:proofErr w:type="gramStart"/>
      <w:r>
        <w:t>something</w:t>
      </w:r>
      <w:proofErr w:type="gramEnd"/>
    </w:p>
    <w:p w14:paraId="465F8936" w14:textId="77777777" w:rsidR="007B3457" w:rsidRDefault="00000000">
      <w:pPr>
        <w:pStyle w:val="EX"/>
      </w:pPr>
      <w:r>
        <w:rPr>
          <w:b/>
        </w:rPr>
        <w:t>should not</w:t>
      </w:r>
      <w:r>
        <w:tab/>
        <w:t xml:space="preserve">indicates a recommendation not to do </w:t>
      </w:r>
      <w:proofErr w:type="gramStart"/>
      <w:r>
        <w:t>something</w:t>
      </w:r>
      <w:proofErr w:type="gramEnd"/>
    </w:p>
    <w:p w14:paraId="5A1FB136" w14:textId="77777777" w:rsidR="007B3457" w:rsidRDefault="00000000">
      <w:pPr>
        <w:pStyle w:val="EX"/>
      </w:pPr>
      <w:r>
        <w:rPr>
          <w:b/>
        </w:rPr>
        <w:t>may</w:t>
      </w:r>
      <w:r>
        <w:tab/>
        <w:t xml:space="preserve">indicates permission to do </w:t>
      </w:r>
      <w:proofErr w:type="gramStart"/>
      <w:r>
        <w:t>something</w:t>
      </w:r>
      <w:proofErr w:type="gramEnd"/>
    </w:p>
    <w:p w14:paraId="0CDE413B" w14:textId="77777777" w:rsidR="007B3457" w:rsidRDefault="00000000">
      <w:pPr>
        <w:pStyle w:val="EX"/>
      </w:pPr>
      <w:r>
        <w:rPr>
          <w:b/>
        </w:rPr>
        <w:t>need not</w:t>
      </w:r>
      <w:r>
        <w:tab/>
        <w:t xml:space="preserve">indicates permission not to do </w:t>
      </w:r>
      <w:proofErr w:type="gramStart"/>
      <w:r>
        <w:t>something</w:t>
      </w:r>
      <w:proofErr w:type="gramEnd"/>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 xml:space="preserve">indicates that something is </w:t>
      </w:r>
      <w:proofErr w:type="gramStart"/>
      <w:r>
        <w:t>possible</w:t>
      </w:r>
      <w:proofErr w:type="gramEnd"/>
    </w:p>
    <w:p w14:paraId="27C67364" w14:textId="77777777" w:rsidR="007B3457" w:rsidRDefault="00000000">
      <w:pPr>
        <w:pStyle w:val="EX"/>
      </w:pPr>
      <w:r>
        <w:rPr>
          <w:b/>
        </w:rPr>
        <w:t>cannot</w:t>
      </w:r>
      <w:r>
        <w:tab/>
        <w:t xml:space="preserve">indicates that something is </w:t>
      </w:r>
      <w:proofErr w:type="gramStart"/>
      <w:r>
        <w:t>impossible</w:t>
      </w:r>
      <w:proofErr w:type="gramEnd"/>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 xml:space="preserve">indicates that something is certain or expected to happen as a result of action taken by an agency the behaviour of which is outside the scope of the present </w:t>
      </w:r>
      <w:proofErr w:type="gramStart"/>
      <w:r>
        <w:t>document</w:t>
      </w:r>
      <w:proofErr w:type="gramEnd"/>
    </w:p>
    <w:p w14:paraId="790EF763" w14:textId="77777777" w:rsidR="007B3457" w:rsidRDefault="00000000">
      <w:pPr>
        <w:pStyle w:val="EX"/>
      </w:pPr>
      <w:r>
        <w:rPr>
          <w:b/>
        </w:rPr>
        <w:t>will not</w:t>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4E357D29" w14:textId="77777777" w:rsidR="007B3457" w:rsidRDefault="00000000">
      <w:pPr>
        <w:pStyle w:val="EX"/>
      </w:pPr>
      <w:r>
        <w:rPr>
          <w:b/>
        </w:rPr>
        <w:t>might</w:t>
      </w:r>
      <w:r>
        <w:tab/>
        <w:t xml:space="preserve">indicates a likelihood that something will happen as a result of action taken by some agency the behaviour of which is outside the scope of the present </w:t>
      </w:r>
      <w:proofErr w:type="gramStart"/>
      <w:r>
        <w:t>document</w:t>
      </w:r>
      <w:proofErr w:type="gramEnd"/>
    </w:p>
    <w:p w14:paraId="750F72D2" w14:textId="77777777" w:rsidR="007B3457" w:rsidRDefault="00000000">
      <w:pPr>
        <w:pStyle w:val="EX"/>
      </w:pPr>
      <w:r>
        <w:rPr>
          <w:b/>
        </w:rPr>
        <w:lastRenderedPageBreak/>
        <w:t>might not</w:t>
      </w:r>
      <w:r>
        <w:tab/>
        <w:t xml:space="preserve">indicates a likelihood that something will not happen as a result of action taken by some agency the behaviour of which is outside the scope of the present </w:t>
      </w:r>
      <w:proofErr w:type="gramStart"/>
      <w:r>
        <w:t>document</w:t>
      </w:r>
      <w:proofErr w:type="gramEnd"/>
    </w:p>
    <w:p w14:paraId="6CB4D5D3" w14:textId="77777777" w:rsidR="007B3457" w:rsidRDefault="00000000">
      <w:r>
        <w:t>In addition:</w:t>
      </w:r>
    </w:p>
    <w:p w14:paraId="707C0373" w14:textId="77777777" w:rsidR="007B3457" w:rsidRDefault="00000000">
      <w:pPr>
        <w:pStyle w:val="EX"/>
      </w:pPr>
      <w:r>
        <w:rPr>
          <w:b/>
        </w:rPr>
        <w:t>is</w:t>
      </w:r>
      <w:r>
        <w:tab/>
        <w:t xml:space="preserve">(or any other verb in the indicative mood) indicates a statement of </w:t>
      </w:r>
      <w:proofErr w:type="gramStart"/>
      <w:r>
        <w:t>fact</w:t>
      </w:r>
      <w:proofErr w:type="gramEnd"/>
    </w:p>
    <w:p w14:paraId="609D4019" w14:textId="77777777" w:rsidR="007B3457" w:rsidRDefault="00000000">
      <w:pPr>
        <w:pStyle w:val="EX"/>
      </w:pPr>
      <w:r>
        <w:rPr>
          <w:b/>
        </w:rPr>
        <w:t>is not</w:t>
      </w:r>
      <w:r>
        <w:tab/>
        <w:t xml:space="preserve">(or any other negative verb in the indicative mood) indicates a statement of </w:t>
      </w:r>
      <w:proofErr w:type="gramStart"/>
      <w:r>
        <w:t>fact</w:t>
      </w:r>
      <w:proofErr w:type="gramEnd"/>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604888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604888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Default="00E75A52" w:rsidP="00E75A52">
      <w:pPr>
        <w:pStyle w:val="EX"/>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89660D0" w14:textId="77777777" w:rsidR="007B3457" w:rsidRDefault="00000000">
      <w:pPr>
        <w:pStyle w:val="1"/>
      </w:pPr>
      <w:bookmarkStart w:id="23" w:name="_Toc510696580"/>
      <w:bookmarkStart w:id="24" w:name="_Toc35971372"/>
      <w:bookmarkStart w:id="25" w:name="_Toc160488892"/>
      <w:r>
        <w:lastRenderedPageBreak/>
        <w:t>3</w:t>
      </w:r>
      <w:r>
        <w:tab/>
        <w:t xml:space="preserve">Definitions, </w:t>
      </w:r>
      <w:proofErr w:type="gramStart"/>
      <w:r>
        <w:t>symbols</w:t>
      </w:r>
      <w:proofErr w:type="gramEnd"/>
      <w:r>
        <w:t xml:space="preserve"> and abbreviations</w:t>
      </w:r>
      <w:bookmarkEnd w:id="23"/>
      <w:bookmarkEnd w:id="24"/>
      <w:bookmarkEnd w:id="25"/>
    </w:p>
    <w:p w14:paraId="4C0CE8FF" w14:textId="77777777" w:rsidR="007B3457" w:rsidRDefault="00000000">
      <w:pPr>
        <w:pStyle w:val="21"/>
      </w:pPr>
      <w:bookmarkStart w:id="26" w:name="_Toc510696581"/>
      <w:bookmarkStart w:id="27" w:name="_Toc35971373"/>
      <w:bookmarkStart w:id="28" w:name="_Toc160488893"/>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29" w:name="_Toc510696582"/>
      <w:bookmarkStart w:id="30" w:name="_Toc35971374"/>
      <w:bookmarkStart w:id="31" w:name="_Toc160488894"/>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32" w:name="_Toc510696583"/>
      <w:bookmarkStart w:id="33" w:name="_Toc35971375"/>
      <w:bookmarkStart w:id="34" w:name="_Toc160488895"/>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5" w:name="_Toc510696584"/>
      <w:bookmarkStart w:id="36" w:name="_Toc35971376"/>
      <w:bookmarkStart w:id="37" w:name="_Toc160488896"/>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 xml:space="preserve">The IMS AS interacts with the DCSF via DC1 for event </w:t>
      </w:r>
      <w:proofErr w:type="gramStart"/>
      <w:r w:rsidRPr="00B910B8">
        <w:t>notifications;</w:t>
      </w:r>
      <w:proofErr w:type="gramEnd"/>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pt;height:65.65pt" o:ole="">
            <v:imagedata r:id="rId13" o:title=""/>
          </v:shape>
          <o:OLEObject Type="Embed" ProgID="Visio.Drawing.11" ShapeID="_x0000_i1027" DrawAspect="Content" ObjectID="_1771170469"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39" w:name="_Toc35971377"/>
      <w:bookmarkStart w:id="40" w:name="_Toc510696585"/>
      <w:bookmarkStart w:id="41" w:name="_Toc160488897"/>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21"/>
      </w:pPr>
      <w:bookmarkStart w:id="42" w:name="_Toc160488898"/>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3" w:name="_Toc160488899"/>
      <w:bookmarkStart w:id="44" w:name="_Toc35971385"/>
      <w:bookmarkStart w:id="45" w:name="_Toc510696593"/>
      <w:r w:rsidRPr="009E4880">
        <w:t>5.2</w:t>
      </w:r>
      <w:r w:rsidRPr="009E4880">
        <w:tab/>
      </w:r>
      <w:proofErr w:type="spellStart"/>
      <w:r w:rsidRPr="009E4880">
        <w:t>Nimsas_SessionEventControl</w:t>
      </w:r>
      <w:proofErr w:type="spellEnd"/>
      <w:r w:rsidRPr="009E4880">
        <w:t xml:space="preserve"> Service</w:t>
      </w:r>
      <w:bookmarkEnd w:id="43"/>
    </w:p>
    <w:p w14:paraId="5B439F0E" w14:textId="77777777" w:rsidR="009E4880" w:rsidRPr="009E4880" w:rsidRDefault="009E4880" w:rsidP="007C500A">
      <w:pPr>
        <w:pStyle w:val="31"/>
      </w:pPr>
      <w:bookmarkStart w:id="46" w:name="_Toc160488900"/>
      <w:r w:rsidRPr="009E4880">
        <w:t>5.2.1</w:t>
      </w:r>
      <w:r w:rsidRPr="009E4880">
        <w:tab/>
        <w:t>Service Description</w:t>
      </w:r>
      <w:bookmarkEnd w:id="46"/>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7" w:name="_Toc160488901"/>
      <w:r w:rsidRPr="009E4880">
        <w:t>5.2.2</w:t>
      </w:r>
      <w:r w:rsidRPr="009E4880">
        <w:tab/>
        <w:t>Service Operations</w:t>
      </w:r>
      <w:bookmarkEnd w:id="47"/>
    </w:p>
    <w:p w14:paraId="54469F35" w14:textId="77777777" w:rsidR="009E4880" w:rsidRPr="009E4880" w:rsidRDefault="009E4880" w:rsidP="007C500A">
      <w:pPr>
        <w:pStyle w:val="41"/>
      </w:pPr>
      <w:bookmarkStart w:id="48" w:name="_Toc160488902"/>
      <w:r w:rsidRPr="009E4880">
        <w:t>5.2.2.1</w:t>
      </w:r>
      <w:r w:rsidRPr="009E4880">
        <w:tab/>
        <w:t>Introduction</w:t>
      </w:r>
      <w:bookmarkEnd w:id="48"/>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4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w:t>
      </w:r>
      <w:proofErr w:type="gramStart"/>
      <w:r w:rsidRPr="00B910B8">
        <w:t>service</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0" w:name="_Toc160488903"/>
      <w:r w:rsidRPr="00B910B8">
        <w:t>5.2.2.1A</w:t>
      </w:r>
      <w:r w:rsidRPr="00B910B8">
        <w:tab/>
        <w:t>Subscribe</w:t>
      </w:r>
      <w:bookmarkEnd w:id="50"/>
    </w:p>
    <w:p w14:paraId="53EB296B" w14:textId="7E17D689" w:rsidR="009E4880" w:rsidRPr="00B910B8" w:rsidRDefault="000107D1" w:rsidP="00B910B8">
      <w:r w:rsidRPr="00B910B8">
        <w:t xml:space="preserve">This is a </w:t>
      </w:r>
      <w:proofErr w:type="gramStart"/>
      <w:r w:rsidRPr="00B910B8">
        <w:t>pseudo operation</w:t>
      </w:r>
      <w:proofErr w:type="gramEnd"/>
      <w:r w:rsidRPr="00B910B8">
        <w:t xml:space="preserve">, the DCSF 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51" w:name="_Toc160488904"/>
      <w:bookmarkEnd w:id="49"/>
      <w:r w:rsidRPr="009E4880">
        <w:t>5.2.2.2</w:t>
      </w:r>
      <w:r w:rsidRPr="009E4880">
        <w:tab/>
        <w:t>Notify</w:t>
      </w:r>
      <w:bookmarkEnd w:id="51"/>
    </w:p>
    <w:p w14:paraId="55C426AB" w14:textId="77777777" w:rsidR="009E4880" w:rsidRPr="009E4880" w:rsidRDefault="009E4880" w:rsidP="007C500A">
      <w:pPr>
        <w:pStyle w:val="51"/>
      </w:pPr>
      <w:bookmarkStart w:id="52" w:name="_Toc160488905"/>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3" w:name="_Toc160488906"/>
      <w:bookmarkStart w:id="54" w:name="_Toc35971387"/>
      <w:bookmarkStart w:id="55" w:name="_Toc510696595"/>
      <w:bookmarkEnd w:id="44"/>
      <w:bookmarkEnd w:id="45"/>
      <w:r w:rsidRPr="00B910B8">
        <w:t>5.2.2.2.2</w:t>
      </w:r>
      <w:r w:rsidRPr="00B910B8">
        <w:tab/>
        <w:t>Notification for Session Event</w:t>
      </w:r>
      <w:bookmarkEnd w:id="53"/>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5pt;height:105pt" o:ole="">
            <v:imagedata r:id="rId15" o:title=""/>
          </v:shape>
          <o:OLEObject Type="Embed" ProgID="Visio.Drawing.15" ShapeID="_x0000_i1028" DrawAspect="Content" ObjectID="_1771170470"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4FD82CAE" w:rsidR="00860335" w:rsidRPr="00B910B8" w:rsidRDefault="00860335" w:rsidP="00B910B8">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5.2.2.2A</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56" w:name="_Toc160488907"/>
      <w:bookmarkEnd w:id="54"/>
      <w:bookmarkEnd w:id="55"/>
      <w:r w:rsidRPr="00577A16">
        <w:t>5.3</w:t>
      </w:r>
      <w:r w:rsidRPr="00577A16">
        <w:tab/>
      </w:r>
      <w:proofErr w:type="spellStart"/>
      <w:r w:rsidRPr="00577A16">
        <w:t>Nimsas_MediaControl</w:t>
      </w:r>
      <w:proofErr w:type="spellEnd"/>
      <w:r w:rsidRPr="00577A16">
        <w:t xml:space="preserve"> Service</w:t>
      </w:r>
      <w:bookmarkEnd w:id="56"/>
    </w:p>
    <w:p w14:paraId="34B073A6" w14:textId="77777777" w:rsidR="00577A16" w:rsidRPr="00577A16" w:rsidRDefault="00577A16" w:rsidP="007C500A">
      <w:pPr>
        <w:pStyle w:val="31"/>
      </w:pPr>
      <w:bookmarkStart w:id="57" w:name="_Toc160488908"/>
      <w:r w:rsidRPr="00577A16">
        <w:t>5.3.1</w:t>
      </w:r>
      <w:r w:rsidRPr="00577A16">
        <w:tab/>
        <w:t>Service Description</w:t>
      </w:r>
      <w:bookmarkEnd w:id="57"/>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31"/>
      </w:pPr>
      <w:bookmarkStart w:id="58" w:name="_Toc160488909"/>
      <w:r w:rsidRPr="00577A16">
        <w:lastRenderedPageBreak/>
        <w:t>5.3.2</w:t>
      </w:r>
      <w:r w:rsidRPr="00577A16">
        <w:tab/>
        <w:t>Service Operations</w:t>
      </w:r>
      <w:bookmarkEnd w:id="58"/>
    </w:p>
    <w:p w14:paraId="6175CC75" w14:textId="77777777" w:rsidR="00577A16" w:rsidRPr="00577A16" w:rsidRDefault="00577A16" w:rsidP="007C500A">
      <w:pPr>
        <w:pStyle w:val="41"/>
      </w:pPr>
      <w:bookmarkStart w:id="59" w:name="_Toc160488910"/>
      <w:r w:rsidRPr="00577A16">
        <w:t>5.3.2.1</w:t>
      </w:r>
      <w:r w:rsidRPr="00577A16">
        <w:tab/>
        <w:t>Introduction</w:t>
      </w:r>
      <w:bookmarkEnd w:id="59"/>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75529B5D" w:rsidR="00577A16" w:rsidRPr="00B910B8" w:rsidRDefault="00577A16" w:rsidP="00B910B8">
      <w:pPr>
        <w:pStyle w:val="B1"/>
      </w:pPr>
      <w:r w:rsidRPr="00B910B8">
        <w:t>-</w:t>
      </w:r>
      <w:r w:rsidRPr="00B910B8">
        <w:tab/>
      </w:r>
      <w:proofErr w:type="spellStart"/>
      <w:r w:rsidRPr="00B910B8">
        <w:t>MediaInstruction</w:t>
      </w:r>
      <w:proofErr w:type="spellEnd"/>
      <w:r w:rsidRPr="00B910B8">
        <w:t>: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 xml:space="preserve">Table 5.3.2.1-1: Service operations supported by the </w:t>
      </w:r>
      <w:proofErr w:type="spellStart"/>
      <w:r w:rsidRPr="00B910B8">
        <w:t>Nimsas_MediaControl</w:t>
      </w:r>
      <w:proofErr w:type="spellEnd"/>
      <w:r w:rsidRPr="00B910B8">
        <w:t xml:space="preserve"> </w:t>
      </w:r>
      <w:proofErr w:type="gramStart"/>
      <w:r w:rsidRPr="00B910B8">
        <w:t>service</w:t>
      </w:r>
      <w:proofErr w:type="gramEnd"/>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41"/>
      </w:pPr>
      <w:bookmarkStart w:id="61" w:name="_Toc160488911"/>
      <w:r w:rsidRPr="00577A16">
        <w:t>5.3.2.2</w:t>
      </w:r>
      <w:r w:rsidRPr="00577A16">
        <w:tab/>
      </w:r>
      <w:proofErr w:type="spellStart"/>
      <w:r w:rsidRPr="00577A16">
        <w:t>MediaInstruction</w:t>
      </w:r>
      <w:bookmarkEnd w:id="61"/>
      <w:proofErr w:type="spellEnd"/>
    </w:p>
    <w:p w14:paraId="55A4BD13" w14:textId="77777777" w:rsidR="00577A16" w:rsidRPr="00577A16" w:rsidRDefault="00577A16" w:rsidP="007C500A">
      <w:pPr>
        <w:pStyle w:val="51"/>
      </w:pPr>
      <w:bookmarkStart w:id="62" w:name="_Toc160488912"/>
      <w:r w:rsidRPr="00577A16">
        <w:t>5.3.2.2.1</w:t>
      </w:r>
      <w:r w:rsidRPr="00577A16">
        <w:tab/>
        <w:t>General</w:t>
      </w:r>
      <w:bookmarkEnd w:id="62"/>
    </w:p>
    <w:p w14:paraId="2BF67080" w14:textId="7133B953" w:rsidR="00577A16" w:rsidRPr="00B910B8" w:rsidRDefault="00577A16" w:rsidP="00577A16">
      <w:r w:rsidRPr="00B910B8">
        <w:t xml:space="preserve">This service operation provides instructions to the IMS AS for all media flows a consumer wants to control based on its policies for the received IMS session event, and that may require resource reservation in media </w:t>
      </w:r>
      <w:proofErr w:type="gramStart"/>
      <w:r w:rsidRPr="00B910B8">
        <w:t>resource</w:t>
      </w:r>
      <w:proofErr w:type="gramEnd"/>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w:t>
      </w:r>
      <w:proofErr w:type="gramStart"/>
      <w:r w:rsidRPr="00B910B8">
        <w:t>MF</w:t>
      </w:r>
      <w:proofErr w:type="gramEnd"/>
      <w:r w:rsidRPr="00B910B8">
        <w:t xml:space="preserve"> and updating the MF resource with MDC2 media endpoint information of DC Application Server.</w:t>
      </w:r>
    </w:p>
    <w:p w14:paraId="10207D4A" w14:textId="5A50FAB6" w:rsidR="0027398A" w:rsidRPr="00B910B8" w:rsidRDefault="0027398A" w:rsidP="0027398A">
      <w:pPr>
        <w:pStyle w:val="51"/>
      </w:pPr>
      <w:bookmarkStart w:id="63" w:name="_Toc160488913"/>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77117047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 xml:space="preserve">Media instruction from NF service </w:t>
      </w:r>
      <w:proofErr w:type="gramStart"/>
      <w:r>
        <w:t>consumer</w:t>
      </w:r>
      <w:proofErr w:type="gramEnd"/>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4" w:name="_Toc35971389"/>
      <w:bookmarkStart w:id="65" w:name="_Toc510696597"/>
      <w:bookmarkStart w:id="66" w:name="_Toc160488914"/>
      <w:r>
        <w:t>6</w:t>
      </w:r>
      <w:r>
        <w:tab/>
        <w:t>API Definitions</w:t>
      </w:r>
      <w:bookmarkEnd w:id="64"/>
      <w:bookmarkEnd w:id="65"/>
      <w:bookmarkEnd w:id="66"/>
    </w:p>
    <w:p w14:paraId="6665A387" w14:textId="77777777" w:rsidR="00241C78" w:rsidRPr="00241C78" w:rsidRDefault="00241C78" w:rsidP="007C500A">
      <w:pPr>
        <w:pStyle w:val="21"/>
      </w:pPr>
      <w:bookmarkStart w:id="67" w:name="_Toc82676355"/>
      <w:bookmarkStart w:id="68" w:name="_Toc130836126"/>
      <w:bookmarkStart w:id="69" w:name="_Toc160488915"/>
      <w:bookmarkStart w:id="70" w:name="_Toc35971398"/>
      <w:bookmarkStart w:id="71" w:name="_Toc510696607"/>
      <w:r w:rsidRPr="00241C78">
        <w:t>6.1</w:t>
      </w:r>
      <w:r w:rsidRPr="00241C78">
        <w:tab/>
      </w:r>
      <w:proofErr w:type="spellStart"/>
      <w:r w:rsidRPr="00241C78">
        <w:t>Nimsas_SessionEventControl</w:t>
      </w:r>
      <w:proofErr w:type="spellEnd"/>
      <w:r w:rsidRPr="00241C78">
        <w:t xml:space="preserve"> Service API</w:t>
      </w:r>
      <w:bookmarkEnd w:id="67"/>
      <w:bookmarkEnd w:id="68"/>
      <w:bookmarkEnd w:id="69"/>
    </w:p>
    <w:p w14:paraId="643F5612" w14:textId="77777777" w:rsidR="00241C78" w:rsidRPr="00241C78" w:rsidRDefault="00241C78" w:rsidP="007C500A">
      <w:pPr>
        <w:pStyle w:val="31"/>
      </w:pPr>
      <w:bookmarkStart w:id="72" w:name="_Toc82676356"/>
      <w:bookmarkStart w:id="73" w:name="_Toc130836127"/>
      <w:bookmarkStart w:id="74" w:name="_Toc160488916"/>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75" w:name="_Toc82676357"/>
      <w:bookmarkStart w:id="76" w:name="_Toc130836128"/>
      <w:bookmarkStart w:id="77" w:name="_Toc160488917"/>
      <w:r w:rsidRPr="00241C78">
        <w:t>6.1.2</w:t>
      </w:r>
      <w:r w:rsidRPr="00241C78">
        <w:tab/>
        <w:t>Usage of HTTP</w:t>
      </w:r>
      <w:bookmarkEnd w:id="75"/>
      <w:bookmarkEnd w:id="76"/>
      <w:bookmarkEnd w:id="77"/>
    </w:p>
    <w:p w14:paraId="3D2DC3C3" w14:textId="77777777" w:rsidR="00241C78" w:rsidRPr="00241C78" w:rsidRDefault="00241C78" w:rsidP="007C500A">
      <w:pPr>
        <w:pStyle w:val="41"/>
      </w:pPr>
      <w:bookmarkStart w:id="78" w:name="_Toc82676358"/>
      <w:bookmarkStart w:id="79" w:name="_Toc130836129"/>
      <w:bookmarkStart w:id="80" w:name="_Toc160488918"/>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81" w:name="_Toc82676359"/>
      <w:bookmarkStart w:id="82" w:name="_Toc130836130"/>
      <w:bookmarkStart w:id="83" w:name="_Toc160488919"/>
      <w:r w:rsidRPr="00241C78">
        <w:t>6.1.2.2</w:t>
      </w:r>
      <w:r w:rsidRPr="00241C78">
        <w:tab/>
        <w:t>HTTP standard headers</w:t>
      </w:r>
      <w:bookmarkEnd w:id="81"/>
      <w:bookmarkEnd w:id="82"/>
      <w:bookmarkEnd w:id="83"/>
    </w:p>
    <w:p w14:paraId="4B7C5CCD" w14:textId="77777777" w:rsidR="00241C78" w:rsidRPr="00241C78" w:rsidRDefault="00241C78" w:rsidP="007C500A">
      <w:pPr>
        <w:pStyle w:val="51"/>
      </w:pPr>
      <w:bookmarkStart w:id="84" w:name="_Toc82676360"/>
      <w:bookmarkStart w:id="85" w:name="_Toc130836131"/>
      <w:bookmarkStart w:id="86" w:name="_Toc160488920"/>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7" w:name="_Toc82676361"/>
      <w:bookmarkStart w:id="88" w:name="_Toc130836132"/>
      <w:bookmarkStart w:id="89" w:name="_Toc160488921"/>
      <w:r w:rsidRPr="00241C78">
        <w:lastRenderedPageBreak/>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90" w:name="_Toc82676362"/>
      <w:bookmarkStart w:id="91" w:name="_Toc130836133"/>
      <w:bookmarkStart w:id="92" w:name="_Toc160488922"/>
      <w:r w:rsidRPr="00241C78">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3" w:name="_Toc160488923"/>
      <w:r>
        <w:t>6.1.3</w:t>
      </w:r>
      <w:r>
        <w:tab/>
        <w:t>Resources</w:t>
      </w:r>
      <w:bookmarkEnd w:id="70"/>
      <w:bookmarkEnd w:id="71"/>
      <w:bookmarkEnd w:id="93"/>
    </w:p>
    <w:p w14:paraId="29CC1792" w14:textId="77777777" w:rsidR="007B3457" w:rsidRDefault="00000000">
      <w:pPr>
        <w:pStyle w:val="41"/>
      </w:pPr>
      <w:bookmarkStart w:id="94" w:name="_Toc510696608"/>
      <w:bookmarkStart w:id="95" w:name="_Toc35971399"/>
      <w:bookmarkStart w:id="96" w:name="_Toc160488924"/>
      <w:bookmarkStart w:id="97" w:name="_Toc510696609"/>
      <w:bookmarkStart w:id="98" w:name="_Toc35971400"/>
      <w:r>
        <w:t>6.1.3.1</w:t>
      </w:r>
      <w:r>
        <w:tab/>
        <w:t>Overview</w:t>
      </w:r>
      <w:bookmarkEnd w:id="94"/>
      <w:bookmarkEnd w:id="95"/>
      <w:bookmarkEnd w:id="96"/>
    </w:p>
    <w:p w14:paraId="41CCF683" w14:textId="77777777" w:rsidR="007B3457" w:rsidRDefault="00000000">
      <w:r>
        <w:t xml:space="preserve">This clause describes the structure for the Resource </w:t>
      </w:r>
      <w:proofErr w:type="gramStart"/>
      <w:r>
        <w:t>URIs</w:t>
      </w:r>
      <w:proofErr w:type="gramEnd"/>
      <w:r>
        <w:t xml:space="preserve">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6.65pt;height:95.25pt" o:ole="">
            <v:imagedata r:id="rId19" o:title=""/>
          </v:shape>
          <o:OLEObject Type="Embed" ProgID="Visio.Drawing.15" ShapeID="_x0000_i1030" DrawAspect="Content" ObjectID="_1771170472"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99" w:name="_Toc160488925"/>
      <w:bookmarkStart w:id="100" w:name="_Toc510696610"/>
      <w:bookmarkStart w:id="101" w:name="_Toc35971401"/>
      <w:bookmarkEnd w:id="97"/>
      <w:bookmarkEnd w:id="98"/>
      <w:r w:rsidRPr="00B910B8">
        <w:t>6.1.3.2</w:t>
      </w:r>
      <w:r w:rsidRPr="00B910B8">
        <w:tab/>
        <w:t>Resource: Session Event Subscriptions</w:t>
      </w:r>
      <w:bookmarkEnd w:id="99"/>
    </w:p>
    <w:p w14:paraId="3E133B16" w14:textId="77777777" w:rsidR="007B3457" w:rsidRDefault="00000000">
      <w:pPr>
        <w:pStyle w:val="51"/>
      </w:pPr>
      <w:bookmarkStart w:id="102" w:name="_Toc160488926"/>
      <w:r>
        <w:t>6.1.3.2.1</w:t>
      </w:r>
      <w:r>
        <w:tab/>
        <w:t>Description</w:t>
      </w:r>
      <w:bookmarkEnd w:id="100"/>
      <w:bookmarkEnd w:id="101"/>
      <w:bookmarkEnd w:id="102"/>
    </w:p>
    <w:p w14:paraId="4AAC1B7D" w14:textId="77777777" w:rsidR="007B3457" w:rsidRDefault="00000000">
      <w:pPr>
        <w:pStyle w:val="51"/>
      </w:pPr>
      <w:bookmarkStart w:id="103" w:name="_Toc35971402"/>
      <w:bookmarkStart w:id="104" w:name="_Toc160488927"/>
      <w:bookmarkStart w:id="105" w:name="_Toc35971403"/>
      <w:bookmarkStart w:id="106" w:name="_Toc510696612"/>
      <w:r>
        <w:t>6.1.3.2.2</w:t>
      </w:r>
      <w:r>
        <w:tab/>
        <w:t>Resource Definition</w:t>
      </w:r>
      <w:bookmarkEnd w:id="103"/>
      <w:bookmarkEnd w:id="104"/>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7" w:name="_Toc160488928"/>
      <w:r>
        <w:lastRenderedPageBreak/>
        <w:t>6.1.3.2.3</w:t>
      </w:r>
      <w:r>
        <w:tab/>
        <w:t>Resource Standard Methods</w:t>
      </w:r>
      <w:bookmarkEnd w:id="105"/>
      <w:bookmarkEnd w:id="106"/>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w:t>
      </w:r>
      <w:proofErr w:type="gramStart"/>
      <w:r>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2" w:name="_Toc35971406"/>
      <w:bookmarkStart w:id="113" w:name="_Toc510696615"/>
      <w:bookmarkStart w:id="114" w:name="_Toc160488929"/>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31"/>
      </w:pPr>
      <w:bookmarkStart w:id="115" w:name="_Toc510696622"/>
      <w:bookmarkStart w:id="116" w:name="_Toc35971413"/>
      <w:bookmarkStart w:id="117" w:name="_Toc160488930"/>
      <w:r>
        <w:t>6.1.4</w:t>
      </w:r>
      <w:r>
        <w:tab/>
        <w:t xml:space="preserve">Custom Operations without associated </w:t>
      </w:r>
      <w:proofErr w:type="gramStart"/>
      <w:r>
        <w:t>resources</w:t>
      </w:r>
      <w:bookmarkEnd w:id="115"/>
      <w:bookmarkEnd w:id="116"/>
      <w:bookmarkEnd w:id="117"/>
      <w:proofErr w:type="gramEnd"/>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31"/>
      </w:pPr>
      <w:bookmarkStart w:id="120" w:name="_Toc35971419"/>
      <w:bookmarkStart w:id="121" w:name="_Toc510696628"/>
      <w:bookmarkStart w:id="122" w:name="_Toc160488931"/>
      <w:bookmarkEnd w:id="118"/>
      <w:bookmarkEnd w:id="119"/>
      <w:r>
        <w:t>6.1.5</w:t>
      </w:r>
      <w:r>
        <w:tab/>
        <w:t>Notifications</w:t>
      </w:r>
      <w:bookmarkEnd w:id="120"/>
      <w:bookmarkEnd w:id="121"/>
      <w:bookmarkEnd w:id="122"/>
    </w:p>
    <w:p w14:paraId="0E2E9987" w14:textId="77777777" w:rsidR="007B3457" w:rsidRDefault="00000000">
      <w:pPr>
        <w:pStyle w:val="41"/>
      </w:pPr>
      <w:bookmarkStart w:id="123" w:name="_Toc510696629"/>
      <w:bookmarkStart w:id="124" w:name="_Toc35971420"/>
      <w:bookmarkStart w:id="125" w:name="_Toc160488932"/>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8" w:name="_Toc160488933"/>
      <w:bookmarkStart w:id="129" w:name="_Toc35971421"/>
      <w:r w:rsidRPr="00B910B8">
        <w:t>6.1.5.2</w:t>
      </w:r>
      <w:r w:rsidRPr="00B910B8">
        <w:tab/>
        <w:t>Session Event Notification</w:t>
      </w:r>
      <w:bookmarkEnd w:id="128"/>
    </w:p>
    <w:p w14:paraId="1FDC3489" w14:textId="77777777" w:rsidR="00834179" w:rsidRPr="00B910B8" w:rsidRDefault="00834179" w:rsidP="00B910B8">
      <w:pPr>
        <w:pStyle w:val="51"/>
      </w:pPr>
      <w:bookmarkStart w:id="130" w:name="_Toc160488934"/>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1" w:name="_Toc160488935"/>
      <w:r w:rsidRPr="00B910B8">
        <w:lastRenderedPageBreak/>
        <w:t>6.1.5.2.2</w:t>
      </w:r>
      <w:r w:rsidRPr="00B910B8">
        <w:tab/>
        <w:t>Target URI</w:t>
      </w:r>
      <w:bookmarkEnd w:id="131"/>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6D3514DF" w14:textId="77777777" w:rsidR="00834179" w:rsidRPr="00B910B8" w:rsidRDefault="00834179" w:rsidP="00B910B8">
            <w:pPr>
              <w:pStyle w:val="TAL"/>
            </w:pPr>
            <w:r w:rsidRPr="00B910B8">
              <w:t xml:space="preserve">The notification URI of session event Consumer where to receive the requested session event. The </w:t>
            </w:r>
            <w:proofErr w:type="spellStart"/>
            <w:r w:rsidRPr="00B910B8">
              <w:t>SessionEventNotificationUri</w:t>
            </w:r>
            <w:proofErr w:type="spellEnd"/>
            <w:r w:rsidRPr="00B910B8">
              <w:t xml:space="preserve"> is not provided by NF service consumer via </w:t>
            </w:r>
            <w:proofErr w:type="spellStart"/>
            <w:r w:rsidRPr="00B910B8">
              <w:t>Nimsas_SessionEventControl</w:t>
            </w:r>
            <w:proofErr w:type="spellEnd"/>
            <w:r w:rsidRPr="00B910B8">
              <w:t xml:space="preserve"> API in this Release.</w:t>
            </w:r>
          </w:p>
        </w:tc>
      </w:tr>
    </w:tbl>
    <w:p w14:paraId="34A45803" w14:textId="77777777" w:rsidR="00834179" w:rsidRPr="00834179" w:rsidRDefault="00834179" w:rsidP="00834179"/>
    <w:p w14:paraId="1FD12EFA" w14:textId="77777777" w:rsidR="00834179" w:rsidRDefault="00834179" w:rsidP="00834179">
      <w:pPr>
        <w:pStyle w:val="51"/>
      </w:pPr>
      <w:bookmarkStart w:id="132" w:name="_Toc160488936"/>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w:t>
            </w:r>
            <w:proofErr w:type="spellStart"/>
            <w:r w:rsidRPr="00B910B8">
              <w:t>SessionEventNotificationUri</w:t>
            </w:r>
            <w:proofErr w:type="spellEnd"/>
            <w:r w:rsidRPr="00B910B8">
              <w:t>"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 xml:space="preserve">Table 6.1.5.2.3-3: Headers supported by the 307 Response Code on this </w:t>
      </w:r>
      <w:proofErr w:type="gramStart"/>
      <w:r w:rsidRPr="00B910B8">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 xml:space="preserve">Table 6.1.5.2.3-4: Headers supported by the 308 Response Code on this </w:t>
      </w:r>
      <w:proofErr w:type="gramStart"/>
      <w:r w:rsidRPr="00B910B8">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3" w:name="_Toc35971427"/>
      <w:bookmarkStart w:id="134" w:name="_Toc160488937"/>
      <w:bookmarkEnd w:id="126"/>
      <w:bookmarkEnd w:id="129"/>
      <w:r>
        <w:t>6.1.6</w:t>
      </w:r>
      <w:r>
        <w:tab/>
        <w:t>Data Model</w:t>
      </w:r>
      <w:bookmarkEnd w:id="127"/>
      <w:bookmarkEnd w:id="133"/>
      <w:bookmarkEnd w:id="134"/>
    </w:p>
    <w:p w14:paraId="6E5F8636" w14:textId="77777777" w:rsidR="007B3457" w:rsidRDefault="00000000">
      <w:pPr>
        <w:pStyle w:val="41"/>
      </w:pPr>
      <w:bookmarkStart w:id="135" w:name="_Toc510696633"/>
      <w:bookmarkStart w:id="136" w:name="_Toc35971428"/>
      <w:bookmarkStart w:id="137" w:name="_Toc160488938"/>
      <w:bookmarkStart w:id="138" w:name="_Toc35971429"/>
      <w:bookmarkStart w:id="139" w:name="_Toc510696634"/>
      <w:r>
        <w:t>6.1.6.1</w:t>
      </w:r>
      <w:r>
        <w:tab/>
        <w:t>General</w:t>
      </w:r>
      <w:bookmarkEnd w:id="135"/>
      <w:bookmarkEnd w:id="136"/>
      <w:bookmarkEnd w:id="13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proofErr w:type="spellStart"/>
      <w:r w:rsidR="008E66C5" w:rsidRPr="000D671B">
        <w:t>Nimsas_SessionEventControl</w:t>
      </w:r>
      <w:bookmarkEnd w:id="140"/>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proofErr w:type="spellStart"/>
            <w:r w:rsidRPr="001062A5">
              <w:t>MediaSpecification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proofErr w:type="spellStart"/>
            <w:r>
              <w:rPr>
                <w:rFonts w:hint="eastAsia"/>
                <w:lang w:eastAsia="zh-CN"/>
              </w:rPr>
              <w:t>S</w:t>
            </w:r>
            <w:r>
              <w:rPr>
                <w:lang w:eastAsia="zh-CN"/>
              </w:rPr>
              <w:t>ecuritySetup</w:t>
            </w:r>
            <w:proofErr w:type="spellEnd"/>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1" w:name="_Toc160488939"/>
      <w:r>
        <w:rPr>
          <w:lang w:val="en-US"/>
        </w:rPr>
        <w:t>6.1.6.2</w:t>
      </w:r>
      <w:r>
        <w:rPr>
          <w:lang w:val="en-US"/>
        </w:rPr>
        <w:tab/>
        <w:t>Structured data types</w:t>
      </w:r>
      <w:bookmarkEnd w:id="138"/>
      <w:bookmarkEnd w:id="139"/>
      <w:bookmarkEnd w:id="141"/>
    </w:p>
    <w:p w14:paraId="44E52C36" w14:textId="77777777" w:rsidR="007B3457" w:rsidRDefault="00000000">
      <w:pPr>
        <w:pStyle w:val="51"/>
      </w:pPr>
      <w:bookmarkStart w:id="142" w:name="_Toc160488940"/>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3" w:name="_Toc510696636"/>
      <w:bookmarkStart w:id="144" w:name="_Toc35971431"/>
      <w:bookmarkStart w:id="145" w:name="_Toc160488941"/>
      <w:r>
        <w:lastRenderedPageBreak/>
        <w:t>6.1.6.2.2</w:t>
      </w:r>
      <w:r>
        <w:tab/>
        <w:t xml:space="preserve">Type: </w:t>
      </w:r>
      <w:proofErr w:type="spellStart"/>
      <w:r w:rsidR="001772C3" w:rsidRPr="001772C3">
        <w:t>SessionEventNotification</w:t>
      </w:r>
      <w:bookmarkEnd w:id="143"/>
      <w:bookmarkEnd w:id="144"/>
      <w:bookmarkEnd w:id="145"/>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bl>
    <w:p w14:paraId="4D41F841" w14:textId="77777777" w:rsidR="007B3457" w:rsidRDefault="007B3457">
      <w:pPr>
        <w:rPr>
          <w:lang w:val="en-US"/>
        </w:rPr>
      </w:pPr>
    </w:p>
    <w:p w14:paraId="76DDC22E" w14:textId="6FBFDEFA" w:rsidR="007B3457" w:rsidRDefault="00000000">
      <w:pPr>
        <w:pStyle w:val="51"/>
      </w:pPr>
      <w:bookmarkStart w:id="146" w:name="_Toc510696637"/>
      <w:bookmarkStart w:id="147" w:name="_Toc35971432"/>
      <w:bookmarkStart w:id="148" w:name="_Toc160488942"/>
      <w:r>
        <w:t>6.1.6.2.3</w:t>
      </w:r>
      <w:r>
        <w:tab/>
        <w:t xml:space="preserve">Type: </w:t>
      </w:r>
      <w:proofErr w:type="spellStart"/>
      <w:r w:rsidR="00D93AE2" w:rsidRPr="00D93AE2">
        <w:t>NotificationEvent</w:t>
      </w:r>
      <w:bookmarkEnd w:id="146"/>
      <w:bookmarkEnd w:id="147"/>
      <w:bookmarkEnd w:id="148"/>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51"/>
      </w:pPr>
      <w:bookmarkStart w:id="151" w:name="_Toc160488943"/>
      <w:r w:rsidRPr="00B910B8">
        <w:t>6.1.6.2.4</w:t>
      </w:r>
      <w:r w:rsidRPr="00B910B8">
        <w:tab/>
        <w:t xml:space="preserve">Type: </w:t>
      </w:r>
      <w:proofErr w:type="spellStart"/>
      <w:r w:rsidRPr="00B910B8">
        <w:t>SessionInfo</w:t>
      </w:r>
      <w:bookmarkEnd w:id="151"/>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2" w:name="_Toc160488944"/>
      <w:r w:rsidRPr="00B910B8">
        <w:t>6.1.6.2.5</w:t>
      </w:r>
      <w:r w:rsidRPr="00B910B8">
        <w:tab/>
        <w:t xml:space="preserve">Type: </w:t>
      </w:r>
      <w:proofErr w:type="spellStart"/>
      <w:r w:rsidRPr="00B910B8">
        <w:t>MediaInfo</w:t>
      </w:r>
      <w:bookmarkEnd w:id="152"/>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proofErr w:type="spellStart"/>
            <w:r>
              <w:t>dcM</w:t>
            </w:r>
            <w:r w:rsidR="00D93AE2" w:rsidRPr="00B910B8">
              <w:t>ediaSpecification</w:t>
            </w:r>
            <w:proofErr w:type="spellEnd"/>
          </w:p>
        </w:tc>
        <w:tc>
          <w:tcPr>
            <w:tcW w:w="1359" w:type="dxa"/>
          </w:tcPr>
          <w:p w14:paraId="28F23991" w14:textId="7C009560" w:rsidR="00D93AE2" w:rsidRPr="00B910B8" w:rsidRDefault="0062312F" w:rsidP="00B910B8">
            <w:pPr>
              <w:pStyle w:val="TAL"/>
            </w:pPr>
            <w:proofErr w:type="spellStart"/>
            <w:r>
              <w:t>Dc</w:t>
            </w:r>
            <w:r w:rsidR="00D93AE2" w:rsidRPr="00B910B8">
              <w:t>MediaSpecification</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bl>
    <w:p w14:paraId="431A8E96" w14:textId="77777777" w:rsidR="00D93AE2" w:rsidRPr="00D93AE2" w:rsidRDefault="00D93AE2" w:rsidP="00D93AE2"/>
    <w:p w14:paraId="6CDCEE9A" w14:textId="06052C27" w:rsidR="00D93AE2" w:rsidRPr="00B910B8" w:rsidRDefault="00D93AE2" w:rsidP="00B910B8">
      <w:pPr>
        <w:pStyle w:val="51"/>
      </w:pPr>
      <w:bookmarkStart w:id="153" w:name="_Toc160488945"/>
      <w:r w:rsidRPr="00B910B8">
        <w:lastRenderedPageBreak/>
        <w:t>6.1.6.2.6</w:t>
      </w:r>
      <w:r w:rsidRPr="00B910B8">
        <w:tab/>
        <w:t xml:space="preserve">Type: </w:t>
      </w:r>
      <w:proofErr w:type="spellStart"/>
      <w:r w:rsidR="0062312F">
        <w:t>Dc</w:t>
      </w:r>
      <w:r w:rsidRPr="00B910B8">
        <w:t>MediaSpecification</w:t>
      </w:r>
      <w:bookmarkEnd w:id="153"/>
      <w:proofErr w:type="spellEnd"/>
    </w:p>
    <w:p w14:paraId="72BA692D" w14:textId="24765596" w:rsidR="00D93AE2" w:rsidRPr="00B910B8" w:rsidRDefault="00D93AE2" w:rsidP="00B910B8">
      <w:pPr>
        <w:pStyle w:val="TH"/>
        <w:rPr>
          <w:b w:val="0"/>
        </w:rPr>
      </w:pPr>
      <w:r w:rsidRPr="00B910B8">
        <w:t xml:space="preserve">Table 6.1.6.2.6-1: Definition of type </w:t>
      </w:r>
      <w:proofErr w:type="spellStart"/>
      <w:r w:rsidR="0062312F">
        <w:t>Dc</w:t>
      </w:r>
      <w:r w:rsidRPr="00B910B8">
        <w:t>MediaSpecification</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proofErr w:type="spellStart"/>
            <w:r>
              <w:rPr>
                <w:lang w:eastAsia="zh-CN"/>
              </w:rPr>
              <w:t>localDcEndpoint</w:t>
            </w:r>
            <w:proofErr w:type="spellEnd"/>
          </w:p>
        </w:tc>
        <w:tc>
          <w:tcPr>
            <w:tcW w:w="1359" w:type="dxa"/>
          </w:tcPr>
          <w:p w14:paraId="68786F05" w14:textId="457DFD9D" w:rsidR="0046662F" w:rsidRPr="00B910B8" w:rsidRDefault="0046662F" w:rsidP="0046662F">
            <w:pPr>
              <w:pStyle w:val="TAL"/>
            </w:pPr>
            <w:proofErr w:type="spellStart"/>
            <w:r>
              <w:t>DcEndpoint</w:t>
            </w:r>
            <w:proofErr w:type="spellEnd"/>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proofErr w:type="spellStart"/>
            <w:r>
              <w:rPr>
                <w:lang w:eastAsia="zh-CN"/>
              </w:rPr>
              <w:t>remote</w:t>
            </w:r>
            <w:r>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proofErr w:type="spellStart"/>
            <w:r>
              <w:rPr>
                <w:lang w:eastAsia="zh-CN"/>
              </w:rPr>
              <w:t>securitySetup</w:t>
            </w:r>
            <w:proofErr w:type="spellEnd"/>
          </w:p>
        </w:tc>
        <w:tc>
          <w:tcPr>
            <w:tcW w:w="1359" w:type="dxa"/>
          </w:tcPr>
          <w:p w14:paraId="447DC218" w14:textId="36878B12" w:rsidR="0046662F" w:rsidRPr="00B910B8" w:rsidRDefault="0046662F" w:rsidP="0046662F">
            <w:pPr>
              <w:pStyle w:val="TAL"/>
            </w:pPr>
            <w:bookmarkStart w:id="154" w:name="_Hlk142384394"/>
            <w:proofErr w:type="spellStart"/>
            <w:r>
              <w:rPr>
                <w:rFonts w:hint="eastAsia"/>
                <w:lang w:eastAsia="zh-CN"/>
              </w:rPr>
              <w:t>S</w:t>
            </w:r>
            <w:r>
              <w:rPr>
                <w:lang w:eastAsia="zh-CN"/>
              </w:rPr>
              <w:t>ecuritySetup</w:t>
            </w:r>
            <w:bookmarkEnd w:id="154"/>
            <w:proofErr w:type="spellEnd"/>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41"/>
        <w:rPr>
          <w:lang w:val="en-US"/>
        </w:rPr>
      </w:pPr>
      <w:bookmarkStart w:id="155" w:name="_Toc160488946"/>
      <w:r>
        <w:rPr>
          <w:lang w:val="en-US"/>
        </w:rPr>
        <w:t>6.1.6.3</w:t>
      </w:r>
      <w:r>
        <w:rPr>
          <w:lang w:val="en-US"/>
        </w:rPr>
        <w:tab/>
        <w:t>Simple data types and enumerations</w:t>
      </w:r>
      <w:bookmarkEnd w:id="149"/>
      <w:bookmarkEnd w:id="150"/>
      <w:bookmarkEnd w:id="155"/>
    </w:p>
    <w:p w14:paraId="5E7A8AA6" w14:textId="77777777" w:rsidR="007B3457" w:rsidRDefault="00000000">
      <w:pPr>
        <w:pStyle w:val="51"/>
      </w:pPr>
      <w:bookmarkStart w:id="156" w:name="_Toc35971434"/>
      <w:bookmarkStart w:id="157" w:name="_Toc510696639"/>
      <w:bookmarkStart w:id="158" w:name="_Toc160488947"/>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9" w:name="_Toc35971435"/>
      <w:bookmarkStart w:id="160" w:name="_Toc510696640"/>
      <w:bookmarkStart w:id="161" w:name="_Toc160488948"/>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4" w:name="_Toc160488949"/>
      <w:r>
        <w:t>6.1.6.3.3</w:t>
      </w:r>
      <w:r>
        <w:tab/>
        <w:t xml:space="preserve">Enumeration: </w:t>
      </w:r>
      <w:proofErr w:type="spellStart"/>
      <w:r w:rsidR="00767567" w:rsidRPr="00232C33">
        <w:t>EventType</w:t>
      </w:r>
      <w:bookmarkEnd w:id="162"/>
      <w:bookmarkEnd w:id="163"/>
      <w:bookmarkEnd w:id="164"/>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6" w:name="_Toc510696642"/>
      <w:bookmarkStart w:id="167" w:name="_Toc35971437"/>
      <w:bookmarkStart w:id="168" w:name="_Toc160488950"/>
      <w:r>
        <w:lastRenderedPageBreak/>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9" w:name="_Toc160488951"/>
      <w:r w:rsidRPr="00B910B8">
        <w:t>6.1.6.3.5</w:t>
      </w:r>
      <w:r w:rsidRPr="00B910B8">
        <w:tab/>
        <w:t xml:space="preserve">Enumeration: </w:t>
      </w:r>
      <w:proofErr w:type="spellStart"/>
      <w:r w:rsidRPr="00B910B8">
        <w:t>SessionCase</w:t>
      </w:r>
      <w:bookmarkEnd w:id="169"/>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0" w:name="_Toc160488952"/>
      <w:r w:rsidRPr="00B910B8">
        <w:t>6.1.6.3.6</w:t>
      </w:r>
      <w:r w:rsidRPr="00B910B8">
        <w:tab/>
        <w:t xml:space="preserve">Enumeration: </w:t>
      </w:r>
      <w:proofErr w:type="spellStart"/>
      <w:r w:rsidRPr="00B910B8">
        <w:t>EventInitiator</w:t>
      </w:r>
      <w:bookmarkEnd w:id="170"/>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41"/>
        <w:rPr>
          <w:lang w:val="en-US"/>
        </w:rPr>
      </w:pPr>
      <w:bookmarkStart w:id="173" w:name="_Toc16048895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171"/>
      <w:bookmarkEnd w:id="172"/>
      <w:bookmarkEnd w:id="173"/>
      <w:proofErr w:type="gramEnd"/>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41"/>
      </w:pPr>
      <w:bookmarkStart w:id="176" w:name="_Toc510696646"/>
      <w:bookmarkStart w:id="177" w:name="_Toc35971441"/>
      <w:bookmarkStart w:id="178" w:name="_Toc160488954"/>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79" w:name="_Toc35971443"/>
      <w:bookmarkStart w:id="180" w:name="_Toc510696647"/>
      <w:bookmarkStart w:id="181" w:name="_Toc160488955"/>
      <w:r>
        <w:t>6.1.7</w:t>
      </w:r>
      <w:r>
        <w:tab/>
        <w:t>Error Handling</w:t>
      </w:r>
      <w:bookmarkEnd w:id="179"/>
      <w:bookmarkEnd w:id="180"/>
      <w:bookmarkEnd w:id="181"/>
    </w:p>
    <w:p w14:paraId="1D8F42F9" w14:textId="77777777" w:rsidR="007B3457" w:rsidRDefault="00000000">
      <w:pPr>
        <w:pStyle w:val="41"/>
      </w:pPr>
      <w:bookmarkStart w:id="182" w:name="_Toc35971444"/>
      <w:bookmarkStart w:id="183" w:name="_Toc160488956"/>
      <w:r>
        <w:t>6.1.7.1</w:t>
      </w:r>
      <w:r>
        <w:tab/>
        <w:t>General</w:t>
      </w:r>
      <w:bookmarkEnd w:id="182"/>
      <w:bookmarkEnd w:id="183"/>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184" w:name="_Toc35971445"/>
      <w:bookmarkStart w:id="185" w:name="_Toc160488957"/>
      <w:r>
        <w:t>6.1.7.2</w:t>
      </w:r>
      <w:r>
        <w:tab/>
        <w:t>Protocol Errors</w:t>
      </w:r>
      <w:bookmarkEnd w:id="184"/>
      <w:bookmarkEnd w:id="185"/>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186" w:name="_Toc35971446"/>
      <w:bookmarkStart w:id="187" w:name="_Toc160488958"/>
      <w:r>
        <w:lastRenderedPageBreak/>
        <w:t>6.1.7.3</w:t>
      </w:r>
      <w:r>
        <w:tab/>
        <w:t>Application Errors</w:t>
      </w:r>
      <w:bookmarkEnd w:id="186"/>
      <w:bookmarkEnd w:id="187"/>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31"/>
        <w:rPr>
          <w:lang w:eastAsia="zh-CN"/>
        </w:rPr>
      </w:pPr>
      <w:bookmarkStart w:id="198" w:name="_Toc160488959"/>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199" w:name="_Toc532994477"/>
      <w:bookmarkStart w:id="200" w:name="_Toc35971448"/>
      <w:bookmarkStart w:id="201" w:name="_Toc160488960"/>
      <w:bookmarkStart w:id="202" w:name="_Toc510696649"/>
      <w:r>
        <w:t>6.1.9</w:t>
      </w:r>
      <w:r>
        <w:tab/>
        <w:t>Security</w:t>
      </w:r>
      <w:bookmarkEnd w:id="199"/>
      <w:bookmarkEnd w:id="200"/>
      <w:bookmarkEnd w:id="201"/>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4" w:name="_Toc146103776"/>
      <w:bookmarkStart w:id="205" w:name="_Toc151981335"/>
      <w:bookmarkStart w:id="206" w:name="_Toc160488961"/>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7" w:name="_Toc160488962"/>
      <w:r w:rsidRPr="00A77E58">
        <w:t>6.2</w:t>
      </w:r>
      <w:r w:rsidRPr="00A77E58">
        <w:tab/>
      </w:r>
      <w:proofErr w:type="spellStart"/>
      <w:r w:rsidRPr="00A77E58">
        <w:t>Nimsas_MediaControl</w:t>
      </w:r>
      <w:proofErr w:type="spellEnd"/>
      <w:r w:rsidRPr="00A77E58">
        <w:t xml:space="preserve"> Service API</w:t>
      </w:r>
      <w:bookmarkEnd w:id="207"/>
    </w:p>
    <w:p w14:paraId="4935B296" w14:textId="77777777" w:rsidR="00A77E58" w:rsidRPr="00A77E58" w:rsidRDefault="00A77E58" w:rsidP="007C500A">
      <w:pPr>
        <w:pStyle w:val="31"/>
      </w:pPr>
      <w:bookmarkStart w:id="208" w:name="_Toc160488963"/>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09" w:name="_Toc160488964"/>
      <w:r w:rsidRPr="00A77E58">
        <w:t>6.2.2</w:t>
      </w:r>
      <w:r w:rsidRPr="00A77E58">
        <w:tab/>
        <w:t>Usage of HTTP</w:t>
      </w:r>
      <w:bookmarkEnd w:id="209"/>
    </w:p>
    <w:p w14:paraId="69031023" w14:textId="77777777" w:rsidR="00A77E58" w:rsidRPr="00A77E58" w:rsidRDefault="00A77E58" w:rsidP="007C500A">
      <w:pPr>
        <w:pStyle w:val="41"/>
      </w:pPr>
      <w:bookmarkStart w:id="210" w:name="_Toc160488965"/>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211" w:name="_Toc160488966"/>
      <w:r w:rsidRPr="00A77E58">
        <w:t>6.2.2.2</w:t>
      </w:r>
      <w:r w:rsidRPr="00A77E58">
        <w:tab/>
        <w:t>HTTP standard headers</w:t>
      </w:r>
      <w:bookmarkEnd w:id="211"/>
    </w:p>
    <w:p w14:paraId="71D12CB6" w14:textId="77777777" w:rsidR="00A77E58" w:rsidRPr="00A77E58" w:rsidRDefault="00A77E58" w:rsidP="007C500A">
      <w:pPr>
        <w:pStyle w:val="51"/>
      </w:pPr>
      <w:bookmarkStart w:id="212" w:name="_Toc160488967"/>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3" w:name="_Toc160488968"/>
      <w:r w:rsidRPr="00A77E58">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214" w:name="_Toc160488969"/>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5" w:name="_Toc160488970"/>
      <w:bookmarkEnd w:id="202"/>
      <w:bookmarkEnd w:id="203"/>
      <w:r>
        <w:t>6.2.3</w:t>
      </w:r>
      <w:r>
        <w:tab/>
        <w:t>Resources</w:t>
      </w:r>
      <w:bookmarkEnd w:id="215"/>
    </w:p>
    <w:p w14:paraId="296EF546" w14:textId="1B266AE3" w:rsidR="00F11E9C" w:rsidRDefault="00F11E9C" w:rsidP="00F11E9C">
      <w:pPr>
        <w:pStyle w:val="41"/>
      </w:pPr>
      <w:bookmarkStart w:id="216" w:name="_Toc160488971"/>
      <w:r>
        <w:t>6.2.3.1</w:t>
      </w:r>
      <w:r>
        <w:tab/>
        <w:t>Overview</w:t>
      </w:r>
      <w:bookmarkEnd w:id="216"/>
    </w:p>
    <w:p w14:paraId="20C43FC5" w14:textId="77777777" w:rsidR="00F11E9C" w:rsidRDefault="00F11E9C" w:rsidP="00F11E9C">
      <w:r>
        <w:t xml:space="preserve">This clause describes the structure for the Resource </w:t>
      </w:r>
      <w:proofErr w:type="gramStart"/>
      <w:r>
        <w:t>URIs</w:t>
      </w:r>
      <w:proofErr w:type="gramEnd"/>
      <w:r>
        <w:t xml:space="preserve">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pt;height:198.4pt" o:ole="">
            <v:imagedata r:id="rId21" o:title=""/>
          </v:shape>
          <o:OLEObject Type="Embed" ProgID="Visio.Drawing.15" ShapeID="_x0000_i1031" DrawAspect="Content" ObjectID="_1771170473"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7" w:name="_Toc160488972"/>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51"/>
      </w:pPr>
      <w:bookmarkStart w:id="218" w:name="_Toc160488973"/>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19" w:name="_Toc160488974"/>
      <w:r>
        <w:t>6.2.3.2.2</w:t>
      </w:r>
      <w:r>
        <w:tab/>
        <w:t>Resource Definition</w:t>
      </w:r>
      <w:bookmarkEnd w:id="219"/>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51"/>
      </w:pPr>
      <w:bookmarkStart w:id="222" w:name="_Toc160488975"/>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3" w:name="_Toc160488976"/>
      <w:r>
        <w:lastRenderedPageBreak/>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 xml:space="preserve">Table 6.2.3.2.4.2.2-1: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 xml:space="preserve">Table 6.2.3.2.4.2.2-2: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 xml:space="preserve">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 xml:space="preserve">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29" w:name="_Toc160488977"/>
      <w:r>
        <w:t>6.2.4</w:t>
      </w:r>
      <w:r>
        <w:tab/>
        <w:t xml:space="preserve">Custom Operations without associated </w:t>
      </w:r>
      <w:proofErr w:type="gramStart"/>
      <w:r>
        <w:t>resources</w:t>
      </w:r>
      <w:bookmarkEnd w:id="229"/>
      <w:proofErr w:type="gramEnd"/>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0" w:name="_Toc160488978"/>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1" w:name="_Toc160488979"/>
      <w:r>
        <w:t>6.2.6</w:t>
      </w:r>
      <w:r>
        <w:tab/>
        <w:t>Data Model</w:t>
      </w:r>
      <w:bookmarkEnd w:id="231"/>
    </w:p>
    <w:p w14:paraId="076FEDC6" w14:textId="26832EC3" w:rsidR="00F11E9C" w:rsidRDefault="00F11E9C" w:rsidP="00F11E9C">
      <w:pPr>
        <w:pStyle w:val="41"/>
      </w:pPr>
      <w:bookmarkStart w:id="232" w:name="_Toc160488980"/>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3" w:name="_Toc160488981"/>
      <w:r>
        <w:rPr>
          <w:lang w:val="en-US"/>
        </w:rPr>
        <w:lastRenderedPageBreak/>
        <w:t>6.2.6.2</w:t>
      </w:r>
      <w:r>
        <w:rPr>
          <w:lang w:val="en-US"/>
        </w:rPr>
        <w:tab/>
        <w:t>Structured data types</w:t>
      </w:r>
      <w:bookmarkEnd w:id="233"/>
    </w:p>
    <w:p w14:paraId="32BB694C" w14:textId="59108C24" w:rsidR="00F11E9C" w:rsidRDefault="00F11E9C" w:rsidP="00F11E9C">
      <w:pPr>
        <w:pStyle w:val="51"/>
      </w:pPr>
      <w:bookmarkStart w:id="234" w:name="_Toc160488982"/>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5" w:name="_Toc160488983"/>
      <w:r>
        <w:t>6.2.6.2.2</w:t>
      </w:r>
      <w:r>
        <w:tab/>
        <w:t xml:space="preserve">Type: </w:t>
      </w:r>
      <w:proofErr w:type="spellStart"/>
      <w:r>
        <w:t>MediaInstructionData</w:t>
      </w:r>
      <w:bookmarkEnd w:id="235"/>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0114B770" w14:textId="77777777" w:rsidR="00F11E9C" w:rsidRPr="009078DC" w:rsidRDefault="00F11E9C" w:rsidP="00B971EE">
            <w:pPr>
              <w:pStyle w:val="TAL"/>
            </w:pPr>
            <w:r w:rsidRPr="009078DC">
              <w:t xml:space="preserve">A map (list of key-value pairs where </w:t>
            </w:r>
            <w:proofErr w:type="spellStart"/>
            <w:r w:rsidRPr="009078DC">
              <w:t>mediaId</w:t>
            </w:r>
            <w:proofErr w:type="spellEnd"/>
            <w:r w:rsidRPr="009078DC">
              <w:t xml:space="preserve"> as key) of </w:t>
            </w:r>
            <w:proofErr w:type="spellStart"/>
            <w:r w:rsidRPr="009078DC">
              <w:t>MediaInstructions</w:t>
            </w:r>
            <w:proofErr w:type="spellEnd"/>
            <w:r w:rsidRPr="009078DC">
              <w:t>.</w:t>
            </w:r>
          </w:p>
          <w:p w14:paraId="12CE010F" w14:textId="77777777" w:rsidR="00F11E9C" w:rsidRPr="009078DC" w:rsidRDefault="00F11E9C" w:rsidP="00B971EE">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6" w:name="_Toc160488984"/>
      <w:r>
        <w:t>6.2.6.2.3</w:t>
      </w:r>
      <w:r>
        <w:tab/>
        <w:t xml:space="preserve">Type: </w:t>
      </w:r>
      <w:proofErr w:type="spellStart"/>
      <w:r w:rsidRPr="00EC33FF">
        <w:t>MediaInstructions</w:t>
      </w:r>
      <w:bookmarkEnd w:id="236"/>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51"/>
      </w:pPr>
      <w:bookmarkStart w:id="237" w:name="_Toc16048898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37"/>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proofErr w:type="spellStart"/>
            <w:r w:rsidRPr="00F20F9A">
              <w:t>mediaProxyConfig</w:t>
            </w:r>
            <w:proofErr w:type="spellEnd"/>
          </w:p>
        </w:tc>
        <w:tc>
          <w:tcPr>
            <w:tcW w:w="1560" w:type="dxa"/>
          </w:tcPr>
          <w:p w14:paraId="7CF40C8D" w14:textId="77777777" w:rsidR="00F11E9C" w:rsidRPr="00B910B8" w:rsidRDefault="00F11E9C" w:rsidP="00B971EE">
            <w:pPr>
              <w:pStyle w:val="TAL"/>
            </w:pPr>
            <w:proofErr w:type="spellStart"/>
            <w:r w:rsidRPr="00F20F9A">
              <w:t>MediaProxy</w:t>
            </w:r>
            <w:proofErr w:type="spellEnd"/>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w:t>
            </w:r>
            <w:proofErr w:type="spellStart"/>
            <w:r>
              <w:rPr>
                <w:rFonts w:cs="Arial"/>
                <w:szCs w:val="18"/>
                <w:lang w:eastAsia="zh-CN"/>
              </w:rPr>
              <w:t>mediaId</w:t>
            </w:r>
            <w:proofErr w:type="spellEnd"/>
            <w:r>
              <w:rPr>
                <w:rFonts w:cs="Arial"/>
                <w:szCs w:val="18"/>
                <w:lang w:eastAsia="zh-CN"/>
              </w:rPr>
              <w:t xml:space="preserve">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8" w:name="_Hlk142317712"/>
            <w:proofErr w:type="spellStart"/>
            <w:r>
              <w:rPr>
                <w:rFonts w:hint="eastAsia"/>
                <w:lang w:eastAsia="zh-CN"/>
              </w:rPr>
              <w:t>r</w:t>
            </w:r>
            <w:r>
              <w:rPr>
                <w:lang w:eastAsia="zh-CN"/>
              </w:rPr>
              <w:t>eplaceHttpUrls</w:t>
            </w:r>
            <w:bookmarkEnd w:id="238"/>
            <w:proofErr w:type="spellEnd"/>
          </w:p>
        </w:tc>
        <w:tc>
          <w:tcPr>
            <w:tcW w:w="1560"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proofErr w:type="gramStart"/>
            <w:r w:rsidRPr="00B910B8">
              <w:t>1</w:t>
            </w:r>
            <w:r w:rsidR="00DE37F0">
              <w:t>..N</w:t>
            </w:r>
            <w:proofErr w:type="gramEnd"/>
          </w:p>
        </w:tc>
        <w:tc>
          <w:tcPr>
            <w:tcW w:w="4838"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64405CBF" w:rsidR="00F11E9C" w:rsidRPr="00B910B8" w:rsidRDefault="00D0237C" w:rsidP="00B971EE">
            <w:pPr>
              <w:pStyle w:val="TAL"/>
              <w:rPr>
                <w:lang w:eastAsia="zh-CN"/>
              </w:rPr>
            </w:pPr>
            <w:r>
              <w:rPr>
                <w:lang w:eastAsia="zh-CN"/>
              </w:rPr>
              <w:t>M</w:t>
            </w:r>
            <w:r w:rsidRPr="00F20F9A">
              <w:rPr>
                <w:lang w:eastAsia="zh-CN"/>
              </w:rPr>
              <w:t>dc2Protocol</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548C65F0" w14:textId="2F2E76E0" w:rsidR="00F11E9C" w:rsidRPr="00B910B8" w:rsidRDefault="00F11E9C" w:rsidP="00B971EE">
            <w:pPr>
              <w:pStyle w:val="TAL"/>
            </w:pP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39" w:name="_Toc160488986"/>
      <w:r w:rsidRPr="00B910B8">
        <w:t>6.</w:t>
      </w:r>
      <w:r>
        <w:t>2</w:t>
      </w:r>
      <w:r w:rsidRPr="00B910B8">
        <w:t>.</w:t>
      </w:r>
      <w:r>
        <w:t>6</w:t>
      </w:r>
      <w:r w:rsidRPr="00B910B8">
        <w:t>.2.5</w:t>
      </w:r>
      <w:r w:rsidRPr="00B910B8">
        <w:tab/>
        <w:t xml:space="preserve">Type: </w:t>
      </w:r>
      <w:proofErr w:type="spellStart"/>
      <w:r>
        <w:rPr>
          <w:lang w:eastAsia="zh-CN"/>
        </w:rPr>
        <w:t>ArMediaSpecification</w:t>
      </w:r>
      <w:bookmarkEnd w:id="239"/>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77C07DE6" w14:textId="25418953" w:rsidR="00F11E9C" w:rsidRDefault="00F11E9C" w:rsidP="00F11E9C">
      <w:pPr>
        <w:pStyle w:val="41"/>
        <w:rPr>
          <w:lang w:val="en-US"/>
        </w:rPr>
      </w:pPr>
      <w:bookmarkStart w:id="240" w:name="_Toc160488987"/>
      <w:r>
        <w:rPr>
          <w:lang w:val="en-US"/>
        </w:rPr>
        <w:lastRenderedPageBreak/>
        <w:t>6.2.6.3</w:t>
      </w:r>
      <w:r>
        <w:rPr>
          <w:lang w:val="en-US"/>
        </w:rPr>
        <w:tab/>
        <w:t>Simple data types and enumerations</w:t>
      </w:r>
      <w:bookmarkEnd w:id="240"/>
    </w:p>
    <w:p w14:paraId="2EAAD213" w14:textId="20979F5B" w:rsidR="00F11E9C" w:rsidRDefault="00F11E9C" w:rsidP="00F11E9C">
      <w:pPr>
        <w:pStyle w:val="51"/>
      </w:pPr>
      <w:bookmarkStart w:id="241" w:name="_Toc160488988"/>
      <w:r>
        <w:t>6.2.6.3.1</w:t>
      </w:r>
      <w:r>
        <w:tab/>
        <w:t>Introduction</w:t>
      </w:r>
      <w:bookmarkEnd w:id="24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2" w:name="_Toc160488989"/>
      <w:r>
        <w:t>6.2.6.3.2</w:t>
      </w:r>
      <w:r>
        <w:tab/>
        <w:t>Simple data types</w:t>
      </w:r>
      <w:bookmarkEnd w:id="24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3" w:name="_Toc160488990"/>
      <w:r>
        <w:t>6.2.6.3.3</w:t>
      </w:r>
      <w:r>
        <w:tab/>
        <w:t xml:space="preserve">Enumeration: </w:t>
      </w:r>
      <w:proofErr w:type="spellStart"/>
      <w:r>
        <w:t>M</w:t>
      </w:r>
      <w:r w:rsidRPr="00B910B8">
        <w:t>ediaI</w:t>
      </w:r>
      <w:r>
        <w:t>nstruction</w:t>
      </w:r>
      <w:bookmarkEnd w:id="243"/>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41"/>
        <w:rPr>
          <w:lang w:val="en-US"/>
        </w:rPr>
      </w:pPr>
      <w:bookmarkStart w:id="244" w:name="_Toc16048899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244"/>
      <w:proofErr w:type="gramEnd"/>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45" w:name="_Toc160488992"/>
      <w:r>
        <w:t>6.2.6.5</w:t>
      </w:r>
      <w:r>
        <w:tab/>
        <w:t>Binary data</w:t>
      </w:r>
      <w:bookmarkEnd w:id="24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46" w:name="_Toc160488993"/>
      <w:r>
        <w:t>6.2.7</w:t>
      </w:r>
      <w:r>
        <w:tab/>
        <w:t>Error Handling</w:t>
      </w:r>
      <w:bookmarkEnd w:id="246"/>
    </w:p>
    <w:p w14:paraId="6F34A39C" w14:textId="4721E539" w:rsidR="00F11E9C" w:rsidRDefault="00F11E9C" w:rsidP="00F11E9C">
      <w:pPr>
        <w:pStyle w:val="41"/>
      </w:pPr>
      <w:bookmarkStart w:id="247" w:name="_Toc160488994"/>
      <w:r>
        <w:t>6.2.7.1</w:t>
      </w:r>
      <w:r>
        <w:tab/>
        <w:t>General</w:t>
      </w:r>
      <w:bookmarkEnd w:id="247"/>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248" w:name="_Toc160488995"/>
      <w:r>
        <w:lastRenderedPageBreak/>
        <w:t>6.2.7.2</w:t>
      </w:r>
      <w:r>
        <w:tab/>
        <w:t>Protocol Errors</w:t>
      </w:r>
      <w:bookmarkEnd w:id="248"/>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249" w:name="_Toc160488996"/>
      <w:r>
        <w:t>6.2.7.3</w:t>
      </w:r>
      <w:r>
        <w:tab/>
        <w:t>Application Errors</w:t>
      </w:r>
      <w:bookmarkEnd w:id="249"/>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0" w:name="_Toc160488997"/>
      <w:r>
        <w:t>6.2.8</w:t>
      </w:r>
      <w:r>
        <w:rPr>
          <w:lang w:eastAsia="zh-CN"/>
        </w:rPr>
        <w:tab/>
        <w:t>Feature negotiation</w:t>
      </w:r>
      <w:bookmarkEnd w:id="250"/>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1" w:name="_Toc160488998"/>
      <w:r>
        <w:t>6.2.9</w:t>
      </w:r>
      <w:r>
        <w:tab/>
        <w:t>Security</w:t>
      </w:r>
      <w:bookmarkEnd w:id="251"/>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2" w:name="_Toc160488999"/>
      <w:r w:rsidRPr="005562D7">
        <w:t>6.</w:t>
      </w:r>
      <w:r>
        <w:t>2</w:t>
      </w:r>
      <w:r w:rsidRPr="005562D7">
        <w:t>.</w:t>
      </w:r>
      <w:r w:rsidR="00D76AEF">
        <w:t>10</w:t>
      </w:r>
      <w:r w:rsidRPr="005562D7">
        <w:tab/>
        <w:t>HTTP redirection</w:t>
      </w:r>
      <w:bookmarkEnd w:id="252"/>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3" w:name="_Toc35971450"/>
      <w:bookmarkStart w:id="254" w:name="_Toc510696650"/>
      <w:bookmarkStart w:id="255" w:name="_Toc160489000"/>
      <w:r>
        <w:lastRenderedPageBreak/>
        <w:t>Annex A (normative):</w:t>
      </w:r>
      <w:r>
        <w:br/>
      </w:r>
      <w:proofErr w:type="spellStart"/>
      <w:r>
        <w:t>OpenAPI</w:t>
      </w:r>
      <w:proofErr w:type="spellEnd"/>
      <w:r>
        <w:t xml:space="preserve"> </w:t>
      </w:r>
      <w:proofErr w:type="gramStart"/>
      <w:r>
        <w:t>specification</w:t>
      </w:r>
      <w:bookmarkEnd w:id="253"/>
      <w:bookmarkEnd w:id="254"/>
      <w:bookmarkEnd w:id="255"/>
      <w:proofErr w:type="gramEnd"/>
    </w:p>
    <w:p w14:paraId="1656CB21" w14:textId="77777777" w:rsidR="007B3457" w:rsidRDefault="00000000" w:rsidP="003A4F10">
      <w:pPr>
        <w:pStyle w:val="1"/>
      </w:pPr>
      <w:bookmarkStart w:id="256" w:name="_Toc510696651"/>
      <w:bookmarkStart w:id="257" w:name="_Toc35971451"/>
      <w:bookmarkStart w:id="258" w:name="_Toc160489001"/>
      <w:bookmarkStart w:id="259" w:name="_Toc510696653"/>
      <w:r>
        <w:t>A.1</w:t>
      </w:r>
      <w:r>
        <w:tab/>
        <w:t>General</w:t>
      </w:r>
      <w:bookmarkEnd w:id="256"/>
      <w:bookmarkEnd w:id="257"/>
      <w:bookmarkEnd w:id="258"/>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60" w:name="_Toc160489002"/>
      <w:r>
        <w:t>A.2</w:t>
      </w:r>
      <w:r>
        <w:tab/>
      </w:r>
      <w:proofErr w:type="spellStart"/>
      <w:r w:rsidR="0083253C" w:rsidRPr="0017262F">
        <w:t>Nimsas_SessionEventControl</w:t>
      </w:r>
      <w:proofErr w:type="spellEnd"/>
      <w:r>
        <w:t xml:space="preserve"> API</w:t>
      </w:r>
      <w:bookmarkEnd w:id="260"/>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77777777" w:rsidR="0083253C" w:rsidRPr="007C27B2" w:rsidRDefault="0083253C" w:rsidP="0083253C">
      <w:pPr>
        <w:pStyle w:val="PL"/>
      </w:pPr>
      <w:r w:rsidRPr="007C27B2">
        <w:t xml:space="preserve">  version: '1.0.0-alpha.1'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2714FB46" w:rsidR="0083253C" w:rsidRDefault="0083253C" w:rsidP="0083253C">
      <w:pPr>
        <w:pStyle w:val="PL"/>
      </w:pPr>
      <w:r w:rsidRPr="007C27B2">
        <w:t xml:space="preserve">    3GPP TS 29.175 V</w:t>
      </w:r>
      <w:r w:rsidR="00DD220D">
        <w:t>1</w:t>
      </w:r>
      <w:r w:rsidRPr="007C27B2">
        <w:t>.</w:t>
      </w:r>
      <w:r w:rsidR="00DD220D">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w:t>
      </w:r>
      <w:proofErr w:type="gramStart"/>
      <w:r w:rsidRPr="007C27B2">
        <w:t>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xml:space="preserve">: </w:t>
      </w:r>
      <w:proofErr w:type="gramStart"/>
      <w:r w:rsidRPr="007C27B2">
        <w:t>Subscribe</w:t>
      </w:r>
      <w:proofErr w:type="gramEnd"/>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w:t>
      </w:r>
      <w:proofErr w:type="gramStart"/>
      <w:r w:rsidRPr="007C27B2">
        <w:t>true</w:t>
      </w:r>
      <w:proofErr w:type="gramEnd"/>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77777777" w:rsidR="0083253C" w:rsidRPr="007C27B2" w:rsidRDefault="0083253C" w:rsidP="0083253C">
      <w:pPr>
        <w:pStyle w:val="PL"/>
      </w:pPr>
      <w:r w:rsidRPr="007C27B2">
        <w:t xml:space="preserve">          # The URI in {</w:t>
      </w:r>
      <w:proofErr w:type="spellStart"/>
      <w:r w:rsidRPr="007C27B2">
        <w:t>SessionEventNotificationUri</w:t>
      </w:r>
      <w:proofErr w:type="spellEnd"/>
      <w:r w:rsidRPr="007C27B2">
        <w:t xml:space="preserve">} is not provided by NF service consumer via </w:t>
      </w:r>
      <w:proofErr w:type="spellStart"/>
      <w:r w:rsidRPr="007C27B2">
        <w:t>Nimsas_SessionEventControl</w:t>
      </w:r>
      <w:proofErr w:type="spellEnd"/>
      <w:r w:rsidRPr="007C27B2">
        <w:t xml:space="preserve">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w:t>
      </w:r>
      <w:proofErr w:type="gramStart"/>
      <w:r w:rsidRPr="007C27B2">
        <w:t>true</w:t>
      </w:r>
      <w:proofErr w:type="gramEnd"/>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 xml:space="preserve">The URI pointing to the resource located on the redirect target </w:t>
      </w:r>
      <w:proofErr w:type="gramStart"/>
      <w:r w:rsidRPr="007C27B2">
        <w:t>NF</w:t>
      </w:r>
      <w:proofErr w:type="gramEnd"/>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w:t>
      </w:r>
      <w:proofErr w:type="gramStart"/>
      <w:r w:rsidRPr="007C27B2">
        <w:t>true</w:t>
      </w:r>
      <w:proofErr w:type="gramEnd"/>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 xml:space="preserve">The URI pointing to the resource located on the redirect target </w:t>
      </w:r>
      <w:proofErr w:type="gramStart"/>
      <w:r w:rsidRPr="007C27B2">
        <w:t>NF</w:t>
      </w:r>
      <w:proofErr w:type="gramEnd"/>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w:t>
      </w:r>
      <w:proofErr w:type="gramStart"/>
      <w:r w:rsidRPr="007C27B2">
        <w:t>true</w:t>
      </w:r>
      <w:proofErr w:type="gramEnd"/>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w:t>
      </w:r>
      <w:proofErr w:type="spellStart"/>
      <w:r w:rsidRPr="007C27B2">
        <w:t>dcMediaSpecification</w:t>
      </w:r>
      <w:proofErr w:type="spellEnd"/>
      <w:r w:rsidRPr="007C27B2">
        <w:t>:</w:t>
      </w:r>
    </w:p>
    <w:p w14:paraId="52A763D1" w14:textId="77777777" w:rsidR="0083253C" w:rsidRPr="007C27B2" w:rsidRDefault="0083253C" w:rsidP="0083253C">
      <w:pPr>
        <w:pStyle w:val="PL"/>
      </w:pPr>
      <w:r w:rsidRPr="007C27B2">
        <w:t xml:space="preserve">          $ref: '#/components/schemas/</w:t>
      </w:r>
      <w:proofErr w:type="spellStart"/>
      <w:r w:rsidRPr="007C27B2">
        <w:t>DcMediaSpecification</w:t>
      </w:r>
      <w:proofErr w:type="spellEnd"/>
      <w:r w:rsidRPr="007C27B2">
        <w:t>'</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w:t>
      </w:r>
      <w:proofErr w:type="spellStart"/>
      <w:r w:rsidRPr="007C27B2">
        <w:t>DcMediaSpecification</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lastRenderedPageBreak/>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2A102DCA" w14:textId="77777777" w:rsidR="0083253C" w:rsidRPr="007C27B2" w:rsidRDefault="0083253C" w:rsidP="0083253C">
      <w:pPr>
        <w:pStyle w:val="PL"/>
      </w:pPr>
      <w:r w:rsidRPr="007C27B2">
        <w:t xml:space="preserve">        </w:t>
      </w:r>
      <w:proofErr w:type="spellStart"/>
      <w:r w:rsidRPr="007C27B2">
        <w:t>localDcEndpoint</w:t>
      </w:r>
      <w:proofErr w:type="spellEnd"/>
      <w:r w:rsidRPr="007C27B2">
        <w:t>:</w:t>
      </w:r>
    </w:p>
    <w:p w14:paraId="49B95B60"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66F3462B" w14:textId="77777777" w:rsidR="0083253C" w:rsidRPr="007C27B2" w:rsidRDefault="0083253C" w:rsidP="0083253C">
      <w:pPr>
        <w:pStyle w:val="PL"/>
      </w:pPr>
      <w:r w:rsidRPr="007C27B2">
        <w:t xml:space="preserve">        </w:t>
      </w:r>
      <w:proofErr w:type="spellStart"/>
      <w:r w:rsidRPr="007C27B2">
        <w:t>remoteDcEndpoint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79EF7EA5" w14:textId="77777777" w:rsidR="0083253C" w:rsidRPr="007C27B2" w:rsidRDefault="0083253C" w:rsidP="0083253C">
      <w:pPr>
        <w:pStyle w:val="PL"/>
      </w:pPr>
      <w:r w:rsidRPr="007C27B2">
        <w:t xml:space="preserve">        </w:t>
      </w:r>
      <w:proofErr w:type="spellStart"/>
      <w:r w:rsidRPr="007C27B2">
        <w:t>securitySetup</w:t>
      </w:r>
      <w:proofErr w:type="spellEnd"/>
      <w:r w:rsidRPr="007C27B2">
        <w:t>:</w:t>
      </w:r>
    </w:p>
    <w:p w14:paraId="73DA7F2B" w14:textId="77777777" w:rsidR="0083253C" w:rsidRPr="007C27B2" w:rsidRDefault="0083253C" w:rsidP="0083253C">
      <w:pPr>
        <w:pStyle w:val="PL"/>
      </w:pPr>
      <w:r w:rsidRPr="007C27B2">
        <w:t xml:space="preserve">          $ref: 'TS29571_CommonData.yaml#/components/schemas/</w:t>
      </w:r>
      <w:proofErr w:type="spellStart"/>
      <w:r w:rsidRPr="007C27B2">
        <w:t>SecuritySetup</w:t>
      </w:r>
      <w:proofErr w:type="spellEnd"/>
      <w:r w:rsidRPr="007C27B2">
        <w:t>'</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1" w:name="_Toc35971453"/>
      <w:bookmarkStart w:id="262" w:name="_Toc160489003"/>
      <w:r>
        <w:t>A.3</w:t>
      </w:r>
      <w:r>
        <w:tab/>
      </w:r>
      <w:proofErr w:type="spellStart"/>
      <w:r w:rsidR="00930C61" w:rsidRPr="002C6BFF">
        <w:t>Nimsas_MediaControl</w:t>
      </w:r>
      <w:proofErr w:type="spellEnd"/>
      <w:r>
        <w:t xml:space="preserve"> API</w:t>
      </w:r>
      <w:bookmarkEnd w:id="259"/>
      <w:bookmarkEnd w:id="261"/>
      <w:bookmarkEnd w:id="262"/>
    </w:p>
    <w:p w14:paraId="3AAE8FAE" w14:textId="0D3692A7" w:rsidR="00930C61" w:rsidRDefault="00930C61" w:rsidP="00930C61">
      <w:pPr>
        <w:pStyle w:val="PL"/>
      </w:pPr>
      <w:bookmarkStart w:id="263"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lastRenderedPageBreak/>
        <w:t xml:space="preserve">  title: 'IMS AS </w:t>
      </w:r>
      <w:proofErr w:type="spellStart"/>
      <w:r>
        <w:t>MediaControl</w:t>
      </w:r>
      <w:proofErr w:type="spellEnd"/>
      <w:r>
        <w:t xml:space="preserve"> Service'</w:t>
      </w:r>
    </w:p>
    <w:p w14:paraId="5D4EDCFA" w14:textId="5BD9169E" w:rsidR="00930C61" w:rsidRDefault="00930C61" w:rsidP="00930C61">
      <w:pPr>
        <w:pStyle w:val="PL"/>
      </w:pPr>
      <w:r>
        <w:t xml:space="preserve">  version: '1.0.0-alpha.</w:t>
      </w:r>
      <w:r w:rsidR="00DF1E52">
        <w:t>2</w:t>
      </w:r>
      <w:r>
        <w:t>'</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30BEDF34" w:rsidR="00930C61" w:rsidRDefault="00930C61" w:rsidP="00930C61">
      <w:pPr>
        <w:pStyle w:val="PL"/>
      </w:pPr>
      <w:r>
        <w:t xml:space="preserve">    3GPP TS 29.175 V</w:t>
      </w:r>
      <w:r w:rsidR="00DD220D">
        <w:t>1</w:t>
      </w:r>
      <w:r>
        <w:t>.</w:t>
      </w:r>
      <w:r w:rsidR="00DF1E52">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w:t>
      </w:r>
      <w:proofErr w:type="gramStart"/>
      <w:r>
        <w:t>in:</w:t>
      </w:r>
      <w:proofErr w:type="gramEnd"/>
      <w:r>
        <w:t xml:space="preserve">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w:t>
      </w:r>
      <w:proofErr w:type="gramStart"/>
      <w:r>
        <w:t>true</w:t>
      </w:r>
      <w:proofErr w:type="gramEnd"/>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w:t>
      </w:r>
      <w:proofErr w:type="gramStart"/>
      <w:r>
        <w:t>true</w:t>
      </w:r>
      <w:proofErr w:type="gramEnd"/>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w:t>
      </w:r>
      <w:proofErr w:type="gramStart"/>
      <w:r>
        <w:t>session, when</w:t>
      </w:r>
      <w:proofErr w:type="gramEnd"/>
      <w:r>
        <w:t xml:space="preserve">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w:t>
      </w:r>
      <w:proofErr w:type="gramStart"/>
      <w:r>
        <w:t>return</w:t>
      </w:r>
      <w:proofErr w:type="gramEnd"/>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lastRenderedPageBreak/>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77777777" w:rsidR="00930C61" w:rsidRDefault="00930C61" w:rsidP="00930C61">
      <w:pPr>
        <w:pStyle w:val="PL"/>
      </w:pPr>
      <w:r>
        <w:t xml:space="preserve">          $ref: 'TS29571_CommonData.yaml#/components/schemas/</w:t>
      </w:r>
      <w:proofErr w:type="spellStart"/>
      <w:r>
        <w:t>MediaId</w:t>
      </w:r>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lastRenderedPageBreak/>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554655B" w14:textId="77777777" w:rsidR="00E658F2" w:rsidRDefault="00930C61" w:rsidP="00E658F2">
      <w:pPr>
        <w:pStyle w:val="PL"/>
      </w:pPr>
      <w:r>
        <w:t xml:space="preserve">        mdc2Protocol:</w:t>
      </w:r>
    </w:p>
    <w:p w14:paraId="7592EF0C" w14:textId="117DF9C2" w:rsidR="00930C61" w:rsidRDefault="00E658F2" w:rsidP="00E658F2">
      <w:pPr>
        <w:pStyle w:val="PL"/>
      </w:pPr>
      <w:r>
        <w:t xml:space="preserve">          $ref: 'TS29176_</w:t>
      </w:r>
      <w:r w:rsidRPr="00750465">
        <w:t>Nmf_MRM</w:t>
      </w:r>
      <w:r>
        <w:t>.yaml#/components/schemas/</w:t>
      </w:r>
      <w:r>
        <w:rPr>
          <w:lang w:eastAsia="zh-CN"/>
        </w:rPr>
        <w:t>M</w:t>
      </w:r>
      <w:r w:rsidRPr="00F20F9A">
        <w:rPr>
          <w:lang w:eastAsia="zh-CN"/>
        </w:rPr>
        <w:t>dc2Protocol</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057BDEE9" w14:textId="77777777" w:rsidR="00157AB2" w:rsidRDefault="00157AB2"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Default="00930C61" w:rsidP="00930C61">
      <w:pPr>
        <w:pStyle w:val="PL"/>
      </w:pPr>
      <w:r>
        <w:t xml:space="preserve">            - ORIGINATE_MEDIA</w:t>
      </w:r>
    </w:p>
    <w:p w14:paraId="0629AF8D" w14:textId="77777777" w:rsidR="00930C61" w:rsidRDefault="00930C61" w:rsidP="00930C61">
      <w:pPr>
        <w:pStyle w:val="PL"/>
      </w:pPr>
      <w:r>
        <w:t xml:space="preserve">            - TERMINATE_AND_ORIGINATE_MEDIA</w:t>
      </w:r>
    </w:p>
    <w:p w14:paraId="08406B73" w14:textId="77777777" w:rsidR="00930C61" w:rsidRDefault="00930C61" w:rsidP="00930C61">
      <w:pPr>
        <w:pStyle w:val="PL"/>
      </w:pPr>
      <w:r>
        <w:t xml:space="preserve">            - UPDATE_MEDIA</w:t>
      </w:r>
    </w:p>
    <w:p w14:paraId="2A66C93C" w14:textId="77777777" w:rsidR="00930C61" w:rsidRDefault="00930C61" w:rsidP="00930C61">
      <w:pPr>
        <w:pStyle w:val="PL"/>
      </w:pPr>
      <w:r>
        <w:t xml:space="preserve">            - DELETE_MEDIA</w:t>
      </w:r>
    </w:p>
    <w:p w14:paraId="4442CDF3" w14:textId="77777777" w:rsidR="00930C61" w:rsidRDefault="00930C61" w:rsidP="00930C61">
      <w:pPr>
        <w:pStyle w:val="PL"/>
      </w:pPr>
      <w:r>
        <w:t xml:space="preserve">            -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w:t>
      </w:r>
      <w:proofErr w:type="gramStart"/>
      <w:r>
        <w:t>enumeration</w:t>
      </w:r>
      <w:proofErr w:type="gramEnd"/>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bookmarkEnd w:id="263"/>
    <w:p w14:paraId="3F32B26B" w14:textId="77777777" w:rsidR="00930C61" w:rsidRPr="00456520" w:rsidRDefault="00930C61">
      <w:pPr>
        <w:pStyle w:val="Guidance"/>
        <w:rPr>
          <w:i w:val="0"/>
          <w:iCs/>
        </w:rPr>
      </w:pPr>
    </w:p>
    <w:p w14:paraId="1BC56306" w14:textId="0D948582" w:rsidR="007B3457" w:rsidRDefault="00000000">
      <w:pPr>
        <w:pStyle w:val="8"/>
      </w:pPr>
      <w:bookmarkStart w:id="264" w:name="historyclause"/>
      <w:r>
        <w:br w:type="page"/>
      </w:r>
      <w:bookmarkStart w:id="265" w:name="_Toc2086459"/>
      <w:bookmarkStart w:id="266" w:name="_Toc160489004"/>
      <w:bookmarkEnd w:id="264"/>
      <w:r>
        <w:lastRenderedPageBreak/>
        <w:t>Annex B (informative):</w:t>
      </w:r>
      <w:r>
        <w:br/>
        <w:t xml:space="preserve">Change </w:t>
      </w:r>
      <w:proofErr w:type="gramStart"/>
      <w:r>
        <w:t>history</w:t>
      </w:r>
      <w:bookmarkEnd w:id="265"/>
      <w:bookmarkEnd w:id="266"/>
      <w:proofErr w:type="gramEnd"/>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7"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267"/>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325A2DBA"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08412" w14:textId="77777777" w:rsidR="008E2F13" w:rsidRDefault="008E2F13">
      <w:pPr>
        <w:spacing w:after="0"/>
      </w:pPr>
      <w:r>
        <w:separator/>
      </w:r>
    </w:p>
  </w:endnote>
  <w:endnote w:type="continuationSeparator" w:id="0">
    <w:p w14:paraId="6F628E1F" w14:textId="77777777" w:rsidR="008E2F13" w:rsidRDefault="008E2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B683A" w14:textId="77777777" w:rsidR="008E2F13" w:rsidRDefault="008E2F13">
      <w:pPr>
        <w:spacing w:after="0"/>
      </w:pPr>
      <w:r>
        <w:separator/>
      </w:r>
    </w:p>
  </w:footnote>
  <w:footnote w:type="continuationSeparator" w:id="0">
    <w:p w14:paraId="2675C253" w14:textId="77777777" w:rsidR="008E2F13" w:rsidRDefault="008E2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301EAFF6"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902">
      <w:rPr>
        <w:rFonts w:ascii="Arial" w:hAnsi="Arial" w:cs="Arial"/>
        <w:b/>
        <w:noProof/>
        <w:sz w:val="18"/>
        <w:szCs w:val="18"/>
      </w:rPr>
      <w:t>3GPP TS 29.175 V1.1.0 (2024-03)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DFD4066"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902">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14FB"/>
    <w:rsid w:val="00042EA0"/>
    <w:rsid w:val="00043E44"/>
    <w:rsid w:val="000444A0"/>
    <w:rsid w:val="0005041A"/>
    <w:rsid w:val="000514A5"/>
    <w:rsid w:val="00051834"/>
    <w:rsid w:val="00054A22"/>
    <w:rsid w:val="000602BD"/>
    <w:rsid w:val="00062023"/>
    <w:rsid w:val="000638E3"/>
    <w:rsid w:val="000655A6"/>
    <w:rsid w:val="00077CF5"/>
    <w:rsid w:val="00080512"/>
    <w:rsid w:val="0008580C"/>
    <w:rsid w:val="000932A4"/>
    <w:rsid w:val="000A221C"/>
    <w:rsid w:val="000B700C"/>
    <w:rsid w:val="000C0377"/>
    <w:rsid w:val="000C47C3"/>
    <w:rsid w:val="000D58AB"/>
    <w:rsid w:val="000E006B"/>
    <w:rsid w:val="000F4873"/>
    <w:rsid w:val="00102B0E"/>
    <w:rsid w:val="00106A51"/>
    <w:rsid w:val="00124FDE"/>
    <w:rsid w:val="00127E9F"/>
    <w:rsid w:val="00133164"/>
    <w:rsid w:val="00133525"/>
    <w:rsid w:val="001520CA"/>
    <w:rsid w:val="001531C4"/>
    <w:rsid w:val="00157AB2"/>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20B70"/>
    <w:rsid w:val="0022113D"/>
    <w:rsid w:val="0022660F"/>
    <w:rsid w:val="002345D0"/>
    <w:rsid w:val="002347A2"/>
    <w:rsid w:val="00241C78"/>
    <w:rsid w:val="0025586D"/>
    <w:rsid w:val="00260986"/>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3037AB"/>
    <w:rsid w:val="003037F0"/>
    <w:rsid w:val="003057AC"/>
    <w:rsid w:val="003172DC"/>
    <w:rsid w:val="00320BDD"/>
    <w:rsid w:val="00333899"/>
    <w:rsid w:val="003446B6"/>
    <w:rsid w:val="0035462D"/>
    <w:rsid w:val="00355A80"/>
    <w:rsid w:val="00355B47"/>
    <w:rsid w:val="00373902"/>
    <w:rsid w:val="003765B8"/>
    <w:rsid w:val="00377E9D"/>
    <w:rsid w:val="00382E38"/>
    <w:rsid w:val="0038612E"/>
    <w:rsid w:val="003900A6"/>
    <w:rsid w:val="003937F3"/>
    <w:rsid w:val="003A4F10"/>
    <w:rsid w:val="003C0F1E"/>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5515"/>
    <w:rsid w:val="0046662F"/>
    <w:rsid w:val="00477CE1"/>
    <w:rsid w:val="00485844"/>
    <w:rsid w:val="0049187D"/>
    <w:rsid w:val="004B655E"/>
    <w:rsid w:val="004B6B68"/>
    <w:rsid w:val="004D08B1"/>
    <w:rsid w:val="004D3578"/>
    <w:rsid w:val="004D4F2B"/>
    <w:rsid w:val="004E213A"/>
    <w:rsid w:val="004E5547"/>
    <w:rsid w:val="004F0988"/>
    <w:rsid w:val="004F3340"/>
    <w:rsid w:val="004F45EE"/>
    <w:rsid w:val="004F6F00"/>
    <w:rsid w:val="00511522"/>
    <w:rsid w:val="0053388B"/>
    <w:rsid w:val="00535773"/>
    <w:rsid w:val="00543E6C"/>
    <w:rsid w:val="00563408"/>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5EB"/>
    <w:rsid w:val="005E0EE2"/>
    <w:rsid w:val="005E1215"/>
    <w:rsid w:val="005E4BA9"/>
    <w:rsid w:val="005E4BB2"/>
    <w:rsid w:val="005F1A3C"/>
    <w:rsid w:val="00600A97"/>
    <w:rsid w:val="00602AEA"/>
    <w:rsid w:val="0060512E"/>
    <w:rsid w:val="00614FDF"/>
    <w:rsid w:val="0062296E"/>
    <w:rsid w:val="0062312F"/>
    <w:rsid w:val="00623AB2"/>
    <w:rsid w:val="00631990"/>
    <w:rsid w:val="00633BD1"/>
    <w:rsid w:val="0063543D"/>
    <w:rsid w:val="00637FFE"/>
    <w:rsid w:val="00643FDD"/>
    <w:rsid w:val="00647114"/>
    <w:rsid w:val="00652EE7"/>
    <w:rsid w:val="006534D3"/>
    <w:rsid w:val="00655FA0"/>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0EA1"/>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24D2"/>
    <w:rsid w:val="00855FDA"/>
    <w:rsid w:val="00860335"/>
    <w:rsid w:val="008768CA"/>
    <w:rsid w:val="00886A82"/>
    <w:rsid w:val="00886C9C"/>
    <w:rsid w:val="008912E3"/>
    <w:rsid w:val="008A6D4A"/>
    <w:rsid w:val="008B7FDE"/>
    <w:rsid w:val="008C342B"/>
    <w:rsid w:val="008C384C"/>
    <w:rsid w:val="008E2F13"/>
    <w:rsid w:val="008E4984"/>
    <w:rsid w:val="008E66C5"/>
    <w:rsid w:val="008F7C7C"/>
    <w:rsid w:val="009010DE"/>
    <w:rsid w:val="0090271F"/>
    <w:rsid w:val="00902E23"/>
    <w:rsid w:val="009114D7"/>
    <w:rsid w:val="0091348E"/>
    <w:rsid w:val="0091477C"/>
    <w:rsid w:val="00917CCB"/>
    <w:rsid w:val="00930C61"/>
    <w:rsid w:val="00940934"/>
    <w:rsid w:val="00942EC2"/>
    <w:rsid w:val="00965484"/>
    <w:rsid w:val="00987970"/>
    <w:rsid w:val="00996788"/>
    <w:rsid w:val="00996B6F"/>
    <w:rsid w:val="009A07E2"/>
    <w:rsid w:val="009B6B4D"/>
    <w:rsid w:val="009C3F13"/>
    <w:rsid w:val="009E27A9"/>
    <w:rsid w:val="009E4880"/>
    <w:rsid w:val="009F37B7"/>
    <w:rsid w:val="00A10D80"/>
    <w:rsid w:val="00A10F02"/>
    <w:rsid w:val="00A10F26"/>
    <w:rsid w:val="00A164B4"/>
    <w:rsid w:val="00A2387A"/>
    <w:rsid w:val="00A26956"/>
    <w:rsid w:val="00A27486"/>
    <w:rsid w:val="00A33E3C"/>
    <w:rsid w:val="00A53724"/>
    <w:rsid w:val="00A56066"/>
    <w:rsid w:val="00A56452"/>
    <w:rsid w:val="00A56D23"/>
    <w:rsid w:val="00A61B81"/>
    <w:rsid w:val="00A73129"/>
    <w:rsid w:val="00A755BC"/>
    <w:rsid w:val="00A7682A"/>
    <w:rsid w:val="00A77E58"/>
    <w:rsid w:val="00A82346"/>
    <w:rsid w:val="00A87885"/>
    <w:rsid w:val="00A92BA1"/>
    <w:rsid w:val="00A96420"/>
    <w:rsid w:val="00AA3A25"/>
    <w:rsid w:val="00AA763D"/>
    <w:rsid w:val="00AB5B2A"/>
    <w:rsid w:val="00AC2304"/>
    <w:rsid w:val="00AC6BC6"/>
    <w:rsid w:val="00AD5F72"/>
    <w:rsid w:val="00AD7D8D"/>
    <w:rsid w:val="00AE4D1E"/>
    <w:rsid w:val="00AE65E2"/>
    <w:rsid w:val="00B046C2"/>
    <w:rsid w:val="00B06319"/>
    <w:rsid w:val="00B07EF2"/>
    <w:rsid w:val="00B15449"/>
    <w:rsid w:val="00B15B42"/>
    <w:rsid w:val="00B4047B"/>
    <w:rsid w:val="00B4480E"/>
    <w:rsid w:val="00B50941"/>
    <w:rsid w:val="00B51E14"/>
    <w:rsid w:val="00B54FF5"/>
    <w:rsid w:val="00B60618"/>
    <w:rsid w:val="00B62FF6"/>
    <w:rsid w:val="00B67061"/>
    <w:rsid w:val="00B7369F"/>
    <w:rsid w:val="00B760AD"/>
    <w:rsid w:val="00B770CB"/>
    <w:rsid w:val="00B81A8B"/>
    <w:rsid w:val="00B910B8"/>
    <w:rsid w:val="00B93086"/>
    <w:rsid w:val="00BA19ED"/>
    <w:rsid w:val="00BA4B8D"/>
    <w:rsid w:val="00BB0E93"/>
    <w:rsid w:val="00BC0F7D"/>
    <w:rsid w:val="00BC45C2"/>
    <w:rsid w:val="00BC486A"/>
    <w:rsid w:val="00BC5821"/>
    <w:rsid w:val="00BC6511"/>
    <w:rsid w:val="00BD7D31"/>
    <w:rsid w:val="00BE30D3"/>
    <w:rsid w:val="00BE3255"/>
    <w:rsid w:val="00BF128E"/>
    <w:rsid w:val="00BF3E3A"/>
    <w:rsid w:val="00BF464E"/>
    <w:rsid w:val="00BF523A"/>
    <w:rsid w:val="00C0469B"/>
    <w:rsid w:val="00C074DD"/>
    <w:rsid w:val="00C1496A"/>
    <w:rsid w:val="00C16606"/>
    <w:rsid w:val="00C33079"/>
    <w:rsid w:val="00C45231"/>
    <w:rsid w:val="00C539FB"/>
    <w:rsid w:val="00C539FD"/>
    <w:rsid w:val="00C64CF6"/>
    <w:rsid w:val="00C67585"/>
    <w:rsid w:val="00C72833"/>
    <w:rsid w:val="00C80F1D"/>
    <w:rsid w:val="00C83C54"/>
    <w:rsid w:val="00C84143"/>
    <w:rsid w:val="00C93F40"/>
    <w:rsid w:val="00CA3D0C"/>
    <w:rsid w:val="00CB2BD7"/>
    <w:rsid w:val="00CC0897"/>
    <w:rsid w:val="00CC6DCF"/>
    <w:rsid w:val="00CC7DF7"/>
    <w:rsid w:val="00CF21FE"/>
    <w:rsid w:val="00CF6ED5"/>
    <w:rsid w:val="00D014F1"/>
    <w:rsid w:val="00D0237C"/>
    <w:rsid w:val="00D04F56"/>
    <w:rsid w:val="00D221FB"/>
    <w:rsid w:val="00D23C85"/>
    <w:rsid w:val="00D31738"/>
    <w:rsid w:val="00D34FEF"/>
    <w:rsid w:val="00D3634B"/>
    <w:rsid w:val="00D42267"/>
    <w:rsid w:val="00D53F28"/>
    <w:rsid w:val="00D569BD"/>
    <w:rsid w:val="00D57972"/>
    <w:rsid w:val="00D636AC"/>
    <w:rsid w:val="00D65534"/>
    <w:rsid w:val="00D66618"/>
    <w:rsid w:val="00D66AAE"/>
    <w:rsid w:val="00D675A9"/>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220D"/>
    <w:rsid w:val="00DD4C17"/>
    <w:rsid w:val="00DD74A5"/>
    <w:rsid w:val="00DD76F6"/>
    <w:rsid w:val="00DE279B"/>
    <w:rsid w:val="00DE37F0"/>
    <w:rsid w:val="00DE6B55"/>
    <w:rsid w:val="00DF1E52"/>
    <w:rsid w:val="00DF2B1F"/>
    <w:rsid w:val="00DF53BC"/>
    <w:rsid w:val="00DF62CD"/>
    <w:rsid w:val="00E0356A"/>
    <w:rsid w:val="00E105F0"/>
    <w:rsid w:val="00E12F8B"/>
    <w:rsid w:val="00E14FBC"/>
    <w:rsid w:val="00E16509"/>
    <w:rsid w:val="00E27121"/>
    <w:rsid w:val="00E44582"/>
    <w:rsid w:val="00E55F72"/>
    <w:rsid w:val="00E658F2"/>
    <w:rsid w:val="00E72992"/>
    <w:rsid w:val="00E75A52"/>
    <w:rsid w:val="00E77645"/>
    <w:rsid w:val="00EA15B0"/>
    <w:rsid w:val="00EA5EA7"/>
    <w:rsid w:val="00EB08F4"/>
    <w:rsid w:val="00EB1FC2"/>
    <w:rsid w:val="00EC3F15"/>
    <w:rsid w:val="00EC4A25"/>
    <w:rsid w:val="00ED3CB3"/>
    <w:rsid w:val="00ED7A4D"/>
    <w:rsid w:val="00EE0755"/>
    <w:rsid w:val="00EE7D5D"/>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D6F89"/>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37</Pages>
  <Words>11796</Words>
  <Characters>67243</Characters>
  <Application>Microsoft Office Word</Application>
  <DocSecurity>0</DocSecurity>
  <Lines>560</Lines>
  <Paragraphs>157</Paragraphs>
  <ScaleCrop>false</ScaleCrop>
  <Company>ETSI</Company>
  <LinksUpToDate>false</LinksUpToDate>
  <CharactersWithSpaces>78882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2019-02-25T14:05:00Z</cp:lastPrinted>
  <dcterms:created xsi:type="dcterms:W3CDTF">2023-11-27T11:13:00Z</dcterms:created>
  <dcterms:modified xsi:type="dcterms:W3CDTF">2024-03-05T11:01:00Z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