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B63D" w14:textId="77777777" w:rsidR="00193739" w:rsidRDefault="00193739" w:rsidP="00193739">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C3-242144</w:t>
      </w:r>
      <w:r>
        <w:rPr>
          <w:b/>
          <w:i/>
          <w:noProof/>
          <w:sz w:val="28"/>
        </w:rPr>
        <w:fldChar w:fldCharType="end"/>
      </w:r>
    </w:p>
    <w:p w14:paraId="6C833E9D" w14:textId="77777777" w:rsidR="00193739" w:rsidRDefault="00193739" w:rsidP="001937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739" w14:paraId="3B87824E" w14:textId="77777777" w:rsidTr="000D2FE1">
        <w:tc>
          <w:tcPr>
            <w:tcW w:w="9641" w:type="dxa"/>
            <w:gridSpan w:val="9"/>
            <w:tcBorders>
              <w:top w:val="single" w:sz="4" w:space="0" w:color="auto"/>
              <w:left w:val="single" w:sz="4" w:space="0" w:color="auto"/>
              <w:right w:val="single" w:sz="4" w:space="0" w:color="auto"/>
            </w:tcBorders>
          </w:tcPr>
          <w:p w14:paraId="02060201" w14:textId="77777777" w:rsidR="00193739" w:rsidRDefault="00193739" w:rsidP="000D2FE1">
            <w:pPr>
              <w:pStyle w:val="CRCoverPage"/>
              <w:spacing w:after="0"/>
              <w:jc w:val="right"/>
              <w:rPr>
                <w:i/>
                <w:noProof/>
              </w:rPr>
            </w:pPr>
            <w:r>
              <w:rPr>
                <w:i/>
                <w:noProof/>
                <w:sz w:val="14"/>
              </w:rPr>
              <w:t>CR-Form-v12.3</w:t>
            </w:r>
          </w:p>
        </w:tc>
      </w:tr>
      <w:tr w:rsidR="00193739" w14:paraId="5F79A845" w14:textId="77777777" w:rsidTr="000D2FE1">
        <w:tc>
          <w:tcPr>
            <w:tcW w:w="9641" w:type="dxa"/>
            <w:gridSpan w:val="9"/>
            <w:tcBorders>
              <w:left w:val="single" w:sz="4" w:space="0" w:color="auto"/>
              <w:right w:val="single" w:sz="4" w:space="0" w:color="auto"/>
            </w:tcBorders>
          </w:tcPr>
          <w:p w14:paraId="589ECF0A" w14:textId="77777777" w:rsidR="00193739" w:rsidRDefault="00193739" w:rsidP="000D2FE1">
            <w:pPr>
              <w:pStyle w:val="CRCoverPage"/>
              <w:spacing w:after="0"/>
              <w:jc w:val="center"/>
              <w:rPr>
                <w:noProof/>
              </w:rPr>
            </w:pPr>
            <w:r>
              <w:rPr>
                <w:b/>
                <w:noProof/>
                <w:sz w:val="32"/>
              </w:rPr>
              <w:t>CHANGE REQUEST</w:t>
            </w:r>
          </w:p>
        </w:tc>
      </w:tr>
      <w:tr w:rsidR="00193739" w14:paraId="044BA251" w14:textId="77777777" w:rsidTr="000D2FE1">
        <w:tc>
          <w:tcPr>
            <w:tcW w:w="9641" w:type="dxa"/>
            <w:gridSpan w:val="9"/>
            <w:tcBorders>
              <w:left w:val="single" w:sz="4" w:space="0" w:color="auto"/>
              <w:right w:val="single" w:sz="4" w:space="0" w:color="auto"/>
            </w:tcBorders>
          </w:tcPr>
          <w:p w14:paraId="59393FA6" w14:textId="77777777" w:rsidR="00193739" w:rsidRDefault="00193739" w:rsidP="000D2FE1">
            <w:pPr>
              <w:pStyle w:val="CRCoverPage"/>
              <w:spacing w:after="0"/>
              <w:rPr>
                <w:noProof/>
                <w:sz w:val="8"/>
                <w:szCs w:val="8"/>
              </w:rPr>
            </w:pPr>
          </w:p>
        </w:tc>
      </w:tr>
      <w:tr w:rsidR="00193739" w14:paraId="379FDB70" w14:textId="77777777" w:rsidTr="000D2FE1">
        <w:tc>
          <w:tcPr>
            <w:tcW w:w="142" w:type="dxa"/>
            <w:tcBorders>
              <w:left w:val="single" w:sz="4" w:space="0" w:color="auto"/>
            </w:tcBorders>
          </w:tcPr>
          <w:p w14:paraId="649EBD30" w14:textId="77777777" w:rsidR="00193739" w:rsidRDefault="00193739" w:rsidP="000D2FE1">
            <w:pPr>
              <w:pStyle w:val="CRCoverPage"/>
              <w:spacing w:after="0"/>
              <w:jc w:val="right"/>
              <w:rPr>
                <w:noProof/>
              </w:rPr>
            </w:pPr>
          </w:p>
        </w:tc>
        <w:tc>
          <w:tcPr>
            <w:tcW w:w="1559" w:type="dxa"/>
            <w:shd w:val="pct30" w:color="FFFF00" w:fill="auto"/>
          </w:tcPr>
          <w:p w14:paraId="38CCCA62" w14:textId="77777777" w:rsidR="00193739" w:rsidRPr="00410371" w:rsidRDefault="00193739" w:rsidP="000D2FE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237CD351" w14:textId="77777777" w:rsidR="00193739" w:rsidRDefault="00193739" w:rsidP="000D2FE1">
            <w:pPr>
              <w:pStyle w:val="CRCoverPage"/>
              <w:spacing w:after="0"/>
              <w:jc w:val="center"/>
              <w:rPr>
                <w:noProof/>
              </w:rPr>
            </w:pPr>
            <w:r>
              <w:rPr>
                <w:b/>
                <w:noProof/>
                <w:sz w:val="28"/>
              </w:rPr>
              <w:t>CR</w:t>
            </w:r>
          </w:p>
        </w:tc>
        <w:tc>
          <w:tcPr>
            <w:tcW w:w="1276" w:type="dxa"/>
            <w:shd w:val="pct30" w:color="FFFF00" w:fill="auto"/>
          </w:tcPr>
          <w:p w14:paraId="06C3895F" w14:textId="77777777" w:rsidR="00193739" w:rsidRPr="00410371" w:rsidRDefault="00193739" w:rsidP="000D2FE1">
            <w:pPr>
              <w:pStyle w:val="CRCoverPage"/>
              <w:spacing w:after="0"/>
              <w:rPr>
                <w:noProof/>
              </w:rPr>
            </w:pPr>
            <w:r>
              <w:fldChar w:fldCharType="begin"/>
            </w:r>
            <w:r>
              <w:instrText xml:space="preserve"> DOCPROPERTY  Cr#  \* MERGEFORMAT </w:instrText>
            </w:r>
            <w:r>
              <w:fldChar w:fldCharType="separate"/>
            </w:r>
            <w:r w:rsidRPr="00410371">
              <w:rPr>
                <w:b/>
                <w:noProof/>
                <w:sz w:val="28"/>
              </w:rPr>
              <w:t>0090</w:t>
            </w:r>
            <w:r>
              <w:rPr>
                <w:b/>
                <w:noProof/>
                <w:sz w:val="28"/>
              </w:rPr>
              <w:fldChar w:fldCharType="end"/>
            </w:r>
          </w:p>
        </w:tc>
        <w:tc>
          <w:tcPr>
            <w:tcW w:w="709" w:type="dxa"/>
          </w:tcPr>
          <w:p w14:paraId="1679A4CE" w14:textId="77777777" w:rsidR="00193739" w:rsidRDefault="00193739" w:rsidP="000D2FE1">
            <w:pPr>
              <w:pStyle w:val="CRCoverPage"/>
              <w:tabs>
                <w:tab w:val="right" w:pos="625"/>
              </w:tabs>
              <w:spacing w:after="0"/>
              <w:jc w:val="center"/>
              <w:rPr>
                <w:noProof/>
              </w:rPr>
            </w:pPr>
            <w:r>
              <w:rPr>
                <w:b/>
                <w:bCs/>
                <w:noProof/>
                <w:sz w:val="28"/>
              </w:rPr>
              <w:t>rev</w:t>
            </w:r>
          </w:p>
        </w:tc>
        <w:tc>
          <w:tcPr>
            <w:tcW w:w="992" w:type="dxa"/>
            <w:shd w:val="pct30" w:color="FFFF00" w:fill="auto"/>
          </w:tcPr>
          <w:p w14:paraId="53B43B84" w14:textId="77777777" w:rsidR="00193739" w:rsidRPr="00410371" w:rsidRDefault="00193739" w:rsidP="000D2FE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5C1823" w14:textId="77777777" w:rsidR="00193739" w:rsidRDefault="00193739" w:rsidP="000D2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6C0BF" w14:textId="77777777" w:rsidR="00193739" w:rsidRPr="00410371" w:rsidRDefault="00193739" w:rsidP="000D2FE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FED248C" w14:textId="77777777" w:rsidR="00193739" w:rsidRDefault="00193739" w:rsidP="000D2FE1">
            <w:pPr>
              <w:pStyle w:val="CRCoverPage"/>
              <w:spacing w:after="0"/>
              <w:rPr>
                <w:noProof/>
              </w:rPr>
            </w:pPr>
          </w:p>
        </w:tc>
      </w:tr>
      <w:tr w:rsidR="00193739" w14:paraId="6F0C31C4" w14:textId="77777777" w:rsidTr="000D2FE1">
        <w:tc>
          <w:tcPr>
            <w:tcW w:w="9641" w:type="dxa"/>
            <w:gridSpan w:val="9"/>
            <w:tcBorders>
              <w:left w:val="single" w:sz="4" w:space="0" w:color="auto"/>
              <w:right w:val="single" w:sz="4" w:space="0" w:color="auto"/>
            </w:tcBorders>
          </w:tcPr>
          <w:p w14:paraId="0AB22398" w14:textId="77777777" w:rsidR="00193739" w:rsidRDefault="00193739" w:rsidP="000D2FE1">
            <w:pPr>
              <w:pStyle w:val="CRCoverPage"/>
              <w:spacing w:after="0"/>
              <w:rPr>
                <w:noProof/>
              </w:rPr>
            </w:pPr>
          </w:p>
        </w:tc>
      </w:tr>
      <w:tr w:rsidR="00193739" w14:paraId="032C659A" w14:textId="77777777" w:rsidTr="000D2FE1">
        <w:tc>
          <w:tcPr>
            <w:tcW w:w="9641" w:type="dxa"/>
            <w:gridSpan w:val="9"/>
            <w:tcBorders>
              <w:top w:val="single" w:sz="4" w:space="0" w:color="auto"/>
            </w:tcBorders>
          </w:tcPr>
          <w:p w14:paraId="41DE2B35" w14:textId="77777777" w:rsidR="00193739" w:rsidRPr="00F25D98" w:rsidRDefault="00193739" w:rsidP="000D2F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739" w14:paraId="656EC047" w14:textId="77777777" w:rsidTr="000D2FE1">
        <w:tc>
          <w:tcPr>
            <w:tcW w:w="9641" w:type="dxa"/>
            <w:gridSpan w:val="9"/>
          </w:tcPr>
          <w:p w14:paraId="59427426" w14:textId="77777777" w:rsidR="00193739" w:rsidRDefault="00193739" w:rsidP="000D2FE1">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CrTitle  \* MERGEFORMAT </w:instrText>
            </w:r>
            <w:r w:rsidRPr="005B75E5">
              <w:rPr>
                <w:rFonts w:ascii="Arial" w:hAnsi="Arial"/>
              </w:rPr>
              <w:fldChar w:fldCharType="separate"/>
            </w:r>
            <w:r w:rsidRPr="005B75E5">
              <w:rPr>
                <w:rFonts w:ascii="Arial" w:hAnsi="Arial"/>
              </w:rPr>
              <w:t>Muting resolution</w:t>
            </w:r>
            <w:r w:rsidRPr="005B75E5">
              <w:rPr>
                <w:rFonts w:ascii="Arial" w:hAnsi="Arial"/>
              </w:rPr>
              <w:fldChar w:fldCharType="end"/>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proofErr w:type="spellStart"/>
            <w:r w:rsidRPr="005B75E5">
              <w:rPr>
                <w:rFonts w:ascii="Arial" w:hAnsi="Arial"/>
              </w:rPr>
              <w:t>CT3</w:t>
            </w:r>
            <w:proofErr w:type="spellEnd"/>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77777777"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eNA_Ph3</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77777777" w:rsidR="005B75E5" w:rsidRPr="005B75E5" w:rsidRDefault="005B75E5" w:rsidP="005B75E5">
            <w:pPr>
              <w:spacing w:after="0"/>
              <w:ind w:left="100"/>
              <w:rPr>
                <w:rFonts w:ascii="Arial" w:hAnsi="Arial"/>
                <w:noProof/>
              </w:rPr>
            </w:pPr>
            <w:r w:rsidRPr="005B75E5">
              <w:rPr>
                <w:rFonts w:ascii="Arial" w:hAnsi="Arial"/>
                <w:noProof/>
              </w:rPr>
              <w:t>The current provisions related to the usage of the notifFlag attribute fully comply with the stage 2 requirement (communicated also via the SA2 LS S2-234024) that the Muting Exception Instructions is defined and used only by the NWDAF or DCCF for data collection as specified in clause 6.2.7 of TS 23.288. No additional provisions are required in order to satisfy this requirement.</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77777777" w:rsidR="005B75E5" w:rsidRPr="005B75E5" w:rsidRDefault="005B75E5" w:rsidP="005B75E5">
            <w:pPr>
              <w:spacing w:after="0"/>
              <w:ind w:left="100"/>
              <w:rPr>
                <w:rFonts w:ascii="Arial" w:hAnsi="Arial"/>
                <w:noProof/>
              </w:rPr>
            </w:pPr>
            <w:r w:rsidRPr="005B75E5">
              <w:rPr>
                <w:rFonts w:ascii="Arial" w:hAnsi="Arial"/>
                <w:noProof/>
              </w:rPr>
              <w:t>Removed the EN related to the notifFlag attribute.</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77777777" w:rsidR="005B75E5" w:rsidRPr="005B75E5" w:rsidRDefault="005B75E5" w:rsidP="005B75E5">
            <w:pPr>
              <w:spacing w:after="0"/>
              <w:ind w:left="100"/>
              <w:rPr>
                <w:rFonts w:ascii="Arial" w:hAnsi="Arial"/>
                <w:noProof/>
              </w:rPr>
            </w:pPr>
            <w:r w:rsidRPr="005B75E5">
              <w:rPr>
                <w:rFonts w:ascii="Arial" w:hAnsi="Arial"/>
                <w:noProof/>
              </w:rPr>
              <w:t>Incomplete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42194107" w:rsidR="005B75E5" w:rsidRPr="005B75E5" w:rsidRDefault="005B7622" w:rsidP="005B75E5">
            <w:pPr>
              <w:spacing w:after="0"/>
              <w:ind w:left="100"/>
              <w:rPr>
                <w:rFonts w:ascii="Arial" w:hAnsi="Arial"/>
                <w:noProof/>
              </w:rPr>
            </w:pPr>
            <w:r>
              <w:rPr>
                <w:rFonts w:ascii="Arial" w:hAnsi="Arial"/>
                <w:noProof/>
              </w:rPr>
              <w:t>4.2.2.2</w:t>
            </w:r>
            <w:r w:rsidR="000B2E33">
              <w:rPr>
                <w:rFonts w:ascii="Arial" w:hAnsi="Arial"/>
                <w:noProof/>
              </w:rPr>
              <w:t>.2</w:t>
            </w:r>
            <w:r>
              <w:rPr>
                <w:rFonts w:ascii="Arial" w:hAnsi="Arial"/>
                <w:noProof/>
              </w:rPr>
              <w:t>, 4.2</w:t>
            </w:r>
            <w:r w:rsidR="000B2E33">
              <w:rPr>
                <w:rFonts w:ascii="Arial" w:hAnsi="Arial"/>
                <w:noProof/>
              </w:rPr>
              <w:t>.2</w:t>
            </w:r>
            <w:r>
              <w:rPr>
                <w:rFonts w:ascii="Arial" w:hAnsi="Arial"/>
                <w:noProof/>
              </w:rPr>
              <w:t>.2.3</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77777777" w:rsidR="005B75E5" w:rsidRPr="005B75E5" w:rsidRDefault="005B75E5" w:rsidP="005B75E5">
            <w:pPr>
              <w:spacing w:after="0"/>
              <w:ind w:left="100"/>
              <w:rPr>
                <w:rFonts w:ascii="Arial" w:hAnsi="Arial"/>
                <w:noProof/>
              </w:rPr>
            </w:pPr>
            <w:r w:rsidRPr="005B75E5">
              <w:rPr>
                <w:rFonts w:ascii="Arial" w:hAnsi="Arial"/>
                <w:noProof/>
              </w:rPr>
              <w:t>This CR does not impact any OpenAPI file.</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045BAAD0" w14:textId="77777777" w:rsidR="006E63BF" w:rsidRPr="006E63BF" w:rsidRDefault="006E63BF" w:rsidP="006E63BF">
      <w:pPr>
        <w:keepNext/>
        <w:keepLines/>
        <w:spacing w:before="120"/>
        <w:ind w:left="1701" w:hanging="1701"/>
        <w:outlineLvl w:val="4"/>
        <w:rPr>
          <w:rFonts w:ascii="Arial" w:eastAsia="DengXian" w:hAnsi="Arial"/>
          <w:sz w:val="22"/>
        </w:rPr>
      </w:pPr>
      <w:bookmarkStart w:id="32" w:name="_Toc510696593"/>
      <w:bookmarkStart w:id="33" w:name="_Toc35971385"/>
      <w:bookmarkStart w:id="34" w:name="_Toc67903509"/>
      <w:bookmarkStart w:id="35" w:name="_Toc73173216"/>
      <w:bookmarkStart w:id="36" w:name="_Toc96959784"/>
      <w:bookmarkStart w:id="37" w:name="_Toc129247491"/>
      <w:bookmarkStart w:id="38" w:name="_Toc162008917"/>
      <w:bookmarkStart w:id="39" w:name="_Toc51762841"/>
      <w:bookmarkStart w:id="40" w:name="_Toc120702190"/>
      <w:bookmarkStart w:id="41" w:name="_Toc36102406"/>
      <w:bookmarkStart w:id="42" w:name="_Toc66231744"/>
      <w:bookmarkStart w:id="43" w:name="_Toc104538889"/>
      <w:bookmarkStart w:id="44" w:name="_Toc34266235"/>
      <w:bookmarkStart w:id="45" w:name="_Toc50031921"/>
      <w:bookmarkStart w:id="46" w:name="_Toc113031551"/>
      <w:bookmarkStart w:id="47" w:name="_Toc56640908"/>
      <w:bookmarkStart w:id="48" w:name="_Toc85552877"/>
      <w:bookmarkStart w:id="49" w:name="_Toc70550551"/>
      <w:bookmarkStart w:id="50" w:name="_Toc114133690"/>
      <w:bookmarkStart w:id="51" w:name="_Toc59017876"/>
      <w:bookmarkStart w:id="52" w:name="_Toc101244300"/>
      <w:bookmarkStart w:id="53" w:name="_Toc88667478"/>
      <w:bookmarkStart w:id="54" w:name="_Toc98233524"/>
      <w:bookmarkStart w:id="55" w:name="_Toc68168905"/>
      <w:bookmarkStart w:id="56" w:name="_Toc85556976"/>
      <w:bookmarkStart w:id="57" w:name="_Toc28012765"/>
      <w:bookmarkStart w:id="58" w:name="_Toc43563448"/>
      <w:bookmarkStart w:id="59" w:name="_Toc145705558"/>
      <w:bookmarkStart w:id="60" w:name="_Toc90655763"/>
      <w:bookmarkStart w:id="61" w:name="_Toc94064144"/>
      <w:bookmarkStart w:id="62" w:name="_Toc83232988"/>
      <w:bookmarkStart w:id="63" w:name="_Toc45133991"/>
      <w:bookmarkStart w:id="64" w:name="_Toc138754071"/>
      <w:bookmarkStart w:id="65" w:name="_Toc148522462"/>
      <w:bookmarkStart w:id="66" w:name="_Toc136562237"/>
      <w:bookmarkStart w:id="67"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E63BF">
        <w:rPr>
          <w:rFonts w:ascii="Arial" w:eastAsia="DengXian" w:hAnsi="Arial"/>
          <w:sz w:val="22"/>
        </w:rPr>
        <w:t>4.2.2.2.2</w:t>
      </w:r>
      <w:r w:rsidRPr="006E63BF">
        <w:rPr>
          <w:rFonts w:ascii="Arial" w:eastAsia="DengXian" w:hAnsi="Arial"/>
          <w:sz w:val="22"/>
        </w:rPr>
        <w:tab/>
      </w:r>
      <w:bookmarkEnd w:id="32"/>
      <w:bookmarkEnd w:id="33"/>
      <w:bookmarkEnd w:id="34"/>
      <w:r w:rsidRPr="006E63BF">
        <w:rPr>
          <w:rFonts w:ascii="Arial" w:eastAsia="DengXian" w:hAnsi="Arial"/>
          <w:sz w:val="22"/>
        </w:rPr>
        <w:t>Subscription for analytics notifications</w:t>
      </w:r>
      <w:bookmarkEnd w:id="35"/>
      <w:bookmarkEnd w:id="36"/>
      <w:bookmarkEnd w:id="37"/>
      <w:bookmarkEnd w:id="38"/>
    </w:p>
    <w:p w14:paraId="4BB4A7B5" w14:textId="77777777" w:rsidR="006E63BF" w:rsidRPr="006E63BF" w:rsidRDefault="006E63BF" w:rsidP="006E63BF">
      <w:pPr>
        <w:rPr>
          <w:rFonts w:eastAsia="DengXian"/>
        </w:rPr>
      </w:pPr>
      <w:r w:rsidRPr="006E63BF">
        <w:rPr>
          <w:rFonts w:eastAsia="DengXian"/>
        </w:rPr>
        <w:t xml:space="preserve">Figure 4.2.2.2.2-1 shows a scenario </w:t>
      </w:r>
      <w:bookmarkStart w:id="68" w:name="_Hlk83722186"/>
      <w:r w:rsidRPr="006E63BF">
        <w:rPr>
          <w:rFonts w:eastAsia="DengXian"/>
        </w:rPr>
        <w:t xml:space="preserve">where the NF service consumer sends a request to the </w:t>
      </w:r>
      <w:proofErr w:type="spellStart"/>
      <w:r w:rsidRPr="006E63BF">
        <w:rPr>
          <w:rFonts w:eastAsia="DengXian"/>
        </w:rPr>
        <w:t>DCCF</w:t>
      </w:r>
      <w:proofErr w:type="spellEnd"/>
      <w:r w:rsidRPr="006E63BF">
        <w:rPr>
          <w:rFonts w:eastAsia="DengXian"/>
        </w:rPr>
        <w:t xml:space="preserve"> to subscribe</w:t>
      </w:r>
      <w:r w:rsidRPr="006E63BF">
        <w:rPr>
          <w:rFonts w:eastAsia="Batang"/>
        </w:rPr>
        <w:t xml:space="preserve"> </w:t>
      </w:r>
      <w:r w:rsidRPr="006E63BF">
        <w:rPr>
          <w:rFonts w:eastAsia="DengXian"/>
        </w:rPr>
        <w:t>for analytics notifications</w:t>
      </w:r>
      <w:bookmarkEnd w:id="68"/>
      <w:r w:rsidRPr="006E63BF">
        <w:rPr>
          <w:rFonts w:eastAsia="DengXian"/>
        </w:rPr>
        <w:t>.</w:t>
      </w:r>
    </w:p>
    <w:bookmarkStart w:id="69" w:name="_Hlk83638051"/>
    <w:p w14:paraId="6C92A2CB" w14:textId="77777777" w:rsidR="006E63BF" w:rsidRPr="006E63BF" w:rsidRDefault="006E63BF" w:rsidP="006E63BF">
      <w:pPr>
        <w:keepNext/>
        <w:keepLines/>
        <w:spacing w:before="60"/>
        <w:jc w:val="center"/>
        <w:rPr>
          <w:rFonts w:ascii="Arial" w:eastAsia="DengXian" w:hAnsi="Arial"/>
          <w:b/>
          <w:lang w:eastAsia="zh-CN"/>
        </w:rPr>
      </w:pPr>
      <w:r w:rsidRPr="006E63BF">
        <w:rPr>
          <w:rFonts w:ascii="Arial" w:eastAsia="DengXian" w:hAnsi="Arial"/>
          <w:b/>
        </w:rPr>
        <w:object w:dxaOrig="10120" w:dyaOrig="3310" w14:anchorId="173C6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0.5pt" o:ole="">
            <v:imagedata r:id="rId13" o:title=""/>
          </v:shape>
          <o:OLEObject Type="Embed" ProgID="Visio.Drawing.15" ShapeID="_x0000_i1025" DrawAspect="Content" ObjectID="_1774075901" r:id="rId14"/>
        </w:object>
      </w:r>
      <w:bookmarkEnd w:id="69"/>
    </w:p>
    <w:p w14:paraId="507C2FFE" w14:textId="77777777" w:rsidR="006E63BF" w:rsidRPr="006E63BF" w:rsidRDefault="006E63BF" w:rsidP="006E63BF">
      <w:pPr>
        <w:keepLines/>
        <w:spacing w:after="240"/>
        <w:jc w:val="center"/>
        <w:rPr>
          <w:rFonts w:ascii="Arial" w:eastAsia="DengXian" w:hAnsi="Arial"/>
          <w:b/>
        </w:rPr>
      </w:pPr>
      <w:r w:rsidRPr="006E63BF">
        <w:rPr>
          <w:rFonts w:ascii="Arial" w:eastAsia="DengXian" w:hAnsi="Arial"/>
          <w:b/>
        </w:rPr>
        <w:t xml:space="preserve">Figure 4.2.2.2.2-1: NF service consumer subscribes to analytics </w:t>
      </w:r>
      <w:proofErr w:type="gramStart"/>
      <w:r w:rsidRPr="006E63BF">
        <w:rPr>
          <w:rFonts w:ascii="Arial" w:eastAsia="DengXian" w:hAnsi="Arial"/>
          <w:b/>
        </w:rPr>
        <w:t>notifications</w:t>
      </w:r>
      <w:proofErr w:type="gramEnd"/>
    </w:p>
    <w:p w14:paraId="474A12FE" w14:textId="77777777" w:rsidR="006E63BF" w:rsidRPr="006E63BF" w:rsidRDefault="006E63BF" w:rsidP="006E63BF">
      <w:pPr>
        <w:rPr>
          <w:rFonts w:eastAsia="DengXian"/>
        </w:rPr>
      </w:pPr>
      <w:r w:rsidRPr="006E63BF">
        <w:rPr>
          <w:rFonts w:eastAsia="DengXian"/>
        </w:rPr>
        <w:t xml:space="preserve">The NF service consumer shall invoke the </w:t>
      </w:r>
      <w:proofErr w:type="spellStart"/>
      <w:r w:rsidRPr="006E63BF">
        <w:rPr>
          <w:rFonts w:eastAsia="DengXian"/>
        </w:rPr>
        <w:t>Ndccf_DataManagement_Subscribe</w:t>
      </w:r>
      <w:proofErr w:type="spellEnd"/>
      <w:r w:rsidRPr="006E63BF">
        <w:rPr>
          <w:rFonts w:eastAsia="DengXian"/>
        </w:rPr>
        <w:t xml:space="preserve"> service operation to subscribe to analytics notification(s). The NF service consumer </w:t>
      </w:r>
      <w:r w:rsidRPr="006E63BF">
        <w:rPr>
          <w:rFonts w:eastAsia="DengXian"/>
          <w:lang w:val="en-US"/>
        </w:rPr>
        <w:t xml:space="preserve">shall </w:t>
      </w:r>
      <w:r w:rsidRPr="006E63BF">
        <w:rPr>
          <w:rFonts w:eastAsia="DengXian"/>
        </w:rPr>
        <w:t xml:space="preserve">send an HTTP POST request with "{apiRoot}/ndccf-datamanagement/&lt;apiVersion&gt;/analytics-subscriptions" as Resource URI </w:t>
      </w:r>
      <w:bookmarkStart w:id="70" w:name="_Hlk83722371"/>
      <w:r w:rsidRPr="006E63BF">
        <w:rPr>
          <w:rFonts w:eastAsia="DengXian"/>
        </w:rPr>
        <w:t>representing the "</w:t>
      </w:r>
      <w:proofErr w:type="spellStart"/>
      <w:r w:rsidRPr="006E63BF">
        <w:rPr>
          <w:rFonts w:eastAsia="DengXian"/>
        </w:rPr>
        <w:t>DCCF</w:t>
      </w:r>
      <w:proofErr w:type="spellEnd"/>
      <w:r w:rsidRPr="006E63BF">
        <w:rPr>
          <w:rFonts w:eastAsia="DengXian"/>
        </w:rPr>
        <w:t xml:space="preserve"> Analytics Subscriptions", as shown in figure 4.2.2.2.2-1, step 1,</w:t>
      </w:r>
      <w:bookmarkEnd w:id="70"/>
      <w:r w:rsidRPr="006E63BF">
        <w:rPr>
          <w:rFonts w:eastAsia="DengXian"/>
        </w:rPr>
        <w:t xml:space="preserve"> to create an "Individual </w:t>
      </w:r>
      <w:proofErr w:type="spellStart"/>
      <w:r w:rsidRPr="006E63BF">
        <w:rPr>
          <w:rFonts w:eastAsia="DengXian"/>
        </w:rPr>
        <w:t>DCCF</w:t>
      </w:r>
      <w:proofErr w:type="spellEnd"/>
      <w:r w:rsidRPr="006E63BF">
        <w:rPr>
          <w:rFonts w:eastAsia="DengXian"/>
        </w:rPr>
        <w:t xml:space="preserve"> Analytics Subscription" according to the information in the message body. The </w:t>
      </w:r>
      <w:proofErr w:type="spellStart"/>
      <w:r w:rsidRPr="006E63BF">
        <w:rPr>
          <w:rFonts w:eastAsia="DengXian"/>
        </w:rPr>
        <w:t>NdccfAnalyticsSubscription</w:t>
      </w:r>
      <w:proofErr w:type="spellEnd"/>
      <w:r w:rsidRPr="006E63BF">
        <w:rPr>
          <w:rFonts w:eastAsia="DengXian"/>
        </w:rPr>
        <w:t xml:space="preserve"> data structure provided in the request body shall include: </w:t>
      </w:r>
    </w:p>
    <w:p w14:paraId="7FC76D71"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analytics subscription information within the "</w:t>
      </w:r>
      <w:proofErr w:type="spellStart"/>
      <w:r w:rsidRPr="006E63BF">
        <w:rPr>
          <w:rFonts w:eastAsia="DengXian"/>
        </w:rPr>
        <w:t>anaSub</w:t>
      </w:r>
      <w:proofErr w:type="spellEnd"/>
      <w:r w:rsidRPr="006E63BF">
        <w:rPr>
          <w:rFonts w:eastAsia="DengXian"/>
        </w:rPr>
        <w:t xml:space="preserve">" </w:t>
      </w:r>
      <w:proofErr w:type="gramStart"/>
      <w:r w:rsidRPr="006E63BF">
        <w:rPr>
          <w:rFonts w:eastAsia="DengXian"/>
        </w:rPr>
        <w:t>attribute;</w:t>
      </w:r>
      <w:proofErr w:type="gramEnd"/>
    </w:p>
    <w:p w14:paraId="20BE79B8"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a notification target address within the "</w:t>
      </w:r>
      <w:proofErr w:type="spellStart"/>
      <w:r w:rsidRPr="006E63BF">
        <w:rPr>
          <w:rFonts w:eastAsia="DengXian"/>
        </w:rPr>
        <w:t>anaNotifUri</w:t>
      </w:r>
      <w:proofErr w:type="spellEnd"/>
      <w:r w:rsidRPr="006E63BF">
        <w:rPr>
          <w:rFonts w:eastAsia="DengXian"/>
        </w:rPr>
        <w:t>" attribute; and</w:t>
      </w:r>
    </w:p>
    <w:p w14:paraId="46505073"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a notification correlation identifier in the "</w:t>
      </w:r>
      <w:proofErr w:type="spellStart"/>
      <w:r w:rsidRPr="006E63BF">
        <w:rPr>
          <w:rFonts w:eastAsia="DengXian"/>
        </w:rPr>
        <w:t>anaNotifCorrId</w:t>
      </w:r>
      <w:proofErr w:type="spellEnd"/>
      <w:r w:rsidRPr="006E63BF">
        <w:rPr>
          <w:rFonts w:eastAsia="DengXian"/>
        </w:rPr>
        <w:t xml:space="preserve">" </w:t>
      </w:r>
      <w:proofErr w:type="gramStart"/>
      <w:r w:rsidRPr="006E63BF">
        <w:rPr>
          <w:rFonts w:eastAsia="DengXian"/>
        </w:rPr>
        <w:t>attribute;</w:t>
      </w:r>
      <w:proofErr w:type="gramEnd"/>
    </w:p>
    <w:p w14:paraId="122B25FE" w14:textId="77777777" w:rsidR="006E63BF" w:rsidRPr="006E63BF" w:rsidRDefault="006E63BF" w:rsidP="006E63BF">
      <w:pPr>
        <w:rPr>
          <w:rFonts w:eastAsia="DengXian"/>
          <w:noProof/>
        </w:rPr>
      </w:pPr>
      <w:r w:rsidRPr="006E63BF">
        <w:rPr>
          <w:rFonts w:eastAsia="DengXian"/>
          <w:noProof/>
        </w:rPr>
        <w:t>and may include:</w:t>
      </w:r>
    </w:p>
    <w:p w14:paraId="1C5D4F6D"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the notification endpoints within the "</w:t>
      </w:r>
      <w:proofErr w:type="spellStart"/>
      <w:r w:rsidRPr="006E63BF">
        <w:rPr>
          <w:rFonts w:eastAsia="DengXian"/>
          <w:lang w:eastAsia="zh-CN"/>
        </w:rPr>
        <w:t>notifEndpoints</w:t>
      </w:r>
      <w:proofErr w:type="spellEnd"/>
      <w:r w:rsidRPr="006E63BF">
        <w:rPr>
          <w:rFonts w:eastAsia="DengXian"/>
          <w:noProof/>
        </w:rPr>
        <w:t>" attribute</w:t>
      </w:r>
      <w:r w:rsidRPr="006E63BF">
        <w:rPr>
          <w:rFonts w:eastAsia="DengXian" w:hint="eastAsia"/>
          <w:noProof/>
          <w:lang w:eastAsia="zh-CN"/>
        </w:rPr>
        <w:t>,</w:t>
      </w:r>
      <w:r w:rsidRPr="006E63BF">
        <w:rPr>
          <w:rFonts w:eastAsia="DengXian"/>
          <w:noProof/>
          <w:lang w:eastAsia="zh-CN"/>
        </w:rPr>
        <w:t xml:space="preserve"> if th</w:t>
      </w:r>
      <w:r w:rsidRPr="006E63BF">
        <w:rPr>
          <w:rFonts w:eastAsia="DengXian"/>
          <w:lang w:eastAsia="zh-CN"/>
        </w:rPr>
        <w:t>e "</w:t>
      </w:r>
      <w:proofErr w:type="spellStart"/>
      <w:r w:rsidRPr="006E63BF">
        <w:rPr>
          <w:rFonts w:eastAsia="DengXian"/>
        </w:rPr>
        <w:t>DataAnaCollect</w:t>
      </w:r>
      <w:proofErr w:type="spellEnd"/>
      <w:r w:rsidRPr="006E63BF">
        <w:rPr>
          <w:rFonts w:eastAsia="DengXian"/>
          <w:lang w:eastAsia="zh-CN"/>
        </w:rPr>
        <w:t xml:space="preserve">" feature is </w:t>
      </w:r>
      <w:proofErr w:type="gramStart"/>
      <w:r w:rsidRPr="006E63BF">
        <w:rPr>
          <w:rFonts w:eastAsia="DengXian"/>
          <w:lang w:eastAsia="zh-CN"/>
        </w:rPr>
        <w:t>supported</w:t>
      </w:r>
      <w:r w:rsidRPr="006E63BF">
        <w:rPr>
          <w:rFonts w:eastAsia="DengXian"/>
          <w:noProof/>
        </w:rPr>
        <w:t>;</w:t>
      </w:r>
      <w:proofErr w:type="gramEnd"/>
    </w:p>
    <w:p w14:paraId="42BCCD62"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formatting instructions within the "formatInstruct" attribute;</w:t>
      </w:r>
    </w:p>
    <w:p w14:paraId="601FF8B3"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processing instructions within the "</w:t>
      </w:r>
      <w:r w:rsidRPr="006E63BF">
        <w:rPr>
          <w:rFonts w:eastAsia="DengXian"/>
          <w:noProof/>
          <w:lang w:eastAsia="zh-CN"/>
        </w:rPr>
        <w:t>procInstructs</w:t>
      </w:r>
      <w:r w:rsidRPr="006E63BF">
        <w:rPr>
          <w:rFonts w:eastAsia="DengXian"/>
          <w:noProof/>
        </w:rPr>
        <w:t>" attribute;</w:t>
      </w:r>
    </w:p>
    <w:p w14:paraId="4594CB89"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r>
      <w:r w:rsidRPr="006E63BF">
        <w:rPr>
          <w:rFonts w:eastAsia="DengXian"/>
          <w:lang w:eastAsia="zh-CN"/>
        </w:rPr>
        <w:t>the indication for analytics storage</w:t>
      </w:r>
      <w:r w:rsidRPr="006E63BF">
        <w:rPr>
          <w:rFonts w:eastAsia="DengXian" w:hint="eastAsia"/>
          <w:lang w:eastAsia="zh-CN"/>
        </w:rPr>
        <w:t xml:space="preserve"> </w:t>
      </w:r>
      <w:r w:rsidRPr="006E63BF">
        <w:rPr>
          <w:rFonts w:eastAsia="DengXian"/>
          <w:noProof/>
        </w:rPr>
        <w:t>within the "</w:t>
      </w:r>
      <w:proofErr w:type="spellStart"/>
      <w:r w:rsidRPr="006E63BF">
        <w:rPr>
          <w:rFonts w:eastAsia="DengXian" w:hint="eastAsia"/>
          <w:lang w:eastAsia="zh-CN"/>
        </w:rPr>
        <w:t>s</w:t>
      </w:r>
      <w:r w:rsidRPr="006E63BF">
        <w:rPr>
          <w:rFonts w:eastAsia="DengXian"/>
          <w:lang w:eastAsia="zh-CN"/>
        </w:rPr>
        <w:t>toreInd</w:t>
      </w:r>
      <w:proofErr w:type="spellEnd"/>
      <w:r w:rsidRPr="006E63BF">
        <w:rPr>
          <w:rFonts w:eastAsia="DengXian"/>
          <w:noProof/>
        </w:rPr>
        <w:t>" attribute, if the "</w:t>
      </w:r>
      <w:proofErr w:type="spellStart"/>
      <w:r w:rsidRPr="006E63BF">
        <w:rPr>
          <w:rFonts w:eastAsia="DengXian"/>
        </w:rPr>
        <w:t>DataAnaCollect</w:t>
      </w:r>
      <w:proofErr w:type="spellEnd"/>
      <w:r w:rsidRPr="006E63BF">
        <w:rPr>
          <w:rFonts w:eastAsia="DengXian"/>
          <w:noProof/>
        </w:rPr>
        <w:t>" feature is supported;</w:t>
      </w:r>
    </w:p>
    <w:p w14:paraId="78511ECF"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a target NWDAF identifier within the "targetNfId" attribute or a target NWDAF set identifier within the "targetNfSetId" attribute;</w:t>
      </w:r>
    </w:p>
    <w:p w14:paraId="5B17D572"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an ADRF identifier within the "adrfId" attribute or an ADRF set identifier within the "adrfSetId" attribute; and/or</w:t>
      </w:r>
    </w:p>
    <w:p w14:paraId="3C646622"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time window of performing the requested analytics within the "</w:t>
      </w:r>
      <w:proofErr w:type="spellStart"/>
      <w:r w:rsidRPr="006E63BF">
        <w:rPr>
          <w:rFonts w:eastAsia="DengXian"/>
        </w:rPr>
        <w:t>timePeriod</w:t>
      </w:r>
      <w:proofErr w:type="spellEnd"/>
      <w:r w:rsidRPr="006E63BF">
        <w:rPr>
          <w:rFonts w:eastAsia="DengXian"/>
          <w:noProof/>
        </w:rPr>
        <w:t>" attribute.</w:t>
      </w:r>
    </w:p>
    <w:p w14:paraId="72AEF985" w14:textId="77777777" w:rsidR="006E63BF" w:rsidRPr="006E63BF" w:rsidRDefault="006E63BF" w:rsidP="006E63BF">
      <w:pPr>
        <w:keepLines/>
        <w:ind w:left="1135" w:hanging="851"/>
        <w:rPr>
          <w:rFonts w:eastAsia="DengXian"/>
          <w:noProof/>
        </w:rPr>
      </w:pPr>
      <w:r w:rsidRPr="006E63BF">
        <w:rPr>
          <w:rFonts w:eastAsia="DengXian"/>
          <w:noProof/>
        </w:rPr>
        <w:t>NOTE 1:</w:t>
      </w:r>
      <w:r w:rsidRPr="006E63BF">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3DA754FC" w14:textId="77777777" w:rsidR="006E63BF" w:rsidRPr="006E63BF" w:rsidRDefault="006E63BF" w:rsidP="006E63BF">
      <w:pPr>
        <w:ind w:left="568" w:hanging="284"/>
        <w:rPr>
          <w:rFonts w:eastAsia="DengXian"/>
          <w:noProof/>
        </w:rPr>
      </w:pPr>
      <w:r w:rsidRPr="006E63BF">
        <w:rPr>
          <w:rFonts w:eastAsia="DengXian"/>
          <w:noProof/>
        </w:rPr>
        <w:t>-</w:t>
      </w:r>
      <w:r w:rsidRPr="006E63BF">
        <w:rPr>
          <w:rFonts w:eastAsia="DengXian"/>
          <w:noProof/>
        </w:rPr>
        <w:tab/>
        <w:t>the purpose of data collection within the "dataCollectPurposes" attribute.</w:t>
      </w:r>
    </w:p>
    <w:p w14:paraId="57741027" w14:textId="77777777" w:rsidR="006E63BF" w:rsidRPr="006E63BF" w:rsidRDefault="006E63BF" w:rsidP="006E63BF">
      <w:pPr>
        <w:ind w:left="568" w:hanging="284"/>
        <w:rPr>
          <w:rFonts w:eastAsia="DengXian"/>
          <w:lang w:eastAsia="zh-CN"/>
        </w:rPr>
      </w:pPr>
      <w:r w:rsidRPr="006E63BF">
        <w:rPr>
          <w:rFonts w:eastAsia="DengXian"/>
          <w:noProof/>
        </w:rPr>
        <w:t>-</w:t>
      </w:r>
      <w:r w:rsidRPr="006E63BF">
        <w:rPr>
          <w:rFonts w:eastAsia="DengXian"/>
          <w:noProof/>
        </w:rPr>
        <w:tab/>
        <w:t>the indication that</w:t>
      </w:r>
      <w:r w:rsidRPr="006E63BF">
        <w:rPr>
          <w:rFonts w:eastAsia="DengXian"/>
          <w:lang w:eastAsia="zh-CN"/>
        </w:rPr>
        <w:t xml:space="preserve"> the NF service consumer has already checked the user consent within the "</w:t>
      </w:r>
      <w:proofErr w:type="spellStart"/>
      <w:r w:rsidRPr="006E63BF">
        <w:rPr>
          <w:rFonts w:eastAsia="DengXian"/>
          <w:lang w:eastAsia="zh-CN"/>
        </w:rPr>
        <w:t>checkedConsentInd</w:t>
      </w:r>
      <w:proofErr w:type="spellEnd"/>
      <w:r w:rsidRPr="006E63BF">
        <w:rPr>
          <w:rFonts w:eastAsia="DengXian"/>
          <w:lang w:eastAsia="zh-CN"/>
        </w:rPr>
        <w:t>" attribute.</w:t>
      </w:r>
    </w:p>
    <w:p w14:paraId="1A9C8262" w14:textId="77777777" w:rsidR="006E63BF" w:rsidRPr="006E63BF" w:rsidRDefault="006E63BF" w:rsidP="006E63BF">
      <w:pPr>
        <w:ind w:left="568" w:hanging="284"/>
        <w:rPr>
          <w:rFonts w:eastAsia="DengXian"/>
          <w:noProof/>
        </w:rPr>
      </w:pPr>
      <w:r w:rsidRPr="006E63BF">
        <w:rPr>
          <w:rFonts w:eastAsia="DengXian"/>
          <w:lang w:eastAsia="zh-CN"/>
        </w:rPr>
        <w:lastRenderedPageBreak/>
        <w:t>-</w:t>
      </w:r>
      <w:r w:rsidRPr="006E63BF">
        <w:rPr>
          <w:rFonts w:eastAsia="DengXian"/>
          <w:lang w:eastAsia="zh-CN"/>
        </w:rPr>
        <w:tab/>
      </w:r>
      <w:r w:rsidRPr="006E63BF">
        <w:rPr>
          <w:rFonts w:eastAsia="DengXian"/>
        </w:rPr>
        <w:t>storage handling information within the "</w:t>
      </w:r>
      <w:proofErr w:type="spellStart"/>
      <w:r w:rsidRPr="006E63BF">
        <w:rPr>
          <w:rFonts w:eastAsia="DengXian"/>
        </w:rPr>
        <w:t>storeHandl</w:t>
      </w:r>
      <w:proofErr w:type="spellEnd"/>
      <w:r w:rsidRPr="006E63BF">
        <w:rPr>
          <w:rFonts w:eastAsia="DengXian"/>
        </w:rPr>
        <w:t>" attribute, if the "</w:t>
      </w:r>
      <w:proofErr w:type="spellStart"/>
      <w:r w:rsidRPr="006E63BF">
        <w:rPr>
          <w:rFonts w:eastAsia="DengXian"/>
        </w:rPr>
        <w:t>EnhDataMgmt</w:t>
      </w:r>
      <w:proofErr w:type="spellEnd"/>
      <w:r w:rsidRPr="006E63BF">
        <w:rPr>
          <w:rFonts w:eastAsia="DengXian"/>
        </w:rPr>
        <w:t>" feature is supported.</w:t>
      </w:r>
    </w:p>
    <w:p w14:paraId="0142B7C2" w14:textId="77777777" w:rsidR="006E63BF" w:rsidRPr="006E63BF" w:rsidRDefault="006E63BF" w:rsidP="006E63BF">
      <w:pPr>
        <w:rPr>
          <w:rFonts w:eastAsia="DengXian"/>
        </w:rPr>
      </w:pPr>
      <w:r w:rsidRPr="006E63BF">
        <w:rPr>
          <w:rFonts w:eastAsia="DengXian"/>
        </w:rPr>
        <w:t>Upon the reception of an HTTP POST request with "{</w:t>
      </w:r>
      <w:proofErr w:type="spellStart"/>
      <w:r w:rsidRPr="006E63BF">
        <w:rPr>
          <w:rFonts w:eastAsia="DengXian"/>
        </w:rPr>
        <w:t>apiRoot</w:t>
      </w:r>
      <w:proofErr w:type="spellEnd"/>
      <w:r w:rsidRPr="006E63BF">
        <w:rPr>
          <w:rFonts w:eastAsia="DengXian"/>
        </w:rPr>
        <w:t>}/</w:t>
      </w:r>
      <w:proofErr w:type="spellStart"/>
      <w:r w:rsidRPr="006E63BF">
        <w:rPr>
          <w:rFonts w:eastAsia="DengXian"/>
        </w:rPr>
        <w:t>ndccf-datamanagement</w:t>
      </w:r>
      <w:proofErr w:type="spellEnd"/>
      <w:r w:rsidRPr="006E63BF">
        <w:rPr>
          <w:rFonts w:eastAsia="DengXian"/>
        </w:rPr>
        <w:t>/&lt;</w:t>
      </w:r>
      <w:proofErr w:type="spellStart"/>
      <w:r w:rsidRPr="006E63BF">
        <w:rPr>
          <w:rFonts w:eastAsia="DengXian"/>
        </w:rPr>
        <w:t>apiVersion</w:t>
      </w:r>
      <w:proofErr w:type="spellEnd"/>
      <w:r w:rsidRPr="006E63BF">
        <w:rPr>
          <w:rFonts w:eastAsia="DengXian"/>
        </w:rPr>
        <w:t xml:space="preserve">&gt;/subscriptions" as Resource URI and </w:t>
      </w:r>
      <w:proofErr w:type="spellStart"/>
      <w:r w:rsidRPr="006E63BF">
        <w:rPr>
          <w:rFonts w:eastAsia="DengXian"/>
        </w:rPr>
        <w:t>NdccfAnalyticsSubscription</w:t>
      </w:r>
      <w:proofErr w:type="spellEnd"/>
      <w:r w:rsidRPr="006E63BF">
        <w:rPr>
          <w:rFonts w:eastAsia="DengXian"/>
        </w:rPr>
        <w:t xml:space="preserve"> data structure as request body, the </w:t>
      </w:r>
      <w:proofErr w:type="spellStart"/>
      <w:r w:rsidRPr="006E63BF">
        <w:rPr>
          <w:rFonts w:eastAsia="DengXian"/>
        </w:rPr>
        <w:t>DCCF</w:t>
      </w:r>
      <w:proofErr w:type="spellEnd"/>
      <w:r w:rsidRPr="006E63BF">
        <w:rPr>
          <w:rFonts w:eastAsia="DengXian"/>
        </w:rPr>
        <w:t xml:space="preserve"> shall use the contents of the request (e.g. "</w:t>
      </w:r>
      <w:proofErr w:type="spellStart"/>
      <w:r w:rsidRPr="006E63BF">
        <w:rPr>
          <w:rFonts w:eastAsia="DengXian"/>
        </w:rPr>
        <w:t>anaSub</w:t>
      </w:r>
      <w:proofErr w:type="spellEnd"/>
      <w:r w:rsidRPr="006E63BF">
        <w:rPr>
          <w:rFonts w:eastAsia="DengXian"/>
        </w:rPr>
        <w:t xml:space="preserve">" attribute in </w:t>
      </w:r>
      <w:proofErr w:type="spellStart"/>
      <w:r w:rsidRPr="006E63BF">
        <w:rPr>
          <w:rFonts w:eastAsia="DengXian"/>
        </w:rPr>
        <w:t>NdccfAnalyticsSubscription</w:t>
      </w:r>
      <w:proofErr w:type="spellEnd"/>
      <w:r w:rsidRPr="006E63BF">
        <w:rPr>
          <w:rFonts w:eastAsia="DengXian"/>
        </w:rPr>
        <w:t xml:space="preserve"> data structure) to determine whether the subscription can already be served or interactions with the NWDAF and/or </w:t>
      </w:r>
      <w:proofErr w:type="spellStart"/>
      <w:r w:rsidRPr="006E63BF">
        <w:rPr>
          <w:rFonts w:eastAsia="DengXian"/>
        </w:rPr>
        <w:t>ADRF</w:t>
      </w:r>
      <w:proofErr w:type="spellEnd"/>
      <w:r w:rsidRPr="006E63BF">
        <w:rPr>
          <w:rFonts w:eastAsia="DengXian"/>
        </w:rPr>
        <w:t xml:space="preserve"> (e.g. creation or modification of analytics subscription for </w:t>
      </w:r>
      <w:proofErr w:type="spellStart"/>
      <w:r w:rsidRPr="006E63BF">
        <w:rPr>
          <w:rFonts w:eastAsia="DengXian"/>
        </w:rPr>
        <w:t>Nnwdaf_EventsSubscription</w:t>
      </w:r>
      <w:proofErr w:type="spellEnd"/>
      <w:r w:rsidRPr="006E63BF">
        <w:rPr>
          <w:rFonts w:eastAsia="DengXian"/>
        </w:rPr>
        <w:t xml:space="preserve"> service) are required. If the </w:t>
      </w:r>
      <w:proofErr w:type="spellStart"/>
      <w:r w:rsidRPr="006E63BF">
        <w:rPr>
          <w:rFonts w:eastAsia="DengXian"/>
        </w:rPr>
        <w:t>DCCF</w:t>
      </w:r>
      <w:proofErr w:type="spellEnd"/>
      <w:r w:rsidRPr="006E63BF">
        <w:rPr>
          <w:rFonts w:eastAsia="DengXian"/>
        </w:rPr>
        <w:t xml:space="preserve"> cannot use the contents of the request to determine this, the </w:t>
      </w:r>
      <w:proofErr w:type="spellStart"/>
      <w:r w:rsidRPr="006E63BF">
        <w:rPr>
          <w:rFonts w:eastAsia="DengXian"/>
        </w:rPr>
        <w:t>DCCF</w:t>
      </w:r>
      <w:proofErr w:type="spellEnd"/>
      <w:r w:rsidRPr="006E63BF">
        <w:rPr>
          <w:rFonts w:eastAsia="DengXian"/>
        </w:rPr>
        <w:t xml:space="preserve"> shall send an HTTP "400 Bad Request" error response including the "cause" attribute set to "</w:t>
      </w:r>
      <w:proofErr w:type="spellStart"/>
      <w:r w:rsidRPr="006E63BF">
        <w:rPr>
          <w:rFonts w:eastAsia="DengXian"/>
        </w:rPr>
        <w:t>SUBSCRIPTION_CANNOT_BE_SERVED</w:t>
      </w:r>
      <w:proofErr w:type="spellEnd"/>
      <w:r w:rsidRPr="006E63BF">
        <w:rPr>
          <w:rFonts w:eastAsia="DengXian"/>
        </w:rPr>
        <w:t>".</w:t>
      </w:r>
    </w:p>
    <w:p w14:paraId="77902BE5" w14:textId="77777777" w:rsidR="006E63BF" w:rsidRPr="006E63BF" w:rsidRDefault="006E63BF" w:rsidP="006E63BF">
      <w:pPr>
        <w:keepLines/>
        <w:ind w:left="1135" w:hanging="851"/>
        <w:rPr>
          <w:rFonts w:eastAsia="DengXian"/>
        </w:rPr>
      </w:pPr>
      <w:r w:rsidRPr="006E63BF">
        <w:rPr>
          <w:rFonts w:eastAsia="DengXian"/>
        </w:rPr>
        <w:t>NOTE 2:</w:t>
      </w:r>
      <w:r w:rsidRPr="006E63BF">
        <w:rPr>
          <w:rFonts w:eastAsia="DengXian"/>
        </w:rPr>
        <w:tab/>
        <w:t>The "</w:t>
      </w:r>
      <w:proofErr w:type="spellStart"/>
      <w:r w:rsidRPr="006E63BF">
        <w:rPr>
          <w:rFonts w:eastAsia="DengXian"/>
        </w:rPr>
        <w:t>SUBSCRIPTION_CANNOT_BE_SERVED</w:t>
      </w:r>
      <w:proofErr w:type="spellEnd"/>
      <w:r w:rsidRPr="006E63BF">
        <w:rPr>
          <w:rFonts w:eastAsia="DengXian"/>
        </w:rPr>
        <w:t xml:space="preserve">" error can occur, for example, when the request is syntactically valid and there is no </w:t>
      </w:r>
      <w:proofErr w:type="spellStart"/>
      <w:r w:rsidRPr="006E63BF">
        <w:rPr>
          <w:rFonts w:eastAsia="DengXian"/>
        </w:rPr>
        <w:t>DCCF</w:t>
      </w:r>
      <w:proofErr w:type="spellEnd"/>
      <w:r w:rsidRPr="006E63BF">
        <w:rPr>
          <w:rFonts w:eastAsia="DengXian"/>
        </w:rPr>
        <w:t xml:space="preserve"> internal error, but the </w:t>
      </w:r>
      <w:proofErr w:type="spellStart"/>
      <w:r w:rsidRPr="006E63BF">
        <w:rPr>
          <w:rFonts w:eastAsia="DengXian"/>
        </w:rPr>
        <w:t>DCCF</w:t>
      </w:r>
      <w:proofErr w:type="spellEnd"/>
      <w:r w:rsidRPr="006E63BF">
        <w:rPr>
          <w:rFonts w:eastAsia="DengXian"/>
        </w:rPr>
        <w:t xml:space="preserve"> can neither find an existing subscription to an NWDAF nor construct one based on the received subscription contents.</w:t>
      </w:r>
    </w:p>
    <w:p w14:paraId="70F0E6A7" w14:textId="77777777" w:rsidR="006E63BF" w:rsidRPr="006E63BF" w:rsidRDefault="006E63BF" w:rsidP="006E63BF">
      <w:pPr>
        <w:rPr>
          <w:rFonts w:eastAsia="DengXian"/>
        </w:rPr>
      </w:pPr>
      <w:r w:rsidRPr="006E63BF">
        <w:rPr>
          <w:rFonts w:eastAsia="DengXian"/>
        </w:rPr>
        <w:t xml:space="preserve">If the user consent has not been checked by the NF service consumer and is required for the requested analytics collection depending on local policy and regulations, then </w:t>
      </w:r>
      <w:r w:rsidRPr="006E63BF">
        <w:rPr>
          <w:rFonts w:eastAsia="SimSun"/>
        </w:rPr>
        <w:t xml:space="preserve">the </w:t>
      </w:r>
      <w:proofErr w:type="spellStart"/>
      <w:r w:rsidRPr="006E63BF">
        <w:rPr>
          <w:rFonts w:eastAsia="SimSun"/>
        </w:rPr>
        <w:t>DCCF</w:t>
      </w:r>
      <w:proofErr w:type="spellEnd"/>
      <w:r w:rsidRPr="006E63BF">
        <w:rPr>
          <w:rFonts w:eastAsia="SimSun"/>
        </w:rPr>
        <w:t xml:space="preserve"> shall check user consent for the targeted UE(s) </w:t>
      </w:r>
      <w:r w:rsidRPr="006E63BF">
        <w:rPr>
          <w:rFonts w:eastAsia="DengXian"/>
        </w:rPr>
        <w:t>based on</w:t>
      </w:r>
      <w:r w:rsidRPr="006E63BF">
        <w:rPr>
          <w:rFonts w:eastAsia="SimSun"/>
        </w:rPr>
        <w:t xml:space="preserve"> the user consent subscription data </w:t>
      </w:r>
      <w:r w:rsidRPr="006E63BF">
        <w:rPr>
          <w:rFonts w:eastAsia="DengXian"/>
        </w:rPr>
        <w:t xml:space="preserve">that is retrieved </w:t>
      </w:r>
      <w:r w:rsidRPr="006E63BF">
        <w:rPr>
          <w:rFonts w:eastAsia="SimSun"/>
        </w:rPr>
        <w:t xml:space="preserve">via the </w:t>
      </w:r>
      <w:proofErr w:type="spellStart"/>
      <w:r w:rsidRPr="006E63BF">
        <w:rPr>
          <w:rFonts w:eastAsia="SimSun"/>
        </w:rPr>
        <w:t>Nudm_SDM</w:t>
      </w:r>
      <w:proofErr w:type="spellEnd"/>
      <w:r w:rsidRPr="006E63BF">
        <w:rPr>
          <w:rFonts w:eastAsia="SimSun"/>
        </w:rPr>
        <w:t xml:space="preserve"> service API of </w:t>
      </w:r>
      <w:r w:rsidRPr="006E63BF">
        <w:rPr>
          <w:rFonts w:eastAsia="DengXian"/>
        </w:rPr>
        <w:t xml:space="preserve">the </w:t>
      </w:r>
      <w:proofErr w:type="spellStart"/>
      <w:r w:rsidRPr="006E63BF">
        <w:rPr>
          <w:rFonts w:eastAsia="DengXian"/>
        </w:rPr>
        <w:t>UDM</w:t>
      </w:r>
      <w:proofErr w:type="spellEnd"/>
      <w:r w:rsidRPr="006E63BF">
        <w:rPr>
          <w:rFonts w:eastAsia="DengXian"/>
        </w:rPr>
        <w:t xml:space="preserve"> as described in clause 5.2.2.24 and clause 6.1.3.32 of </w:t>
      </w:r>
      <w:proofErr w:type="spellStart"/>
      <w:r w:rsidRPr="006E63BF">
        <w:rPr>
          <w:rFonts w:eastAsia="DengXian"/>
        </w:rPr>
        <w:t>3GPP</w:t>
      </w:r>
      <w:proofErr w:type="spellEnd"/>
      <w:r w:rsidRPr="006E63BF">
        <w:rPr>
          <w:rFonts w:eastAsia="DengXian"/>
        </w:rPr>
        <w:t xml:space="preserve"> TS 29.503 [20]. If the user consent subscription data retrieved from the </w:t>
      </w:r>
      <w:proofErr w:type="spellStart"/>
      <w:r w:rsidRPr="006E63BF">
        <w:rPr>
          <w:rFonts w:eastAsia="DengXian"/>
        </w:rPr>
        <w:t>UDM</w:t>
      </w:r>
      <w:proofErr w:type="spellEnd"/>
      <w:r w:rsidRPr="006E63BF">
        <w:rPr>
          <w:rFonts w:eastAsia="DengXian"/>
        </w:rPr>
        <w:t xml:space="preserve"> indicate that the user consent is not granted for the impacted user(s), then the </w:t>
      </w:r>
      <w:proofErr w:type="spellStart"/>
      <w:r w:rsidRPr="006E63BF">
        <w:rPr>
          <w:rFonts w:eastAsia="DengXian"/>
        </w:rPr>
        <w:t>DCCF</w:t>
      </w:r>
      <w:proofErr w:type="spellEnd"/>
      <w:r w:rsidRPr="006E63BF">
        <w:rPr>
          <w:rFonts w:eastAsia="DengXian"/>
        </w:rPr>
        <w:t xml:space="preserve"> shall send an HTTP "403 Forbidden" error response including the "cause" attribute set to "</w:t>
      </w:r>
      <w:proofErr w:type="spellStart"/>
      <w:r w:rsidRPr="006E63BF">
        <w:rPr>
          <w:rFonts w:eastAsia="DengXian"/>
        </w:rPr>
        <w:t>USER_CONSENT_NOT_GRANTED</w:t>
      </w:r>
      <w:proofErr w:type="spellEnd"/>
      <w:r w:rsidRPr="006E63BF">
        <w:rPr>
          <w:rFonts w:eastAsia="DengXian"/>
        </w:rPr>
        <w:t>".</w:t>
      </w:r>
    </w:p>
    <w:p w14:paraId="64CD80CA" w14:textId="77777777" w:rsidR="006E63BF" w:rsidRPr="006E63BF" w:rsidRDefault="006E63BF" w:rsidP="006E63BF">
      <w:pPr>
        <w:keepLines/>
        <w:ind w:left="1135" w:hanging="851"/>
        <w:rPr>
          <w:rFonts w:eastAsia="DengXian"/>
          <w:lang w:eastAsia="ja-JP"/>
        </w:rPr>
      </w:pPr>
      <w:r w:rsidRPr="006E63BF">
        <w:rPr>
          <w:rFonts w:eastAsia="DengXian"/>
          <w:lang w:eastAsia="ja-JP"/>
        </w:rPr>
        <w:t>NOTE 3:</w:t>
      </w:r>
      <w:r w:rsidRPr="006E63BF">
        <w:rPr>
          <w:rFonts w:eastAsia="DengXian"/>
          <w:lang w:eastAsia="ja-JP"/>
        </w:rPr>
        <w:tab/>
        <w:t xml:space="preserve">When the target of reporting is a SUPI or a </w:t>
      </w:r>
      <w:proofErr w:type="spellStart"/>
      <w:r w:rsidRPr="006E63BF">
        <w:rPr>
          <w:rFonts w:eastAsia="DengXian"/>
          <w:lang w:eastAsia="ja-JP"/>
        </w:rPr>
        <w:t>GPSI</w:t>
      </w:r>
      <w:proofErr w:type="spellEnd"/>
      <w:r w:rsidRPr="006E63BF">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6E63BF">
        <w:rPr>
          <w:rFonts w:eastAsia="DengXian"/>
          <w:lang w:eastAsia="ja-JP"/>
        </w:rPr>
        <w:t>SUPIs</w:t>
      </w:r>
      <w:proofErr w:type="spellEnd"/>
      <w:r w:rsidRPr="006E63BF">
        <w:rPr>
          <w:rFonts w:eastAsia="DengXian"/>
          <w:lang w:eastAsia="ja-JP"/>
        </w:rPr>
        <w:t>/</w:t>
      </w:r>
      <w:proofErr w:type="spellStart"/>
      <w:r w:rsidRPr="006E63BF">
        <w:rPr>
          <w:rFonts w:eastAsia="DengXian"/>
          <w:lang w:eastAsia="ja-JP"/>
        </w:rPr>
        <w:t>GPSI</w:t>
      </w:r>
      <w:proofErr w:type="spellEnd"/>
      <w:r w:rsidRPr="006E63BF">
        <w:rPr>
          <w:rFonts w:eastAsia="DengXian"/>
          <w:lang w:eastAsia="ja-JP"/>
        </w:rPr>
        <w:t xml:space="preserve">(s) or any UE, and the user consent is not granted for a subset of the impacted users, then no error is sent, but a subset of the </w:t>
      </w:r>
      <w:proofErr w:type="spellStart"/>
      <w:r w:rsidRPr="006E63BF">
        <w:rPr>
          <w:rFonts w:eastAsia="DengXian"/>
          <w:lang w:eastAsia="ja-JP"/>
        </w:rPr>
        <w:t>SUPIs</w:t>
      </w:r>
      <w:proofErr w:type="spellEnd"/>
      <w:r w:rsidRPr="006E63BF">
        <w:rPr>
          <w:rFonts w:eastAsia="DengXian"/>
          <w:lang w:eastAsia="ja-JP"/>
        </w:rPr>
        <w:t>/</w:t>
      </w:r>
      <w:proofErr w:type="spellStart"/>
      <w:r w:rsidRPr="006E63BF">
        <w:rPr>
          <w:rFonts w:eastAsia="DengXian"/>
          <w:lang w:eastAsia="ja-JP"/>
        </w:rPr>
        <w:t>GPSIs</w:t>
      </w:r>
      <w:proofErr w:type="spellEnd"/>
      <w:r w:rsidRPr="006E63BF">
        <w:rPr>
          <w:rFonts w:eastAsia="DengXian"/>
          <w:lang w:eastAsia="ja-JP"/>
        </w:rPr>
        <w:t xml:space="preserve"> is skipped if user consent is not granted.</w:t>
      </w:r>
    </w:p>
    <w:p w14:paraId="3AD2A36B" w14:textId="77777777" w:rsidR="006E63BF" w:rsidRPr="006E63BF" w:rsidRDefault="006E63BF" w:rsidP="006E63BF">
      <w:pPr>
        <w:rPr>
          <w:rFonts w:eastAsia="DengXian"/>
        </w:rPr>
      </w:pPr>
      <w:r w:rsidRPr="006E63BF">
        <w:rPr>
          <w:rFonts w:eastAsia="DengXian"/>
        </w:rPr>
        <w:t xml:space="preserve">Otherwise, if the user consent subscription data retrieved from the </w:t>
      </w:r>
      <w:proofErr w:type="spellStart"/>
      <w:r w:rsidRPr="006E63BF">
        <w:rPr>
          <w:rFonts w:eastAsia="DengXian"/>
        </w:rPr>
        <w:t>UDM</w:t>
      </w:r>
      <w:proofErr w:type="spellEnd"/>
      <w:r w:rsidRPr="006E63BF">
        <w:rPr>
          <w:rFonts w:eastAsia="DengXian"/>
        </w:rPr>
        <w:t xml:space="preserve"> indicate that the user consent is granted for the impacted user(s), the </w:t>
      </w:r>
      <w:proofErr w:type="spellStart"/>
      <w:r w:rsidRPr="006E63BF">
        <w:rPr>
          <w:rFonts w:eastAsia="DengXian"/>
        </w:rPr>
        <w:t>DCCF</w:t>
      </w:r>
      <w:proofErr w:type="spellEnd"/>
      <w:r w:rsidRPr="006E63BF">
        <w:rPr>
          <w:rFonts w:eastAsia="DengXian"/>
        </w:rPr>
        <w:t xml:space="preserve"> shall subscribe to notification of changes of the user consent (unless it is already subscribed) by invoking the </w:t>
      </w:r>
      <w:proofErr w:type="spellStart"/>
      <w:r w:rsidRPr="006E63BF">
        <w:rPr>
          <w:rFonts w:eastAsia="DengXian"/>
        </w:rPr>
        <w:t>Nudm_SDM_Subscribe</w:t>
      </w:r>
      <w:proofErr w:type="spellEnd"/>
      <w:r w:rsidRPr="006E63BF">
        <w:rPr>
          <w:rFonts w:eastAsia="DengXian"/>
        </w:rPr>
        <w:t xml:space="preserve"> service operation by sending an HTTP POST request targeting the resource "</w:t>
      </w:r>
      <w:proofErr w:type="spellStart"/>
      <w:r w:rsidRPr="006E63BF">
        <w:rPr>
          <w:rFonts w:eastAsia="DengXian"/>
        </w:rPr>
        <w:t>SdmSubscriptions</w:t>
      </w:r>
      <w:proofErr w:type="spellEnd"/>
      <w:r w:rsidRPr="006E63BF">
        <w:rPr>
          <w:rFonts w:eastAsia="DengXian"/>
        </w:rPr>
        <w:t xml:space="preserve">" to the </w:t>
      </w:r>
      <w:proofErr w:type="spellStart"/>
      <w:r w:rsidRPr="006E63BF">
        <w:rPr>
          <w:rFonts w:eastAsia="DengXian"/>
        </w:rPr>
        <w:t>UDM</w:t>
      </w:r>
      <w:proofErr w:type="spellEnd"/>
      <w:r w:rsidRPr="006E63BF">
        <w:rPr>
          <w:rFonts w:eastAsia="DengXian"/>
        </w:rPr>
        <w:t xml:space="preserve"> </w:t>
      </w:r>
      <w:r w:rsidRPr="006E63BF">
        <w:rPr>
          <w:rFonts w:eastAsia="DengXian"/>
          <w:lang w:eastAsia="ko-KR"/>
        </w:rPr>
        <w:t xml:space="preserve">as described in </w:t>
      </w:r>
      <w:r w:rsidRPr="006E63BF">
        <w:rPr>
          <w:rFonts w:eastAsia="DengXian"/>
        </w:rPr>
        <w:t xml:space="preserve">clause 5.2.2.3 of </w:t>
      </w:r>
      <w:proofErr w:type="spellStart"/>
      <w:r w:rsidRPr="006E63BF">
        <w:rPr>
          <w:rFonts w:eastAsia="DengXian"/>
        </w:rPr>
        <w:t>3GPP</w:t>
      </w:r>
      <w:proofErr w:type="spellEnd"/>
      <w:r w:rsidRPr="006E63BF">
        <w:rPr>
          <w:rFonts w:eastAsia="DengXian"/>
        </w:rPr>
        <w:t> TS 29.503 [23]</w:t>
      </w:r>
      <w:r w:rsidRPr="006E63BF">
        <w:rPr>
          <w:rFonts w:eastAsia="DengXian"/>
          <w:lang w:eastAsia="ko-KR"/>
        </w:rPr>
        <w:t>.</w:t>
      </w:r>
    </w:p>
    <w:p w14:paraId="3DD41823" w14:textId="77777777" w:rsidR="006E63BF" w:rsidRPr="006E63BF" w:rsidRDefault="006E63BF" w:rsidP="006E63BF">
      <w:pPr>
        <w:rPr>
          <w:rFonts w:eastAsia="DengXian"/>
        </w:rPr>
      </w:pPr>
      <w:r w:rsidRPr="006E63BF">
        <w:rPr>
          <w:rFonts w:eastAsia="DengXian"/>
        </w:rPr>
        <w:t xml:space="preserve">If the </w:t>
      </w:r>
      <w:proofErr w:type="spellStart"/>
      <w:r w:rsidRPr="006E63BF">
        <w:rPr>
          <w:rFonts w:eastAsia="DengXian"/>
        </w:rPr>
        <w:t>DCCF</w:t>
      </w:r>
      <w:proofErr w:type="spellEnd"/>
      <w:r w:rsidRPr="006E63BF">
        <w:rPr>
          <w:rFonts w:eastAsia="DengXian"/>
        </w:rPr>
        <w:t xml:space="preserve"> determines that the subscription can already be served (without requiring further interactions with NWDAF and/or </w:t>
      </w:r>
      <w:proofErr w:type="spellStart"/>
      <w:r w:rsidRPr="006E63BF">
        <w:rPr>
          <w:rFonts w:eastAsia="DengXian"/>
        </w:rPr>
        <w:t>ADRF</w:t>
      </w:r>
      <w:proofErr w:type="spellEnd"/>
      <w:r w:rsidRPr="006E63BF">
        <w:rPr>
          <w:rFonts w:eastAsia="DengXian"/>
        </w:rPr>
        <w:t xml:space="preserve">) or a successful response from the NWDAF and/or </w:t>
      </w:r>
      <w:proofErr w:type="spellStart"/>
      <w:r w:rsidRPr="006E63BF">
        <w:rPr>
          <w:rFonts w:eastAsia="DengXian"/>
        </w:rPr>
        <w:t>ADRF</w:t>
      </w:r>
      <w:proofErr w:type="spellEnd"/>
      <w:r w:rsidRPr="006E63BF">
        <w:rPr>
          <w:rFonts w:eastAsia="DengXian"/>
        </w:rPr>
        <w:t xml:space="preserve"> is received for the creation or modification of subscription(s) to serve this subscription, the </w:t>
      </w:r>
      <w:proofErr w:type="spellStart"/>
      <w:r w:rsidRPr="006E63BF">
        <w:rPr>
          <w:rFonts w:eastAsia="DengXian"/>
        </w:rPr>
        <w:t>DCCF</w:t>
      </w:r>
      <w:proofErr w:type="spellEnd"/>
      <w:r w:rsidRPr="006E63BF">
        <w:rPr>
          <w:rFonts w:eastAsia="DengXian"/>
        </w:rPr>
        <w:t xml:space="preserve"> shall:</w:t>
      </w:r>
    </w:p>
    <w:p w14:paraId="0CAECF82"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 xml:space="preserve">create a new </w:t>
      </w:r>
      <w:proofErr w:type="gramStart"/>
      <w:r w:rsidRPr="006E63BF">
        <w:rPr>
          <w:rFonts w:eastAsia="DengXian"/>
        </w:rPr>
        <w:t>subscription;</w:t>
      </w:r>
      <w:proofErr w:type="gramEnd"/>
    </w:p>
    <w:p w14:paraId="295B6B12"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 xml:space="preserve">assign a </w:t>
      </w:r>
      <w:proofErr w:type="spellStart"/>
      <w:proofErr w:type="gramStart"/>
      <w:r w:rsidRPr="006E63BF">
        <w:rPr>
          <w:rFonts w:eastAsia="DengXian"/>
        </w:rPr>
        <w:t>subscriptionId</w:t>
      </w:r>
      <w:proofErr w:type="spellEnd"/>
      <w:r w:rsidRPr="006E63BF">
        <w:rPr>
          <w:rFonts w:eastAsia="DengXian"/>
        </w:rPr>
        <w:t>;</w:t>
      </w:r>
      <w:proofErr w:type="gramEnd"/>
    </w:p>
    <w:p w14:paraId="332757E6"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store the subscription.</w:t>
      </w:r>
    </w:p>
    <w:p w14:paraId="0763DB8A" w14:textId="77777777" w:rsidR="006E63BF" w:rsidRPr="006E63BF" w:rsidRDefault="006E63BF" w:rsidP="006E63BF">
      <w:pPr>
        <w:rPr>
          <w:rFonts w:eastAsia="DengXian"/>
        </w:rPr>
      </w:pPr>
      <w:r w:rsidRPr="006E63BF">
        <w:rPr>
          <w:rFonts w:eastAsia="DengXian"/>
        </w:rPr>
        <w:t xml:space="preserve">If the </w:t>
      </w:r>
      <w:proofErr w:type="spellStart"/>
      <w:r w:rsidRPr="006E63BF">
        <w:rPr>
          <w:rFonts w:eastAsia="DengXian"/>
        </w:rPr>
        <w:t>DCCF</w:t>
      </w:r>
      <w:proofErr w:type="spellEnd"/>
      <w:r w:rsidRPr="006E63BF">
        <w:rPr>
          <w:rFonts w:eastAsia="DengXian"/>
        </w:rPr>
        <w:t xml:space="preserve"> created an "Individual </w:t>
      </w:r>
      <w:proofErr w:type="spellStart"/>
      <w:r w:rsidRPr="006E63BF">
        <w:rPr>
          <w:rFonts w:eastAsia="DengXian"/>
        </w:rPr>
        <w:t>DCCF</w:t>
      </w:r>
      <w:proofErr w:type="spellEnd"/>
      <w:r w:rsidRPr="006E63BF">
        <w:rPr>
          <w:rFonts w:eastAsia="DengXian"/>
        </w:rPr>
        <w:t xml:space="preserve"> Analytics Subscription" resource, the </w:t>
      </w:r>
      <w:proofErr w:type="spellStart"/>
      <w:r w:rsidRPr="006E63BF">
        <w:rPr>
          <w:rFonts w:eastAsia="DengXian"/>
        </w:rPr>
        <w:t>DCCF</w:t>
      </w:r>
      <w:proofErr w:type="spellEnd"/>
      <w:r w:rsidRPr="006E63BF">
        <w:rPr>
          <w:rFonts w:eastAsia="DengXian"/>
        </w:rPr>
        <w:t xml:space="preserve"> shall respond with "201 Created" with the message body containing a representation of the created subscription, as </w:t>
      </w:r>
      <w:r w:rsidRPr="006E63BF">
        <w:rPr>
          <w:rFonts w:eastAsia="Batang"/>
        </w:rPr>
        <w:t>shown in figure 4.2.2.2.2-1, step 2</w:t>
      </w:r>
      <w:r w:rsidRPr="006E63BF">
        <w:rPr>
          <w:rFonts w:eastAsia="DengXian"/>
        </w:rPr>
        <w:t xml:space="preserve">. </w:t>
      </w:r>
      <w:bookmarkStart w:id="71" w:name="_Hlk68177349"/>
      <w:r w:rsidRPr="006E63BF">
        <w:rPr>
          <w:rFonts w:eastAsia="DengXian"/>
        </w:rPr>
        <w:t xml:space="preserve">If </w:t>
      </w:r>
      <w:r w:rsidRPr="006E63BF">
        <w:rPr>
          <w:rFonts w:eastAsia="DengXian"/>
          <w:lang w:eastAsia="zh-CN"/>
        </w:rPr>
        <w:t>not all the requested analytics events in the subscription are accepted</w:t>
      </w:r>
      <w:bookmarkEnd w:id="71"/>
      <w:r w:rsidRPr="006E63BF">
        <w:rPr>
          <w:rFonts w:eastAsia="DengXian"/>
        </w:rPr>
        <w:t xml:space="preserve">, then the </w:t>
      </w:r>
      <w:proofErr w:type="spellStart"/>
      <w:r w:rsidRPr="006E63BF">
        <w:rPr>
          <w:rFonts w:eastAsia="DengXian"/>
        </w:rPr>
        <w:t>DCCF</w:t>
      </w:r>
      <w:proofErr w:type="spellEnd"/>
      <w:r w:rsidRPr="006E63BF">
        <w:rPr>
          <w:rFonts w:eastAsia="DengXian"/>
        </w:rPr>
        <w:t xml:space="preserve"> may include the "</w:t>
      </w:r>
      <w:proofErr w:type="spellStart"/>
      <w:r w:rsidRPr="006E63BF">
        <w:rPr>
          <w:rFonts w:eastAsia="DengXian" w:hint="eastAsia"/>
          <w:lang w:eastAsia="zh-CN"/>
        </w:rPr>
        <w:t>f</w:t>
      </w:r>
      <w:r w:rsidRPr="006E63BF">
        <w:rPr>
          <w:rFonts w:eastAsia="DengXian"/>
          <w:lang w:eastAsia="zh-CN"/>
        </w:rPr>
        <w:t>ailEventReports</w:t>
      </w:r>
      <w:proofErr w:type="spellEnd"/>
      <w:r w:rsidRPr="006E63BF">
        <w:rPr>
          <w:rFonts w:eastAsia="DengXian"/>
        </w:rPr>
        <w:t>" attribute within the "</w:t>
      </w:r>
      <w:proofErr w:type="spellStart"/>
      <w:r w:rsidRPr="006E63BF">
        <w:rPr>
          <w:rFonts w:eastAsia="DengXian"/>
        </w:rPr>
        <w:t>anaSub</w:t>
      </w:r>
      <w:proofErr w:type="spellEnd"/>
      <w:r w:rsidRPr="006E63BF">
        <w:rPr>
          <w:rFonts w:eastAsia="DengXian"/>
        </w:rPr>
        <w:t xml:space="preserve">" attribute, indicating the event(s) for which the subscription failed and the associated reason(s). The </w:t>
      </w:r>
      <w:proofErr w:type="spellStart"/>
      <w:r w:rsidRPr="006E63BF">
        <w:rPr>
          <w:rFonts w:eastAsia="DengXian"/>
        </w:rPr>
        <w:t>DCCF</w:t>
      </w:r>
      <w:proofErr w:type="spellEnd"/>
      <w:r w:rsidRPr="006E63BF">
        <w:rPr>
          <w:rFonts w:eastAsia="DengXian"/>
        </w:rPr>
        <w:t xml:space="preserve"> shall include a Location HTTP header field. The Location header field shall contain the URI of the created subscription i.e. "{apiRoot}/ndccf-datamanagement/&lt;apiVersion&gt;/analytics-subscriptions/{subscriptionId}". If the immediate reporting indication in the "</w:t>
      </w:r>
      <w:proofErr w:type="spellStart"/>
      <w:r w:rsidRPr="006E63BF">
        <w:rPr>
          <w:rFonts w:eastAsia="DengXian"/>
        </w:rPr>
        <w:t>immRep</w:t>
      </w:r>
      <w:proofErr w:type="spellEnd"/>
      <w:r w:rsidRPr="006E63BF">
        <w:rPr>
          <w:rFonts w:eastAsia="DengXian"/>
        </w:rPr>
        <w:t>" attribute within the "</w:t>
      </w:r>
      <w:proofErr w:type="spellStart"/>
      <w:r w:rsidRPr="006E63BF">
        <w:rPr>
          <w:rFonts w:eastAsia="DengXian"/>
        </w:rPr>
        <w:t>evtReq</w:t>
      </w:r>
      <w:proofErr w:type="spellEnd"/>
      <w:r w:rsidRPr="006E63BF">
        <w:rPr>
          <w:rFonts w:eastAsia="DengXian"/>
        </w:rPr>
        <w:t>" attribute of the "</w:t>
      </w:r>
      <w:proofErr w:type="spellStart"/>
      <w:r w:rsidRPr="006E63BF">
        <w:rPr>
          <w:rFonts w:eastAsia="DengXian"/>
        </w:rPr>
        <w:t>anaSub</w:t>
      </w:r>
      <w:proofErr w:type="spellEnd"/>
      <w:r w:rsidRPr="006E63BF">
        <w:rPr>
          <w:rFonts w:eastAsia="DengXian"/>
        </w:rPr>
        <w:t xml:space="preserve">" attribute sets to true in the event subscription, the </w:t>
      </w:r>
      <w:proofErr w:type="spellStart"/>
      <w:r w:rsidRPr="006E63BF">
        <w:rPr>
          <w:rFonts w:eastAsia="DengXian"/>
        </w:rPr>
        <w:t>DCCF</w:t>
      </w:r>
      <w:proofErr w:type="spellEnd"/>
      <w:r w:rsidRPr="006E63BF">
        <w:rPr>
          <w:rFonts w:eastAsia="DengXian"/>
        </w:rPr>
        <w:t xml:space="preserve"> shall include the reports of the events subscribed, if available, in the HTTP POST response </w:t>
      </w:r>
      <w:bookmarkStart w:id="72" w:name="_Hlk131178673"/>
      <w:r w:rsidRPr="006E63BF">
        <w:rPr>
          <w:rFonts w:eastAsia="DengXian"/>
        </w:rPr>
        <w:t>within the "</w:t>
      </w:r>
      <w:proofErr w:type="spellStart"/>
      <w:r w:rsidRPr="006E63BF">
        <w:rPr>
          <w:rFonts w:eastAsia="DengXian"/>
        </w:rPr>
        <w:t>eventNotifications</w:t>
      </w:r>
      <w:proofErr w:type="spellEnd"/>
      <w:r w:rsidRPr="006E63BF">
        <w:rPr>
          <w:rFonts w:eastAsia="DengXian"/>
        </w:rPr>
        <w:t>" attribute of the "</w:t>
      </w:r>
      <w:proofErr w:type="spellStart"/>
      <w:r w:rsidRPr="006E63BF">
        <w:rPr>
          <w:rFonts w:eastAsia="DengXian"/>
        </w:rPr>
        <w:t>anaSub</w:t>
      </w:r>
      <w:proofErr w:type="spellEnd"/>
      <w:r w:rsidRPr="006E63BF">
        <w:rPr>
          <w:rFonts w:eastAsia="DengXian"/>
        </w:rPr>
        <w:t>" attribute, or, potentially within the "</w:t>
      </w:r>
      <w:proofErr w:type="spellStart"/>
      <w:r w:rsidRPr="006E63BF">
        <w:rPr>
          <w:rFonts w:eastAsia="DengXian"/>
        </w:rPr>
        <w:t>immReport</w:t>
      </w:r>
      <w:proofErr w:type="spellEnd"/>
      <w:r w:rsidRPr="006E63BF">
        <w:rPr>
          <w:rFonts w:eastAsia="DengXian"/>
        </w:rPr>
        <w:t>" attribute</w:t>
      </w:r>
      <w:bookmarkEnd w:id="72"/>
      <w:r w:rsidRPr="006E63BF">
        <w:rPr>
          <w:rFonts w:eastAsia="DengXian"/>
        </w:rPr>
        <w:t xml:space="preserve">, if the </w:t>
      </w:r>
      <w:proofErr w:type="spellStart"/>
      <w:r w:rsidRPr="006E63BF">
        <w:rPr>
          <w:rFonts w:eastAsia="DengXian"/>
        </w:rPr>
        <w:t>DataAnaCollect</w:t>
      </w:r>
      <w:proofErr w:type="spellEnd"/>
      <w:r w:rsidRPr="006E63BF">
        <w:rPr>
          <w:rFonts w:eastAsia="DengXian"/>
        </w:rPr>
        <w:t xml:space="preserve"> feature is supported.</w:t>
      </w:r>
    </w:p>
    <w:p w14:paraId="1CE9ED77" w14:textId="77777777" w:rsidR="006E63BF" w:rsidRPr="006E63BF" w:rsidRDefault="006E63BF" w:rsidP="006E63BF">
      <w:pPr>
        <w:rPr>
          <w:rFonts w:eastAsia="DengXian"/>
          <w:noProof/>
          <w:lang w:eastAsia="zh-CN"/>
        </w:rPr>
      </w:pPr>
      <w:r w:rsidRPr="006E63BF">
        <w:rPr>
          <w:rFonts w:eastAsia="SimSun"/>
          <w:noProof/>
        </w:rPr>
        <w:t xml:space="preserve">When the </w:t>
      </w:r>
      <w:r w:rsidRPr="006E63BF">
        <w:rPr>
          <w:rFonts w:eastAsia="SimSun"/>
        </w:rPr>
        <w:t>"</w:t>
      </w:r>
      <w:proofErr w:type="spellStart"/>
      <w:r w:rsidRPr="006E63BF">
        <w:rPr>
          <w:rFonts w:eastAsia="SimSun"/>
          <w:noProof/>
          <w:lang w:eastAsia="zh-CN"/>
        </w:rPr>
        <w:t>notifFlag</w:t>
      </w:r>
      <w:proofErr w:type="spellEnd"/>
      <w:r w:rsidRPr="006E63BF">
        <w:rPr>
          <w:rFonts w:eastAsia="SimSun"/>
          <w:noProof/>
          <w:lang w:eastAsia="zh-CN"/>
        </w:rPr>
        <w:t xml:space="preserve">" attribute within the "evtReq" attribute of the "anaSub" attribute is included and set to </w:t>
      </w:r>
      <w:r w:rsidRPr="006E63BF">
        <w:rPr>
          <w:rFonts w:eastAsia="SimSun"/>
          <w:noProof/>
        </w:rPr>
        <w:t>"DEACTIVATE"</w:t>
      </w:r>
      <w:r w:rsidRPr="006E63BF">
        <w:rPr>
          <w:rFonts w:eastAsia="SimSun"/>
          <w:noProof/>
          <w:lang w:eastAsia="zh-CN"/>
        </w:rPr>
        <w:t xml:space="preserve"> in the request, the DCCF shall mute the event notification and store the available events</w:t>
      </w:r>
      <w:r w:rsidRPr="006E63BF">
        <w:rPr>
          <w:rFonts w:eastAsia="DengXian"/>
          <w:noProof/>
          <w:lang w:eastAsia="zh-CN"/>
        </w:rPr>
        <w:t xml:space="preserve"> until the NF service consumer requests to retrieve them by setting the "notifFlag" attribute to "RETRIEVAL" or until a muting exception occurs (e.g. full buffer).</w:t>
      </w:r>
    </w:p>
    <w:p w14:paraId="5547A7C6" w14:textId="297C7F2A" w:rsidR="006E63BF" w:rsidRPr="006E63BF" w:rsidDel="006E63BF" w:rsidRDefault="006E63BF" w:rsidP="006E63BF">
      <w:pPr>
        <w:keepLines/>
        <w:ind w:left="1135" w:hanging="851"/>
        <w:rPr>
          <w:del w:id="73" w:author="Nokia" w:date="2024-03-28T16:51:00Z"/>
          <w:rFonts w:eastAsia="SimSun"/>
          <w:noProof/>
          <w:color w:val="FF0000"/>
        </w:rPr>
      </w:pPr>
      <w:del w:id="74" w:author="Nokia" w:date="2024-03-28T16:51:00Z">
        <w:r w:rsidRPr="006E63BF" w:rsidDel="006E63BF">
          <w:rPr>
            <w:rFonts w:eastAsia="SimSun"/>
            <w:noProof/>
            <w:color w:val="FF0000"/>
            <w:lang w:eastAsia="zh-CN"/>
          </w:rPr>
          <w:delText>Editor's Note: It is FFS to determine whether any further provisions or limitations with regard to the usage of the "notifFlag" attribute are needed.</w:delText>
        </w:r>
      </w:del>
    </w:p>
    <w:p w14:paraId="38FC43F3" w14:textId="77777777" w:rsidR="006E63BF" w:rsidRPr="006E63BF" w:rsidRDefault="006E63BF" w:rsidP="006E63BF">
      <w:pPr>
        <w:rPr>
          <w:rFonts w:eastAsia="DengXian"/>
        </w:rPr>
      </w:pPr>
      <w:r w:rsidRPr="006E63BF">
        <w:rPr>
          <w:rFonts w:eastAsia="DengXian"/>
        </w:rPr>
        <w:t xml:space="preserve">If the </w:t>
      </w:r>
      <w:proofErr w:type="spellStart"/>
      <w:r w:rsidRPr="006E63BF">
        <w:rPr>
          <w:rFonts w:eastAsia="DengXian"/>
        </w:rPr>
        <w:t>DCCF</w:t>
      </w:r>
      <w:proofErr w:type="spellEnd"/>
      <w:r w:rsidRPr="006E63BF">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6E63BF">
        <w:rPr>
          <w:rFonts w:eastAsia="DengXian"/>
        </w:rPr>
        <w:t>storeHandl</w:t>
      </w:r>
      <w:proofErr w:type="spellEnd"/>
      <w:r w:rsidRPr="006E63BF">
        <w:rPr>
          <w:rFonts w:eastAsia="DengXian"/>
        </w:rPr>
        <w:t xml:space="preserve">" attribute (e.g. providing a different </w:t>
      </w:r>
      <w:proofErr w:type="gramStart"/>
      <w:r w:rsidRPr="006E63BF">
        <w:rPr>
          <w:rFonts w:eastAsia="DengXian"/>
        </w:rPr>
        <w:t>lifetime, or</w:t>
      </w:r>
      <w:proofErr w:type="gramEnd"/>
      <w:r w:rsidRPr="006E63BF">
        <w:rPr>
          <w:rFonts w:eastAsia="DengXian"/>
        </w:rPr>
        <w:t xml:space="preserve"> setting the indication about deletion alerts </w:t>
      </w:r>
      <w:r w:rsidRPr="006E63BF">
        <w:rPr>
          <w:rFonts w:eastAsia="DengXian"/>
        </w:rPr>
        <w:lastRenderedPageBreak/>
        <w:t>to "false") in the message body of the response. When more than one consumer has requested storage lifetime for the same analytics, the storage approach should be based on the longest requested storage lifetime.</w:t>
      </w:r>
    </w:p>
    <w:p w14:paraId="40C7A622" w14:textId="77777777" w:rsidR="006E63BF" w:rsidRPr="006E63BF" w:rsidRDefault="006E63BF" w:rsidP="006E63BF">
      <w:pPr>
        <w:keepLines/>
        <w:ind w:left="1135" w:hanging="851"/>
        <w:rPr>
          <w:rFonts w:eastAsia="DengXian"/>
          <w:lang w:eastAsia="ja-JP"/>
        </w:rPr>
      </w:pPr>
      <w:r w:rsidRPr="006E63BF">
        <w:rPr>
          <w:rFonts w:eastAsia="DengXian"/>
          <w:lang w:eastAsia="ja-JP"/>
        </w:rPr>
        <w:t>NOTE 4:</w:t>
      </w:r>
      <w:r w:rsidRPr="006E63BF">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33205197" w14:textId="55B0B9C5" w:rsidR="005B7622" w:rsidRPr="006E63BF" w:rsidRDefault="006E63BF" w:rsidP="006E63BF">
      <w:pPr>
        <w:rPr>
          <w:rFonts w:eastAsia="DengXian"/>
        </w:rPr>
      </w:pPr>
      <w:r w:rsidRPr="006E63BF">
        <w:rPr>
          <w:rFonts w:eastAsia="DengXian"/>
        </w:rPr>
        <w:t xml:space="preserve">If an error occurs when processing the HTTP POST request, the </w:t>
      </w:r>
      <w:proofErr w:type="spellStart"/>
      <w:r w:rsidRPr="006E63BF">
        <w:rPr>
          <w:rFonts w:eastAsia="DengXian"/>
        </w:rPr>
        <w:t>DCCF</w:t>
      </w:r>
      <w:proofErr w:type="spellEnd"/>
      <w:r w:rsidRPr="006E63BF">
        <w:rPr>
          <w:rFonts w:eastAsia="DengXian"/>
        </w:rPr>
        <w:t xml:space="preserve"> shall send an HTTP error response as specified in clause 5.1.7.</w:t>
      </w:r>
    </w:p>
    <w:p w14:paraId="79E6EEBC" w14:textId="18B8D726" w:rsidR="005B7622" w:rsidRPr="005B75E5" w:rsidRDefault="005B7622" w:rsidP="005B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t xml:space="preserve">* * * * </w:t>
      </w:r>
      <w:r>
        <w:rPr>
          <w:rFonts w:ascii="Arial" w:eastAsia="Malgun Gothic" w:hAnsi="Arial" w:cs="Arial"/>
          <w:color w:val="FF0000"/>
          <w:sz w:val="28"/>
          <w:szCs w:val="28"/>
          <w:lang w:val="en-US" w:eastAsia="zh-CN"/>
        </w:rPr>
        <w:t>Next</w:t>
      </w:r>
      <w:r w:rsidRPr="005B75E5">
        <w:rPr>
          <w:rFonts w:ascii="Arial" w:eastAsia="Malgun Gothic" w:hAnsi="Arial" w:cs="Arial"/>
          <w:color w:val="FF0000"/>
          <w:sz w:val="28"/>
          <w:szCs w:val="28"/>
          <w:lang w:val="en-US"/>
        </w:rPr>
        <w:t xml:space="preserve"> change * * * *</w:t>
      </w:r>
    </w:p>
    <w:p w14:paraId="11857A1B" w14:textId="77777777" w:rsidR="006E63BF" w:rsidRPr="006E63BF" w:rsidRDefault="006E63BF" w:rsidP="006E63BF">
      <w:pPr>
        <w:keepNext/>
        <w:keepLines/>
        <w:spacing w:before="120"/>
        <w:ind w:left="1701" w:hanging="1701"/>
        <w:outlineLvl w:val="4"/>
        <w:rPr>
          <w:rFonts w:ascii="Arial" w:eastAsia="DengXian" w:hAnsi="Arial"/>
          <w:sz w:val="22"/>
        </w:rPr>
      </w:pPr>
      <w:bookmarkStart w:id="75" w:name="_Toc510696594"/>
      <w:bookmarkStart w:id="76" w:name="_Toc35971386"/>
      <w:bookmarkStart w:id="77" w:name="_Toc67903510"/>
      <w:bookmarkStart w:id="78" w:name="_Toc73173217"/>
      <w:bookmarkStart w:id="79" w:name="_Toc96959785"/>
      <w:bookmarkStart w:id="80" w:name="_Toc129247492"/>
      <w:bookmarkStart w:id="81" w:name="_Toc162008918"/>
      <w:r w:rsidRPr="006E63BF">
        <w:rPr>
          <w:rFonts w:ascii="Arial" w:eastAsia="DengXian" w:hAnsi="Arial"/>
          <w:sz w:val="22"/>
        </w:rPr>
        <w:t>4.2.2.2.3</w:t>
      </w:r>
      <w:r w:rsidRPr="006E63BF">
        <w:rPr>
          <w:rFonts w:ascii="Arial" w:eastAsia="DengXian" w:hAnsi="Arial"/>
          <w:sz w:val="22"/>
        </w:rPr>
        <w:tab/>
      </w:r>
      <w:bookmarkEnd w:id="75"/>
      <w:bookmarkEnd w:id="76"/>
      <w:bookmarkEnd w:id="77"/>
      <w:r w:rsidRPr="006E63BF">
        <w:rPr>
          <w:rFonts w:ascii="Arial" w:eastAsia="DengXian" w:hAnsi="Arial"/>
          <w:sz w:val="22"/>
        </w:rPr>
        <w:t>Update subscription for analytic notifications</w:t>
      </w:r>
      <w:bookmarkEnd w:id="78"/>
      <w:bookmarkEnd w:id="79"/>
      <w:bookmarkEnd w:id="80"/>
      <w:bookmarkEnd w:id="81"/>
    </w:p>
    <w:p w14:paraId="48AA1FE5" w14:textId="77777777" w:rsidR="006E63BF" w:rsidRPr="006E63BF" w:rsidRDefault="006E63BF" w:rsidP="006E63BF">
      <w:pPr>
        <w:keepNext/>
        <w:keepLines/>
        <w:spacing w:before="60"/>
        <w:jc w:val="center"/>
        <w:rPr>
          <w:rFonts w:ascii="Arial" w:eastAsia="DengXian" w:hAnsi="Arial"/>
          <w:b/>
          <w:lang w:eastAsia="zh-CN"/>
        </w:rPr>
      </w:pPr>
      <w:r w:rsidRPr="006E63BF">
        <w:rPr>
          <w:rFonts w:ascii="Arial" w:eastAsia="DengXian" w:hAnsi="Arial"/>
          <w:b/>
        </w:rPr>
        <w:object w:dxaOrig="8420" w:dyaOrig="3420" w14:anchorId="597C52E8">
          <v:shape id="_x0000_i1026" type="#_x0000_t75" style="width:416.5pt;height:166pt" o:ole="">
            <v:imagedata r:id="rId15" o:title=""/>
          </v:shape>
          <o:OLEObject Type="Embed" ProgID="Visio.Drawing.15" ShapeID="_x0000_i1026" DrawAspect="Content" ObjectID="_1774075902" r:id="rId16"/>
        </w:object>
      </w:r>
    </w:p>
    <w:p w14:paraId="419675F9" w14:textId="77777777" w:rsidR="006E63BF" w:rsidRPr="006E63BF" w:rsidRDefault="006E63BF" w:rsidP="006E63BF">
      <w:pPr>
        <w:keepLines/>
        <w:spacing w:after="240"/>
        <w:jc w:val="center"/>
        <w:rPr>
          <w:rFonts w:ascii="Arial" w:eastAsia="DengXian" w:hAnsi="Arial"/>
          <w:b/>
        </w:rPr>
      </w:pPr>
      <w:r w:rsidRPr="006E63BF">
        <w:rPr>
          <w:rFonts w:ascii="Arial" w:eastAsia="DengXian" w:hAnsi="Arial"/>
          <w:b/>
        </w:rPr>
        <w:t>Figure 4.2.2.2.3-1: NF service consumer updates subscription to analytics notifications</w:t>
      </w:r>
    </w:p>
    <w:p w14:paraId="4438ACDF" w14:textId="77777777" w:rsidR="006E63BF" w:rsidRPr="006E63BF" w:rsidRDefault="006E63BF" w:rsidP="006E63BF">
      <w:pPr>
        <w:rPr>
          <w:rFonts w:eastAsia="DengXian"/>
        </w:rPr>
      </w:pPr>
      <w:r w:rsidRPr="006E63BF">
        <w:rPr>
          <w:rFonts w:eastAsia="DengXian"/>
        </w:rPr>
        <w:t xml:space="preserve">The NF service consumer shall invoke the </w:t>
      </w:r>
      <w:proofErr w:type="spellStart"/>
      <w:r w:rsidRPr="006E63BF">
        <w:rPr>
          <w:rFonts w:eastAsia="DengXian"/>
        </w:rPr>
        <w:t>Ndccf_DataManagement_Subscribe</w:t>
      </w:r>
      <w:proofErr w:type="spellEnd"/>
      <w:r w:rsidRPr="006E63BF">
        <w:rPr>
          <w:rFonts w:eastAsia="DengXian"/>
        </w:rPr>
        <w:t xml:space="preserve"> service operation to update a subscription to analytics notifications. The NF service consumer </w:t>
      </w:r>
      <w:r w:rsidRPr="006E63BF">
        <w:rPr>
          <w:rFonts w:eastAsia="DengXian"/>
          <w:lang w:val="en-US"/>
        </w:rPr>
        <w:t xml:space="preserve">shall </w:t>
      </w:r>
      <w:r w:rsidRPr="006E63BF">
        <w:rPr>
          <w:rFonts w:eastAsia="DengXian"/>
        </w:rPr>
        <w:t xml:space="preserve">send an HTTP PUT request with "{apiRoot}/ndccf-datamanagement/&lt;apiVersion&gt;/analytics-subscriptions/{subscriptionId}" as Resource URI, as shown in figure 4.2.2.2.3-1, step 1, to update the subscription for an "Individual </w:t>
      </w:r>
      <w:proofErr w:type="spellStart"/>
      <w:r w:rsidRPr="006E63BF">
        <w:rPr>
          <w:rFonts w:eastAsia="DengXian"/>
        </w:rPr>
        <w:t>DCCF</w:t>
      </w:r>
      <w:proofErr w:type="spellEnd"/>
      <w:r w:rsidRPr="006E63BF">
        <w:rPr>
          <w:rFonts w:eastAsia="DengXian"/>
        </w:rPr>
        <w:t xml:space="preserve"> Analytics Subscription" resource identified by the {</w:t>
      </w:r>
      <w:proofErr w:type="spellStart"/>
      <w:r w:rsidRPr="006E63BF">
        <w:rPr>
          <w:rFonts w:eastAsia="DengXian"/>
        </w:rPr>
        <w:t>subscriptionId</w:t>
      </w:r>
      <w:proofErr w:type="spellEnd"/>
      <w:r w:rsidRPr="006E63BF">
        <w:rPr>
          <w:rFonts w:eastAsia="DengXian"/>
        </w:rPr>
        <w:t xml:space="preserve">}. The </w:t>
      </w:r>
      <w:proofErr w:type="spellStart"/>
      <w:r w:rsidRPr="006E63BF">
        <w:rPr>
          <w:rFonts w:eastAsia="DengXian"/>
        </w:rPr>
        <w:t>NdccfAnalyticsSubscription</w:t>
      </w:r>
      <w:proofErr w:type="spellEnd"/>
      <w:r w:rsidRPr="006E63BF">
        <w:rPr>
          <w:rFonts w:eastAsia="DengXian"/>
        </w:rPr>
        <w:t xml:space="preserve"> data structure provided in the request body shall include the same contents as described in clause 4.2.2.2.2.</w:t>
      </w:r>
    </w:p>
    <w:p w14:paraId="4D4CB191" w14:textId="77777777" w:rsidR="006E63BF" w:rsidRPr="006E63BF" w:rsidRDefault="006E63BF" w:rsidP="006E63BF">
      <w:pPr>
        <w:rPr>
          <w:rFonts w:eastAsia="DengXian"/>
        </w:rPr>
      </w:pPr>
      <w:r w:rsidRPr="006E63BF">
        <w:rPr>
          <w:rFonts w:eastAsia="DengXian"/>
        </w:rPr>
        <w:t xml:space="preserve">Upon the reception of an HTTP PUT request with "{apiRoot}/ndccf-datamanagement/&lt;apiVersion&gt;/analytics-subscriptions/{subscriptionId}" as Resource URI and </w:t>
      </w:r>
      <w:proofErr w:type="spellStart"/>
      <w:r w:rsidRPr="006E63BF">
        <w:rPr>
          <w:rFonts w:eastAsia="DengXian"/>
        </w:rPr>
        <w:t>NdccfAnalyticsSubscription</w:t>
      </w:r>
      <w:proofErr w:type="spellEnd"/>
      <w:r w:rsidRPr="006E63BF">
        <w:rPr>
          <w:rFonts w:eastAsia="DengXian"/>
        </w:rPr>
        <w:t xml:space="preserve"> data structure as request body, the </w:t>
      </w:r>
      <w:proofErr w:type="spellStart"/>
      <w:r w:rsidRPr="006E63BF">
        <w:rPr>
          <w:rFonts w:eastAsia="DengXian"/>
        </w:rPr>
        <w:t>DCCF</w:t>
      </w:r>
      <w:proofErr w:type="spellEnd"/>
      <w:r w:rsidRPr="006E63BF">
        <w:rPr>
          <w:rFonts w:eastAsia="DengXian"/>
        </w:rPr>
        <w:t xml:space="preserve"> shall use the contents of the request to determine whether the updated subscription can already be served or interactions with the NWDAF and/or </w:t>
      </w:r>
      <w:proofErr w:type="spellStart"/>
      <w:r w:rsidRPr="006E63BF">
        <w:rPr>
          <w:rFonts w:eastAsia="DengXian"/>
        </w:rPr>
        <w:t>ADRF</w:t>
      </w:r>
      <w:proofErr w:type="spellEnd"/>
      <w:r w:rsidRPr="006E63BF">
        <w:rPr>
          <w:rFonts w:eastAsia="DengXian"/>
        </w:rPr>
        <w:t xml:space="preserve"> (e.g. modification of analytics subscriptions with the NWDAF) are required. If the </w:t>
      </w:r>
      <w:proofErr w:type="spellStart"/>
      <w:r w:rsidRPr="006E63BF">
        <w:rPr>
          <w:rFonts w:eastAsia="DengXian"/>
        </w:rPr>
        <w:t>DCCF</w:t>
      </w:r>
      <w:proofErr w:type="spellEnd"/>
      <w:r w:rsidRPr="006E63BF">
        <w:rPr>
          <w:rFonts w:eastAsia="DengXian"/>
        </w:rPr>
        <w:t xml:space="preserve"> cannot use the contents of the request to determine this, the </w:t>
      </w:r>
      <w:proofErr w:type="spellStart"/>
      <w:r w:rsidRPr="006E63BF">
        <w:rPr>
          <w:rFonts w:eastAsia="DengXian"/>
        </w:rPr>
        <w:t>DCCF</w:t>
      </w:r>
      <w:proofErr w:type="spellEnd"/>
      <w:r w:rsidRPr="006E63BF">
        <w:rPr>
          <w:rFonts w:eastAsia="DengXian"/>
        </w:rPr>
        <w:t xml:space="preserve"> shall send an HTTP "400 Bad Request" error response including the "cause" attribute set to "</w:t>
      </w:r>
      <w:proofErr w:type="spellStart"/>
      <w:r w:rsidRPr="006E63BF">
        <w:rPr>
          <w:rFonts w:eastAsia="DengXian"/>
        </w:rPr>
        <w:t>SUBSCRIPTION_CANNOT_BE_SERVED</w:t>
      </w:r>
      <w:proofErr w:type="spellEnd"/>
      <w:r w:rsidRPr="006E63BF">
        <w:rPr>
          <w:rFonts w:eastAsia="DengXian"/>
        </w:rPr>
        <w:t>".</w:t>
      </w:r>
    </w:p>
    <w:p w14:paraId="1244D741" w14:textId="77777777" w:rsidR="006E63BF" w:rsidRPr="006E63BF" w:rsidRDefault="006E63BF" w:rsidP="006E63BF">
      <w:pPr>
        <w:keepLines/>
        <w:ind w:left="1135" w:hanging="851"/>
        <w:rPr>
          <w:rFonts w:eastAsia="DengXian"/>
        </w:rPr>
      </w:pPr>
      <w:r w:rsidRPr="006E63BF">
        <w:rPr>
          <w:rFonts w:eastAsia="DengXian"/>
        </w:rPr>
        <w:t>NOTE 1:</w:t>
      </w:r>
      <w:r w:rsidRPr="006E63BF">
        <w:rPr>
          <w:rFonts w:eastAsia="DengXian"/>
        </w:rPr>
        <w:tab/>
        <w:t>The "</w:t>
      </w:r>
      <w:proofErr w:type="spellStart"/>
      <w:r w:rsidRPr="006E63BF">
        <w:rPr>
          <w:rFonts w:eastAsia="DengXian"/>
        </w:rPr>
        <w:t>SUBSCRIPTION_CANNOT_BE_SERVED</w:t>
      </w:r>
      <w:proofErr w:type="spellEnd"/>
      <w:r w:rsidRPr="006E63BF">
        <w:rPr>
          <w:rFonts w:eastAsia="DengXian"/>
        </w:rPr>
        <w:t xml:space="preserve">" error can occur, for example, when the request is syntactically valid and there is no </w:t>
      </w:r>
      <w:proofErr w:type="spellStart"/>
      <w:r w:rsidRPr="006E63BF">
        <w:rPr>
          <w:rFonts w:eastAsia="DengXian"/>
        </w:rPr>
        <w:t>DCCF</w:t>
      </w:r>
      <w:proofErr w:type="spellEnd"/>
      <w:r w:rsidRPr="006E63BF">
        <w:rPr>
          <w:rFonts w:eastAsia="DengXian"/>
        </w:rPr>
        <w:t xml:space="preserve"> internal error, but the </w:t>
      </w:r>
      <w:proofErr w:type="spellStart"/>
      <w:r w:rsidRPr="006E63BF">
        <w:rPr>
          <w:rFonts w:eastAsia="DengXian"/>
        </w:rPr>
        <w:t>DCCF</w:t>
      </w:r>
      <w:proofErr w:type="spellEnd"/>
      <w:r w:rsidRPr="006E63BF">
        <w:rPr>
          <w:rFonts w:eastAsia="DengXian"/>
        </w:rPr>
        <w:t xml:space="preserve"> can neither find an existing subscription to an NWDAF nor construct one based on the received subscription contents.</w:t>
      </w:r>
    </w:p>
    <w:p w14:paraId="76028857" w14:textId="77777777" w:rsidR="006E63BF" w:rsidRPr="006E63BF" w:rsidRDefault="006E63BF" w:rsidP="006E63BF">
      <w:pPr>
        <w:rPr>
          <w:rFonts w:eastAsia="DengXian"/>
        </w:rPr>
      </w:pPr>
      <w:r w:rsidRPr="006E63BF">
        <w:rPr>
          <w:rFonts w:eastAsia="DengXian"/>
        </w:rPr>
        <w:t xml:space="preserve">If the user consent has not been checked by the NF service consumer and is required for the requested analytics collection depending on local policy and regulations, then the </w:t>
      </w:r>
      <w:proofErr w:type="spellStart"/>
      <w:r w:rsidRPr="006E63BF">
        <w:rPr>
          <w:rFonts w:eastAsia="DengXian"/>
        </w:rPr>
        <w:t>DCCF</w:t>
      </w:r>
      <w:proofErr w:type="spellEnd"/>
      <w:r w:rsidRPr="006E63BF">
        <w:rPr>
          <w:rFonts w:eastAsia="DengXian"/>
        </w:rPr>
        <w:t xml:space="preserve"> shall check user consent for the targeted UE(s) based </w:t>
      </w:r>
      <w:proofErr w:type="spellStart"/>
      <w:r w:rsidRPr="006E63BF">
        <w:rPr>
          <w:rFonts w:eastAsia="DengXian"/>
        </w:rPr>
        <w:t>onthe</w:t>
      </w:r>
      <w:proofErr w:type="spellEnd"/>
      <w:r w:rsidRPr="006E63BF">
        <w:rPr>
          <w:rFonts w:eastAsia="DengXian"/>
        </w:rPr>
        <w:t xml:space="preserve"> user consent subscription data that is retrieved via the </w:t>
      </w:r>
      <w:proofErr w:type="spellStart"/>
      <w:r w:rsidRPr="006E63BF">
        <w:rPr>
          <w:rFonts w:eastAsia="DengXian"/>
        </w:rPr>
        <w:t>Nudm_SDM</w:t>
      </w:r>
      <w:proofErr w:type="spellEnd"/>
      <w:r w:rsidRPr="006E63BF">
        <w:rPr>
          <w:rFonts w:eastAsia="DengXian"/>
        </w:rPr>
        <w:t xml:space="preserve"> service API of the </w:t>
      </w:r>
      <w:proofErr w:type="spellStart"/>
      <w:r w:rsidRPr="006E63BF">
        <w:rPr>
          <w:rFonts w:eastAsia="DengXian"/>
        </w:rPr>
        <w:t>UDM</w:t>
      </w:r>
      <w:proofErr w:type="spellEnd"/>
      <w:r w:rsidRPr="006E63BF">
        <w:rPr>
          <w:rFonts w:eastAsia="DengXian"/>
        </w:rPr>
        <w:t xml:space="preserve"> as described in clause 5.2.2.24 and clause 6.1.3.32 of </w:t>
      </w:r>
      <w:proofErr w:type="spellStart"/>
      <w:r w:rsidRPr="006E63BF">
        <w:rPr>
          <w:rFonts w:eastAsia="DengXian"/>
        </w:rPr>
        <w:t>3GPP</w:t>
      </w:r>
      <w:proofErr w:type="spellEnd"/>
      <w:r w:rsidRPr="006E63BF">
        <w:rPr>
          <w:rFonts w:eastAsia="DengXian"/>
        </w:rPr>
        <w:t xml:space="preserve"> TS 29.503 [20]. If the </w:t>
      </w:r>
      <w:proofErr w:type="spellStart"/>
      <w:r w:rsidRPr="006E63BF">
        <w:rPr>
          <w:rFonts w:eastAsia="DengXian"/>
        </w:rPr>
        <w:t>DCCF</w:t>
      </w:r>
      <w:proofErr w:type="spellEnd"/>
      <w:r w:rsidRPr="006E63BF">
        <w:rPr>
          <w:rFonts w:eastAsia="DengXian"/>
        </w:rPr>
        <w:t xml:space="preserve"> receive the response from the </w:t>
      </w:r>
      <w:proofErr w:type="spellStart"/>
      <w:r w:rsidRPr="006E63BF">
        <w:rPr>
          <w:rFonts w:eastAsia="DengXian"/>
        </w:rPr>
        <w:t>UDM</w:t>
      </w:r>
      <w:proofErr w:type="spellEnd"/>
      <w:r w:rsidRPr="006E63BF">
        <w:rPr>
          <w:rFonts w:eastAsia="DengXian"/>
        </w:rPr>
        <w:t xml:space="preserve"> that it is not granted for the impacted user(s), then the </w:t>
      </w:r>
      <w:proofErr w:type="spellStart"/>
      <w:r w:rsidRPr="006E63BF">
        <w:rPr>
          <w:rFonts w:eastAsia="DengXian"/>
        </w:rPr>
        <w:t>DCCF</w:t>
      </w:r>
      <w:proofErr w:type="spellEnd"/>
      <w:r w:rsidRPr="006E63BF">
        <w:rPr>
          <w:rFonts w:eastAsia="DengXian"/>
        </w:rPr>
        <w:t xml:space="preserve"> shall send an HTTP "403 Forbidden" error response including the "cause" attribute set to "</w:t>
      </w:r>
      <w:proofErr w:type="spellStart"/>
      <w:r w:rsidRPr="006E63BF">
        <w:rPr>
          <w:rFonts w:eastAsia="DengXian"/>
        </w:rPr>
        <w:t>USER_CONSENT_NOT_GRANTED</w:t>
      </w:r>
      <w:proofErr w:type="spellEnd"/>
      <w:r w:rsidRPr="006E63BF">
        <w:rPr>
          <w:rFonts w:eastAsia="DengXian"/>
        </w:rPr>
        <w:t>".</w:t>
      </w:r>
    </w:p>
    <w:p w14:paraId="5A35667E" w14:textId="77777777" w:rsidR="006E63BF" w:rsidRPr="006E63BF" w:rsidRDefault="006E63BF" w:rsidP="006E63BF">
      <w:pPr>
        <w:keepLines/>
        <w:ind w:left="1135" w:hanging="851"/>
        <w:rPr>
          <w:rFonts w:eastAsia="DengXian"/>
        </w:rPr>
      </w:pPr>
      <w:r w:rsidRPr="006E63BF">
        <w:rPr>
          <w:rFonts w:eastAsia="DengXian"/>
          <w:lang w:eastAsia="ja-JP"/>
        </w:rPr>
        <w:t>NOTE 2:</w:t>
      </w:r>
      <w:r w:rsidRPr="006E63BF">
        <w:rPr>
          <w:rFonts w:eastAsia="DengXian"/>
          <w:lang w:eastAsia="ja-JP"/>
        </w:rPr>
        <w:tab/>
        <w:t xml:space="preserve">When the target of reporting is a SUPI or a </w:t>
      </w:r>
      <w:proofErr w:type="spellStart"/>
      <w:r w:rsidRPr="006E63BF">
        <w:rPr>
          <w:rFonts w:eastAsia="DengXian"/>
          <w:lang w:eastAsia="ja-JP"/>
        </w:rPr>
        <w:t>GPSI</w:t>
      </w:r>
      <w:proofErr w:type="spellEnd"/>
      <w:r w:rsidRPr="006E63BF">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6E63BF">
        <w:rPr>
          <w:rFonts w:eastAsia="DengXian"/>
          <w:lang w:eastAsia="ja-JP"/>
        </w:rPr>
        <w:t>SUPIs</w:t>
      </w:r>
      <w:proofErr w:type="spellEnd"/>
      <w:r w:rsidRPr="006E63BF">
        <w:rPr>
          <w:rFonts w:eastAsia="DengXian"/>
          <w:lang w:eastAsia="ja-JP"/>
        </w:rPr>
        <w:t>/</w:t>
      </w:r>
      <w:proofErr w:type="spellStart"/>
      <w:r w:rsidRPr="006E63BF">
        <w:rPr>
          <w:rFonts w:eastAsia="DengXian"/>
          <w:lang w:eastAsia="ja-JP"/>
        </w:rPr>
        <w:t>GPSI</w:t>
      </w:r>
      <w:proofErr w:type="spellEnd"/>
      <w:r w:rsidRPr="006E63BF">
        <w:rPr>
          <w:rFonts w:eastAsia="DengXian"/>
          <w:lang w:eastAsia="ja-JP"/>
        </w:rPr>
        <w:t xml:space="preserve">(s) or any UE, and the user consent is not granted for a subset of the impacted users, then no error is sent, but a subset of the </w:t>
      </w:r>
      <w:proofErr w:type="spellStart"/>
      <w:r w:rsidRPr="006E63BF">
        <w:rPr>
          <w:rFonts w:eastAsia="DengXian"/>
          <w:lang w:eastAsia="ja-JP"/>
        </w:rPr>
        <w:t>SUPIs</w:t>
      </w:r>
      <w:proofErr w:type="spellEnd"/>
      <w:r w:rsidRPr="006E63BF">
        <w:rPr>
          <w:rFonts w:eastAsia="DengXian"/>
          <w:lang w:eastAsia="ja-JP"/>
        </w:rPr>
        <w:t>/</w:t>
      </w:r>
      <w:proofErr w:type="spellStart"/>
      <w:r w:rsidRPr="006E63BF">
        <w:rPr>
          <w:rFonts w:eastAsia="DengXian"/>
          <w:lang w:eastAsia="ja-JP"/>
        </w:rPr>
        <w:t>GPSIs</w:t>
      </w:r>
      <w:proofErr w:type="spellEnd"/>
      <w:r w:rsidRPr="006E63BF">
        <w:rPr>
          <w:rFonts w:eastAsia="DengXian"/>
          <w:lang w:eastAsia="ja-JP"/>
        </w:rPr>
        <w:t xml:space="preserve"> is skipped if user consent is not granted.</w:t>
      </w:r>
    </w:p>
    <w:p w14:paraId="4DA9D766" w14:textId="77777777" w:rsidR="006E63BF" w:rsidRPr="006E63BF" w:rsidRDefault="006E63BF" w:rsidP="006E63BF">
      <w:pPr>
        <w:rPr>
          <w:rFonts w:eastAsia="DengXian"/>
        </w:rPr>
      </w:pPr>
      <w:r w:rsidRPr="006E63BF">
        <w:rPr>
          <w:rFonts w:eastAsia="DengXian"/>
        </w:rPr>
        <w:lastRenderedPageBreak/>
        <w:t xml:space="preserve">If the </w:t>
      </w:r>
      <w:proofErr w:type="spellStart"/>
      <w:r w:rsidRPr="006E63BF">
        <w:rPr>
          <w:rFonts w:eastAsia="DengXian"/>
        </w:rPr>
        <w:t>DCCF</w:t>
      </w:r>
      <w:proofErr w:type="spellEnd"/>
      <w:r w:rsidRPr="006E63BF">
        <w:rPr>
          <w:rFonts w:eastAsia="DengXian"/>
        </w:rPr>
        <w:t xml:space="preserve"> determines that the updated subscription can already be served (without requiring further interactions with NWDAF and/or </w:t>
      </w:r>
      <w:proofErr w:type="spellStart"/>
      <w:r w:rsidRPr="006E63BF">
        <w:rPr>
          <w:rFonts w:eastAsia="DengXian"/>
        </w:rPr>
        <w:t>ADRF</w:t>
      </w:r>
      <w:proofErr w:type="spellEnd"/>
      <w:r w:rsidRPr="006E63BF">
        <w:rPr>
          <w:rFonts w:eastAsia="DengXian"/>
        </w:rPr>
        <w:t xml:space="preserve">) or a successful response from the NWDAF and/or </w:t>
      </w:r>
      <w:proofErr w:type="spellStart"/>
      <w:r w:rsidRPr="006E63BF">
        <w:rPr>
          <w:rFonts w:eastAsia="DengXian"/>
        </w:rPr>
        <w:t>ADRF</w:t>
      </w:r>
      <w:proofErr w:type="spellEnd"/>
      <w:r w:rsidRPr="006E63BF">
        <w:rPr>
          <w:rFonts w:eastAsia="DengXian"/>
        </w:rPr>
        <w:t xml:space="preserve"> is received for the creation or modification of subscription(s) to serve this subscription, the </w:t>
      </w:r>
      <w:proofErr w:type="spellStart"/>
      <w:r w:rsidRPr="006E63BF">
        <w:rPr>
          <w:rFonts w:eastAsia="DengXian"/>
        </w:rPr>
        <w:t>DCCF</w:t>
      </w:r>
      <w:proofErr w:type="spellEnd"/>
      <w:r w:rsidRPr="006E63BF">
        <w:rPr>
          <w:rFonts w:eastAsia="DengXian"/>
        </w:rPr>
        <w:t xml:space="preserve"> shall:</w:t>
      </w:r>
    </w:p>
    <w:p w14:paraId="07B945EA"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 xml:space="preserve">update the subscription of corresponding </w:t>
      </w:r>
      <w:proofErr w:type="spellStart"/>
      <w:r w:rsidRPr="006E63BF">
        <w:rPr>
          <w:rFonts w:eastAsia="DengXian"/>
        </w:rPr>
        <w:t>subscriptionId</w:t>
      </w:r>
      <w:proofErr w:type="spellEnd"/>
      <w:r w:rsidRPr="006E63BF">
        <w:rPr>
          <w:rFonts w:eastAsia="DengXian"/>
        </w:rPr>
        <w:t>; and</w:t>
      </w:r>
    </w:p>
    <w:p w14:paraId="69BBDE06" w14:textId="77777777" w:rsidR="006E63BF" w:rsidRPr="006E63BF" w:rsidRDefault="006E63BF" w:rsidP="006E63BF">
      <w:pPr>
        <w:ind w:left="568" w:hanging="284"/>
        <w:rPr>
          <w:rFonts w:eastAsia="DengXian"/>
        </w:rPr>
      </w:pPr>
      <w:r w:rsidRPr="006E63BF">
        <w:rPr>
          <w:rFonts w:eastAsia="DengXian"/>
        </w:rPr>
        <w:t>-</w:t>
      </w:r>
      <w:r w:rsidRPr="006E63BF">
        <w:rPr>
          <w:rFonts w:eastAsia="DengXian"/>
        </w:rPr>
        <w:tab/>
        <w:t>store the subscription.</w:t>
      </w:r>
    </w:p>
    <w:p w14:paraId="674178F9" w14:textId="77777777" w:rsidR="006E63BF" w:rsidRPr="006E63BF" w:rsidRDefault="006E63BF" w:rsidP="006E63BF">
      <w:pPr>
        <w:rPr>
          <w:rFonts w:eastAsia="DengXian"/>
        </w:rPr>
      </w:pPr>
      <w:r w:rsidRPr="006E63BF">
        <w:rPr>
          <w:rFonts w:eastAsia="DengXian"/>
        </w:rPr>
        <w:t xml:space="preserve">If the </w:t>
      </w:r>
      <w:proofErr w:type="spellStart"/>
      <w:r w:rsidRPr="006E63BF">
        <w:rPr>
          <w:rFonts w:eastAsia="DengXian"/>
        </w:rPr>
        <w:t>DCCF</w:t>
      </w:r>
      <w:proofErr w:type="spellEnd"/>
      <w:r w:rsidRPr="006E63BF">
        <w:rPr>
          <w:rFonts w:eastAsia="DengXian"/>
        </w:rPr>
        <w:t xml:space="preserve"> successfully updated the "Individual </w:t>
      </w:r>
      <w:proofErr w:type="spellStart"/>
      <w:r w:rsidRPr="006E63BF">
        <w:rPr>
          <w:rFonts w:eastAsia="DengXian"/>
        </w:rPr>
        <w:t>DCCF</w:t>
      </w:r>
      <w:proofErr w:type="spellEnd"/>
      <w:r w:rsidRPr="006E63BF">
        <w:rPr>
          <w:rFonts w:eastAsia="DengXian"/>
        </w:rPr>
        <w:t xml:space="preserve"> Analytics Subscription" resource, the </w:t>
      </w:r>
      <w:proofErr w:type="spellStart"/>
      <w:r w:rsidRPr="006E63BF">
        <w:rPr>
          <w:rFonts w:eastAsia="DengXian"/>
        </w:rPr>
        <w:t>DCCF</w:t>
      </w:r>
      <w:proofErr w:type="spellEnd"/>
      <w:r w:rsidRPr="006E63BF">
        <w:rPr>
          <w:rFonts w:eastAsia="DengXian"/>
        </w:rPr>
        <w:t xml:space="preserve"> shall respond with:</w:t>
      </w:r>
    </w:p>
    <w:p w14:paraId="55CADEC5" w14:textId="77777777" w:rsidR="006E63BF" w:rsidRPr="006E63BF" w:rsidRDefault="006E63BF" w:rsidP="006E63BF">
      <w:pPr>
        <w:ind w:left="568" w:hanging="284"/>
        <w:rPr>
          <w:rFonts w:eastAsia="DengXian"/>
        </w:rPr>
      </w:pPr>
      <w:r w:rsidRPr="006E63BF">
        <w:rPr>
          <w:rFonts w:eastAsia="DengXian"/>
        </w:rPr>
        <w:t>a)</w:t>
      </w:r>
      <w:r w:rsidRPr="006E63BF">
        <w:rPr>
          <w:rFonts w:eastAsia="DengXian"/>
        </w:rPr>
        <w:tab/>
        <w:t>HTTP "200 OK" status code with the message body containing a representation of the updated subscription, as shown in figure 4.2.2.2.3-1, step </w:t>
      </w:r>
      <w:proofErr w:type="spellStart"/>
      <w:r w:rsidRPr="006E63BF">
        <w:rPr>
          <w:rFonts w:eastAsia="DengXian"/>
        </w:rPr>
        <w:t>2a</w:t>
      </w:r>
      <w:proofErr w:type="spellEnd"/>
      <w:r w:rsidRPr="006E63BF">
        <w:rPr>
          <w:rFonts w:eastAsia="DengXian"/>
        </w:rPr>
        <w:t xml:space="preserve">. If </w:t>
      </w:r>
      <w:r w:rsidRPr="006E63BF">
        <w:rPr>
          <w:rFonts w:eastAsia="DengXian"/>
          <w:lang w:eastAsia="zh-CN"/>
        </w:rPr>
        <w:t xml:space="preserve">not all the requested analytics events in the </w:t>
      </w:r>
      <w:r w:rsidRPr="006E63BF">
        <w:rPr>
          <w:rFonts w:eastAsia="DengXian"/>
        </w:rPr>
        <w:t>subscription</w:t>
      </w:r>
      <w:r w:rsidRPr="006E63BF">
        <w:rPr>
          <w:rFonts w:eastAsia="DengXian"/>
          <w:lang w:eastAsia="zh-CN"/>
        </w:rPr>
        <w:t xml:space="preserve"> are modified successfully</w:t>
      </w:r>
      <w:r w:rsidRPr="006E63BF">
        <w:rPr>
          <w:rFonts w:eastAsia="DengXian"/>
        </w:rPr>
        <w:t xml:space="preserve">, then the </w:t>
      </w:r>
      <w:proofErr w:type="spellStart"/>
      <w:r w:rsidRPr="006E63BF">
        <w:rPr>
          <w:rFonts w:eastAsia="DengXian"/>
        </w:rPr>
        <w:t>DCCF</w:t>
      </w:r>
      <w:proofErr w:type="spellEnd"/>
      <w:r w:rsidRPr="006E63BF">
        <w:rPr>
          <w:rFonts w:eastAsia="DengXian"/>
        </w:rPr>
        <w:t xml:space="preserve"> may include the "</w:t>
      </w:r>
      <w:proofErr w:type="spellStart"/>
      <w:r w:rsidRPr="006E63BF">
        <w:rPr>
          <w:rFonts w:eastAsia="DengXian" w:hint="eastAsia"/>
          <w:lang w:eastAsia="zh-CN"/>
        </w:rPr>
        <w:t>f</w:t>
      </w:r>
      <w:r w:rsidRPr="006E63BF">
        <w:rPr>
          <w:rFonts w:eastAsia="DengXian"/>
          <w:lang w:eastAsia="zh-CN"/>
        </w:rPr>
        <w:t>ailEventReports</w:t>
      </w:r>
      <w:proofErr w:type="spellEnd"/>
      <w:r w:rsidRPr="006E63BF">
        <w:rPr>
          <w:rFonts w:eastAsia="DengXian"/>
        </w:rPr>
        <w:t>" attribute within the "</w:t>
      </w:r>
      <w:proofErr w:type="spellStart"/>
      <w:r w:rsidRPr="006E63BF">
        <w:rPr>
          <w:rFonts w:eastAsia="DengXian"/>
        </w:rPr>
        <w:t>anaSub</w:t>
      </w:r>
      <w:proofErr w:type="spellEnd"/>
      <w:r w:rsidRPr="006E63BF">
        <w:rPr>
          <w:rFonts w:eastAsia="DengXian"/>
        </w:rPr>
        <w:t xml:space="preserve">" attribute, indicating the event(s) for which the modification failed and the associated reason(s); </w:t>
      </w:r>
      <w:bookmarkStart w:id="82" w:name="_Hlk131178709"/>
      <w:r w:rsidRPr="006E63BF">
        <w:rPr>
          <w:rFonts w:eastAsia="DengXian"/>
        </w:rPr>
        <w:t>If the immediate reporting indication in the "</w:t>
      </w:r>
      <w:proofErr w:type="spellStart"/>
      <w:r w:rsidRPr="006E63BF">
        <w:rPr>
          <w:rFonts w:eastAsia="DengXian"/>
        </w:rPr>
        <w:t>immRep</w:t>
      </w:r>
      <w:proofErr w:type="spellEnd"/>
      <w:r w:rsidRPr="006E63BF">
        <w:rPr>
          <w:rFonts w:eastAsia="DengXian"/>
        </w:rPr>
        <w:t>" attribute within the "</w:t>
      </w:r>
      <w:proofErr w:type="spellStart"/>
      <w:r w:rsidRPr="006E63BF">
        <w:rPr>
          <w:rFonts w:eastAsia="DengXian"/>
        </w:rPr>
        <w:t>evtReq</w:t>
      </w:r>
      <w:proofErr w:type="spellEnd"/>
      <w:r w:rsidRPr="006E63BF">
        <w:rPr>
          <w:rFonts w:eastAsia="DengXian"/>
        </w:rPr>
        <w:t>" attribute of the "</w:t>
      </w:r>
      <w:proofErr w:type="spellStart"/>
      <w:r w:rsidRPr="006E63BF">
        <w:rPr>
          <w:rFonts w:eastAsia="DengXian"/>
        </w:rPr>
        <w:t>anaSub</w:t>
      </w:r>
      <w:proofErr w:type="spellEnd"/>
      <w:r w:rsidRPr="006E63BF">
        <w:rPr>
          <w:rFonts w:eastAsia="DengXian"/>
        </w:rPr>
        <w:t xml:space="preserve">" attribute sets to true in the request, the </w:t>
      </w:r>
      <w:proofErr w:type="spellStart"/>
      <w:r w:rsidRPr="006E63BF">
        <w:rPr>
          <w:rFonts w:eastAsia="DengXian"/>
        </w:rPr>
        <w:t>DCCF</w:t>
      </w:r>
      <w:proofErr w:type="spellEnd"/>
      <w:r w:rsidRPr="006E63BF">
        <w:rPr>
          <w:rFonts w:eastAsia="DengXian"/>
        </w:rPr>
        <w:t xml:space="preserve"> shall include the reports of the events subscribed, if available, in the HTTP POST response within the "</w:t>
      </w:r>
      <w:proofErr w:type="spellStart"/>
      <w:r w:rsidRPr="006E63BF">
        <w:rPr>
          <w:rFonts w:eastAsia="DengXian"/>
        </w:rPr>
        <w:t>eventNotifications</w:t>
      </w:r>
      <w:proofErr w:type="spellEnd"/>
      <w:r w:rsidRPr="006E63BF">
        <w:rPr>
          <w:rFonts w:eastAsia="DengXian"/>
        </w:rPr>
        <w:t>" of the "</w:t>
      </w:r>
      <w:proofErr w:type="spellStart"/>
      <w:r w:rsidRPr="006E63BF">
        <w:rPr>
          <w:rFonts w:eastAsia="DengXian"/>
        </w:rPr>
        <w:t>anaSub</w:t>
      </w:r>
      <w:proofErr w:type="spellEnd"/>
      <w:r w:rsidRPr="006E63BF">
        <w:rPr>
          <w:rFonts w:eastAsia="DengXian"/>
        </w:rPr>
        <w:t>" attribute, or, potentially within the "</w:t>
      </w:r>
      <w:proofErr w:type="spellStart"/>
      <w:r w:rsidRPr="006E63BF">
        <w:rPr>
          <w:rFonts w:eastAsia="DengXian"/>
        </w:rPr>
        <w:t>immReport</w:t>
      </w:r>
      <w:proofErr w:type="spellEnd"/>
      <w:r w:rsidRPr="006E63BF">
        <w:rPr>
          <w:rFonts w:eastAsia="DengXian"/>
        </w:rPr>
        <w:t xml:space="preserve">" attribute, if the </w:t>
      </w:r>
      <w:proofErr w:type="spellStart"/>
      <w:r w:rsidRPr="006E63BF">
        <w:rPr>
          <w:rFonts w:eastAsia="DengXian"/>
        </w:rPr>
        <w:t>DataAnaCollect</w:t>
      </w:r>
      <w:proofErr w:type="spellEnd"/>
      <w:r w:rsidRPr="006E63BF">
        <w:rPr>
          <w:rFonts w:eastAsia="DengXian"/>
        </w:rPr>
        <w:t xml:space="preserve"> feature is supported</w:t>
      </w:r>
      <w:bookmarkEnd w:id="82"/>
      <w:r w:rsidRPr="006E63BF">
        <w:rPr>
          <w:rFonts w:eastAsia="DengXian"/>
        </w:rPr>
        <w:t>; or</w:t>
      </w:r>
    </w:p>
    <w:p w14:paraId="62D0FE23" w14:textId="77777777" w:rsidR="006E63BF" w:rsidRPr="006E63BF" w:rsidRDefault="006E63BF" w:rsidP="006E63BF">
      <w:pPr>
        <w:ind w:left="568" w:hanging="284"/>
        <w:rPr>
          <w:rFonts w:eastAsia="DengXian"/>
        </w:rPr>
      </w:pPr>
      <w:r w:rsidRPr="006E63BF">
        <w:rPr>
          <w:rFonts w:eastAsia="DengXian"/>
        </w:rPr>
        <w:t>b)</w:t>
      </w:r>
      <w:r w:rsidRPr="006E63BF">
        <w:rPr>
          <w:rFonts w:eastAsia="DengXian"/>
        </w:rPr>
        <w:tab/>
        <w:t>HTTP "204 No Content" status code, as shown in figure 4.2.2.2.3-1, step </w:t>
      </w:r>
      <w:proofErr w:type="spellStart"/>
      <w:r w:rsidRPr="006E63BF">
        <w:rPr>
          <w:rFonts w:eastAsia="DengXian"/>
        </w:rPr>
        <w:t>2b</w:t>
      </w:r>
      <w:proofErr w:type="spellEnd"/>
      <w:r w:rsidRPr="006E63BF">
        <w:rPr>
          <w:rFonts w:eastAsia="DengXian"/>
        </w:rPr>
        <w:t xml:space="preserve">. </w:t>
      </w:r>
    </w:p>
    <w:p w14:paraId="06B26500" w14:textId="77777777" w:rsidR="006E63BF" w:rsidRPr="006E63BF" w:rsidRDefault="006E63BF" w:rsidP="006E63BF">
      <w:pPr>
        <w:rPr>
          <w:rFonts w:eastAsia="SimSun"/>
          <w:noProof/>
          <w:lang w:eastAsia="zh-CN"/>
        </w:rPr>
      </w:pPr>
      <w:r w:rsidRPr="006E63BF">
        <w:rPr>
          <w:rFonts w:eastAsia="SimSun"/>
          <w:noProof/>
          <w:lang w:eastAsia="zh-CN"/>
        </w:rPr>
        <w:t xml:space="preserve">When the </w:t>
      </w:r>
      <w:r w:rsidRPr="006E63BF">
        <w:rPr>
          <w:rFonts w:eastAsia="SimSun"/>
        </w:rPr>
        <w:t>"</w:t>
      </w:r>
      <w:proofErr w:type="spellStart"/>
      <w:r w:rsidRPr="006E63BF">
        <w:rPr>
          <w:rFonts w:eastAsia="SimSun"/>
          <w:noProof/>
          <w:lang w:eastAsia="zh-CN"/>
        </w:rPr>
        <w:t>notifFlag</w:t>
      </w:r>
      <w:proofErr w:type="spellEnd"/>
      <w:r w:rsidRPr="006E63BF">
        <w:rPr>
          <w:rFonts w:eastAsia="SimSun"/>
          <w:noProof/>
          <w:lang w:eastAsia="zh-CN"/>
        </w:rPr>
        <w:t xml:space="preserve">" attribute within the "evtReq" attribute of the "anaSub" attribute is included in the request with the value </w:t>
      </w:r>
      <w:r w:rsidRPr="006E63BF">
        <w:rPr>
          <w:rFonts w:eastAsia="SimSun"/>
          <w:noProof/>
        </w:rPr>
        <w:t>"DEACTIVATE"</w:t>
      </w:r>
      <w:r w:rsidRPr="006E63BF">
        <w:rPr>
          <w:rFonts w:eastAsia="SimSun"/>
          <w:noProof/>
          <w:lang w:eastAsia="zh-CN"/>
        </w:rPr>
        <w:t>, the DCCF shall mute the event notification and store the available events</w:t>
      </w:r>
      <w:r w:rsidRPr="006E63BF">
        <w:rPr>
          <w:rFonts w:eastAsia="DengXian"/>
          <w:noProof/>
          <w:lang w:eastAsia="zh-CN"/>
        </w:rPr>
        <w:t xml:space="preserve"> until the NF service consumer requests to retrieve them by setting the "notifFlag" attribute to "RETRIEVAL" or until a muting exception occurs (e.g. full buffer)</w:t>
      </w:r>
      <w:r w:rsidRPr="006E63BF">
        <w:rPr>
          <w:rFonts w:eastAsia="SimSun"/>
          <w:noProof/>
          <w:lang w:eastAsia="zh-CN"/>
        </w:rPr>
        <w:t xml:space="preserve">; if the "notifFlag" attribute is set to the value </w:t>
      </w:r>
      <w:r w:rsidRPr="006E63BF">
        <w:rPr>
          <w:rFonts w:eastAsia="SimSun"/>
          <w:noProof/>
        </w:rPr>
        <w:t>"RETRIEVAL"</w:t>
      </w:r>
      <w:r w:rsidRPr="006E63BF">
        <w:rPr>
          <w:rFonts w:eastAsia="SimSun"/>
          <w:noProof/>
          <w:lang w:eastAsia="zh-CN"/>
        </w:rPr>
        <w:t>, the DCCF shall send the stored events to the NF service consumer, mute the event notification again and store available events; if the "notifFlag" attribute is set to the value "ACTIVATE" and the event notifications are muted (due to a previously received "DECATIVATE" value), the DCCF shall unmute the event notification, i.e. start sending again notifications for available events.</w:t>
      </w:r>
    </w:p>
    <w:p w14:paraId="04D97424" w14:textId="2C5AF7CF" w:rsidR="006E63BF" w:rsidRPr="006E63BF" w:rsidDel="006E63BF" w:rsidRDefault="006E63BF" w:rsidP="006E63BF">
      <w:pPr>
        <w:keepLines/>
        <w:ind w:left="1135" w:hanging="851"/>
        <w:rPr>
          <w:del w:id="83" w:author="Nokia" w:date="2024-03-28T16:51:00Z"/>
          <w:rFonts w:eastAsia="SimSun"/>
          <w:noProof/>
          <w:color w:val="FF0000"/>
        </w:rPr>
      </w:pPr>
      <w:del w:id="84" w:author="Nokia" w:date="2024-03-28T16:51:00Z">
        <w:r w:rsidRPr="006E63BF" w:rsidDel="006E63BF">
          <w:rPr>
            <w:rFonts w:eastAsia="SimSun"/>
            <w:noProof/>
            <w:color w:val="FF0000"/>
            <w:lang w:eastAsia="zh-CN"/>
          </w:rPr>
          <w:delText>Editor's Note: It is FFS to determine whether any further provisions or limitations with regard to the usage of the "notifFlag" attribute are needed.</w:delText>
        </w:r>
      </w:del>
    </w:p>
    <w:p w14:paraId="254932F7" w14:textId="77777777" w:rsidR="006E63BF" w:rsidRPr="006E63BF" w:rsidRDefault="006E63BF" w:rsidP="006E63BF">
      <w:pPr>
        <w:rPr>
          <w:rFonts w:eastAsia="DengXian"/>
        </w:rPr>
      </w:pPr>
      <w:r w:rsidRPr="006E63BF">
        <w:rPr>
          <w:rFonts w:eastAsia="DengXian"/>
        </w:rPr>
        <w:t xml:space="preserve">If the </w:t>
      </w:r>
      <w:proofErr w:type="spellStart"/>
      <w:r w:rsidRPr="006E63BF">
        <w:rPr>
          <w:rFonts w:eastAsia="DengXian"/>
        </w:rPr>
        <w:t>DCCF</w:t>
      </w:r>
      <w:proofErr w:type="spellEnd"/>
      <w:r w:rsidRPr="006E63BF">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6E63BF">
        <w:rPr>
          <w:rFonts w:eastAsia="DengXian"/>
        </w:rPr>
        <w:t>storeHandl</w:t>
      </w:r>
      <w:proofErr w:type="spellEnd"/>
      <w:r w:rsidRPr="006E63BF">
        <w:rPr>
          <w:rFonts w:eastAsia="DengXian"/>
        </w:rPr>
        <w:t xml:space="preserve">" attribute (e.g. providing a different </w:t>
      </w:r>
      <w:proofErr w:type="gramStart"/>
      <w:r w:rsidRPr="006E63BF">
        <w:rPr>
          <w:rFonts w:eastAsia="DengXian"/>
        </w:rPr>
        <w:t>lifetime, or</w:t>
      </w:r>
      <w:proofErr w:type="gramEnd"/>
      <w:r w:rsidRPr="006E63BF">
        <w:rPr>
          <w:rFonts w:eastAsia="DengXian"/>
        </w:rPr>
        <w:t xml:space="preserve"> setting the indication about deletion alerts to "false") in the message body of the response. When more than one consumer has requested storage lifetime for the same analytics, the storage approach should be based on the longest requested storage lifetime.</w:t>
      </w:r>
    </w:p>
    <w:p w14:paraId="0434F5D1" w14:textId="77777777" w:rsidR="006E63BF" w:rsidRPr="006E63BF" w:rsidRDefault="006E63BF" w:rsidP="006E63BF">
      <w:pPr>
        <w:keepLines/>
        <w:ind w:left="1135" w:hanging="851"/>
        <w:rPr>
          <w:rFonts w:eastAsia="DengXian"/>
        </w:rPr>
      </w:pPr>
      <w:r w:rsidRPr="006E63BF">
        <w:rPr>
          <w:rFonts w:eastAsia="DengXian"/>
          <w:lang w:eastAsia="ja-JP"/>
        </w:rPr>
        <w:t>NOTE 3:</w:t>
      </w:r>
      <w:r w:rsidRPr="006E63BF">
        <w:rPr>
          <w:rFonts w:eastAsia="DengXia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EC6FC5C" w14:textId="77777777" w:rsidR="006E63BF" w:rsidRPr="006E63BF" w:rsidRDefault="006E63BF" w:rsidP="006E63BF">
      <w:pPr>
        <w:rPr>
          <w:rFonts w:eastAsia="DengXian"/>
        </w:rPr>
      </w:pPr>
      <w:r w:rsidRPr="006E63BF">
        <w:rPr>
          <w:rFonts w:eastAsia="DengXian"/>
        </w:rPr>
        <w:t xml:space="preserve">If an error occurs when processing the HTTP PUT request, the </w:t>
      </w:r>
      <w:proofErr w:type="spellStart"/>
      <w:r w:rsidRPr="006E63BF">
        <w:rPr>
          <w:rFonts w:eastAsia="DengXian"/>
        </w:rPr>
        <w:t>DCCF</w:t>
      </w:r>
      <w:proofErr w:type="spellEnd"/>
      <w:r w:rsidRPr="006E63BF">
        <w:rPr>
          <w:rFonts w:eastAsia="DengXian"/>
        </w:rPr>
        <w:t xml:space="preserve"> shall send an HTTP error response as specified in clause 5.1.7.</w:t>
      </w:r>
    </w:p>
    <w:p w14:paraId="59562AE2" w14:textId="203C7FC0" w:rsidR="005B75E5" w:rsidRPr="006E63BF" w:rsidRDefault="006E63BF" w:rsidP="006E63BF">
      <w:pPr>
        <w:rPr>
          <w:rFonts w:eastAsia="DengXian"/>
        </w:rPr>
      </w:pPr>
      <w:r w:rsidRPr="006E63BF">
        <w:rPr>
          <w:rFonts w:eastAsia="DengXian"/>
        </w:rPr>
        <w:t xml:space="preserve">If the </w:t>
      </w:r>
      <w:proofErr w:type="spellStart"/>
      <w:r w:rsidRPr="006E63BF">
        <w:rPr>
          <w:rFonts w:eastAsia="DengXian"/>
        </w:rPr>
        <w:t>DCCF</w:t>
      </w:r>
      <w:proofErr w:type="spellEnd"/>
      <w:r w:rsidRPr="006E63BF">
        <w:rPr>
          <w:rFonts w:eastAsia="DengXian"/>
        </w:rPr>
        <w:t xml:space="preserve"> determines the received HTTP PUT request needs to be redirected, the </w:t>
      </w:r>
      <w:proofErr w:type="spellStart"/>
      <w:r w:rsidRPr="006E63BF">
        <w:rPr>
          <w:rFonts w:eastAsia="DengXian"/>
        </w:rPr>
        <w:t>DCCF</w:t>
      </w:r>
      <w:proofErr w:type="spellEnd"/>
      <w:r w:rsidRPr="006E63BF">
        <w:rPr>
          <w:rFonts w:eastAsia="DengXian"/>
        </w:rPr>
        <w:t xml:space="preserve"> shall send an HTTP redirect response as specified in clause </w:t>
      </w:r>
      <w:r w:rsidRPr="006E63BF">
        <w:rPr>
          <w:rFonts w:eastAsia="DengXian"/>
          <w:lang w:eastAsia="zh-CN"/>
        </w:rPr>
        <w:t xml:space="preserve">6.10.9 of </w:t>
      </w:r>
      <w:proofErr w:type="spellStart"/>
      <w:r w:rsidRPr="006E63BF">
        <w:rPr>
          <w:rFonts w:eastAsia="DengXian"/>
          <w:lang w:val="en-US"/>
        </w:rPr>
        <w:t>3GPP</w:t>
      </w:r>
      <w:proofErr w:type="spellEnd"/>
      <w:r w:rsidRPr="006E63BF">
        <w:rPr>
          <w:rFonts w:eastAsia="DengXian"/>
          <w:lang w:val="en-US"/>
        </w:rPr>
        <w:t> TS 29.500 [4]</w:t>
      </w:r>
      <w:r w:rsidRPr="006E63BF">
        <w:rPr>
          <w:rFonts w:eastAsia="DengXian"/>
        </w:rPr>
        <w:t>.</w:t>
      </w: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85" w:name="_Toc36102474"/>
      <w:bookmarkStart w:id="86" w:name="_Toc98233652"/>
      <w:bookmarkStart w:id="87" w:name="_Toc88667599"/>
      <w:bookmarkStart w:id="88" w:name="_Toc34266303"/>
      <w:bookmarkStart w:id="89" w:name="_Toc50031991"/>
      <w:bookmarkStart w:id="90" w:name="_Toc112951143"/>
      <w:bookmarkStart w:id="91" w:name="_Toc113031683"/>
      <w:bookmarkStart w:id="92" w:name="_Toc104539021"/>
      <w:bookmarkStart w:id="93" w:name="_Toc45134059"/>
      <w:bookmarkStart w:id="94" w:name="_Toc59017946"/>
      <w:bookmarkStart w:id="95" w:name="_Toc83233088"/>
      <w:bookmarkStart w:id="96" w:name="_Toc51762911"/>
      <w:bookmarkStart w:id="97" w:name="_Toc70550642"/>
      <w:bookmarkStart w:id="98" w:name="_Toc94064267"/>
      <w:bookmarkStart w:id="99" w:name="_Toc43563516"/>
      <w:bookmarkStart w:id="100" w:name="_Toc136562389"/>
      <w:bookmarkStart w:id="101" w:name="_Toc85552998"/>
      <w:bookmarkStart w:id="102" w:name="_Toc138754223"/>
      <w:bookmarkStart w:id="103" w:name="_Toc28012833"/>
      <w:bookmarkStart w:id="104" w:name="_Toc90655884"/>
      <w:bookmarkStart w:id="105" w:name="_Toc68168975"/>
      <w:bookmarkStart w:id="106" w:name="_Toc101244428"/>
      <w:bookmarkStart w:id="107" w:name="_Toc114133822"/>
      <w:bookmarkStart w:id="108" w:name="_Toc66231814"/>
      <w:bookmarkStart w:id="109" w:name="_Toc85557097"/>
      <w:bookmarkStart w:id="110" w:name="_Toc120702322"/>
      <w:bookmarkStart w:id="111" w:name="_Toc56640978"/>
      <w:bookmarkStart w:id="112" w:name="_Hlk34256545"/>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3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E33"/>
    <w:rsid w:val="000B4988"/>
    <w:rsid w:val="000B7FED"/>
    <w:rsid w:val="000C038A"/>
    <w:rsid w:val="000C6598"/>
    <w:rsid w:val="000D44B3"/>
    <w:rsid w:val="001379A0"/>
    <w:rsid w:val="00145D43"/>
    <w:rsid w:val="00192C46"/>
    <w:rsid w:val="00193739"/>
    <w:rsid w:val="001A08B3"/>
    <w:rsid w:val="001A7B60"/>
    <w:rsid w:val="001B52F0"/>
    <w:rsid w:val="001B7A65"/>
    <w:rsid w:val="001D5917"/>
    <w:rsid w:val="001E41F3"/>
    <w:rsid w:val="00242CC0"/>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B75E5"/>
    <w:rsid w:val="005B7622"/>
    <w:rsid w:val="005E2C44"/>
    <w:rsid w:val="005E3EF3"/>
    <w:rsid w:val="00621188"/>
    <w:rsid w:val="006257ED"/>
    <w:rsid w:val="00632D39"/>
    <w:rsid w:val="00653DE4"/>
    <w:rsid w:val="00654D7D"/>
    <w:rsid w:val="00665C47"/>
    <w:rsid w:val="00695808"/>
    <w:rsid w:val="006B46FB"/>
    <w:rsid w:val="006E21FB"/>
    <w:rsid w:val="006E63BF"/>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36377"/>
    <w:rsid w:val="00D50255"/>
    <w:rsid w:val="00D54CD7"/>
    <w:rsid w:val="00D66520"/>
    <w:rsid w:val="00D84AE9"/>
    <w:rsid w:val="00D9124E"/>
    <w:rsid w:val="00DC6931"/>
    <w:rsid w:val="00DE34CF"/>
    <w:rsid w:val="00E13F3D"/>
    <w:rsid w:val="00E27F21"/>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5</Pages>
  <Words>2602</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2024-04-08T08:05:00Z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