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45CAF" w14:textId="77777777" w:rsidR="00D13CFE" w:rsidRPr="00D13CFE" w:rsidRDefault="00D13CFE" w:rsidP="00D13CFE">
      <w:pPr>
        <w:tabs>
          <w:tab w:val="right" w:pos="9639"/>
        </w:tabs>
        <w:spacing w:after="0"/>
        <w:rPr>
          <w:rFonts w:ascii="Arial" w:eastAsia="Times New Roman" w:hAnsi="Arial"/>
          <w:b/>
          <w:i/>
          <w:noProof/>
          <w:sz w:val="28"/>
        </w:rPr>
      </w:pPr>
      <w:r w:rsidRPr="00D13CFE">
        <w:rPr>
          <w:rFonts w:ascii="Arial" w:eastAsia="Times New Roman" w:hAnsi="Arial"/>
          <w:b/>
          <w:noProof/>
          <w:sz w:val="24"/>
        </w:rPr>
        <w:t>3GPP TSG-</w:t>
      </w:r>
      <w:r w:rsidRPr="00D13CFE">
        <w:rPr>
          <w:rFonts w:ascii="Arial" w:eastAsia="Times New Roman" w:hAnsi="Arial"/>
        </w:rPr>
        <w:fldChar w:fldCharType="begin"/>
      </w:r>
      <w:r w:rsidRPr="00D13CFE">
        <w:rPr>
          <w:rFonts w:ascii="Arial" w:eastAsia="Times New Roman" w:hAnsi="Arial"/>
        </w:rPr>
        <w:instrText xml:space="preserve"> DOCPROPERTY  TSG/WGRef  \* MERGEFORMAT </w:instrText>
      </w:r>
      <w:r w:rsidRPr="00D13CFE">
        <w:rPr>
          <w:rFonts w:ascii="Arial" w:eastAsia="Times New Roman" w:hAnsi="Arial"/>
        </w:rPr>
        <w:fldChar w:fldCharType="separate"/>
      </w:r>
      <w:r w:rsidRPr="00D13CFE">
        <w:rPr>
          <w:rFonts w:ascii="Arial" w:eastAsia="Times New Roman" w:hAnsi="Arial"/>
          <w:b/>
          <w:noProof/>
          <w:sz w:val="24"/>
        </w:rPr>
        <w:t>CT3</w:t>
      </w:r>
      <w:r w:rsidRPr="00D13CFE">
        <w:rPr>
          <w:rFonts w:ascii="Arial" w:eastAsia="Times New Roman" w:hAnsi="Arial"/>
          <w:b/>
          <w:noProof/>
          <w:sz w:val="24"/>
        </w:rPr>
        <w:fldChar w:fldCharType="end"/>
      </w:r>
      <w:r w:rsidRPr="00D13CFE">
        <w:rPr>
          <w:rFonts w:ascii="Arial" w:eastAsia="Times New Roman" w:hAnsi="Arial"/>
          <w:b/>
          <w:noProof/>
          <w:sz w:val="24"/>
        </w:rPr>
        <w:t xml:space="preserve"> Meeting #</w:t>
      </w:r>
      <w:r w:rsidRPr="00D13CFE">
        <w:rPr>
          <w:rFonts w:ascii="Arial" w:eastAsia="Times New Roman" w:hAnsi="Arial"/>
        </w:rPr>
        <w:fldChar w:fldCharType="begin"/>
      </w:r>
      <w:r w:rsidRPr="00D13CFE">
        <w:rPr>
          <w:rFonts w:ascii="Arial" w:eastAsia="Times New Roman" w:hAnsi="Arial"/>
        </w:rPr>
        <w:instrText xml:space="preserve"> DOCPROPERTY  MtgSeq  \* MERGEFORMAT </w:instrText>
      </w:r>
      <w:r w:rsidRPr="00D13CFE">
        <w:rPr>
          <w:rFonts w:ascii="Arial" w:eastAsia="Times New Roman" w:hAnsi="Arial"/>
        </w:rPr>
        <w:fldChar w:fldCharType="separate"/>
      </w:r>
      <w:r w:rsidRPr="00D13CFE">
        <w:rPr>
          <w:rFonts w:ascii="Arial" w:eastAsia="Times New Roman" w:hAnsi="Arial"/>
          <w:b/>
          <w:noProof/>
          <w:sz w:val="24"/>
        </w:rPr>
        <w:t>133</w:t>
      </w:r>
      <w:r w:rsidRPr="00D13CFE">
        <w:rPr>
          <w:rFonts w:ascii="Arial" w:eastAsia="Times New Roman" w:hAnsi="Arial"/>
        </w:rPr>
        <w:fldChar w:fldCharType="end"/>
      </w:r>
      <w:r w:rsidRPr="00D13CFE">
        <w:rPr>
          <w:rFonts w:ascii="Arial" w:eastAsia="Times New Roman" w:hAnsi="Arial"/>
        </w:rPr>
        <w:fldChar w:fldCharType="begin"/>
      </w:r>
      <w:r w:rsidRPr="00D13CFE">
        <w:rPr>
          <w:rFonts w:ascii="Arial" w:eastAsia="Times New Roman" w:hAnsi="Arial"/>
        </w:rPr>
        <w:instrText xml:space="preserve"> DOCPROPERTY  MtgTitle  \* MERGEFORMAT </w:instrText>
      </w:r>
      <w:r w:rsidRPr="00D13CFE">
        <w:rPr>
          <w:rFonts w:ascii="Arial" w:eastAsia="Times New Roman" w:hAnsi="Arial"/>
        </w:rPr>
        <w:fldChar w:fldCharType="separate"/>
      </w:r>
      <w:r w:rsidRPr="00D13CFE">
        <w:rPr>
          <w:rFonts w:ascii="Arial" w:eastAsia="Times New Roman" w:hAnsi="Arial"/>
          <w:b/>
          <w:noProof/>
          <w:sz w:val="24"/>
        </w:rPr>
        <w:fldChar w:fldCharType="end"/>
      </w:r>
      <w:r w:rsidRPr="00D13CFE">
        <w:rPr>
          <w:rFonts w:ascii="Arial" w:eastAsia="Times New Roman" w:hAnsi="Arial"/>
          <w:b/>
          <w:i/>
          <w:noProof/>
          <w:sz w:val="28"/>
        </w:rPr>
        <w:tab/>
      </w:r>
      <w:r w:rsidRPr="00D13CFE">
        <w:rPr>
          <w:rFonts w:ascii="Arial" w:eastAsia="Times New Roman" w:hAnsi="Arial"/>
        </w:rPr>
        <w:fldChar w:fldCharType="begin"/>
      </w:r>
      <w:r w:rsidRPr="00D13CFE">
        <w:rPr>
          <w:rFonts w:ascii="Arial" w:eastAsia="Times New Roman" w:hAnsi="Arial"/>
        </w:rPr>
        <w:instrText xml:space="preserve"> DOCPROPERTY  Tdoc#  \* MERGEFORMAT </w:instrText>
      </w:r>
      <w:r w:rsidRPr="00D13CFE">
        <w:rPr>
          <w:rFonts w:ascii="Arial" w:eastAsia="Times New Roman" w:hAnsi="Arial"/>
        </w:rPr>
        <w:fldChar w:fldCharType="separate"/>
      </w:r>
      <w:r w:rsidRPr="00D13CFE">
        <w:rPr>
          <w:rFonts w:ascii="Arial" w:eastAsia="Times New Roman" w:hAnsi="Arial"/>
          <w:b/>
          <w:i/>
          <w:noProof/>
          <w:sz w:val="28"/>
        </w:rPr>
        <w:t>C3-241255</w:t>
      </w:r>
      <w:r w:rsidRPr="00D13CFE">
        <w:rPr>
          <w:rFonts w:ascii="Arial" w:eastAsia="Times New Roman" w:hAnsi="Arial"/>
          <w:b/>
          <w:i/>
          <w:noProof/>
          <w:sz w:val="28"/>
        </w:rPr>
        <w:fldChar w:fldCharType="end"/>
      </w:r>
    </w:p>
    <w:p w14:paraId="02949080" w14:textId="77777777" w:rsidR="00D13CFE" w:rsidRPr="00D13CFE" w:rsidRDefault="00D13CFE" w:rsidP="00D13CFE">
      <w:pPr>
        <w:spacing w:after="120"/>
        <w:outlineLvl w:val="0"/>
        <w:rPr>
          <w:rFonts w:ascii="Arial" w:eastAsia="Times New Roman" w:hAnsi="Arial"/>
          <w:b/>
          <w:noProof/>
          <w:sz w:val="24"/>
        </w:rPr>
      </w:pPr>
      <w:r w:rsidRPr="00D13CFE">
        <w:rPr>
          <w:rFonts w:ascii="Arial" w:eastAsia="Times New Roman" w:hAnsi="Arial"/>
        </w:rPr>
        <w:fldChar w:fldCharType="begin"/>
      </w:r>
      <w:r w:rsidRPr="00D13CFE">
        <w:rPr>
          <w:rFonts w:ascii="Arial" w:eastAsia="Times New Roman" w:hAnsi="Arial"/>
        </w:rPr>
        <w:instrText xml:space="preserve"> DOCPROPERTY  Location  \* MERGEFORMAT </w:instrText>
      </w:r>
      <w:r w:rsidRPr="00D13CFE">
        <w:rPr>
          <w:rFonts w:ascii="Arial" w:eastAsia="Times New Roman" w:hAnsi="Arial"/>
        </w:rPr>
        <w:fldChar w:fldCharType="separate"/>
      </w:r>
      <w:r w:rsidRPr="00D13CFE">
        <w:rPr>
          <w:rFonts w:ascii="Arial" w:eastAsia="Times New Roman" w:hAnsi="Arial"/>
          <w:b/>
          <w:noProof/>
          <w:sz w:val="24"/>
        </w:rPr>
        <w:t>Athens</w:t>
      </w:r>
      <w:r w:rsidRPr="00D13CFE">
        <w:rPr>
          <w:rFonts w:ascii="Arial" w:eastAsia="Times New Roman" w:hAnsi="Arial"/>
          <w:b/>
          <w:noProof/>
          <w:sz w:val="24"/>
        </w:rPr>
        <w:fldChar w:fldCharType="end"/>
      </w:r>
      <w:r w:rsidRPr="00D13CFE">
        <w:rPr>
          <w:rFonts w:ascii="Arial" w:eastAsia="Times New Roman" w:hAnsi="Arial"/>
          <w:b/>
          <w:noProof/>
          <w:sz w:val="24"/>
        </w:rPr>
        <w:t xml:space="preserve">, </w:t>
      </w:r>
      <w:r w:rsidRPr="00D13CFE">
        <w:rPr>
          <w:rFonts w:ascii="Arial" w:eastAsia="Times New Roman" w:hAnsi="Arial"/>
        </w:rPr>
        <w:fldChar w:fldCharType="begin"/>
      </w:r>
      <w:r w:rsidRPr="00D13CFE">
        <w:rPr>
          <w:rFonts w:ascii="Arial" w:eastAsia="Times New Roman" w:hAnsi="Arial"/>
        </w:rPr>
        <w:instrText xml:space="preserve"> DOCPROPERTY  Country  \* MERGEFORMAT </w:instrText>
      </w:r>
      <w:r w:rsidRPr="00D13CFE">
        <w:rPr>
          <w:rFonts w:ascii="Arial" w:eastAsia="Times New Roman" w:hAnsi="Arial"/>
        </w:rPr>
        <w:fldChar w:fldCharType="separate"/>
      </w:r>
      <w:r w:rsidRPr="00D13CFE">
        <w:rPr>
          <w:rFonts w:ascii="Arial" w:eastAsia="Times New Roman" w:hAnsi="Arial"/>
          <w:b/>
          <w:noProof/>
          <w:sz w:val="24"/>
        </w:rPr>
        <w:t>Greece</w:t>
      </w:r>
      <w:r w:rsidRPr="00D13CFE">
        <w:rPr>
          <w:rFonts w:ascii="Arial" w:eastAsia="Times New Roman" w:hAnsi="Arial"/>
          <w:b/>
          <w:noProof/>
          <w:sz w:val="24"/>
        </w:rPr>
        <w:fldChar w:fldCharType="end"/>
      </w:r>
      <w:r w:rsidRPr="00D13CFE">
        <w:rPr>
          <w:rFonts w:ascii="Arial" w:eastAsia="Times New Roman" w:hAnsi="Arial"/>
          <w:b/>
          <w:noProof/>
          <w:sz w:val="24"/>
        </w:rPr>
        <w:t xml:space="preserve">, </w:t>
      </w:r>
      <w:r w:rsidRPr="00D13CFE">
        <w:rPr>
          <w:rFonts w:ascii="Arial" w:eastAsia="Times New Roman" w:hAnsi="Arial"/>
        </w:rPr>
        <w:fldChar w:fldCharType="begin"/>
      </w:r>
      <w:r w:rsidRPr="00D13CFE">
        <w:rPr>
          <w:rFonts w:ascii="Arial" w:eastAsia="Times New Roman" w:hAnsi="Arial"/>
        </w:rPr>
        <w:instrText xml:space="preserve"> DOCPROPERTY  StartDate  \* MERGEFORMAT </w:instrText>
      </w:r>
      <w:r w:rsidRPr="00D13CFE">
        <w:rPr>
          <w:rFonts w:ascii="Arial" w:eastAsia="Times New Roman" w:hAnsi="Arial"/>
        </w:rPr>
        <w:fldChar w:fldCharType="separate"/>
      </w:r>
      <w:r w:rsidRPr="00D13CFE">
        <w:rPr>
          <w:rFonts w:ascii="Arial" w:eastAsia="Times New Roman" w:hAnsi="Arial"/>
          <w:b/>
          <w:noProof/>
          <w:sz w:val="24"/>
        </w:rPr>
        <w:t>26th Feb 2024</w:t>
      </w:r>
      <w:r w:rsidRPr="00D13CFE">
        <w:rPr>
          <w:rFonts w:ascii="Arial" w:eastAsia="Times New Roman" w:hAnsi="Arial"/>
          <w:b/>
          <w:noProof/>
          <w:sz w:val="24"/>
        </w:rPr>
        <w:fldChar w:fldCharType="end"/>
      </w:r>
      <w:r w:rsidRPr="00D13CFE">
        <w:rPr>
          <w:rFonts w:ascii="Arial" w:eastAsia="Times New Roman" w:hAnsi="Arial"/>
          <w:b/>
          <w:noProof/>
          <w:sz w:val="24"/>
        </w:rPr>
        <w:t xml:space="preserve"> - </w:t>
      </w:r>
      <w:r w:rsidRPr="00D13CFE">
        <w:rPr>
          <w:rFonts w:ascii="Arial" w:eastAsia="Times New Roman" w:hAnsi="Arial"/>
        </w:rPr>
        <w:fldChar w:fldCharType="begin"/>
      </w:r>
      <w:r w:rsidRPr="00D13CFE">
        <w:rPr>
          <w:rFonts w:ascii="Arial" w:eastAsia="Times New Roman" w:hAnsi="Arial"/>
        </w:rPr>
        <w:instrText xml:space="preserve"> DOCPROPERTY  EndDate  \* MERGEFORMAT </w:instrText>
      </w:r>
      <w:r w:rsidRPr="00D13CFE">
        <w:rPr>
          <w:rFonts w:ascii="Arial" w:eastAsia="Times New Roman" w:hAnsi="Arial"/>
        </w:rPr>
        <w:fldChar w:fldCharType="separate"/>
      </w:r>
      <w:r w:rsidRPr="00D13CFE">
        <w:rPr>
          <w:rFonts w:ascii="Arial" w:eastAsia="Times New Roman" w:hAnsi="Arial"/>
          <w:b/>
          <w:noProof/>
          <w:sz w:val="24"/>
        </w:rPr>
        <w:t>1st Mar 2024</w:t>
      </w:r>
      <w:r w:rsidRPr="00D13CFE">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3CFE" w:rsidRPr="00D13CFE" w14:paraId="574A282C" w14:textId="77777777" w:rsidTr="003E5B2E">
        <w:tc>
          <w:tcPr>
            <w:tcW w:w="9641" w:type="dxa"/>
            <w:gridSpan w:val="9"/>
            <w:tcBorders>
              <w:top w:val="single" w:sz="4" w:space="0" w:color="auto"/>
              <w:left w:val="single" w:sz="4" w:space="0" w:color="auto"/>
              <w:right w:val="single" w:sz="4" w:space="0" w:color="auto"/>
            </w:tcBorders>
          </w:tcPr>
          <w:p w14:paraId="187839B2" w14:textId="77777777" w:rsidR="00D13CFE" w:rsidRPr="00D13CFE" w:rsidRDefault="00D13CFE" w:rsidP="00D13CFE">
            <w:pPr>
              <w:spacing w:after="0"/>
              <w:jc w:val="right"/>
              <w:rPr>
                <w:rFonts w:ascii="Arial" w:eastAsia="Times New Roman" w:hAnsi="Arial"/>
                <w:i/>
                <w:noProof/>
              </w:rPr>
            </w:pPr>
            <w:r w:rsidRPr="00D13CFE">
              <w:rPr>
                <w:rFonts w:ascii="Arial" w:eastAsia="Times New Roman" w:hAnsi="Arial"/>
                <w:i/>
                <w:noProof/>
                <w:sz w:val="14"/>
              </w:rPr>
              <w:t>CR-Form-v12.2</w:t>
            </w:r>
          </w:p>
        </w:tc>
      </w:tr>
      <w:tr w:rsidR="00D13CFE" w:rsidRPr="00D13CFE" w14:paraId="77C642A9" w14:textId="77777777" w:rsidTr="003E5B2E">
        <w:tc>
          <w:tcPr>
            <w:tcW w:w="9641" w:type="dxa"/>
            <w:gridSpan w:val="9"/>
            <w:tcBorders>
              <w:left w:val="single" w:sz="4" w:space="0" w:color="auto"/>
              <w:right w:val="single" w:sz="4" w:space="0" w:color="auto"/>
            </w:tcBorders>
          </w:tcPr>
          <w:p w14:paraId="52F40DE7" w14:textId="77777777" w:rsidR="00D13CFE" w:rsidRPr="00D13CFE" w:rsidRDefault="00D13CFE" w:rsidP="00D13CFE">
            <w:pPr>
              <w:spacing w:after="0"/>
              <w:jc w:val="center"/>
              <w:rPr>
                <w:rFonts w:ascii="Arial" w:eastAsia="Times New Roman" w:hAnsi="Arial"/>
                <w:noProof/>
              </w:rPr>
            </w:pPr>
            <w:r w:rsidRPr="00D13CFE">
              <w:rPr>
                <w:rFonts w:ascii="Arial" w:eastAsia="Times New Roman" w:hAnsi="Arial"/>
                <w:b/>
                <w:noProof/>
                <w:sz w:val="32"/>
              </w:rPr>
              <w:t>CHANGE REQUEST</w:t>
            </w:r>
          </w:p>
        </w:tc>
      </w:tr>
      <w:tr w:rsidR="00D13CFE" w:rsidRPr="00D13CFE" w14:paraId="50EAEB23" w14:textId="77777777" w:rsidTr="003E5B2E">
        <w:tc>
          <w:tcPr>
            <w:tcW w:w="9641" w:type="dxa"/>
            <w:gridSpan w:val="9"/>
            <w:tcBorders>
              <w:left w:val="single" w:sz="4" w:space="0" w:color="auto"/>
              <w:right w:val="single" w:sz="4" w:space="0" w:color="auto"/>
            </w:tcBorders>
          </w:tcPr>
          <w:p w14:paraId="0BF8553E" w14:textId="77777777" w:rsidR="00D13CFE" w:rsidRPr="00D13CFE" w:rsidRDefault="00D13CFE" w:rsidP="00D13CFE">
            <w:pPr>
              <w:spacing w:after="0"/>
              <w:rPr>
                <w:rFonts w:ascii="Arial" w:eastAsia="Times New Roman" w:hAnsi="Arial"/>
                <w:noProof/>
                <w:sz w:val="8"/>
                <w:szCs w:val="8"/>
              </w:rPr>
            </w:pPr>
          </w:p>
        </w:tc>
      </w:tr>
      <w:tr w:rsidR="00D13CFE" w:rsidRPr="00D13CFE" w14:paraId="2EC00D83" w14:textId="77777777" w:rsidTr="003E5B2E">
        <w:tc>
          <w:tcPr>
            <w:tcW w:w="142" w:type="dxa"/>
            <w:tcBorders>
              <w:left w:val="single" w:sz="4" w:space="0" w:color="auto"/>
            </w:tcBorders>
          </w:tcPr>
          <w:p w14:paraId="5F4B7FB8" w14:textId="77777777" w:rsidR="00D13CFE" w:rsidRPr="00D13CFE" w:rsidRDefault="00D13CFE" w:rsidP="00D13CFE">
            <w:pPr>
              <w:spacing w:after="0"/>
              <w:jc w:val="right"/>
              <w:rPr>
                <w:rFonts w:ascii="Arial" w:eastAsia="Times New Roman" w:hAnsi="Arial"/>
                <w:noProof/>
              </w:rPr>
            </w:pPr>
          </w:p>
        </w:tc>
        <w:tc>
          <w:tcPr>
            <w:tcW w:w="1559" w:type="dxa"/>
            <w:shd w:val="pct30" w:color="FFFF00" w:fill="auto"/>
          </w:tcPr>
          <w:p w14:paraId="6E6FA629" w14:textId="77777777" w:rsidR="00D13CFE" w:rsidRPr="00D13CFE" w:rsidRDefault="00D13CFE" w:rsidP="00D13CFE">
            <w:pPr>
              <w:spacing w:after="0"/>
              <w:jc w:val="right"/>
              <w:rPr>
                <w:rFonts w:ascii="Arial" w:eastAsia="Times New Roman" w:hAnsi="Arial"/>
                <w:b/>
                <w:noProof/>
                <w:sz w:val="28"/>
              </w:rPr>
            </w:pPr>
            <w:r w:rsidRPr="00D13CFE">
              <w:rPr>
                <w:rFonts w:ascii="Arial" w:eastAsia="Times New Roman" w:hAnsi="Arial"/>
              </w:rPr>
              <w:fldChar w:fldCharType="begin"/>
            </w:r>
            <w:r w:rsidRPr="00D13CFE">
              <w:rPr>
                <w:rFonts w:ascii="Arial" w:eastAsia="Times New Roman" w:hAnsi="Arial"/>
              </w:rPr>
              <w:instrText xml:space="preserve"> DOCPROPERTY  Spec#  \* MERGEFORMAT </w:instrText>
            </w:r>
            <w:r w:rsidRPr="00D13CFE">
              <w:rPr>
                <w:rFonts w:ascii="Arial" w:eastAsia="Times New Roman" w:hAnsi="Arial"/>
              </w:rPr>
              <w:fldChar w:fldCharType="separate"/>
            </w:r>
            <w:r w:rsidRPr="00D13CFE">
              <w:rPr>
                <w:rFonts w:ascii="Arial" w:eastAsia="Times New Roman" w:hAnsi="Arial"/>
                <w:b/>
                <w:noProof/>
                <w:sz w:val="28"/>
              </w:rPr>
              <w:t>29.520</w:t>
            </w:r>
            <w:r w:rsidRPr="00D13CFE">
              <w:rPr>
                <w:rFonts w:ascii="Arial" w:eastAsia="Times New Roman" w:hAnsi="Arial"/>
                <w:b/>
                <w:noProof/>
                <w:sz w:val="28"/>
              </w:rPr>
              <w:fldChar w:fldCharType="end"/>
            </w:r>
          </w:p>
        </w:tc>
        <w:tc>
          <w:tcPr>
            <w:tcW w:w="709" w:type="dxa"/>
          </w:tcPr>
          <w:p w14:paraId="4C465773" w14:textId="77777777" w:rsidR="00D13CFE" w:rsidRPr="00D13CFE" w:rsidRDefault="00D13CFE" w:rsidP="00D13CFE">
            <w:pPr>
              <w:spacing w:after="0"/>
              <w:jc w:val="center"/>
              <w:rPr>
                <w:rFonts w:ascii="Arial" w:eastAsia="Times New Roman" w:hAnsi="Arial"/>
                <w:noProof/>
              </w:rPr>
            </w:pPr>
            <w:r w:rsidRPr="00D13CFE">
              <w:rPr>
                <w:rFonts w:ascii="Arial" w:eastAsia="Times New Roman" w:hAnsi="Arial"/>
                <w:b/>
                <w:noProof/>
                <w:sz w:val="28"/>
              </w:rPr>
              <w:t>CR</w:t>
            </w:r>
          </w:p>
        </w:tc>
        <w:tc>
          <w:tcPr>
            <w:tcW w:w="1276" w:type="dxa"/>
            <w:shd w:val="pct30" w:color="FFFF00" w:fill="auto"/>
          </w:tcPr>
          <w:p w14:paraId="4195A7A0" w14:textId="77777777" w:rsidR="00D13CFE" w:rsidRPr="00D13CFE" w:rsidRDefault="00D13CFE" w:rsidP="00D13CFE">
            <w:pPr>
              <w:spacing w:after="0"/>
              <w:rPr>
                <w:rFonts w:ascii="Arial" w:eastAsia="Times New Roman" w:hAnsi="Arial"/>
                <w:noProof/>
              </w:rPr>
            </w:pPr>
            <w:r w:rsidRPr="00D13CFE">
              <w:rPr>
                <w:rFonts w:ascii="Arial" w:eastAsia="Times New Roman" w:hAnsi="Arial"/>
              </w:rPr>
              <w:fldChar w:fldCharType="begin"/>
            </w:r>
            <w:r w:rsidRPr="00D13CFE">
              <w:rPr>
                <w:rFonts w:ascii="Arial" w:eastAsia="Times New Roman" w:hAnsi="Arial"/>
              </w:rPr>
              <w:instrText xml:space="preserve"> DOCPROPERTY  Cr#  \* MERGEFORMAT </w:instrText>
            </w:r>
            <w:r w:rsidRPr="00D13CFE">
              <w:rPr>
                <w:rFonts w:ascii="Arial" w:eastAsia="Times New Roman" w:hAnsi="Arial"/>
              </w:rPr>
              <w:fldChar w:fldCharType="separate"/>
            </w:r>
            <w:r w:rsidRPr="00D13CFE">
              <w:rPr>
                <w:rFonts w:ascii="Arial" w:eastAsia="Times New Roman" w:hAnsi="Arial"/>
                <w:b/>
                <w:noProof/>
                <w:sz w:val="28"/>
              </w:rPr>
              <w:t>0850</w:t>
            </w:r>
            <w:r w:rsidRPr="00D13CFE">
              <w:rPr>
                <w:rFonts w:ascii="Arial" w:eastAsia="Times New Roman" w:hAnsi="Arial"/>
                <w:b/>
                <w:noProof/>
                <w:sz w:val="28"/>
              </w:rPr>
              <w:fldChar w:fldCharType="end"/>
            </w:r>
          </w:p>
        </w:tc>
        <w:tc>
          <w:tcPr>
            <w:tcW w:w="709" w:type="dxa"/>
          </w:tcPr>
          <w:p w14:paraId="254C7E97" w14:textId="77777777" w:rsidR="00D13CFE" w:rsidRPr="00D13CFE" w:rsidRDefault="00D13CFE" w:rsidP="00D13CFE">
            <w:pPr>
              <w:tabs>
                <w:tab w:val="right" w:pos="625"/>
              </w:tabs>
              <w:spacing w:after="0"/>
              <w:jc w:val="center"/>
              <w:rPr>
                <w:rFonts w:ascii="Arial" w:eastAsia="Times New Roman" w:hAnsi="Arial"/>
                <w:noProof/>
              </w:rPr>
            </w:pPr>
            <w:r w:rsidRPr="00D13CFE">
              <w:rPr>
                <w:rFonts w:ascii="Arial" w:eastAsia="Times New Roman" w:hAnsi="Arial"/>
                <w:b/>
                <w:bCs/>
                <w:noProof/>
                <w:sz w:val="28"/>
              </w:rPr>
              <w:t>rev</w:t>
            </w:r>
          </w:p>
        </w:tc>
        <w:tc>
          <w:tcPr>
            <w:tcW w:w="992" w:type="dxa"/>
            <w:shd w:val="pct30" w:color="FFFF00" w:fill="auto"/>
          </w:tcPr>
          <w:p w14:paraId="02A13C0E" w14:textId="77777777" w:rsidR="00D13CFE" w:rsidRPr="00D13CFE" w:rsidRDefault="00D13CFE" w:rsidP="00D13CFE">
            <w:pPr>
              <w:spacing w:after="0"/>
              <w:jc w:val="center"/>
              <w:rPr>
                <w:rFonts w:ascii="Arial" w:eastAsia="Times New Roman" w:hAnsi="Arial"/>
                <w:b/>
                <w:noProof/>
              </w:rPr>
            </w:pPr>
            <w:r w:rsidRPr="00D13CFE">
              <w:rPr>
                <w:rFonts w:ascii="Arial" w:eastAsia="Times New Roman" w:hAnsi="Arial"/>
              </w:rPr>
              <w:fldChar w:fldCharType="begin"/>
            </w:r>
            <w:r w:rsidRPr="00D13CFE">
              <w:rPr>
                <w:rFonts w:ascii="Arial" w:eastAsia="Times New Roman" w:hAnsi="Arial"/>
              </w:rPr>
              <w:instrText xml:space="preserve"> DOCPROPERTY  Revision  \* MERGEFORMAT </w:instrText>
            </w:r>
            <w:r w:rsidRPr="00D13CFE">
              <w:rPr>
                <w:rFonts w:ascii="Arial" w:eastAsia="Times New Roman" w:hAnsi="Arial"/>
              </w:rPr>
              <w:fldChar w:fldCharType="separate"/>
            </w:r>
            <w:r w:rsidRPr="00D13CFE">
              <w:rPr>
                <w:rFonts w:ascii="Arial" w:eastAsia="Times New Roman" w:hAnsi="Arial"/>
                <w:b/>
                <w:noProof/>
                <w:sz w:val="28"/>
              </w:rPr>
              <w:t>-</w:t>
            </w:r>
            <w:r w:rsidRPr="00D13CFE">
              <w:rPr>
                <w:rFonts w:ascii="Arial" w:eastAsia="Times New Roman" w:hAnsi="Arial"/>
                <w:b/>
                <w:noProof/>
                <w:sz w:val="28"/>
              </w:rPr>
              <w:fldChar w:fldCharType="end"/>
            </w:r>
          </w:p>
        </w:tc>
        <w:tc>
          <w:tcPr>
            <w:tcW w:w="2410" w:type="dxa"/>
          </w:tcPr>
          <w:p w14:paraId="7E89865A" w14:textId="77777777" w:rsidR="00D13CFE" w:rsidRPr="00D13CFE" w:rsidRDefault="00D13CFE" w:rsidP="00D13CFE">
            <w:pPr>
              <w:tabs>
                <w:tab w:val="right" w:pos="1825"/>
              </w:tabs>
              <w:spacing w:after="0"/>
              <w:jc w:val="center"/>
              <w:rPr>
                <w:rFonts w:ascii="Arial" w:eastAsia="Times New Roman" w:hAnsi="Arial"/>
                <w:noProof/>
              </w:rPr>
            </w:pPr>
            <w:r w:rsidRPr="00D13CFE">
              <w:rPr>
                <w:rFonts w:ascii="Arial" w:eastAsia="Times New Roman" w:hAnsi="Arial"/>
                <w:b/>
                <w:noProof/>
                <w:sz w:val="28"/>
                <w:szCs w:val="28"/>
              </w:rPr>
              <w:t>Current version:</w:t>
            </w:r>
          </w:p>
        </w:tc>
        <w:tc>
          <w:tcPr>
            <w:tcW w:w="1701" w:type="dxa"/>
            <w:shd w:val="pct30" w:color="FFFF00" w:fill="auto"/>
          </w:tcPr>
          <w:p w14:paraId="7CF41D69" w14:textId="77777777" w:rsidR="00D13CFE" w:rsidRPr="00D13CFE" w:rsidRDefault="00D13CFE" w:rsidP="00D13CFE">
            <w:pPr>
              <w:spacing w:after="0"/>
              <w:jc w:val="center"/>
              <w:rPr>
                <w:rFonts w:ascii="Arial" w:eastAsia="Times New Roman" w:hAnsi="Arial"/>
                <w:noProof/>
                <w:sz w:val="28"/>
              </w:rPr>
            </w:pPr>
            <w:r w:rsidRPr="00D13CFE">
              <w:rPr>
                <w:rFonts w:ascii="Arial" w:eastAsia="Times New Roman" w:hAnsi="Arial"/>
              </w:rPr>
              <w:fldChar w:fldCharType="begin"/>
            </w:r>
            <w:r w:rsidRPr="00D13CFE">
              <w:rPr>
                <w:rFonts w:ascii="Arial" w:eastAsia="Times New Roman" w:hAnsi="Arial"/>
              </w:rPr>
              <w:instrText xml:space="preserve"> DOCPROPERTY  Version  \* MERGEFORMAT </w:instrText>
            </w:r>
            <w:r w:rsidRPr="00D13CFE">
              <w:rPr>
                <w:rFonts w:ascii="Arial" w:eastAsia="Times New Roman" w:hAnsi="Arial"/>
              </w:rPr>
              <w:fldChar w:fldCharType="separate"/>
            </w:r>
            <w:r w:rsidRPr="00D13CFE">
              <w:rPr>
                <w:rFonts w:ascii="Arial" w:eastAsia="Times New Roman" w:hAnsi="Arial"/>
                <w:b/>
                <w:noProof/>
                <w:sz w:val="28"/>
              </w:rPr>
              <w:t>18.4.0</w:t>
            </w:r>
            <w:r w:rsidRPr="00D13CFE">
              <w:rPr>
                <w:rFonts w:ascii="Arial" w:eastAsia="Times New Roman" w:hAnsi="Arial"/>
                <w:b/>
                <w:noProof/>
                <w:sz w:val="28"/>
              </w:rPr>
              <w:fldChar w:fldCharType="end"/>
            </w:r>
          </w:p>
        </w:tc>
        <w:tc>
          <w:tcPr>
            <w:tcW w:w="143" w:type="dxa"/>
            <w:tcBorders>
              <w:right w:val="single" w:sz="4" w:space="0" w:color="auto"/>
            </w:tcBorders>
          </w:tcPr>
          <w:p w14:paraId="3C193982" w14:textId="77777777" w:rsidR="00D13CFE" w:rsidRPr="00D13CFE" w:rsidRDefault="00D13CFE" w:rsidP="00D13CFE">
            <w:pPr>
              <w:spacing w:after="0"/>
              <w:rPr>
                <w:rFonts w:ascii="Arial" w:eastAsia="Times New Roman" w:hAnsi="Arial"/>
                <w:noProof/>
              </w:rPr>
            </w:pPr>
          </w:p>
        </w:tc>
      </w:tr>
      <w:tr w:rsidR="00D13CFE" w:rsidRPr="00D13CFE" w14:paraId="7A610830" w14:textId="77777777" w:rsidTr="003E5B2E">
        <w:tc>
          <w:tcPr>
            <w:tcW w:w="9641" w:type="dxa"/>
            <w:gridSpan w:val="9"/>
            <w:tcBorders>
              <w:left w:val="single" w:sz="4" w:space="0" w:color="auto"/>
              <w:right w:val="single" w:sz="4" w:space="0" w:color="auto"/>
            </w:tcBorders>
          </w:tcPr>
          <w:p w14:paraId="18D339E7" w14:textId="77777777" w:rsidR="00D13CFE" w:rsidRPr="00D13CFE" w:rsidRDefault="00D13CFE" w:rsidP="00D13CFE">
            <w:pPr>
              <w:spacing w:after="0"/>
              <w:rPr>
                <w:rFonts w:ascii="Arial" w:eastAsia="Times New Roman" w:hAnsi="Arial"/>
                <w:noProof/>
              </w:rPr>
            </w:pPr>
          </w:p>
        </w:tc>
      </w:tr>
      <w:tr w:rsidR="00D13CFE" w:rsidRPr="00D13CFE" w14:paraId="22B010B4" w14:textId="77777777" w:rsidTr="003E5B2E">
        <w:tc>
          <w:tcPr>
            <w:tcW w:w="9641" w:type="dxa"/>
            <w:gridSpan w:val="9"/>
            <w:tcBorders>
              <w:top w:val="single" w:sz="4" w:space="0" w:color="auto"/>
            </w:tcBorders>
          </w:tcPr>
          <w:p w14:paraId="77841F42" w14:textId="77777777" w:rsidR="00D13CFE" w:rsidRPr="00D13CFE" w:rsidRDefault="00D13CFE" w:rsidP="00D13CFE">
            <w:pPr>
              <w:spacing w:after="0"/>
              <w:jc w:val="center"/>
              <w:rPr>
                <w:rFonts w:ascii="Arial" w:eastAsia="Times New Roman" w:hAnsi="Arial" w:cs="Arial"/>
                <w:i/>
                <w:noProof/>
              </w:rPr>
            </w:pPr>
            <w:r w:rsidRPr="00D13CFE">
              <w:rPr>
                <w:rFonts w:ascii="Arial" w:eastAsia="Times New Roman" w:hAnsi="Arial" w:cs="Arial"/>
                <w:i/>
                <w:noProof/>
              </w:rPr>
              <w:t xml:space="preserve">For </w:t>
            </w:r>
            <w:hyperlink r:id="rId9" w:anchor="_blank" w:history="1">
              <w:r w:rsidRPr="00D13CFE">
                <w:rPr>
                  <w:rFonts w:ascii="Arial" w:eastAsia="Times New Roman" w:hAnsi="Arial" w:cs="Arial"/>
                  <w:b/>
                  <w:i/>
                  <w:noProof/>
                  <w:color w:val="FF0000"/>
                  <w:u w:val="single"/>
                </w:rPr>
                <w:t>HE</w:t>
              </w:r>
              <w:bookmarkStart w:id="0" w:name="_Hlt497126619"/>
              <w:r w:rsidRPr="00D13CFE">
                <w:rPr>
                  <w:rFonts w:ascii="Arial" w:eastAsia="Times New Roman" w:hAnsi="Arial" w:cs="Arial"/>
                  <w:b/>
                  <w:i/>
                  <w:noProof/>
                  <w:color w:val="FF0000"/>
                  <w:u w:val="single"/>
                </w:rPr>
                <w:t>L</w:t>
              </w:r>
              <w:bookmarkEnd w:id="0"/>
              <w:r w:rsidRPr="00D13CFE">
                <w:rPr>
                  <w:rFonts w:ascii="Arial" w:eastAsia="Times New Roman" w:hAnsi="Arial" w:cs="Arial"/>
                  <w:b/>
                  <w:i/>
                  <w:noProof/>
                  <w:color w:val="FF0000"/>
                  <w:u w:val="single"/>
                </w:rPr>
                <w:t>P</w:t>
              </w:r>
            </w:hyperlink>
            <w:r w:rsidRPr="00D13CFE">
              <w:rPr>
                <w:rFonts w:ascii="Arial" w:eastAsia="Times New Roman" w:hAnsi="Arial" w:cs="Arial"/>
                <w:b/>
                <w:i/>
                <w:noProof/>
                <w:color w:val="FF0000"/>
              </w:rPr>
              <w:t xml:space="preserve"> </w:t>
            </w:r>
            <w:r w:rsidRPr="00D13CFE">
              <w:rPr>
                <w:rFonts w:ascii="Arial" w:eastAsia="Times New Roman" w:hAnsi="Arial" w:cs="Arial"/>
                <w:i/>
                <w:noProof/>
              </w:rPr>
              <w:t xml:space="preserve">on using this form: comprehensive instructions can be found at </w:t>
            </w:r>
            <w:r w:rsidRPr="00D13CFE">
              <w:rPr>
                <w:rFonts w:ascii="Arial" w:eastAsia="Times New Roman" w:hAnsi="Arial" w:cs="Arial"/>
                <w:i/>
                <w:noProof/>
              </w:rPr>
              <w:br/>
            </w:r>
            <w:hyperlink r:id="rId10" w:history="1">
              <w:r w:rsidRPr="00D13CFE">
                <w:rPr>
                  <w:rFonts w:ascii="Arial" w:eastAsia="Times New Roman" w:hAnsi="Arial" w:cs="Arial"/>
                  <w:i/>
                  <w:noProof/>
                  <w:color w:val="0000FF"/>
                  <w:u w:val="single"/>
                </w:rPr>
                <w:t>http://www.3gpp.org/Change-Requests</w:t>
              </w:r>
            </w:hyperlink>
            <w:r w:rsidRPr="00D13CFE">
              <w:rPr>
                <w:rFonts w:ascii="Arial" w:eastAsia="Times New Roman" w:hAnsi="Arial" w:cs="Arial"/>
                <w:i/>
                <w:noProof/>
              </w:rPr>
              <w:t>.</w:t>
            </w:r>
          </w:p>
        </w:tc>
      </w:tr>
      <w:tr w:rsidR="00D13CFE" w:rsidRPr="00D13CFE" w14:paraId="05E10EAB" w14:textId="77777777" w:rsidTr="003E5B2E">
        <w:tc>
          <w:tcPr>
            <w:tcW w:w="9641" w:type="dxa"/>
            <w:gridSpan w:val="9"/>
          </w:tcPr>
          <w:p w14:paraId="577D8841" w14:textId="77777777" w:rsidR="00D13CFE" w:rsidRPr="00D13CFE" w:rsidRDefault="00D13CFE" w:rsidP="00D13CFE">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264BAF8" w:rsidR="0066336B" w:rsidRDefault="00214F8D" w:rsidP="00B72EDC">
            <w:pPr>
              <w:pStyle w:val="CRCoverPage"/>
              <w:spacing w:after="0"/>
              <w:ind w:left="100"/>
              <w:rPr>
                <w:noProof/>
              </w:rPr>
            </w:pPr>
            <w:r>
              <w:t>Missing statements in the OpenAPI of the Events 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8129649" w:rsidR="0066336B" w:rsidRDefault="00A801F9">
            <w:pPr>
              <w:pStyle w:val="CRCoverPage"/>
              <w:spacing w:after="0"/>
              <w:ind w:left="100"/>
              <w:rPr>
                <w:noProof/>
              </w:rPr>
            </w:pPr>
            <w:r>
              <w:rPr>
                <w:noProof/>
              </w:rPr>
              <w:t>eNA_Ph3</w:t>
            </w:r>
            <w:r w:rsidR="00214F8D">
              <w:rPr>
                <w:noProof/>
              </w:rPr>
              <w:t>, 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3392CCC" w:rsidR="0066336B" w:rsidRDefault="00214F8D">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CDC9261" w:rsidR="00A3396B" w:rsidRPr="008272E6" w:rsidRDefault="00214F8D" w:rsidP="006477F7">
            <w:pPr>
              <w:pStyle w:val="CRCoverPage"/>
              <w:spacing w:after="0"/>
              <w:ind w:left="100"/>
              <w:rPr>
                <w:noProof/>
              </w:rPr>
            </w:pPr>
            <w:r>
              <w:rPr>
                <w:noProof/>
              </w:rPr>
              <w:t>Structured data types require the "type: object" statement in their OpenAPI definitions</w:t>
            </w:r>
            <w:r w:rsidR="00A3396B">
              <w:rPr>
                <w:noProof/>
              </w:rPr>
              <w:t>.</w:t>
            </w:r>
            <w:r>
              <w:rPr>
                <w:noProof/>
              </w:rPr>
              <w:t xml:space="preserve"> However, this statement is currently missing from various recently defined objects in the Nnwdaf_EventsSubscription API.</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5B5588C" w:rsidR="00E639F5" w:rsidRDefault="00214F8D" w:rsidP="00A801F9">
            <w:pPr>
              <w:pStyle w:val="CRCoverPage"/>
              <w:spacing w:after="0"/>
              <w:ind w:left="100"/>
            </w:pPr>
            <w:r>
              <w:rPr>
                <w:noProof/>
              </w:rPr>
              <w:t>Added the missing OpenAPI statements as required</w:t>
            </w:r>
            <w:r w:rsidR="00E639F5">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809F5F1" w:rsidR="00CD0810" w:rsidRDefault="00214F8D" w:rsidP="00CD0810">
            <w:pPr>
              <w:pStyle w:val="CRCoverPage"/>
              <w:spacing w:after="0"/>
              <w:ind w:left="100"/>
              <w:rPr>
                <w:noProof/>
              </w:rPr>
            </w:pPr>
            <w:r>
              <w:rPr>
                <w:noProof/>
              </w:rPr>
              <w:t>Wrong OpenAPI</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D45A075" w:rsidR="0066336B" w:rsidRPr="007B1895" w:rsidRDefault="00CF7292">
            <w:pPr>
              <w:pStyle w:val="CRCoverPage"/>
              <w:spacing w:after="0"/>
              <w:ind w:left="100"/>
            </w:pPr>
            <w: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0FD5C3" w:rsidR="002A1998" w:rsidRDefault="00D97AC1" w:rsidP="002A1998">
            <w:pPr>
              <w:pStyle w:val="CRCoverPage"/>
              <w:spacing w:after="0"/>
              <w:ind w:left="100"/>
              <w:rPr>
                <w:noProof/>
              </w:rPr>
            </w:pPr>
            <w:r>
              <w:rPr>
                <w:noProof/>
              </w:rPr>
              <w:t xml:space="preserve">This CR </w:t>
            </w:r>
            <w:r w:rsidR="00A3396B">
              <w:rPr>
                <w:noProof/>
              </w:rPr>
              <w:t xml:space="preserve">introduces a backwards compatible </w:t>
            </w:r>
            <w:r w:rsidR="00214F8D">
              <w:rPr>
                <w:noProof/>
              </w:rPr>
              <w:t>correction</w:t>
            </w:r>
            <w:r w:rsidR="00A3396B">
              <w:rPr>
                <w:noProof/>
              </w:rPr>
              <w:t xml:space="preserve"> into the</w:t>
            </w:r>
            <w:r w:rsidR="00A34581">
              <w:rPr>
                <w:noProof/>
              </w:rPr>
              <w:t xml:space="preserve"> OpenAPI file</w:t>
            </w:r>
            <w:r w:rsidR="00A3396B">
              <w:rPr>
                <w:noProof/>
              </w:rPr>
              <w:t xml:space="preserve"> of the N</w:t>
            </w:r>
            <w:r w:rsidR="00214F8D">
              <w:rPr>
                <w:noProof/>
              </w:rPr>
              <w:t>nwdaf</w:t>
            </w:r>
            <w:r w:rsidR="00A3396B">
              <w:rPr>
                <w:noProof/>
              </w:rPr>
              <w:t>_</w:t>
            </w:r>
            <w:r w:rsidR="00214F8D">
              <w:rPr>
                <w:noProof/>
              </w:rPr>
              <w:t>EventsSubscription</w:t>
            </w:r>
            <w:r w:rsidR="00A3396B">
              <w:rPr>
                <w:noProof/>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17F881A7" w14:textId="77777777" w:rsidR="007B3BEB" w:rsidRPr="007B3BEB" w:rsidRDefault="007B3BEB" w:rsidP="007B3BEB">
      <w:pPr>
        <w:keepNext/>
        <w:keepLines/>
        <w:pBdr>
          <w:top w:val="single" w:sz="12" w:space="3" w:color="auto"/>
        </w:pBdr>
        <w:spacing w:before="240"/>
        <w:ind w:left="1134" w:hanging="1134"/>
        <w:outlineLvl w:val="0"/>
        <w:rPr>
          <w:rFonts w:ascii="Arial" w:hAnsi="Arial"/>
          <w:sz w:val="36"/>
          <w:lang w:eastAsia="en-GB"/>
        </w:rPr>
      </w:pPr>
      <w:bookmarkStart w:id="1" w:name="_Toc34266366"/>
      <w:bookmarkStart w:id="2" w:name="_Toc59018019"/>
      <w:bookmarkStart w:id="3" w:name="_Toc114134057"/>
      <w:bookmarkStart w:id="4" w:name="_Toc112951378"/>
      <w:bookmarkStart w:id="5" w:name="_Toc98233868"/>
      <w:bookmarkStart w:id="6" w:name="_Toc83233236"/>
      <w:bookmarkStart w:id="7" w:name="_Toc120702558"/>
      <w:bookmarkStart w:id="8" w:name="_Toc51762982"/>
      <w:bookmarkStart w:id="9" w:name="_Toc66231887"/>
      <w:bookmarkStart w:id="10" w:name="_Toc70550752"/>
      <w:bookmarkStart w:id="11" w:name="_Toc28012880"/>
      <w:bookmarkStart w:id="12" w:name="_Toc56641051"/>
      <w:bookmarkStart w:id="13" w:name="_Toc43563581"/>
      <w:bookmarkStart w:id="14" w:name="_Toc113031918"/>
      <w:bookmarkStart w:id="15" w:name="_Toc36102537"/>
      <w:bookmarkStart w:id="16" w:name="_Toc45134130"/>
      <w:bookmarkStart w:id="17" w:name="_Toc94064466"/>
      <w:bookmarkStart w:id="18" w:name="_Toc85553165"/>
      <w:bookmarkStart w:id="19" w:name="_Toc85557264"/>
      <w:bookmarkStart w:id="20" w:name="_Toc68169048"/>
      <w:bookmarkStart w:id="21" w:name="_Toc90656059"/>
      <w:bookmarkStart w:id="22" w:name="_Toc138754551"/>
      <w:bookmarkStart w:id="23" w:name="_Toc145706049"/>
      <w:bookmarkStart w:id="24" w:name="_Toc148523022"/>
      <w:bookmarkStart w:id="25" w:name="_Toc104539255"/>
      <w:bookmarkStart w:id="26" w:name="_Toc101244649"/>
      <w:bookmarkStart w:id="27" w:name="_Toc88667774"/>
      <w:bookmarkStart w:id="28" w:name="_Toc136562717"/>
      <w:bookmarkStart w:id="29" w:name="_Toc50032062"/>
      <w:bookmarkStart w:id="30" w:name="_Toc153364158"/>
      <w:r w:rsidRPr="007B3BEB">
        <w:rPr>
          <w:rFonts w:ascii="Arial" w:hAnsi="Arial"/>
          <w:sz w:val="36"/>
        </w:rPr>
        <w:t>A.2</w:t>
      </w:r>
      <w:r w:rsidRPr="007B3BEB">
        <w:rPr>
          <w:rFonts w:ascii="Arial" w:hAnsi="Arial"/>
          <w:sz w:val="36"/>
        </w:rPr>
        <w:tab/>
      </w:r>
      <w:r w:rsidRPr="007B3BEB">
        <w:rPr>
          <w:rFonts w:ascii="Arial" w:hAnsi="Arial"/>
          <w:sz w:val="36"/>
          <w:lang w:eastAsia="en-GB"/>
        </w:rPr>
        <w:t>Nnwdaf_EventsSubscription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392AC0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 w:name="_Hlk56636785"/>
      <w:r w:rsidRPr="007B3BEB">
        <w:rPr>
          <w:rFonts w:ascii="Courier New" w:hAnsi="Courier New"/>
          <w:sz w:val="16"/>
        </w:rPr>
        <w:t>openapi: 3.0.0</w:t>
      </w:r>
    </w:p>
    <w:p w14:paraId="1CDF34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DBF1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info:</w:t>
      </w:r>
    </w:p>
    <w:p w14:paraId="45C97FE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version: 1.3.0-alpha.</w:t>
      </w:r>
      <w:r w:rsidRPr="007B3BEB">
        <w:rPr>
          <w:rFonts w:ascii="Courier New" w:hAnsi="Courier New" w:cs="Arial"/>
          <w:sz w:val="16"/>
        </w:rPr>
        <w:t>5</w:t>
      </w:r>
    </w:p>
    <w:p w14:paraId="5E3C4ED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title: Nnwdaf_EventsSubscription</w:t>
      </w:r>
    </w:p>
    <w:p w14:paraId="4AA9F9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p>
    <w:p w14:paraId="75C845F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Nnwdaf_EventsSubscription Service API.  </w:t>
      </w:r>
    </w:p>
    <w:p w14:paraId="1F3073F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2023, 3GPP Organizational Partners (ARIB, ATIS, CCSA, ETSI, TSDSI, TTA, TTC).  </w:t>
      </w:r>
    </w:p>
    <w:p w14:paraId="20DE7C5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All rights reserved.</w:t>
      </w:r>
    </w:p>
    <w:p w14:paraId="1255D24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6FD29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externalDocs:</w:t>
      </w:r>
    </w:p>
    <w:p w14:paraId="39EFCA6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description: 3GPP TS 29.520 V18.</w:t>
      </w:r>
      <w:r w:rsidRPr="007B3BEB">
        <w:rPr>
          <w:rFonts w:ascii="Courier New" w:eastAsia="DengXian" w:hAnsi="Courier New"/>
          <w:sz w:val="16"/>
          <w:lang w:eastAsia="zh-CN"/>
        </w:rPr>
        <w:t>4</w:t>
      </w:r>
      <w:r w:rsidRPr="007B3BEB">
        <w:rPr>
          <w:rFonts w:ascii="Courier New" w:eastAsia="DengXian" w:hAnsi="Courier New"/>
          <w:sz w:val="16"/>
        </w:rPr>
        <w:t>.0; 5G System; Network Data Analytics Services.</w:t>
      </w:r>
    </w:p>
    <w:p w14:paraId="3F354E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eastAsia="DengXian" w:hAnsi="Courier New"/>
          <w:sz w:val="16"/>
        </w:rPr>
        <w:t xml:space="preserve">  url: 'http</w:t>
      </w:r>
      <w:r w:rsidRPr="007B3BEB">
        <w:rPr>
          <w:rFonts w:ascii="Courier New" w:eastAsia="DengXian" w:hAnsi="Courier New" w:hint="eastAsia"/>
          <w:sz w:val="16"/>
          <w:lang w:eastAsia="zh-CN"/>
        </w:rPr>
        <w:t>s</w:t>
      </w:r>
      <w:r w:rsidRPr="007B3BEB">
        <w:rPr>
          <w:rFonts w:ascii="Courier New" w:eastAsia="DengXian" w:hAnsi="Courier New"/>
          <w:sz w:val="16"/>
        </w:rPr>
        <w:t>://www.3gpp.org/ftp/Specs/archive/29_series/29.520/'</w:t>
      </w:r>
    </w:p>
    <w:p w14:paraId="7B1546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7A3243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7B3BEB">
        <w:rPr>
          <w:rFonts w:ascii="Courier New" w:eastAsia="DengXian" w:hAnsi="Courier New"/>
          <w:sz w:val="16"/>
          <w:lang w:val="en-US"/>
        </w:rPr>
        <w:t>security:</w:t>
      </w:r>
    </w:p>
    <w:p w14:paraId="755667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7B3BEB">
        <w:rPr>
          <w:rFonts w:ascii="Courier New" w:eastAsia="DengXian" w:hAnsi="Courier New"/>
          <w:sz w:val="16"/>
          <w:lang w:val="en-US"/>
        </w:rPr>
        <w:t xml:space="preserve">  - {}</w:t>
      </w:r>
    </w:p>
    <w:p w14:paraId="0EC75CD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7B3BEB">
        <w:rPr>
          <w:rFonts w:ascii="Courier New" w:eastAsia="DengXian" w:hAnsi="Courier New"/>
          <w:sz w:val="16"/>
          <w:lang w:val="en-US"/>
        </w:rPr>
        <w:t xml:space="preserve">  - oAuth2ClientCredentials:</w:t>
      </w:r>
    </w:p>
    <w:p w14:paraId="114124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7B3BEB">
        <w:rPr>
          <w:rFonts w:ascii="Courier New" w:eastAsia="DengXian" w:hAnsi="Courier New"/>
          <w:sz w:val="16"/>
          <w:lang w:val="en-US"/>
        </w:rPr>
        <w:t xml:space="preserve">    - </w:t>
      </w:r>
      <w:r w:rsidRPr="007B3BEB">
        <w:rPr>
          <w:rFonts w:ascii="Courier New" w:eastAsia="DengXian" w:hAnsi="Courier New"/>
          <w:sz w:val="16"/>
        </w:rPr>
        <w:t>nnwdaf-eventssubscription</w:t>
      </w:r>
    </w:p>
    <w:p w14:paraId="0B1B994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D364A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servers:</w:t>
      </w:r>
    </w:p>
    <w:p w14:paraId="14C90ED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url: '{apiRoot}/nnwdaf-eventssubscription/v1'</w:t>
      </w:r>
    </w:p>
    <w:p w14:paraId="004A51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variables:</w:t>
      </w:r>
    </w:p>
    <w:p w14:paraId="3E36B1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apiRoot:</w:t>
      </w:r>
    </w:p>
    <w:p w14:paraId="53553C2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default: https://example.com</w:t>
      </w:r>
    </w:p>
    <w:p w14:paraId="07F15E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apiRoot as defined in clause 4.4 of 3GPP TS 29.501.</w:t>
      </w:r>
    </w:p>
    <w:p w14:paraId="51C77A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B6A64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paths:</w:t>
      </w:r>
    </w:p>
    <w:p w14:paraId="3614FC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/subscriptions:</w:t>
      </w:r>
    </w:p>
    <w:p w14:paraId="5E2E7CC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post:</w:t>
      </w:r>
    </w:p>
    <w:p w14:paraId="387672E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summary: Create a new Individual NWDAF Events Subscription</w:t>
      </w:r>
    </w:p>
    <w:p w14:paraId="3323DF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operationId: CreateNWDAFEventsSubscription</w:t>
      </w:r>
    </w:p>
    <w:p w14:paraId="02466A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tags:</w:t>
      </w:r>
    </w:p>
    <w:p w14:paraId="62836DC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NWDAF Events Subscriptions (Collection)</w:t>
      </w:r>
    </w:p>
    <w:p w14:paraId="6716A35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requestBody:</w:t>
      </w:r>
    </w:p>
    <w:p w14:paraId="6A8609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 true</w:t>
      </w:r>
    </w:p>
    <w:p w14:paraId="331D5C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content:</w:t>
      </w:r>
    </w:p>
    <w:p w14:paraId="0882BBE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application/json:</w:t>
      </w:r>
    </w:p>
    <w:p w14:paraId="1A7046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schema:</w:t>
      </w:r>
    </w:p>
    <w:p w14:paraId="603BF0C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'#/components/schemas/NnwdafEventsSubscription'</w:t>
      </w:r>
    </w:p>
    <w:p w14:paraId="7690175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responses:</w:t>
      </w:r>
    </w:p>
    <w:p w14:paraId="10DD69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'201':</w:t>
      </w:r>
    </w:p>
    <w:p w14:paraId="192A48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Create a new Individual NWDAF Event Subscription resource.</w:t>
      </w:r>
    </w:p>
    <w:p w14:paraId="063363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headers:</w:t>
      </w:r>
    </w:p>
    <w:p w14:paraId="7C887D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Location:</w:t>
      </w:r>
    </w:p>
    <w:p w14:paraId="1B4268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description: &gt;</w:t>
      </w:r>
    </w:p>
    <w:p w14:paraId="5DA311F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Contains the URI of the newly created resource, according to the structure</w:t>
      </w:r>
    </w:p>
    <w:p w14:paraId="53F4EA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{apiRoot}/nnwdaf-eventssubscription/&lt;apiVersion&gt;/subscriptions/{subscriptionId}</w:t>
      </w:r>
    </w:p>
    <w:p w14:paraId="75C6AC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required: true</w:t>
      </w:r>
    </w:p>
    <w:p w14:paraId="61DC88D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schema:</w:t>
      </w:r>
    </w:p>
    <w:p w14:paraId="647AD8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type: string</w:t>
      </w:r>
    </w:p>
    <w:p w14:paraId="57D6671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content:</w:t>
      </w:r>
    </w:p>
    <w:p w14:paraId="573ECB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application/json:</w:t>
      </w:r>
    </w:p>
    <w:p w14:paraId="1F18ADA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schema:</w:t>
      </w:r>
    </w:p>
    <w:p w14:paraId="10C99DA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'#/components/schemas/NnwdafEventsSubscription'</w:t>
      </w:r>
    </w:p>
    <w:p w14:paraId="21B2EB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'400':</w:t>
      </w:r>
    </w:p>
    <w:p w14:paraId="680C541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'TS29571_CommonData.yaml#/components/responses/400'</w:t>
      </w:r>
    </w:p>
    <w:p w14:paraId="3C03AB1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'401':</w:t>
      </w:r>
    </w:p>
    <w:p w14:paraId="73C646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'TS29571_CommonData.yaml#/components/responses/401'</w:t>
      </w:r>
    </w:p>
    <w:p w14:paraId="187B28C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'403':</w:t>
      </w:r>
    </w:p>
    <w:p w14:paraId="47D77D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$ref: 'TS29571_CommonData.yaml#/components/responses/403'</w:t>
      </w:r>
    </w:p>
    <w:p w14:paraId="30E38A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'404':</w:t>
      </w:r>
    </w:p>
    <w:p w14:paraId="2435A8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'TS29571_CommonData.yaml#/components/responses/404'</w:t>
      </w:r>
    </w:p>
    <w:p w14:paraId="399920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'411':</w:t>
      </w:r>
    </w:p>
    <w:p w14:paraId="428872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'TS29571_CommonData.yaml#/components/responses/411'</w:t>
      </w:r>
    </w:p>
    <w:p w14:paraId="07A2712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'413':</w:t>
      </w:r>
    </w:p>
    <w:p w14:paraId="7DDB46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'TS29571_CommonData.yaml#/components/responses/413'</w:t>
      </w:r>
    </w:p>
    <w:p w14:paraId="601C12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'415':</w:t>
      </w:r>
    </w:p>
    <w:p w14:paraId="2FF063E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'TS29571_CommonData.yaml#/components/responses/415'</w:t>
      </w:r>
    </w:p>
    <w:p w14:paraId="3435DF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'429':</w:t>
      </w:r>
    </w:p>
    <w:p w14:paraId="11C737C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$ref: 'TS29571_CommonData.yaml#/components/responses/429'</w:t>
      </w:r>
    </w:p>
    <w:p w14:paraId="22B36E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'500':</w:t>
      </w:r>
    </w:p>
    <w:p w14:paraId="58B0D62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'TS29571_CommonData.yaml#/components/responses/500'</w:t>
      </w:r>
    </w:p>
    <w:p w14:paraId="13143CA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'502':</w:t>
      </w:r>
    </w:p>
    <w:p w14:paraId="0A68C6F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'TS29571_CommonData.yaml#/components/responses/502'</w:t>
      </w:r>
    </w:p>
    <w:p w14:paraId="70A6A1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'503':</w:t>
      </w:r>
    </w:p>
    <w:p w14:paraId="438860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'TS29571_CommonData.yaml#/components/responses/503'</w:t>
      </w:r>
    </w:p>
    <w:p w14:paraId="61F446A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default:</w:t>
      </w:r>
    </w:p>
    <w:p w14:paraId="7346F7D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'TS29571_CommonData.yaml#/components/responses/default'</w:t>
      </w:r>
    </w:p>
    <w:p w14:paraId="049DD8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callbacks:</w:t>
      </w:r>
    </w:p>
    <w:p w14:paraId="3688978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myNotification:</w:t>
      </w:r>
    </w:p>
    <w:p w14:paraId="3129B9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'{$request.body#/notificationURI}': </w:t>
      </w:r>
    </w:p>
    <w:p w14:paraId="28BAC0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post:</w:t>
      </w:r>
    </w:p>
    <w:p w14:paraId="1F8308C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requestBody:</w:t>
      </w:r>
    </w:p>
    <w:p w14:paraId="00F5B79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 true</w:t>
      </w:r>
    </w:p>
    <w:p w14:paraId="6D9176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content:</w:t>
      </w:r>
    </w:p>
    <w:p w14:paraId="008D004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application/json:</w:t>
      </w:r>
    </w:p>
    <w:p w14:paraId="3C4F70A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schema:</w:t>
      </w:r>
    </w:p>
    <w:p w14:paraId="4EA111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1434E3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BF754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'#/components/schemas/NnwdafEventsSubscriptionNotification'</w:t>
      </w:r>
    </w:p>
    <w:p w14:paraId="6A6020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4CCE8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responses:</w:t>
      </w:r>
    </w:p>
    <w:p w14:paraId="440EFA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'204':</w:t>
      </w:r>
    </w:p>
    <w:p w14:paraId="0D9A7C7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The receipt of the Notification is acknowledged.</w:t>
      </w:r>
    </w:p>
    <w:p w14:paraId="7AA4C0B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'307':</w:t>
      </w:r>
    </w:p>
    <w:p w14:paraId="1D82C34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'TS29571_CommonData.yaml#/components/responses/307'</w:t>
      </w:r>
    </w:p>
    <w:p w14:paraId="3C8AC3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'308':</w:t>
      </w:r>
    </w:p>
    <w:p w14:paraId="32761D6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'TS29571_CommonData.yaml#/components/responses/308'</w:t>
      </w:r>
    </w:p>
    <w:p w14:paraId="7851F4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'400':</w:t>
      </w:r>
    </w:p>
    <w:p w14:paraId="7B1C7E7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'TS29571_CommonData.yaml#/components/responses/400'</w:t>
      </w:r>
    </w:p>
    <w:p w14:paraId="0F2C007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'401':</w:t>
      </w:r>
    </w:p>
    <w:p w14:paraId="261B4E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'TS29571_CommonData.yaml#/components/responses/401'</w:t>
      </w:r>
    </w:p>
    <w:p w14:paraId="00A004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'403':</w:t>
      </w:r>
    </w:p>
    <w:p w14:paraId="15C683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$ref: 'TS29571_CommonData.yaml#/components/responses/403'</w:t>
      </w:r>
    </w:p>
    <w:p w14:paraId="7BA9667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'404':</w:t>
      </w:r>
    </w:p>
    <w:p w14:paraId="2CCBC71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'TS29571_CommonData.yaml#/components/responses/404'</w:t>
      </w:r>
    </w:p>
    <w:p w14:paraId="20A2A5D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'411':</w:t>
      </w:r>
    </w:p>
    <w:p w14:paraId="1AC0D7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'TS29571_CommonData.yaml#/components/responses/411'</w:t>
      </w:r>
    </w:p>
    <w:p w14:paraId="73203A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'413':</w:t>
      </w:r>
    </w:p>
    <w:p w14:paraId="3665DBF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'TS29571_CommonData.yaml#/components/responses/413'</w:t>
      </w:r>
    </w:p>
    <w:p w14:paraId="7CB495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'415':</w:t>
      </w:r>
    </w:p>
    <w:p w14:paraId="36D1A8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'TS29571_CommonData.yaml#/components/responses/415'</w:t>
      </w:r>
    </w:p>
    <w:p w14:paraId="24349A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'429':</w:t>
      </w:r>
    </w:p>
    <w:p w14:paraId="110B98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$ref: 'TS29571_CommonData.yaml#/components/responses/429'</w:t>
      </w:r>
    </w:p>
    <w:p w14:paraId="04E62C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'500':</w:t>
      </w:r>
    </w:p>
    <w:p w14:paraId="0D427D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'TS29571_CommonData.yaml#/components/responses/500'</w:t>
      </w:r>
    </w:p>
    <w:p w14:paraId="4ADC45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'502':</w:t>
      </w:r>
    </w:p>
    <w:p w14:paraId="7F5A1F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'TS29571_CommonData.yaml#/components/responses/502'</w:t>
      </w:r>
    </w:p>
    <w:p w14:paraId="3F720E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'503':</w:t>
      </w:r>
    </w:p>
    <w:p w14:paraId="15A5E48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'TS29571_CommonData.yaml#/components/responses/503'</w:t>
      </w:r>
    </w:p>
    <w:p w14:paraId="183C37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default:</w:t>
      </w:r>
    </w:p>
    <w:p w14:paraId="592B09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'TS29571_CommonData.yaml#/components/responses/default'</w:t>
      </w:r>
    </w:p>
    <w:p w14:paraId="63272D1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FAC81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/subscriptions/{subscriptionId}:</w:t>
      </w:r>
    </w:p>
    <w:p w14:paraId="5FDA0AC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delete:</w:t>
      </w:r>
    </w:p>
    <w:p w14:paraId="4ADCE6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summary: Delete an existing Individual NWDAF Events Subscription</w:t>
      </w:r>
    </w:p>
    <w:p w14:paraId="178AB8B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operationId: DeleteNWDAFEventsSubscription</w:t>
      </w:r>
    </w:p>
    <w:p w14:paraId="3FDD28F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tags:</w:t>
      </w:r>
    </w:p>
    <w:p w14:paraId="22792F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Individual NWDAF Events Subscription (Document)</w:t>
      </w:r>
    </w:p>
    <w:p w14:paraId="1E10A1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parameters:</w:t>
      </w:r>
    </w:p>
    <w:p w14:paraId="7F195F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name: subscriptionId</w:t>
      </w:r>
    </w:p>
    <w:p w14:paraId="0B84840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 path</w:t>
      </w:r>
    </w:p>
    <w:p w14:paraId="75CA5B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String identifying a subscription to the Nnwdaf_EventsSubscription Service</w:t>
      </w:r>
    </w:p>
    <w:p w14:paraId="6F2D14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 true</w:t>
      </w:r>
    </w:p>
    <w:p w14:paraId="2F674D1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schema:</w:t>
      </w:r>
    </w:p>
    <w:p w14:paraId="2905CD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5EABF57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responses:</w:t>
      </w:r>
    </w:p>
    <w:p w14:paraId="05F49C2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'204':</w:t>
      </w:r>
    </w:p>
    <w:p w14:paraId="1416D6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4B340E1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No Content. The Individual NWDAF Event Subscription resource matching the subscriptionId</w:t>
      </w:r>
    </w:p>
    <w:p w14:paraId="270D66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was deleted.</w:t>
      </w:r>
    </w:p>
    <w:p w14:paraId="480F83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'307':</w:t>
      </w:r>
    </w:p>
    <w:p w14:paraId="162AA8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'TS29571_CommonData.yaml#/components/responses/307'</w:t>
      </w:r>
    </w:p>
    <w:p w14:paraId="7D9130E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'308':</w:t>
      </w:r>
    </w:p>
    <w:p w14:paraId="460E7F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'TS29571_CommonData.yaml#/components/responses/308'</w:t>
      </w:r>
    </w:p>
    <w:p w14:paraId="3537E9A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'400':</w:t>
      </w:r>
    </w:p>
    <w:p w14:paraId="3D0C46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'TS29571_CommonData.yaml#/components/responses/400'</w:t>
      </w:r>
    </w:p>
    <w:p w14:paraId="1B02F0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'401':</w:t>
      </w:r>
    </w:p>
    <w:p w14:paraId="5ACC1DF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'TS29571_CommonData.yaml#/components/responses/401'</w:t>
      </w:r>
    </w:p>
    <w:p w14:paraId="63A662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'403':</w:t>
      </w:r>
    </w:p>
    <w:p w14:paraId="010D487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$ref: 'TS29571_CommonData.yaml#/components/responses/403'</w:t>
      </w:r>
    </w:p>
    <w:p w14:paraId="75A20E1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'404':</w:t>
      </w:r>
    </w:p>
    <w:p w14:paraId="650280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$ref: 'TS29571_CommonData.yaml#/components/responses/404'</w:t>
      </w:r>
    </w:p>
    <w:p w14:paraId="2C005B4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'429':</w:t>
      </w:r>
    </w:p>
    <w:p w14:paraId="24BB1FD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$ref: 'TS29571_CommonData.yaml#/components/responses/429'</w:t>
      </w:r>
    </w:p>
    <w:p w14:paraId="39C256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'500':</w:t>
      </w:r>
    </w:p>
    <w:p w14:paraId="6F795D3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'TS29571_CommonData.yaml#/components/responses/500'</w:t>
      </w:r>
    </w:p>
    <w:p w14:paraId="1DFA29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'501':</w:t>
      </w:r>
    </w:p>
    <w:p w14:paraId="210B6D1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'TS29571_CommonData.yaml#/components/responses/501'</w:t>
      </w:r>
    </w:p>
    <w:p w14:paraId="4E658E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'502':</w:t>
      </w:r>
    </w:p>
    <w:p w14:paraId="2905BD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'TS29571_CommonData.yaml#/components/responses/502'</w:t>
      </w:r>
    </w:p>
    <w:p w14:paraId="5C4256C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'503':</w:t>
      </w:r>
    </w:p>
    <w:p w14:paraId="78089E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'TS29571_CommonData.yaml#/components/responses/503'</w:t>
      </w:r>
    </w:p>
    <w:p w14:paraId="7DB1F4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default:</w:t>
      </w:r>
    </w:p>
    <w:p w14:paraId="2F0BB0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'TS29571_CommonData.yaml#/components/responses/default'</w:t>
      </w:r>
    </w:p>
    <w:p w14:paraId="6E7F26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put:</w:t>
      </w:r>
    </w:p>
    <w:p w14:paraId="1EE924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summary: Update an existing Individual NWDAF Events Subscription</w:t>
      </w:r>
    </w:p>
    <w:p w14:paraId="711BE96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operationId: UpdateNWDAFEventsSubscription</w:t>
      </w:r>
    </w:p>
    <w:p w14:paraId="56D689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tags:</w:t>
      </w:r>
    </w:p>
    <w:p w14:paraId="7F57C07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Individual NWDAF Events Subscription (Document)</w:t>
      </w:r>
    </w:p>
    <w:p w14:paraId="6480146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requestBody:</w:t>
      </w:r>
    </w:p>
    <w:p w14:paraId="209CD9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 true</w:t>
      </w:r>
    </w:p>
    <w:p w14:paraId="3C61B07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content:</w:t>
      </w:r>
    </w:p>
    <w:p w14:paraId="0ABABA3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application/json:</w:t>
      </w:r>
    </w:p>
    <w:p w14:paraId="388792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schema:</w:t>
      </w:r>
    </w:p>
    <w:p w14:paraId="43FF7D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'#/components/schemas/NnwdafEventsSubscription'</w:t>
      </w:r>
    </w:p>
    <w:p w14:paraId="3B8E9B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parameters:</w:t>
      </w:r>
    </w:p>
    <w:p w14:paraId="68F8217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name: subscriptionId</w:t>
      </w:r>
    </w:p>
    <w:p w14:paraId="122944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 path</w:t>
      </w:r>
    </w:p>
    <w:p w14:paraId="5431D9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String identifying a subscription to the Nnwdaf_EventsSubscription Service.</w:t>
      </w:r>
    </w:p>
    <w:p w14:paraId="1769DC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 true</w:t>
      </w:r>
    </w:p>
    <w:p w14:paraId="534594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schema:</w:t>
      </w:r>
    </w:p>
    <w:p w14:paraId="2F525C9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05B5CE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responses:</w:t>
      </w:r>
    </w:p>
    <w:p w14:paraId="2ABE70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'200':</w:t>
      </w:r>
    </w:p>
    <w:p w14:paraId="66DC19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24CD16B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The Individual NWDAF Event Subscription resource was modified successfully and a</w:t>
      </w:r>
    </w:p>
    <w:p w14:paraId="6AEDDBF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representation of that resource is returned.</w:t>
      </w:r>
    </w:p>
    <w:p w14:paraId="421CC9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content:</w:t>
      </w:r>
    </w:p>
    <w:p w14:paraId="6572EE1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application/json:</w:t>
      </w:r>
    </w:p>
    <w:p w14:paraId="05257B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schema:</w:t>
      </w:r>
    </w:p>
    <w:p w14:paraId="09F9AA4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'#/components/schemas/NnwdafEventsSubscription'</w:t>
      </w:r>
    </w:p>
    <w:p w14:paraId="4A0607F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'204':</w:t>
      </w:r>
    </w:p>
    <w:p w14:paraId="646C3B9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The Individual NWDAF Event Subscription resource was modified successfully.</w:t>
      </w:r>
    </w:p>
    <w:p w14:paraId="2737C84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'307':</w:t>
      </w:r>
    </w:p>
    <w:p w14:paraId="220C431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'TS29571_CommonData.yaml#/components/responses/307'</w:t>
      </w:r>
    </w:p>
    <w:p w14:paraId="4B775CC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'308':</w:t>
      </w:r>
    </w:p>
    <w:p w14:paraId="3D2FA67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'TS29571_CommonData.yaml#/components/responses/308'</w:t>
      </w:r>
    </w:p>
    <w:p w14:paraId="68132C4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'400':</w:t>
      </w:r>
    </w:p>
    <w:p w14:paraId="429781D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'TS29571_CommonData.yaml#/components/responses/400'</w:t>
      </w:r>
    </w:p>
    <w:p w14:paraId="495C85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'401':</w:t>
      </w:r>
    </w:p>
    <w:p w14:paraId="7D7B218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'TS29571_CommonData.yaml#/components/responses/401'</w:t>
      </w:r>
    </w:p>
    <w:p w14:paraId="77C2D6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'403':</w:t>
      </w:r>
    </w:p>
    <w:p w14:paraId="08B4293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$ref: 'TS29571_CommonData.yaml#/components/responses/403'</w:t>
      </w:r>
    </w:p>
    <w:p w14:paraId="029CCFE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'404':</w:t>
      </w:r>
    </w:p>
    <w:p w14:paraId="54E0DD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'TS29571_CommonData.yaml#/components/responses/404'</w:t>
      </w:r>
    </w:p>
    <w:p w14:paraId="5197EE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'411':</w:t>
      </w:r>
    </w:p>
    <w:p w14:paraId="4CB324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'TS29571_CommonData.yaml#/components/responses/411'</w:t>
      </w:r>
    </w:p>
    <w:p w14:paraId="0F8812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'413':</w:t>
      </w:r>
    </w:p>
    <w:p w14:paraId="723C9F9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'TS29571_CommonData.yaml#/components/responses/413'</w:t>
      </w:r>
    </w:p>
    <w:p w14:paraId="1AC31A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'415':</w:t>
      </w:r>
    </w:p>
    <w:p w14:paraId="49E443B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'TS29571_CommonData.yaml#/components/responses/415'</w:t>
      </w:r>
    </w:p>
    <w:p w14:paraId="55073C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'429':</w:t>
      </w:r>
    </w:p>
    <w:p w14:paraId="11B0316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$ref: 'TS29571_CommonData.yaml#/components/responses/429'</w:t>
      </w:r>
    </w:p>
    <w:p w14:paraId="2F6369B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'500':</w:t>
      </w:r>
    </w:p>
    <w:p w14:paraId="13DABD7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'TS29571_CommonData.yaml#/components/responses/500'</w:t>
      </w:r>
    </w:p>
    <w:p w14:paraId="49A4267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'501':</w:t>
      </w:r>
    </w:p>
    <w:p w14:paraId="3965B7E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'TS29571_CommonData.yaml#/components/responses/501'</w:t>
      </w:r>
    </w:p>
    <w:p w14:paraId="0E4D8D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'502':</w:t>
      </w:r>
    </w:p>
    <w:p w14:paraId="504522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'TS29571_CommonData.yaml#/components/responses/502'</w:t>
      </w:r>
    </w:p>
    <w:p w14:paraId="074C30F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'503':</w:t>
      </w:r>
    </w:p>
    <w:p w14:paraId="10FFBCE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'TS29571_CommonData.yaml#/components/responses/503'</w:t>
      </w:r>
    </w:p>
    <w:p w14:paraId="3DFF2B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default:</w:t>
      </w:r>
    </w:p>
    <w:p w14:paraId="0135E8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'TS29571_CommonData.yaml#/components/responses/default'</w:t>
      </w:r>
    </w:p>
    <w:p w14:paraId="0C135CC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DA873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/transfers:</w:t>
      </w:r>
    </w:p>
    <w:p w14:paraId="238267A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post:</w:t>
      </w:r>
    </w:p>
    <w:p w14:paraId="5CCEDD2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summary: Provide information about requested analytics subscriptions transfer and potentially create a new Individual NWDAF Event Subscription Transfer resource.</w:t>
      </w:r>
    </w:p>
    <w:p w14:paraId="07066A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operationId: CreateNWDAFEventSubscriptionTransfer</w:t>
      </w:r>
    </w:p>
    <w:p w14:paraId="1C2C870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tags:</w:t>
      </w:r>
    </w:p>
    <w:p w14:paraId="7343CA7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NWDAF Event Subscription Transfers (Collection)</w:t>
      </w:r>
    </w:p>
    <w:p w14:paraId="0ABB0B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security:</w:t>
      </w:r>
    </w:p>
    <w:p w14:paraId="44AD5B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
    <w:p w14:paraId="4995242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oAuth2ClientCredentials:</w:t>
      </w:r>
    </w:p>
    <w:p w14:paraId="7999551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nnwdaf-eventssubscription</w:t>
      </w:r>
    </w:p>
    <w:p w14:paraId="0A63556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oAuth2ClientCredentials:</w:t>
      </w:r>
    </w:p>
    <w:p w14:paraId="1FCF89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nnwdaf-eventssubscription</w:t>
      </w:r>
    </w:p>
    <w:p w14:paraId="77DF0C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nnwdaf-eventssubscription:transfer</w:t>
      </w:r>
    </w:p>
    <w:p w14:paraId="42FF9F1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requestBody:</w:t>
      </w:r>
    </w:p>
    <w:p w14:paraId="6387EC3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 true</w:t>
      </w:r>
    </w:p>
    <w:p w14:paraId="707E85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content:</w:t>
      </w:r>
    </w:p>
    <w:p w14:paraId="40CD9E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application/json:</w:t>
      </w:r>
    </w:p>
    <w:p w14:paraId="2B49CDD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schema:</w:t>
      </w:r>
    </w:p>
    <w:p w14:paraId="49697E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'#/components/schemas/AnalyticsSubscriptionsTransfer'</w:t>
      </w:r>
    </w:p>
    <w:p w14:paraId="6F37262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responses:</w:t>
      </w:r>
    </w:p>
    <w:p w14:paraId="31C0BBF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'201':</w:t>
      </w:r>
    </w:p>
    <w:p w14:paraId="49F85D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Create a new Individual NWDAF Event Subscription Transfer resource.</w:t>
      </w:r>
    </w:p>
    <w:p w14:paraId="5815D5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headers:</w:t>
      </w:r>
    </w:p>
    <w:p w14:paraId="58A772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Location:</w:t>
      </w:r>
    </w:p>
    <w:p w14:paraId="2AE8516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description: &gt;</w:t>
      </w:r>
    </w:p>
    <w:p w14:paraId="2D870F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hAnsi="Courier New"/>
          <w:sz w:val="16"/>
        </w:rPr>
        <w:t xml:space="preserve">                </w:t>
      </w:r>
      <w:r w:rsidRPr="007B3BEB">
        <w:rPr>
          <w:rFonts w:ascii="Courier New" w:eastAsia="DengXian" w:hAnsi="Courier New"/>
          <w:sz w:val="16"/>
        </w:rPr>
        <w:t>Contains the URI of the newly created resource, according to the structure</w:t>
      </w:r>
    </w:p>
    <w:p w14:paraId="316373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hAnsi="Courier New"/>
          <w:sz w:val="16"/>
        </w:rPr>
        <w:t xml:space="preserve">                </w:t>
      </w:r>
      <w:r w:rsidRPr="007B3BEB">
        <w:rPr>
          <w:rFonts w:ascii="Courier New" w:eastAsia="DengXian" w:hAnsi="Courier New"/>
          <w:sz w:val="16"/>
        </w:rPr>
        <w:t>{apiRoot}/nnwdaf-eventssubscription/&lt;apiVersion&gt;/transfers/{transferId}</w:t>
      </w:r>
    </w:p>
    <w:p w14:paraId="4F5DCC4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required: true</w:t>
      </w:r>
    </w:p>
    <w:p w14:paraId="5C7357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schema:</w:t>
      </w:r>
    </w:p>
    <w:p w14:paraId="4FE246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type: string</w:t>
      </w:r>
    </w:p>
    <w:p w14:paraId="36B5DC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'204':</w:t>
      </w:r>
    </w:p>
    <w:p w14:paraId="79DB1C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65E3862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No Content. The receipt of the information about analytics subscription(s) that are</w:t>
      </w:r>
    </w:p>
    <w:p w14:paraId="649E1E5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requested to be transferred and the ability to handle this information (e.g. execute the</w:t>
      </w:r>
    </w:p>
    <w:p w14:paraId="20FFEF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steps required to transfer an analytics subscription directly) is confirmed.</w:t>
      </w:r>
    </w:p>
    <w:p w14:paraId="159B103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'400':</w:t>
      </w:r>
    </w:p>
    <w:p w14:paraId="78CA3A0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'TS29571_CommonData.yaml#/components/responses/400'</w:t>
      </w:r>
    </w:p>
    <w:p w14:paraId="0120871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'401':</w:t>
      </w:r>
    </w:p>
    <w:p w14:paraId="57EB5C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'TS29571_CommonData.yaml#/components/responses/401'</w:t>
      </w:r>
    </w:p>
    <w:p w14:paraId="7B57610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'403':</w:t>
      </w:r>
    </w:p>
    <w:p w14:paraId="623168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$ref: 'TS29571_CommonData.yaml#/components/responses/403'</w:t>
      </w:r>
    </w:p>
    <w:p w14:paraId="1C7A9B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'404':</w:t>
      </w:r>
    </w:p>
    <w:p w14:paraId="26A6959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'TS29571_CommonData.yaml#/components/responses/404'</w:t>
      </w:r>
    </w:p>
    <w:p w14:paraId="5FC505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'411':</w:t>
      </w:r>
    </w:p>
    <w:p w14:paraId="24838FB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'TS29571_CommonData.yaml#/components/responses/411'</w:t>
      </w:r>
    </w:p>
    <w:p w14:paraId="662DC4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'413':</w:t>
      </w:r>
    </w:p>
    <w:p w14:paraId="04C860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'TS29571_CommonData.yaml#/components/responses/413'</w:t>
      </w:r>
    </w:p>
    <w:p w14:paraId="163C25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'415':</w:t>
      </w:r>
    </w:p>
    <w:p w14:paraId="1C81A1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'TS29571_CommonData.yaml#/components/responses/415'</w:t>
      </w:r>
    </w:p>
    <w:p w14:paraId="342628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'429':</w:t>
      </w:r>
    </w:p>
    <w:p w14:paraId="36DA44A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$ref: 'TS29571_CommonData.yaml#/components/responses/429'</w:t>
      </w:r>
    </w:p>
    <w:p w14:paraId="6E885F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'500':</w:t>
      </w:r>
    </w:p>
    <w:p w14:paraId="00BD2CB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'TS29571_CommonData.yaml#/components/responses/500'</w:t>
      </w:r>
    </w:p>
    <w:p w14:paraId="746972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'502':</w:t>
      </w:r>
    </w:p>
    <w:p w14:paraId="0C5D42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'TS29571_CommonData.yaml#/components/responses/502'</w:t>
      </w:r>
    </w:p>
    <w:p w14:paraId="70C0966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'503':</w:t>
      </w:r>
    </w:p>
    <w:p w14:paraId="275605D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'TS29571_CommonData.yaml#/components/responses/503'</w:t>
      </w:r>
    </w:p>
    <w:p w14:paraId="2A2BEE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default:</w:t>
      </w:r>
    </w:p>
    <w:p w14:paraId="726CE1A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'TS29571_CommonData.yaml#/components/responses/default'</w:t>
      </w:r>
    </w:p>
    <w:p w14:paraId="5618E8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95CE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/transfers/{transferId}:</w:t>
      </w:r>
    </w:p>
    <w:p w14:paraId="5226E6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delete:</w:t>
      </w:r>
    </w:p>
    <w:p w14:paraId="3959BEB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summary: Delete an existing Individual NWDAF Event Subscription Transfer</w:t>
      </w:r>
    </w:p>
    <w:p w14:paraId="42F749C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operationId: DeleteNWDAFEventSubscriptionTransfer</w:t>
      </w:r>
    </w:p>
    <w:p w14:paraId="23D721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tags:</w:t>
      </w:r>
    </w:p>
    <w:p w14:paraId="0F3E57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Individual NWDAF Event Subscription Transfer (Document)</w:t>
      </w:r>
    </w:p>
    <w:p w14:paraId="65AAA72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security:</w:t>
      </w:r>
    </w:p>
    <w:p w14:paraId="5EDBAC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
    <w:p w14:paraId="2C86FD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oAuth2ClientCredentials:</w:t>
      </w:r>
    </w:p>
    <w:p w14:paraId="51B466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nnwdaf-eventssubscription</w:t>
      </w:r>
    </w:p>
    <w:p w14:paraId="10D7E4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oAuth2ClientCredentials:</w:t>
      </w:r>
    </w:p>
    <w:p w14:paraId="4578B20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nnwdaf-eventssubscription</w:t>
      </w:r>
    </w:p>
    <w:p w14:paraId="4253650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nnwdaf-eventssubscription:transfer</w:t>
      </w:r>
    </w:p>
    <w:p w14:paraId="1457A24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parameters:</w:t>
      </w:r>
    </w:p>
    <w:p w14:paraId="00F8298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name: transferId</w:t>
      </w:r>
    </w:p>
    <w:p w14:paraId="4B5DBCF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 path</w:t>
      </w:r>
    </w:p>
    <w:p w14:paraId="66272DE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08195B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String identifying a request for an analytics subscription transfer to the</w:t>
      </w:r>
    </w:p>
    <w:p w14:paraId="4FDEC46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Nnwdaf_EventsSubscription Service.</w:t>
      </w:r>
    </w:p>
    <w:p w14:paraId="3020907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 true</w:t>
      </w:r>
    </w:p>
    <w:p w14:paraId="6C53B7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schema:</w:t>
      </w:r>
    </w:p>
    <w:p w14:paraId="62AC893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10183D3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responses:</w:t>
      </w:r>
    </w:p>
    <w:p w14:paraId="0CF1896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'204':</w:t>
      </w:r>
    </w:p>
    <w:p w14:paraId="2931ECA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7B504B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No Content. The Individual NWDAF Event Subscription Transfer resource matching the</w:t>
      </w:r>
    </w:p>
    <w:p w14:paraId="527924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transferId was deleted.</w:t>
      </w:r>
    </w:p>
    <w:p w14:paraId="0C6DECC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'307':</w:t>
      </w:r>
    </w:p>
    <w:p w14:paraId="70214F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'TS29571_CommonData.yaml#/components/responses/307'</w:t>
      </w:r>
    </w:p>
    <w:p w14:paraId="48F8BC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'308':</w:t>
      </w:r>
    </w:p>
    <w:p w14:paraId="095D27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'TS29571_CommonData.yaml#/components/responses/308'</w:t>
      </w:r>
    </w:p>
    <w:p w14:paraId="55BD41D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'400':</w:t>
      </w:r>
    </w:p>
    <w:p w14:paraId="589350A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'TS29571_CommonData.yaml#/components/responses/400'</w:t>
      </w:r>
    </w:p>
    <w:p w14:paraId="268B2E4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'401':</w:t>
      </w:r>
    </w:p>
    <w:p w14:paraId="447B38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'TS29571_CommonData.yaml#/components/responses/401'</w:t>
      </w:r>
    </w:p>
    <w:p w14:paraId="4630973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'403':</w:t>
      </w:r>
    </w:p>
    <w:p w14:paraId="51272A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$ref: 'TS29571_CommonData.yaml#/components/responses/403'</w:t>
      </w:r>
    </w:p>
    <w:p w14:paraId="6685DAB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'404':</w:t>
      </w:r>
    </w:p>
    <w:p w14:paraId="38257B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'TS29571_CommonData.yaml#/components/responses/404'</w:t>
      </w:r>
    </w:p>
    <w:p w14:paraId="110273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'429':</w:t>
      </w:r>
    </w:p>
    <w:p w14:paraId="2628BC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$ref: 'TS29571_CommonData.yaml#/components/responses/429'</w:t>
      </w:r>
    </w:p>
    <w:p w14:paraId="03E5A2C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'500':</w:t>
      </w:r>
    </w:p>
    <w:p w14:paraId="1BA260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'TS29571_CommonData.yaml#/components/responses/500'</w:t>
      </w:r>
    </w:p>
    <w:p w14:paraId="3F57D9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'501':</w:t>
      </w:r>
    </w:p>
    <w:p w14:paraId="28347EA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'TS29571_CommonData.yaml#/components/responses/501'</w:t>
      </w:r>
    </w:p>
    <w:p w14:paraId="00EC841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'502':</w:t>
      </w:r>
    </w:p>
    <w:p w14:paraId="0C937C7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'TS29571_CommonData.yaml#/components/responses/502'</w:t>
      </w:r>
    </w:p>
    <w:p w14:paraId="111B61A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'503':</w:t>
      </w:r>
    </w:p>
    <w:p w14:paraId="627D7F3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'TS29571_CommonData.yaml#/components/responses/503'</w:t>
      </w:r>
    </w:p>
    <w:p w14:paraId="0386771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default:</w:t>
      </w:r>
    </w:p>
    <w:p w14:paraId="5893E3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'TS29571_CommonData.yaml#/components/responses/default'</w:t>
      </w:r>
    </w:p>
    <w:p w14:paraId="3C9A1A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put:</w:t>
      </w:r>
    </w:p>
    <w:p w14:paraId="7F0547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summary: Update an existing Individual NWDAF Event Subscription Transfer</w:t>
      </w:r>
    </w:p>
    <w:p w14:paraId="08A37A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operationId: UpdateNWDAFEventSubscriptionTransfer</w:t>
      </w:r>
    </w:p>
    <w:p w14:paraId="029B780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tags:</w:t>
      </w:r>
    </w:p>
    <w:p w14:paraId="2159016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Individual NWDAF Event Subscription Transfer (Document)</w:t>
      </w:r>
    </w:p>
    <w:p w14:paraId="6E98C5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security:</w:t>
      </w:r>
    </w:p>
    <w:p w14:paraId="75CDAB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
    <w:p w14:paraId="6E3CAE8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oAuth2ClientCredentials:</w:t>
      </w:r>
    </w:p>
    <w:p w14:paraId="29002F7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nnwdaf-eventssubscription</w:t>
      </w:r>
    </w:p>
    <w:p w14:paraId="0729812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oAuth2ClientCredentials:</w:t>
      </w:r>
    </w:p>
    <w:p w14:paraId="5E4DAE3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nnwdaf-eventssubscription</w:t>
      </w:r>
    </w:p>
    <w:p w14:paraId="652101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nnwdaf-eventssubscription:transfer</w:t>
      </w:r>
    </w:p>
    <w:p w14:paraId="3E4AC65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requestBody:</w:t>
      </w:r>
    </w:p>
    <w:p w14:paraId="55A86F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 true</w:t>
      </w:r>
    </w:p>
    <w:p w14:paraId="39D782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content:</w:t>
      </w:r>
    </w:p>
    <w:p w14:paraId="1BBD963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application/json:</w:t>
      </w:r>
    </w:p>
    <w:p w14:paraId="5339AF7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schema:</w:t>
      </w:r>
    </w:p>
    <w:p w14:paraId="670DA4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'#/components/schemas/AnalyticsSubscriptionsTransfer'</w:t>
      </w:r>
    </w:p>
    <w:p w14:paraId="117913C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parameters:</w:t>
      </w:r>
    </w:p>
    <w:p w14:paraId="6CF7E2E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name: transferId</w:t>
      </w:r>
    </w:p>
    <w:p w14:paraId="7CC8813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 path</w:t>
      </w:r>
    </w:p>
    <w:p w14:paraId="33114D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39E58E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String identifying a request for an analytics subscription transfer to the</w:t>
      </w:r>
    </w:p>
    <w:p w14:paraId="368C1B3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Nnwdaf_EventsSubscription Service</w:t>
      </w:r>
    </w:p>
    <w:p w14:paraId="37FD79D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 true</w:t>
      </w:r>
    </w:p>
    <w:p w14:paraId="12379A3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schema:</w:t>
      </w:r>
    </w:p>
    <w:p w14:paraId="7A245F3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60667B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responses:</w:t>
      </w:r>
    </w:p>
    <w:p w14:paraId="569DD84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'204':</w:t>
      </w:r>
    </w:p>
    <w:p w14:paraId="007E63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0BBFB59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The Individual NWDAF Event Subscription Transfer resource was modified successfully.</w:t>
      </w:r>
    </w:p>
    <w:p w14:paraId="54A5D62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'307':</w:t>
      </w:r>
    </w:p>
    <w:p w14:paraId="791608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'TS29571_CommonData.yaml#/components/responses/307'</w:t>
      </w:r>
    </w:p>
    <w:p w14:paraId="5D4097F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'308':</w:t>
      </w:r>
    </w:p>
    <w:p w14:paraId="1212E1A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'TS29571_CommonData.yaml#/components/responses/308'</w:t>
      </w:r>
    </w:p>
    <w:p w14:paraId="7966C3D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'400':</w:t>
      </w:r>
    </w:p>
    <w:p w14:paraId="7673ED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'TS29571_CommonData.yaml#/components/responses/400'</w:t>
      </w:r>
    </w:p>
    <w:p w14:paraId="586E95A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'401':</w:t>
      </w:r>
    </w:p>
    <w:p w14:paraId="256FA20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'TS29571_CommonData.yaml#/components/responses/401'</w:t>
      </w:r>
    </w:p>
    <w:p w14:paraId="46A88EA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'403':</w:t>
      </w:r>
    </w:p>
    <w:p w14:paraId="4B75BD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$ref: 'TS29571_CommonData.yaml#/components/responses/403'</w:t>
      </w:r>
    </w:p>
    <w:p w14:paraId="7EE9B0D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'404':</w:t>
      </w:r>
    </w:p>
    <w:p w14:paraId="66310B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'TS29571_CommonData.yaml#/components/responses/404'</w:t>
      </w:r>
    </w:p>
    <w:p w14:paraId="029BDB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'411':</w:t>
      </w:r>
    </w:p>
    <w:p w14:paraId="304569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'TS29571_CommonData.yaml#/components/responses/411'</w:t>
      </w:r>
    </w:p>
    <w:p w14:paraId="71DB44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'413':</w:t>
      </w:r>
    </w:p>
    <w:p w14:paraId="03F033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'TS29571_CommonData.yaml#/components/responses/413'</w:t>
      </w:r>
    </w:p>
    <w:p w14:paraId="3105FB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'415':</w:t>
      </w:r>
    </w:p>
    <w:p w14:paraId="4D837C8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'TS29571_CommonData.yaml#/components/responses/415'</w:t>
      </w:r>
    </w:p>
    <w:p w14:paraId="484DBB3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'429':</w:t>
      </w:r>
    </w:p>
    <w:p w14:paraId="6914C5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eastAsia="DengXian" w:hAnsi="Courier New"/>
          <w:sz w:val="16"/>
        </w:rPr>
        <w:t xml:space="preserve">          $ref: 'TS29571_CommonData.yaml#/components/responses/429'</w:t>
      </w:r>
    </w:p>
    <w:p w14:paraId="5CE44F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'500':</w:t>
      </w:r>
    </w:p>
    <w:p w14:paraId="3DBAD1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'TS29571_CommonData.yaml#/components/responses/500'</w:t>
      </w:r>
    </w:p>
    <w:p w14:paraId="430C21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'501':</w:t>
      </w:r>
    </w:p>
    <w:p w14:paraId="4367C1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'TS29571_CommonData.yaml#/components/responses/501'</w:t>
      </w:r>
    </w:p>
    <w:p w14:paraId="7E771C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'502':</w:t>
      </w:r>
    </w:p>
    <w:p w14:paraId="3A8D1B8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'TS29571_CommonData.yaml#/components/responses/502'</w:t>
      </w:r>
    </w:p>
    <w:p w14:paraId="52664A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'503':</w:t>
      </w:r>
    </w:p>
    <w:p w14:paraId="3934F6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'TS29571_CommonData.yaml#/components/responses/503'</w:t>
      </w:r>
    </w:p>
    <w:p w14:paraId="3FDC862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default:</w:t>
      </w:r>
    </w:p>
    <w:p w14:paraId="0A1493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'TS29571_CommonData.yaml#/components/responses/default'</w:t>
      </w:r>
    </w:p>
    <w:p w14:paraId="526ECB8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8261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components:</w:t>
      </w:r>
    </w:p>
    <w:p w14:paraId="47E7BB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2023F82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7B3BEB">
        <w:rPr>
          <w:rFonts w:ascii="Courier New" w:eastAsia="DengXian" w:hAnsi="Courier New"/>
          <w:sz w:val="16"/>
          <w:lang w:val="en-US"/>
        </w:rPr>
        <w:t xml:space="preserve">  securitySchemes:</w:t>
      </w:r>
    </w:p>
    <w:p w14:paraId="1EF309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7B3BEB">
        <w:rPr>
          <w:rFonts w:ascii="Courier New" w:eastAsia="DengXian" w:hAnsi="Courier New"/>
          <w:sz w:val="16"/>
          <w:lang w:val="en-US"/>
        </w:rPr>
        <w:t xml:space="preserve">    oAuth2ClientCredentials:</w:t>
      </w:r>
    </w:p>
    <w:p w14:paraId="6CC6AC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7B3BEB">
        <w:rPr>
          <w:rFonts w:ascii="Courier New" w:eastAsia="DengXian" w:hAnsi="Courier New"/>
          <w:sz w:val="16"/>
          <w:lang w:val="en-US"/>
        </w:rPr>
        <w:t xml:space="preserve">      type: oauth2</w:t>
      </w:r>
    </w:p>
    <w:p w14:paraId="1CCFD51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7B3BEB">
        <w:rPr>
          <w:rFonts w:ascii="Courier New" w:eastAsia="DengXian" w:hAnsi="Courier New"/>
          <w:sz w:val="16"/>
          <w:lang w:val="en-US"/>
        </w:rPr>
        <w:t xml:space="preserve">      flows:</w:t>
      </w:r>
    </w:p>
    <w:p w14:paraId="6C2F85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7B3BEB">
        <w:rPr>
          <w:rFonts w:ascii="Courier New" w:eastAsia="DengXian" w:hAnsi="Courier New"/>
          <w:sz w:val="16"/>
          <w:lang w:val="en-US"/>
        </w:rPr>
        <w:t xml:space="preserve">        clientCredentials:</w:t>
      </w:r>
    </w:p>
    <w:p w14:paraId="761933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7B3BEB">
        <w:rPr>
          <w:rFonts w:ascii="Courier New" w:eastAsia="DengXian" w:hAnsi="Courier New"/>
          <w:sz w:val="16"/>
          <w:lang w:val="en-US"/>
        </w:rPr>
        <w:t xml:space="preserve">          tokenUrl: '{nrfApiRoot}/oauth2/token'</w:t>
      </w:r>
    </w:p>
    <w:p w14:paraId="3FE75F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7B3BEB">
        <w:rPr>
          <w:rFonts w:ascii="Courier New" w:eastAsia="DengXian" w:hAnsi="Courier New"/>
          <w:sz w:val="16"/>
          <w:lang w:val="en-US"/>
        </w:rPr>
        <w:t xml:space="preserve">          scopes:</w:t>
      </w:r>
    </w:p>
    <w:p w14:paraId="2A58F6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7B3BEB">
        <w:rPr>
          <w:rFonts w:ascii="Courier New" w:eastAsia="DengXian" w:hAnsi="Courier New"/>
          <w:sz w:val="16"/>
          <w:lang w:val="en-US"/>
        </w:rPr>
        <w:t xml:space="preserve">            </w:t>
      </w:r>
      <w:r w:rsidRPr="007B3BEB">
        <w:rPr>
          <w:rFonts w:ascii="Courier New" w:eastAsia="DengXian" w:hAnsi="Courier New"/>
          <w:sz w:val="16"/>
        </w:rPr>
        <w:t>nnwdaf-eventssubscription</w:t>
      </w:r>
      <w:r w:rsidRPr="007B3BEB">
        <w:rPr>
          <w:rFonts w:ascii="Courier New" w:eastAsia="DengXian" w:hAnsi="Courier New"/>
          <w:sz w:val="16"/>
          <w:lang w:val="en-US"/>
        </w:rPr>
        <w:t xml:space="preserve">: Access to the </w:t>
      </w:r>
      <w:r w:rsidRPr="007B3BEB">
        <w:rPr>
          <w:rFonts w:ascii="Courier New" w:eastAsia="DengXian" w:hAnsi="Courier New"/>
          <w:sz w:val="16"/>
        </w:rPr>
        <w:t>Nnwdaf_EventsSubscription</w:t>
      </w:r>
      <w:r w:rsidRPr="007B3BEB">
        <w:rPr>
          <w:rFonts w:ascii="Courier New" w:eastAsia="DengXian" w:hAnsi="Courier New"/>
          <w:sz w:val="16"/>
          <w:lang w:val="en-US"/>
        </w:rPr>
        <w:t xml:space="preserve"> API</w:t>
      </w:r>
    </w:p>
    <w:p w14:paraId="31E8CA5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nnwdaf-eventssubscription:transfer: &gt;</w:t>
      </w:r>
    </w:p>
    <w:p w14:paraId="4AA7CCC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Access to service operations applying to NWDAF event subscription transfer.</w:t>
      </w:r>
    </w:p>
    <w:p w14:paraId="22674E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3C43E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schemas:</w:t>
      </w:r>
    </w:p>
    <w:p w14:paraId="530675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C43B5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NnwdafEventsSubscription:</w:t>
      </w:r>
    </w:p>
    <w:p w14:paraId="3824B8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an Individual NWDAF Event Subscription resource.</w:t>
      </w:r>
    </w:p>
    <w:p w14:paraId="73BFDB1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224599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631676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eventSubscriptions:</w:t>
      </w:r>
    </w:p>
    <w:p w14:paraId="6FD5F5B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7E4165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DF2B7B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'#/components/schemas/EventSubscription'</w:t>
      </w:r>
    </w:p>
    <w:p w14:paraId="537F87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E8CA1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Subscribed events</w:t>
      </w:r>
    </w:p>
    <w:p w14:paraId="5426028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evtReq:</w:t>
      </w:r>
    </w:p>
    <w:p w14:paraId="513B4B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'TS29523_Npcf_EventExposure.yaml#/components/schemas/ReportingInformation'</w:t>
      </w:r>
    </w:p>
    <w:p w14:paraId="6ACD887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notificationURI:</w:t>
      </w:r>
    </w:p>
    <w:p w14:paraId="69F9BB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'TS29571_CommonData.yaml#/components/schemas/Uri'</w:t>
      </w:r>
    </w:p>
    <w:p w14:paraId="2CADA2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notifCorrId:</w:t>
      </w:r>
    </w:p>
    <w:p w14:paraId="1C425D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39044D3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Notification correlation identifier.</w:t>
      </w:r>
    </w:p>
    <w:p w14:paraId="75140D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supportedFeatures:</w:t>
      </w:r>
    </w:p>
    <w:p w14:paraId="1D58C5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'TS29571_CommonData.yaml#/components/schemas/SupportedFeatures'</w:t>
      </w:r>
    </w:p>
    <w:p w14:paraId="71A6FD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eventNotifications:</w:t>
      </w:r>
    </w:p>
    <w:p w14:paraId="2E463B8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76599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FCA5A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'#/components/schemas/EventNotification'</w:t>
      </w:r>
    </w:p>
    <w:p w14:paraId="4109C0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E39A5A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failEventReports:</w:t>
      </w:r>
    </w:p>
    <w:p w14:paraId="74949B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417F7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67AF7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'#/components/schemas/FailureEventInfo'</w:t>
      </w:r>
    </w:p>
    <w:p w14:paraId="566540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564D1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prevSub:</w:t>
      </w:r>
    </w:p>
    <w:p w14:paraId="07D6BD3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'#/components/schemas/PrevSubInfo'</w:t>
      </w:r>
    </w:p>
    <w:p w14:paraId="542545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consNfInfo:</w:t>
      </w:r>
    </w:p>
    <w:p w14:paraId="34ED5E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'#/components/schemas/ConsumerNfInformation'</w:t>
      </w:r>
    </w:p>
    <w:p w14:paraId="1151F7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091025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eventSubscriptions</w:t>
      </w:r>
    </w:p>
    <w:p w14:paraId="2614258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F0053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EventSubscription:</w:t>
      </w:r>
    </w:p>
    <w:p w14:paraId="2C057ED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a subscription to a single event.</w:t>
      </w:r>
    </w:p>
    <w:p w14:paraId="69DF4F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36EB5C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7E5177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anySlice:</w:t>
      </w:r>
    </w:p>
    <w:p w14:paraId="1663711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'#/components/schemas/AnySlice'</w:t>
      </w:r>
    </w:p>
    <w:p w14:paraId="7FF5C9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appIds:</w:t>
      </w:r>
    </w:p>
    <w:p w14:paraId="13451C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D67F8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78BF84D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'TS29571_CommonData.yaml#/components/schemas/ApplicationId'</w:t>
      </w:r>
    </w:p>
    <w:p w14:paraId="66572B4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92520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Identification(s) of application to which the subscription applies.</w:t>
      </w:r>
    </w:p>
    <w:p w14:paraId="604AC4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deviation</w:t>
      </w:r>
      <w:r w:rsidRPr="007B3BEB">
        <w:rPr>
          <w:rFonts w:ascii="Courier New" w:hAnsi="Courier New" w:hint="eastAsia"/>
          <w:sz w:val="16"/>
          <w:lang w:eastAsia="zh-CN"/>
        </w:rPr>
        <w:t>s</w:t>
      </w:r>
      <w:r w:rsidRPr="007B3BEB">
        <w:rPr>
          <w:rFonts w:ascii="Courier New" w:hAnsi="Courier New"/>
          <w:sz w:val="16"/>
        </w:rPr>
        <w:t>:</w:t>
      </w:r>
    </w:p>
    <w:p w14:paraId="2F6CA38C" w14:textId="77777777" w:rsidR="007B3BEB" w:rsidRPr="007B3BEB" w:rsidRDefault="007B3BEB" w:rsidP="007B3BEB">
      <w:pPr>
        <w:tabs>
          <w:tab w:val="left" w:pos="384"/>
          <w:tab w:val="left" w:pos="768"/>
          <w:tab w:val="left" w:pos="1152"/>
          <w:tab w:val="left" w:pos="1536"/>
          <w:tab w:val="left" w:pos="1920"/>
          <w:tab w:val="left" w:pos="2304"/>
        </w:tabs>
        <w:spacing w:after="0"/>
        <w:rPr>
          <w:rFonts w:ascii="Courier New" w:hAnsi="Courier New"/>
          <w:sz w:val="16"/>
        </w:rPr>
      </w:pPr>
      <w:r w:rsidRPr="007B3BEB">
        <w:rPr>
          <w:rFonts w:ascii="Courier New" w:hAnsi="Courier New"/>
          <w:sz w:val="16"/>
        </w:rPr>
        <w:t xml:space="preserve">          type: array</w:t>
      </w:r>
    </w:p>
    <w:p w14:paraId="75CAF8B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06B564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77DA3D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A68EAA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dnns:</w:t>
      </w:r>
    </w:p>
    <w:p w14:paraId="75FF725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3D36E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1468D2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'TS29571_CommonData.yaml#/components/schemas/Dnn'</w:t>
      </w:r>
    </w:p>
    <w:p w14:paraId="4AA27D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6A9A1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Identification(s) of DNN to which the subscription applies.</w:t>
      </w:r>
    </w:p>
    <w:p w14:paraId="44958C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dnais:</w:t>
      </w:r>
    </w:p>
    <w:p w14:paraId="382D9E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91C523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E8BE4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'TS29571_CommonData.yaml#/components/schemas/Dnai'</w:t>
      </w:r>
    </w:p>
    <w:p w14:paraId="37C308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034EF8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event:</w:t>
      </w:r>
    </w:p>
    <w:p w14:paraId="19D6904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'#/components/schemas/NwdafEvent'</w:t>
      </w:r>
    </w:p>
    <w:p w14:paraId="576898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extraReportReq:</w:t>
      </w:r>
    </w:p>
    <w:p w14:paraId="62A2E7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'#/components/schemas/EventReportingRequirement'</w:t>
      </w:r>
    </w:p>
    <w:p w14:paraId="1E9D4AA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ladnDnns:</w:t>
      </w:r>
    </w:p>
    <w:p w14:paraId="1344EA5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5DEDC0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1AAE86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'TS29571_CommonData.yaml#/components/schemas/Dnn'</w:t>
      </w:r>
    </w:p>
    <w:p w14:paraId="74A1BF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C2F4D4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Identification(s) of LADN DNN to indicate the LADN service area as the AOI.</w:t>
      </w:r>
    </w:p>
    <w:p w14:paraId="3DB47E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loadLevelThreshold:</w:t>
      </w:r>
    </w:p>
    <w:p w14:paraId="5062E92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7D9730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2C2F1BB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Indicates that the NWDAF shall report the corresponding network slice load level to the</w:t>
      </w:r>
    </w:p>
    <w:p w14:paraId="2648259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 </w:t>
      </w:r>
      <w:r w:rsidRPr="007B3BEB">
        <w:rPr>
          <w:rFonts w:ascii="Courier New" w:hAnsi="Courier New"/>
          <w:sz w:val="16"/>
          <w:lang w:eastAsia="en-GB"/>
        </w:rPr>
        <w:t>service consumer where the load level of the network slice identified by snssais is</w:t>
      </w:r>
    </w:p>
    <w:p w14:paraId="38D7A6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reached.</w:t>
      </w:r>
    </w:p>
    <w:p w14:paraId="441AFA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notificationMethod:</w:t>
      </w:r>
    </w:p>
    <w:p w14:paraId="5A1937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'#/components/schemas/NotificationMethod'</w:t>
      </w:r>
    </w:p>
    <w:p w14:paraId="1461EF9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matchingDir:</w:t>
      </w:r>
    </w:p>
    <w:p w14:paraId="0C30ABE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'#/components/schemas/MatchingDirection'</w:t>
      </w:r>
    </w:p>
    <w:p w14:paraId="42406E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nfLoadLvlThds:</w:t>
      </w:r>
    </w:p>
    <w:p w14:paraId="3CDDED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28F46A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39F055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'#/components/schemas/ThresholdLevel'</w:t>
      </w:r>
    </w:p>
    <w:p w14:paraId="469D57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1D3DB1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62C21E0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Shall be supplied in order to start reporting when an average load level is reached.</w:t>
      </w:r>
    </w:p>
    <w:p w14:paraId="4C06CB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nfInstanceIds:</w:t>
      </w:r>
    </w:p>
    <w:p w14:paraId="3BC77E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F407A9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17AB98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'TS29571_CommonData.yaml#/components/schemas/NfInstanceId'</w:t>
      </w:r>
    </w:p>
    <w:p w14:paraId="2CF6B5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F922F4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nfSetIds:</w:t>
      </w:r>
    </w:p>
    <w:p w14:paraId="762BC69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86FC5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2EC8C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'TS29571_CommonData.yaml#/components/schemas/NfSetId'</w:t>
      </w:r>
    </w:p>
    <w:p w14:paraId="07E9BBD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CD849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nfTypes:</w:t>
      </w:r>
    </w:p>
    <w:p w14:paraId="0098D7A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294D66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2F175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'TS29510_Nnrf_NFManagement.yaml#/components/schemas/NFType'</w:t>
      </w:r>
    </w:p>
    <w:p w14:paraId="2441E7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F4E41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networkArea:</w:t>
      </w:r>
    </w:p>
    <w:p w14:paraId="4822DC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'TS29554_Npcf_BDTPolicyControl.yaml#/components/schemas/NetworkAreaInfo'</w:t>
      </w:r>
    </w:p>
    <w:p w14:paraId="7C67F5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location:</w:t>
      </w:r>
    </w:p>
    <w:p w14:paraId="3B30D0A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'#/components/schemas/GeoLocation'</w:t>
      </w:r>
    </w:p>
    <w:p w14:paraId="5AC0B9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temporalGranSize:</w:t>
      </w:r>
    </w:p>
    <w:p w14:paraId="2EA0387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'TS29571_CommonData.yaml#/components/schemas/DurationSec'</w:t>
      </w:r>
    </w:p>
    <w:p w14:paraId="53A297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spatialGranSizeTa:</w:t>
      </w:r>
    </w:p>
    <w:p w14:paraId="1FA38F6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60C0BA7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spatialGranSizeCell:</w:t>
      </w:r>
    </w:p>
    <w:p w14:paraId="5CBEE1A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21E32C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fineGranAreas:</w:t>
      </w:r>
    </w:p>
    <w:p w14:paraId="231E59B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E63F37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B808C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cs="Courier New"/>
          <w:sz w:val="16"/>
          <w:szCs w:val="16"/>
        </w:rPr>
        <w:t>$ref: 'TS29522_AMPolicyAuthorization.yaml#/components/schemas/GeographicalArea'</w:t>
      </w:r>
    </w:p>
    <w:p w14:paraId="4D8D7F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8548E0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sz w:val="16"/>
          <w:lang w:eastAsia="zh-CN"/>
        </w:rPr>
        <w:t>Indicates th</w:t>
      </w:r>
      <w:r w:rsidRPr="007B3BEB">
        <w:rPr>
          <w:rFonts w:ascii="Courier New" w:hAnsi="Courier New"/>
          <w:sz w:val="16"/>
        </w:rPr>
        <w:t>e fine granularity areas to which the subscription applies.</w:t>
      </w:r>
    </w:p>
    <w:p w14:paraId="6ED8A01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visitedAreas:</w:t>
      </w:r>
    </w:p>
    <w:p w14:paraId="0782897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5E179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5FBE5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'TS29554_Npcf_BDTPolicyControl.yaml#/components/schemas/NetworkAreaInfo'</w:t>
      </w:r>
    </w:p>
    <w:p w14:paraId="4B91BBA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0D853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maxTopAppUlNbr:</w:t>
      </w:r>
    </w:p>
    <w:p w14:paraId="75FCB67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7AF03B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maxTopAppDlNbr:</w:t>
      </w:r>
    </w:p>
    <w:p w14:paraId="6D2118E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29C5147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nsiIdInfos:</w:t>
      </w:r>
    </w:p>
    <w:p w14:paraId="08AFA64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58B95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7011A7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'#/components/schemas/NsiIdInfo'</w:t>
      </w:r>
    </w:p>
    <w:p w14:paraId="30616FF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51159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nsiLevelThrds:</w:t>
      </w:r>
    </w:p>
    <w:p w14:paraId="25915CE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4A4D6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2C46B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546DFF2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1AE245A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qosRequ:</w:t>
      </w:r>
    </w:p>
    <w:p w14:paraId="7596B9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'#/components/schemas/QosRequirement'</w:t>
      </w:r>
    </w:p>
    <w:p w14:paraId="3266F9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qosFlowRetThds:</w:t>
      </w:r>
    </w:p>
    <w:p w14:paraId="338C3B1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25C30C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6CA8C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'#/components/schemas/RetainabilityThreshold'</w:t>
      </w:r>
    </w:p>
    <w:p w14:paraId="636B15C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1E2F4B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ranUeThrouThds:</w:t>
      </w:r>
    </w:p>
    <w:p w14:paraId="1769E621" w14:textId="77777777" w:rsidR="007B3BEB" w:rsidRPr="007B3BEB" w:rsidRDefault="007B3BEB" w:rsidP="007B3BEB">
      <w:pPr>
        <w:tabs>
          <w:tab w:val="left" w:pos="384"/>
          <w:tab w:val="left" w:pos="768"/>
          <w:tab w:val="left" w:pos="1152"/>
          <w:tab w:val="left" w:pos="1536"/>
          <w:tab w:val="left" w:pos="1920"/>
          <w:tab w:val="left" w:pos="2304"/>
        </w:tabs>
        <w:spacing w:after="0"/>
        <w:rPr>
          <w:rFonts w:ascii="Courier New" w:hAnsi="Courier New"/>
          <w:sz w:val="16"/>
        </w:rPr>
      </w:pPr>
      <w:r w:rsidRPr="007B3BEB">
        <w:rPr>
          <w:rFonts w:ascii="Courier New" w:hAnsi="Courier New"/>
          <w:sz w:val="16"/>
        </w:rPr>
        <w:t xml:space="preserve">          type: array</w:t>
      </w:r>
    </w:p>
    <w:p w14:paraId="54AE49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D3AC8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'TS29571_CommonData.yaml#/components/schemas/BitRate'</w:t>
      </w:r>
    </w:p>
    <w:p w14:paraId="1326C4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1510F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repetitionPeriod:</w:t>
      </w:r>
    </w:p>
    <w:p w14:paraId="2DD52C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'TS29571_CommonData.yaml#/components/schemas/DurationSec'</w:t>
      </w:r>
    </w:p>
    <w:p w14:paraId="6626C90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snssaia:</w:t>
      </w:r>
    </w:p>
    <w:p w14:paraId="78FB6BA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05E02D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11A0DB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'TS29571_CommonData.yaml#/components/schemas/Snssai'</w:t>
      </w:r>
    </w:p>
    <w:p w14:paraId="631C7F6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750033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3397E6F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Identification(s) of network slice to which the subscription applies. It corresponds to</w:t>
      </w:r>
    </w:p>
    <w:p w14:paraId="65845B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snssais in the data model definition of 3GPP TS 29.520. </w:t>
      </w:r>
    </w:p>
    <w:p w14:paraId="21C9AC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tgtUe:</w:t>
      </w:r>
    </w:p>
    <w:p w14:paraId="50EFC33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'#/components/schemas/TargetUeInformation'</w:t>
      </w:r>
    </w:p>
    <w:p w14:paraId="19223B4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roamingInfo:</w:t>
      </w:r>
    </w:p>
    <w:p w14:paraId="5148E22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'#/components/schemas/RoamingInfo'</w:t>
      </w:r>
    </w:p>
    <w:p w14:paraId="741866A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congThresholds:</w:t>
      </w:r>
    </w:p>
    <w:p w14:paraId="672609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9428E7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95FC52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'#/components/schemas/ThresholdLevel'</w:t>
      </w:r>
    </w:p>
    <w:p w14:paraId="7A1BD1F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1852FEA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nwPerfRequs:</w:t>
      </w:r>
    </w:p>
    <w:p w14:paraId="42FFDAF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C809D4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1D1DD1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'#/components/schemas/NetworkPerfRequirement'</w:t>
      </w:r>
    </w:p>
    <w:p w14:paraId="1BEDBFD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AE4E8C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u</w:t>
      </w:r>
      <w:r w:rsidRPr="007B3BEB">
        <w:rPr>
          <w:rFonts w:ascii="Courier New" w:hAnsi="Courier New"/>
          <w:sz w:val="16"/>
          <w:lang w:eastAsia="zh-CN"/>
        </w:rPr>
        <w:t>eCommReqs</w:t>
      </w:r>
      <w:r w:rsidRPr="007B3BEB">
        <w:rPr>
          <w:rFonts w:ascii="Courier New" w:hAnsi="Courier New"/>
          <w:sz w:val="16"/>
        </w:rPr>
        <w:t>:</w:t>
      </w:r>
    </w:p>
    <w:p w14:paraId="0AC20B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1421F7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70BD68F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'#/components/schemas/UeCommReq'</w:t>
      </w:r>
    </w:p>
    <w:p w14:paraId="2D701A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0C3F31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u</w:t>
      </w:r>
      <w:r w:rsidRPr="007B3BEB">
        <w:rPr>
          <w:rFonts w:ascii="Courier New" w:hAnsi="Courier New"/>
          <w:sz w:val="16"/>
          <w:lang w:eastAsia="zh-CN"/>
        </w:rPr>
        <w:t>eMobilityReqs</w:t>
      </w:r>
      <w:r w:rsidRPr="007B3BEB">
        <w:rPr>
          <w:rFonts w:ascii="Courier New" w:hAnsi="Courier New"/>
          <w:sz w:val="16"/>
        </w:rPr>
        <w:t>:</w:t>
      </w:r>
    </w:p>
    <w:p w14:paraId="3851B2E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148A0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A3400E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'#/components/schemas/UeMobilityReq'</w:t>
      </w:r>
    </w:p>
    <w:p w14:paraId="4812B1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102A759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userDataConO</w:t>
      </w:r>
      <w:r w:rsidRPr="007B3BEB">
        <w:rPr>
          <w:rFonts w:ascii="Courier New" w:hAnsi="Courier New"/>
          <w:sz w:val="16"/>
          <w:lang w:eastAsia="zh-CN"/>
        </w:rPr>
        <w:t>rderCri</w:t>
      </w:r>
      <w:r w:rsidRPr="007B3BEB">
        <w:rPr>
          <w:rFonts w:ascii="Courier New" w:hAnsi="Courier New"/>
          <w:sz w:val="16"/>
        </w:rPr>
        <w:t>:</w:t>
      </w:r>
    </w:p>
    <w:p w14:paraId="47EE7FB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'#/components/schemas/UserDataConOrderCrit'</w:t>
      </w:r>
    </w:p>
    <w:p w14:paraId="23A689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bwRequs:</w:t>
      </w:r>
    </w:p>
    <w:p w14:paraId="46F468F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296C3B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82DC13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'#/components/schemas/BwRequirement'</w:t>
      </w:r>
    </w:p>
    <w:p w14:paraId="4E5931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EDDCC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excepRequs:</w:t>
      </w:r>
    </w:p>
    <w:p w14:paraId="2E05F38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55BE72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1BF48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'#/components/schemas/Exception'</w:t>
      </w:r>
    </w:p>
    <w:p w14:paraId="424419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9997B1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exptAnaType:</w:t>
      </w:r>
    </w:p>
    <w:p w14:paraId="201487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'#/components/schemas/ExpectedAnalyticsType'</w:t>
      </w:r>
    </w:p>
    <w:p w14:paraId="4E97CC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exptUeBehav:</w:t>
      </w:r>
    </w:p>
    <w:p w14:paraId="30A030A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'TS29503_Nudm_SDM.yaml#/components/schemas/ExpectedUeBehaviourData'</w:t>
      </w:r>
    </w:p>
    <w:p w14:paraId="0C780EC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hint="eastAsia"/>
          <w:sz w:val="16"/>
          <w:lang w:eastAsia="zh-CN"/>
        </w:rPr>
        <w:t xml:space="preserve"> </w:t>
      </w:r>
      <w:r w:rsidRPr="007B3BEB">
        <w:rPr>
          <w:rFonts w:ascii="Courier New" w:hAnsi="Courier New"/>
          <w:sz w:val="16"/>
          <w:lang w:eastAsia="zh-CN"/>
        </w:rPr>
        <w:t xml:space="preserve">       ratFreqs:</w:t>
      </w:r>
    </w:p>
    <w:p w14:paraId="74DAB48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54CF5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hint="eastAsia"/>
          <w:sz w:val="16"/>
          <w:lang w:eastAsia="zh-CN"/>
        </w:rPr>
        <w:t xml:space="preserve"> </w:t>
      </w:r>
      <w:r w:rsidRPr="007B3BEB">
        <w:rPr>
          <w:rFonts w:ascii="Courier New" w:hAnsi="Courier New"/>
          <w:sz w:val="16"/>
          <w:lang w:eastAsia="zh-CN"/>
        </w:rPr>
        <w:t xml:space="preserve">         items:</w:t>
      </w:r>
    </w:p>
    <w:p w14:paraId="746CD0F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'#/components/schemas/RatFreqInformation'</w:t>
      </w:r>
    </w:p>
    <w:p w14:paraId="0D995C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F8688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listOfAnaSubsets:</w:t>
      </w:r>
    </w:p>
    <w:p w14:paraId="77410CD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1596C5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427D7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AnalyticsSubset</w:t>
      </w:r>
      <w:r w:rsidRPr="007B3BEB">
        <w:rPr>
          <w:rFonts w:ascii="Courier New" w:hAnsi="Courier New"/>
          <w:sz w:val="16"/>
        </w:rPr>
        <w:t>'</w:t>
      </w:r>
    </w:p>
    <w:p w14:paraId="177D5D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F85687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disperReqs:</w:t>
      </w:r>
    </w:p>
    <w:p w14:paraId="7C050D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8D815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4CEDC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'#/components/schemas/DispersionRequirement'</w:t>
      </w:r>
    </w:p>
    <w:p w14:paraId="4EF0D0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7746FE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redTransReqs:</w:t>
      </w:r>
    </w:p>
    <w:p w14:paraId="18F56E1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1A8C86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1C024E7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'#/components/schemas/RedundantTransmissionExpReq'</w:t>
      </w:r>
    </w:p>
    <w:p w14:paraId="1F8836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7A239A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wlanReqs:</w:t>
      </w:r>
    </w:p>
    <w:p w14:paraId="3589D7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416F6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7FED1B7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'#/components/schemas/WlanPerformanceReq'</w:t>
      </w:r>
    </w:p>
    <w:p w14:paraId="464294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3487D7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upfInfo:</w:t>
      </w:r>
    </w:p>
    <w:p w14:paraId="0F02458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$ref: 'TS29508_Nsmf_EventExposure.yaml#/components/schemas/UpfInformation'</w:t>
      </w:r>
    </w:p>
    <w:p w14:paraId="65330DB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appServerAddrs</w:t>
      </w:r>
      <w:r w:rsidRPr="007B3BEB">
        <w:rPr>
          <w:rFonts w:ascii="Courier New" w:hAnsi="Courier New"/>
          <w:sz w:val="16"/>
        </w:rPr>
        <w:t>:</w:t>
      </w:r>
    </w:p>
    <w:p w14:paraId="72A1E7A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84067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9C8D8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'TS29517_Naf_EventExposure.yaml#/components/schemas/</w:t>
      </w:r>
      <w:r w:rsidRPr="007B3BEB">
        <w:rPr>
          <w:rFonts w:ascii="Courier New" w:hAnsi="Courier New"/>
          <w:sz w:val="16"/>
          <w:lang w:eastAsia="zh-CN"/>
        </w:rPr>
        <w:t>AddrFqdn</w:t>
      </w:r>
      <w:r w:rsidRPr="007B3BEB">
        <w:rPr>
          <w:rFonts w:ascii="Courier New" w:hAnsi="Courier New"/>
          <w:sz w:val="16"/>
        </w:rPr>
        <w:t>'</w:t>
      </w:r>
    </w:p>
    <w:p w14:paraId="593807D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592B9D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dnPerfReqs</w:t>
      </w:r>
      <w:r w:rsidRPr="007B3BEB">
        <w:rPr>
          <w:rFonts w:ascii="Courier New" w:hAnsi="Courier New"/>
          <w:sz w:val="16"/>
        </w:rPr>
        <w:t>:</w:t>
      </w:r>
    </w:p>
    <w:p w14:paraId="78EF95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1A56153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73777F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eastAsia="DengXian" w:hAnsi="Courier New"/>
          <w:sz w:val="16"/>
        </w:rPr>
        <w:t>DnPerformanceReq</w:t>
      </w:r>
      <w:r w:rsidRPr="007B3BEB">
        <w:rPr>
          <w:rFonts w:ascii="Courier New" w:hAnsi="Courier New"/>
          <w:sz w:val="16"/>
        </w:rPr>
        <w:t>'</w:t>
      </w:r>
    </w:p>
    <w:p w14:paraId="4A5C3F0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FEC0D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pduSesInfos</w:t>
      </w:r>
      <w:r w:rsidRPr="007B3BEB">
        <w:rPr>
          <w:rFonts w:ascii="Courier New" w:hAnsi="Courier New"/>
          <w:sz w:val="16"/>
        </w:rPr>
        <w:t>:</w:t>
      </w:r>
    </w:p>
    <w:p w14:paraId="2DC9D7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34C94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1BD8674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eastAsia="DengXian" w:hAnsi="Courier New"/>
          <w:sz w:val="16"/>
        </w:rPr>
        <w:t>PduSessionInfo</w:t>
      </w:r>
      <w:r w:rsidRPr="007B3BEB">
        <w:rPr>
          <w:rFonts w:ascii="Courier New" w:hAnsi="Courier New"/>
          <w:sz w:val="16"/>
        </w:rPr>
        <w:t>'</w:t>
      </w:r>
    </w:p>
    <w:p w14:paraId="57FEDD3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77A74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useCaseCxt:</w:t>
      </w:r>
    </w:p>
    <w:p w14:paraId="5FC7EE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141CB7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2CC988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Indicates the context of usage of the analytics. The value and format of this parameter</w:t>
      </w:r>
    </w:p>
    <w:p w14:paraId="4A9491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are not standardized.</w:t>
      </w:r>
    </w:p>
    <w:p w14:paraId="409348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pduSesTrafReqs</w:t>
      </w:r>
      <w:r w:rsidRPr="007B3BEB">
        <w:rPr>
          <w:rFonts w:ascii="Courier New" w:hAnsi="Courier New"/>
          <w:sz w:val="16"/>
        </w:rPr>
        <w:t>:</w:t>
      </w:r>
    </w:p>
    <w:p w14:paraId="6D54946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0CD51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FAAB3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PduSesTrafficReq</w:t>
      </w:r>
      <w:r w:rsidRPr="007B3BEB">
        <w:rPr>
          <w:rFonts w:ascii="Courier New" w:hAnsi="Courier New"/>
          <w:sz w:val="16"/>
        </w:rPr>
        <w:t>'</w:t>
      </w:r>
    </w:p>
    <w:p w14:paraId="12B882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B687A6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locAccReqs</w:t>
      </w:r>
      <w:r w:rsidRPr="007B3BEB">
        <w:rPr>
          <w:rFonts w:ascii="Courier New" w:hAnsi="Courier New"/>
          <w:sz w:val="16"/>
        </w:rPr>
        <w:t>:</w:t>
      </w:r>
    </w:p>
    <w:p w14:paraId="022DB0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2DE7057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12CAB29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val="en-US"/>
        </w:rPr>
        <w:t>$ref: '#/components/schemas/</w:t>
      </w:r>
      <w:r w:rsidRPr="007B3BEB">
        <w:rPr>
          <w:rFonts w:ascii="Courier New" w:hAnsi="Courier New"/>
          <w:sz w:val="16"/>
          <w:lang w:eastAsia="zh-CN"/>
        </w:rPr>
        <w:t>LocAccuracyReq</w:t>
      </w:r>
      <w:r w:rsidRPr="007B3BEB">
        <w:rPr>
          <w:rFonts w:ascii="Courier New" w:hAnsi="Courier New"/>
          <w:sz w:val="16"/>
          <w:lang w:val="en-US"/>
        </w:rPr>
        <w:t>'</w:t>
      </w:r>
    </w:p>
    <w:p w14:paraId="0532AA2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3B60C0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l</w:t>
      </w:r>
      <w:r w:rsidRPr="007B3BEB">
        <w:rPr>
          <w:rFonts w:ascii="Courier New" w:hAnsi="Courier New"/>
          <w:sz w:val="16"/>
          <w:lang w:eastAsia="zh-CN"/>
        </w:rPr>
        <w:t>ocGranularity</w:t>
      </w:r>
      <w:r w:rsidRPr="007B3BEB">
        <w:rPr>
          <w:rFonts w:ascii="Courier New" w:hAnsi="Courier New"/>
          <w:sz w:val="16"/>
        </w:rPr>
        <w:t>:</w:t>
      </w:r>
    </w:p>
    <w:p w14:paraId="79F775E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$ref: '#/components/schemas/</w:t>
      </w:r>
      <w:r w:rsidRPr="007B3BEB">
        <w:rPr>
          <w:rFonts w:ascii="Courier New" w:hAnsi="Courier New"/>
          <w:sz w:val="16"/>
          <w:lang w:eastAsia="zh-CN"/>
        </w:rPr>
        <w:t>LocInfoGranularity</w:t>
      </w:r>
      <w:r w:rsidRPr="007B3BEB">
        <w:rPr>
          <w:rFonts w:ascii="Courier New" w:hAnsi="Courier New"/>
          <w:sz w:val="16"/>
          <w:lang w:val="en-US"/>
        </w:rPr>
        <w:t>'</w:t>
      </w:r>
    </w:p>
    <w:p w14:paraId="2572FC3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bookmarkStart w:id="32" w:name="_Hlk143551731"/>
      <w:r w:rsidRPr="007B3BEB">
        <w:rPr>
          <w:rFonts w:ascii="Courier New" w:hAnsi="Courier New"/>
          <w:sz w:val="16"/>
          <w:lang w:eastAsia="zh-CN"/>
        </w:rPr>
        <w:t>locOrientation</w:t>
      </w:r>
      <w:r w:rsidRPr="007B3BEB">
        <w:rPr>
          <w:rFonts w:ascii="Courier New" w:hAnsi="Courier New"/>
          <w:sz w:val="16"/>
        </w:rPr>
        <w:t>:</w:t>
      </w:r>
    </w:p>
    <w:p w14:paraId="4742364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LocationOrientation</w:t>
      </w:r>
      <w:r w:rsidRPr="007B3BEB">
        <w:rPr>
          <w:rFonts w:ascii="Courier New" w:hAnsi="Courier New"/>
          <w:sz w:val="16"/>
        </w:rPr>
        <w:t>'</w:t>
      </w:r>
      <w:bookmarkEnd w:id="32"/>
    </w:p>
    <w:p w14:paraId="5228FE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dataVlTrnsTmRqs:</w:t>
      </w:r>
    </w:p>
    <w:p w14:paraId="09A67A9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2BA764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65795A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E2eDataVolTransTimeReq</w:t>
      </w:r>
      <w:r w:rsidRPr="007B3BEB">
        <w:rPr>
          <w:rFonts w:ascii="Courier New" w:hAnsi="Courier New"/>
          <w:sz w:val="16"/>
        </w:rPr>
        <w:t>'</w:t>
      </w:r>
    </w:p>
    <w:p w14:paraId="7915BD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20845F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a</w:t>
      </w:r>
      <w:r w:rsidRPr="007B3BEB">
        <w:rPr>
          <w:rFonts w:ascii="Courier New" w:hAnsi="Courier New"/>
          <w:sz w:val="16"/>
          <w:lang w:eastAsia="zh-CN"/>
        </w:rPr>
        <w:t>ccuReq</w:t>
      </w:r>
      <w:r w:rsidRPr="007B3BEB">
        <w:rPr>
          <w:rFonts w:ascii="Courier New" w:hAnsi="Courier New"/>
          <w:sz w:val="16"/>
        </w:rPr>
        <w:t>:</w:t>
      </w:r>
    </w:p>
    <w:p w14:paraId="226FDE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'#/components/schemas/AccuracyReq'</w:t>
      </w:r>
    </w:p>
    <w:p w14:paraId="38A97E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pauseFlg:</w:t>
      </w:r>
    </w:p>
    <w:p w14:paraId="5977AD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boolean</w:t>
      </w:r>
    </w:p>
    <w:p w14:paraId="5F36D3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description: </w:t>
      </w:r>
      <w:r w:rsidRPr="007B3BEB">
        <w:rPr>
          <w:rFonts w:ascii="Courier New" w:hAnsi="Courier New"/>
          <w:sz w:val="16"/>
          <w:lang w:eastAsia="zh-CN"/>
        </w:rPr>
        <w:t>&gt;</w:t>
      </w:r>
    </w:p>
    <w:p w14:paraId="5550E8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Pause analytics consumption flag. Set to "true" to indicate the NWDAF to stop sending</w:t>
      </w:r>
    </w:p>
    <w:p w14:paraId="1BE9C2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the notifications of analytics. Default value is "false" if omitted.</w:t>
      </w:r>
    </w:p>
    <w:p w14:paraId="71D1C2E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resumeFlg:</w:t>
      </w:r>
    </w:p>
    <w:p w14:paraId="172EC0F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boolean</w:t>
      </w:r>
    </w:p>
    <w:p w14:paraId="77AE25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description: </w:t>
      </w:r>
      <w:r w:rsidRPr="007B3BEB">
        <w:rPr>
          <w:rFonts w:ascii="Courier New" w:hAnsi="Courier New"/>
          <w:sz w:val="16"/>
          <w:lang w:eastAsia="zh-CN"/>
        </w:rPr>
        <w:t>&gt;</w:t>
      </w:r>
    </w:p>
    <w:p w14:paraId="6EDB51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Resume analytics consumption flag. Set to "true" to indicate the NWDAF to resume sending</w:t>
      </w:r>
    </w:p>
    <w:p w14:paraId="6ECD908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the notifications of analytics. Default value is "false" if omitted.</w:t>
      </w:r>
    </w:p>
    <w:p w14:paraId="5F2ECE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bookmarkStart w:id="33" w:name="_Hlk138707291"/>
      <w:r w:rsidRPr="007B3BEB">
        <w:rPr>
          <w:rFonts w:ascii="Courier New" w:hAnsi="Courier New"/>
          <w:sz w:val="16"/>
          <w:lang w:eastAsia="zh-CN"/>
        </w:rPr>
        <w:t>movBehavReqs</w:t>
      </w:r>
      <w:r w:rsidRPr="007B3BEB">
        <w:rPr>
          <w:rFonts w:ascii="Courier New" w:hAnsi="Courier New"/>
          <w:sz w:val="16"/>
        </w:rPr>
        <w:t>:</w:t>
      </w:r>
      <w:bookmarkEnd w:id="33"/>
    </w:p>
    <w:p w14:paraId="21BBCD3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CBD89C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E5C8C3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bookmarkStart w:id="34" w:name="_Hlk138707305"/>
      <w:r w:rsidRPr="007B3BEB">
        <w:rPr>
          <w:rFonts w:ascii="Courier New" w:hAnsi="Courier New"/>
          <w:sz w:val="16"/>
          <w:lang w:eastAsia="zh-CN"/>
        </w:rPr>
        <w:t>MovBehavReq</w:t>
      </w:r>
      <w:bookmarkEnd w:id="34"/>
      <w:r w:rsidRPr="007B3BEB">
        <w:rPr>
          <w:rFonts w:ascii="Courier New" w:hAnsi="Courier New"/>
          <w:sz w:val="16"/>
        </w:rPr>
        <w:t>'</w:t>
      </w:r>
    </w:p>
    <w:p w14:paraId="4F7BCE6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BAB31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 w:name="_Hlk145415919"/>
      <w:r w:rsidRPr="007B3BEB">
        <w:rPr>
          <w:rFonts w:ascii="Courier New" w:hAnsi="Courier New"/>
          <w:sz w:val="16"/>
        </w:rPr>
        <w:t xml:space="preserve">        </w:t>
      </w:r>
      <w:r w:rsidRPr="007B3BEB">
        <w:rPr>
          <w:rFonts w:ascii="Courier New" w:hAnsi="Courier New"/>
          <w:sz w:val="16"/>
          <w:lang w:eastAsia="zh-CN"/>
        </w:rPr>
        <w:t>relProxReqs</w:t>
      </w:r>
      <w:r w:rsidRPr="007B3BEB">
        <w:rPr>
          <w:rFonts w:ascii="Courier New" w:hAnsi="Courier New"/>
          <w:sz w:val="16"/>
        </w:rPr>
        <w:t>:</w:t>
      </w:r>
    </w:p>
    <w:p w14:paraId="51969F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1A6AB98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0B5C0E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'#/components/schemas/RelProxReq'</w:t>
      </w:r>
    </w:p>
    <w:p w14:paraId="65927C1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bookmarkEnd w:id="35"/>
    <w:p w14:paraId="3FAFEA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feedback:</w:t>
      </w:r>
    </w:p>
    <w:p w14:paraId="5ACAEB0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'#/components/schemas/AnalyticsFeedbackInfo'</w:t>
      </w:r>
    </w:p>
    <w:p w14:paraId="35A65E6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A7F80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event</w:t>
      </w:r>
    </w:p>
    <w:p w14:paraId="188423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not:</w:t>
      </w:r>
    </w:p>
    <w:p w14:paraId="2062456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 [</w:t>
      </w:r>
      <w:r w:rsidRPr="007B3BEB">
        <w:rPr>
          <w:rFonts w:ascii="Courier New" w:hAnsi="Courier New"/>
          <w:sz w:val="16"/>
          <w:lang w:eastAsia="zh-CN"/>
        </w:rPr>
        <w:t>excepRequs</w:t>
      </w:r>
      <w:r w:rsidRPr="007B3BEB">
        <w:rPr>
          <w:rFonts w:ascii="Courier New" w:hAnsi="Courier New"/>
          <w:sz w:val="16"/>
        </w:rPr>
        <w:t xml:space="preserve">, </w:t>
      </w:r>
      <w:r w:rsidRPr="007B3BEB">
        <w:rPr>
          <w:rFonts w:ascii="Courier New" w:hAnsi="Courier New"/>
          <w:sz w:val="16"/>
          <w:lang w:eastAsia="zh-CN"/>
        </w:rPr>
        <w:t>exptAnaType</w:t>
      </w:r>
      <w:r w:rsidRPr="007B3BEB">
        <w:rPr>
          <w:rFonts w:ascii="Courier New" w:hAnsi="Courier New"/>
          <w:sz w:val="16"/>
        </w:rPr>
        <w:t>]</w:t>
      </w:r>
    </w:p>
    <w:p w14:paraId="750CB31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3F68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NnwdafEventsSubscriptionNotification:</w:t>
      </w:r>
    </w:p>
    <w:p w14:paraId="328C52B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an Individual NWDAF Event Subscription Notification resource.</w:t>
      </w:r>
    </w:p>
    <w:p w14:paraId="4C4D7A6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535D253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376AB0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eventNotifications:</w:t>
      </w:r>
    </w:p>
    <w:p w14:paraId="12FBB3E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D3164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AEA976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'#/components/schemas/EventNotification'</w:t>
      </w:r>
    </w:p>
    <w:p w14:paraId="24BF87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2BC9E6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Notifications about Individual Events</w:t>
      </w:r>
    </w:p>
    <w:p w14:paraId="791665E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subscriptionId:</w:t>
      </w:r>
    </w:p>
    <w:p w14:paraId="6B514D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291153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String identifying a subscription to the Nnwdaf_EventsSubscription Service</w:t>
      </w:r>
    </w:p>
    <w:p w14:paraId="18AF06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notifCorrId:</w:t>
      </w:r>
    </w:p>
    <w:p w14:paraId="0D91DF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302744E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7B3BEB">
        <w:rPr>
          <w:rFonts w:ascii="Courier New" w:hAnsi="Courier New"/>
          <w:sz w:val="16"/>
        </w:rPr>
        <w:t xml:space="preserve">          description: Notification correlation identifier</w:t>
      </w:r>
      <w:r w:rsidRPr="007B3BEB">
        <w:rPr>
          <w:rFonts w:ascii="Courier New" w:hAnsi="Courier New" w:cs="Arial"/>
          <w:sz w:val="16"/>
          <w:szCs w:val="18"/>
        </w:rPr>
        <w:t>.</w:t>
      </w:r>
    </w:p>
    <w:p w14:paraId="6D8B0E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oldSubscriptionId:</w:t>
      </w:r>
    </w:p>
    <w:p w14:paraId="0AB695B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199A67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536F06F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Subscription ID which was allocated by the source NWDAF. This parameter shall be present</w:t>
      </w:r>
    </w:p>
    <w:p w14:paraId="656B8E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if the notification is for informing the assignment of a new Subscription Id by the</w:t>
      </w:r>
    </w:p>
    <w:p w14:paraId="6A4E0F6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target NWDAF.</w:t>
      </w:r>
    </w:p>
    <w:p w14:paraId="4FB1492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resourceUri:</w:t>
      </w:r>
    </w:p>
    <w:p w14:paraId="5F50C84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'TS29571_CommonData.yaml#/components/schemas/Uri'</w:t>
      </w:r>
    </w:p>
    <w:p w14:paraId="3920BE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termCause:</w:t>
      </w:r>
    </w:p>
    <w:p w14:paraId="383E417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'#/components/schemas/TermCause'</w:t>
      </w:r>
    </w:p>
    <w:p w14:paraId="476157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transEvents:</w:t>
      </w:r>
    </w:p>
    <w:p w14:paraId="7C7245C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6ED1D7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118F730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'#/components/schemas/NwdafEvent'</w:t>
      </w:r>
    </w:p>
    <w:p w14:paraId="473BF0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180009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06A26E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subscriptionId</w:t>
      </w:r>
    </w:p>
    <w:p w14:paraId="207CBEF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oneOf:</w:t>
      </w:r>
    </w:p>
    <w:p w14:paraId="6CB5B9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[eventNotifications]</w:t>
      </w:r>
    </w:p>
    <w:p w14:paraId="12A30B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allOf:</w:t>
      </w:r>
    </w:p>
    <w:p w14:paraId="1407D1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[resourceUri]</w:t>
      </w:r>
    </w:p>
    <w:p w14:paraId="0AF147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[oldSubscriptionId]</w:t>
      </w:r>
    </w:p>
    <w:p w14:paraId="654A25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7B4A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EventNotification:</w:t>
      </w:r>
    </w:p>
    <w:p w14:paraId="5CDD12E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a notification on events that occurred.</w:t>
      </w:r>
    </w:p>
    <w:p w14:paraId="282B1F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1975AD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527BDA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event:</w:t>
      </w:r>
    </w:p>
    <w:p w14:paraId="746C161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'#/components/schemas/NwdafEvent'</w:t>
      </w:r>
    </w:p>
    <w:p w14:paraId="7198D5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start:</w:t>
      </w:r>
    </w:p>
    <w:p w14:paraId="0F4E61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4CEE124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expiry:</w:t>
      </w:r>
    </w:p>
    <w:p w14:paraId="643F1BF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64215A4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timeStampGen:</w:t>
      </w:r>
    </w:p>
    <w:p w14:paraId="6E9042E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2F64A4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failNotifyCode:</w:t>
      </w:r>
    </w:p>
    <w:p w14:paraId="42F6E08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NwdafFailureCode</w:t>
      </w:r>
      <w:r w:rsidRPr="007B3BEB">
        <w:rPr>
          <w:rFonts w:ascii="Courier New" w:hAnsi="Courier New"/>
          <w:sz w:val="16"/>
        </w:rPr>
        <w:t>'</w:t>
      </w:r>
    </w:p>
    <w:p w14:paraId="1410E9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rvWaitTime:</w:t>
      </w:r>
    </w:p>
    <w:p w14:paraId="67CB2B3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'TS29571_CommonData.yaml#/components/schemas/DurationSec'</w:t>
      </w:r>
    </w:p>
    <w:p w14:paraId="7844B8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anaMetaInfo:</w:t>
      </w:r>
    </w:p>
    <w:p w14:paraId="7F6FFE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'#/components/schemas/AnalyticsMetadataInfo'</w:t>
      </w:r>
    </w:p>
    <w:p w14:paraId="06837E9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nfLoadLevelInfos:</w:t>
      </w:r>
    </w:p>
    <w:p w14:paraId="7D9C5E1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72D18B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BE6E7E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'#/components/schemas/NfLoadLevelInformation'</w:t>
      </w:r>
    </w:p>
    <w:p w14:paraId="145C1E6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D063A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nsiLoadLevelInfos:</w:t>
      </w:r>
    </w:p>
    <w:p w14:paraId="62FAEF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FBA9F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572E14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'#/components/schemas/NsiLoadLevelInfo'</w:t>
      </w:r>
    </w:p>
    <w:p w14:paraId="63381FB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B2512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pfdDetermInfos:</w:t>
      </w:r>
    </w:p>
    <w:p w14:paraId="58514C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200F3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97E89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'#/components/schemas/PfdDeterminationInfo'</w:t>
      </w:r>
    </w:p>
    <w:p w14:paraId="466DC0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B716B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sliceLoadLevelInfo:</w:t>
      </w:r>
    </w:p>
    <w:p w14:paraId="492434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'#/components/schemas/SliceLoadLevelInformation'</w:t>
      </w:r>
    </w:p>
    <w:p w14:paraId="0CFC12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svcExps:</w:t>
      </w:r>
    </w:p>
    <w:p w14:paraId="3D65C2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3E95CE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A9DFAC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'#/components/schemas/ServiceExperienceInfo'</w:t>
      </w:r>
    </w:p>
    <w:p w14:paraId="09A9D37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32196A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qosSustainInfos:</w:t>
      </w:r>
    </w:p>
    <w:p w14:paraId="4A9C6C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E0094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74883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'#/components/schemas/QosSustainabilityInfo'</w:t>
      </w:r>
    </w:p>
    <w:p w14:paraId="23F855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8FBF9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ueComms:</w:t>
      </w:r>
    </w:p>
    <w:p w14:paraId="45A2AF4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D2A40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8FB6FA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'#/components/schemas/UeCommunication'</w:t>
      </w:r>
    </w:p>
    <w:p w14:paraId="50F78BB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3B71BA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ueMobs:</w:t>
      </w:r>
    </w:p>
    <w:p w14:paraId="62ADD14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1418B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0A9CDB2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'#/components/schemas/UeMobility'</w:t>
      </w:r>
    </w:p>
    <w:p w14:paraId="3E8FB9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AC225B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userDataCongInfos:</w:t>
      </w:r>
    </w:p>
    <w:p w14:paraId="752E8F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1646613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50CC6B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'#/components/schemas/UserDataCongestionInfo'</w:t>
      </w:r>
    </w:p>
    <w:p w14:paraId="7630096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BE4E9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abnorBehavrs:</w:t>
      </w:r>
    </w:p>
    <w:p w14:paraId="07E127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3C7AC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7E405F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'#/components/schemas/AbnormalBehaviour'</w:t>
      </w:r>
    </w:p>
    <w:p w14:paraId="068D2B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0D383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nwPerfs:</w:t>
      </w:r>
    </w:p>
    <w:p w14:paraId="7D5FBB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CB615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073F17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'#/components/schemas/NetworkPerfInfo'</w:t>
      </w:r>
    </w:p>
    <w:p w14:paraId="0B02A62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FAC72F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dnPerfInfos</w:t>
      </w:r>
      <w:r w:rsidRPr="007B3BEB">
        <w:rPr>
          <w:rFonts w:ascii="Courier New" w:hAnsi="Courier New"/>
          <w:sz w:val="16"/>
        </w:rPr>
        <w:t>:</w:t>
      </w:r>
    </w:p>
    <w:p w14:paraId="15C451C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2782923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7302E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'#/components/schemas/DnPerfInfo'</w:t>
      </w:r>
    </w:p>
    <w:p w14:paraId="6E62D1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01A90E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disperInfos:</w:t>
      </w:r>
    </w:p>
    <w:p w14:paraId="763705C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7E48A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59A16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'#/components/schemas/DispersionInfo'</w:t>
      </w:r>
    </w:p>
    <w:p w14:paraId="13570EA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DDAAFE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redTransInfos:</w:t>
      </w:r>
    </w:p>
    <w:p w14:paraId="199A2AF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A6E687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08A9B1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'#/components/schemas/RedundantTransmissionExpInfo'</w:t>
      </w:r>
    </w:p>
    <w:p w14:paraId="711633B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BCB39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wlanInfos:</w:t>
      </w:r>
    </w:p>
    <w:p w14:paraId="3E78B9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860A7E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F1623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'#/components/schemas/WlanPerformanceInfo'</w:t>
      </w:r>
    </w:p>
    <w:p w14:paraId="3F6B5C3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14BD45A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ko-KR"/>
        </w:rPr>
        <w:t>smcc</w:t>
      </w:r>
      <w:r w:rsidRPr="007B3BEB">
        <w:rPr>
          <w:rFonts w:ascii="Courier New" w:hAnsi="Courier New"/>
          <w:sz w:val="16"/>
          <w:lang w:eastAsia="ko-KR"/>
        </w:rPr>
        <w:t>Exps</w:t>
      </w:r>
      <w:r w:rsidRPr="007B3BEB">
        <w:rPr>
          <w:rFonts w:ascii="Courier New" w:hAnsi="Courier New"/>
          <w:sz w:val="16"/>
        </w:rPr>
        <w:t>:</w:t>
      </w:r>
    </w:p>
    <w:p w14:paraId="3C250C4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7455C58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1986D6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'TS29520_Nnwdaf_AnalyticsInfo.yaml#/components/schemas/SmcceInfo'</w:t>
      </w:r>
    </w:p>
    <w:p w14:paraId="64DC27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CD209D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pduSesTrafInfos</w:t>
      </w:r>
      <w:r w:rsidRPr="007B3BEB">
        <w:rPr>
          <w:rFonts w:ascii="Courier New" w:hAnsi="Courier New"/>
          <w:sz w:val="16"/>
        </w:rPr>
        <w:t>:</w:t>
      </w:r>
    </w:p>
    <w:p w14:paraId="50CF5B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DEFC5F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2895D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'#/components/schemas/PduSesTrafficInfo'</w:t>
      </w:r>
    </w:p>
    <w:p w14:paraId="5AE45F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629EF6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dataVlTrnsTmInfos:</w:t>
      </w:r>
    </w:p>
    <w:p w14:paraId="11D162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28BFE21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45279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E2eDataVolTransTimeInfo</w:t>
      </w:r>
      <w:r w:rsidRPr="007B3BEB">
        <w:rPr>
          <w:rFonts w:ascii="Courier New" w:hAnsi="Courier New"/>
          <w:sz w:val="16"/>
        </w:rPr>
        <w:t>'</w:t>
      </w:r>
    </w:p>
    <w:p w14:paraId="4B11026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6973A3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a</w:t>
      </w:r>
      <w:r w:rsidRPr="007B3BEB">
        <w:rPr>
          <w:rFonts w:ascii="Courier New" w:hAnsi="Courier New"/>
          <w:sz w:val="16"/>
          <w:lang w:eastAsia="zh-CN"/>
        </w:rPr>
        <w:t>ccuInfo</w:t>
      </w:r>
      <w:r w:rsidRPr="007B3BEB">
        <w:rPr>
          <w:rFonts w:ascii="Courier New" w:hAnsi="Courier New"/>
          <w:sz w:val="16"/>
        </w:rPr>
        <w:t>:</w:t>
      </w:r>
    </w:p>
    <w:p w14:paraId="52A0F3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'#/components/schemas/AccuracyInfo'</w:t>
      </w:r>
    </w:p>
    <w:p w14:paraId="03BB6BF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bookmarkStart w:id="36" w:name="_Hlk142865641"/>
      <w:r w:rsidRPr="007B3BEB">
        <w:rPr>
          <w:rFonts w:ascii="Courier New" w:hAnsi="Courier New"/>
          <w:sz w:val="16"/>
          <w:lang w:eastAsia="zh-CN"/>
        </w:rPr>
        <w:t>cancelAccuInd</w:t>
      </w:r>
      <w:r w:rsidRPr="007B3BEB">
        <w:rPr>
          <w:rFonts w:ascii="Courier New" w:hAnsi="Courier New"/>
          <w:sz w:val="16"/>
        </w:rPr>
        <w:t>:</w:t>
      </w:r>
    </w:p>
    <w:p w14:paraId="482905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boolean</w:t>
      </w:r>
    </w:p>
    <w:p w14:paraId="68BFDAE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233E0ED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Indicates cancelled subscription of the analytics accuracy information.</w:t>
      </w:r>
    </w:p>
    <w:p w14:paraId="1ECBFA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Set to "true" indicates the NWDAF cancelled subscription of analytics accuracy</w:t>
      </w:r>
    </w:p>
    <w:p w14:paraId="125D0E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information as the NWDAF does not support the accuracy checking capability.</w:t>
      </w:r>
    </w:p>
    <w:p w14:paraId="1709BD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Otherwise set to "false". Default value is "false" if omitted.</w:t>
      </w:r>
      <w:bookmarkEnd w:id="36"/>
    </w:p>
    <w:p w14:paraId="6BC7D8D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pauseInd:</w:t>
      </w:r>
    </w:p>
    <w:p w14:paraId="6CD7266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boolean</w:t>
      </w:r>
    </w:p>
    <w:p w14:paraId="14E8CCA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description: </w:t>
      </w:r>
      <w:r w:rsidRPr="007B3BEB">
        <w:rPr>
          <w:rFonts w:ascii="Courier New" w:hAnsi="Courier New"/>
          <w:sz w:val="16"/>
          <w:lang w:eastAsia="zh-CN"/>
        </w:rPr>
        <w:t>&gt;</w:t>
      </w:r>
    </w:p>
    <w:p w14:paraId="41FF11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Pause analytics consumption indication. Set to "true" to indicate the consumer to stop</w:t>
      </w:r>
    </w:p>
    <w:p w14:paraId="71506E7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the consumption of the analytics. Default value is "false" if omitted.</w:t>
      </w:r>
    </w:p>
    <w:p w14:paraId="35AA9F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resumeInd:</w:t>
      </w:r>
    </w:p>
    <w:p w14:paraId="6DC23E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boolean</w:t>
      </w:r>
    </w:p>
    <w:p w14:paraId="4FDE5D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description: </w:t>
      </w:r>
      <w:r w:rsidRPr="007B3BEB">
        <w:rPr>
          <w:rFonts w:ascii="Courier New" w:hAnsi="Courier New"/>
          <w:sz w:val="16"/>
          <w:lang w:eastAsia="zh-CN"/>
        </w:rPr>
        <w:t>&gt;</w:t>
      </w:r>
    </w:p>
    <w:p w14:paraId="20B700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Resume analytics consumption indication. Set to "true" to indicate the consumer to</w:t>
      </w:r>
    </w:p>
    <w:p w14:paraId="27A0BC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resume the consumption of the analytics. Default value is "false" if omitted.</w:t>
      </w:r>
    </w:p>
    <w:p w14:paraId="5C768A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bookmarkStart w:id="37" w:name="_Hlk138706961"/>
      <w:r w:rsidRPr="007B3BEB">
        <w:rPr>
          <w:rFonts w:ascii="Courier New" w:hAnsi="Courier New"/>
          <w:sz w:val="16"/>
          <w:lang w:eastAsia="zh-CN"/>
        </w:rPr>
        <w:t>movBehavInfos</w:t>
      </w:r>
      <w:r w:rsidRPr="007B3BEB">
        <w:rPr>
          <w:rFonts w:ascii="Courier New" w:hAnsi="Courier New"/>
          <w:sz w:val="16"/>
        </w:rPr>
        <w:t>:</w:t>
      </w:r>
    </w:p>
    <w:p w14:paraId="4AAF7F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9ABBD6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C8E9BD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'#/components/schemas/MovBehavInfo'</w:t>
      </w:r>
    </w:p>
    <w:p w14:paraId="65FC9AF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bookmarkEnd w:id="37"/>
    </w:p>
    <w:p w14:paraId="26D28B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locAccInfos:</w:t>
      </w:r>
    </w:p>
    <w:p w14:paraId="763581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7DBF78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58325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LocAccuracyInfo</w:t>
      </w:r>
      <w:r w:rsidRPr="007B3BEB">
        <w:rPr>
          <w:rFonts w:ascii="Courier New" w:hAnsi="Courier New"/>
          <w:sz w:val="16"/>
        </w:rPr>
        <w:t>'</w:t>
      </w:r>
    </w:p>
    <w:p w14:paraId="0343AE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678BB7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 w:name="_Hlk145415827"/>
      <w:r w:rsidRPr="007B3BEB">
        <w:rPr>
          <w:rFonts w:ascii="Courier New" w:hAnsi="Courier New"/>
          <w:sz w:val="16"/>
        </w:rPr>
        <w:t xml:space="preserve">        relProxInfos:</w:t>
      </w:r>
    </w:p>
    <w:p w14:paraId="70BC3A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0256C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6C7F0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'#/components/schemas/RelProxInfo'</w:t>
      </w:r>
    </w:p>
    <w:p w14:paraId="2F5CD16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bookmarkEnd w:id="38"/>
    <w:p w14:paraId="16D9B4A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8F3736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event</w:t>
      </w:r>
    </w:p>
    <w:p w14:paraId="6E9E49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83DC1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ServiceExperienceInfo:</w:t>
      </w:r>
    </w:p>
    <w:p w14:paraId="629FBC5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service experience information.</w:t>
      </w:r>
    </w:p>
    <w:p w14:paraId="250A43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15D43D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0A3F0A4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svcExprc:</w:t>
      </w:r>
    </w:p>
    <w:p w14:paraId="2F79546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'TS29517_Naf_EventExposure.yaml#/components/schemas/SvcExperience'</w:t>
      </w:r>
    </w:p>
    <w:p w14:paraId="5CA8BA4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svcExprcVariance:</w:t>
      </w:r>
    </w:p>
    <w:p w14:paraId="4FFE35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665AC3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supis:</w:t>
      </w:r>
    </w:p>
    <w:p w14:paraId="4318BF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276D6B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BCA1C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03A7DC3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9B8ED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snssai:</w:t>
      </w:r>
    </w:p>
    <w:p w14:paraId="267FCD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'TS29571_CommonData.yaml#/components/schemas/Snssai'</w:t>
      </w:r>
    </w:p>
    <w:p w14:paraId="0FFA21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appId:</w:t>
      </w:r>
    </w:p>
    <w:p w14:paraId="09E8D7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'TS29571_CommonData.yaml#/components/schemas/ApplicationId'</w:t>
      </w:r>
    </w:p>
    <w:p w14:paraId="4499BA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srvExpcType:</w:t>
      </w:r>
    </w:p>
    <w:p w14:paraId="5891228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ServiceExperienceType</w:t>
      </w:r>
      <w:r w:rsidRPr="007B3BEB">
        <w:rPr>
          <w:rFonts w:ascii="Courier New" w:hAnsi="Courier New"/>
          <w:sz w:val="16"/>
        </w:rPr>
        <w:t>'</w:t>
      </w:r>
    </w:p>
    <w:p w14:paraId="52E5E9A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ueLocs</w:t>
      </w:r>
      <w:r w:rsidRPr="007B3BEB">
        <w:rPr>
          <w:rFonts w:ascii="Courier New" w:hAnsi="Courier New"/>
          <w:sz w:val="16"/>
        </w:rPr>
        <w:t>:</w:t>
      </w:r>
    </w:p>
    <w:p w14:paraId="5941CB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C3104B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0F8EED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'#/components/schemas/LocationInfo'</w:t>
      </w:r>
    </w:p>
    <w:p w14:paraId="7939F5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F7DE49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upfInfo</w:t>
      </w:r>
      <w:r w:rsidRPr="007B3BEB">
        <w:rPr>
          <w:rFonts w:ascii="Courier New" w:hAnsi="Courier New"/>
          <w:sz w:val="16"/>
        </w:rPr>
        <w:t>:</w:t>
      </w:r>
    </w:p>
    <w:p w14:paraId="5BB6E9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'TS29508_Nsmf_EventExposure.yaml#/components/schemas/UpfInformation'</w:t>
      </w:r>
    </w:p>
    <w:p w14:paraId="133002A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dnai</w:t>
      </w:r>
      <w:r w:rsidRPr="007B3BEB">
        <w:rPr>
          <w:rFonts w:ascii="Courier New" w:hAnsi="Courier New"/>
          <w:sz w:val="16"/>
        </w:rPr>
        <w:t>:</w:t>
      </w:r>
    </w:p>
    <w:p w14:paraId="33E32C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'TS29571_CommonData.yaml#/components/schemas/Dnai'</w:t>
      </w:r>
    </w:p>
    <w:p w14:paraId="2D1C83C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a</w:t>
      </w:r>
      <w:r w:rsidRPr="007B3BEB">
        <w:rPr>
          <w:rFonts w:ascii="Courier New" w:hAnsi="Courier New"/>
          <w:sz w:val="16"/>
          <w:lang w:eastAsia="zh-CN"/>
        </w:rPr>
        <w:t>ppServerInst</w:t>
      </w:r>
      <w:r w:rsidRPr="007B3BEB">
        <w:rPr>
          <w:rFonts w:ascii="Courier New" w:hAnsi="Courier New"/>
          <w:sz w:val="16"/>
        </w:rPr>
        <w:t>:</w:t>
      </w:r>
    </w:p>
    <w:p w14:paraId="39F71E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'TS29517_Naf_EventExposure.yaml#/components/schemas/</w:t>
      </w:r>
      <w:r w:rsidRPr="007B3BEB">
        <w:rPr>
          <w:rFonts w:ascii="Courier New" w:hAnsi="Courier New"/>
          <w:sz w:val="16"/>
          <w:lang w:eastAsia="zh-CN"/>
        </w:rPr>
        <w:t>AddrFqdn</w:t>
      </w:r>
      <w:r w:rsidRPr="007B3BEB">
        <w:rPr>
          <w:rFonts w:ascii="Courier New" w:hAnsi="Courier New"/>
          <w:sz w:val="16"/>
        </w:rPr>
        <w:t>'</w:t>
      </w:r>
    </w:p>
    <w:p w14:paraId="585E39E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confidence:</w:t>
      </w:r>
    </w:p>
    <w:p w14:paraId="31E087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0DB803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dnn:</w:t>
      </w:r>
    </w:p>
    <w:p w14:paraId="67716AE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'TS29571_CommonData.yaml#/components/schemas/Dnn'</w:t>
      </w:r>
    </w:p>
    <w:p w14:paraId="051EC0B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networkArea:</w:t>
      </w:r>
    </w:p>
    <w:p w14:paraId="07D4DB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'TS29554_Npcf_BDTPolicyControl.yaml#/components/schemas/NetworkAreaInfo'</w:t>
      </w:r>
    </w:p>
    <w:p w14:paraId="0BF819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nsiId:</w:t>
      </w:r>
    </w:p>
    <w:p w14:paraId="47F342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'TS29531_Nnssf_NSSelection.yaml#/components/schemas/NsiId'</w:t>
      </w:r>
    </w:p>
    <w:p w14:paraId="5A3B0C4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ratio:</w:t>
      </w:r>
    </w:p>
    <w:p w14:paraId="2652C1C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4FE1D6A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hint="eastAsia"/>
          <w:sz w:val="16"/>
          <w:lang w:eastAsia="zh-CN"/>
        </w:rPr>
        <w:t xml:space="preserve"> </w:t>
      </w:r>
      <w:r w:rsidRPr="007B3BEB">
        <w:rPr>
          <w:rFonts w:ascii="Courier New" w:hAnsi="Courier New"/>
          <w:sz w:val="16"/>
          <w:lang w:eastAsia="zh-CN"/>
        </w:rPr>
        <w:t xml:space="preserve">       ratFreq:</w:t>
      </w:r>
    </w:p>
    <w:p w14:paraId="25F47D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'#/components/schemas/RatFreqInformation'</w:t>
      </w:r>
    </w:p>
    <w:p w14:paraId="2F8C6B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pduSesInfo</w:t>
      </w:r>
      <w:r w:rsidRPr="007B3BEB">
        <w:rPr>
          <w:rFonts w:ascii="Courier New" w:hAnsi="Courier New"/>
          <w:sz w:val="16"/>
        </w:rPr>
        <w:t>:</w:t>
      </w:r>
    </w:p>
    <w:p w14:paraId="38FCA2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eastAsia="DengXian" w:hAnsi="Courier New"/>
          <w:sz w:val="16"/>
        </w:rPr>
        <w:t>PduSessionInfo</w:t>
      </w:r>
      <w:r w:rsidRPr="007B3BEB">
        <w:rPr>
          <w:rFonts w:ascii="Courier New" w:hAnsi="Courier New"/>
          <w:sz w:val="16"/>
        </w:rPr>
        <w:t>'</w:t>
      </w:r>
    </w:p>
    <w:p w14:paraId="4EF74B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002137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svcExprc</w:t>
      </w:r>
    </w:p>
    <w:p w14:paraId="156C38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B2DF9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BwRequirement:</w:t>
      </w:r>
    </w:p>
    <w:p w14:paraId="3038D7F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bandwidth requirements.</w:t>
      </w:r>
    </w:p>
    <w:p w14:paraId="0FC1F3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1EAC134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4A6B34B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appId:</w:t>
      </w:r>
    </w:p>
    <w:p w14:paraId="0DD2791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'TS29571_CommonData.yaml#/components/schemas/ApplicationId'</w:t>
      </w:r>
    </w:p>
    <w:p w14:paraId="5E7B758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marBwDl:</w:t>
      </w:r>
    </w:p>
    <w:p w14:paraId="41590C5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'TS29571_CommonData.yaml#/components/schemas/BitRate'</w:t>
      </w:r>
    </w:p>
    <w:p w14:paraId="103B64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marBwUl:</w:t>
      </w:r>
    </w:p>
    <w:p w14:paraId="51840A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'TS29571_CommonData.yaml#/components/schemas/BitRate'</w:t>
      </w:r>
    </w:p>
    <w:p w14:paraId="519209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mirBwDl:</w:t>
      </w:r>
    </w:p>
    <w:p w14:paraId="6A86AC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'TS29571_CommonData.yaml#/components/schemas/BitRate'</w:t>
      </w:r>
    </w:p>
    <w:p w14:paraId="4B97E2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mirBwUl:</w:t>
      </w:r>
    </w:p>
    <w:p w14:paraId="1CD1FF8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'TS29571_CommonData.yaml#/components/schemas/BitRate'</w:t>
      </w:r>
    </w:p>
    <w:p w14:paraId="3F4426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480E5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appId</w:t>
      </w:r>
    </w:p>
    <w:p w14:paraId="50017F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8AF9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SliceLoadLevelInformation:</w:t>
      </w:r>
    </w:p>
    <w:p w14:paraId="428895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Contains load level information applicable for one or several slices.</w:t>
      </w:r>
    </w:p>
    <w:p w14:paraId="0CE09C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1FF0F15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7968384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loadLevelInformation:</w:t>
      </w:r>
    </w:p>
    <w:p w14:paraId="2E43DE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'#/components/schemas/LoadLevelInformation'</w:t>
      </w:r>
    </w:p>
    <w:p w14:paraId="7CAF2AD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snssais:</w:t>
      </w:r>
    </w:p>
    <w:p w14:paraId="670BEA7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F2F18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CD61E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'TS29571_CommonData.yaml#/components/schemas/Snssai'</w:t>
      </w:r>
    </w:p>
    <w:p w14:paraId="1D5256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AD4599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Identification(s) of network slice to which the subscription applies.</w:t>
      </w:r>
    </w:p>
    <w:p w14:paraId="3F7D73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AB4D14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loadLevelInformation</w:t>
      </w:r>
    </w:p>
    <w:p w14:paraId="15CCA8A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snssais</w:t>
      </w:r>
    </w:p>
    <w:p w14:paraId="676E89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97F92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NsiLoadLevelInfo:</w:t>
      </w:r>
    </w:p>
    <w:p w14:paraId="5F3DC3C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5F8D74A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Represents the network slice and optionally the associated network slice instance and the</w:t>
      </w:r>
    </w:p>
    <w:p w14:paraId="50C0003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load level information.</w:t>
      </w:r>
    </w:p>
    <w:p w14:paraId="70D4C2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2D2A18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430581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loadLevelInformation:</w:t>
      </w:r>
    </w:p>
    <w:p w14:paraId="45518AC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'#/components/schemas/LoadLevelInformation'</w:t>
      </w:r>
    </w:p>
    <w:p w14:paraId="6447124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snssai:</w:t>
      </w:r>
    </w:p>
    <w:p w14:paraId="1594D09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'TS29571_CommonData.yaml#/components/schemas/Snssai'</w:t>
      </w:r>
    </w:p>
    <w:p w14:paraId="0911E29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nsiId:</w:t>
      </w:r>
    </w:p>
    <w:p w14:paraId="0E2E1F6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'TS29531_Nnssf_NSSelection.yaml#/components/schemas/NsiId'</w:t>
      </w:r>
    </w:p>
    <w:p w14:paraId="1A78AC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re</w:t>
      </w:r>
      <w:r w:rsidRPr="007B3BEB">
        <w:rPr>
          <w:rFonts w:ascii="Courier New" w:hAnsi="Courier New"/>
          <w:sz w:val="16"/>
          <w:lang w:eastAsia="zh-CN"/>
        </w:rPr>
        <w:t>sUsage</w:t>
      </w:r>
      <w:r w:rsidRPr="007B3BEB">
        <w:rPr>
          <w:rFonts w:ascii="Courier New" w:hAnsi="Courier New"/>
          <w:sz w:val="16"/>
        </w:rPr>
        <w:t>:</w:t>
      </w:r>
    </w:p>
    <w:p w14:paraId="22875F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'#/components/schemas/ResourceUsage'</w:t>
      </w:r>
    </w:p>
    <w:p w14:paraId="3E70E5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numOfExceedLoadLevelThr</w:t>
      </w:r>
      <w:r w:rsidRPr="007B3BEB">
        <w:rPr>
          <w:rFonts w:ascii="Courier New" w:hAnsi="Courier New"/>
          <w:sz w:val="16"/>
        </w:rPr>
        <w:t>:</w:t>
      </w:r>
    </w:p>
    <w:p w14:paraId="0C2AB58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5D83513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exceedLoadLevelThrInd</w:t>
      </w:r>
      <w:r w:rsidRPr="007B3BEB">
        <w:rPr>
          <w:rFonts w:ascii="Courier New" w:hAnsi="Courier New"/>
          <w:sz w:val="16"/>
        </w:rPr>
        <w:t>:</w:t>
      </w:r>
    </w:p>
    <w:p w14:paraId="11CF7B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boolean</w:t>
      </w:r>
    </w:p>
    <w:p w14:paraId="5FD12D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76C5A6C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Indicates whether the Load Level Threshold is met or exceeded by the statistics value.</w:t>
      </w:r>
    </w:p>
    <w:p w14:paraId="179B9B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Set to "true" if the Load Level Threshold is met or exceeded, otherwise set to "false".</w:t>
      </w:r>
    </w:p>
    <w:p w14:paraId="47AC1F4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Shall be present if one of the element in the "listOfAnaSubsets" attribute was set to</w:t>
      </w:r>
    </w:p>
    <w:p w14:paraId="3139E9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EXCEED_LOAD_LEVEL_THR_IND.</w:t>
      </w:r>
    </w:p>
    <w:p w14:paraId="15BCB8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networkArea:</w:t>
      </w:r>
    </w:p>
    <w:p w14:paraId="03F5CEF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'TS29554_Npcf_BDTPolicyControl.yaml#/components/schemas/NetworkAreaInfo'</w:t>
      </w:r>
    </w:p>
    <w:p w14:paraId="081281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timePeriod:</w:t>
      </w:r>
    </w:p>
    <w:p w14:paraId="490F158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'TS29122_CommonData.yaml#/components/schemas/TimeWindow'</w:t>
      </w:r>
    </w:p>
    <w:p w14:paraId="62BA7B6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resUsgThrCrossTimePeriod:</w:t>
      </w:r>
    </w:p>
    <w:p w14:paraId="271C9B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F948D1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0F62F8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'TS29122_CommonData.yaml#/components/schemas/TimeWindow'</w:t>
      </w:r>
    </w:p>
    <w:p w14:paraId="0F895AE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3703C9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description: </w:t>
      </w:r>
      <w:r w:rsidRPr="007B3BEB">
        <w:rPr>
          <w:rFonts w:ascii="Courier New" w:hAnsi="Courier New"/>
          <w:sz w:val="16"/>
          <w:lang w:eastAsia="zh-CN"/>
        </w:rPr>
        <w:t>&gt;</w:t>
      </w:r>
    </w:p>
    <w:p w14:paraId="23D202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cs="Arial"/>
          <w:sz w:val="16"/>
          <w:szCs w:val="18"/>
        </w:rPr>
        <w:t xml:space="preserve">Each element indicates the </w:t>
      </w:r>
      <w:r w:rsidRPr="007B3BEB">
        <w:rPr>
          <w:rFonts w:ascii="Courier New" w:hAnsi="Courier New"/>
          <w:sz w:val="16"/>
        </w:rPr>
        <w:t>time elapsed between times each threshold is met or exceeded</w:t>
      </w:r>
    </w:p>
    <w:p w14:paraId="4AB5683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7B3BEB">
        <w:rPr>
          <w:rFonts w:ascii="Courier New" w:hAnsi="Courier New"/>
          <w:sz w:val="16"/>
        </w:rPr>
        <w:t xml:space="preserve">            or crossed</w:t>
      </w:r>
      <w:r w:rsidRPr="007B3BEB">
        <w:rPr>
          <w:rFonts w:ascii="Courier New" w:hAnsi="Courier New" w:cs="Arial"/>
          <w:sz w:val="16"/>
          <w:szCs w:val="18"/>
        </w:rPr>
        <w:t>.</w:t>
      </w:r>
      <w:r w:rsidRPr="007B3BEB">
        <w:rPr>
          <w:rFonts w:ascii="Courier New" w:hAnsi="Courier New"/>
          <w:sz w:val="16"/>
        </w:rPr>
        <w:t xml:space="preserve"> </w:t>
      </w:r>
      <w:r w:rsidRPr="007B3BEB">
        <w:rPr>
          <w:rFonts w:ascii="Courier New" w:hAnsi="Courier New" w:cs="Arial"/>
          <w:sz w:val="16"/>
          <w:szCs w:val="18"/>
        </w:rPr>
        <w:t>T</w:t>
      </w:r>
      <w:r w:rsidRPr="007B3BEB">
        <w:rPr>
          <w:rFonts w:ascii="Courier New" w:hAnsi="Courier New" w:cs="Arial" w:hint="eastAsia"/>
          <w:sz w:val="16"/>
          <w:szCs w:val="18"/>
          <w:lang w:eastAsia="zh-CN"/>
        </w:rPr>
        <w:t>he</w:t>
      </w:r>
      <w:r w:rsidRPr="007B3BEB">
        <w:rPr>
          <w:rFonts w:ascii="Courier New" w:hAnsi="Courier New" w:cs="Arial"/>
          <w:sz w:val="16"/>
          <w:szCs w:val="18"/>
        </w:rPr>
        <w:t xml:space="preserve"> start time and end time are the exact time stamps of the resource usage</w:t>
      </w:r>
    </w:p>
    <w:p w14:paraId="2C6D0A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7B3BEB">
        <w:rPr>
          <w:rFonts w:ascii="Courier New" w:hAnsi="Courier New" w:cs="Arial"/>
          <w:sz w:val="16"/>
          <w:szCs w:val="18"/>
        </w:rPr>
        <w:t xml:space="preserve">            threshold is reached or exceeded. May be present if the "listOfAnaSubsets" attribute is</w:t>
      </w:r>
    </w:p>
    <w:p w14:paraId="6E3DC93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7B3BEB">
        <w:rPr>
          <w:rFonts w:ascii="Courier New" w:hAnsi="Courier New" w:cs="Arial"/>
          <w:sz w:val="16"/>
          <w:szCs w:val="18"/>
        </w:rPr>
        <w:t xml:space="preserve">            provided and the maximum number of instances shall not exceed the value provided in the</w:t>
      </w:r>
    </w:p>
    <w:p w14:paraId="535CE6B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cs="Arial"/>
          <w:sz w:val="16"/>
          <w:szCs w:val="18"/>
        </w:rPr>
        <w:t xml:space="preserve">            "numOfExceedLoadLevelThr" attribute.</w:t>
      </w:r>
    </w:p>
    <w:p w14:paraId="2E0C13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numOfUes:</w:t>
      </w:r>
    </w:p>
    <w:p w14:paraId="205172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'#/components/schemas/NumberAverage'</w:t>
      </w:r>
    </w:p>
    <w:p w14:paraId="6FA513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numOfPduSess:</w:t>
      </w:r>
    </w:p>
    <w:p w14:paraId="2ADE3BE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'#/components/schemas/NumberAverage'</w:t>
      </w:r>
    </w:p>
    <w:p w14:paraId="2AAE007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confidence:</w:t>
      </w:r>
    </w:p>
    <w:p w14:paraId="70558B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1CE43A1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A9547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loadLevelInformation</w:t>
      </w:r>
    </w:p>
    <w:p w14:paraId="4BF2DC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snssai</w:t>
      </w:r>
    </w:p>
    <w:p w14:paraId="3EFD28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0FC6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NsiIdInfo:</w:t>
      </w:r>
    </w:p>
    <w:p w14:paraId="25319F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S-NSSAI and the optionally associated Network Slice Instance(s).</w:t>
      </w:r>
    </w:p>
    <w:p w14:paraId="7BC2FF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02C42D1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3B030A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snssai:</w:t>
      </w:r>
    </w:p>
    <w:p w14:paraId="7EB691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'TS29571_CommonData.yaml#/components/schemas/Snssai'</w:t>
      </w:r>
    </w:p>
    <w:p w14:paraId="3D0B7E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nsiIds:</w:t>
      </w:r>
    </w:p>
    <w:p w14:paraId="7CF9900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D16B1D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AB124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'TS29531_Nnssf_NSSelection.yaml#/components/schemas/NsiId'</w:t>
      </w:r>
    </w:p>
    <w:p w14:paraId="38C6A0F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71A78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0D9187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snssai</w:t>
      </w:r>
    </w:p>
    <w:p w14:paraId="23029EF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99AC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EventReportingRequirement:</w:t>
      </w:r>
    </w:p>
    <w:p w14:paraId="407774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type of reporting that the subscription requires.</w:t>
      </w:r>
    </w:p>
    <w:p w14:paraId="41C8118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3355E91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01DD2C1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accuracy:</w:t>
      </w:r>
    </w:p>
    <w:p w14:paraId="1CF25D4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'#/components/schemas/Accuracy'</w:t>
      </w:r>
    </w:p>
    <w:p w14:paraId="18F159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accPerSubset</w:t>
      </w:r>
      <w:r w:rsidRPr="007B3BEB">
        <w:rPr>
          <w:rFonts w:ascii="Courier New" w:hAnsi="Courier New"/>
          <w:sz w:val="16"/>
        </w:rPr>
        <w:t>:</w:t>
      </w:r>
    </w:p>
    <w:p w14:paraId="7E06DC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851BA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2746C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'#/components/schemas/Accuracy'</w:t>
      </w:r>
    </w:p>
    <w:p w14:paraId="67760D6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6EE207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description: </w:t>
      </w:r>
      <w:r w:rsidRPr="007B3BEB">
        <w:rPr>
          <w:rFonts w:ascii="Courier New" w:hAnsi="Courier New"/>
          <w:sz w:val="16"/>
          <w:lang w:eastAsia="zh-CN"/>
        </w:rPr>
        <w:t>&gt;</w:t>
      </w:r>
    </w:p>
    <w:p w14:paraId="6861019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7B3BEB">
        <w:rPr>
          <w:rFonts w:ascii="Courier New" w:hAnsi="Courier New"/>
          <w:sz w:val="16"/>
        </w:rPr>
        <w:t xml:space="preserve">            </w:t>
      </w:r>
      <w:r w:rsidRPr="007B3BEB">
        <w:rPr>
          <w:rFonts w:ascii="Courier New" w:hAnsi="Courier New" w:cs="Arial"/>
          <w:sz w:val="16"/>
          <w:szCs w:val="18"/>
        </w:rPr>
        <w:t>Each element indicates the preferred accuracy level per analytics subset. It may be</w:t>
      </w:r>
    </w:p>
    <w:p w14:paraId="6C8823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7B3BEB">
        <w:rPr>
          <w:rFonts w:ascii="Courier New" w:hAnsi="Courier New"/>
          <w:sz w:val="16"/>
        </w:rPr>
        <w:t xml:space="preserve">            </w:t>
      </w:r>
      <w:r w:rsidRPr="007B3BEB">
        <w:rPr>
          <w:rFonts w:ascii="Courier New" w:hAnsi="Courier New" w:cs="Arial"/>
          <w:sz w:val="16"/>
          <w:szCs w:val="18"/>
        </w:rPr>
        <w:t>present if the "</w:t>
      </w:r>
      <w:r w:rsidRPr="007B3BEB">
        <w:rPr>
          <w:rFonts w:ascii="Courier New" w:hAnsi="Courier New"/>
          <w:sz w:val="16"/>
        </w:rPr>
        <w:t>listOfAnaSubsets</w:t>
      </w:r>
      <w:r w:rsidRPr="007B3BEB">
        <w:rPr>
          <w:rFonts w:ascii="Courier New" w:hAnsi="Courier New" w:cs="Arial"/>
          <w:sz w:val="16"/>
          <w:szCs w:val="18"/>
        </w:rPr>
        <w:t>" attribute is present in the subscription request.</w:t>
      </w:r>
    </w:p>
    <w:p w14:paraId="3DB49D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startTs:</w:t>
      </w:r>
    </w:p>
    <w:p w14:paraId="55096A2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6539E2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endTs:</w:t>
      </w:r>
    </w:p>
    <w:p w14:paraId="78BB2E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3FFC111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offsetPeriod:</w:t>
      </w:r>
    </w:p>
    <w:p w14:paraId="4427E3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4954C6F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5462015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Offset period in units of seconds to the reporting time, if the value is negative means</w:t>
      </w:r>
    </w:p>
    <w:p w14:paraId="4EDB54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statistics in the past offset period, otherwise a positive value means prediction in the</w:t>
      </w:r>
    </w:p>
    <w:p w14:paraId="4F532A0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future offset period. May be present if the "repPeriod" attribute is included within the</w:t>
      </w:r>
    </w:p>
    <w:p w14:paraId="447F370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"evtReq" attribute or the "repetitionPeriod" attribute is included within the</w:t>
      </w:r>
    </w:p>
    <w:p w14:paraId="5F6F49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EventSubscription type.</w:t>
      </w:r>
    </w:p>
    <w:p w14:paraId="4B7049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sampRatio:</w:t>
      </w:r>
    </w:p>
    <w:p w14:paraId="2DD378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24BEED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maxObjectNbr:</w:t>
      </w:r>
    </w:p>
    <w:p w14:paraId="4B9D7E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73FAE84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maxSupiNbr:</w:t>
      </w:r>
    </w:p>
    <w:p w14:paraId="7BAF02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03F187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timeAnaNeeded:</w:t>
      </w:r>
    </w:p>
    <w:p w14:paraId="63E165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58F34A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anaMeta:</w:t>
      </w:r>
    </w:p>
    <w:p w14:paraId="086B26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11B8005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AF29BC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'#/components/schemas/AnalyticsMetadata'</w:t>
      </w:r>
    </w:p>
    <w:p w14:paraId="284E9F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B5AD6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anaMetaInd:</w:t>
      </w:r>
    </w:p>
    <w:p w14:paraId="16E06F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'#/components/schemas/AnalyticsMetadataIndication'</w:t>
      </w:r>
    </w:p>
    <w:p w14:paraId="3B276C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histAnaTimePeriod</w:t>
      </w:r>
      <w:r w:rsidRPr="007B3BEB">
        <w:rPr>
          <w:rFonts w:ascii="Courier New" w:hAnsi="Courier New"/>
          <w:sz w:val="16"/>
        </w:rPr>
        <w:t>:</w:t>
      </w:r>
    </w:p>
    <w:p w14:paraId="727A2B6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'TS29122_CommonData.yaml#/components/schemas/TimeWindow'</w:t>
      </w:r>
    </w:p>
    <w:p w14:paraId="53DF5A5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99B2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TargetUeInformation:</w:t>
      </w:r>
    </w:p>
    <w:p w14:paraId="356815A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Identifies the target UE information.</w:t>
      </w:r>
    </w:p>
    <w:p w14:paraId="75135EB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032665E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732048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anyUe:</w:t>
      </w:r>
    </w:p>
    <w:p w14:paraId="3896B4C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boolean</w:t>
      </w:r>
    </w:p>
    <w:p w14:paraId="08A2E77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description: </w:t>
      </w:r>
      <w:r w:rsidRPr="007B3BEB">
        <w:rPr>
          <w:rFonts w:ascii="Courier New" w:hAnsi="Courier New"/>
          <w:sz w:val="16"/>
          <w:lang w:eastAsia="zh-CN"/>
        </w:rPr>
        <w:t>&gt;</w:t>
      </w:r>
    </w:p>
    <w:p w14:paraId="6C9706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Identifies any UE when setting to "true". Default value is "false" if omitted.</w:t>
      </w:r>
    </w:p>
    <w:p w14:paraId="78DB1B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supis:</w:t>
      </w:r>
    </w:p>
    <w:p w14:paraId="08B4831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1015E2E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2AE475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62F431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D1E7AC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gpsis:</w:t>
      </w:r>
    </w:p>
    <w:p w14:paraId="25588B0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0DAF6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7B35D7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'TS29571_CommonData.yaml#/components/schemas/Gpsi'</w:t>
      </w:r>
    </w:p>
    <w:p w14:paraId="5B998AD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C6F3F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intGroupIds:</w:t>
      </w:r>
    </w:p>
    <w:p w14:paraId="42EAC23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3288C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059BFA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'TS29571_CommonData.yaml#/components/schemas/GroupId'</w:t>
      </w:r>
    </w:p>
    <w:p w14:paraId="4BDE7E5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1A1C1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77C3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UeMobility:</w:t>
      </w:r>
    </w:p>
    <w:p w14:paraId="7E8E0CF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UE mobility information.</w:t>
      </w:r>
    </w:p>
    <w:p w14:paraId="2A934AB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6FA5841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3BC8BE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ts:</w:t>
      </w:r>
    </w:p>
    <w:p w14:paraId="1F520F1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2A19187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recurringTime:</w:t>
      </w:r>
    </w:p>
    <w:p w14:paraId="1FCCF2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'TS29122_CpProvisioning.yaml#/components/schemas/ScheduledCommunicationTime'</w:t>
      </w:r>
    </w:p>
    <w:p w14:paraId="14833E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duration:</w:t>
      </w:r>
    </w:p>
    <w:p w14:paraId="09FDF4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'TS29571_CommonData.yaml#/components/schemas/DurationSec'</w:t>
      </w:r>
    </w:p>
    <w:p w14:paraId="6E96A8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durationVariance:</w:t>
      </w:r>
    </w:p>
    <w:p w14:paraId="24CB2B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214F3C8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locInfos:</w:t>
      </w:r>
    </w:p>
    <w:p w14:paraId="77D238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6CD58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1ECC829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'#/components/schemas/LocationInfo'</w:t>
      </w:r>
    </w:p>
    <w:p w14:paraId="26BA4C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425B57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w:t>
      </w:r>
      <w:r w:rsidRPr="007B3BEB">
        <w:rPr>
          <w:rFonts w:ascii="Courier New" w:hAnsi="Courier New"/>
          <w:sz w:val="16"/>
          <w:lang w:eastAsia="zh-CN"/>
        </w:rPr>
        <w:t>directionInfos:</w:t>
      </w:r>
    </w:p>
    <w:p w14:paraId="45AEF41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3D5EA3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08843F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'#/components/schemas/DirectionInfo'</w:t>
      </w:r>
    </w:p>
    <w:p w14:paraId="26A3FC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C15B7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allOf:</w:t>
      </w:r>
    </w:p>
    <w:p w14:paraId="683563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[duration]</w:t>
      </w:r>
    </w:p>
    <w:p w14:paraId="63375A7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[locInfos]</w:t>
      </w:r>
    </w:p>
    <w:p w14:paraId="5D95E1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lang w:eastAsia="zh-CN"/>
        </w:rPr>
        <w:t xml:space="preserve">     </w:t>
      </w:r>
      <w:r w:rsidRPr="007B3BEB">
        <w:rPr>
          <w:rFonts w:ascii="Courier New" w:hAnsi="Courier New"/>
          <w:sz w:val="16"/>
        </w:rPr>
        <w:t xml:space="preserve">  </w:t>
      </w:r>
      <w:r w:rsidRPr="007B3BEB">
        <w:rPr>
          <w:rFonts w:ascii="Courier New" w:hAnsi="Courier New"/>
          <w:sz w:val="16"/>
          <w:lang w:eastAsia="zh-CN"/>
        </w:rPr>
        <w:t xml:space="preserve"> </w:t>
      </w:r>
      <w:r w:rsidRPr="007B3BEB">
        <w:rPr>
          <w:rFonts w:ascii="Courier New" w:hAnsi="Courier New"/>
          <w:sz w:val="16"/>
        </w:rPr>
        <w:t xml:space="preserve">- </w:t>
      </w:r>
      <w:r w:rsidRPr="007B3BEB">
        <w:rPr>
          <w:rFonts w:ascii="Courier New" w:hAnsi="Courier New"/>
          <w:sz w:val="16"/>
          <w:lang w:eastAsia="zh-CN"/>
        </w:rPr>
        <w:t>oneOf:</w:t>
      </w:r>
    </w:p>
    <w:p w14:paraId="59E63E3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[ts]</w:t>
      </w:r>
    </w:p>
    <w:p w14:paraId="70EE26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[recurringTime]</w:t>
      </w:r>
    </w:p>
    <w:p w14:paraId="7B55C6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AA0A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LocationInfo:</w:t>
      </w:r>
    </w:p>
    <w:p w14:paraId="2A6F43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UE location information.</w:t>
      </w:r>
    </w:p>
    <w:p w14:paraId="097DA4C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342806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7E8A13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loc:</w:t>
      </w:r>
    </w:p>
    <w:p w14:paraId="12277C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'TS29571_CommonData.yaml#/components/schemas/UserLocation'</w:t>
      </w:r>
    </w:p>
    <w:p w14:paraId="0FD704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geoLoc</w:t>
      </w:r>
      <w:r w:rsidRPr="007B3BEB">
        <w:rPr>
          <w:rFonts w:ascii="Courier New" w:hAnsi="Courier New"/>
          <w:sz w:val="16"/>
        </w:rPr>
        <w:t>:</w:t>
      </w:r>
    </w:p>
    <w:p w14:paraId="46E242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cs="Courier New"/>
          <w:sz w:val="16"/>
          <w:szCs w:val="16"/>
        </w:rPr>
        <w:t>$ref: 'TS29522_AMPolicyAuthorization.yaml#/components/schemas/GeographicalArea'</w:t>
      </w:r>
    </w:p>
    <w:p w14:paraId="712540D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ratio:</w:t>
      </w:r>
    </w:p>
    <w:p w14:paraId="3D34547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1B9918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confidence:</w:t>
      </w:r>
    </w:p>
    <w:p w14:paraId="5B3E39C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7D3B075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geoDistrInfos:</w:t>
      </w:r>
    </w:p>
    <w:p w14:paraId="5C9681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150461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41F5E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GeoDistributionInfo</w:t>
      </w:r>
      <w:r w:rsidRPr="007B3BEB">
        <w:rPr>
          <w:rFonts w:ascii="Courier New" w:hAnsi="Courier New"/>
          <w:sz w:val="16"/>
        </w:rPr>
        <w:t>'</w:t>
      </w:r>
    </w:p>
    <w:p w14:paraId="22736D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138BF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d</w:t>
      </w:r>
      <w:r w:rsidRPr="007B3BEB">
        <w:rPr>
          <w:rFonts w:ascii="Courier New" w:hAnsi="Courier New"/>
          <w:sz w:val="16"/>
          <w:lang w:eastAsia="zh-CN"/>
        </w:rPr>
        <w:t>istThreshold</w:t>
      </w:r>
      <w:r w:rsidRPr="007B3BEB">
        <w:rPr>
          <w:rFonts w:ascii="Courier New" w:hAnsi="Courier New"/>
          <w:sz w:val="16"/>
        </w:rPr>
        <w:t>:</w:t>
      </w:r>
    </w:p>
    <w:p w14:paraId="3919EB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326D69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A6E290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w:t>
      </w:r>
    </w:p>
    <w:p w14:paraId="5F2810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16E2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DirectionInfo:</w:t>
      </w:r>
    </w:p>
    <w:p w14:paraId="4BF939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w:t>
      </w:r>
      <w:r w:rsidRPr="007B3BEB">
        <w:rPr>
          <w:rFonts w:ascii="Courier New" w:hAnsi="Courier New" w:cs="Arial"/>
          <w:sz w:val="16"/>
          <w:szCs w:val="18"/>
          <w:lang w:eastAsia="zh-CN"/>
        </w:rPr>
        <w:t>UE direction information</w:t>
      </w:r>
      <w:r w:rsidRPr="007B3BEB">
        <w:rPr>
          <w:rFonts w:ascii="Courier New" w:hAnsi="Courier New"/>
          <w:sz w:val="16"/>
        </w:rPr>
        <w:t>.</w:t>
      </w:r>
    </w:p>
    <w:p w14:paraId="33135B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08A7238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0F0B2E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supi:</w:t>
      </w:r>
    </w:p>
    <w:p w14:paraId="3B0EC41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40847A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gpsi:</w:t>
      </w:r>
    </w:p>
    <w:p w14:paraId="356F52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'TS29571_CommonData.yaml#/components/schemas/Gpsi'</w:t>
      </w:r>
    </w:p>
    <w:p w14:paraId="0AC32F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numOf</w:t>
      </w:r>
      <w:r w:rsidRPr="007B3BEB">
        <w:rPr>
          <w:rFonts w:ascii="Courier New" w:hAnsi="Courier New"/>
          <w:sz w:val="16"/>
          <w:lang w:eastAsia="zh-CN"/>
        </w:rPr>
        <w:t>Ue</w:t>
      </w:r>
      <w:r w:rsidRPr="007B3BEB">
        <w:rPr>
          <w:rFonts w:ascii="Courier New" w:hAnsi="Courier New"/>
          <w:sz w:val="16"/>
        </w:rPr>
        <w:t>:</w:t>
      </w:r>
    </w:p>
    <w:p w14:paraId="7CF9A9B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10F15D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w:t>
      </w:r>
      <w:r w:rsidRPr="007B3BEB">
        <w:rPr>
          <w:rFonts w:ascii="Courier New" w:hAnsi="Courier New"/>
          <w:sz w:val="16"/>
          <w:lang w:eastAsia="zh-CN"/>
        </w:rPr>
        <w:t>avrSpeed:</w:t>
      </w:r>
    </w:p>
    <w:p w14:paraId="169147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5E7172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ratio:</w:t>
      </w:r>
    </w:p>
    <w:p w14:paraId="4144CF7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07D7B0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direction:</w:t>
      </w:r>
    </w:p>
    <w:p w14:paraId="78A813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'#/components/schemas/Direction'</w:t>
      </w:r>
    </w:p>
    <w:p w14:paraId="62F494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BFEE0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direction</w:t>
      </w:r>
    </w:p>
    <w:p w14:paraId="5C0063F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oneOf:</w:t>
      </w:r>
    </w:p>
    <w:p w14:paraId="1607C22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[supi]</w:t>
      </w:r>
    </w:p>
    <w:p w14:paraId="42AF968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[gpsi]</w:t>
      </w:r>
    </w:p>
    <w:p w14:paraId="652E7C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6760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GeoDistributionInfo</w:t>
      </w:r>
      <w:r w:rsidRPr="007B3BEB">
        <w:rPr>
          <w:rFonts w:ascii="Courier New" w:hAnsi="Courier New"/>
          <w:sz w:val="16"/>
        </w:rPr>
        <w:t>:</w:t>
      </w:r>
    </w:p>
    <w:p w14:paraId="6FF0A31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geographical distribution of the UEs.</w:t>
      </w:r>
    </w:p>
    <w:p w14:paraId="7DAEAD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3136C4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1D1D80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loc:</w:t>
      </w:r>
    </w:p>
    <w:p w14:paraId="0FD2B1D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'TS29571_CommonData.yaml#/components/schemas/UserLocation'</w:t>
      </w:r>
    </w:p>
    <w:p w14:paraId="20FDBC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supis:</w:t>
      </w:r>
    </w:p>
    <w:p w14:paraId="4144D9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95575C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E94049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7F8128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190E4FB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gpsis:</w:t>
      </w:r>
    </w:p>
    <w:p w14:paraId="55152F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28CEB2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1CAF51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'TS29571_CommonData.yaml#/components/schemas/Gpsi'</w:t>
      </w:r>
    </w:p>
    <w:p w14:paraId="0CC6FD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8E4EF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1D0362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w:t>
      </w:r>
    </w:p>
    <w:p w14:paraId="7BBB711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oneOf:</w:t>
      </w:r>
    </w:p>
    <w:p w14:paraId="60EDFB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[supis]</w:t>
      </w:r>
    </w:p>
    <w:p w14:paraId="24D4A6A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[gpsis]</w:t>
      </w:r>
    </w:p>
    <w:p w14:paraId="0D0909E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CE1BE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UeCommunication:</w:t>
      </w:r>
    </w:p>
    <w:p w14:paraId="3411CB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UE communication information.</w:t>
      </w:r>
    </w:p>
    <w:p w14:paraId="29C84C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04255C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2869E5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commDur:</w:t>
      </w:r>
    </w:p>
    <w:p w14:paraId="019E17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'TS29571_CommonData.yaml#/components/schemas/DurationSec'</w:t>
      </w:r>
    </w:p>
    <w:p w14:paraId="29035B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commDurVariance:</w:t>
      </w:r>
    </w:p>
    <w:p w14:paraId="00D463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6F0039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perioTime:</w:t>
      </w:r>
    </w:p>
    <w:p w14:paraId="769E4F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'TS29571_CommonData.yaml#/components/schemas/DurationSec'</w:t>
      </w:r>
    </w:p>
    <w:p w14:paraId="3255F40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perioTimeVariance:</w:t>
      </w:r>
    </w:p>
    <w:p w14:paraId="267E7D8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5DA2F34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ts:</w:t>
      </w:r>
    </w:p>
    <w:p w14:paraId="4F5C6E1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27F967F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tsVariance:</w:t>
      </w:r>
    </w:p>
    <w:p w14:paraId="26172EC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62694D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recurringTime:</w:t>
      </w:r>
    </w:p>
    <w:p w14:paraId="7CCC019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'TS29122_CpProvisioning.yaml#/components/schemas/ScheduledCommunicationTime'</w:t>
      </w:r>
    </w:p>
    <w:p w14:paraId="396725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trafChar:</w:t>
      </w:r>
    </w:p>
    <w:p w14:paraId="4510B97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'#/components/schemas/TrafficCharacterization'</w:t>
      </w:r>
    </w:p>
    <w:p w14:paraId="2DA73CC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ratio:</w:t>
      </w:r>
    </w:p>
    <w:p w14:paraId="03D2990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414443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perioCommInd</w:t>
      </w:r>
      <w:r w:rsidRPr="007B3BEB">
        <w:rPr>
          <w:rFonts w:ascii="Courier New" w:hAnsi="Courier New"/>
          <w:sz w:val="16"/>
        </w:rPr>
        <w:t>:</w:t>
      </w:r>
    </w:p>
    <w:p w14:paraId="72D12B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boolean</w:t>
      </w:r>
    </w:p>
    <w:p w14:paraId="5D7228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description: </w:t>
      </w:r>
      <w:r w:rsidRPr="007B3BEB">
        <w:rPr>
          <w:rFonts w:ascii="Courier New" w:hAnsi="Courier New"/>
          <w:sz w:val="16"/>
          <w:lang w:eastAsia="zh-CN"/>
        </w:rPr>
        <w:t>&gt;</w:t>
      </w:r>
    </w:p>
    <w:p w14:paraId="7F85B7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This attribute indicates whether the UE communicates periodically or not. Set to "true"</w:t>
      </w:r>
    </w:p>
    <w:p w14:paraId="47E694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to indicate the UE communicates periodically, otherwise set to "false" or omitted.</w:t>
      </w:r>
    </w:p>
    <w:p w14:paraId="73E8EB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confidence:</w:t>
      </w:r>
    </w:p>
    <w:p w14:paraId="49A051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265D528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anaOfAppList:</w:t>
      </w:r>
    </w:p>
    <w:p w14:paraId="6534737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'#/components/schemas/AppListForUeComm'</w:t>
      </w:r>
    </w:p>
    <w:p w14:paraId="283E75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sessInactTimer</w:t>
      </w:r>
      <w:r w:rsidRPr="007B3BEB">
        <w:rPr>
          <w:rFonts w:ascii="Courier New" w:hAnsi="Courier New"/>
          <w:sz w:val="16"/>
        </w:rPr>
        <w:t>:</w:t>
      </w:r>
    </w:p>
    <w:p w14:paraId="7F27A3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SessInactTimer</w:t>
      </w:r>
      <w:r w:rsidRPr="007B3BEB">
        <w:rPr>
          <w:rFonts w:ascii="Courier New" w:hAnsi="Courier New"/>
          <w:sz w:val="16"/>
        </w:rPr>
        <w:t>ForUeComm'</w:t>
      </w:r>
    </w:p>
    <w:p w14:paraId="2EB8681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allOf:</w:t>
      </w:r>
    </w:p>
    <w:p w14:paraId="737E77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[commDur]</w:t>
      </w:r>
    </w:p>
    <w:p w14:paraId="55CE67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[trafChar]</w:t>
      </w:r>
    </w:p>
    <w:p w14:paraId="6A6848A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lang w:eastAsia="zh-CN"/>
        </w:rPr>
        <w:t xml:space="preserve">     </w:t>
      </w:r>
      <w:r w:rsidRPr="007B3BEB">
        <w:rPr>
          <w:rFonts w:ascii="Courier New" w:hAnsi="Courier New"/>
          <w:sz w:val="16"/>
        </w:rPr>
        <w:t xml:space="preserve">  </w:t>
      </w:r>
      <w:r w:rsidRPr="007B3BEB">
        <w:rPr>
          <w:rFonts w:ascii="Courier New" w:hAnsi="Courier New"/>
          <w:sz w:val="16"/>
          <w:lang w:eastAsia="zh-CN"/>
        </w:rPr>
        <w:t xml:space="preserve"> </w:t>
      </w:r>
      <w:r w:rsidRPr="007B3BEB">
        <w:rPr>
          <w:rFonts w:ascii="Courier New" w:hAnsi="Courier New"/>
          <w:sz w:val="16"/>
        </w:rPr>
        <w:t xml:space="preserve">- </w:t>
      </w:r>
      <w:r w:rsidRPr="007B3BEB">
        <w:rPr>
          <w:rFonts w:ascii="Courier New" w:hAnsi="Courier New"/>
          <w:sz w:val="16"/>
          <w:lang w:eastAsia="zh-CN"/>
        </w:rPr>
        <w:t>oneOf:</w:t>
      </w:r>
    </w:p>
    <w:p w14:paraId="3DB7BE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lang w:eastAsia="zh-CN"/>
        </w:rPr>
        <w:t xml:space="preserve">          - required: [</w:t>
      </w:r>
      <w:r w:rsidRPr="007B3BEB">
        <w:rPr>
          <w:rFonts w:ascii="Courier New" w:hAnsi="Courier New"/>
          <w:sz w:val="16"/>
        </w:rPr>
        <w:t>ts</w:t>
      </w:r>
      <w:r w:rsidRPr="007B3BEB">
        <w:rPr>
          <w:rFonts w:ascii="Courier New" w:hAnsi="Courier New"/>
          <w:sz w:val="16"/>
          <w:lang w:eastAsia="zh-CN"/>
        </w:rPr>
        <w:t>]</w:t>
      </w:r>
    </w:p>
    <w:p w14:paraId="4D1054C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eastAsia="zh-CN"/>
        </w:rPr>
        <w:t xml:space="preserve">          - required: [recurringTime]</w:t>
      </w:r>
    </w:p>
    <w:p w14:paraId="06921F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TrafficCharacterization:</w:t>
      </w:r>
    </w:p>
    <w:p w14:paraId="2EBF1D9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Identifies the detailed traffic characterization.</w:t>
      </w:r>
    </w:p>
    <w:p w14:paraId="74DF86E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3E46D2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3E15244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dnn:</w:t>
      </w:r>
    </w:p>
    <w:p w14:paraId="4C1CD0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'TS29571_CommonData.yaml#/components/schemas/Dnn'</w:t>
      </w:r>
    </w:p>
    <w:p w14:paraId="088A72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snssai:</w:t>
      </w:r>
    </w:p>
    <w:p w14:paraId="42450A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'TS29571_CommonData.yaml#/components/schemas/Snssai'</w:t>
      </w:r>
    </w:p>
    <w:p w14:paraId="6DA42A7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appId:</w:t>
      </w:r>
    </w:p>
    <w:p w14:paraId="4DFD70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'TS29571_CommonData.yaml#/components/schemas/ApplicationId'</w:t>
      </w:r>
    </w:p>
    <w:p w14:paraId="0EC8CF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fDescs:</w:t>
      </w:r>
    </w:p>
    <w:p w14:paraId="48CE13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24E074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1DE311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'#/components/schemas/IpEthFlowDescription'</w:t>
      </w:r>
    </w:p>
    <w:p w14:paraId="540E167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B81E9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maxItems: 2</w:t>
      </w:r>
    </w:p>
    <w:p w14:paraId="01E75B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ulVol:</w:t>
      </w:r>
    </w:p>
    <w:p w14:paraId="239D824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'TS29122_CommonData.yaml#/components/schemas/Volume'</w:t>
      </w:r>
    </w:p>
    <w:p w14:paraId="6C9BB53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ulVolVariance:</w:t>
      </w:r>
    </w:p>
    <w:p w14:paraId="2C84AE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792D90F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dlVol:</w:t>
      </w:r>
    </w:p>
    <w:p w14:paraId="641E379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'TS29122_CommonData.yaml#/components/schemas/Volume'</w:t>
      </w:r>
    </w:p>
    <w:p w14:paraId="764714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dlVolVariance:</w:t>
      </w:r>
    </w:p>
    <w:p w14:paraId="1FE2277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4210A5E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anyOf:</w:t>
      </w:r>
    </w:p>
    <w:p w14:paraId="13BA103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[ulVol]</w:t>
      </w:r>
    </w:p>
    <w:p w14:paraId="640D2B1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[dlVol]</w:t>
      </w:r>
    </w:p>
    <w:p w14:paraId="683B80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CA0C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UserDataCongestionInfo:</w:t>
      </w:r>
    </w:p>
    <w:p w14:paraId="5B5128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user data congestion information.</w:t>
      </w:r>
    </w:p>
    <w:p w14:paraId="539688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50FF7C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7454567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networkArea:</w:t>
      </w:r>
    </w:p>
    <w:p w14:paraId="6285949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'TS29554_Npcf_BDTPolicyControl.yaml#/components/schemas/NetworkAreaInfo'</w:t>
      </w:r>
    </w:p>
    <w:p w14:paraId="39A1D61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congestionInfo:</w:t>
      </w:r>
    </w:p>
    <w:p w14:paraId="109F38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'#/components/schemas/CongestionInfo'</w:t>
      </w:r>
    </w:p>
    <w:p w14:paraId="4755C1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snssai:</w:t>
      </w:r>
    </w:p>
    <w:p w14:paraId="3FE42A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'TS29571_CommonData.yaml#/components/schemas/Snssai'</w:t>
      </w:r>
    </w:p>
    <w:p w14:paraId="2F2CACE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FF1DE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networkArea</w:t>
      </w:r>
    </w:p>
    <w:p w14:paraId="5CEDF00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congestionInfo</w:t>
      </w:r>
    </w:p>
    <w:p w14:paraId="2F1D475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47449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CongestionInfo:</w:t>
      </w:r>
    </w:p>
    <w:p w14:paraId="761F99E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congestion information.</w:t>
      </w:r>
    </w:p>
    <w:p w14:paraId="35609B4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56318A3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4591671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congType:</w:t>
      </w:r>
    </w:p>
    <w:p w14:paraId="762D56F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'#/components/schemas/CongestionType'</w:t>
      </w:r>
    </w:p>
    <w:p w14:paraId="446D371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timeIntev:</w:t>
      </w:r>
    </w:p>
    <w:p w14:paraId="2CE82C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'TS29122_CommonData.yaml#/components/schemas/TimeWindow'</w:t>
      </w:r>
    </w:p>
    <w:p w14:paraId="61F38F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nsi:</w:t>
      </w:r>
    </w:p>
    <w:p w14:paraId="57D96E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'#/components/schemas/ThresholdLevel'</w:t>
      </w:r>
    </w:p>
    <w:p w14:paraId="4B841B3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confidence:</w:t>
      </w:r>
    </w:p>
    <w:p w14:paraId="261584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227C486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topAppListUl:</w:t>
      </w:r>
    </w:p>
    <w:p w14:paraId="14F174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E01B78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72E9F1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'#/components/schemas/TopApplication'</w:t>
      </w:r>
    </w:p>
    <w:p w14:paraId="13D0B4F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8BA774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topAppListDl:</w:t>
      </w:r>
    </w:p>
    <w:p w14:paraId="347E2CE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78D01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787AF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'#/components/schemas/TopApplication'</w:t>
      </w:r>
    </w:p>
    <w:p w14:paraId="1B771C9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39139C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5626E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congType</w:t>
      </w:r>
    </w:p>
    <w:p w14:paraId="1C34D0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timeIntev</w:t>
      </w:r>
    </w:p>
    <w:p w14:paraId="311C8B1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nsi</w:t>
      </w:r>
    </w:p>
    <w:p w14:paraId="2F1175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D0092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TopApplication:</w:t>
      </w:r>
    </w:p>
    <w:p w14:paraId="06FB5E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Top application that contributes the most to the traffic.</w:t>
      </w:r>
    </w:p>
    <w:p w14:paraId="7471C0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4AE1DF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564852F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appId:</w:t>
      </w:r>
    </w:p>
    <w:p w14:paraId="2FA3DEA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'TS29571_CommonData.yaml#/components/schemas/ApplicationId'</w:t>
      </w:r>
    </w:p>
    <w:p w14:paraId="3CA11EA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ipTrafficFilter:</w:t>
      </w:r>
    </w:p>
    <w:p w14:paraId="0C21EE2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'TS29122_CommonData.yaml#/components/schemas/FlowInfo'</w:t>
      </w:r>
    </w:p>
    <w:p w14:paraId="0CB9D67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ratio:</w:t>
      </w:r>
    </w:p>
    <w:p w14:paraId="5066331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7BC367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oneOf:</w:t>
      </w:r>
    </w:p>
    <w:p w14:paraId="1262B7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[appId]</w:t>
      </w:r>
    </w:p>
    <w:p w14:paraId="701474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[ipTrafficFilter]</w:t>
      </w:r>
    </w:p>
    <w:p w14:paraId="5BD41CA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5BE88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QosSustainabilityInfo:</w:t>
      </w:r>
    </w:p>
    <w:p w14:paraId="27F4E6F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QoS Sustainability information.</w:t>
      </w:r>
    </w:p>
    <w:p w14:paraId="794DCD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38D4688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47BBD5A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areaInfo:</w:t>
      </w:r>
    </w:p>
    <w:p w14:paraId="0BFFEE6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'TS29554_Npcf_BDTPolicyControl.yaml#/components/schemas/NetworkAreaInfo'</w:t>
      </w:r>
    </w:p>
    <w:p w14:paraId="746A19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fineAreaInfos</w:t>
      </w:r>
      <w:r w:rsidRPr="007B3BEB">
        <w:rPr>
          <w:rFonts w:ascii="Courier New" w:hAnsi="Courier New"/>
          <w:sz w:val="16"/>
        </w:rPr>
        <w:t>:</w:t>
      </w:r>
    </w:p>
    <w:p w14:paraId="255A3D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11EAA24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71601B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cs="Courier New"/>
          <w:sz w:val="16"/>
          <w:szCs w:val="16"/>
        </w:rPr>
        <w:t>$ref: 'TS29522_AMPolicyAuthorization.yaml#/components/schemas/GeographicalArea'</w:t>
      </w:r>
    </w:p>
    <w:p w14:paraId="0F103B1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CB8A2B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description: </w:t>
      </w:r>
      <w:r w:rsidRPr="007B3BEB">
        <w:rPr>
          <w:rFonts w:ascii="Courier New" w:hAnsi="Courier New"/>
          <w:sz w:val="16"/>
          <w:lang w:eastAsia="zh-CN"/>
        </w:rPr>
        <w:t>&gt;</w:t>
      </w:r>
    </w:p>
    <w:p w14:paraId="52476F3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This attribute contains the geographical locations in a fine granularity.        startTs:</w:t>
      </w:r>
    </w:p>
    <w:p w14:paraId="198293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415906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endTs:</w:t>
      </w:r>
    </w:p>
    <w:p w14:paraId="0F4CD2B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113C8F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qosFlowRetThd:</w:t>
      </w:r>
    </w:p>
    <w:p w14:paraId="5B4E4D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'#/components/schemas/RetainabilityThreshold'</w:t>
      </w:r>
    </w:p>
    <w:p w14:paraId="65FC32E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ranUeThrouThd:</w:t>
      </w:r>
    </w:p>
    <w:p w14:paraId="17396A2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'TS29571_CommonData.yaml#/components/schemas/BitRate'</w:t>
      </w:r>
    </w:p>
    <w:p w14:paraId="10AA811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snssai:</w:t>
      </w:r>
    </w:p>
    <w:p w14:paraId="7827DD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'TS29571_CommonData.yaml#/components/schemas/Snssai'</w:t>
      </w:r>
    </w:p>
    <w:p w14:paraId="2C627DF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confidence:</w:t>
      </w:r>
    </w:p>
    <w:p w14:paraId="5986306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0BFD00C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one</w:t>
      </w:r>
      <w:r w:rsidRPr="007B3BEB">
        <w:rPr>
          <w:rFonts w:ascii="Courier New" w:hAnsi="Courier New"/>
          <w:sz w:val="16"/>
          <w:lang w:val="en-US" w:eastAsia="zh-CN"/>
        </w:rPr>
        <w:t>O</w:t>
      </w:r>
      <w:r w:rsidRPr="007B3BEB">
        <w:rPr>
          <w:rFonts w:ascii="Courier New" w:hAnsi="Courier New"/>
          <w:sz w:val="16"/>
        </w:rPr>
        <w:t>f:</w:t>
      </w:r>
    </w:p>
    <w:p w14:paraId="0413555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[qosFlowRetThd]</w:t>
      </w:r>
    </w:p>
    <w:p w14:paraId="74BEBB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[ranUeThrouThd]</w:t>
      </w:r>
    </w:p>
    <w:p w14:paraId="5436D0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DD5D8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QosRequirement:</w:t>
      </w:r>
    </w:p>
    <w:p w14:paraId="285A2F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QoS requirements.</w:t>
      </w:r>
    </w:p>
    <w:p w14:paraId="26CB0C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56B394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42646C9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5qi:</w:t>
      </w:r>
    </w:p>
    <w:p w14:paraId="21A77E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'TS29571_CommonData.yaml#/components/schemas/5Qi'</w:t>
      </w:r>
    </w:p>
    <w:p w14:paraId="31B962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gfbrUl:</w:t>
      </w:r>
    </w:p>
    <w:p w14:paraId="30143A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'TS29571_CommonData.yaml#/components/schemas/BitRate'</w:t>
      </w:r>
    </w:p>
    <w:p w14:paraId="1318AA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gfbrDl:</w:t>
      </w:r>
    </w:p>
    <w:p w14:paraId="3458269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'TS29571_CommonData.yaml#/components/schemas/BitRate'</w:t>
      </w:r>
    </w:p>
    <w:p w14:paraId="34CDE2E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resType:</w:t>
      </w:r>
    </w:p>
    <w:p w14:paraId="59865C2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'TS29571_CommonData.yaml#/components/schemas/QosResourceType'</w:t>
      </w:r>
    </w:p>
    <w:p w14:paraId="128B4D9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pdb:</w:t>
      </w:r>
    </w:p>
    <w:p w14:paraId="052D78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'TS29571_CommonData.yaml#/components/schemas/PacketDelBudget'</w:t>
      </w:r>
    </w:p>
    <w:p w14:paraId="3C6FA3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per:</w:t>
      </w:r>
    </w:p>
    <w:p w14:paraId="21DCD74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'TS29571_CommonData.yaml#/components/schemas/PacketErrRate'</w:t>
      </w:r>
    </w:p>
    <w:p w14:paraId="303A7F8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deviceSpeed</w:t>
      </w:r>
      <w:r w:rsidRPr="007B3BEB">
        <w:rPr>
          <w:rFonts w:ascii="Courier New" w:hAnsi="Courier New"/>
          <w:sz w:val="16"/>
        </w:rPr>
        <w:t>:</w:t>
      </w:r>
    </w:p>
    <w:p w14:paraId="4F3A35C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'TS29572_Nlmf_Location.yaml#/components/schemas/VelocityEstimate'</w:t>
      </w:r>
    </w:p>
    <w:p w14:paraId="072D08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d</w:t>
      </w:r>
      <w:r w:rsidRPr="007B3BEB">
        <w:rPr>
          <w:rFonts w:ascii="Courier New" w:hAnsi="Courier New"/>
          <w:sz w:val="16"/>
          <w:lang w:eastAsia="zh-CN"/>
        </w:rPr>
        <w:t>eviceType</w:t>
      </w:r>
      <w:r w:rsidRPr="007B3BEB">
        <w:rPr>
          <w:rFonts w:ascii="Courier New" w:hAnsi="Courier New"/>
          <w:sz w:val="16"/>
        </w:rPr>
        <w:t>:</w:t>
      </w:r>
    </w:p>
    <w:p w14:paraId="65A44D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hint="eastAsia"/>
          <w:sz w:val="16"/>
          <w:lang w:eastAsia="zh-CN"/>
        </w:rPr>
        <w:t>D</w:t>
      </w:r>
      <w:r w:rsidRPr="007B3BEB">
        <w:rPr>
          <w:rFonts w:ascii="Courier New" w:hAnsi="Courier New"/>
          <w:sz w:val="16"/>
          <w:lang w:eastAsia="zh-CN"/>
        </w:rPr>
        <w:t>eviceType</w:t>
      </w:r>
      <w:r w:rsidRPr="007B3BEB">
        <w:rPr>
          <w:rFonts w:ascii="Courier New" w:hAnsi="Courier New"/>
          <w:sz w:val="16"/>
        </w:rPr>
        <w:t>'</w:t>
      </w:r>
    </w:p>
    <w:p w14:paraId="6B50987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oneOf:</w:t>
      </w:r>
    </w:p>
    <w:p w14:paraId="0DF6A2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[5qi]</w:t>
      </w:r>
    </w:p>
    <w:p w14:paraId="49B24C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[resType]</w:t>
      </w:r>
    </w:p>
    <w:p w14:paraId="583508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A54CA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ThresholdLevel:</w:t>
      </w:r>
    </w:p>
    <w:p w14:paraId="3179D47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a threshold level.</w:t>
      </w:r>
    </w:p>
    <w:p w14:paraId="29D7DAF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58F8802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505A83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congLevel:</w:t>
      </w:r>
    </w:p>
    <w:p w14:paraId="3B6D42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69907A3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nfLoadLevel:</w:t>
      </w:r>
    </w:p>
    <w:p w14:paraId="66AD36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1E1067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nfCpuUsage:</w:t>
      </w:r>
    </w:p>
    <w:p w14:paraId="766155A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0F1FC1C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nfMemoryUsage:</w:t>
      </w:r>
    </w:p>
    <w:p w14:paraId="505AE9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4ABAFD6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nfStorageUsage:</w:t>
      </w:r>
    </w:p>
    <w:p w14:paraId="02973D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7F2C458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avgTrafficRate</w:t>
      </w:r>
      <w:r w:rsidRPr="007B3BEB">
        <w:rPr>
          <w:rFonts w:ascii="Courier New" w:hAnsi="Courier New"/>
          <w:sz w:val="16"/>
        </w:rPr>
        <w:t>:</w:t>
      </w:r>
    </w:p>
    <w:p w14:paraId="607375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'TS29571_CommonData.yaml#/components/schemas/BitRate'</w:t>
      </w:r>
    </w:p>
    <w:p w14:paraId="4869E8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maxTrafficRate:</w:t>
      </w:r>
    </w:p>
    <w:p w14:paraId="2208173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w:t>
      </w:r>
      <w:r w:rsidRPr="007B3BEB">
        <w:rPr>
          <w:rFonts w:ascii="Courier New" w:hAnsi="Courier New"/>
          <w:sz w:val="16"/>
        </w:rPr>
        <w:t>$ref: 'TS29571_CommonData.yaml#/components/schemas/BitRate'</w:t>
      </w:r>
    </w:p>
    <w:p w14:paraId="2B6F67B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minTrafficRate</w:t>
      </w:r>
      <w:r w:rsidRPr="007B3BEB">
        <w:rPr>
          <w:rFonts w:ascii="Courier New" w:hAnsi="Courier New"/>
          <w:sz w:val="16"/>
        </w:rPr>
        <w:t>:</w:t>
      </w:r>
    </w:p>
    <w:p w14:paraId="6BEB47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'TS29571_CommonData.yaml#/components/schemas/BitRate'</w:t>
      </w:r>
    </w:p>
    <w:p w14:paraId="3C1385F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aggTrafficRate:</w:t>
      </w:r>
    </w:p>
    <w:p w14:paraId="54062BC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w:t>
      </w:r>
      <w:r w:rsidRPr="007B3BEB">
        <w:rPr>
          <w:rFonts w:ascii="Courier New" w:hAnsi="Courier New"/>
          <w:sz w:val="16"/>
        </w:rPr>
        <w:t>$ref: 'TS29571_CommonData.yaml#/components/schemas/BitRate'</w:t>
      </w:r>
    </w:p>
    <w:p w14:paraId="0BC9E7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varTrafficRate</w:t>
      </w:r>
      <w:r w:rsidRPr="007B3BEB">
        <w:rPr>
          <w:rFonts w:ascii="Courier New" w:hAnsi="Courier New"/>
          <w:sz w:val="16"/>
        </w:rPr>
        <w:t>:</w:t>
      </w:r>
    </w:p>
    <w:p w14:paraId="5BBF35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516718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avgPacketDelay</w:t>
      </w:r>
      <w:r w:rsidRPr="007B3BEB">
        <w:rPr>
          <w:rFonts w:ascii="Courier New" w:hAnsi="Courier New"/>
          <w:sz w:val="16"/>
        </w:rPr>
        <w:t>:</w:t>
      </w:r>
    </w:p>
    <w:p w14:paraId="7B14456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val="en-US" w:eastAsia="es-ES"/>
        </w:rPr>
        <w:t>$ref: 'TS29571_CommonData.yaml#/components/schemas/</w:t>
      </w:r>
      <w:r w:rsidRPr="007B3BEB">
        <w:rPr>
          <w:rFonts w:ascii="Courier New" w:hAnsi="Courier New"/>
          <w:sz w:val="16"/>
        </w:rPr>
        <w:t>PacketDelBudget</w:t>
      </w:r>
      <w:r w:rsidRPr="007B3BEB">
        <w:rPr>
          <w:rFonts w:ascii="Courier New" w:hAnsi="Courier New"/>
          <w:sz w:val="16"/>
          <w:lang w:val="en-US" w:eastAsia="es-ES"/>
        </w:rPr>
        <w:t>'</w:t>
      </w:r>
    </w:p>
    <w:p w14:paraId="53B693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maxPacketDelay</w:t>
      </w:r>
      <w:r w:rsidRPr="007B3BEB">
        <w:rPr>
          <w:rFonts w:ascii="Courier New" w:hAnsi="Courier New"/>
          <w:sz w:val="16"/>
        </w:rPr>
        <w:t>:</w:t>
      </w:r>
    </w:p>
    <w:p w14:paraId="1E3E9F0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B3BEB">
        <w:rPr>
          <w:rFonts w:ascii="Courier New" w:hAnsi="Courier New"/>
          <w:sz w:val="16"/>
        </w:rPr>
        <w:t xml:space="preserve">          </w:t>
      </w:r>
      <w:r w:rsidRPr="007B3BEB">
        <w:rPr>
          <w:rFonts w:ascii="Courier New" w:hAnsi="Courier New"/>
          <w:sz w:val="16"/>
          <w:lang w:val="en-US" w:eastAsia="es-ES"/>
        </w:rPr>
        <w:t>$ref: 'TS29571_CommonData.yaml#/components/schemas/</w:t>
      </w:r>
      <w:r w:rsidRPr="007B3BEB">
        <w:rPr>
          <w:rFonts w:ascii="Courier New" w:hAnsi="Courier New"/>
          <w:sz w:val="16"/>
        </w:rPr>
        <w:t>PacketDelBudget</w:t>
      </w:r>
      <w:r w:rsidRPr="007B3BEB">
        <w:rPr>
          <w:rFonts w:ascii="Courier New" w:hAnsi="Courier New"/>
          <w:sz w:val="16"/>
          <w:lang w:val="en-US" w:eastAsia="es-ES"/>
        </w:rPr>
        <w:t>'</w:t>
      </w:r>
    </w:p>
    <w:p w14:paraId="6366F0F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varPacketDelay</w:t>
      </w:r>
      <w:r w:rsidRPr="007B3BEB">
        <w:rPr>
          <w:rFonts w:ascii="Courier New" w:hAnsi="Courier New"/>
          <w:sz w:val="16"/>
        </w:rPr>
        <w:t>:</w:t>
      </w:r>
    </w:p>
    <w:p w14:paraId="7F37C48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197BEFE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avgPacketLossRate</w:t>
      </w:r>
      <w:r w:rsidRPr="007B3BEB">
        <w:rPr>
          <w:rFonts w:ascii="Courier New" w:hAnsi="Courier New"/>
          <w:sz w:val="16"/>
        </w:rPr>
        <w:t>:</w:t>
      </w:r>
    </w:p>
    <w:p w14:paraId="42AF17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B3BEB">
        <w:rPr>
          <w:rFonts w:ascii="Courier New" w:hAnsi="Courier New"/>
          <w:sz w:val="16"/>
        </w:rPr>
        <w:t xml:space="preserve">          </w:t>
      </w:r>
      <w:r w:rsidRPr="007B3BEB">
        <w:rPr>
          <w:rFonts w:ascii="Courier New" w:hAnsi="Courier New"/>
          <w:sz w:val="16"/>
          <w:lang w:val="en-US" w:eastAsia="es-ES"/>
        </w:rPr>
        <w:t>$ref: 'TS29571_CommonData.yaml#/components/schemas/</w:t>
      </w:r>
      <w:r w:rsidRPr="007B3BEB">
        <w:rPr>
          <w:rFonts w:ascii="Courier New" w:hAnsi="Courier New"/>
          <w:sz w:val="16"/>
        </w:rPr>
        <w:t>PacketLossRate</w:t>
      </w:r>
      <w:r w:rsidRPr="007B3BEB">
        <w:rPr>
          <w:rFonts w:ascii="Courier New" w:hAnsi="Courier New"/>
          <w:sz w:val="16"/>
          <w:lang w:val="en-US" w:eastAsia="es-ES"/>
        </w:rPr>
        <w:t>'</w:t>
      </w:r>
    </w:p>
    <w:p w14:paraId="52259E9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maxPacketLossRate</w:t>
      </w:r>
      <w:r w:rsidRPr="007B3BEB">
        <w:rPr>
          <w:rFonts w:ascii="Courier New" w:hAnsi="Courier New"/>
          <w:sz w:val="16"/>
        </w:rPr>
        <w:t>:</w:t>
      </w:r>
    </w:p>
    <w:p w14:paraId="08428B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B3BEB">
        <w:rPr>
          <w:rFonts w:ascii="Courier New" w:hAnsi="Courier New"/>
          <w:sz w:val="16"/>
        </w:rPr>
        <w:t xml:space="preserve">          </w:t>
      </w:r>
      <w:r w:rsidRPr="007B3BEB">
        <w:rPr>
          <w:rFonts w:ascii="Courier New" w:hAnsi="Courier New"/>
          <w:sz w:val="16"/>
          <w:lang w:val="en-US" w:eastAsia="es-ES"/>
        </w:rPr>
        <w:t>$ref: 'TS29571_CommonData.yaml#/components/schemas/</w:t>
      </w:r>
      <w:r w:rsidRPr="007B3BEB">
        <w:rPr>
          <w:rFonts w:ascii="Courier New" w:hAnsi="Courier New"/>
          <w:sz w:val="16"/>
        </w:rPr>
        <w:t>PacketLossRate</w:t>
      </w:r>
      <w:r w:rsidRPr="007B3BEB">
        <w:rPr>
          <w:rFonts w:ascii="Courier New" w:hAnsi="Courier New"/>
          <w:sz w:val="16"/>
          <w:lang w:val="en-US" w:eastAsia="es-ES"/>
        </w:rPr>
        <w:t>'</w:t>
      </w:r>
    </w:p>
    <w:p w14:paraId="7C00F6B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varPacketLossRate</w:t>
      </w:r>
      <w:r w:rsidRPr="007B3BEB">
        <w:rPr>
          <w:rFonts w:ascii="Courier New" w:hAnsi="Courier New"/>
          <w:sz w:val="16"/>
        </w:rPr>
        <w:t>:</w:t>
      </w:r>
    </w:p>
    <w:p w14:paraId="4C04F4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752BDEA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svcExpLevel:</w:t>
      </w:r>
    </w:p>
    <w:p w14:paraId="2F0A6B6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3DC78F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speed:</w:t>
      </w:r>
    </w:p>
    <w:p w14:paraId="2BEA8AA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5FD65B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7C2D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NfLoadLevelInformation:</w:t>
      </w:r>
    </w:p>
    <w:p w14:paraId="5FEB114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load level information of a given NF instance.</w:t>
      </w:r>
    </w:p>
    <w:p w14:paraId="580268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6F746C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6071B6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nfType:</w:t>
      </w:r>
    </w:p>
    <w:p w14:paraId="056F1E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'TS29510_Nnrf_NFManagement.yaml#/components/schemas/NFType'</w:t>
      </w:r>
    </w:p>
    <w:p w14:paraId="12E39EE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nfInstanceId:</w:t>
      </w:r>
    </w:p>
    <w:p w14:paraId="4152A4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'TS29571_CommonData.yaml#/components/schemas/NfInstanceId'</w:t>
      </w:r>
    </w:p>
    <w:p w14:paraId="1A7A09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nfSetId:</w:t>
      </w:r>
    </w:p>
    <w:p w14:paraId="56DE117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'TS29571_CommonData.yaml#/components/schemas/NfSetId'</w:t>
      </w:r>
    </w:p>
    <w:p w14:paraId="204FF0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nfStatus:</w:t>
      </w:r>
    </w:p>
    <w:p w14:paraId="35C726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'#/components/schemas/NfStatus'</w:t>
      </w:r>
    </w:p>
    <w:p w14:paraId="342DBE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nfCpuUsage:</w:t>
      </w:r>
    </w:p>
    <w:p w14:paraId="5A004A4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582D5FE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nfMemoryUsage:</w:t>
      </w:r>
    </w:p>
    <w:p w14:paraId="5FC4F4E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21F480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nfStorageUsage:</w:t>
      </w:r>
    </w:p>
    <w:p w14:paraId="3BE865B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5D9341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nfLoadLevelAverage:</w:t>
      </w:r>
    </w:p>
    <w:p w14:paraId="7547764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51922FE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nfLoadLevelpeak:</w:t>
      </w:r>
    </w:p>
    <w:p w14:paraId="7044992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12B3ED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nfLoadAvgInAoi:</w:t>
      </w:r>
    </w:p>
    <w:p w14:paraId="1BA4245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031368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snssai:</w:t>
      </w:r>
    </w:p>
    <w:p w14:paraId="1A8BFFB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'TS29571_CommonData.yaml#/components/schemas/Snssai'</w:t>
      </w:r>
    </w:p>
    <w:p w14:paraId="07DDB1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confidence:</w:t>
      </w:r>
    </w:p>
    <w:p w14:paraId="5EDE18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09621C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allOf:</w:t>
      </w:r>
    </w:p>
    <w:p w14:paraId="13F28E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[nfType]</w:t>
      </w:r>
    </w:p>
    <w:p w14:paraId="5B4C28C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[nfInstanceId]</w:t>
      </w:r>
    </w:p>
    <w:p w14:paraId="13C52D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anyOf:</w:t>
      </w:r>
    </w:p>
    <w:p w14:paraId="0E6DF98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[nfStatus]</w:t>
      </w:r>
    </w:p>
    <w:p w14:paraId="2C0AC54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[nfCpuUsage]</w:t>
      </w:r>
    </w:p>
    <w:p w14:paraId="343FEE3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[nfMemoryUsage]</w:t>
      </w:r>
    </w:p>
    <w:p w14:paraId="13A2AC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[nfStorageUsage]</w:t>
      </w:r>
    </w:p>
    <w:p w14:paraId="62C4ED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[nfLoadLevelAverage]</w:t>
      </w:r>
    </w:p>
    <w:p w14:paraId="37E3F1D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[nfLoadLevelPeak]</w:t>
      </w:r>
    </w:p>
    <w:p w14:paraId="3EC0D40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9359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NfStatus:</w:t>
      </w:r>
    </w:p>
    <w:p w14:paraId="5DE8E2F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Contains the percentage of time spent on various NF states.</w:t>
      </w:r>
    </w:p>
    <w:p w14:paraId="4A58013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2D343D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481614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statusRegistered:</w:t>
      </w:r>
    </w:p>
    <w:p w14:paraId="12198B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790DB1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statusUnregistered:</w:t>
      </w:r>
    </w:p>
    <w:p w14:paraId="1D5F161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63DFA9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statusUndiscoverable:</w:t>
      </w:r>
    </w:p>
    <w:p w14:paraId="16768D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5D18DD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anyOf:</w:t>
      </w:r>
    </w:p>
    <w:p w14:paraId="1DE5407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[statusRegistered]</w:t>
      </w:r>
    </w:p>
    <w:p w14:paraId="7EE81C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[statusUnregistered]</w:t>
      </w:r>
    </w:p>
    <w:p w14:paraId="29A8CE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[statusUndiscoverable]</w:t>
      </w:r>
    </w:p>
    <w:p w14:paraId="4BFEAB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0FA77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AnySlice:</w:t>
      </w:r>
    </w:p>
    <w:p w14:paraId="6797407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boolean</w:t>
      </w:r>
    </w:p>
    <w:p w14:paraId="3091DC3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66BA1DE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"false" represents not applicable for all slices. "true" represents applicable for all slices.</w:t>
      </w:r>
    </w:p>
    <w:p w14:paraId="0D19B3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1988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LoadLevelInformation:</w:t>
      </w:r>
    </w:p>
    <w:p w14:paraId="249E65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6B9FAF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681EA9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Load level information of the network slice and the optionally associated network slice</w:t>
      </w:r>
    </w:p>
    <w:p w14:paraId="7B673D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instance.</w:t>
      </w:r>
    </w:p>
    <w:p w14:paraId="42B51C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1791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AbnormalBehaviour:</w:t>
      </w:r>
    </w:p>
    <w:p w14:paraId="582537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abnormal behaviour information.</w:t>
      </w:r>
    </w:p>
    <w:p w14:paraId="26DAB2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2F0387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356B8E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supis:</w:t>
      </w:r>
    </w:p>
    <w:p w14:paraId="7A3C832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7E7FD2C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08C5AF8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22EC81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641226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excep:</w:t>
      </w:r>
    </w:p>
    <w:p w14:paraId="6BD2E52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'#/components/schemas/Exception'</w:t>
      </w:r>
    </w:p>
    <w:p w14:paraId="14ADC1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dnn:</w:t>
      </w:r>
    </w:p>
    <w:p w14:paraId="68D470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'TS29571_CommonData.yaml#/components/schemas/Dnn'</w:t>
      </w:r>
    </w:p>
    <w:p w14:paraId="38DEA2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snssai:</w:t>
      </w:r>
    </w:p>
    <w:p w14:paraId="501522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'TS29571_CommonData.yaml#/components/schemas/Snssai'</w:t>
      </w:r>
    </w:p>
    <w:p w14:paraId="55DBF79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ratio:</w:t>
      </w:r>
    </w:p>
    <w:p w14:paraId="72B5DFF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465E53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confidence:</w:t>
      </w:r>
    </w:p>
    <w:p w14:paraId="2BADEC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4A64AFD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addtMeasInfo:</w:t>
      </w:r>
    </w:p>
    <w:p w14:paraId="13BB28A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'#/components/schemas/AdditionalMeasurement'</w:t>
      </w:r>
    </w:p>
    <w:p w14:paraId="0E14063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13FE4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excep</w:t>
      </w:r>
    </w:p>
    <w:p w14:paraId="7B3448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D950F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Exception:</w:t>
      </w:r>
    </w:p>
    <w:p w14:paraId="6F03D6A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Exception information.</w:t>
      </w:r>
    </w:p>
    <w:p w14:paraId="014E33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30124BF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48F911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excepId:</w:t>
      </w:r>
    </w:p>
    <w:p w14:paraId="161D9D7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'#/components/schemas/ExceptionId'</w:t>
      </w:r>
    </w:p>
    <w:p w14:paraId="092F5FF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excepLevel:</w:t>
      </w:r>
    </w:p>
    <w:p w14:paraId="79821A6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0F3B51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excepTrend:</w:t>
      </w:r>
    </w:p>
    <w:p w14:paraId="71C4FA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'#/components/schemas/ExceptionTrend'</w:t>
      </w:r>
    </w:p>
    <w:p w14:paraId="2CCAE5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EC21AE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excepId</w:t>
      </w:r>
    </w:p>
    <w:p w14:paraId="77901C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9A18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AdditionalMeasurement:</w:t>
      </w:r>
    </w:p>
    <w:p w14:paraId="28A03E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additional measurement information.</w:t>
      </w:r>
    </w:p>
    <w:p w14:paraId="2692BD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6681D0C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1D3470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unexpLoc:</w:t>
      </w:r>
    </w:p>
    <w:p w14:paraId="7FD3E1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'TS29554_Npcf_BDTPolicyControl.yaml#/components/schemas/NetworkAreaInfo'</w:t>
      </w:r>
    </w:p>
    <w:p w14:paraId="7E7D37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unexpFlowTeps:</w:t>
      </w:r>
    </w:p>
    <w:p w14:paraId="24C01B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78E55D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125122F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'#/components/schemas/IpEthFlowDescription'</w:t>
      </w:r>
    </w:p>
    <w:p w14:paraId="4DB73D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9CD22D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unexpWakes:</w:t>
      </w:r>
    </w:p>
    <w:p w14:paraId="1DBEB75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88BB27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24B15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7593934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987227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ddosAttack:</w:t>
      </w:r>
    </w:p>
    <w:p w14:paraId="1042880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'#/components/schemas/AddressList'</w:t>
      </w:r>
    </w:p>
    <w:p w14:paraId="63682E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wrgDest:</w:t>
      </w:r>
    </w:p>
    <w:p w14:paraId="2EBEA8C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'#/components/schemas/AddressList'</w:t>
      </w:r>
    </w:p>
    <w:p w14:paraId="635E307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circums:</w:t>
      </w:r>
    </w:p>
    <w:p w14:paraId="2F75177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A124E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B4E10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'#/components/schemas/CircumstanceDescription'</w:t>
      </w:r>
    </w:p>
    <w:p w14:paraId="2CE1BD9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B34466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7E3F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IpEthFlowDescription:</w:t>
      </w:r>
    </w:p>
    <w:p w14:paraId="3958E58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Contains the description of an Uplink and/or Downlink Ethernet flow.</w:t>
      </w:r>
    </w:p>
    <w:p w14:paraId="226B508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09FE14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7365663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ipTrafficFilter:</w:t>
      </w:r>
    </w:p>
    <w:p w14:paraId="140E2AA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'TS29514_Npcf_PolicyAuthorization.yaml#/components/schemas/FlowDescription'</w:t>
      </w:r>
    </w:p>
    <w:p w14:paraId="7E876C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ethTrafficFilter:</w:t>
      </w:r>
    </w:p>
    <w:p w14:paraId="2C5BA7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'TS29514_Npcf_PolicyAuthorization.yaml#/components/schemas/EthFlowDescription'</w:t>
      </w:r>
    </w:p>
    <w:p w14:paraId="53274B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oneOf:</w:t>
      </w:r>
    </w:p>
    <w:p w14:paraId="2577C03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[ipTrafficFilter]</w:t>
      </w:r>
    </w:p>
    <w:p w14:paraId="7E15CD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[ethTrafficFilter]</w:t>
      </w:r>
    </w:p>
    <w:p w14:paraId="256D37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F04E4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AddressList:</w:t>
      </w:r>
    </w:p>
    <w:p w14:paraId="42F805E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a list of IPv4 and/or IPv6 addresses.</w:t>
      </w:r>
    </w:p>
    <w:p w14:paraId="400788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7C15DDB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6DE725D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ipv4Addrs:</w:t>
      </w:r>
    </w:p>
    <w:p w14:paraId="57A2C4A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1A5E18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6D144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'TS29571_CommonData.yaml#/components/schemas/Ipv4Addr'</w:t>
      </w:r>
    </w:p>
    <w:p w14:paraId="453C81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D3507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ipv6Addrs:</w:t>
      </w:r>
    </w:p>
    <w:p w14:paraId="3662E8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B6D2C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764FA0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'TS29571_CommonData.yaml#/components/schemas/Ipv6Addr'</w:t>
      </w:r>
    </w:p>
    <w:p w14:paraId="67D5F5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162713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1466F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CircumstanceDescription:</w:t>
      </w:r>
    </w:p>
    <w:p w14:paraId="4DBF1D7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Contains the description of a circumstance.</w:t>
      </w:r>
    </w:p>
    <w:p w14:paraId="37DA7BA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53C6A7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0716F66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freq:</w:t>
      </w:r>
    </w:p>
    <w:p w14:paraId="16F6FAD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1C022A3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tm:</w:t>
      </w:r>
    </w:p>
    <w:p w14:paraId="1A1AD34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12282D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locArea:</w:t>
      </w:r>
    </w:p>
    <w:p w14:paraId="2A5F9D8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'TS29554_Npcf_BDTPolicyControl.yaml#/components/schemas/NetworkAreaInfo'</w:t>
      </w:r>
    </w:p>
    <w:p w14:paraId="312AE56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vol:</w:t>
      </w:r>
    </w:p>
    <w:p w14:paraId="55AEDA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'TS29122_CommonData.yaml#/components/schemas/Volume'</w:t>
      </w:r>
    </w:p>
    <w:p w14:paraId="2FF8FBC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DF28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RetainabilityThreshold:</w:t>
      </w:r>
    </w:p>
    <w:p w14:paraId="75134DF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a QoS flow retainability threshold.</w:t>
      </w:r>
    </w:p>
    <w:p w14:paraId="00A387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1C9F7E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2DD058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relFlowNum:</w:t>
      </w:r>
    </w:p>
    <w:p w14:paraId="2CE731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3C6641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relTimeUnit:</w:t>
      </w:r>
    </w:p>
    <w:p w14:paraId="39E384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'#/components/schemas/TimeUnit'</w:t>
      </w:r>
    </w:p>
    <w:p w14:paraId="685AE4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relFlowRatio:</w:t>
      </w:r>
    </w:p>
    <w:p w14:paraId="01EA58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1658BBE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oneOf:</w:t>
      </w:r>
    </w:p>
    <w:p w14:paraId="652DDC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allOf:</w:t>
      </w:r>
    </w:p>
    <w:p w14:paraId="2B6CFE1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[relFlowNum]</w:t>
      </w:r>
    </w:p>
    <w:p w14:paraId="0F5D55D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[relTimeUnit]</w:t>
      </w:r>
    </w:p>
    <w:p w14:paraId="0AB2A82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[relFlowRatio]</w:t>
      </w:r>
    </w:p>
    <w:p w14:paraId="02EA40A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BF27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NetworkPerfRequirement:</w:t>
      </w:r>
    </w:p>
    <w:p w14:paraId="136E5FF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a network performance requirement.</w:t>
      </w:r>
    </w:p>
    <w:p w14:paraId="0C64811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06B91A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063DAE0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nwPerfType:</w:t>
      </w:r>
    </w:p>
    <w:p w14:paraId="074B26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'#/components/schemas/NetworkPerfType'</w:t>
      </w:r>
    </w:p>
    <w:p w14:paraId="690F02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relativeRatio:</w:t>
      </w:r>
    </w:p>
    <w:p w14:paraId="7FCE01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1D1ED98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absoluteNum:</w:t>
      </w:r>
    </w:p>
    <w:p w14:paraId="438C50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78E924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orderCriterion:</w:t>
      </w:r>
    </w:p>
    <w:p w14:paraId="23253C3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'#/components/schemas/NetworkPerfOrderCriterion'</w:t>
      </w:r>
    </w:p>
    <w:p w14:paraId="6682B1A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rscUsgReq</w:t>
      </w:r>
      <w:r w:rsidRPr="007B3BEB">
        <w:rPr>
          <w:rFonts w:ascii="Courier New" w:hAnsi="Courier New"/>
          <w:sz w:val="16"/>
        </w:rPr>
        <w:t>:</w:t>
      </w:r>
    </w:p>
    <w:p w14:paraId="3EE6916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ResourceUsageRequirement</w:t>
      </w:r>
      <w:r w:rsidRPr="007B3BEB">
        <w:rPr>
          <w:rFonts w:ascii="Courier New" w:hAnsi="Courier New"/>
          <w:sz w:val="16"/>
        </w:rPr>
        <w:t>'</w:t>
      </w:r>
    </w:p>
    <w:p w14:paraId="2E6459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ACAA23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nwPerfType</w:t>
      </w:r>
    </w:p>
    <w:p w14:paraId="2ABD4D6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not:</w:t>
      </w:r>
    </w:p>
    <w:p w14:paraId="3B5032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 [relativeRatio, absoluteNum]</w:t>
      </w:r>
    </w:p>
    <w:p w14:paraId="0EB5F0A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DDA7D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NetworkPerfInfo:</w:t>
      </w:r>
    </w:p>
    <w:p w14:paraId="767C719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network performance information.</w:t>
      </w:r>
    </w:p>
    <w:p w14:paraId="1F1DA3C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4F2052D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26161A1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networkArea:</w:t>
      </w:r>
    </w:p>
    <w:p w14:paraId="38F453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'TS29554_Npcf_BDTPolicyControl.yaml#/components/schemas/NetworkAreaInfo'</w:t>
      </w:r>
    </w:p>
    <w:p w14:paraId="1026D4B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nwPerfType:</w:t>
      </w:r>
    </w:p>
    <w:p w14:paraId="3CBC1A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'#/components/schemas/NetworkPerfType'</w:t>
      </w:r>
    </w:p>
    <w:p w14:paraId="175BD5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anaPeriod:</w:t>
      </w:r>
    </w:p>
    <w:p w14:paraId="39212D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'TS29122_CommonData.yaml#/components/schemas/TimeWindow'</w:t>
      </w:r>
    </w:p>
    <w:p w14:paraId="48CB534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relativeRatio:</w:t>
      </w:r>
    </w:p>
    <w:p w14:paraId="3B476E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3E5B10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absoluteNum:</w:t>
      </w:r>
    </w:p>
    <w:p w14:paraId="469A17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2095C43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rscUsgReq</w:t>
      </w:r>
      <w:r w:rsidRPr="007B3BEB">
        <w:rPr>
          <w:rFonts w:ascii="Courier New" w:hAnsi="Courier New"/>
          <w:sz w:val="16"/>
        </w:rPr>
        <w:t>:</w:t>
      </w:r>
    </w:p>
    <w:p w14:paraId="2C94F38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ResourceUsageRequirement</w:t>
      </w:r>
      <w:r w:rsidRPr="007B3BEB">
        <w:rPr>
          <w:rFonts w:ascii="Courier New" w:hAnsi="Courier New"/>
          <w:sz w:val="16"/>
        </w:rPr>
        <w:t>'</w:t>
      </w:r>
    </w:p>
    <w:p w14:paraId="695061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confidence:</w:t>
      </w:r>
    </w:p>
    <w:p w14:paraId="4BB1DB8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0140B7D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allOf:</w:t>
      </w:r>
    </w:p>
    <w:p w14:paraId="2AD9AA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[networkArea]</w:t>
      </w:r>
    </w:p>
    <w:p w14:paraId="7B6D7E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[nwPerfType]</w:t>
      </w:r>
    </w:p>
    <w:p w14:paraId="329FE5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lang w:eastAsia="zh-CN"/>
        </w:rPr>
        <w:t xml:space="preserve">     </w:t>
      </w:r>
      <w:r w:rsidRPr="007B3BEB">
        <w:rPr>
          <w:rFonts w:ascii="Courier New" w:hAnsi="Courier New"/>
          <w:sz w:val="16"/>
        </w:rPr>
        <w:t xml:space="preserve">  </w:t>
      </w:r>
      <w:r w:rsidRPr="007B3BEB">
        <w:rPr>
          <w:rFonts w:ascii="Courier New" w:hAnsi="Courier New"/>
          <w:sz w:val="16"/>
          <w:lang w:eastAsia="zh-CN"/>
        </w:rPr>
        <w:t xml:space="preserve"> </w:t>
      </w:r>
      <w:r w:rsidRPr="007B3BEB">
        <w:rPr>
          <w:rFonts w:ascii="Courier New" w:hAnsi="Courier New"/>
          <w:sz w:val="16"/>
        </w:rPr>
        <w:t xml:space="preserve">- </w:t>
      </w:r>
      <w:r w:rsidRPr="007B3BEB">
        <w:rPr>
          <w:rFonts w:ascii="Courier New" w:hAnsi="Courier New"/>
          <w:sz w:val="16"/>
          <w:lang w:eastAsia="zh-CN"/>
        </w:rPr>
        <w:t>oneOf:</w:t>
      </w:r>
    </w:p>
    <w:p w14:paraId="3B2CB87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lang w:eastAsia="zh-CN"/>
        </w:rPr>
        <w:t xml:space="preserve">          - required: [</w:t>
      </w:r>
      <w:r w:rsidRPr="007B3BEB">
        <w:rPr>
          <w:rFonts w:ascii="Courier New" w:hAnsi="Courier New"/>
          <w:sz w:val="16"/>
        </w:rPr>
        <w:t>relativeRatio</w:t>
      </w:r>
      <w:r w:rsidRPr="007B3BEB">
        <w:rPr>
          <w:rFonts w:ascii="Courier New" w:hAnsi="Courier New"/>
          <w:sz w:val="16"/>
          <w:lang w:eastAsia="zh-CN"/>
        </w:rPr>
        <w:t>]</w:t>
      </w:r>
    </w:p>
    <w:p w14:paraId="3DAE03A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lang w:eastAsia="zh-CN"/>
        </w:rPr>
        <w:t xml:space="preserve">          - required: [</w:t>
      </w:r>
      <w:r w:rsidRPr="007B3BEB">
        <w:rPr>
          <w:rFonts w:ascii="Courier New" w:hAnsi="Courier New"/>
          <w:sz w:val="16"/>
        </w:rPr>
        <w:t>absoluteNum</w:t>
      </w:r>
      <w:r w:rsidRPr="007B3BEB">
        <w:rPr>
          <w:rFonts w:ascii="Courier New" w:hAnsi="Courier New"/>
          <w:sz w:val="16"/>
          <w:lang w:eastAsia="zh-CN"/>
        </w:rPr>
        <w:t>]</w:t>
      </w:r>
    </w:p>
    <w:p w14:paraId="57CFD82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A3C4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FailureEventInfo:</w:t>
      </w:r>
    </w:p>
    <w:p w14:paraId="34A9F0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Contains information on the event for which the subscription is not successful.</w:t>
      </w:r>
    </w:p>
    <w:p w14:paraId="766EE1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16BBDA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3FAA19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event:</w:t>
      </w:r>
    </w:p>
    <w:p w14:paraId="7BB202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'#/components/schemas/NwdafEvent'</w:t>
      </w:r>
    </w:p>
    <w:p w14:paraId="77251A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failureCode:</w:t>
      </w:r>
    </w:p>
    <w:p w14:paraId="657393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'#/components/schemas/NwdafFailureCode'</w:t>
      </w:r>
    </w:p>
    <w:p w14:paraId="1DE8AFC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02AB1A3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event</w:t>
      </w:r>
    </w:p>
    <w:p w14:paraId="791A668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failureCode</w:t>
      </w:r>
    </w:p>
    <w:p w14:paraId="04DD51F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9E75B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AnalyticsMetadataIndication:</w:t>
      </w:r>
    </w:p>
    <w:p w14:paraId="0F174A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0B8724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Contains analytics metadata information requested to be used during analytics generation.</w:t>
      </w:r>
    </w:p>
    <w:p w14:paraId="5A91353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0FB4827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1AFCC04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dataWindow:</w:t>
      </w:r>
    </w:p>
    <w:p w14:paraId="6D6949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'TS29122_CommonData.yaml#/components/schemas/TimeWindow'</w:t>
      </w:r>
    </w:p>
    <w:p w14:paraId="7B346D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dataStatProps:</w:t>
      </w:r>
    </w:p>
    <w:p w14:paraId="2549E5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1F017F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17939A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'#/components/schemas/DatasetStatisticalProperty'</w:t>
      </w:r>
    </w:p>
    <w:p w14:paraId="148CB11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47295A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strategy:</w:t>
      </w:r>
    </w:p>
    <w:p w14:paraId="6AE4CAE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'#/components/schemas/OutputStrategy'</w:t>
      </w:r>
    </w:p>
    <w:p w14:paraId="66494E5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aggrNwdafIds:</w:t>
      </w:r>
    </w:p>
    <w:p w14:paraId="254F6F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73883DE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CBCF1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'TS29571_CommonData.yaml#/components/schemas/NfInstanceId'</w:t>
      </w:r>
    </w:p>
    <w:p w14:paraId="07947E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6C667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7489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AnalyticsMetadataInfo:</w:t>
      </w:r>
    </w:p>
    <w:p w14:paraId="65C505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Contains analytics metadata information required for analytics aggregation.</w:t>
      </w:r>
    </w:p>
    <w:p w14:paraId="525EA92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148BD4D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53714B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numSamples:</w:t>
      </w:r>
    </w:p>
    <w:p w14:paraId="3C6DD9F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5D509B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dataWindow:</w:t>
      </w:r>
    </w:p>
    <w:p w14:paraId="786E0A8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'TS29122_CommonData.yaml#/components/schemas/TimeWindow'</w:t>
      </w:r>
    </w:p>
    <w:p w14:paraId="3095F3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dataStatProps:</w:t>
      </w:r>
    </w:p>
    <w:p w14:paraId="03AA1F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0791B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11AB71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'#/components/schemas/DatasetStatisticalProperty'</w:t>
      </w:r>
    </w:p>
    <w:p w14:paraId="68EEC9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BA4779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strategy:</w:t>
      </w:r>
    </w:p>
    <w:p w14:paraId="5F8D34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'#/components/schemas/OutputStrategy'</w:t>
      </w:r>
    </w:p>
    <w:p w14:paraId="472004A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accuracy:</w:t>
      </w:r>
    </w:p>
    <w:p w14:paraId="325F14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'#/components/schemas/Accuracy'</w:t>
      </w:r>
    </w:p>
    <w:p w14:paraId="04AB9E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NumberAverage:</w:t>
      </w:r>
    </w:p>
    <w:p w14:paraId="46FDDFF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average and variance information.</w:t>
      </w:r>
    </w:p>
    <w:p w14:paraId="1486D5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13BCABD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48183FF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number:</w:t>
      </w:r>
    </w:p>
    <w:p w14:paraId="655B257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74BA64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rPr>
        <w:t xml:space="preserve">        variance</w:t>
      </w:r>
      <w:r w:rsidRPr="007B3BEB">
        <w:rPr>
          <w:rFonts w:ascii="Courier New" w:hAnsi="Courier New"/>
          <w:sz w:val="16"/>
          <w:lang w:val="en-US"/>
        </w:rPr>
        <w:t>:</w:t>
      </w:r>
    </w:p>
    <w:p w14:paraId="2DAEB43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22450F9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skewness:</w:t>
      </w:r>
    </w:p>
    <w:p w14:paraId="4E7379E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3F197F2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02F868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number</w:t>
      </w:r>
    </w:p>
    <w:p w14:paraId="4A49E6C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variance</w:t>
      </w:r>
    </w:p>
    <w:p w14:paraId="102831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0FF0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AnalyticsSubscriptionsTransfer:</w:t>
      </w:r>
    </w:p>
    <w:p w14:paraId="0B842F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sz w:val="16"/>
          <w:lang w:eastAsia="ko-KR"/>
        </w:rPr>
        <w:t>Contains information about a request to transfer analytics subscriptions</w:t>
      </w:r>
      <w:r w:rsidRPr="007B3BEB">
        <w:rPr>
          <w:rFonts w:ascii="Courier New" w:hAnsi="Courier New"/>
          <w:sz w:val="16"/>
        </w:rPr>
        <w:t>.</w:t>
      </w:r>
    </w:p>
    <w:p w14:paraId="6931FCD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3DBC93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067C0A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subsTransInfos:</w:t>
      </w:r>
    </w:p>
    <w:p w14:paraId="5F9B945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E9740E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BA1893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'#/components/schemas/SubscriptionTransferInfo'</w:t>
      </w:r>
    </w:p>
    <w:p w14:paraId="3F1A4F9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F6CEF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failTransEventReports:</w:t>
      </w:r>
    </w:p>
    <w:p w14:paraId="4139A84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BF8926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A15CD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'#/components/schemas/NwdafEvent'</w:t>
      </w:r>
    </w:p>
    <w:p w14:paraId="617269F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D58759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5A3C63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subsTransInfos</w:t>
      </w:r>
    </w:p>
    <w:p w14:paraId="36F749C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D51F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SubscriptionTransferInfo:</w:t>
      </w:r>
    </w:p>
    <w:p w14:paraId="5628EF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sz w:val="16"/>
          <w:lang w:eastAsia="ko-KR"/>
        </w:rPr>
        <w:t>Contains information about subscriptions that are requested to be transferred</w:t>
      </w:r>
      <w:r w:rsidRPr="007B3BEB">
        <w:rPr>
          <w:rFonts w:ascii="Courier New" w:hAnsi="Courier New"/>
          <w:sz w:val="16"/>
        </w:rPr>
        <w:t>.</w:t>
      </w:r>
    </w:p>
    <w:p w14:paraId="7B6D0BC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2168ECF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515791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transReqType:</w:t>
      </w:r>
    </w:p>
    <w:p w14:paraId="276F15F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'#/components/schemas/TransferRequestType'</w:t>
      </w:r>
    </w:p>
    <w:p w14:paraId="6BA96A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nwdafEvSub:</w:t>
      </w:r>
    </w:p>
    <w:p w14:paraId="5D68D52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'#/components/schemas/NnwdafEventsSubscription'</w:t>
      </w:r>
    </w:p>
    <w:p w14:paraId="19C5E2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consumerId:</w:t>
      </w:r>
    </w:p>
    <w:p w14:paraId="578D59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'TS29571_CommonData.yaml#/components/schemas/NfInstanceId'</w:t>
      </w:r>
    </w:p>
    <w:p w14:paraId="64A3EA4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contextId:</w:t>
      </w:r>
    </w:p>
    <w:p w14:paraId="7F60273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'#/components/schemas/AnalyticsContextIdentifier'</w:t>
      </w:r>
    </w:p>
    <w:p w14:paraId="26CE7A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sourceNfIds:</w:t>
      </w:r>
    </w:p>
    <w:p w14:paraId="5A33AA8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B22FF3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8A60E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'TS29571_CommonData.yaml#/components/schemas/NfInstanceId'</w:t>
      </w:r>
    </w:p>
    <w:p w14:paraId="757F0BE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5F80F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sourceSetIds:</w:t>
      </w:r>
    </w:p>
    <w:p w14:paraId="3888F3A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78F863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BFDB1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'TS29571_CommonData.yaml#/components/schemas/NfSetId'</w:t>
      </w:r>
    </w:p>
    <w:p w14:paraId="7E7F631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809824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modelInfo:</w:t>
      </w:r>
    </w:p>
    <w:p w14:paraId="1FD7FA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B9F61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C59B0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'#/components/schemas/ModelInfo'</w:t>
      </w:r>
    </w:p>
    <w:p w14:paraId="47C45F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389192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D9734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transReqType</w:t>
      </w:r>
    </w:p>
    <w:p w14:paraId="3CBF4CB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nwdafEvSub</w:t>
      </w:r>
    </w:p>
    <w:p w14:paraId="11EEC5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consumerId</w:t>
      </w:r>
    </w:p>
    <w:p w14:paraId="102BC67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6A04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ModelInfo:</w:t>
      </w:r>
    </w:p>
    <w:p w14:paraId="5042FA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sz w:val="16"/>
          <w:lang w:eastAsia="zh-CN"/>
        </w:rPr>
        <w:t>Contains information about an ML model.</w:t>
      </w:r>
    </w:p>
    <w:p w14:paraId="348B38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5C11853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2731B19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analyticsId:</w:t>
      </w:r>
    </w:p>
    <w:p w14:paraId="38775A7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'#/components/schemas/NwdafEvent'</w:t>
      </w:r>
    </w:p>
    <w:p w14:paraId="55D6EB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mlModelInfos</w:t>
      </w:r>
      <w:r w:rsidRPr="007B3BEB">
        <w:rPr>
          <w:rFonts w:ascii="Courier New" w:hAnsi="Courier New"/>
          <w:sz w:val="16"/>
        </w:rPr>
        <w:t>:</w:t>
      </w:r>
    </w:p>
    <w:p w14:paraId="3128117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931EF4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BB608E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'#/components/schemas/MLModelInfo'</w:t>
      </w:r>
    </w:p>
    <w:p w14:paraId="517F8A8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4F1973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342C15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analyticsId</w:t>
      </w:r>
    </w:p>
    <w:p w14:paraId="130109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r w:rsidRPr="007B3BEB">
        <w:rPr>
          <w:rFonts w:ascii="Courier New" w:hAnsi="Courier New"/>
          <w:sz w:val="16"/>
          <w:lang w:eastAsia="zh-CN"/>
        </w:rPr>
        <w:t>mlModelInfos</w:t>
      </w:r>
    </w:p>
    <w:p w14:paraId="29CF3D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MLModelInfo</w:t>
      </w:r>
      <w:r w:rsidRPr="007B3BEB">
        <w:rPr>
          <w:rFonts w:ascii="Courier New" w:hAnsi="Courier New"/>
          <w:sz w:val="16"/>
        </w:rPr>
        <w:t>:</w:t>
      </w:r>
    </w:p>
    <w:p w14:paraId="0E8743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sz w:val="16"/>
          <w:lang w:eastAsia="zh-CN"/>
        </w:rPr>
        <w:t>Contains information about an ML models.</w:t>
      </w:r>
    </w:p>
    <w:p w14:paraId="7643CA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21C07B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7041F8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val="en-US" w:eastAsia="zh-CN"/>
        </w:rPr>
        <w:t>mlFileAddrs</w:t>
      </w:r>
      <w:r w:rsidRPr="007B3BEB">
        <w:rPr>
          <w:rFonts w:ascii="Courier New" w:hAnsi="Courier New"/>
          <w:sz w:val="16"/>
        </w:rPr>
        <w:t>:</w:t>
      </w:r>
    </w:p>
    <w:p w14:paraId="2DF8D5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E150B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874CB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'TS29520_Nnwdaf_MLModelProvision.yaml#/components/schemas/MLModelAddr'</w:t>
      </w:r>
    </w:p>
    <w:p w14:paraId="43B3436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F2EE28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modelProvId:</w:t>
      </w:r>
    </w:p>
    <w:p w14:paraId="54B5096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'TS29571_CommonData.yaml#/components/schemas/NfInstanceId'</w:t>
      </w:r>
    </w:p>
    <w:p w14:paraId="4037267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modelProvSetId</w:t>
      </w:r>
      <w:r w:rsidRPr="007B3BEB">
        <w:rPr>
          <w:rFonts w:ascii="Courier New" w:hAnsi="Courier New"/>
          <w:sz w:val="16"/>
        </w:rPr>
        <w:t>:</w:t>
      </w:r>
    </w:p>
    <w:p w14:paraId="1ECA64F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'TS29571_CommonData.yaml#/components/schemas/NfSetId'</w:t>
      </w:r>
    </w:p>
    <w:p w14:paraId="559110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oneOf:</w:t>
      </w:r>
    </w:p>
    <w:p w14:paraId="3937DE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[modelProvId]</w:t>
      </w:r>
    </w:p>
    <w:p w14:paraId="2F67A70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w:t>
      </w:r>
      <w:r w:rsidRPr="007B3BEB">
        <w:rPr>
          <w:rFonts w:ascii="Courier New" w:hAnsi="Courier New"/>
          <w:sz w:val="16"/>
          <w:lang w:eastAsia="zh-CN"/>
        </w:rPr>
        <w:t>modelProvSetId</w:t>
      </w:r>
      <w:r w:rsidRPr="007B3BEB">
        <w:rPr>
          <w:rFonts w:ascii="Courier New" w:hAnsi="Courier New"/>
          <w:sz w:val="16"/>
        </w:rPr>
        <w:t>]</w:t>
      </w:r>
    </w:p>
    <w:p w14:paraId="367EEF1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A706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AnalyticsContextIdentifier:</w:t>
      </w:r>
    </w:p>
    <w:p w14:paraId="28AD1DA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sz w:val="16"/>
          <w:lang w:eastAsia="zh-CN"/>
        </w:rPr>
        <w:t>Contains information about available analytics contexts.</w:t>
      </w:r>
    </w:p>
    <w:p w14:paraId="14570B5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6A5A34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219B6D6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subscriptionId:</w:t>
      </w:r>
    </w:p>
    <w:p w14:paraId="62C00C4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7CA3410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The identifier of a subscription.</w:t>
      </w:r>
    </w:p>
    <w:p w14:paraId="1E0194F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nfAnaCtxts:</w:t>
      </w:r>
    </w:p>
    <w:p w14:paraId="3DBC73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1B5BE9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45DE1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'#/components/schemas/NwdafEvent'</w:t>
      </w:r>
    </w:p>
    <w:p w14:paraId="109557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C54DCC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6EA7CC8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List of analytics types for which NF related analytics contexts can be retrieved.</w:t>
      </w:r>
    </w:p>
    <w:p w14:paraId="365E8DB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ueAnaCtxts:</w:t>
      </w:r>
    </w:p>
    <w:p w14:paraId="646F9F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294E06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15FBF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'#/components/schemas/UeAnalyticsContextDescriptor'</w:t>
      </w:r>
    </w:p>
    <w:p w14:paraId="41301F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E40AE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4261F3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List of objects that indicate for which SUPI and analytics types combinations analytics</w:t>
      </w:r>
    </w:p>
    <w:p w14:paraId="42C75A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context can be retrieved.</w:t>
      </w:r>
    </w:p>
    <w:p w14:paraId="74D97B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allOf:</w:t>
      </w:r>
    </w:p>
    <w:p w14:paraId="5669A37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anyOf:</w:t>
      </w:r>
    </w:p>
    <w:p w14:paraId="2DAFDD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[nfAnaCtxts]</w:t>
      </w:r>
    </w:p>
    <w:p w14:paraId="4ED41AB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[ueAnaCtxts]</w:t>
      </w:r>
    </w:p>
    <w:p w14:paraId="3A1258F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[subscriptionId]</w:t>
      </w:r>
    </w:p>
    <w:p w14:paraId="6CEBDE2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B7A4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UeAnalyticsContextDescriptor:</w:t>
      </w:r>
    </w:p>
    <w:p w14:paraId="333B98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sz w:val="16"/>
          <w:lang w:eastAsia="zh-CN"/>
        </w:rPr>
        <w:t>Contains information about available UE related analytics contexts.</w:t>
      </w:r>
    </w:p>
    <w:p w14:paraId="10435EA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039292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290043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supi:</w:t>
      </w:r>
    </w:p>
    <w:p w14:paraId="0A2EAC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3BA1B17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anaTypes:</w:t>
      </w:r>
    </w:p>
    <w:p w14:paraId="4521402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27A6D49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6355B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'#/components/schemas/NwdafEvent'</w:t>
      </w:r>
    </w:p>
    <w:p w14:paraId="07F97B6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90065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6F5410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List of analytics types for which UE related analytics contexts can be retrieved.</w:t>
      </w:r>
    </w:p>
    <w:p w14:paraId="0702C2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0FF14DD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supi</w:t>
      </w:r>
    </w:p>
    <w:p w14:paraId="37430EA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anaTypes</w:t>
      </w:r>
    </w:p>
    <w:p w14:paraId="22964B0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C919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DnPerfInfo:</w:t>
      </w:r>
    </w:p>
    <w:p w14:paraId="0FD1A7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DN performance information.</w:t>
      </w:r>
    </w:p>
    <w:p w14:paraId="791800E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28E8B4E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0271DB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appId:</w:t>
      </w:r>
    </w:p>
    <w:p w14:paraId="6506B9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'TS29571_CommonData.yaml#/components/schemas/ApplicationId'</w:t>
      </w:r>
    </w:p>
    <w:p w14:paraId="4E024C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dnn:</w:t>
      </w:r>
    </w:p>
    <w:p w14:paraId="4945620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'TS29571_CommonData.yaml#/components/schemas/Dnn'</w:t>
      </w:r>
    </w:p>
    <w:p w14:paraId="05CF12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snssai:</w:t>
      </w:r>
    </w:p>
    <w:p w14:paraId="7413A47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'TS29571_CommonData.yaml#/components/schemas/Snssai'</w:t>
      </w:r>
    </w:p>
    <w:p w14:paraId="30985C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d</w:t>
      </w:r>
      <w:r w:rsidRPr="007B3BEB">
        <w:rPr>
          <w:rFonts w:ascii="Courier New" w:hAnsi="Courier New"/>
          <w:sz w:val="16"/>
          <w:lang w:eastAsia="zh-CN"/>
        </w:rPr>
        <w:t>nPerf</w:t>
      </w:r>
      <w:r w:rsidRPr="007B3BEB">
        <w:rPr>
          <w:rFonts w:ascii="Courier New" w:hAnsi="Courier New"/>
          <w:sz w:val="16"/>
        </w:rPr>
        <w:t>:</w:t>
      </w:r>
    </w:p>
    <w:p w14:paraId="6010C9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7F1F431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D5DB9D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'#/components/schemas/DnPerf'</w:t>
      </w:r>
    </w:p>
    <w:p w14:paraId="3FAE9F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937640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confidence:</w:t>
      </w:r>
    </w:p>
    <w:p w14:paraId="4D0662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0900740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170D79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r w:rsidRPr="007B3BEB">
        <w:rPr>
          <w:rFonts w:ascii="Courier New" w:hAnsi="Courier New" w:hint="eastAsia"/>
          <w:sz w:val="16"/>
          <w:lang w:eastAsia="zh-CN"/>
        </w:rPr>
        <w:t>d</w:t>
      </w:r>
      <w:r w:rsidRPr="007B3BEB">
        <w:rPr>
          <w:rFonts w:ascii="Courier New" w:hAnsi="Courier New"/>
          <w:sz w:val="16"/>
          <w:lang w:eastAsia="zh-CN"/>
        </w:rPr>
        <w:t>nPerf</w:t>
      </w:r>
    </w:p>
    <w:p w14:paraId="110C61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F400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DnPerf:</w:t>
      </w:r>
    </w:p>
    <w:p w14:paraId="05C0FAC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DN performance for the application.</w:t>
      </w:r>
    </w:p>
    <w:p w14:paraId="5760E84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3BBBB2A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2AC26A3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appServerInsAddr</w:t>
      </w:r>
      <w:r w:rsidRPr="007B3BEB">
        <w:rPr>
          <w:rFonts w:ascii="Courier New" w:hAnsi="Courier New"/>
          <w:sz w:val="16"/>
        </w:rPr>
        <w:t>:</w:t>
      </w:r>
    </w:p>
    <w:p w14:paraId="7F72AC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'TS29517_Naf_EventExposure.yaml#/components/schemas/</w:t>
      </w:r>
      <w:r w:rsidRPr="007B3BEB">
        <w:rPr>
          <w:rFonts w:ascii="Courier New" w:hAnsi="Courier New"/>
          <w:sz w:val="16"/>
          <w:lang w:eastAsia="zh-CN"/>
        </w:rPr>
        <w:t>AddrFqdn</w:t>
      </w:r>
      <w:r w:rsidRPr="007B3BEB">
        <w:rPr>
          <w:rFonts w:ascii="Courier New" w:hAnsi="Courier New"/>
          <w:sz w:val="16"/>
        </w:rPr>
        <w:t>'</w:t>
      </w:r>
    </w:p>
    <w:p w14:paraId="6D59647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upfInfo:</w:t>
      </w:r>
    </w:p>
    <w:p w14:paraId="196FFDA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$ref: 'TS29508_Nsmf_EventExposure.yaml#/components/schemas/UpfInformation'</w:t>
      </w:r>
    </w:p>
    <w:p w14:paraId="7863A4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dnai</w:t>
      </w:r>
      <w:r w:rsidRPr="007B3BEB">
        <w:rPr>
          <w:rFonts w:ascii="Courier New" w:hAnsi="Courier New"/>
          <w:sz w:val="16"/>
        </w:rPr>
        <w:t>:</w:t>
      </w:r>
    </w:p>
    <w:p w14:paraId="21AE57C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'TS29571_CommonData.yaml#/components/schemas/Dnai'</w:t>
      </w:r>
    </w:p>
    <w:p w14:paraId="386936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perfData</w:t>
      </w:r>
      <w:r w:rsidRPr="007B3BEB">
        <w:rPr>
          <w:rFonts w:ascii="Courier New" w:hAnsi="Courier New"/>
          <w:sz w:val="16"/>
        </w:rPr>
        <w:t>:</w:t>
      </w:r>
    </w:p>
    <w:p w14:paraId="37588B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'#/components/schemas/Perf</w:t>
      </w:r>
      <w:r w:rsidRPr="007B3BEB">
        <w:rPr>
          <w:rFonts w:ascii="Courier New" w:hAnsi="Courier New" w:hint="eastAsia"/>
          <w:sz w:val="16"/>
          <w:lang w:eastAsia="zh-CN"/>
        </w:rPr>
        <w:t>Data</w:t>
      </w:r>
      <w:r w:rsidRPr="007B3BEB">
        <w:rPr>
          <w:rFonts w:ascii="Courier New" w:hAnsi="Courier New"/>
          <w:sz w:val="16"/>
        </w:rPr>
        <w:t>'</w:t>
      </w:r>
    </w:p>
    <w:p w14:paraId="5AF6DE8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s</w:t>
      </w:r>
      <w:r w:rsidRPr="007B3BEB">
        <w:rPr>
          <w:rFonts w:ascii="Courier New" w:hAnsi="Courier New"/>
          <w:sz w:val="16"/>
          <w:lang w:eastAsia="zh-CN"/>
        </w:rPr>
        <w:t>patialVal</w:t>
      </w:r>
      <w:r w:rsidRPr="007B3BEB">
        <w:rPr>
          <w:rFonts w:ascii="Courier New" w:hAnsi="Courier New" w:hint="eastAsia"/>
          <w:sz w:val="16"/>
          <w:lang w:eastAsia="zh-CN"/>
        </w:rPr>
        <w:t>i</w:t>
      </w:r>
      <w:r w:rsidRPr="007B3BEB">
        <w:rPr>
          <w:rFonts w:ascii="Courier New" w:hAnsi="Courier New"/>
          <w:sz w:val="16"/>
          <w:lang w:eastAsia="zh-CN"/>
        </w:rPr>
        <w:t>dCon</w:t>
      </w:r>
      <w:r w:rsidRPr="007B3BEB">
        <w:rPr>
          <w:rFonts w:ascii="Courier New" w:hAnsi="Courier New"/>
          <w:sz w:val="16"/>
        </w:rPr>
        <w:t>:</w:t>
      </w:r>
    </w:p>
    <w:p w14:paraId="4BC4CD3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'TS29554_Npcf_BDTPolicyControl.yaml#/components/schemas/NetworkAreaInfo'</w:t>
      </w:r>
    </w:p>
    <w:p w14:paraId="5800C84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temporalValidCon</w:t>
      </w:r>
      <w:r w:rsidRPr="007B3BEB">
        <w:rPr>
          <w:rFonts w:ascii="Courier New" w:hAnsi="Courier New"/>
          <w:sz w:val="16"/>
        </w:rPr>
        <w:t>:</w:t>
      </w:r>
    </w:p>
    <w:p w14:paraId="3111740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'TS29122_CommonData.yaml#/components/schemas/TimeWindow'</w:t>
      </w:r>
    </w:p>
    <w:p w14:paraId="059D68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02B8C11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perfData</w:t>
      </w:r>
    </w:p>
    <w:p w14:paraId="04D4C0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F1DD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Perf</w:t>
      </w:r>
      <w:r w:rsidRPr="007B3BEB">
        <w:rPr>
          <w:rFonts w:ascii="Courier New" w:hAnsi="Courier New" w:hint="eastAsia"/>
          <w:sz w:val="16"/>
          <w:lang w:eastAsia="zh-CN"/>
        </w:rPr>
        <w:t>Data</w:t>
      </w:r>
      <w:r w:rsidRPr="007B3BEB">
        <w:rPr>
          <w:rFonts w:ascii="Courier New" w:hAnsi="Courier New"/>
          <w:sz w:val="16"/>
        </w:rPr>
        <w:t>:</w:t>
      </w:r>
    </w:p>
    <w:p w14:paraId="09D646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DN performance data.</w:t>
      </w:r>
    </w:p>
    <w:p w14:paraId="7C5862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65D4C87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2F1C63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avgTrafficRate</w:t>
      </w:r>
      <w:r w:rsidRPr="007B3BEB">
        <w:rPr>
          <w:rFonts w:ascii="Courier New" w:hAnsi="Courier New"/>
          <w:sz w:val="16"/>
        </w:rPr>
        <w:t>:</w:t>
      </w:r>
    </w:p>
    <w:p w14:paraId="6F1AD0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'TS29571_CommonData.yaml#/components/schemas/BitRate'</w:t>
      </w:r>
    </w:p>
    <w:p w14:paraId="72B3049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maxTrafficRate:</w:t>
      </w:r>
    </w:p>
    <w:p w14:paraId="58C394E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w:t>
      </w:r>
      <w:r w:rsidRPr="007B3BEB">
        <w:rPr>
          <w:rFonts w:ascii="Courier New" w:hAnsi="Courier New"/>
          <w:sz w:val="16"/>
        </w:rPr>
        <w:t>$ref: 'TS29571_CommonData.yaml#/components/schemas/BitRate'</w:t>
      </w:r>
    </w:p>
    <w:p w14:paraId="62354F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minTrafficRate</w:t>
      </w:r>
      <w:r w:rsidRPr="007B3BEB">
        <w:rPr>
          <w:rFonts w:ascii="Courier New" w:hAnsi="Courier New"/>
          <w:sz w:val="16"/>
        </w:rPr>
        <w:t>:</w:t>
      </w:r>
    </w:p>
    <w:p w14:paraId="3231B77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'TS29571_CommonData.yaml#/components/schemas/BitRate'</w:t>
      </w:r>
    </w:p>
    <w:p w14:paraId="38590C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aggTrafficRate:</w:t>
      </w:r>
    </w:p>
    <w:p w14:paraId="4B30402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w:t>
      </w:r>
      <w:r w:rsidRPr="007B3BEB">
        <w:rPr>
          <w:rFonts w:ascii="Courier New" w:hAnsi="Courier New"/>
          <w:sz w:val="16"/>
        </w:rPr>
        <w:t>$ref: 'TS29571_CommonData.yaml#/components/schemas/BitRate'</w:t>
      </w:r>
    </w:p>
    <w:p w14:paraId="151A654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varTrafficRate</w:t>
      </w:r>
      <w:r w:rsidRPr="007B3BEB">
        <w:rPr>
          <w:rFonts w:ascii="Courier New" w:hAnsi="Courier New"/>
          <w:sz w:val="16"/>
        </w:rPr>
        <w:t>:</w:t>
      </w:r>
    </w:p>
    <w:p w14:paraId="30AB017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2B6536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w:t>
      </w:r>
      <w:r w:rsidRPr="007B3BEB">
        <w:rPr>
          <w:rFonts w:ascii="Courier New" w:hAnsi="Courier New"/>
          <w:sz w:val="16"/>
          <w:lang w:eastAsia="zh-CN"/>
        </w:rPr>
        <w:t>rafRateUeIds</w:t>
      </w:r>
      <w:r w:rsidRPr="007B3BEB">
        <w:rPr>
          <w:rFonts w:ascii="Courier New" w:hAnsi="Courier New"/>
          <w:sz w:val="16"/>
        </w:rPr>
        <w:t>:</w:t>
      </w:r>
    </w:p>
    <w:p w14:paraId="64E05D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E6F95D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9D46EF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15B1B80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DEC894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avePacketDelay</w:t>
      </w:r>
      <w:r w:rsidRPr="007B3BEB">
        <w:rPr>
          <w:rFonts w:ascii="Courier New" w:hAnsi="Courier New"/>
          <w:sz w:val="16"/>
        </w:rPr>
        <w:t>:</w:t>
      </w:r>
    </w:p>
    <w:p w14:paraId="565C3CB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val="en-US" w:eastAsia="es-ES"/>
        </w:rPr>
        <w:t>$ref: 'TS29571_CommonData.yaml#/components/schemas/</w:t>
      </w:r>
      <w:r w:rsidRPr="007B3BEB">
        <w:rPr>
          <w:rFonts w:ascii="Courier New" w:hAnsi="Courier New"/>
          <w:sz w:val="16"/>
        </w:rPr>
        <w:t>PacketDelBudget</w:t>
      </w:r>
      <w:r w:rsidRPr="007B3BEB">
        <w:rPr>
          <w:rFonts w:ascii="Courier New" w:hAnsi="Courier New"/>
          <w:sz w:val="16"/>
          <w:lang w:val="en-US" w:eastAsia="es-ES"/>
        </w:rPr>
        <w:t>'</w:t>
      </w:r>
    </w:p>
    <w:p w14:paraId="2B9322D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maxPacketDelay</w:t>
      </w:r>
      <w:r w:rsidRPr="007B3BEB">
        <w:rPr>
          <w:rFonts w:ascii="Courier New" w:hAnsi="Courier New"/>
          <w:sz w:val="16"/>
        </w:rPr>
        <w:t>:</w:t>
      </w:r>
    </w:p>
    <w:p w14:paraId="46AC2F1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B3BEB">
        <w:rPr>
          <w:rFonts w:ascii="Courier New" w:hAnsi="Courier New"/>
          <w:sz w:val="16"/>
        </w:rPr>
        <w:t xml:space="preserve">          </w:t>
      </w:r>
      <w:r w:rsidRPr="007B3BEB">
        <w:rPr>
          <w:rFonts w:ascii="Courier New" w:hAnsi="Courier New"/>
          <w:sz w:val="16"/>
          <w:lang w:val="en-US" w:eastAsia="es-ES"/>
        </w:rPr>
        <w:t>$ref: 'TS29571_CommonData.yaml#/components/schemas/</w:t>
      </w:r>
      <w:r w:rsidRPr="007B3BEB">
        <w:rPr>
          <w:rFonts w:ascii="Courier New" w:hAnsi="Courier New"/>
          <w:sz w:val="16"/>
        </w:rPr>
        <w:t>PacketDelBudget</w:t>
      </w:r>
      <w:r w:rsidRPr="007B3BEB">
        <w:rPr>
          <w:rFonts w:ascii="Courier New" w:hAnsi="Courier New"/>
          <w:sz w:val="16"/>
          <w:lang w:val="en-US" w:eastAsia="es-ES"/>
        </w:rPr>
        <w:t>'</w:t>
      </w:r>
    </w:p>
    <w:p w14:paraId="5697DD9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varPacketDelay</w:t>
      </w:r>
      <w:r w:rsidRPr="007B3BEB">
        <w:rPr>
          <w:rFonts w:ascii="Courier New" w:hAnsi="Courier New"/>
          <w:sz w:val="16"/>
        </w:rPr>
        <w:t>:</w:t>
      </w:r>
    </w:p>
    <w:p w14:paraId="1B1D18A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464802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w:t>
      </w:r>
      <w:r w:rsidRPr="007B3BEB">
        <w:rPr>
          <w:rFonts w:ascii="Courier New" w:hAnsi="Courier New"/>
          <w:sz w:val="16"/>
          <w:lang w:eastAsia="zh-CN"/>
        </w:rPr>
        <w:t>ackDelayUeIds</w:t>
      </w:r>
      <w:r w:rsidRPr="007B3BEB">
        <w:rPr>
          <w:rFonts w:ascii="Courier New" w:hAnsi="Courier New"/>
          <w:sz w:val="16"/>
        </w:rPr>
        <w:t>:</w:t>
      </w:r>
    </w:p>
    <w:p w14:paraId="539BADA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166164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146B57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00AC38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A07F3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avgPacketLossRate</w:t>
      </w:r>
      <w:r w:rsidRPr="007B3BEB">
        <w:rPr>
          <w:rFonts w:ascii="Courier New" w:hAnsi="Courier New"/>
          <w:sz w:val="16"/>
        </w:rPr>
        <w:t>:</w:t>
      </w:r>
    </w:p>
    <w:p w14:paraId="4E2027C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B3BEB">
        <w:rPr>
          <w:rFonts w:ascii="Courier New" w:hAnsi="Courier New"/>
          <w:sz w:val="16"/>
        </w:rPr>
        <w:t xml:space="preserve">          </w:t>
      </w:r>
      <w:r w:rsidRPr="007B3BEB">
        <w:rPr>
          <w:rFonts w:ascii="Courier New" w:hAnsi="Courier New"/>
          <w:sz w:val="16"/>
          <w:lang w:val="en-US" w:eastAsia="es-ES"/>
        </w:rPr>
        <w:t>$ref: 'TS29571_CommonData.yaml#/components/schemas/</w:t>
      </w:r>
      <w:r w:rsidRPr="007B3BEB">
        <w:rPr>
          <w:rFonts w:ascii="Courier New" w:hAnsi="Courier New"/>
          <w:sz w:val="16"/>
        </w:rPr>
        <w:t>PacketLossRate</w:t>
      </w:r>
      <w:r w:rsidRPr="007B3BEB">
        <w:rPr>
          <w:rFonts w:ascii="Courier New" w:hAnsi="Courier New"/>
          <w:sz w:val="16"/>
          <w:lang w:val="en-US" w:eastAsia="es-ES"/>
        </w:rPr>
        <w:t>'</w:t>
      </w:r>
    </w:p>
    <w:p w14:paraId="42A401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maxPacketLossRate</w:t>
      </w:r>
      <w:r w:rsidRPr="007B3BEB">
        <w:rPr>
          <w:rFonts w:ascii="Courier New" w:hAnsi="Courier New"/>
          <w:sz w:val="16"/>
        </w:rPr>
        <w:t>:</w:t>
      </w:r>
    </w:p>
    <w:p w14:paraId="28DD21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val="en-US" w:eastAsia="es-ES"/>
        </w:rPr>
        <w:t>$ref: 'TS29571_CommonData.yaml#/components/schemas/</w:t>
      </w:r>
      <w:r w:rsidRPr="007B3BEB">
        <w:rPr>
          <w:rFonts w:ascii="Courier New" w:hAnsi="Courier New"/>
          <w:sz w:val="16"/>
        </w:rPr>
        <w:t>PacketLossRate</w:t>
      </w:r>
      <w:r w:rsidRPr="007B3BEB">
        <w:rPr>
          <w:rFonts w:ascii="Courier New" w:hAnsi="Courier New"/>
          <w:sz w:val="16"/>
          <w:lang w:val="en-US" w:eastAsia="es-ES"/>
        </w:rPr>
        <w:t>'</w:t>
      </w:r>
    </w:p>
    <w:p w14:paraId="466B13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varPacketLossRate</w:t>
      </w:r>
      <w:r w:rsidRPr="007B3BEB">
        <w:rPr>
          <w:rFonts w:ascii="Courier New" w:hAnsi="Courier New"/>
          <w:sz w:val="16"/>
        </w:rPr>
        <w:t>:</w:t>
      </w:r>
    </w:p>
    <w:p w14:paraId="14C7D6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518B762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w:t>
      </w:r>
      <w:r w:rsidRPr="007B3BEB">
        <w:rPr>
          <w:rFonts w:ascii="Courier New" w:hAnsi="Courier New"/>
          <w:sz w:val="16"/>
          <w:lang w:eastAsia="zh-CN"/>
        </w:rPr>
        <w:t>ackLossUeIds</w:t>
      </w:r>
      <w:r w:rsidRPr="007B3BEB">
        <w:rPr>
          <w:rFonts w:ascii="Courier New" w:hAnsi="Courier New"/>
          <w:sz w:val="16"/>
        </w:rPr>
        <w:t>:</w:t>
      </w:r>
    </w:p>
    <w:p w14:paraId="6E410F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10951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D92C1E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322615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A15E9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numOf</w:t>
      </w:r>
      <w:r w:rsidRPr="007B3BEB">
        <w:rPr>
          <w:rFonts w:ascii="Courier New" w:hAnsi="Courier New"/>
          <w:sz w:val="16"/>
          <w:lang w:eastAsia="zh-CN"/>
        </w:rPr>
        <w:t>Ue</w:t>
      </w:r>
      <w:r w:rsidRPr="007B3BEB">
        <w:rPr>
          <w:rFonts w:ascii="Courier New" w:hAnsi="Courier New"/>
          <w:sz w:val="16"/>
        </w:rPr>
        <w:t>:</w:t>
      </w:r>
    </w:p>
    <w:p w14:paraId="35BE5CF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630213E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C15A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DispersionRequirement:</w:t>
      </w:r>
    </w:p>
    <w:p w14:paraId="51BAEB4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dispersion analytics requirements.</w:t>
      </w:r>
    </w:p>
    <w:p w14:paraId="0AE19E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0C9A952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2159F09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disperType:</w:t>
      </w:r>
    </w:p>
    <w:p w14:paraId="126E788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'#/components/schemas/DispersionType'</w:t>
      </w:r>
    </w:p>
    <w:p w14:paraId="331310C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classCriters:</w:t>
      </w:r>
    </w:p>
    <w:p w14:paraId="7D76DF6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46484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F3ECA7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'#/components/schemas/ClassCriterion'</w:t>
      </w:r>
    </w:p>
    <w:p w14:paraId="16E98FD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193F304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rankCriters:</w:t>
      </w:r>
    </w:p>
    <w:p w14:paraId="282CB8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6B333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3BF44E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'#/components/schemas/RankingCriterion'</w:t>
      </w:r>
    </w:p>
    <w:p w14:paraId="4BC2250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214889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dispOrderCriter:</w:t>
      </w:r>
    </w:p>
    <w:p w14:paraId="18C7ED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'#/components/schemas/DispersionOrderingCriterion'</w:t>
      </w:r>
    </w:p>
    <w:p w14:paraId="48F03F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order:</w:t>
      </w:r>
    </w:p>
    <w:p w14:paraId="43C36A4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'#/components/schemas/MatchingDirection'</w:t>
      </w:r>
    </w:p>
    <w:p w14:paraId="3AD00B8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A56A0D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disperType</w:t>
      </w:r>
    </w:p>
    <w:p w14:paraId="48663D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A15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ClassCriterion:</w:t>
      </w:r>
    </w:p>
    <w:p w14:paraId="561A47C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494018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Indicates the dispersion class criterion for fixed, camper and/or traveller UE, and/or the</w:t>
      </w:r>
    </w:p>
    <w:p w14:paraId="3B0427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top-heavy UE dispersion class criterion.</w:t>
      </w:r>
    </w:p>
    <w:p w14:paraId="29796C3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3239AF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6A2111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disperClass:</w:t>
      </w:r>
    </w:p>
    <w:p w14:paraId="11B82C4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'#/components/schemas/DispersionClass'</w:t>
      </w:r>
    </w:p>
    <w:p w14:paraId="6187481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classThreshold:</w:t>
      </w:r>
    </w:p>
    <w:p w14:paraId="1DE6030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1C0E3D5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thresMatch:</w:t>
      </w:r>
    </w:p>
    <w:p w14:paraId="695415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'#/components/schemas/MatchingDirection'</w:t>
      </w:r>
    </w:p>
    <w:p w14:paraId="59D2B3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032BC6D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disperClass</w:t>
      </w:r>
    </w:p>
    <w:p w14:paraId="417762F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classThreshold</w:t>
      </w:r>
    </w:p>
    <w:p w14:paraId="1C1CA7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thresMatch</w:t>
      </w:r>
    </w:p>
    <w:p w14:paraId="1253B1F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DE6AD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RankingCriterion:</w:t>
      </w:r>
    </w:p>
    <w:p w14:paraId="02B51FA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Indicates the usage ranking criterion between the high, medium and low usage UE.</w:t>
      </w:r>
    </w:p>
    <w:p w14:paraId="798C454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154B699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091E0BA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highBase:</w:t>
      </w:r>
    </w:p>
    <w:p w14:paraId="60B140E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0B1301A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lowBase:</w:t>
      </w:r>
    </w:p>
    <w:p w14:paraId="733459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3A56EBE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3A415B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highBase</w:t>
      </w:r>
    </w:p>
    <w:p w14:paraId="38E2EF4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lowBase</w:t>
      </w:r>
    </w:p>
    <w:p w14:paraId="7502DE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2BF3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DispersionInfo:</w:t>
      </w:r>
    </w:p>
    <w:p w14:paraId="53188A8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6F87FF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Represents the Dispersion information. When subscribed event is "DISPERSION", the</w:t>
      </w:r>
    </w:p>
    <w:p w14:paraId="4F66134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"disperInfos" attribute shall be included.</w:t>
      </w:r>
    </w:p>
    <w:p w14:paraId="19FF9F7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7E960D1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5D8142A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tsStart:</w:t>
      </w:r>
    </w:p>
    <w:p w14:paraId="42E636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14D399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tsDuration:</w:t>
      </w:r>
    </w:p>
    <w:p w14:paraId="14AEB5B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'TS29571_CommonData.yaml#/components/schemas/DurationSec'</w:t>
      </w:r>
    </w:p>
    <w:p w14:paraId="0D7ED54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disperCollects:</w:t>
      </w:r>
    </w:p>
    <w:p w14:paraId="55C9A2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37CEB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A6AAD9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'#/components/schemas/DispersionCollection'</w:t>
      </w:r>
    </w:p>
    <w:p w14:paraId="4992F80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64169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disperType:</w:t>
      </w:r>
    </w:p>
    <w:p w14:paraId="3681C7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'#/components/schemas/DispersionType'</w:t>
      </w:r>
    </w:p>
    <w:p w14:paraId="2BDCFA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78C31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tsStart</w:t>
      </w:r>
    </w:p>
    <w:p w14:paraId="38494E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tsDuration</w:t>
      </w:r>
    </w:p>
    <w:p w14:paraId="6F59E7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disperCollects</w:t>
      </w:r>
    </w:p>
    <w:p w14:paraId="670D4D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disperType</w:t>
      </w:r>
    </w:p>
    <w:p w14:paraId="045E22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4E610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DispersionCollection:</w:t>
      </w:r>
    </w:p>
    <w:p w14:paraId="1BED753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Dispersion collection per UE location or per slice.</w:t>
      </w:r>
    </w:p>
    <w:p w14:paraId="7FB62B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0A9E5F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78BF9A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ueLoc:</w:t>
      </w:r>
    </w:p>
    <w:p w14:paraId="69842E8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'TS29571_CommonData.yaml#/components/schemas/UserLocation'</w:t>
      </w:r>
    </w:p>
    <w:p w14:paraId="0EF97E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snssai:</w:t>
      </w:r>
    </w:p>
    <w:p w14:paraId="147515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'TS29571_CommonData.yaml#/components/schemas/Snssai'</w:t>
      </w:r>
    </w:p>
    <w:p w14:paraId="6ACDC9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supis:</w:t>
      </w:r>
    </w:p>
    <w:p w14:paraId="73C533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F49C2D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7BC42B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2FCEBA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8DDDC3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gpsis:</w:t>
      </w:r>
    </w:p>
    <w:p w14:paraId="62560C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1A3371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298CF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'TS29571_CommonData.yaml#/components/schemas/Gpsi'</w:t>
      </w:r>
    </w:p>
    <w:p w14:paraId="7B66A6D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C1B08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appVolumes:</w:t>
      </w:r>
    </w:p>
    <w:p w14:paraId="2410D07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41919E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202814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'#/components/schemas/ApplicationVolume'</w:t>
      </w:r>
    </w:p>
    <w:p w14:paraId="7525CD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6569D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disperAmount:</w:t>
      </w:r>
    </w:p>
    <w:p w14:paraId="03E617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2D23C3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disperClass:</w:t>
      </w:r>
    </w:p>
    <w:p w14:paraId="50151E8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'#/components/schemas/DispersionClass'</w:t>
      </w:r>
    </w:p>
    <w:p w14:paraId="55400FF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usageRank:</w:t>
      </w:r>
    </w:p>
    <w:p w14:paraId="15B1F73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6765A31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sz w:val="16"/>
          <w:lang w:val="en-IN"/>
        </w:rPr>
        <w:t>Integer where the allowed values correspond to 1, 2, 3 only.</w:t>
      </w:r>
    </w:p>
    <w:p w14:paraId="412E86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minimum: 1</w:t>
      </w:r>
    </w:p>
    <w:p w14:paraId="30E4A1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maximum: 3</w:t>
      </w:r>
    </w:p>
    <w:p w14:paraId="4E10D88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percentileRank:</w:t>
      </w:r>
    </w:p>
    <w:p w14:paraId="7750041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53B9DE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ueRatio:</w:t>
      </w:r>
    </w:p>
    <w:p w14:paraId="1C871C7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065ADE7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confidence:</w:t>
      </w:r>
    </w:p>
    <w:p w14:paraId="6716272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57E97A9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allOf:</w:t>
      </w:r>
    </w:p>
    <w:p w14:paraId="331077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oneOf:</w:t>
      </w:r>
    </w:p>
    <w:p w14:paraId="19C26D8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[ueLoc]</w:t>
      </w:r>
    </w:p>
    <w:p w14:paraId="52EFF7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[snssai]</w:t>
      </w:r>
    </w:p>
    <w:p w14:paraId="5AE5C4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anyOf:</w:t>
      </w:r>
    </w:p>
    <w:p w14:paraId="3BA9A81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[disperAmount]</w:t>
      </w:r>
    </w:p>
    <w:p w14:paraId="76A2C24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[disperClass]</w:t>
      </w:r>
    </w:p>
    <w:p w14:paraId="5D0375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[usageRank]</w:t>
      </w:r>
    </w:p>
    <w:p w14:paraId="68CD33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[percentileRank]</w:t>
      </w:r>
    </w:p>
    <w:p w14:paraId="23410A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356C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ApplicationVolume:</w:t>
      </w:r>
    </w:p>
    <w:p w14:paraId="498EDD0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Application data volume per Application Id.</w:t>
      </w:r>
    </w:p>
    <w:p w14:paraId="08C35B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49960E7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1CB54D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appId:</w:t>
      </w:r>
    </w:p>
    <w:p w14:paraId="7259246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'TS29571_CommonData.yaml#/components/schemas/ApplicationId'</w:t>
      </w:r>
    </w:p>
    <w:p w14:paraId="60D5ED2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appVolume:</w:t>
      </w:r>
    </w:p>
    <w:p w14:paraId="09F840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'TS29122_CommonData.yaml#/components/schemas/Volume'</w:t>
      </w:r>
    </w:p>
    <w:p w14:paraId="13C3932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0F0587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appId</w:t>
      </w:r>
    </w:p>
    <w:p w14:paraId="2F7DBFC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sz w:val="16"/>
        </w:rPr>
        <w:t xml:space="preserve">        - appVolume</w:t>
      </w:r>
    </w:p>
    <w:p w14:paraId="06329E7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F51F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RedundantTransmissionExpReq:</w:t>
      </w:r>
    </w:p>
    <w:p w14:paraId="7CC76D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other redundant transmission experience analytics requirements.</w:t>
      </w:r>
    </w:p>
    <w:p w14:paraId="09ADE64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6F690C7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2C10DC3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redTOrderCriter:</w:t>
      </w:r>
    </w:p>
    <w:p w14:paraId="1DDC3A6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'#/components/schemas/RedTransExpOrderingCriterion'</w:t>
      </w:r>
    </w:p>
    <w:p w14:paraId="24B9BC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order:</w:t>
      </w:r>
    </w:p>
    <w:p w14:paraId="0484BCA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'#/components/schemas/MatchingDirection'</w:t>
      </w:r>
    </w:p>
    <w:p w14:paraId="73463DA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B88B4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RedundantTransmissionExpInfo:</w:t>
      </w:r>
    </w:p>
    <w:p w14:paraId="0AC431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23BE487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The redundant transmission experience related information. When subscribed event is</w:t>
      </w:r>
    </w:p>
    <w:p w14:paraId="55EE043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"RED_TRANS_EXP", the "redTransInfos" attribute shall be included.</w:t>
      </w:r>
    </w:p>
    <w:p w14:paraId="2724CB2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4991BB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76D9E45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spatialValidCon:</w:t>
      </w:r>
    </w:p>
    <w:p w14:paraId="201AC20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'TS29554_Npcf_BDTPolicyControl.yaml#/components/schemas/NetworkAreaInfo'</w:t>
      </w:r>
    </w:p>
    <w:p w14:paraId="3D92D6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dnn:</w:t>
      </w:r>
    </w:p>
    <w:p w14:paraId="4529563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'TS29571_CommonData.yaml#/components/schemas/Dnn'</w:t>
      </w:r>
    </w:p>
    <w:p w14:paraId="5DDDFC2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redTransExps:</w:t>
      </w:r>
    </w:p>
    <w:p w14:paraId="281F8B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D453E0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4697A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'#/components/schemas/RedundantTransmissionExpPerTS'</w:t>
      </w:r>
    </w:p>
    <w:p w14:paraId="1D9A84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BD2D4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23760A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redTransExps</w:t>
      </w:r>
    </w:p>
    <w:p w14:paraId="518396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41B4A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RedundantTransmissionExpPerTS:</w:t>
      </w:r>
    </w:p>
    <w:p w14:paraId="33BD1B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The redundant transmission experience per Time Slot.</w:t>
      </w:r>
    </w:p>
    <w:p w14:paraId="78D9AD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51E5DD0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7A5D984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tsStart:</w:t>
      </w:r>
    </w:p>
    <w:p w14:paraId="73A7DF3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0A2B31E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tsDuration:</w:t>
      </w:r>
    </w:p>
    <w:p w14:paraId="362614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'TS29571_CommonData.yaml#/components/schemas/DurationSec'</w:t>
      </w:r>
    </w:p>
    <w:p w14:paraId="6DE1EBF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obsvRedTransExp:</w:t>
      </w:r>
    </w:p>
    <w:p w14:paraId="0F25BA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'#/components/schemas/ObservedRedundantTransExp'</w:t>
      </w:r>
    </w:p>
    <w:p w14:paraId="355F201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redTransStatus</w:t>
      </w:r>
      <w:r w:rsidRPr="007B3BEB">
        <w:rPr>
          <w:rFonts w:ascii="Courier New" w:hAnsi="Courier New"/>
          <w:sz w:val="16"/>
        </w:rPr>
        <w:t>:</w:t>
      </w:r>
    </w:p>
    <w:p w14:paraId="1D5E37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boolean</w:t>
      </w:r>
    </w:p>
    <w:p w14:paraId="429123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54FD4B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Redundant Transmission Status</w:t>
      </w:r>
      <w:r w:rsidRPr="007B3BEB">
        <w:rPr>
          <w:rFonts w:ascii="Courier New" w:hAnsi="Courier New"/>
          <w:sz w:val="16"/>
          <w:lang w:eastAsia="zh-CN"/>
        </w:rPr>
        <w:t xml:space="preserve">. Set to </w:t>
      </w:r>
      <w:r w:rsidRPr="007B3BEB">
        <w:rPr>
          <w:rFonts w:ascii="Courier New" w:hAnsi="Courier New"/>
          <w:sz w:val="16"/>
        </w:rPr>
        <w:t>"true" if redundant transmission was activated</w:t>
      </w:r>
      <w:r w:rsidRPr="007B3BEB">
        <w:rPr>
          <w:rFonts w:ascii="Courier New" w:hAnsi="Courier New"/>
          <w:sz w:val="16"/>
          <w:lang w:eastAsia="zh-CN"/>
        </w:rPr>
        <w:t>,</w:t>
      </w:r>
    </w:p>
    <w:p w14:paraId="143ED0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eastAsia="zh-CN"/>
        </w:rPr>
        <w:t xml:space="preserve"> </w:t>
      </w:r>
      <w:r w:rsidRPr="007B3BEB">
        <w:rPr>
          <w:rFonts w:ascii="Courier New" w:hAnsi="Courier New"/>
          <w:sz w:val="16"/>
        </w:rPr>
        <w:t xml:space="preserve">           </w:t>
      </w:r>
      <w:r w:rsidRPr="007B3BEB">
        <w:rPr>
          <w:rFonts w:ascii="Courier New" w:hAnsi="Courier New"/>
          <w:sz w:val="16"/>
          <w:lang w:eastAsia="zh-CN"/>
        </w:rPr>
        <w:t xml:space="preserve">otherwise set to </w:t>
      </w:r>
      <w:r w:rsidRPr="007B3BEB">
        <w:rPr>
          <w:rFonts w:ascii="Courier New" w:hAnsi="Courier New"/>
          <w:sz w:val="16"/>
        </w:rPr>
        <w:t>"false". Default value is "false" if omitted.</w:t>
      </w:r>
    </w:p>
    <w:p w14:paraId="48D2485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ueRatio:</w:t>
      </w:r>
    </w:p>
    <w:p w14:paraId="462E43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77E005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confidence:</w:t>
      </w:r>
    </w:p>
    <w:p w14:paraId="683A19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17F4DC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7BEACA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tsStart</w:t>
      </w:r>
    </w:p>
    <w:p w14:paraId="58F22D7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tsDuration</w:t>
      </w:r>
    </w:p>
    <w:p w14:paraId="5DC68A1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obsvRedTransExp</w:t>
      </w:r>
    </w:p>
    <w:p w14:paraId="24AD659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ObservedRedundantTransExp:</w:t>
      </w:r>
    </w:p>
    <w:p w14:paraId="2B1FDA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observed redundant transmission experience related information.</w:t>
      </w:r>
    </w:p>
    <w:p w14:paraId="0019CF1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792AF01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7F4A4F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avgPktDropRateUl</w:t>
      </w:r>
      <w:r w:rsidRPr="007B3BEB">
        <w:rPr>
          <w:rFonts w:ascii="Courier New" w:hAnsi="Courier New"/>
          <w:sz w:val="16"/>
        </w:rPr>
        <w:t>:</w:t>
      </w:r>
    </w:p>
    <w:p w14:paraId="60E9BC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B3BEB">
        <w:rPr>
          <w:rFonts w:ascii="Courier New" w:hAnsi="Courier New"/>
          <w:sz w:val="16"/>
        </w:rPr>
        <w:t xml:space="preserve">          </w:t>
      </w:r>
      <w:r w:rsidRPr="007B3BEB">
        <w:rPr>
          <w:rFonts w:ascii="Courier New" w:hAnsi="Courier New"/>
          <w:sz w:val="16"/>
          <w:lang w:val="en-US" w:eastAsia="es-ES"/>
        </w:rPr>
        <w:t>$ref: 'TS29571_CommonData.yaml#/components/schemas/</w:t>
      </w:r>
      <w:r w:rsidRPr="007B3BEB">
        <w:rPr>
          <w:rFonts w:ascii="Courier New" w:hAnsi="Courier New"/>
          <w:sz w:val="16"/>
        </w:rPr>
        <w:t>PacketLossRate</w:t>
      </w:r>
      <w:r w:rsidRPr="007B3BEB">
        <w:rPr>
          <w:rFonts w:ascii="Courier New" w:hAnsi="Courier New"/>
          <w:sz w:val="16"/>
          <w:lang w:val="en-US" w:eastAsia="es-ES"/>
        </w:rPr>
        <w:t>'</w:t>
      </w:r>
    </w:p>
    <w:p w14:paraId="01E0F1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varPktDropRateUl</w:t>
      </w:r>
      <w:r w:rsidRPr="007B3BEB">
        <w:rPr>
          <w:rFonts w:ascii="Courier New" w:hAnsi="Courier New"/>
          <w:sz w:val="16"/>
          <w:lang w:eastAsia="zh-CN"/>
        </w:rPr>
        <w:t>:</w:t>
      </w:r>
    </w:p>
    <w:p w14:paraId="2D9FA7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60E8094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w:t>
      </w:r>
      <w:r w:rsidRPr="007B3BEB">
        <w:rPr>
          <w:rFonts w:ascii="Courier New" w:hAnsi="Courier New"/>
          <w:sz w:val="16"/>
          <w:lang w:eastAsia="zh-CN"/>
        </w:rPr>
        <w:t>avgPktDropRateDl:</w:t>
      </w:r>
    </w:p>
    <w:p w14:paraId="40B998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B3BEB">
        <w:rPr>
          <w:rFonts w:ascii="Courier New" w:hAnsi="Courier New"/>
          <w:sz w:val="16"/>
        </w:rPr>
        <w:t xml:space="preserve">          </w:t>
      </w:r>
      <w:r w:rsidRPr="007B3BEB">
        <w:rPr>
          <w:rFonts w:ascii="Courier New" w:hAnsi="Courier New"/>
          <w:sz w:val="16"/>
          <w:lang w:val="en-US" w:eastAsia="es-ES"/>
        </w:rPr>
        <w:t>$ref: 'TS29571_CommonData.yaml#/components/schemas/</w:t>
      </w:r>
      <w:r w:rsidRPr="007B3BEB">
        <w:rPr>
          <w:rFonts w:ascii="Courier New" w:hAnsi="Courier New"/>
          <w:sz w:val="16"/>
        </w:rPr>
        <w:t>PacketLossRate</w:t>
      </w:r>
      <w:r w:rsidRPr="007B3BEB">
        <w:rPr>
          <w:rFonts w:ascii="Courier New" w:hAnsi="Courier New"/>
          <w:sz w:val="16"/>
          <w:lang w:val="en-US" w:eastAsia="es-ES"/>
        </w:rPr>
        <w:t>'</w:t>
      </w:r>
    </w:p>
    <w:p w14:paraId="2B2121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varPktDropRateDl</w:t>
      </w:r>
      <w:r w:rsidRPr="007B3BEB">
        <w:rPr>
          <w:rFonts w:ascii="Courier New" w:hAnsi="Courier New"/>
          <w:sz w:val="16"/>
          <w:lang w:eastAsia="zh-CN"/>
        </w:rPr>
        <w:t>:</w:t>
      </w:r>
    </w:p>
    <w:p w14:paraId="31024F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40BC5BD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w:t>
      </w:r>
      <w:r w:rsidRPr="007B3BEB">
        <w:rPr>
          <w:rFonts w:ascii="Courier New" w:hAnsi="Courier New"/>
          <w:sz w:val="16"/>
          <w:lang w:eastAsia="zh-CN"/>
        </w:rPr>
        <w:t>avgPktDelayUl:</w:t>
      </w:r>
    </w:p>
    <w:p w14:paraId="151D18C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val="en-US" w:eastAsia="es-ES"/>
        </w:rPr>
        <w:t>$ref: 'TS29571_CommonData.yaml#/components/schemas/</w:t>
      </w:r>
      <w:r w:rsidRPr="007B3BEB">
        <w:rPr>
          <w:rFonts w:ascii="Courier New" w:hAnsi="Courier New"/>
          <w:sz w:val="16"/>
        </w:rPr>
        <w:t>PacketDelBudget</w:t>
      </w:r>
      <w:r w:rsidRPr="007B3BEB">
        <w:rPr>
          <w:rFonts w:ascii="Courier New" w:hAnsi="Courier New"/>
          <w:sz w:val="16"/>
          <w:lang w:val="en-US" w:eastAsia="es-ES"/>
        </w:rPr>
        <w:t>'</w:t>
      </w:r>
    </w:p>
    <w:p w14:paraId="184D89C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w:t>
      </w:r>
      <w:r w:rsidRPr="007B3BEB">
        <w:rPr>
          <w:rFonts w:ascii="Courier New" w:hAnsi="Courier New"/>
          <w:sz w:val="16"/>
          <w:lang w:eastAsia="zh-CN"/>
        </w:rPr>
        <w:t>varPktDelayUl:</w:t>
      </w:r>
    </w:p>
    <w:p w14:paraId="71AB63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57094F1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w:t>
      </w:r>
      <w:r w:rsidRPr="007B3BEB">
        <w:rPr>
          <w:rFonts w:ascii="Courier New" w:hAnsi="Courier New"/>
          <w:sz w:val="16"/>
          <w:lang w:eastAsia="zh-CN"/>
        </w:rPr>
        <w:t>avgPktDelayDl:</w:t>
      </w:r>
    </w:p>
    <w:p w14:paraId="1B2B8AE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val="en-US" w:eastAsia="es-ES"/>
        </w:rPr>
        <w:t>$ref: 'TS29571_CommonData.yaml#/components/schemas/</w:t>
      </w:r>
      <w:r w:rsidRPr="007B3BEB">
        <w:rPr>
          <w:rFonts w:ascii="Courier New" w:hAnsi="Courier New"/>
          <w:sz w:val="16"/>
        </w:rPr>
        <w:t>PacketDelBudget</w:t>
      </w:r>
      <w:r w:rsidRPr="007B3BEB">
        <w:rPr>
          <w:rFonts w:ascii="Courier New" w:hAnsi="Courier New"/>
          <w:sz w:val="16"/>
          <w:lang w:val="en-US" w:eastAsia="es-ES"/>
        </w:rPr>
        <w:t>'</w:t>
      </w:r>
    </w:p>
    <w:p w14:paraId="707CBB8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w:t>
      </w:r>
      <w:r w:rsidRPr="007B3BEB">
        <w:rPr>
          <w:rFonts w:ascii="Courier New" w:hAnsi="Courier New"/>
          <w:sz w:val="16"/>
          <w:lang w:eastAsia="zh-CN"/>
        </w:rPr>
        <w:t>varPktDelayDl:</w:t>
      </w:r>
    </w:p>
    <w:p w14:paraId="7C33DED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6CF80C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w:t>
      </w:r>
      <w:r w:rsidRPr="007B3BEB">
        <w:rPr>
          <w:rFonts w:ascii="Courier New" w:hAnsi="Courier New"/>
          <w:sz w:val="16"/>
          <w:lang w:eastAsia="zh-CN"/>
        </w:rPr>
        <w:t>avgE2ePktDelayUl:</w:t>
      </w:r>
    </w:p>
    <w:p w14:paraId="0315F7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val="en-US" w:eastAsia="es-ES"/>
        </w:rPr>
        <w:t>$ref: 'TS29571_CommonData.yaml#/components/schemas/</w:t>
      </w:r>
      <w:r w:rsidRPr="007B3BEB">
        <w:rPr>
          <w:rFonts w:ascii="Courier New" w:hAnsi="Courier New"/>
          <w:sz w:val="16"/>
        </w:rPr>
        <w:t>PacketDelBudget</w:t>
      </w:r>
      <w:r w:rsidRPr="007B3BEB">
        <w:rPr>
          <w:rFonts w:ascii="Courier New" w:hAnsi="Courier New"/>
          <w:sz w:val="16"/>
          <w:lang w:val="en-US" w:eastAsia="es-ES"/>
        </w:rPr>
        <w:t>'</w:t>
      </w:r>
    </w:p>
    <w:p w14:paraId="7CCF99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w:t>
      </w:r>
      <w:r w:rsidRPr="007B3BEB">
        <w:rPr>
          <w:rFonts w:ascii="Courier New" w:hAnsi="Courier New"/>
          <w:sz w:val="16"/>
          <w:lang w:eastAsia="zh-CN"/>
        </w:rPr>
        <w:t>varE2ePktDelayUl:</w:t>
      </w:r>
    </w:p>
    <w:p w14:paraId="433A3E6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2C77DA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w:t>
      </w:r>
      <w:r w:rsidRPr="007B3BEB">
        <w:rPr>
          <w:rFonts w:ascii="Courier New" w:hAnsi="Courier New"/>
          <w:sz w:val="16"/>
          <w:lang w:eastAsia="zh-CN"/>
        </w:rPr>
        <w:t>avgE2ePktDelayDl:</w:t>
      </w:r>
    </w:p>
    <w:p w14:paraId="0D020F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val="en-US" w:eastAsia="es-ES"/>
        </w:rPr>
        <w:t>$ref: 'TS29571_CommonData.yaml#/components/schemas/</w:t>
      </w:r>
      <w:r w:rsidRPr="007B3BEB">
        <w:rPr>
          <w:rFonts w:ascii="Courier New" w:hAnsi="Courier New"/>
          <w:sz w:val="16"/>
        </w:rPr>
        <w:t>PacketDelBudget</w:t>
      </w:r>
      <w:r w:rsidRPr="007B3BEB">
        <w:rPr>
          <w:rFonts w:ascii="Courier New" w:hAnsi="Courier New"/>
          <w:sz w:val="16"/>
          <w:lang w:val="en-US" w:eastAsia="es-ES"/>
        </w:rPr>
        <w:t>'</w:t>
      </w:r>
    </w:p>
    <w:p w14:paraId="23113F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w:t>
      </w:r>
      <w:r w:rsidRPr="007B3BEB">
        <w:rPr>
          <w:rFonts w:ascii="Courier New" w:hAnsi="Courier New"/>
          <w:sz w:val="16"/>
          <w:lang w:eastAsia="zh-CN"/>
        </w:rPr>
        <w:t>varE2ePktDelayDl:</w:t>
      </w:r>
    </w:p>
    <w:p w14:paraId="67AB013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265BBF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avgE2ePktLossRateUl</w:t>
      </w:r>
      <w:r w:rsidRPr="007B3BEB">
        <w:rPr>
          <w:rFonts w:ascii="Courier New" w:hAnsi="Courier New"/>
          <w:sz w:val="16"/>
        </w:rPr>
        <w:t>:</w:t>
      </w:r>
    </w:p>
    <w:p w14:paraId="28D632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B3BEB">
        <w:rPr>
          <w:rFonts w:ascii="Courier New" w:hAnsi="Courier New"/>
          <w:sz w:val="16"/>
        </w:rPr>
        <w:t xml:space="preserve">          </w:t>
      </w:r>
      <w:r w:rsidRPr="007B3BEB">
        <w:rPr>
          <w:rFonts w:ascii="Courier New" w:hAnsi="Courier New"/>
          <w:sz w:val="16"/>
          <w:lang w:val="en-US" w:eastAsia="es-ES"/>
        </w:rPr>
        <w:t>$ref: 'TS29571_CommonData.yaml#/components/schemas/</w:t>
      </w:r>
      <w:r w:rsidRPr="007B3BEB">
        <w:rPr>
          <w:rFonts w:ascii="Courier New" w:hAnsi="Courier New"/>
          <w:sz w:val="16"/>
        </w:rPr>
        <w:t>PacketLossRate</w:t>
      </w:r>
      <w:r w:rsidRPr="007B3BEB">
        <w:rPr>
          <w:rFonts w:ascii="Courier New" w:hAnsi="Courier New"/>
          <w:sz w:val="16"/>
          <w:lang w:val="en-US" w:eastAsia="es-ES"/>
        </w:rPr>
        <w:t>'</w:t>
      </w:r>
    </w:p>
    <w:p w14:paraId="3C69EC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varE2ePktLossRateUl</w:t>
      </w:r>
      <w:r w:rsidRPr="007B3BEB">
        <w:rPr>
          <w:rFonts w:ascii="Courier New" w:hAnsi="Courier New"/>
          <w:sz w:val="16"/>
          <w:lang w:eastAsia="zh-CN"/>
        </w:rPr>
        <w:t>:</w:t>
      </w:r>
    </w:p>
    <w:p w14:paraId="46B3131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5EF149A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w:t>
      </w:r>
      <w:r w:rsidRPr="007B3BEB">
        <w:rPr>
          <w:rFonts w:ascii="Courier New" w:hAnsi="Courier New"/>
          <w:sz w:val="16"/>
          <w:lang w:eastAsia="zh-CN"/>
        </w:rPr>
        <w:t>avgE2ePktLossRateDl:</w:t>
      </w:r>
    </w:p>
    <w:p w14:paraId="69A2764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B3BEB">
        <w:rPr>
          <w:rFonts w:ascii="Courier New" w:hAnsi="Courier New"/>
          <w:sz w:val="16"/>
        </w:rPr>
        <w:t xml:space="preserve">          </w:t>
      </w:r>
      <w:r w:rsidRPr="007B3BEB">
        <w:rPr>
          <w:rFonts w:ascii="Courier New" w:hAnsi="Courier New"/>
          <w:sz w:val="16"/>
          <w:lang w:val="en-US" w:eastAsia="es-ES"/>
        </w:rPr>
        <w:t>$ref: 'TS29571_CommonData.yaml#/components/schemas/</w:t>
      </w:r>
      <w:r w:rsidRPr="007B3BEB">
        <w:rPr>
          <w:rFonts w:ascii="Courier New" w:hAnsi="Courier New"/>
          <w:sz w:val="16"/>
        </w:rPr>
        <w:t>PacketLossRate</w:t>
      </w:r>
      <w:r w:rsidRPr="007B3BEB">
        <w:rPr>
          <w:rFonts w:ascii="Courier New" w:hAnsi="Courier New"/>
          <w:sz w:val="16"/>
          <w:lang w:val="en-US" w:eastAsia="es-ES"/>
        </w:rPr>
        <w:t>'</w:t>
      </w:r>
    </w:p>
    <w:p w14:paraId="189FBA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varE2ePktLossRateDl</w:t>
      </w:r>
      <w:r w:rsidRPr="007B3BEB">
        <w:rPr>
          <w:rFonts w:ascii="Courier New" w:hAnsi="Courier New"/>
          <w:sz w:val="16"/>
          <w:lang w:eastAsia="zh-CN"/>
        </w:rPr>
        <w:t>:</w:t>
      </w:r>
    </w:p>
    <w:p w14:paraId="42CF7D0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2CFD6F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B342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WlanPerformanceReq:</w:t>
      </w:r>
    </w:p>
    <w:p w14:paraId="250FE61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other WLAN performance analytics requirements.</w:t>
      </w:r>
    </w:p>
    <w:p w14:paraId="6DFAE4C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4D26CF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64F71A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ssIds:</w:t>
      </w:r>
    </w:p>
    <w:p w14:paraId="76CB9B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7C07986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A6FD76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3FA684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22B4C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bssIds:</w:t>
      </w:r>
    </w:p>
    <w:p w14:paraId="021C39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FDB02B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00325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73B54CB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D4DED5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wlanOrderCriter:</w:t>
      </w:r>
    </w:p>
    <w:p w14:paraId="0197E89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'#/components/schemas/WlanOrderingCriterion'</w:t>
      </w:r>
    </w:p>
    <w:p w14:paraId="3BC3DB7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order:</w:t>
      </w:r>
    </w:p>
    <w:p w14:paraId="63C6B3C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'#/components/schemas/MatchingDirection'</w:t>
      </w:r>
    </w:p>
    <w:p w14:paraId="58EAC4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7DCD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WlanPerformanceInfo:</w:t>
      </w:r>
    </w:p>
    <w:p w14:paraId="123074E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The WLAN performance related information.</w:t>
      </w:r>
    </w:p>
    <w:p w14:paraId="6802254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355BE5D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218D179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networkArea:</w:t>
      </w:r>
    </w:p>
    <w:p w14:paraId="3CCDBA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'TS29554_Npcf_BDTPolicyControl.yaml#/components/schemas/NetworkAreaInfo'</w:t>
      </w:r>
    </w:p>
    <w:p w14:paraId="3B77483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wlanPerSsidInfos:</w:t>
      </w:r>
    </w:p>
    <w:p w14:paraId="6A1934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41039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D7F543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'#/components/schemas/WlanPerSsIdPerformanceInfo'</w:t>
      </w:r>
    </w:p>
    <w:p w14:paraId="78CE987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8BB3E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wlanPerUeIdInfos:</w:t>
      </w:r>
    </w:p>
    <w:p w14:paraId="326451C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DA11D7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8F3916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'#/components/schemas/WlanPerUeIdPerformanceInfo'</w:t>
      </w:r>
    </w:p>
    <w:p w14:paraId="731EFBD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6AFF0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269DA11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7B3BEB">
        <w:rPr>
          <w:rFonts w:ascii="Courier New" w:hAnsi="Courier New"/>
          <w:sz w:val="16"/>
        </w:rPr>
        <w:t xml:space="preserve">            </w:t>
      </w:r>
      <w:r w:rsidRPr="007B3BEB">
        <w:rPr>
          <w:rFonts w:ascii="Courier New" w:hAnsi="Courier New" w:cs="Arial"/>
          <w:sz w:val="16"/>
          <w:szCs w:val="18"/>
        </w:rPr>
        <w:t>WLAN performance information for UE Id(s) of WLAN access points deployed in the Area</w:t>
      </w:r>
    </w:p>
    <w:p w14:paraId="08392E9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cs="Arial"/>
          <w:sz w:val="16"/>
          <w:szCs w:val="18"/>
        </w:rPr>
        <w:t xml:space="preserve"> of Interest</w:t>
      </w:r>
      <w:r w:rsidRPr="007B3BEB">
        <w:rPr>
          <w:rFonts w:ascii="Courier New" w:hAnsi="Courier New"/>
          <w:sz w:val="16"/>
        </w:rPr>
        <w:t>.</w:t>
      </w:r>
    </w:p>
    <w:p w14:paraId="14BE3F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19C1A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wlanPerSsidInfos</w:t>
      </w:r>
    </w:p>
    <w:p w14:paraId="3CB8E74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8D1C4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WlanPerSsIdPerformanceInfo:</w:t>
      </w:r>
    </w:p>
    <w:p w14:paraId="6C82C4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The WLAN performance per SSID.</w:t>
      </w:r>
    </w:p>
    <w:p w14:paraId="6FB1CF7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1371984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07EC63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ssId:</w:t>
      </w:r>
    </w:p>
    <w:p w14:paraId="12BC2CF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58160CF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wlanPerTsInfos:</w:t>
      </w:r>
    </w:p>
    <w:p w14:paraId="60FC6E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F3AEB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26976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'#/components/schemas/WlanPerTsPerformanceInfo'</w:t>
      </w:r>
    </w:p>
    <w:p w14:paraId="42F5CC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AA0E2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930D17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ssId</w:t>
      </w:r>
    </w:p>
    <w:p w14:paraId="20E075A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wlanPerTsInfos</w:t>
      </w:r>
    </w:p>
    <w:p w14:paraId="5E0D928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BC2F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WlanPerUeIdPerformanceInfo:</w:t>
      </w:r>
    </w:p>
    <w:p w14:paraId="53679FE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The WLAN performance per UE ID.</w:t>
      </w:r>
    </w:p>
    <w:p w14:paraId="496F63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513996A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2955D6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supi:</w:t>
      </w:r>
    </w:p>
    <w:p w14:paraId="5D1D03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3D159D7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wlanPerTsInfos:</w:t>
      </w:r>
    </w:p>
    <w:p w14:paraId="0146799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7B3081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7A4964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'#/components/schemas/WlanPerTsPerformanceInfo'</w:t>
      </w:r>
    </w:p>
    <w:p w14:paraId="6C95A65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41B6DD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6B518B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cs="Arial"/>
          <w:sz w:val="16"/>
          <w:szCs w:val="18"/>
        </w:rPr>
        <w:t>WLAN performance information per Time Slot during the analytics target period</w:t>
      </w:r>
      <w:r w:rsidRPr="007B3BEB">
        <w:rPr>
          <w:rFonts w:ascii="Courier New" w:hAnsi="Courier New"/>
          <w:sz w:val="16"/>
        </w:rPr>
        <w:t>.</w:t>
      </w:r>
    </w:p>
    <w:p w14:paraId="3271CD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2D7302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supi</w:t>
      </w:r>
    </w:p>
    <w:p w14:paraId="245EEE6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wlanPerTsInfos</w:t>
      </w:r>
    </w:p>
    <w:p w14:paraId="68EBF1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9CBBC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WlanPerTsPerformanceInfo:</w:t>
      </w:r>
    </w:p>
    <w:p w14:paraId="1DDC99F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WLAN performance information per Time Slot during the analytics target period.</w:t>
      </w:r>
    </w:p>
    <w:p w14:paraId="330A3B1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2A89D6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04EFD0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tsStart:</w:t>
      </w:r>
    </w:p>
    <w:p w14:paraId="7F0C2D8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113C5CF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tsDuration:</w:t>
      </w:r>
    </w:p>
    <w:p w14:paraId="53C7CC3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'TS29571_CommonData.yaml#/components/schemas/DurationSec'</w:t>
      </w:r>
    </w:p>
    <w:p w14:paraId="32F3562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rssi:</w:t>
      </w:r>
    </w:p>
    <w:p w14:paraId="3C3D7B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1DC41D1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rtt:</w:t>
      </w:r>
    </w:p>
    <w:p w14:paraId="079C50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12C6160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trafficInfo:</w:t>
      </w:r>
    </w:p>
    <w:p w14:paraId="5446E4E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'#/components/schemas/TrafficInformation'</w:t>
      </w:r>
    </w:p>
    <w:p w14:paraId="3EC74E4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numberOfUes:</w:t>
      </w:r>
    </w:p>
    <w:p w14:paraId="7F12B8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0C42EE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confidence:</w:t>
      </w:r>
    </w:p>
    <w:p w14:paraId="7EB4689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6A1CE4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1773B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tsStart</w:t>
      </w:r>
    </w:p>
    <w:p w14:paraId="062123D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tsDuration</w:t>
      </w:r>
    </w:p>
    <w:p w14:paraId="40679E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anyOf:</w:t>
      </w:r>
    </w:p>
    <w:p w14:paraId="622A41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[rssi]</w:t>
      </w:r>
    </w:p>
    <w:p w14:paraId="0A1968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[rtt]</w:t>
      </w:r>
    </w:p>
    <w:p w14:paraId="0BDACFB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[trafficInfo]</w:t>
      </w:r>
    </w:p>
    <w:p w14:paraId="645EAEB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[numberOfUes]</w:t>
      </w:r>
    </w:p>
    <w:p w14:paraId="1F616E2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CBDFE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TrafficInformation:</w:t>
      </w:r>
    </w:p>
    <w:p w14:paraId="635985E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Traffic information including UL/DL data rate and/or Traffic volume.</w:t>
      </w:r>
    </w:p>
    <w:p w14:paraId="7C7382E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7670CAE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6024DFC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uplinkRate:</w:t>
      </w:r>
    </w:p>
    <w:p w14:paraId="01A8AEE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'TS29571_CommonData.yaml#/components/schemas/BitRate'</w:t>
      </w:r>
    </w:p>
    <w:p w14:paraId="3F49B7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downlinkRate:</w:t>
      </w:r>
    </w:p>
    <w:p w14:paraId="0A0A86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'TS29571_CommonData.yaml#/components/schemas/BitRate'</w:t>
      </w:r>
    </w:p>
    <w:p w14:paraId="50D6CD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uplinkVolume:</w:t>
      </w:r>
    </w:p>
    <w:p w14:paraId="5B8D91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'TS29122_CommonData.yaml#/components/schemas/Volume'</w:t>
      </w:r>
    </w:p>
    <w:p w14:paraId="611B84B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downlinkVolume:</w:t>
      </w:r>
    </w:p>
    <w:p w14:paraId="77BFA15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'TS29122_CommonData.yaml#/components/schemas/Volume'</w:t>
      </w:r>
    </w:p>
    <w:p w14:paraId="0D9D9BA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totalVolume:</w:t>
      </w:r>
    </w:p>
    <w:p w14:paraId="7268A0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'TS29122_CommonData.yaml#/components/schemas/Volume'</w:t>
      </w:r>
    </w:p>
    <w:p w14:paraId="32F515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anyOf:</w:t>
      </w:r>
    </w:p>
    <w:p w14:paraId="7F5517E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[uplinkRate]</w:t>
      </w:r>
    </w:p>
    <w:p w14:paraId="7E82D77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[downlinkRate]</w:t>
      </w:r>
    </w:p>
    <w:p w14:paraId="7C91462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[uplinkVolume]</w:t>
      </w:r>
    </w:p>
    <w:p w14:paraId="6C3D101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[downlinkVolume]</w:t>
      </w:r>
    </w:p>
    <w:p w14:paraId="7DA059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[totalVolume]</w:t>
      </w:r>
    </w:p>
    <w:p w14:paraId="0BA557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1D4A7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AppListForUeComm:</w:t>
      </w:r>
    </w:p>
    <w:p w14:paraId="3BBF7E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sz w:val="16"/>
          <w:lang w:eastAsia="zh-CN"/>
        </w:rPr>
        <w:t>Represents the analytics of the application list used by UE.</w:t>
      </w:r>
    </w:p>
    <w:p w14:paraId="3C5438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05FB12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0BF512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appId</w:t>
      </w:r>
      <w:r w:rsidRPr="007B3BEB">
        <w:rPr>
          <w:rFonts w:ascii="Courier New" w:hAnsi="Courier New"/>
          <w:sz w:val="16"/>
        </w:rPr>
        <w:t>:</w:t>
      </w:r>
    </w:p>
    <w:p w14:paraId="53CBF8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'TS29571_CommonData.yaml#/components/schemas/ApplicationId'</w:t>
      </w:r>
    </w:p>
    <w:p w14:paraId="530A23B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startTime:</w:t>
      </w:r>
    </w:p>
    <w:p w14:paraId="4709FB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65042DA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appDur</w:t>
      </w:r>
      <w:r w:rsidRPr="007B3BEB">
        <w:rPr>
          <w:rFonts w:ascii="Courier New" w:hAnsi="Courier New"/>
          <w:sz w:val="16"/>
        </w:rPr>
        <w:t>:</w:t>
      </w:r>
    </w:p>
    <w:p w14:paraId="6C58734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'TS29571_CommonData.yaml#/components/schemas/DurationSec'</w:t>
      </w:r>
    </w:p>
    <w:p w14:paraId="184B3E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occurRatio</w:t>
      </w:r>
      <w:r w:rsidRPr="007B3BEB">
        <w:rPr>
          <w:rFonts w:ascii="Courier New" w:hAnsi="Courier New"/>
          <w:sz w:val="16"/>
        </w:rPr>
        <w:t>:</w:t>
      </w:r>
    </w:p>
    <w:p w14:paraId="199D97B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4DD2575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spatialValidity</w:t>
      </w:r>
      <w:r w:rsidRPr="007B3BEB">
        <w:rPr>
          <w:rFonts w:ascii="Courier New" w:hAnsi="Courier New"/>
          <w:sz w:val="16"/>
        </w:rPr>
        <w:t>:</w:t>
      </w:r>
    </w:p>
    <w:p w14:paraId="196D9B3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'TS29554_Npcf_BDTPolicyControl.yaml#/components/schemas/NetworkAreaInfo'</w:t>
      </w:r>
    </w:p>
    <w:p w14:paraId="1CE87B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DD3D4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r w:rsidRPr="007B3BEB">
        <w:rPr>
          <w:rFonts w:ascii="Courier New" w:hAnsi="Courier New"/>
          <w:sz w:val="16"/>
          <w:lang w:eastAsia="zh-CN"/>
        </w:rPr>
        <w:t>appId</w:t>
      </w:r>
    </w:p>
    <w:p w14:paraId="628811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1B75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SessInactTimer</w:t>
      </w:r>
      <w:r w:rsidRPr="007B3BEB">
        <w:rPr>
          <w:rFonts w:ascii="Courier New" w:hAnsi="Courier New"/>
          <w:sz w:val="16"/>
        </w:rPr>
        <w:t>ForUeComm:</w:t>
      </w:r>
    </w:p>
    <w:p w14:paraId="4D7618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sz w:val="16"/>
          <w:lang w:eastAsia="zh-CN"/>
        </w:rPr>
        <w:t>Represents the N4 Session inactivity timer.</w:t>
      </w:r>
    </w:p>
    <w:p w14:paraId="469B3C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4C741D3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1D922C7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n4SessId</w:t>
      </w:r>
      <w:r w:rsidRPr="007B3BEB">
        <w:rPr>
          <w:rFonts w:ascii="Courier New" w:hAnsi="Courier New"/>
          <w:sz w:val="16"/>
        </w:rPr>
        <w:t>:</w:t>
      </w:r>
    </w:p>
    <w:p w14:paraId="0BC178E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'TS29571_CommonData.yaml#/components/schemas/PduSessionId'</w:t>
      </w:r>
    </w:p>
    <w:p w14:paraId="1847DF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sessInactiveTimer:</w:t>
      </w:r>
    </w:p>
    <w:p w14:paraId="186769A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'TS29571_CommonData.yaml#/components/schemas/DurationSec'</w:t>
      </w:r>
    </w:p>
    <w:p w14:paraId="524D3FF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89B39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r w:rsidRPr="007B3BEB">
        <w:rPr>
          <w:rFonts w:ascii="Courier New" w:hAnsi="Courier New" w:hint="eastAsia"/>
          <w:sz w:val="16"/>
          <w:lang w:eastAsia="zh-CN"/>
        </w:rPr>
        <w:t>n</w:t>
      </w:r>
      <w:r w:rsidRPr="007B3BEB">
        <w:rPr>
          <w:rFonts w:ascii="Courier New" w:hAnsi="Courier New"/>
          <w:sz w:val="16"/>
          <w:lang w:eastAsia="zh-CN"/>
        </w:rPr>
        <w:t>4SessId</w:t>
      </w:r>
    </w:p>
    <w:p w14:paraId="75E77CA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sessInactiveTimer</w:t>
      </w:r>
    </w:p>
    <w:p w14:paraId="4CA645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C02F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eastAsia="DengXian" w:hAnsi="Courier New"/>
          <w:sz w:val="16"/>
        </w:rPr>
        <w:t>DnPerformanceReq</w:t>
      </w:r>
      <w:r w:rsidRPr="007B3BEB">
        <w:rPr>
          <w:rFonts w:ascii="Courier New" w:hAnsi="Courier New"/>
          <w:sz w:val="16"/>
        </w:rPr>
        <w:t>:</w:t>
      </w:r>
    </w:p>
    <w:p w14:paraId="64EEAB2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other DN performance analytics requirements.</w:t>
      </w:r>
    </w:p>
    <w:p w14:paraId="3328648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2FA4C6A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5F662FC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dnPerfOrderCriter</w:t>
      </w:r>
      <w:r w:rsidRPr="007B3BEB">
        <w:rPr>
          <w:rFonts w:ascii="Courier New" w:hAnsi="Courier New"/>
          <w:sz w:val="16"/>
        </w:rPr>
        <w:t>:</w:t>
      </w:r>
    </w:p>
    <w:p w14:paraId="6E433B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DnPerfOrderingCriterion</w:t>
      </w:r>
      <w:r w:rsidRPr="007B3BEB">
        <w:rPr>
          <w:rFonts w:ascii="Courier New" w:hAnsi="Courier New"/>
          <w:sz w:val="16"/>
        </w:rPr>
        <w:t>'</w:t>
      </w:r>
    </w:p>
    <w:p w14:paraId="243C910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order:</w:t>
      </w:r>
    </w:p>
    <w:p w14:paraId="42947B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'#/components/schemas/MatchingDirection'</w:t>
      </w:r>
    </w:p>
    <w:p w14:paraId="554F11A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reportThresholds:</w:t>
      </w:r>
    </w:p>
    <w:p w14:paraId="556541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289A6B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71FD9A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'#/components/schemas/ThresholdLevel'</w:t>
      </w:r>
    </w:p>
    <w:p w14:paraId="2BECBCA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40EDB6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035B0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RatFreqInformation:</w:t>
      </w:r>
    </w:p>
    <w:p w14:paraId="50C8E5C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RAT type and/or Frequency information.</w:t>
      </w:r>
    </w:p>
    <w:p w14:paraId="4622E3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437A82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4DDCA0F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allFreq:</w:t>
      </w:r>
    </w:p>
    <w:p w14:paraId="2418E97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boolean</w:t>
      </w:r>
    </w:p>
    <w:p w14:paraId="6AC084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76AB8E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Set to "true" to indicate to handle all the frequencies the NWDAF received, otherwise</w:t>
      </w:r>
    </w:p>
    <w:p w14:paraId="2E7F7DC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set to "false" or omit. The "allFreq" attribute and the "freq" attribute are mutually</w:t>
      </w:r>
    </w:p>
    <w:p w14:paraId="6C086E7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exclusive.</w:t>
      </w:r>
    </w:p>
    <w:p w14:paraId="1A83AAA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allRat:</w:t>
      </w:r>
    </w:p>
    <w:p w14:paraId="483651E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boolean</w:t>
      </w:r>
    </w:p>
    <w:p w14:paraId="66F0320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cs="Courier New"/>
          <w:sz w:val="16"/>
          <w:szCs w:val="16"/>
        </w:rPr>
        <w:t xml:space="preserve">          description: &gt;</w:t>
      </w:r>
    </w:p>
    <w:p w14:paraId="27BD0C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cs="Courier New"/>
          <w:sz w:val="16"/>
          <w:szCs w:val="16"/>
        </w:rPr>
        <w:t xml:space="preserve">            Set to "true" to indicate to handle all the RAT Types the NWDAF received, otherwise</w:t>
      </w:r>
    </w:p>
    <w:p w14:paraId="1A98DDF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cs="Courier New"/>
          <w:sz w:val="16"/>
          <w:szCs w:val="16"/>
        </w:rPr>
        <w:t xml:space="preserve">            set to "false" or omit.</w:t>
      </w:r>
      <w:r w:rsidRPr="007B3BEB">
        <w:rPr>
          <w:rFonts w:ascii="Courier New" w:hAnsi="Courier New"/>
          <w:sz w:val="16"/>
        </w:rPr>
        <w:t xml:space="preserve"> </w:t>
      </w:r>
      <w:r w:rsidRPr="007B3BEB">
        <w:rPr>
          <w:rFonts w:ascii="Courier New" w:hAnsi="Courier New" w:cs="Courier New"/>
          <w:sz w:val="16"/>
          <w:szCs w:val="16"/>
        </w:rPr>
        <w:t>The "allRat" attribute and the "ratType" attribute are mutually</w:t>
      </w:r>
    </w:p>
    <w:p w14:paraId="75880F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cs="Courier New"/>
          <w:sz w:val="16"/>
          <w:szCs w:val="16"/>
        </w:rPr>
        <w:t xml:space="preserve">            exclusive.</w:t>
      </w:r>
    </w:p>
    <w:p w14:paraId="7FD2A8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cs="Courier New"/>
          <w:sz w:val="16"/>
          <w:szCs w:val="16"/>
        </w:rPr>
        <w:t xml:space="preserve">        freq:</w:t>
      </w:r>
    </w:p>
    <w:p w14:paraId="4F84E0E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cs="Courier New"/>
          <w:sz w:val="16"/>
          <w:szCs w:val="16"/>
        </w:rPr>
        <w:t xml:space="preserve">          $ref: 'TS29571_CommonData.yaml#/components/schemas/ArfcnValueNR'</w:t>
      </w:r>
    </w:p>
    <w:p w14:paraId="37B48E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cs="Courier New"/>
          <w:sz w:val="16"/>
          <w:szCs w:val="16"/>
        </w:rPr>
        <w:t xml:space="preserve">        ratType:</w:t>
      </w:r>
    </w:p>
    <w:p w14:paraId="24D07D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cs="Courier New"/>
          <w:sz w:val="16"/>
          <w:szCs w:val="16"/>
        </w:rPr>
        <w:t xml:space="preserve">          $ref: 'TS29571_CommonData.yaml#/components/schemas/RatType'</w:t>
      </w:r>
    </w:p>
    <w:p w14:paraId="6D6678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cs="Courier New"/>
          <w:sz w:val="16"/>
          <w:szCs w:val="16"/>
        </w:rPr>
        <w:t xml:space="preserve">        svcExpThreshold:</w:t>
      </w:r>
    </w:p>
    <w:p w14:paraId="0F393C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cs="Courier New"/>
          <w:sz w:val="16"/>
          <w:szCs w:val="16"/>
        </w:rPr>
        <w:t xml:space="preserve">          $ref: '#/components/schemas/ThresholdLevel'</w:t>
      </w:r>
    </w:p>
    <w:p w14:paraId="21D269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cs="Courier New"/>
          <w:sz w:val="16"/>
          <w:szCs w:val="16"/>
        </w:rPr>
        <w:t xml:space="preserve">        matchingDir:</w:t>
      </w:r>
    </w:p>
    <w:p w14:paraId="203716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cs="Courier New"/>
          <w:sz w:val="16"/>
          <w:szCs w:val="16"/>
        </w:rPr>
        <w:t xml:space="preserve">          $ref: '#/components/schemas/MatchingDirection'</w:t>
      </w:r>
    </w:p>
    <w:p w14:paraId="7C77237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9779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PrevSubInfo:</w:t>
      </w:r>
    </w:p>
    <w:p w14:paraId="2B180AC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Information of the previous subscription.</w:t>
      </w:r>
    </w:p>
    <w:p w14:paraId="54614E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3409A4E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71087EE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producerId:</w:t>
      </w:r>
    </w:p>
    <w:p w14:paraId="6DF9FC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'TS29571_CommonData.yaml#/components/schemas/NfInstanceId'</w:t>
      </w:r>
    </w:p>
    <w:p w14:paraId="2A53C43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producerSetId:</w:t>
      </w:r>
    </w:p>
    <w:p w14:paraId="6A9B6D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'TS29571_CommonData.yaml#/components/schemas/NfSetId'</w:t>
      </w:r>
    </w:p>
    <w:p w14:paraId="67D74D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subscriptionId:</w:t>
      </w:r>
    </w:p>
    <w:p w14:paraId="49D7BCE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7476A32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The identifier of a subscription.</w:t>
      </w:r>
    </w:p>
    <w:p w14:paraId="065E53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nfAnaEvents:</w:t>
      </w:r>
    </w:p>
    <w:p w14:paraId="6BB28BD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BAB360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245A29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'#/components/schemas/NwdafEvent'</w:t>
      </w:r>
    </w:p>
    <w:p w14:paraId="347C074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152EEE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ueAnaEvents:</w:t>
      </w:r>
    </w:p>
    <w:p w14:paraId="447328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10D5864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A8CDA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'#/components/schemas/UeAnalyticsContextDescriptor'</w:t>
      </w:r>
    </w:p>
    <w:p w14:paraId="38A0E3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F519D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91BB9C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subscriptionId</w:t>
      </w:r>
    </w:p>
    <w:p w14:paraId="47B250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oneOf:</w:t>
      </w:r>
    </w:p>
    <w:p w14:paraId="1ECAC07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[producerId]</w:t>
      </w:r>
    </w:p>
    <w:p w14:paraId="6347837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sz w:val="16"/>
        </w:rPr>
        <w:t xml:space="preserve">        - required: [producerSetId]</w:t>
      </w:r>
    </w:p>
    <w:p w14:paraId="498BDA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53BF2A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ResourceUsage:</w:t>
      </w:r>
    </w:p>
    <w:p w14:paraId="37D932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2284BA9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The current usage of the virtual resources assigned to the NF instances belonging to a</w:t>
      </w:r>
    </w:p>
    <w:p w14:paraId="58F822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particular network slice instance.</w:t>
      </w:r>
    </w:p>
    <w:p w14:paraId="42517A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4AE0B13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28FB3AF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cpuUsage:</w:t>
      </w:r>
    </w:p>
    <w:p w14:paraId="4910C64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239286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rPr>
        <w:t xml:space="preserve">        memoryUsage</w:t>
      </w:r>
      <w:r w:rsidRPr="007B3BEB">
        <w:rPr>
          <w:rFonts w:ascii="Courier New" w:hAnsi="Courier New"/>
          <w:sz w:val="16"/>
          <w:lang w:val="en-US"/>
        </w:rPr>
        <w:t>:</w:t>
      </w:r>
    </w:p>
    <w:p w14:paraId="474D225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752BD4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rPr>
        <w:t xml:space="preserve">        storageUsage</w:t>
      </w:r>
      <w:r w:rsidRPr="007B3BEB">
        <w:rPr>
          <w:rFonts w:ascii="Courier New" w:hAnsi="Courier New"/>
          <w:sz w:val="16"/>
          <w:lang w:val="en-US"/>
        </w:rPr>
        <w:t>:</w:t>
      </w:r>
    </w:p>
    <w:p w14:paraId="2D926AB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6514EA7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74887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ConsumerNfInformation:</w:t>
      </w:r>
    </w:p>
    <w:p w14:paraId="07A4FD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analytics consumer NF Information.</w:t>
      </w:r>
    </w:p>
    <w:p w14:paraId="5F9A11B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34A757C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12DF382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nfId:</w:t>
      </w:r>
    </w:p>
    <w:p w14:paraId="1879CEE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'TS29571_CommonData.yaml#/components/schemas/NfInstanceId'</w:t>
      </w:r>
    </w:p>
    <w:p w14:paraId="1402C67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nfSetId:</w:t>
      </w:r>
    </w:p>
    <w:p w14:paraId="498386B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'TS29571_CommonData.yaml#/components/schemas/NfSetId'</w:t>
      </w:r>
    </w:p>
    <w:p w14:paraId="55D3CDA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taiList:</w:t>
      </w:r>
    </w:p>
    <w:p w14:paraId="3985823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1E07BA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BF568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'TS29571_CommonData.yaml#/components/schemas/Tai'</w:t>
      </w:r>
    </w:p>
    <w:p w14:paraId="00B9A93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D9E81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oneOf:</w:t>
      </w:r>
    </w:p>
    <w:p w14:paraId="74CF34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oneOf:</w:t>
      </w:r>
    </w:p>
    <w:p w14:paraId="4C2005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[nfId]</w:t>
      </w:r>
    </w:p>
    <w:p w14:paraId="037CF8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[nfSetId]</w:t>
      </w:r>
    </w:p>
    <w:p w14:paraId="6C50285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[taiList]</w:t>
      </w:r>
    </w:p>
    <w:p w14:paraId="5A27E8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13E7F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UeCommReq:</w:t>
      </w:r>
    </w:p>
    <w:p w14:paraId="3EB6BE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hint="eastAsia"/>
          <w:sz w:val="16"/>
          <w:lang w:eastAsia="zh-CN"/>
        </w:rPr>
        <w:t>U</w:t>
      </w:r>
      <w:r w:rsidRPr="007B3BEB">
        <w:rPr>
          <w:rFonts w:ascii="Courier New" w:hAnsi="Courier New"/>
          <w:sz w:val="16"/>
          <w:lang w:eastAsia="zh-CN"/>
        </w:rPr>
        <w:t xml:space="preserve">E communication analytics </w:t>
      </w:r>
      <w:r w:rsidRPr="007B3BEB">
        <w:rPr>
          <w:rFonts w:ascii="Courier New" w:hAnsi="Courier New"/>
          <w:sz w:val="16"/>
          <w:lang w:eastAsia="ko-KR"/>
        </w:rPr>
        <w:t>requirement.</w:t>
      </w:r>
    </w:p>
    <w:p w14:paraId="03A9CC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241E52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3A57AA4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o</w:t>
      </w:r>
      <w:r w:rsidRPr="007B3BEB">
        <w:rPr>
          <w:rFonts w:ascii="Courier New" w:hAnsi="Courier New"/>
          <w:sz w:val="16"/>
          <w:lang w:eastAsia="zh-CN"/>
        </w:rPr>
        <w:t>rderCriterion</w:t>
      </w:r>
      <w:r w:rsidRPr="007B3BEB">
        <w:rPr>
          <w:rFonts w:ascii="Courier New" w:hAnsi="Courier New"/>
          <w:sz w:val="16"/>
        </w:rPr>
        <w:t>:</w:t>
      </w:r>
    </w:p>
    <w:p w14:paraId="502BDB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'#/components/schemas/UeCommOrderCriterion'</w:t>
      </w:r>
    </w:p>
    <w:p w14:paraId="3D9488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o</w:t>
      </w:r>
      <w:r w:rsidRPr="007B3BEB">
        <w:rPr>
          <w:rFonts w:ascii="Courier New" w:hAnsi="Courier New" w:hint="eastAsia"/>
          <w:sz w:val="16"/>
          <w:lang w:eastAsia="zh-CN"/>
        </w:rPr>
        <w:t>rder</w:t>
      </w:r>
      <w:r w:rsidRPr="007B3BEB">
        <w:rPr>
          <w:rFonts w:ascii="Courier New" w:hAnsi="Courier New"/>
          <w:sz w:val="16"/>
          <w:lang w:eastAsia="zh-CN"/>
        </w:rPr>
        <w:t>Direction</w:t>
      </w:r>
      <w:r w:rsidRPr="007B3BEB">
        <w:rPr>
          <w:rFonts w:ascii="Courier New" w:hAnsi="Courier New"/>
          <w:sz w:val="16"/>
        </w:rPr>
        <w:t>:</w:t>
      </w:r>
    </w:p>
    <w:p w14:paraId="0638E90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cs="Courier New"/>
          <w:sz w:val="16"/>
          <w:szCs w:val="16"/>
        </w:rPr>
        <w:t xml:space="preserve">          $ref: '#/components/schemas/MatchingDirection'</w:t>
      </w:r>
    </w:p>
    <w:p w14:paraId="5050CB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UeMobilityReq:</w:t>
      </w:r>
    </w:p>
    <w:p w14:paraId="468B52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hint="eastAsia"/>
          <w:sz w:val="16"/>
          <w:lang w:eastAsia="zh-CN"/>
        </w:rPr>
        <w:t>U</w:t>
      </w:r>
      <w:r w:rsidRPr="007B3BEB">
        <w:rPr>
          <w:rFonts w:ascii="Courier New" w:hAnsi="Courier New"/>
          <w:sz w:val="16"/>
          <w:lang w:eastAsia="zh-CN"/>
        </w:rPr>
        <w:t xml:space="preserve">E mobility analytics </w:t>
      </w:r>
      <w:r w:rsidRPr="007B3BEB">
        <w:rPr>
          <w:rFonts w:ascii="Courier New" w:hAnsi="Courier New"/>
          <w:sz w:val="16"/>
          <w:lang w:eastAsia="ko-KR"/>
        </w:rPr>
        <w:t>requirement.</w:t>
      </w:r>
    </w:p>
    <w:p w14:paraId="69E2ED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41CCD0D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69759F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o</w:t>
      </w:r>
      <w:r w:rsidRPr="007B3BEB">
        <w:rPr>
          <w:rFonts w:ascii="Courier New" w:hAnsi="Courier New"/>
          <w:sz w:val="16"/>
          <w:lang w:eastAsia="zh-CN"/>
        </w:rPr>
        <w:t>rderCriterion</w:t>
      </w:r>
      <w:r w:rsidRPr="007B3BEB">
        <w:rPr>
          <w:rFonts w:ascii="Courier New" w:hAnsi="Courier New"/>
          <w:sz w:val="16"/>
        </w:rPr>
        <w:t>:</w:t>
      </w:r>
    </w:p>
    <w:p w14:paraId="606F1D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'#/components/schemas/UeMobilityOrderCriterion'</w:t>
      </w:r>
    </w:p>
    <w:p w14:paraId="21C0481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o</w:t>
      </w:r>
      <w:r w:rsidRPr="007B3BEB">
        <w:rPr>
          <w:rFonts w:ascii="Courier New" w:hAnsi="Courier New" w:hint="eastAsia"/>
          <w:sz w:val="16"/>
          <w:lang w:eastAsia="zh-CN"/>
        </w:rPr>
        <w:t>rder</w:t>
      </w:r>
      <w:r w:rsidRPr="007B3BEB">
        <w:rPr>
          <w:rFonts w:ascii="Courier New" w:hAnsi="Courier New"/>
          <w:sz w:val="16"/>
          <w:lang w:eastAsia="zh-CN"/>
        </w:rPr>
        <w:t>Direction</w:t>
      </w:r>
      <w:r w:rsidRPr="007B3BEB">
        <w:rPr>
          <w:rFonts w:ascii="Courier New" w:hAnsi="Courier New"/>
          <w:sz w:val="16"/>
        </w:rPr>
        <w:t>:</w:t>
      </w:r>
    </w:p>
    <w:p w14:paraId="689B03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cs="Courier New"/>
          <w:sz w:val="16"/>
          <w:szCs w:val="16"/>
        </w:rPr>
        <w:t xml:space="preserve">          $ref: '#/components/schemas/MatchingDirection'</w:t>
      </w:r>
    </w:p>
    <w:p w14:paraId="1DD21D3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u</w:t>
      </w:r>
      <w:r w:rsidRPr="007B3BEB">
        <w:rPr>
          <w:rFonts w:ascii="Courier New" w:hAnsi="Courier New"/>
          <w:sz w:val="16"/>
          <w:lang w:eastAsia="zh-CN"/>
        </w:rPr>
        <w:t>eLocOrderInd</w:t>
      </w:r>
      <w:r w:rsidRPr="007B3BEB">
        <w:rPr>
          <w:rFonts w:ascii="Courier New" w:hAnsi="Courier New"/>
          <w:sz w:val="16"/>
        </w:rPr>
        <w:t>:</w:t>
      </w:r>
    </w:p>
    <w:p w14:paraId="20B77F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hint="eastAsia"/>
          <w:sz w:val="16"/>
          <w:lang w:eastAsia="zh-CN"/>
        </w:rPr>
        <w:t xml:space="preserve"> </w:t>
      </w:r>
      <w:r w:rsidRPr="007B3BEB">
        <w:rPr>
          <w:rFonts w:ascii="Courier New" w:hAnsi="Courier New"/>
          <w:sz w:val="16"/>
          <w:lang w:eastAsia="zh-CN"/>
        </w:rPr>
        <w:t xml:space="preserve">         type: boolean</w:t>
      </w:r>
    </w:p>
    <w:p w14:paraId="3AA8034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5A919E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7B3BEB">
        <w:rPr>
          <w:rFonts w:ascii="Courier New" w:hAnsi="Courier New"/>
          <w:sz w:val="16"/>
        </w:rPr>
        <w:t xml:space="preserve">            UE Location order indication.</w:t>
      </w:r>
      <w:r w:rsidRPr="007B3BEB">
        <w:rPr>
          <w:rFonts w:ascii="Courier New" w:hAnsi="Courier New" w:cs="Arial"/>
          <w:sz w:val="16"/>
          <w:szCs w:val="18"/>
          <w:lang w:eastAsia="zh-CN"/>
        </w:rPr>
        <w:t xml:space="preserve"> Set to "true" to indicate the </w:t>
      </w:r>
      <w:r w:rsidRPr="007B3BEB">
        <w:rPr>
          <w:rFonts w:ascii="Courier New" w:hAnsi="Courier New"/>
          <w:sz w:val="16"/>
        </w:rPr>
        <w:t xml:space="preserve">NWDAF to provide </w:t>
      </w:r>
      <w:r w:rsidRPr="007B3BEB">
        <w:rPr>
          <w:rFonts w:ascii="Courier New" w:hAnsi="Courier New" w:cs="Arial"/>
          <w:sz w:val="16"/>
          <w:szCs w:val="18"/>
          <w:lang w:eastAsia="zh-CN"/>
        </w:rPr>
        <w:t>UE</w:t>
      </w:r>
    </w:p>
    <w:p w14:paraId="1F6EA5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7B3BEB">
        <w:rPr>
          <w:rFonts w:ascii="Courier New" w:hAnsi="Courier New" w:cs="Arial"/>
          <w:sz w:val="16"/>
          <w:szCs w:val="18"/>
          <w:lang w:eastAsia="zh-CN"/>
        </w:rPr>
        <w:t xml:space="preserve"> </w:t>
      </w:r>
      <w:r w:rsidRPr="007B3BEB">
        <w:rPr>
          <w:rFonts w:ascii="Courier New" w:hAnsi="Courier New"/>
          <w:sz w:val="16"/>
        </w:rPr>
        <w:t xml:space="preserve">           </w:t>
      </w:r>
      <w:r w:rsidRPr="007B3BEB">
        <w:rPr>
          <w:rFonts w:ascii="Courier New" w:hAnsi="Courier New" w:cs="Arial"/>
          <w:sz w:val="16"/>
          <w:szCs w:val="18"/>
          <w:lang w:eastAsia="zh-CN"/>
        </w:rPr>
        <w:t>locations in</w:t>
      </w:r>
      <w:r w:rsidRPr="007B3BEB">
        <w:rPr>
          <w:rFonts w:ascii="Courier New" w:hAnsi="Courier New"/>
          <w:sz w:val="16"/>
        </w:rPr>
        <w:t xml:space="preserve"> the UE Mobility analytics in time order</w:t>
      </w:r>
      <w:r w:rsidRPr="007B3BEB">
        <w:rPr>
          <w:rFonts w:ascii="Courier New" w:hAnsi="Courier New" w:cs="Arial"/>
          <w:sz w:val="16"/>
          <w:szCs w:val="18"/>
          <w:lang w:eastAsia="zh-CN"/>
        </w:rPr>
        <w:t>, otherwise set to "false" or</w:t>
      </w:r>
    </w:p>
    <w:p w14:paraId="72DE67A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sz w:val="16"/>
        </w:rPr>
        <w:t xml:space="preserve">           </w:t>
      </w:r>
      <w:r w:rsidRPr="007B3BEB">
        <w:rPr>
          <w:rFonts w:ascii="Courier New" w:hAnsi="Courier New" w:cs="Arial"/>
          <w:sz w:val="16"/>
          <w:szCs w:val="18"/>
          <w:lang w:eastAsia="zh-CN"/>
        </w:rPr>
        <w:t xml:space="preserve"> omitted.</w:t>
      </w:r>
    </w:p>
    <w:p w14:paraId="593C47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d</w:t>
      </w:r>
      <w:r w:rsidRPr="007B3BEB">
        <w:rPr>
          <w:rFonts w:ascii="Courier New" w:hAnsi="Courier New"/>
          <w:sz w:val="16"/>
          <w:lang w:eastAsia="zh-CN"/>
        </w:rPr>
        <w:t>istThresholds</w:t>
      </w:r>
      <w:r w:rsidRPr="007B3BEB">
        <w:rPr>
          <w:rFonts w:ascii="Courier New" w:hAnsi="Courier New"/>
          <w:sz w:val="16"/>
        </w:rPr>
        <w:t>:</w:t>
      </w:r>
    </w:p>
    <w:p w14:paraId="789DD8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A83CF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0DBEDA1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6DC1C4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D9E3C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rPr>
        <w:t xml:space="preserve">          description: </w:t>
      </w:r>
      <w:r w:rsidRPr="007B3BEB">
        <w:rPr>
          <w:rFonts w:ascii="Courier New" w:hAnsi="Courier New"/>
          <w:sz w:val="16"/>
          <w:lang w:eastAsia="zh-CN"/>
        </w:rPr>
        <w:t xml:space="preserve">Indicates the </w:t>
      </w:r>
      <w:r w:rsidRPr="007B3BEB">
        <w:rPr>
          <w:rFonts w:ascii="Courier New" w:hAnsi="Courier New"/>
          <w:sz w:val="16"/>
        </w:rPr>
        <w:t>linear distance threshold.</w:t>
      </w:r>
    </w:p>
    <w:p w14:paraId="7A7FF38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AED0D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PduSessionInfo:</w:t>
      </w:r>
    </w:p>
    <w:p w14:paraId="628ED4E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combination of PDU Session parameter(s) information.</w:t>
      </w:r>
    </w:p>
    <w:p w14:paraId="1C8A3AA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7DF8A3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46A67F3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pduSessType:</w:t>
      </w:r>
    </w:p>
    <w:p w14:paraId="7C6AF62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'TS29571_CommonData.yaml#/components/schemas/PduSessionType'</w:t>
      </w:r>
    </w:p>
    <w:p w14:paraId="2E7352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sscMode:</w:t>
      </w:r>
    </w:p>
    <w:p w14:paraId="192DE21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'TS29571_CommonData.yaml#/components/schemas/SscMode'</w:t>
      </w:r>
    </w:p>
    <w:p w14:paraId="104637B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accessTypes:</w:t>
      </w:r>
    </w:p>
    <w:p w14:paraId="70D407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type: array</w:t>
      </w:r>
    </w:p>
    <w:p w14:paraId="1140DB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items:</w:t>
      </w:r>
    </w:p>
    <w:p w14:paraId="0032880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val="en-US"/>
        </w:rPr>
        <w:t xml:space="preserve">  </w:t>
      </w:r>
      <w:r w:rsidRPr="007B3BEB">
        <w:rPr>
          <w:rFonts w:ascii="Courier New" w:hAnsi="Courier New"/>
          <w:sz w:val="16"/>
        </w:rPr>
        <w:t xml:space="preserve"> $ref: 'TS29571_CommonData.yaml#/components/schemas/AccessType'</w:t>
      </w:r>
    </w:p>
    <w:p w14:paraId="2D9896E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w:t>
      </w:r>
      <w:r w:rsidRPr="007B3BEB">
        <w:rPr>
          <w:rFonts w:ascii="Courier New" w:hAnsi="Courier New"/>
          <w:sz w:val="16"/>
        </w:rPr>
        <w:t>minItems: 1</w:t>
      </w:r>
    </w:p>
    <w:p w14:paraId="51E133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9481F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PfdDeterminationInfo:</w:t>
      </w:r>
    </w:p>
    <w:p w14:paraId="274AFA1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eastAsia="Batang" w:hAnsi="Courier New"/>
          <w:sz w:val="16"/>
        </w:rPr>
        <w:t xml:space="preserve">      description: Represents the PFD Determination information for a known application identifier.</w:t>
      </w:r>
    </w:p>
    <w:p w14:paraId="0269D7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type: object</w:t>
      </w:r>
    </w:p>
    <w:p w14:paraId="316B96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properties:</w:t>
      </w:r>
    </w:p>
    <w:p w14:paraId="07849C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appId:</w:t>
      </w:r>
    </w:p>
    <w:p w14:paraId="0570DDC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$ref: 'TS29571_CommonData.yaml#/components/schemas/ApplicationId'</w:t>
      </w:r>
    </w:p>
    <w:p w14:paraId="55F9FF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snssai:</w:t>
      </w:r>
    </w:p>
    <w:p w14:paraId="72BD5FE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'TS29571_CommonData.yaml#/components/schemas/Snssai'</w:t>
      </w:r>
    </w:p>
    <w:p w14:paraId="661586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dnn:</w:t>
      </w:r>
    </w:p>
    <w:p w14:paraId="62D2C5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'TS29571_CommonData.yaml#/components/schemas/Dnn'</w:t>
      </w:r>
    </w:p>
    <w:p w14:paraId="4AE28D4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flowDescriptions:</w:t>
      </w:r>
    </w:p>
    <w:p w14:paraId="7052153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type: array</w:t>
      </w:r>
    </w:p>
    <w:p w14:paraId="18058D1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items:</w:t>
      </w:r>
    </w:p>
    <w:p w14:paraId="2802939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type: string</w:t>
      </w:r>
    </w:p>
    <w:p w14:paraId="05E488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w:t>
      </w:r>
      <w:r w:rsidRPr="007B3BEB">
        <w:rPr>
          <w:rFonts w:ascii="Courier New" w:hAnsi="Courier New"/>
          <w:sz w:val="16"/>
        </w:rPr>
        <w:t>minItems: 1</w:t>
      </w:r>
    </w:p>
    <w:p w14:paraId="2B42762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description: </w:t>
      </w:r>
      <w:r w:rsidRPr="007B3BEB">
        <w:rPr>
          <w:rFonts w:ascii="Courier New" w:hAnsi="Courier New"/>
          <w:sz w:val="16"/>
          <w:lang w:eastAsia="zh-CN"/>
        </w:rPr>
        <w:t>&gt;</w:t>
      </w:r>
    </w:p>
    <w:p w14:paraId="2FBB0C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cs="Courier New"/>
          <w:sz w:val="16"/>
          <w:szCs w:val="16"/>
        </w:rPr>
        <w:t xml:space="preserve">            </w:t>
      </w:r>
      <w:r w:rsidRPr="007B3BEB">
        <w:rPr>
          <w:rFonts w:ascii="Courier New" w:hAnsi="Courier New"/>
          <w:sz w:val="16"/>
        </w:rPr>
        <w:t>Represents a 3-tuple with protocol, server ip and server port for UL/DL</w:t>
      </w:r>
    </w:p>
    <w:p w14:paraId="35DBB15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cs="Courier New"/>
          <w:sz w:val="16"/>
          <w:szCs w:val="16"/>
        </w:rPr>
        <w:t xml:space="preserve">           </w:t>
      </w:r>
      <w:r w:rsidRPr="007B3BEB">
        <w:rPr>
          <w:rFonts w:ascii="Courier New" w:hAnsi="Courier New"/>
          <w:sz w:val="16"/>
        </w:rPr>
        <w:t xml:space="preserve"> application traffic. The content of the string has the same encoding as the IPFilterRule</w:t>
      </w:r>
    </w:p>
    <w:p w14:paraId="48302A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rPr>
        <w:t xml:space="preserve">            AVP value as defined in IETF RFC 6733.</w:t>
      </w:r>
    </w:p>
    <w:p w14:paraId="7AD4C7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urls:</w:t>
      </w:r>
    </w:p>
    <w:p w14:paraId="500139B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A11120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BEE695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644D238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E58A67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significant parts of the URL to be matched, e.g. host name.</w:t>
      </w:r>
    </w:p>
    <w:p w14:paraId="29F80F4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domainNames:</w:t>
      </w:r>
    </w:p>
    <w:p w14:paraId="2C7013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2BA51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0DD4CF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64DE931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9BEDB9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Domain name matching criteria.</w:t>
      </w:r>
    </w:p>
    <w:p w14:paraId="39FBD7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dnProtocol:</w:t>
      </w:r>
    </w:p>
    <w:p w14:paraId="0D7C809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'TS29122_PfdManagement.yaml#/components/schemas/DomainNameProtocol'</w:t>
      </w:r>
    </w:p>
    <w:p w14:paraId="7C5E2DB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pfdConfidence:</w:t>
      </w:r>
    </w:p>
    <w:p w14:paraId="440CD8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3BD17C4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E986B0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appId</w:t>
      </w:r>
    </w:p>
    <w:p w14:paraId="684EEC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C80F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PduSesTrafficInfo:</w:t>
      </w:r>
    </w:p>
    <w:p w14:paraId="340204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PDU Set traffic analytics information.</w:t>
      </w:r>
    </w:p>
    <w:p w14:paraId="4C62597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740DFB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5764E1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supis</w:t>
      </w:r>
      <w:r w:rsidRPr="007B3BEB">
        <w:rPr>
          <w:rFonts w:ascii="Courier New" w:hAnsi="Courier New"/>
          <w:sz w:val="16"/>
        </w:rPr>
        <w:t>:</w:t>
      </w:r>
    </w:p>
    <w:p w14:paraId="543101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771F22A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0080A92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62E5D9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6E3E2E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dnn:</w:t>
      </w:r>
    </w:p>
    <w:p w14:paraId="0F859C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'TS29571_CommonData.yaml#/components/schemas/Dnn'</w:t>
      </w:r>
    </w:p>
    <w:p w14:paraId="13C365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snssai:</w:t>
      </w:r>
    </w:p>
    <w:p w14:paraId="4A15B1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'TS29571_CommonData.yaml#/components/schemas/Snssai'</w:t>
      </w:r>
    </w:p>
    <w:p w14:paraId="3D4765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tdMatchTrafs</w:t>
      </w:r>
      <w:r w:rsidRPr="007B3BEB">
        <w:rPr>
          <w:rFonts w:ascii="Courier New" w:hAnsi="Courier New"/>
          <w:sz w:val="16"/>
        </w:rPr>
        <w:t>:</w:t>
      </w:r>
    </w:p>
    <w:p w14:paraId="770320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E107A0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92549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TdTraffic</w:t>
      </w:r>
      <w:r w:rsidRPr="007B3BEB">
        <w:rPr>
          <w:rFonts w:ascii="Courier New" w:hAnsi="Courier New"/>
          <w:sz w:val="16"/>
        </w:rPr>
        <w:t>'</w:t>
      </w:r>
    </w:p>
    <w:p w14:paraId="567C35D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629AC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tdUnmatchTrafs</w:t>
      </w:r>
      <w:r w:rsidRPr="007B3BEB">
        <w:rPr>
          <w:rFonts w:ascii="Courier New" w:hAnsi="Courier New"/>
          <w:sz w:val="16"/>
        </w:rPr>
        <w:t>:</w:t>
      </w:r>
    </w:p>
    <w:p w14:paraId="37CF7E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2E3C11C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18227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TdTraffic</w:t>
      </w:r>
      <w:r w:rsidRPr="007B3BEB">
        <w:rPr>
          <w:rFonts w:ascii="Courier New" w:hAnsi="Courier New"/>
          <w:sz w:val="16"/>
        </w:rPr>
        <w:t>'</w:t>
      </w:r>
    </w:p>
    <w:p w14:paraId="094290E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9BCE32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allOf:</w:t>
      </w:r>
    </w:p>
    <w:p w14:paraId="3E6319B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anyOf:</w:t>
      </w:r>
    </w:p>
    <w:p w14:paraId="7ADE9DC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[dnn]</w:t>
      </w:r>
    </w:p>
    <w:p w14:paraId="4957D7C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[snssai]</w:t>
      </w:r>
    </w:p>
    <w:p w14:paraId="49FCAF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anyOf:</w:t>
      </w:r>
    </w:p>
    <w:p w14:paraId="7DDFD7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[tdMatchTrafs]</w:t>
      </w:r>
    </w:p>
    <w:p w14:paraId="0F6B7CD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[tdUnmatchTrafs]</w:t>
      </w:r>
    </w:p>
    <w:p w14:paraId="29A0DA3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E013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TdTraffic</w:t>
      </w:r>
      <w:r w:rsidRPr="007B3BEB">
        <w:rPr>
          <w:rFonts w:ascii="Courier New" w:hAnsi="Courier New"/>
          <w:sz w:val="16"/>
        </w:rPr>
        <w:t>:</w:t>
      </w:r>
    </w:p>
    <w:p w14:paraId="2158CCB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sz w:val="16"/>
          <w:lang w:eastAsia="zh-CN"/>
        </w:rPr>
        <w:t xml:space="preserve">Represents </w:t>
      </w:r>
      <w:r w:rsidRPr="007B3BEB">
        <w:rPr>
          <w:rFonts w:ascii="Courier New" w:hAnsi="Courier New"/>
          <w:sz w:val="16"/>
        </w:rPr>
        <w:t>traffic that matches or unmatches Traffic Descriptor of URSP rule.</w:t>
      </w:r>
    </w:p>
    <w:p w14:paraId="66B2AA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6F3199B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5CE2229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pduSesTrafReqs</w:t>
      </w:r>
      <w:r w:rsidRPr="007B3BEB">
        <w:rPr>
          <w:rFonts w:ascii="Courier New" w:hAnsi="Courier New"/>
          <w:sz w:val="16"/>
        </w:rPr>
        <w:t>:</w:t>
      </w:r>
    </w:p>
    <w:p w14:paraId="6A5709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28106D8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1946242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PduSesTrafficReq</w:t>
      </w:r>
      <w:r w:rsidRPr="007B3BEB">
        <w:rPr>
          <w:rFonts w:ascii="Courier New" w:hAnsi="Courier New"/>
          <w:sz w:val="16"/>
        </w:rPr>
        <w:t>'</w:t>
      </w:r>
    </w:p>
    <w:p w14:paraId="32E6367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44C4AA4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ulVol:</w:t>
      </w:r>
    </w:p>
    <w:p w14:paraId="47C55C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'TS29122_CommonData.yaml#/components/schemas/Volume'</w:t>
      </w:r>
    </w:p>
    <w:p w14:paraId="7973E9F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dlVol:</w:t>
      </w:r>
    </w:p>
    <w:p w14:paraId="6EE489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'TS29122_CommonData.yaml#/components/schemas/Volume'</w:t>
      </w:r>
    </w:p>
    <w:p w14:paraId="507007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allVol:</w:t>
      </w:r>
    </w:p>
    <w:p w14:paraId="74D9A6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'TS29122_CommonData.yaml#/components/schemas/Volume'</w:t>
      </w:r>
    </w:p>
    <w:p w14:paraId="5CCFCF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ulNumOfPkt:</w:t>
      </w:r>
    </w:p>
    <w:p w14:paraId="2B45C4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2E87293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dlNumOfPkt:</w:t>
      </w:r>
    </w:p>
    <w:p w14:paraId="1243F10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538264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allNumOfPkt:</w:t>
      </w:r>
    </w:p>
    <w:p w14:paraId="4C49C2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44B887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2073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PduSesTrafficReq:</w:t>
      </w:r>
    </w:p>
    <w:p w14:paraId="55F627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PDU Session traffic analytics requirements.</w:t>
      </w:r>
    </w:p>
    <w:p w14:paraId="5F61B0B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41C58D7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52D0C3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flow</w:t>
      </w:r>
      <w:r w:rsidRPr="007B3BEB">
        <w:rPr>
          <w:rFonts w:ascii="Courier New" w:hAnsi="Courier New"/>
          <w:sz w:val="16"/>
          <w:lang w:eastAsia="zh-CN"/>
        </w:rPr>
        <w:t>Descs</w:t>
      </w:r>
      <w:r w:rsidRPr="007B3BEB">
        <w:rPr>
          <w:rFonts w:ascii="Courier New" w:hAnsi="Courier New"/>
          <w:sz w:val="16"/>
        </w:rPr>
        <w:t>:</w:t>
      </w:r>
    </w:p>
    <w:p w14:paraId="2DD7CC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ABDB7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B230F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'TS29514_Npcf_PolicyAuthorization.yaml#/components/schemas/FlowDescription'</w:t>
      </w:r>
    </w:p>
    <w:p w14:paraId="3B216B1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C16E9F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description: </w:t>
      </w:r>
      <w:r w:rsidRPr="007B3BEB">
        <w:rPr>
          <w:rFonts w:ascii="Courier New" w:hAnsi="Courier New"/>
          <w:sz w:val="16"/>
          <w:lang w:eastAsia="zh-CN"/>
        </w:rPr>
        <w:t>&gt;</w:t>
      </w:r>
    </w:p>
    <w:p w14:paraId="661A65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Indicates traffic flow filtering description(s) for IP flow(s).</w:t>
      </w:r>
    </w:p>
    <w:p w14:paraId="1DB77EC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appId:</w:t>
      </w:r>
    </w:p>
    <w:p w14:paraId="2386C7D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'TS29571_CommonData.yaml#/components/schemas/ApplicationId'</w:t>
      </w:r>
    </w:p>
    <w:p w14:paraId="04AC99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domainDescs:</w:t>
      </w:r>
    </w:p>
    <w:p w14:paraId="6C9C121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A6EE9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BFBEC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string</w:t>
      </w:r>
    </w:p>
    <w:p w14:paraId="1AB868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F7B18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description: </w:t>
      </w:r>
      <w:r w:rsidRPr="007B3BEB">
        <w:rPr>
          <w:rFonts w:ascii="Courier New" w:hAnsi="Courier New"/>
          <w:sz w:val="16"/>
          <w:lang w:eastAsia="zh-CN"/>
        </w:rPr>
        <w:t>&gt;</w:t>
      </w:r>
    </w:p>
    <w:p w14:paraId="2062FA3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cs="Arial"/>
          <w:sz w:val="16"/>
          <w:szCs w:val="18"/>
          <w:lang w:eastAsia="zh-CN"/>
        </w:rPr>
        <w:t>FQDN(s) or a regular expression which are used as a domain name</w:t>
      </w:r>
      <w:r w:rsidRPr="007B3BEB">
        <w:rPr>
          <w:rFonts w:ascii="Courier New" w:hAnsi="Courier New" w:hint="eastAsia"/>
          <w:sz w:val="16"/>
          <w:lang w:eastAsia="ja-JP"/>
        </w:rPr>
        <w:t xml:space="preserve"> </w:t>
      </w:r>
      <w:r w:rsidRPr="007B3BEB">
        <w:rPr>
          <w:rFonts w:ascii="Courier New" w:hAnsi="Courier New" w:cs="Arial"/>
          <w:sz w:val="16"/>
          <w:szCs w:val="18"/>
          <w:lang w:eastAsia="zh-CN"/>
        </w:rPr>
        <w:t>matching criteria</w:t>
      </w:r>
      <w:r w:rsidRPr="007B3BEB">
        <w:rPr>
          <w:rFonts w:ascii="Courier New" w:hAnsi="Courier New"/>
          <w:sz w:val="16"/>
        </w:rPr>
        <w:t>.</w:t>
      </w:r>
    </w:p>
    <w:p w14:paraId="1024B8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oneOf:</w:t>
      </w:r>
    </w:p>
    <w:p w14:paraId="6BCEFD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[flow</w:t>
      </w:r>
      <w:r w:rsidRPr="007B3BEB">
        <w:rPr>
          <w:rFonts w:ascii="Courier New" w:hAnsi="Courier New"/>
          <w:sz w:val="16"/>
          <w:lang w:eastAsia="zh-CN"/>
        </w:rPr>
        <w:t>Descs</w:t>
      </w:r>
      <w:r w:rsidRPr="007B3BEB">
        <w:rPr>
          <w:rFonts w:ascii="Courier New" w:hAnsi="Courier New"/>
          <w:sz w:val="16"/>
        </w:rPr>
        <w:t>]</w:t>
      </w:r>
    </w:p>
    <w:p w14:paraId="7EE2D9F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sz w:val="16"/>
        </w:rPr>
        <w:t xml:space="preserve">        - required: [appId]</w:t>
      </w:r>
    </w:p>
    <w:p w14:paraId="5FD1231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sz w:val="16"/>
        </w:rPr>
        <w:t xml:space="preserve">        - required: [domainDescs]</w:t>
      </w:r>
    </w:p>
    <w:p w14:paraId="753CDA8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A98B3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ResourceUsageRequirement</w:t>
      </w:r>
      <w:r w:rsidRPr="007B3BEB">
        <w:rPr>
          <w:rFonts w:ascii="Courier New" w:hAnsi="Courier New"/>
          <w:sz w:val="16"/>
        </w:rPr>
        <w:t>:</w:t>
      </w:r>
    </w:p>
    <w:p w14:paraId="0F1DC2E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sz w:val="16"/>
          <w:lang w:eastAsia="zh-CN"/>
        </w:rPr>
        <w:t xml:space="preserve">resource usage </w:t>
      </w:r>
      <w:r w:rsidRPr="007B3BEB">
        <w:rPr>
          <w:rFonts w:ascii="Courier New" w:hAnsi="Courier New"/>
          <w:sz w:val="16"/>
          <w:lang w:eastAsia="ko-KR"/>
        </w:rPr>
        <w:t>requirement.</w:t>
      </w:r>
    </w:p>
    <w:p w14:paraId="03CAC2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148DE3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224AC3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tfcDirc</w:t>
      </w:r>
      <w:r w:rsidRPr="007B3BEB">
        <w:rPr>
          <w:rFonts w:ascii="Courier New" w:hAnsi="Courier New"/>
          <w:sz w:val="16"/>
        </w:rPr>
        <w:t>:</w:t>
      </w:r>
    </w:p>
    <w:p w14:paraId="2937340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'#/components/schemas/TrafficDirection'</w:t>
      </w:r>
    </w:p>
    <w:p w14:paraId="45D433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v</w:t>
      </w:r>
      <w:r w:rsidRPr="007B3BEB">
        <w:rPr>
          <w:rFonts w:ascii="Courier New" w:hAnsi="Courier New"/>
          <w:sz w:val="16"/>
          <w:lang w:eastAsia="zh-CN"/>
        </w:rPr>
        <w:t>alExp</w:t>
      </w:r>
      <w:r w:rsidRPr="007B3BEB">
        <w:rPr>
          <w:rFonts w:ascii="Courier New" w:hAnsi="Courier New"/>
          <w:sz w:val="16"/>
        </w:rPr>
        <w:t>:</w:t>
      </w:r>
    </w:p>
    <w:p w14:paraId="78C8CD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cs="Courier New"/>
          <w:sz w:val="16"/>
          <w:szCs w:val="16"/>
        </w:rPr>
        <w:t xml:space="preserve">          $ref: '#/components/schemas/</w:t>
      </w:r>
      <w:r w:rsidRPr="007B3BEB">
        <w:rPr>
          <w:rFonts w:ascii="Courier New" w:hAnsi="Courier New"/>
          <w:sz w:val="16"/>
          <w:lang w:eastAsia="zh-CN"/>
        </w:rPr>
        <w:t>ValueExpression</w:t>
      </w:r>
      <w:r w:rsidRPr="007B3BEB">
        <w:rPr>
          <w:rFonts w:ascii="Courier New" w:hAnsi="Courier New" w:cs="Courier New"/>
          <w:sz w:val="16"/>
          <w:szCs w:val="16"/>
        </w:rPr>
        <w:t>'</w:t>
      </w:r>
    </w:p>
    <w:p w14:paraId="4A8D226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6E4B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E2eDataVolTransTimeReq</w:t>
      </w:r>
      <w:r w:rsidRPr="007B3BEB">
        <w:rPr>
          <w:rFonts w:ascii="Courier New" w:hAnsi="Courier New"/>
          <w:sz w:val="16"/>
        </w:rPr>
        <w:t>:</w:t>
      </w:r>
    </w:p>
    <w:p w14:paraId="596649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other E2E data volume transfer time analytics requirements.</w:t>
      </w:r>
    </w:p>
    <w:p w14:paraId="441AF7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599484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31ACB8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criterion</w:t>
      </w:r>
      <w:r w:rsidRPr="007B3BEB">
        <w:rPr>
          <w:rFonts w:ascii="Courier New" w:hAnsi="Courier New"/>
          <w:sz w:val="16"/>
        </w:rPr>
        <w:t>:</w:t>
      </w:r>
    </w:p>
    <w:p w14:paraId="4A3122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E2eDataVolTransTimeCriterion</w:t>
      </w:r>
      <w:r w:rsidRPr="007B3BEB">
        <w:rPr>
          <w:rFonts w:ascii="Courier New" w:hAnsi="Courier New"/>
          <w:sz w:val="16"/>
        </w:rPr>
        <w:t>'</w:t>
      </w:r>
    </w:p>
    <w:p w14:paraId="5A01F5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order:</w:t>
      </w:r>
    </w:p>
    <w:p w14:paraId="18351E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'#/components/schemas/MatchingDirection'</w:t>
      </w:r>
    </w:p>
    <w:p w14:paraId="48E5A1A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highTransTmThr</w:t>
      </w:r>
      <w:r w:rsidRPr="007B3BEB">
        <w:rPr>
          <w:rFonts w:ascii="Courier New" w:hAnsi="Courier New"/>
          <w:sz w:val="16"/>
        </w:rPr>
        <w:t>:</w:t>
      </w:r>
    </w:p>
    <w:p w14:paraId="2C76FA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6B75E0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lowTransTmThr:</w:t>
      </w:r>
    </w:p>
    <w:p w14:paraId="243B886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1AEBC3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repeatDataTrans</w:t>
      </w:r>
      <w:r w:rsidRPr="007B3BEB">
        <w:rPr>
          <w:rFonts w:ascii="Courier New" w:hAnsi="Courier New"/>
          <w:sz w:val="16"/>
        </w:rPr>
        <w:t>:</w:t>
      </w:r>
    </w:p>
    <w:p w14:paraId="61AF9D6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2935BEF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tsIntervalDataTrans</w:t>
      </w:r>
      <w:r w:rsidRPr="007B3BEB">
        <w:rPr>
          <w:rFonts w:ascii="Courier New" w:hAnsi="Courier New"/>
          <w:sz w:val="16"/>
        </w:rPr>
        <w:t>:</w:t>
      </w:r>
    </w:p>
    <w:p w14:paraId="0DEB3D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14B2A7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dataVolume</w:t>
      </w:r>
      <w:r w:rsidRPr="007B3BEB">
        <w:rPr>
          <w:rFonts w:ascii="Courier New" w:hAnsi="Courier New"/>
          <w:sz w:val="16"/>
        </w:rPr>
        <w:t>:</w:t>
      </w:r>
    </w:p>
    <w:p w14:paraId="24D6784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'#/components/schemas/DataVolume'</w:t>
      </w:r>
    </w:p>
    <w:p w14:paraId="52D00D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maxNumberUes</w:t>
      </w:r>
      <w:r w:rsidRPr="007B3BEB">
        <w:rPr>
          <w:rFonts w:ascii="Courier New" w:hAnsi="Courier New"/>
          <w:sz w:val="16"/>
        </w:rPr>
        <w:t>:</w:t>
      </w:r>
    </w:p>
    <w:p w14:paraId="1294C2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6FE5010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oneOf:</w:t>
      </w:r>
    </w:p>
    <w:p w14:paraId="3F654C0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w:t>
      </w:r>
      <w:r w:rsidRPr="007B3BEB">
        <w:rPr>
          <w:rFonts w:ascii="Courier New" w:hAnsi="Courier New"/>
          <w:sz w:val="16"/>
          <w:lang w:eastAsia="zh-CN"/>
        </w:rPr>
        <w:t>repeatDataTrans</w:t>
      </w:r>
      <w:r w:rsidRPr="007B3BEB">
        <w:rPr>
          <w:rFonts w:ascii="Courier New" w:hAnsi="Courier New"/>
          <w:sz w:val="16"/>
        </w:rPr>
        <w:t>]</w:t>
      </w:r>
    </w:p>
    <w:p w14:paraId="2C2169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w:t>
      </w:r>
      <w:r w:rsidRPr="007B3BEB">
        <w:rPr>
          <w:rFonts w:ascii="Courier New" w:hAnsi="Courier New"/>
          <w:sz w:val="16"/>
          <w:lang w:eastAsia="zh-CN"/>
        </w:rPr>
        <w:t>tsIntervalDataTrans</w:t>
      </w:r>
      <w:r w:rsidRPr="007B3BEB">
        <w:rPr>
          <w:rFonts w:ascii="Courier New" w:hAnsi="Courier New"/>
          <w:sz w:val="16"/>
        </w:rPr>
        <w:t>]</w:t>
      </w:r>
    </w:p>
    <w:p w14:paraId="18DB1FF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6F7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DataVolume:</w:t>
      </w:r>
    </w:p>
    <w:p w14:paraId="6E361F8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Data Volume including UL/DL.</w:t>
      </w:r>
    </w:p>
    <w:p w14:paraId="2D650BB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187F14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5E4100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uplinkVolume:</w:t>
      </w:r>
    </w:p>
    <w:p w14:paraId="7EC7D38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'TS29122_CommonData.yaml#/components/schemas/Volume'</w:t>
      </w:r>
    </w:p>
    <w:p w14:paraId="530B61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downlinkVolume:</w:t>
      </w:r>
    </w:p>
    <w:p w14:paraId="76BB60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'TS29122_CommonData.yaml#/components/schemas/Volume'</w:t>
      </w:r>
    </w:p>
    <w:p w14:paraId="0D60F2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anyOf:</w:t>
      </w:r>
    </w:p>
    <w:p w14:paraId="5B5408B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[uplinkVolume]</w:t>
      </w:r>
    </w:p>
    <w:p w14:paraId="41DE810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[downlinkVolume]</w:t>
      </w:r>
    </w:p>
    <w:p w14:paraId="10081C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3DB8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E2eDataVolTransTimeInfo</w:t>
      </w:r>
      <w:r w:rsidRPr="007B3BEB">
        <w:rPr>
          <w:rFonts w:ascii="Courier New" w:hAnsi="Courier New"/>
          <w:sz w:val="16"/>
        </w:rPr>
        <w:t>:</w:t>
      </w:r>
    </w:p>
    <w:p w14:paraId="34CE8E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733239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Represents the E2E data volume transfer time analytics information when subscribed event is</w:t>
      </w:r>
    </w:p>
    <w:p w14:paraId="68C78C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E2E_DATA_VOL_TRANS_TIME</w:t>
      </w:r>
      <w:r w:rsidRPr="007B3BEB">
        <w:rPr>
          <w:rFonts w:ascii="Courier New" w:hAnsi="Courier New"/>
          <w:sz w:val="16"/>
        </w:rPr>
        <w:t>", the "dataVlTrnsTmInfos" attribute shall be included.</w:t>
      </w:r>
    </w:p>
    <w:p w14:paraId="4A5F09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3AEBC4D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01EC3D8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e2eDataVolTransTimes</w:t>
      </w:r>
      <w:r w:rsidRPr="007B3BEB">
        <w:rPr>
          <w:rFonts w:ascii="Courier New" w:hAnsi="Courier New"/>
          <w:sz w:val="16"/>
        </w:rPr>
        <w:t>:</w:t>
      </w:r>
    </w:p>
    <w:p w14:paraId="5F007B4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086C8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DCBDE4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E2eDataVolTransTimePerTS</w:t>
      </w:r>
      <w:r w:rsidRPr="007B3BEB">
        <w:rPr>
          <w:rFonts w:ascii="Courier New" w:hAnsi="Courier New"/>
          <w:sz w:val="16"/>
        </w:rPr>
        <w:t>'</w:t>
      </w:r>
    </w:p>
    <w:p w14:paraId="511ADA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E45ED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e2eDataVolTransTime</w:t>
      </w:r>
      <w:r w:rsidRPr="007B3BEB">
        <w:rPr>
          <w:rFonts w:ascii="Courier New" w:hAnsi="Courier New"/>
          <w:sz w:val="16"/>
        </w:rPr>
        <w:t>UeLists:</w:t>
      </w:r>
    </w:p>
    <w:p w14:paraId="2BAFA9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D04A87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06C001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E2eDataVolTransTime</w:t>
      </w:r>
      <w:r w:rsidRPr="007B3BEB">
        <w:rPr>
          <w:rFonts w:ascii="Courier New" w:hAnsi="Courier New"/>
          <w:sz w:val="16"/>
        </w:rPr>
        <w:t>UeList'</w:t>
      </w:r>
    </w:p>
    <w:p w14:paraId="0F169E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1B8CCC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geoDistrInfos:</w:t>
      </w:r>
    </w:p>
    <w:p w14:paraId="5994D98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E69741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E97A0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GeoDistributionInfo</w:t>
      </w:r>
      <w:r w:rsidRPr="007B3BEB">
        <w:rPr>
          <w:rFonts w:ascii="Courier New" w:hAnsi="Courier New"/>
          <w:sz w:val="16"/>
        </w:rPr>
        <w:t>'</w:t>
      </w:r>
    </w:p>
    <w:p w14:paraId="49E4CD3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9A0DE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confidence:</w:t>
      </w:r>
    </w:p>
    <w:p w14:paraId="5B7E8E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211B04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47CDC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r w:rsidRPr="007B3BEB">
        <w:rPr>
          <w:rFonts w:ascii="Courier New" w:hAnsi="Courier New"/>
          <w:sz w:val="16"/>
          <w:lang w:eastAsia="zh-CN"/>
        </w:rPr>
        <w:t>e2eDataVolTransTimes</w:t>
      </w:r>
    </w:p>
    <w:p w14:paraId="652C173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82B44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bCs/>
          <w:sz w:val="16"/>
          <w:lang w:eastAsia="zh-CN"/>
        </w:rPr>
        <w:t>E2eDataVolTransTimePerTS</w:t>
      </w:r>
      <w:r w:rsidRPr="007B3BEB">
        <w:rPr>
          <w:rFonts w:ascii="Courier New" w:hAnsi="Courier New"/>
          <w:sz w:val="16"/>
        </w:rPr>
        <w:t>:</w:t>
      </w:r>
    </w:p>
    <w:p w14:paraId="1C4ADC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Represents the E2E data volume transfer time analytics per Time Slot.</w:t>
      </w:r>
    </w:p>
    <w:p w14:paraId="7F06DD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4577D6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215C26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tsStart:</w:t>
      </w:r>
    </w:p>
    <w:p w14:paraId="674BBA3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5F337F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tsDuration:</w:t>
      </w:r>
    </w:p>
    <w:p w14:paraId="55BCF76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'TS29571_CommonData.yaml#/components/schemas/DurationSec'</w:t>
      </w:r>
    </w:p>
    <w:p w14:paraId="4D6B49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e2eDataVolTransTimePerUe</w:t>
      </w:r>
      <w:r w:rsidRPr="007B3BEB">
        <w:rPr>
          <w:rFonts w:ascii="Courier New" w:hAnsi="Courier New"/>
          <w:sz w:val="16"/>
        </w:rPr>
        <w:t>:</w:t>
      </w:r>
    </w:p>
    <w:p w14:paraId="28022B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763E528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4FF008D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E2eDataVolTransTimePer</w:t>
      </w:r>
      <w:r w:rsidRPr="007B3BEB">
        <w:rPr>
          <w:rFonts w:ascii="Courier New" w:hAnsi="Courier New"/>
          <w:sz w:val="16"/>
        </w:rPr>
        <w:t>Ue'</w:t>
      </w:r>
    </w:p>
    <w:p w14:paraId="468EE7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350646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E29E67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tsStart</w:t>
      </w:r>
    </w:p>
    <w:p w14:paraId="587C46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tsDuration</w:t>
      </w:r>
    </w:p>
    <w:p w14:paraId="32A8233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r w:rsidRPr="007B3BEB">
        <w:rPr>
          <w:rFonts w:ascii="Courier New" w:hAnsi="Courier New"/>
          <w:sz w:val="16"/>
          <w:lang w:eastAsia="zh-CN"/>
        </w:rPr>
        <w:t>e2eDataVolTransTimePerUe</w:t>
      </w:r>
    </w:p>
    <w:p w14:paraId="775BC2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45950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E2eDataVolTransTimePerUe</w:t>
      </w:r>
      <w:r w:rsidRPr="007B3BEB">
        <w:rPr>
          <w:rFonts w:ascii="Courier New" w:hAnsi="Courier New"/>
          <w:sz w:val="16"/>
        </w:rPr>
        <w:t>:</w:t>
      </w:r>
    </w:p>
    <w:p w14:paraId="06738DA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cs="Arial"/>
          <w:sz w:val="16"/>
          <w:szCs w:val="18"/>
        </w:rPr>
        <w:t xml:space="preserve">Represents the </w:t>
      </w:r>
      <w:r w:rsidRPr="007B3BEB">
        <w:rPr>
          <w:rFonts w:ascii="Courier New" w:hAnsi="Courier New"/>
          <w:sz w:val="16"/>
        </w:rPr>
        <w:t>E2E data volume transfer time</w:t>
      </w:r>
      <w:r w:rsidRPr="007B3BEB">
        <w:rPr>
          <w:rFonts w:ascii="Courier New" w:hAnsi="Courier New" w:cs="Arial"/>
          <w:sz w:val="16"/>
        </w:rPr>
        <w:t xml:space="preserve"> per UE</w:t>
      </w:r>
      <w:r w:rsidRPr="007B3BEB">
        <w:rPr>
          <w:rFonts w:ascii="Courier New" w:hAnsi="Courier New" w:cs="Arial"/>
          <w:sz w:val="16"/>
          <w:szCs w:val="18"/>
        </w:rPr>
        <w:t>.</w:t>
      </w:r>
    </w:p>
    <w:p w14:paraId="1A0E248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2B9BEEE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18285BE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supi:</w:t>
      </w:r>
    </w:p>
    <w:p w14:paraId="5F5958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01B61B1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gpsi:</w:t>
      </w:r>
    </w:p>
    <w:p w14:paraId="423975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'TS29571_CommonData.yaml#/components/schemas/Gpsi'</w:t>
      </w:r>
    </w:p>
    <w:p w14:paraId="31617CA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snssai:</w:t>
      </w:r>
    </w:p>
    <w:p w14:paraId="03F7C5C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'TS29571_CommonData.yaml#/components/schemas/Snssai'</w:t>
      </w:r>
    </w:p>
    <w:p w14:paraId="536AEBC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appId:</w:t>
      </w:r>
    </w:p>
    <w:p w14:paraId="47E35F7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'TS29571_CommonData.yaml#/components/schemas/ApplicationId'</w:t>
      </w:r>
    </w:p>
    <w:p w14:paraId="78D271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ueLoc:</w:t>
      </w:r>
    </w:p>
    <w:p w14:paraId="3C51C10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'TS29571_CommonData.yaml#/components/schemas/UserLocation'</w:t>
      </w:r>
    </w:p>
    <w:p w14:paraId="276842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dnai</w:t>
      </w:r>
      <w:r w:rsidRPr="007B3BEB">
        <w:rPr>
          <w:rFonts w:ascii="Courier New" w:hAnsi="Courier New"/>
          <w:sz w:val="16"/>
        </w:rPr>
        <w:t>:</w:t>
      </w:r>
    </w:p>
    <w:p w14:paraId="65DA70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'TS29571_CommonData.yaml#/components/schemas/Dnai'</w:t>
      </w:r>
    </w:p>
    <w:p w14:paraId="08274C9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dnn:</w:t>
      </w:r>
    </w:p>
    <w:p w14:paraId="66B2BD1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'TS29571_CommonData.yaml#/components/schemas/Dnn'</w:t>
      </w:r>
    </w:p>
    <w:p w14:paraId="720DBD1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s</w:t>
      </w:r>
      <w:r w:rsidRPr="007B3BEB">
        <w:rPr>
          <w:rFonts w:ascii="Courier New" w:hAnsi="Courier New"/>
          <w:sz w:val="16"/>
          <w:lang w:eastAsia="zh-CN"/>
        </w:rPr>
        <w:t>patialVal</w:t>
      </w:r>
      <w:r w:rsidRPr="007B3BEB">
        <w:rPr>
          <w:rFonts w:ascii="Courier New" w:hAnsi="Courier New" w:hint="eastAsia"/>
          <w:sz w:val="16"/>
          <w:lang w:eastAsia="zh-CN"/>
        </w:rPr>
        <w:t>i</w:t>
      </w:r>
      <w:r w:rsidRPr="007B3BEB">
        <w:rPr>
          <w:rFonts w:ascii="Courier New" w:hAnsi="Courier New"/>
          <w:sz w:val="16"/>
          <w:lang w:eastAsia="zh-CN"/>
        </w:rPr>
        <w:t>dity</w:t>
      </w:r>
      <w:r w:rsidRPr="007B3BEB">
        <w:rPr>
          <w:rFonts w:ascii="Courier New" w:hAnsi="Courier New"/>
          <w:sz w:val="16"/>
        </w:rPr>
        <w:t>:</w:t>
      </w:r>
    </w:p>
    <w:p w14:paraId="141C77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'TS29554_Npcf_BDTPolicyControl.yaml#/components/schemas/NetworkAreaInfo'</w:t>
      </w:r>
    </w:p>
    <w:p w14:paraId="232C8F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validityPeriod</w:t>
      </w:r>
      <w:r w:rsidRPr="007B3BEB">
        <w:rPr>
          <w:rFonts w:ascii="Courier New" w:hAnsi="Courier New"/>
          <w:sz w:val="16"/>
        </w:rPr>
        <w:t>:</w:t>
      </w:r>
    </w:p>
    <w:p w14:paraId="7F8CB24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'TS29122_CommonData.yaml#/components/schemas/TimeWindow'</w:t>
      </w:r>
    </w:p>
    <w:p w14:paraId="53A0FAC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dataVolTransTime</w:t>
      </w:r>
      <w:r w:rsidRPr="007B3BEB">
        <w:rPr>
          <w:rFonts w:ascii="Courier New" w:hAnsi="Courier New"/>
          <w:sz w:val="16"/>
        </w:rPr>
        <w:t>:</w:t>
      </w:r>
    </w:p>
    <w:p w14:paraId="61C197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DataVolume</w:t>
      </w:r>
      <w:r w:rsidRPr="007B3BEB">
        <w:rPr>
          <w:rFonts w:ascii="Courier New" w:hAnsi="Courier New"/>
          <w:sz w:val="16"/>
        </w:rPr>
        <w:t>TransferTime'</w:t>
      </w:r>
    </w:p>
    <w:p w14:paraId="5AD0C4D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oneOf:</w:t>
      </w:r>
    </w:p>
    <w:p w14:paraId="161BD7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[ueLoc]</w:t>
      </w:r>
    </w:p>
    <w:p w14:paraId="4515E5F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[snssai]</w:t>
      </w:r>
    </w:p>
    <w:p w14:paraId="7424F3B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A5FD3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E2eDataVolTransTime</w:t>
      </w:r>
      <w:r w:rsidRPr="007B3BEB">
        <w:rPr>
          <w:rFonts w:ascii="Courier New" w:hAnsi="Courier New"/>
          <w:sz w:val="16"/>
        </w:rPr>
        <w:t>UeList:</w:t>
      </w:r>
    </w:p>
    <w:p w14:paraId="22F0AD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062FA08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w:t>
      </w:r>
      <w:r w:rsidRPr="007B3BEB">
        <w:rPr>
          <w:rFonts w:ascii="Courier New" w:hAnsi="Courier New" w:cs="Arial"/>
          <w:sz w:val="16"/>
          <w:szCs w:val="18"/>
        </w:rPr>
        <w:t>Contains the l</w:t>
      </w:r>
      <w:r w:rsidRPr="007B3BEB">
        <w:rPr>
          <w:rFonts w:ascii="Courier New" w:hAnsi="Courier New"/>
          <w:sz w:val="16"/>
          <w:lang w:eastAsia="ko-KR"/>
        </w:rPr>
        <w:t xml:space="preserve">ist of UEs classified based on </w:t>
      </w:r>
      <w:r w:rsidRPr="007B3BEB">
        <w:rPr>
          <w:rFonts w:ascii="Courier New" w:hAnsi="Courier New"/>
          <w:sz w:val="16"/>
        </w:rPr>
        <w:t xml:space="preserve">experience level of </w:t>
      </w:r>
      <w:r w:rsidRPr="007B3BEB">
        <w:rPr>
          <w:rFonts w:ascii="Courier New" w:hAnsi="Courier New"/>
          <w:sz w:val="16"/>
          <w:lang w:eastAsia="zh-CN"/>
        </w:rPr>
        <w:t xml:space="preserve">E2E Data Volume Transfer </w:t>
      </w:r>
    </w:p>
    <w:p w14:paraId="6C2D9848" w14:textId="77777777" w:rsid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Nokia" w:date="2024-02-13T18:22:00Z"/>
          <w:rFonts w:ascii="Courier New" w:hAnsi="Courier New"/>
          <w:sz w:val="16"/>
          <w:lang w:eastAsia="zh-CN"/>
        </w:rPr>
      </w:pPr>
      <w:r w:rsidRPr="007B3BEB">
        <w:rPr>
          <w:rFonts w:ascii="Courier New" w:hAnsi="Courier New"/>
          <w:sz w:val="16"/>
          <w:lang w:eastAsia="zh-CN"/>
        </w:rPr>
        <w:t xml:space="preserve">        Time </w:t>
      </w:r>
    </w:p>
    <w:p w14:paraId="24ACA04C" w14:textId="3887A1CB"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0" w:author="Nokia" w:date="2024-02-13T18:22:00Z">
        <w:r>
          <w:rPr>
            <w:rFonts w:ascii="Courier New" w:hAnsi="Courier New"/>
            <w:sz w:val="16"/>
            <w:lang w:val="en-US" w:eastAsia="zh-CN"/>
          </w:rPr>
          <w:t xml:space="preserve">      type: object</w:t>
        </w:r>
      </w:ins>
    </w:p>
    <w:p w14:paraId="2C37E2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76E86C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highLevel:</w:t>
      </w:r>
    </w:p>
    <w:p w14:paraId="4DA40C3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297620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3BC678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5DDBE34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7AB211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mediumLevel:</w:t>
      </w:r>
    </w:p>
    <w:p w14:paraId="5B204F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1A383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78EE5B0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6B2616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F446E0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lowLevel:</w:t>
      </w:r>
    </w:p>
    <w:p w14:paraId="6F3E53D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5225F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2A8458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1C807C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83DAA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lowRatio:</w:t>
      </w:r>
    </w:p>
    <w:p w14:paraId="40D18C9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420BA4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mediumRatio:</w:t>
      </w:r>
    </w:p>
    <w:p w14:paraId="53A036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4465E7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highRatio:</w:t>
      </w:r>
    </w:p>
    <w:p w14:paraId="147A4E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331BE8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hint="eastAsia"/>
          <w:sz w:val="16"/>
          <w:lang w:eastAsia="zh-CN"/>
        </w:rPr>
        <w:t>s</w:t>
      </w:r>
      <w:r w:rsidRPr="007B3BEB">
        <w:rPr>
          <w:rFonts w:ascii="Courier New" w:hAnsi="Courier New"/>
          <w:sz w:val="16"/>
          <w:lang w:eastAsia="zh-CN"/>
        </w:rPr>
        <w:t>patialVal</w:t>
      </w:r>
      <w:r w:rsidRPr="007B3BEB">
        <w:rPr>
          <w:rFonts w:ascii="Courier New" w:hAnsi="Courier New" w:hint="eastAsia"/>
          <w:sz w:val="16"/>
          <w:lang w:eastAsia="zh-CN"/>
        </w:rPr>
        <w:t>i</w:t>
      </w:r>
      <w:r w:rsidRPr="007B3BEB">
        <w:rPr>
          <w:rFonts w:ascii="Courier New" w:hAnsi="Courier New"/>
          <w:sz w:val="16"/>
          <w:lang w:eastAsia="zh-CN"/>
        </w:rPr>
        <w:t>dity</w:t>
      </w:r>
      <w:r w:rsidRPr="007B3BEB">
        <w:rPr>
          <w:rFonts w:ascii="Courier New" w:hAnsi="Courier New"/>
          <w:sz w:val="16"/>
        </w:rPr>
        <w:t>:</w:t>
      </w:r>
    </w:p>
    <w:p w14:paraId="50BFA7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'TS29554_Npcf_BDTPolicyControl.yaml#/components/schemas/NetworkAreaInfo'</w:t>
      </w:r>
    </w:p>
    <w:p w14:paraId="637FBF0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validityPeriod</w:t>
      </w:r>
      <w:r w:rsidRPr="007B3BEB">
        <w:rPr>
          <w:rFonts w:ascii="Courier New" w:hAnsi="Courier New"/>
          <w:sz w:val="16"/>
        </w:rPr>
        <w:t>:</w:t>
      </w:r>
    </w:p>
    <w:p w14:paraId="36D050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'TS29122_CommonData.yaml#/components/schemas/TimeWindow'</w:t>
      </w:r>
    </w:p>
    <w:p w14:paraId="70B2D9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anyOf:</w:t>
      </w:r>
    </w:p>
    <w:p w14:paraId="1857A43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[highLevel]</w:t>
      </w:r>
    </w:p>
    <w:p w14:paraId="75439E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[mediumLevel]</w:t>
      </w:r>
    </w:p>
    <w:p w14:paraId="3E1E00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[lowLevel]</w:t>
      </w:r>
    </w:p>
    <w:p w14:paraId="1FFC0A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F01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DataVolumeTransferTime:</w:t>
      </w:r>
    </w:p>
    <w:p w14:paraId="5D6A788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589DD3A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 xml:space="preserve">Indicates the </w:t>
      </w:r>
      <w:r w:rsidRPr="007B3BEB">
        <w:rPr>
          <w:rFonts w:ascii="Courier New" w:hAnsi="Courier New"/>
          <w:sz w:val="16"/>
        </w:rPr>
        <w:t>E2E data volume transfer time</w:t>
      </w:r>
      <w:r w:rsidRPr="007B3BEB">
        <w:rPr>
          <w:rFonts w:ascii="Courier New" w:hAnsi="Courier New"/>
          <w:sz w:val="16"/>
          <w:lang w:eastAsia="zh-CN"/>
        </w:rPr>
        <w:t xml:space="preserve"> and the </w:t>
      </w:r>
      <w:r w:rsidRPr="007B3BEB">
        <w:rPr>
          <w:rFonts w:ascii="Courier New" w:hAnsi="Courier New"/>
          <w:sz w:val="16"/>
        </w:rPr>
        <w:t>data volume used to derive the transfer</w:t>
      </w:r>
    </w:p>
    <w:p w14:paraId="39CE02B1" w14:textId="77777777" w:rsid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Nokia" w:date="2024-02-13T18:22:00Z"/>
          <w:rFonts w:ascii="Courier New" w:hAnsi="Courier New"/>
          <w:sz w:val="16"/>
        </w:rPr>
      </w:pPr>
      <w:r w:rsidRPr="007B3BEB">
        <w:rPr>
          <w:rFonts w:ascii="Courier New" w:hAnsi="Courier New"/>
          <w:sz w:val="16"/>
        </w:rPr>
        <w:t xml:space="preserve">        time.</w:t>
      </w:r>
    </w:p>
    <w:p w14:paraId="7D819534" w14:textId="77F93D45"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2" w:author="Nokia" w:date="2024-02-13T18:22:00Z">
        <w:r>
          <w:rPr>
            <w:rFonts w:ascii="Courier New" w:hAnsi="Courier New"/>
            <w:sz w:val="16"/>
            <w:lang w:val="en-US" w:eastAsia="zh-CN"/>
          </w:rPr>
          <w:t xml:space="preserve">      type: object</w:t>
        </w:r>
      </w:ins>
    </w:p>
    <w:p w14:paraId="2F4A03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456CF03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uplinkVolume:</w:t>
      </w:r>
    </w:p>
    <w:p w14:paraId="7F477E7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'TS29122_CommonData.yaml#/components/schemas/Volume'</w:t>
      </w:r>
    </w:p>
    <w:p w14:paraId="74CC50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avgTransTimeUl:</w:t>
      </w:r>
    </w:p>
    <w:p w14:paraId="5D378A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36CDC1D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varTransTimeUl:</w:t>
      </w:r>
    </w:p>
    <w:p w14:paraId="0E91306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72FB22E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downlinkVolume:</w:t>
      </w:r>
    </w:p>
    <w:p w14:paraId="2776F44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'TS29122_CommonData.yaml#/components/schemas/Volume'</w:t>
      </w:r>
    </w:p>
    <w:p w14:paraId="1986F5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avgTransTimeDl:</w:t>
      </w:r>
    </w:p>
    <w:p w14:paraId="698627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5AB151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varTransTimeDl:</w:t>
      </w:r>
    </w:p>
    <w:p w14:paraId="5F9E713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5C69197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032B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GeoLocation</w:t>
      </w:r>
      <w:r w:rsidRPr="007B3BEB">
        <w:rPr>
          <w:rFonts w:ascii="Courier New" w:hAnsi="Courier New"/>
          <w:sz w:val="16"/>
        </w:rPr>
        <w:t>:</w:t>
      </w:r>
    </w:p>
    <w:p w14:paraId="5FA4A5D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4A7C303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7B3BEB">
        <w:rPr>
          <w:rFonts w:ascii="Courier New" w:hAnsi="Courier New"/>
          <w:sz w:val="16"/>
        </w:rPr>
        <w:t xml:space="preserve">        </w:t>
      </w:r>
      <w:r w:rsidRPr="007B3BEB">
        <w:rPr>
          <w:rFonts w:ascii="Courier New" w:hAnsi="Courier New" w:cs="Arial"/>
          <w:sz w:val="16"/>
          <w:szCs w:val="18"/>
        </w:rPr>
        <w:t>Represents a horizontal and optionally vertical location using either geographic</w:t>
      </w:r>
    </w:p>
    <w:p w14:paraId="195327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7B3BEB">
        <w:rPr>
          <w:rFonts w:ascii="Courier New" w:hAnsi="Courier New" w:cs="Arial"/>
          <w:sz w:val="16"/>
          <w:szCs w:val="18"/>
        </w:rPr>
        <w:t xml:space="preserve">        or local coordinates.</w:t>
      </w:r>
    </w:p>
    <w:p w14:paraId="2621C1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77FF19A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1087E30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point:</w:t>
      </w:r>
    </w:p>
    <w:p w14:paraId="481C4D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'TS29572_Nlmf_Location.yaml#/components/schemas/Point'</w:t>
      </w:r>
    </w:p>
    <w:p w14:paraId="00E31E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pointAlt:</w:t>
      </w:r>
    </w:p>
    <w:p w14:paraId="2427350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'TS29572_Nlmf_Location.yaml#/components/schemas/PointAltitude'</w:t>
      </w:r>
    </w:p>
    <w:p w14:paraId="0F2B3F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refPoint:</w:t>
      </w:r>
    </w:p>
    <w:p w14:paraId="093733F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'TS29572_Nlmf_Location.yaml#/components/schemas/LocalOrigin'</w:t>
      </w:r>
    </w:p>
    <w:p w14:paraId="25D177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localCoords:</w:t>
      </w:r>
    </w:p>
    <w:p w14:paraId="6FF3154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'TS29572_Nlmf_Location.yaml#/components/schemas/RelativeCartesianLocation'</w:t>
      </w:r>
    </w:p>
    <w:p w14:paraId="5B843A3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anyOf:</w:t>
      </w:r>
    </w:p>
    <w:p w14:paraId="7ABB3EE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[point]</w:t>
      </w:r>
    </w:p>
    <w:p w14:paraId="7C6910B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[pointAlt]</w:t>
      </w:r>
    </w:p>
    <w:p w14:paraId="65B30C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allOf:</w:t>
      </w:r>
    </w:p>
    <w:p w14:paraId="20F0AA9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[refPoint]</w:t>
      </w:r>
    </w:p>
    <w:p w14:paraId="4BCDE3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[localCoords]</w:t>
      </w:r>
    </w:p>
    <w:p w14:paraId="349FCA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121C92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LocAccuracyReq</w:t>
      </w:r>
      <w:r w:rsidRPr="007B3BEB">
        <w:rPr>
          <w:rFonts w:ascii="Courier New" w:hAnsi="Courier New"/>
          <w:sz w:val="16"/>
        </w:rPr>
        <w:t>:</w:t>
      </w:r>
    </w:p>
    <w:p w14:paraId="382E2E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5EC004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7B3BEB">
        <w:rPr>
          <w:rFonts w:ascii="Courier New" w:hAnsi="Courier New"/>
          <w:sz w:val="16"/>
        </w:rPr>
        <w:t xml:space="preserve">        </w:t>
      </w:r>
      <w:r w:rsidRPr="007B3BEB">
        <w:rPr>
          <w:rFonts w:ascii="Courier New" w:hAnsi="Courier New" w:cs="Arial"/>
          <w:sz w:val="16"/>
          <w:szCs w:val="18"/>
        </w:rPr>
        <w:t>Contains location accuracy analytics requirements.</w:t>
      </w:r>
    </w:p>
    <w:p w14:paraId="0786C6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587297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3F2AB1F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val="en-US"/>
        </w:rPr>
        <w:t>accThres</w:t>
      </w:r>
      <w:r w:rsidRPr="007B3BEB">
        <w:rPr>
          <w:rFonts w:ascii="Courier New" w:hAnsi="Courier New"/>
          <w:sz w:val="16"/>
        </w:rPr>
        <w:t>:</w:t>
      </w:r>
    </w:p>
    <w:p w14:paraId="63FA07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09FEB1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accThresMatchDir:</w:t>
      </w:r>
    </w:p>
    <w:p w14:paraId="0AE22E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'#/components/schemas/MatchingDirection'</w:t>
      </w:r>
    </w:p>
    <w:p w14:paraId="222581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val="en-US"/>
        </w:rPr>
        <w:t>inOutThres</w:t>
      </w:r>
      <w:r w:rsidRPr="007B3BEB">
        <w:rPr>
          <w:rFonts w:ascii="Courier New" w:hAnsi="Courier New"/>
          <w:sz w:val="16"/>
        </w:rPr>
        <w:t>:</w:t>
      </w:r>
    </w:p>
    <w:p w14:paraId="13E8153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498245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inOutThresMatchDir:</w:t>
      </w:r>
    </w:p>
    <w:p w14:paraId="25C2883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'#/components/schemas/MatchingDirection'</w:t>
      </w:r>
    </w:p>
    <w:p w14:paraId="32F099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posMethod:</w:t>
      </w:r>
    </w:p>
    <w:p w14:paraId="5338A0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'TS29572_Nlmf_Location.yaml#/components/schemas/PositioningMethod'</w:t>
      </w:r>
    </w:p>
    <w:p w14:paraId="3E7FFF7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789F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LocAccuracyInfo</w:t>
      </w:r>
      <w:r w:rsidRPr="007B3BEB">
        <w:rPr>
          <w:rFonts w:ascii="Courier New" w:hAnsi="Courier New"/>
          <w:sz w:val="16"/>
        </w:rPr>
        <w:t>:</w:t>
      </w:r>
    </w:p>
    <w:p w14:paraId="619907F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46D3A18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7B3BEB">
        <w:rPr>
          <w:rFonts w:ascii="Courier New" w:hAnsi="Courier New"/>
          <w:sz w:val="16"/>
        </w:rPr>
        <w:t xml:space="preserve">        </w:t>
      </w:r>
      <w:r w:rsidRPr="007B3BEB">
        <w:rPr>
          <w:rFonts w:ascii="Courier New" w:hAnsi="Courier New" w:cs="Arial"/>
          <w:sz w:val="16"/>
          <w:szCs w:val="18"/>
        </w:rPr>
        <w:t>Contains location accuracy analytics.</w:t>
      </w:r>
    </w:p>
    <w:p w14:paraId="3FE818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45FDCE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34E4708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locAccPerMeths:</w:t>
      </w:r>
    </w:p>
    <w:p w14:paraId="3ABECC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4B19D1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CE353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'#/components/schemas/LocAccuracyPerMethod'</w:t>
      </w:r>
    </w:p>
    <w:p w14:paraId="68162CF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5C6EE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rPr>
        <w:t xml:space="preserve">          description: Location accuracy information per positioning method.</w:t>
      </w:r>
    </w:p>
    <w:p w14:paraId="2BBC1D4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val="en-US"/>
        </w:rPr>
        <w:t>inOutUePct</w:t>
      </w:r>
      <w:r w:rsidRPr="007B3BEB">
        <w:rPr>
          <w:rFonts w:ascii="Courier New" w:hAnsi="Courier New"/>
          <w:sz w:val="16"/>
        </w:rPr>
        <w:t>:</w:t>
      </w:r>
    </w:p>
    <w:p w14:paraId="6ABC016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498E0F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inOutInd:</w:t>
      </w:r>
    </w:p>
    <w:p w14:paraId="69F867B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boolean</w:t>
      </w:r>
    </w:p>
    <w:p w14:paraId="79AFFE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Indicates if the target location is indoors or outdoors.</w:t>
      </w:r>
    </w:p>
    <w:p w14:paraId="6FC603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A72C59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locAccPerMeths</w:t>
      </w:r>
    </w:p>
    <w:p w14:paraId="4013A3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not:</w:t>
      </w:r>
    </w:p>
    <w:p w14:paraId="4C68B7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 [</w:t>
      </w:r>
      <w:r w:rsidRPr="007B3BEB">
        <w:rPr>
          <w:rFonts w:ascii="Courier New" w:hAnsi="Courier New"/>
          <w:sz w:val="16"/>
          <w:lang w:val="en-US"/>
        </w:rPr>
        <w:t>inOutUePct</w:t>
      </w:r>
      <w:r w:rsidRPr="007B3BEB">
        <w:rPr>
          <w:rFonts w:ascii="Courier New" w:hAnsi="Courier New"/>
          <w:sz w:val="16"/>
        </w:rPr>
        <w:t>, inOutInd]</w:t>
      </w:r>
    </w:p>
    <w:p w14:paraId="686184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27001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LocAccuracyPerMethod</w:t>
      </w:r>
      <w:r w:rsidRPr="007B3BEB">
        <w:rPr>
          <w:rFonts w:ascii="Courier New" w:hAnsi="Courier New"/>
          <w:sz w:val="16"/>
        </w:rPr>
        <w:t>:</w:t>
      </w:r>
    </w:p>
    <w:p w14:paraId="733A8D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2844F59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7B3BEB">
        <w:rPr>
          <w:rFonts w:ascii="Courier New" w:hAnsi="Courier New"/>
          <w:sz w:val="16"/>
        </w:rPr>
        <w:t xml:space="preserve">        </w:t>
      </w:r>
      <w:r w:rsidRPr="007B3BEB">
        <w:rPr>
          <w:rFonts w:ascii="Courier New" w:hAnsi="Courier New" w:cs="Arial"/>
          <w:sz w:val="16"/>
          <w:szCs w:val="18"/>
        </w:rPr>
        <w:t>Contains location accuracy analytics per positioning method.</w:t>
      </w:r>
    </w:p>
    <w:p w14:paraId="788F935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3713CA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0D53C5B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posMethod:</w:t>
      </w:r>
    </w:p>
    <w:p w14:paraId="61D5AA8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'TS29572_Nlmf_Location.yaml#/components/schemas/PositioningMethod'</w:t>
      </w:r>
    </w:p>
    <w:p w14:paraId="5CFC69E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val="en-US"/>
        </w:rPr>
        <w:t>locAcc</w:t>
      </w:r>
      <w:r w:rsidRPr="007B3BEB">
        <w:rPr>
          <w:rFonts w:ascii="Courier New" w:hAnsi="Courier New"/>
          <w:sz w:val="16"/>
        </w:rPr>
        <w:t>:</w:t>
      </w:r>
    </w:p>
    <w:p w14:paraId="5A7730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297AABC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losNlosPercent:</w:t>
      </w:r>
    </w:p>
    <w:p w14:paraId="621DAB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275645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3A8A2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6775535C" w14:textId="77777777" w:rsid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Nokia" w:date="2024-02-13T18:21:00Z"/>
          <w:rFonts w:ascii="Courier New" w:hAnsi="Courier New"/>
          <w:sz w:val="16"/>
        </w:rPr>
      </w:pPr>
      <w:r w:rsidRPr="007B3BEB">
        <w:rPr>
          <w:rFonts w:ascii="Courier New" w:hAnsi="Courier New"/>
          <w:sz w:val="16"/>
        </w:rPr>
        <w:t xml:space="preserve">        - locAcc</w:t>
      </w:r>
    </w:p>
    <w:p w14:paraId="0A0A8F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0BD71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AccuracyReq:</w:t>
      </w:r>
    </w:p>
    <w:p w14:paraId="3046C7E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sz w:val="16"/>
          <w:lang w:val="en-US" w:eastAsia="zh-CN"/>
        </w:rPr>
        <w:t xml:space="preserve">Represents the </w:t>
      </w:r>
      <w:r w:rsidRPr="007B3BEB">
        <w:rPr>
          <w:rFonts w:ascii="Courier New" w:hAnsi="Courier New"/>
          <w:sz w:val="16"/>
        </w:rPr>
        <w:t>analytics accuracy requirement information</w:t>
      </w:r>
      <w:r w:rsidRPr="007B3BEB">
        <w:rPr>
          <w:rFonts w:ascii="Courier New" w:hAnsi="Courier New"/>
          <w:sz w:val="16"/>
          <w:lang w:val="en-US" w:eastAsia="zh-CN"/>
        </w:rPr>
        <w:t>.</w:t>
      </w:r>
    </w:p>
    <w:p w14:paraId="266F8D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209F19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12A540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accuTimeWin</w:t>
      </w:r>
      <w:r w:rsidRPr="007B3BEB">
        <w:rPr>
          <w:rFonts w:ascii="Courier New" w:hAnsi="Courier New"/>
          <w:sz w:val="16"/>
        </w:rPr>
        <w:t>:</w:t>
      </w:r>
    </w:p>
    <w:p w14:paraId="68A81A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'TS29122_CommonData.yaml#/components/schemas/TimeWindow'</w:t>
      </w:r>
    </w:p>
    <w:p w14:paraId="13FB93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accuPeriod</w:t>
      </w:r>
      <w:r w:rsidRPr="007B3BEB">
        <w:rPr>
          <w:rFonts w:ascii="Courier New" w:hAnsi="Courier New"/>
          <w:sz w:val="16"/>
        </w:rPr>
        <w:t>:</w:t>
      </w:r>
    </w:p>
    <w:p w14:paraId="354AF3C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'TS29571_CommonData.yaml#/components/schemas/DurationSec'</w:t>
      </w:r>
    </w:p>
    <w:p w14:paraId="1775FF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accuDevThr</w:t>
      </w:r>
      <w:r w:rsidRPr="007B3BEB">
        <w:rPr>
          <w:rFonts w:ascii="Courier New" w:hAnsi="Courier New"/>
          <w:sz w:val="16"/>
        </w:rPr>
        <w:t>:</w:t>
      </w:r>
    </w:p>
    <w:p w14:paraId="24EA74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518B4D5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minNum</w:t>
      </w:r>
      <w:r w:rsidRPr="007B3BEB">
        <w:rPr>
          <w:rFonts w:ascii="Courier New" w:hAnsi="Courier New"/>
          <w:sz w:val="16"/>
        </w:rPr>
        <w:t>:</w:t>
      </w:r>
    </w:p>
    <w:p w14:paraId="6823E9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44B983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updatedAnaFlg</w:t>
      </w:r>
      <w:r w:rsidRPr="007B3BEB">
        <w:rPr>
          <w:rFonts w:ascii="Courier New" w:hAnsi="Courier New"/>
          <w:sz w:val="16"/>
        </w:rPr>
        <w:t>:</w:t>
      </w:r>
    </w:p>
    <w:p w14:paraId="1BE5EC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boolean</w:t>
      </w:r>
    </w:p>
    <w:p w14:paraId="5E9EB1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0906AD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Indicates the updated Analytics flag. Set to "true" indicates that the NWDAF can provide</w:t>
      </w:r>
    </w:p>
    <w:p w14:paraId="60437ED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the updated analytics if the analytics can be generated within the analytics accuracy</w:t>
      </w:r>
    </w:p>
    <w:p w14:paraId="186659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information time window, which is specified by "accuTimeWin" attribute.</w:t>
      </w:r>
    </w:p>
    <w:p w14:paraId="298710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Otherwise set to “false”. Default value is “false” if omitted.</w:t>
      </w:r>
    </w:p>
    <w:p w14:paraId="3D9E5AB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correctionInterval</w:t>
      </w:r>
      <w:r w:rsidRPr="007B3BEB">
        <w:rPr>
          <w:rFonts w:ascii="Courier New" w:hAnsi="Courier New"/>
          <w:sz w:val="16"/>
        </w:rPr>
        <w:t>:</w:t>
      </w:r>
    </w:p>
    <w:p w14:paraId="7F0B821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'TS29571_CommonData.yaml#/components/schemas/DurationSec'</w:t>
      </w:r>
    </w:p>
    <w:p w14:paraId="778B65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C6BC4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AccuracyInfo:</w:t>
      </w:r>
    </w:p>
    <w:p w14:paraId="18312A0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sz w:val="16"/>
          <w:lang w:eastAsia="zh-CN"/>
        </w:rPr>
        <w:t xml:space="preserve">The </w:t>
      </w:r>
      <w:r w:rsidRPr="007B3BEB">
        <w:rPr>
          <w:rFonts w:ascii="Courier New" w:hAnsi="Courier New"/>
          <w:sz w:val="16"/>
        </w:rPr>
        <w:t>analytics accuracy information.</w:t>
      </w:r>
    </w:p>
    <w:p w14:paraId="312670F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2AC96B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0C3F6BE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accuracyVal</w:t>
      </w:r>
      <w:r w:rsidRPr="007B3BEB">
        <w:rPr>
          <w:rFonts w:ascii="Courier New" w:hAnsi="Courier New"/>
          <w:sz w:val="16"/>
        </w:rPr>
        <w:t>:</w:t>
      </w:r>
    </w:p>
    <w:p w14:paraId="781A29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1EC9E9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accuSampleNbr</w:t>
      </w:r>
      <w:r w:rsidRPr="007B3BEB">
        <w:rPr>
          <w:rFonts w:ascii="Courier New" w:hAnsi="Courier New"/>
          <w:sz w:val="16"/>
        </w:rPr>
        <w:t>:</w:t>
      </w:r>
    </w:p>
    <w:p w14:paraId="4306901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6DD1EF7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DD45E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anaAccuInd:</w:t>
      </w:r>
    </w:p>
    <w:p w14:paraId="28D0AC3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'#/components/schemas/AnalyticsAccuracyIndication'</w:t>
      </w:r>
    </w:p>
    <w:p w14:paraId="686C15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7131E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MovBehavReq:</w:t>
      </w:r>
    </w:p>
    <w:p w14:paraId="32932C27" w14:textId="77777777" w:rsid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Nokia" w:date="2024-02-13T18:21:00Z"/>
          <w:rFonts w:ascii="Courier New" w:hAnsi="Courier New"/>
          <w:sz w:val="16"/>
          <w:lang w:val="en-US" w:eastAsia="zh-CN"/>
        </w:rPr>
      </w:pPr>
      <w:r w:rsidRPr="007B3BEB">
        <w:rPr>
          <w:rFonts w:ascii="Courier New" w:hAnsi="Courier New"/>
          <w:sz w:val="16"/>
        </w:rPr>
        <w:t xml:space="preserve">      description: </w:t>
      </w:r>
      <w:r w:rsidRPr="007B3BEB">
        <w:rPr>
          <w:rFonts w:ascii="Courier New" w:hAnsi="Courier New"/>
          <w:sz w:val="16"/>
          <w:lang w:val="en-US" w:eastAsia="zh-CN"/>
        </w:rPr>
        <w:t xml:space="preserve">Represents the </w:t>
      </w:r>
      <w:r w:rsidRPr="007B3BEB">
        <w:rPr>
          <w:rFonts w:ascii="Courier New" w:hAnsi="Courier New"/>
          <w:sz w:val="16"/>
          <w:lang w:eastAsia="zh-CN"/>
        </w:rPr>
        <w:t>Movement Behaviour</w:t>
      </w:r>
      <w:r w:rsidRPr="007B3BEB">
        <w:rPr>
          <w:rFonts w:ascii="Courier New" w:hAnsi="Courier New"/>
          <w:sz w:val="16"/>
          <w:lang w:val="en-US" w:eastAsia="zh-CN"/>
        </w:rPr>
        <w:t xml:space="preserve"> analytics requirements.</w:t>
      </w:r>
    </w:p>
    <w:p w14:paraId="0BE8E18B" w14:textId="008A3B4E"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5" w:author="Nokia" w:date="2024-02-13T18:21:00Z">
        <w:r>
          <w:rPr>
            <w:rFonts w:ascii="Courier New" w:hAnsi="Courier New"/>
            <w:sz w:val="16"/>
            <w:lang w:val="en-US" w:eastAsia="zh-CN"/>
          </w:rPr>
          <w:t xml:space="preserve">      type: object</w:t>
        </w:r>
      </w:ins>
    </w:p>
    <w:p w14:paraId="53119C7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65ACB2A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locationGranReq</w:t>
      </w:r>
      <w:r w:rsidRPr="007B3BEB">
        <w:rPr>
          <w:rFonts w:ascii="Courier New" w:hAnsi="Courier New"/>
          <w:sz w:val="16"/>
        </w:rPr>
        <w:t>:</w:t>
      </w:r>
    </w:p>
    <w:p w14:paraId="2D4EDC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LocInfoGranularity</w:t>
      </w:r>
      <w:r w:rsidRPr="007B3BEB">
        <w:rPr>
          <w:rFonts w:ascii="Courier New" w:hAnsi="Courier New"/>
          <w:sz w:val="16"/>
        </w:rPr>
        <w:t>'</w:t>
      </w:r>
    </w:p>
    <w:p w14:paraId="455BE2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w:t>
      </w:r>
      <w:r w:rsidRPr="007B3BEB">
        <w:rPr>
          <w:rFonts w:ascii="Courier New" w:hAnsi="Courier New"/>
          <w:sz w:val="16"/>
          <w:lang w:eastAsia="zh-CN"/>
        </w:rPr>
        <w:t>eportThresholds</w:t>
      </w:r>
      <w:r w:rsidRPr="007B3BEB">
        <w:rPr>
          <w:rFonts w:ascii="Courier New" w:hAnsi="Courier New"/>
          <w:sz w:val="16"/>
        </w:rPr>
        <w:t>:</w:t>
      </w:r>
    </w:p>
    <w:p w14:paraId="71014F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'#/components/schemas/ThresholdLevel'</w:t>
      </w:r>
    </w:p>
    <w:p w14:paraId="5A665C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01024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MovBehavInfo:</w:t>
      </w:r>
    </w:p>
    <w:p w14:paraId="55C20190" w14:textId="77777777" w:rsid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Nokia" w:date="2024-02-13T18:21:00Z"/>
          <w:rFonts w:ascii="Courier New" w:hAnsi="Courier New"/>
          <w:sz w:val="16"/>
          <w:lang w:val="en-US" w:eastAsia="zh-CN"/>
        </w:rPr>
      </w:pPr>
      <w:r w:rsidRPr="007B3BEB">
        <w:rPr>
          <w:rFonts w:ascii="Courier New" w:hAnsi="Courier New"/>
          <w:sz w:val="16"/>
        </w:rPr>
        <w:t xml:space="preserve">      description: </w:t>
      </w:r>
      <w:r w:rsidRPr="007B3BEB">
        <w:rPr>
          <w:rFonts w:ascii="Courier New" w:hAnsi="Courier New"/>
          <w:sz w:val="16"/>
          <w:lang w:val="en-US" w:eastAsia="zh-CN"/>
        </w:rPr>
        <w:t xml:space="preserve">Represents the </w:t>
      </w:r>
      <w:r w:rsidRPr="007B3BEB">
        <w:rPr>
          <w:rFonts w:ascii="Courier New" w:hAnsi="Courier New"/>
          <w:sz w:val="16"/>
        </w:rPr>
        <w:t>Movement Behaviour information</w:t>
      </w:r>
      <w:r w:rsidRPr="007B3BEB">
        <w:rPr>
          <w:rFonts w:ascii="Courier New" w:hAnsi="Courier New"/>
          <w:sz w:val="16"/>
          <w:lang w:val="en-US" w:eastAsia="zh-CN"/>
        </w:rPr>
        <w:t>.</w:t>
      </w:r>
    </w:p>
    <w:p w14:paraId="5AB05421" w14:textId="758BEE94"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7" w:author="Nokia" w:date="2024-02-13T18:21:00Z">
        <w:r>
          <w:rPr>
            <w:rFonts w:ascii="Courier New" w:hAnsi="Courier New"/>
            <w:sz w:val="16"/>
            <w:lang w:val="en-US" w:eastAsia="zh-CN"/>
          </w:rPr>
          <w:t xml:space="preserve">      type: object</w:t>
        </w:r>
      </w:ins>
    </w:p>
    <w:p w14:paraId="0EC2D6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63BE94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geoLoc</w:t>
      </w:r>
      <w:r w:rsidRPr="007B3BEB">
        <w:rPr>
          <w:rFonts w:ascii="Courier New" w:hAnsi="Courier New"/>
          <w:sz w:val="16"/>
        </w:rPr>
        <w:t>:</w:t>
      </w:r>
    </w:p>
    <w:p w14:paraId="215034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'TS29572_Nlmf_Location.yaml#/components/schemas/GeographicalCoordinates'</w:t>
      </w:r>
    </w:p>
    <w:p w14:paraId="1CF02B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movBehavs</w:t>
      </w:r>
      <w:r w:rsidRPr="007B3BEB">
        <w:rPr>
          <w:rFonts w:ascii="Courier New" w:hAnsi="Courier New"/>
          <w:sz w:val="16"/>
        </w:rPr>
        <w:t>:</w:t>
      </w:r>
    </w:p>
    <w:p w14:paraId="44BDC6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F81F7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77FA27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MovBehav</w:t>
      </w:r>
      <w:r w:rsidRPr="007B3BEB">
        <w:rPr>
          <w:rFonts w:ascii="Courier New" w:hAnsi="Courier New"/>
          <w:sz w:val="16"/>
        </w:rPr>
        <w:t>'</w:t>
      </w:r>
    </w:p>
    <w:p w14:paraId="52C89A7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4DA44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confidence:</w:t>
      </w:r>
    </w:p>
    <w:p w14:paraId="7475A1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5FC465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7FB5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MovBehav:</w:t>
      </w:r>
    </w:p>
    <w:p w14:paraId="1A5C8E7E" w14:textId="77777777" w:rsid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Nokia" w:date="2024-02-13T18:21:00Z"/>
          <w:rFonts w:ascii="Courier New" w:hAnsi="Courier New"/>
          <w:sz w:val="16"/>
          <w:lang w:val="en-US" w:eastAsia="zh-CN"/>
        </w:rPr>
      </w:pPr>
      <w:r w:rsidRPr="007B3BEB">
        <w:rPr>
          <w:rFonts w:ascii="Courier New" w:hAnsi="Courier New"/>
          <w:sz w:val="16"/>
        </w:rPr>
        <w:t xml:space="preserve">      description: </w:t>
      </w:r>
      <w:r w:rsidRPr="007B3BEB">
        <w:rPr>
          <w:rFonts w:ascii="Courier New" w:hAnsi="Courier New"/>
          <w:sz w:val="16"/>
          <w:lang w:val="en-US" w:eastAsia="zh-CN"/>
        </w:rPr>
        <w:t xml:space="preserve">Represents the </w:t>
      </w:r>
      <w:r w:rsidRPr="007B3BEB">
        <w:rPr>
          <w:rFonts w:ascii="Courier New" w:hAnsi="Courier New"/>
          <w:sz w:val="16"/>
        </w:rPr>
        <w:t>Movement Behaviour information per time slot</w:t>
      </w:r>
      <w:r w:rsidRPr="007B3BEB">
        <w:rPr>
          <w:rFonts w:ascii="Courier New" w:hAnsi="Courier New"/>
          <w:sz w:val="16"/>
          <w:lang w:val="en-US" w:eastAsia="zh-CN"/>
        </w:rPr>
        <w:t>.</w:t>
      </w:r>
    </w:p>
    <w:p w14:paraId="51961197" w14:textId="38CE4958"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9" w:author="Nokia" w:date="2024-02-13T18:21:00Z">
        <w:r>
          <w:rPr>
            <w:rFonts w:ascii="Courier New" w:hAnsi="Courier New"/>
            <w:sz w:val="16"/>
            <w:lang w:val="en-US" w:eastAsia="zh-CN"/>
          </w:rPr>
          <w:t xml:space="preserve">      type: object</w:t>
        </w:r>
      </w:ins>
    </w:p>
    <w:p w14:paraId="6BD340F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2270A26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tsStart:</w:t>
      </w:r>
    </w:p>
    <w:p w14:paraId="5613B66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4D49EE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tsDuration:</w:t>
      </w:r>
    </w:p>
    <w:p w14:paraId="285556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'TS29571_CommonData.yaml#/components/schemas/DurationSec'</w:t>
      </w:r>
    </w:p>
    <w:p w14:paraId="6CF5CA1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numOf</w:t>
      </w:r>
      <w:r w:rsidRPr="007B3BEB">
        <w:rPr>
          <w:rFonts w:ascii="Courier New" w:hAnsi="Courier New"/>
          <w:sz w:val="16"/>
          <w:lang w:eastAsia="zh-CN"/>
        </w:rPr>
        <w:t>Ue</w:t>
      </w:r>
      <w:r w:rsidRPr="007B3BEB">
        <w:rPr>
          <w:rFonts w:ascii="Courier New" w:hAnsi="Courier New"/>
          <w:sz w:val="16"/>
        </w:rPr>
        <w:t>:</w:t>
      </w:r>
    </w:p>
    <w:p w14:paraId="2C57EE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445D5D6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ratio</w:t>
      </w:r>
      <w:r w:rsidRPr="007B3BEB">
        <w:rPr>
          <w:rFonts w:ascii="Courier New" w:hAnsi="Courier New"/>
          <w:sz w:val="16"/>
        </w:rPr>
        <w:t>:</w:t>
      </w:r>
    </w:p>
    <w:p w14:paraId="4CD628E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4EEC7EA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w:t>
      </w:r>
      <w:r w:rsidRPr="007B3BEB">
        <w:rPr>
          <w:rFonts w:ascii="Courier New" w:hAnsi="Courier New"/>
          <w:sz w:val="16"/>
          <w:lang w:eastAsia="zh-CN"/>
        </w:rPr>
        <w:t>avrSpeed:</w:t>
      </w:r>
    </w:p>
    <w:p w14:paraId="61C4EC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5AA148F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speedThresdInfos</w:t>
      </w:r>
      <w:r w:rsidRPr="007B3BEB">
        <w:rPr>
          <w:rFonts w:ascii="Courier New" w:hAnsi="Courier New"/>
          <w:sz w:val="16"/>
        </w:rPr>
        <w:t>:</w:t>
      </w:r>
    </w:p>
    <w:p w14:paraId="787981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68784D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A34EF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SpeedThresholdInfo</w:t>
      </w:r>
      <w:r w:rsidRPr="007B3BEB">
        <w:rPr>
          <w:rFonts w:ascii="Courier New" w:hAnsi="Courier New"/>
          <w:sz w:val="16"/>
        </w:rPr>
        <w:t>'</w:t>
      </w:r>
    </w:p>
    <w:p w14:paraId="0BC907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A39B3F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directionUeInfos</w:t>
      </w:r>
      <w:r w:rsidRPr="007B3BEB">
        <w:rPr>
          <w:rFonts w:ascii="Courier New" w:hAnsi="Courier New"/>
          <w:sz w:val="16"/>
        </w:rPr>
        <w:t>:</w:t>
      </w:r>
    </w:p>
    <w:p w14:paraId="52B93B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271F4B1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769192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'#/components/schemas/DirectionInfo'</w:t>
      </w:r>
    </w:p>
    <w:p w14:paraId="49B667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5C082A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561BC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tsStart</w:t>
      </w:r>
    </w:p>
    <w:p w14:paraId="418C47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tsDuration</w:t>
      </w:r>
    </w:p>
    <w:p w14:paraId="3D98C8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47AA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ja-JP"/>
        </w:rPr>
        <w:t>S</w:t>
      </w:r>
      <w:r w:rsidRPr="007B3BEB">
        <w:rPr>
          <w:rFonts w:ascii="Courier New" w:hAnsi="Courier New"/>
          <w:sz w:val="16"/>
          <w:lang w:eastAsia="zh-CN"/>
        </w:rPr>
        <w:t>peedThresholdInfo</w:t>
      </w:r>
      <w:r w:rsidRPr="007B3BEB">
        <w:rPr>
          <w:rFonts w:ascii="Courier New" w:hAnsi="Courier New"/>
          <w:sz w:val="16"/>
        </w:rPr>
        <w:t>:</w:t>
      </w:r>
    </w:p>
    <w:p w14:paraId="3D5FFE44" w14:textId="77777777" w:rsid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Nokia" w:date="2024-02-13T18:21:00Z"/>
          <w:rFonts w:ascii="Courier New" w:hAnsi="Courier New"/>
          <w:sz w:val="16"/>
          <w:lang w:val="en-US" w:eastAsia="zh-CN"/>
        </w:rPr>
      </w:pPr>
      <w:r w:rsidRPr="007B3BEB">
        <w:rPr>
          <w:rFonts w:ascii="Courier New" w:hAnsi="Courier New"/>
          <w:sz w:val="16"/>
        </w:rPr>
        <w:t xml:space="preserve">      description: UEs information whose speed is faster than the speed threshold</w:t>
      </w:r>
      <w:r w:rsidRPr="007B3BEB">
        <w:rPr>
          <w:rFonts w:ascii="Courier New" w:hAnsi="Courier New"/>
          <w:sz w:val="16"/>
          <w:lang w:val="en-US" w:eastAsia="zh-CN"/>
        </w:rPr>
        <w:t>.</w:t>
      </w:r>
    </w:p>
    <w:p w14:paraId="6A27E72F" w14:textId="7D393C8B"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1" w:author="Nokia" w:date="2024-02-13T18:21:00Z">
        <w:r>
          <w:rPr>
            <w:rFonts w:ascii="Courier New" w:hAnsi="Courier New"/>
            <w:sz w:val="16"/>
            <w:lang w:val="en-US" w:eastAsia="zh-CN"/>
          </w:rPr>
          <w:t xml:space="preserve">      type: object</w:t>
        </w:r>
      </w:ins>
    </w:p>
    <w:p w14:paraId="26AA44E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6D232A3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numOf</w:t>
      </w:r>
      <w:r w:rsidRPr="007B3BEB">
        <w:rPr>
          <w:rFonts w:ascii="Courier New" w:hAnsi="Courier New"/>
          <w:sz w:val="16"/>
          <w:lang w:eastAsia="zh-CN"/>
        </w:rPr>
        <w:t>Ue</w:t>
      </w:r>
      <w:r w:rsidRPr="007B3BEB">
        <w:rPr>
          <w:rFonts w:ascii="Courier New" w:hAnsi="Courier New"/>
          <w:sz w:val="16"/>
        </w:rPr>
        <w:t>:</w:t>
      </w:r>
    </w:p>
    <w:p w14:paraId="79174B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0DC9D70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ratio:</w:t>
      </w:r>
    </w:p>
    <w:p w14:paraId="134B56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4C4DCA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F6B88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RelProxReq:</w:t>
      </w:r>
    </w:p>
    <w:p w14:paraId="3B53F9AB" w14:textId="77777777" w:rsid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Nokia" w:date="2024-02-13T18:21:00Z"/>
          <w:rFonts w:ascii="Courier New" w:hAnsi="Courier New"/>
          <w:sz w:val="16"/>
          <w:lang w:val="en-US" w:eastAsia="zh-CN"/>
        </w:rPr>
      </w:pPr>
      <w:r w:rsidRPr="007B3BEB">
        <w:rPr>
          <w:rFonts w:ascii="Courier New" w:hAnsi="Courier New"/>
          <w:sz w:val="16"/>
        </w:rPr>
        <w:t xml:space="preserve">      description: Represents the Relative Proximity analytics requirements</w:t>
      </w:r>
      <w:r w:rsidRPr="007B3BEB">
        <w:rPr>
          <w:rFonts w:ascii="Courier New" w:hAnsi="Courier New"/>
          <w:sz w:val="16"/>
          <w:lang w:val="en-US" w:eastAsia="zh-CN"/>
        </w:rPr>
        <w:t>.</w:t>
      </w:r>
    </w:p>
    <w:p w14:paraId="5D960197" w14:textId="6FAF56A1"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3" w:author="Nokia" w:date="2024-02-13T18:21:00Z">
        <w:r>
          <w:rPr>
            <w:rFonts w:ascii="Courier New" w:hAnsi="Courier New"/>
            <w:sz w:val="16"/>
            <w:lang w:val="en-US" w:eastAsia="zh-CN"/>
          </w:rPr>
          <w:t xml:space="preserve">      type: object</w:t>
        </w:r>
      </w:ins>
    </w:p>
    <w:p w14:paraId="1F9DEE5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08CE261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direction</w:t>
      </w:r>
      <w:r w:rsidRPr="007B3BEB">
        <w:rPr>
          <w:rFonts w:ascii="Courier New" w:hAnsi="Courier New"/>
          <w:sz w:val="16"/>
        </w:rPr>
        <w:t>:</w:t>
      </w:r>
    </w:p>
    <w:p w14:paraId="67977AE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95294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022A49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'#/components/schemas/Direction'</w:t>
      </w:r>
    </w:p>
    <w:p w14:paraId="3C10BF7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698F3D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numOf</w:t>
      </w:r>
      <w:r w:rsidRPr="007B3BEB">
        <w:rPr>
          <w:rFonts w:ascii="Courier New" w:hAnsi="Courier New"/>
          <w:sz w:val="16"/>
          <w:lang w:eastAsia="zh-CN"/>
        </w:rPr>
        <w:t>Ue</w:t>
      </w:r>
      <w:r w:rsidRPr="007B3BEB">
        <w:rPr>
          <w:rFonts w:ascii="Courier New" w:hAnsi="Courier New"/>
          <w:sz w:val="16"/>
        </w:rPr>
        <w:t>:</w:t>
      </w:r>
    </w:p>
    <w:p w14:paraId="37254A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2C9C6EC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prox</w:t>
      </w:r>
      <w:r w:rsidRPr="007B3BEB">
        <w:rPr>
          <w:rFonts w:ascii="Courier New" w:hAnsi="Courier New"/>
          <w:sz w:val="16"/>
          <w:lang w:eastAsia="zh-CN"/>
        </w:rPr>
        <w:t>imity</w:t>
      </w:r>
      <w:r w:rsidRPr="007B3BEB">
        <w:rPr>
          <w:rFonts w:ascii="Courier New" w:hAnsi="Courier New"/>
          <w:sz w:val="16"/>
        </w:rPr>
        <w:t>Crits:</w:t>
      </w:r>
    </w:p>
    <w:p w14:paraId="0851AE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0B307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F3AB45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'#/components/schemas/ProximityCriterion'</w:t>
      </w:r>
    </w:p>
    <w:p w14:paraId="7A2654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2B7C62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DCAEF3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RelProxInfo:</w:t>
      </w:r>
    </w:p>
    <w:p w14:paraId="4D488818" w14:textId="77777777" w:rsid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Nokia" w:date="2024-02-13T18:21:00Z"/>
          <w:rFonts w:ascii="Courier New" w:hAnsi="Courier New"/>
          <w:sz w:val="16"/>
          <w:lang w:val="en-US" w:eastAsia="zh-CN"/>
        </w:rPr>
      </w:pPr>
      <w:r w:rsidRPr="007B3BEB">
        <w:rPr>
          <w:rFonts w:ascii="Courier New" w:hAnsi="Courier New"/>
          <w:sz w:val="16"/>
        </w:rPr>
        <w:t xml:space="preserve">      description: </w:t>
      </w:r>
      <w:r w:rsidRPr="007B3BEB">
        <w:rPr>
          <w:rFonts w:ascii="Courier New" w:hAnsi="Courier New"/>
          <w:sz w:val="16"/>
          <w:lang w:val="en-US" w:eastAsia="zh-CN"/>
        </w:rPr>
        <w:t xml:space="preserve">Represents the </w:t>
      </w:r>
      <w:r w:rsidRPr="007B3BEB">
        <w:rPr>
          <w:rFonts w:ascii="Courier New" w:hAnsi="Courier New"/>
          <w:sz w:val="16"/>
        </w:rPr>
        <w:t>Relative Proximity information</w:t>
      </w:r>
      <w:r w:rsidRPr="007B3BEB">
        <w:rPr>
          <w:rFonts w:ascii="Courier New" w:hAnsi="Courier New"/>
          <w:sz w:val="16"/>
          <w:lang w:val="en-US" w:eastAsia="zh-CN"/>
        </w:rPr>
        <w:t>.</w:t>
      </w:r>
    </w:p>
    <w:p w14:paraId="13EFDC2D" w14:textId="6F8F136F"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5" w:author="Nokia" w:date="2024-02-13T18:21:00Z">
        <w:r>
          <w:rPr>
            <w:rFonts w:ascii="Courier New" w:hAnsi="Courier New"/>
            <w:sz w:val="16"/>
            <w:lang w:val="en-US" w:eastAsia="zh-CN"/>
          </w:rPr>
          <w:t xml:space="preserve">      type: object</w:t>
        </w:r>
      </w:ins>
    </w:p>
    <w:p w14:paraId="7299DC8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13AD2E4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tsStart:</w:t>
      </w:r>
    </w:p>
    <w:p w14:paraId="75D47B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738B5DA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tsDuration:</w:t>
      </w:r>
    </w:p>
    <w:p w14:paraId="4495263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'TS29571_CommonData.yaml#/components/schemas/DurationSec'</w:t>
      </w:r>
    </w:p>
    <w:p w14:paraId="28E6DAC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supis:</w:t>
      </w:r>
    </w:p>
    <w:p w14:paraId="3B63C7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7DF7D66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7EA360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5F28160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1FE279D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gpsis:</w:t>
      </w:r>
    </w:p>
    <w:p w14:paraId="4E69F34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1A66B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787E46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'TS29571_CommonData.yaml#/components/schemas/Gpsi'</w:t>
      </w:r>
    </w:p>
    <w:p w14:paraId="1F518D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16BBC23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ueProximities:</w:t>
      </w:r>
    </w:p>
    <w:p w14:paraId="3C1729B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FA790D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A6B85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'#/components/schemas/UeProximity'</w:t>
      </w:r>
    </w:p>
    <w:p w14:paraId="49DF2F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1236221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ttcInfo:</w:t>
      </w:r>
    </w:p>
    <w:p w14:paraId="41C6EFC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'#/components/schemas/TimeToCollisionInfo'</w:t>
      </w:r>
    </w:p>
    <w:p w14:paraId="07E95E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EE824C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tsStart</w:t>
      </w:r>
    </w:p>
    <w:p w14:paraId="4AD731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tsDuration</w:t>
      </w:r>
    </w:p>
    <w:p w14:paraId="3C9A3F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ueProximities</w:t>
      </w:r>
    </w:p>
    <w:p w14:paraId="04912F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D4FA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UeProximity:</w:t>
      </w:r>
    </w:p>
    <w:p w14:paraId="15A68FFF" w14:textId="77777777" w:rsid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Nokia" w:date="2024-02-13T18:21:00Z"/>
          <w:rFonts w:ascii="Courier New" w:hAnsi="Courier New"/>
          <w:sz w:val="16"/>
          <w:lang w:val="en-US" w:eastAsia="zh-CN"/>
        </w:rPr>
      </w:pPr>
      <w:r w:rsidRPr="007B3BEB">
        <w:rPr>
          <w:rFonts w:ascii="Courier New" w:hAnsi="Courier New"/>
          <w:sz w:val="16"/>
        </w:rPr>
        <w:t xml:space="preserve">      description: </w:t>
      </w:r>
      <w:r w:rsidRPr="007B3BEB">
        <w:rPr>
          <w:rFonts w:ascii="Courier New" w:hAnsi="Courier New"/>
          <w:sz w:val="16"/>
          <w:lang w:val="en-US" w:eastAsia="zh-CN"/>
        </w:rPr>
        <w:t>Represents the</w:t>
      </w:r>
      <w:r w:rsidRPr="007B3BEB">
        <w:rPr>
          <w:rFonts w:ascii="Courier New" w:hAnsi="Courier New"/>
          <w:sz w:val="16"/>
        </w:rPr>
        <w:t xml:space="preserve"> Observed or Predicted proximity information</w:t>
      </w:r>
      <w:r w:rsidRPr="007B3BEB">
        <w:rPr>
          <w:rFonts w:ascii="Courier New" w:hAnsi="Courier New"/>
          <w:sz w:val="16"/>
          <w:lang w:val="en-US" w:eastAsia="zh-CN"/>
        </w:rPr>
        <w:t>.</w:t>
      </w:r>
    </w:p>
    <w:p w14:paraId="7A66E3D8" w14:textId="2B8F0130"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7" w:author="Nokia" w:date="2024-02-13T18:21:00Z">
        <w:r>
          <w:rPr>
            <w:rFonts w:ascii="Courier New" w:hAnsi="Courier New"/>
            <w:sz w:val="16"/>
            <w:lang w:val="en-US" w:eastAsia="zh-CN"/>
          </w:rPr>
          <w:t xml:space="preserve">      type: object</w:t>
        </w:r>
      </w:ins>
    </w:p>
    <w:p w14:paraId="31EEF7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379385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ueDistance:</w:t>
      </w:r>
    </w:p>
    <w:p w14:paraId="318657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integer</w:t>
      </w:r>
    </w:p>
    <w:p w14:paraId="09D2DC2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ueVelocity:</w:t>
      </w:r>
    </w:p>
    <w:p w14:paraId="7953F1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'TS29572_Nlmf_Location.yaml#/components/schemas/VelocityEstimate'</w:t>
      </w:r>
    </w:p>
    <w:p w14:paraId="24656E1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w:t>
      </w:r>
      <w:r w:rsidRPr="007B3BEB">
        <w:rPr>
          <w:rFonts w:ascii="Courier New" w:hAnsi="Courier New"/>
          <w:sz w:val="16"/>
          <w:lang w:eastAsia="zh-CN"/>
        </w:rPr>
        <w:t>avrSpeed:</w:t>
      </w:r>
    </w:p>
    <w:p w14:paraId="623DE62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'TS29571_CommonData.yaml#/components/schemas/Float'</w:t>
      </w:r>
    </w:p>
    <w:p w14:paraId="7BB2AED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locOrientation</w:t>
      </w:r>
      <w:r w:rsidRPr="007B3BEB">
        <w:rPr>
          <w:rFonts w:ascii="Courier New" w:hAnsi="Courier New"/>
          <w:sz w:val="16"/>
        </w:rPr>
        <w:t>:</w:t>
      </w:r>
    </w:p>
    <w:p w14:paraId="10EB78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w:t>
      </w:r>
      <w:r w:rsidRPr="007B3BEB">
        <w:rPr>
          <w:rFonts w:ascii="Courier New" w:hAnsi="Courier New"/>
          <w:sz w:val="16"/>
          <w:lang w:eastAsia="zh-CN"/>
        </w:rPr>
        <w:t>LocationOrientation</w:t>
      </w:r>
      <w:r w:rsidRPr="007B3BEB">
        <w:rPr>
          <w:rFonts w:ascii="Courier New" w:hAnsi="Courier New"/>
          <w:sz w:val="16"/>
        </w:rPr>
        <w:t>'</w:t>
      </w:r>
    </w:p>
    <w:p w14:paraId="348A12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ueTrajectories:</w:t>
      </w:r>
    </w:p>
    <w:p w14:paraId="2FED12C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34F5367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3E37C1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'#/components/schemas/UeTrajectory'</w:t>
      </w:r>
    </w:p>
    <w:p w14:paraId="7BFED4A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7A2FE6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ratio</w:t>
      </w:r>
      <w:r w:rsidRPr="007B3BEB">
        <w:rPr>
          <w:rFonts w:ascii="Courier New" w:hAnsi="Courier New"/>
          <w:sz w:val="16"/>
        </w:rPr>
        <w:t>:</w:t>
      </w:r>
    </w:p>
    <w:p w14:paraId="1AA7B77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'TS29571_CommonData.yaml#/components/schemas/SamplingRatio'</w:t>
      </w:r>
    </w:p>
    <w:p w14:paraId="2F354D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5C26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UeTrajectory:</w:t>
      </w:r>
    </w:p>
    <w:p w14:paraId="3130C875" w14:textId="77777777" w:rsid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Nokia" w:date="2024-02-13T18:21:00Z"/>
          <w:rFonts w:ascii="Courier New" w:hAnsi="Courier New"/>
          <w:sz w:val="16"/>
          <w:lang w:val="en-US" w:eastAsia="zh-CN"/>
        </w:rPr>
      </w:pPr>
      <w:r w:rsidRPr="007B3BEB">
        <w:rPr>
          <w:rFonts w:ascii="Courier New" w:hAnsi="Courier New"/>
          <w:sz w:val="16"/>
        </w:rPr>
        <w:t xml:space="preserve">      description: </w:t>
      </w:r>
      <w:r w:rsidRPr="007B3BEB">
        <w:rPr>
          <w:rFonts w:ascii="Courier New" w:hAnsi="Courier New"/>
          <w:sz w:val="16"/>
          <w:lang w:val="en-US" w:eastAsia="zh-CN"/>
        </w:rPr>
        <w:t>Represents timestamped UE positions.</w:t>
      </w:r>
    </w:p>
    <w:p w14:paraId="7658D943" w14:textId="33E58ED9"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9" w:author="Nokia" w:date="2024-02-13T18:21:00Z">
        <w:r>
          <w:rPr>
            <w:rFonts w:ascii="Courier New" w:hAnsi="Courier New"/>
            <w:sz w:val="16"/>
            <w:lang w:val="en-US" w:eastAsia="zh-CN"/>
          </w:rPr>
          <w:t xml:space="preserve">      type: object</w:t>
        </w:r>
      </w:ins>
    </w:p>
    <w:p w14:paraId="378709D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5290848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supi:</w:t>
      </w:r>
    </w:p>
    <w:p w14:paraId="0D39BEB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'TS29571_CommonData.yaml#/components/schemas/Supi'</w:t>
      </w:r>
    </w:p>
    <w:p w14:paraId="7B56FDE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gpsi:</w:t>
      </w:r>
    </w:p>
    <w:p w14:paraId="535744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'TS29571_CommonData.yaml#/components/schemas/Gpsi'</w:t>
      </w:r>
    </w:p>
    <w:p w14:paraId="55FD54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timestampedLocs:</w:t>
      </w:r>
    </w:p>
    <w:p w14:paraId="729149C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AC7742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60C03D4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'#/components/schemas/TimestampedLocation'</w:t>
      </w:r>
    </w:p>
    <w:p w14:paraId="49FAEA3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9F70BC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58BB10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timestampedLocs</w:t>
      </w:r>
    </w:p>
    <w:p w14:paraId="6B141E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oneOf:</w:t>
      </w:r>
    </w:p>
    <w:p w14:paraId="7DEEB1E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required: [supi]</w:t>
      </w:r>
    </w:p>
    <w:p w14:paraId="492CE34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3BEB">
        <w:rPr>
          <w:rFonts w:ascii="Courier New" w:hAnsi="Courier New"/>
          <w:sz w:val="16"/>
        </w:rPr>
        <w:t xml:space="preserve">        - required: [gpsi]</w:t>
      </w:r>
    </w:p>
    <w:p w14:paraId="5A1829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03E0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TimestampedLocation:</w:t>
      </w:r>
    </w:p>
    <w:p w14:paraId="6BDA14A8" w14:textId="77777777" w:rsid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Nokia" w:date="2024-02-13T18:20:00Z"/>
          <w:rFonts w:ascii="Courier New" w:hAnsi="Courier New"/>
          <w:sz w:val="16"/>
          <w:lang w:val="en-US" w:eastAsia="zh-CN"/>
        </w:rPr>
      </w:pPr>
      <w:r w:rsidRPr="007B3BEB">
        <w:rPr>
          <w:rFonts w:ascii="Courier New" w:hAnsi="Courier New"/>
          <w:sz w:val="16"/>
        </w:rPr>
        <w:t xml:space="preserve">      description: The timestamped locations of the trajectory of the UE</w:t>
      </w:r>
      <w:r w:rsidRPr="007B3BEB">
        <w:rPr>
          <w:rFonts w:ascii="Courier New" w:hAnsi="Courier New"/>
          <w:sz w:val="16"/>
          <w:lang w:val="en-US" w:eastAsia="zh-CN"/>
        </w:rPr>
        <w:t>.</w:t>
      </w:r>
    </w:p>
    <w:p w14:paraId="2B7A0C85" w14:textId="6123F6AF"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61" w:author="Nokia" w:date="2024-02-13T18:20:00Z">
        <w:r>
          <w:rPr>
            <w:rFonts w:ascii="Courier New" w:hAnsi="Courier New"/>
            <w:sz w:val="16"/>
            <w:lang w:val="en-US" w:eastAsia="zh-CN"/>
          </w:rPr>
          <w:t xml:space="preserve">      type: object</w:t>
        </w:r>
      </w:ins>
    </w:p>
    <w:p w14:paraId="285762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3B66B6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ts:</w:t>
      </w:r>
    </w:p>
    <w:p w14:paraId="6E66BA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760DB38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locInfo:</w:t>
      </w:r>
    </w:p>
    <w:p w14:paraId="06ACA1E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27CBD1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'#/components/schemas/LocationInfo'</w:t>
      </w:r>
    </w:p>
    <w:p w14:paraId="512CC5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D95B6C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ts</w:t>
      </w:r>
    </w:p>
    <w:p w14:paraId="3392B3A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locInfo</w:t>
      </w:r>
    </w:p>
    <w:p w14:paraId="1E0418E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3CA8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TimeToCollisionInfo:</w:t>
      </w:r>
    </w:p>
    <w:p w14:paraId="1823464A" w14:textId="77777777" w:rsid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Nokia" w:date="2024-02-13T18:20:00Z"/>
          <w:rFonts w:ascii="Courier New" w:hAnsi="Courier New"/>
          <w:sz w:val="16"/>
          <w:lang w:val="en-US" w:eastAsia="zh-CN"/>
        </w:rPr>
      </w:pPr>
      <w:r w:rsidRPr="007B3BEB">
        <w:rPr>
          <w:rFonts w:ascii="Courier New" w:hAnsi="Courier New"/>
          <w:sz w:val="16"/>
        </w:rPr>
        <w:t xml:space="preserve">      description: </w:t>
      </w:r>
      <w:r w:rsidRPr="007B3BEB">
        <w:rPr>
          <w:rFonts w:ascii="Courier New" w:hAnsi="Courier New"/>
          <w:sz w:val="16"/>
          <w:lang w:val="en-US" w:eastAsia="zh-CN"/>
        </w:rPr>
        <w:t>Represents</w:t>
      </w:r>
      <w:r w:rsidRPr="007B3BEB">
        <w:rPr>
          <w:rFonts w:ascii="Courier New" w:hAnsi="Courier New"/>
          <w:sz w:val="16"/>
        </w:rPr>
        <w:t xml:space="preserve"> </w:t>
      </w:r>
      <w:r w:rsidRPr="007B3BEB">
        <w:rPr>
          <w:rFonts w:ascii="Courier New" w:hAnsi="Courier New"/>
          <w:sz w:val="16"/>
          <w:lang w:val="en-US" w:eastAsia="zh-CN"/>
        </w:rPr>
        <w:t>Time To Collision (TTC) information.</w:t>
      </w:r>
    </w:p>
    <w:p w14:paraId="06460C70" w14:textId="293AABF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63" w:author="Nokia" w:date="2024-02-13T18:20:00Z">
        <w:r>
          <w:rPr>
            <w:rFonts w:ascii="Courier New" w:hAnsi="Courier New"/>
            <w:sz w:val="16"/>
            <w:lang w:val="en-US" w:eastAsia="zh-CN"/>
          </w:rPr>
          <w:t xml:space="preserve">      type: object</w:t>
        </w:r>
      </w:ins>
    </w:p>
    <w:p w14:paraId="1C4C4B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35FDB1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ttc:</w:t>
      </w:r>
    </w:p>
    <w:p w14:paraId="609D07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0322B98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accuracy:</w:t>
      </w:r>
    </w:p>
    <w:p w14:paraId="66338B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6280DD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confidence:</w:t>
      </w:r>
    </w:p>
    <w:p w14:paraId="04B047E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'TS29571_CommonData.yaml#/components/schemas/Uinteger'</w:t>
      </w:r>
    </w:p>
    <w:p w14:paraId="79C4427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784C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AnalyticsFeedbackInfo:</w:t>
      </w:r>
    </w:p>
    <w:p w14:paraId="61ECEE1A" w14:textId="77777777" w:rsid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Nokia" w:date="2024-02-13T18:20:00Z"/>
          <w:rFonts w:ascii="Courier New" w:hAnsi="Courier New"/>
          <w:sz w:val="16"/>
          <w:lang w:val="en-US" w:eastAsia="zh-CN"/>
        </w:rPr>
      </w:pPr>
      <w:r w:rsidRPr="007B3BEB">
        <w:rPr>
          <w:rFonts w:ascii="Courier New" w:hAnsi="Courier New"/>
          <w:sz w:val="16"/>
        </w:rPr>
        <w:t xml:space="preserve">      description: </w:t>
      </w:r>
      <w:r w:rsidRPr="007B3BEB">
        <w:rPr>
          <w:rFonts w:ascii="Courier New" w:hAnsi="Courier New"/>
          <w:sz w:val="16"/>
          <w:lang w:eastAsia="ko-KR"/>
        </w:rPr>
        <w:t>Analytics feedback information</w:t>
      </w:r>
      <w:r w:rsidRPr="007B3BEB">
        <w:rPr>
          <w:rFonts w:ascii="Courier New" w:hAnsi="Courier New"/>
          <w:sz w:val="16"/>
          <w:lang w:val="en-US" w:eastAsia="zh-CN"/>
        </w:rPr>
        <w:t>.</w:t>
      </w:r>
    </w:p>
    <w:p w14:paraId="23E6309F" w14:textId="7B9ED0BB"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65" w:author="Nokia" w:date="2024-02-13T18:20:00Z">
        <w:r>
          <w:rPr>
            <w:rFonts w:ascii="Courier New" w:hAnsi="Courier New"/>
            <w:sz w:val="16"/>
            <w:lang w:val="en-US" w:eastAsia="zh-CN"/>
          </w:rPr>
          <w:t xml:space="preserve">      type: object</w:t>
        </w:r>
      </w:ins>
    </w:p>
    <w:p w14:paraId="59773D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4E7A75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actionTimes</w:t>
      </w:r>
      <w:r w:rsidRPr="007B3BEB">
        <w:rPr>
          <w:rFonts w:ascii="Courier New" w:hAnsi="Courier New"/>
          <w:sz w:val="16"/>
        </w:rPr>
        <w:t>:</w:t>
      </w:r>
    </w:p>
    <w:p w14:paraId="4AEFF46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727F23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12920A2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'TS29571_CommonData.yaml#/components/schemas/DateTime'</w:t>
      </w:r>
    </w:p>
    <w:p w14:paraId="079C1F9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B737CE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The times at which an action was taken.</w:t>
      </w:r>
    </w:p>
    <w:p w14:paraId="688C70F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usedAnaTypes</w:t>
      </w:r>
      <w:r w:rsidRPr="007B3BEB">
        <w:rPr>
          <w:rFonts w:ascii="Courier New" w:hAnsi="Courier New"/>
          <w:sz w:val="16"/>
        </w:rPr>
        <w:t>:</w:t>
      </w:r>
    </w:p>
    <w:p w14:paraId="6ED721B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4E34CC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A8440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'#/components/schemas/NwdafEvent'</w:t>
      </w:r>
    </w:p>
    <w:p w14:paraId="1EA8503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A1943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The analytics types that were used to take the action.</w:t>
      </w:r>
    </w:p>
    <w:p w14:paraId="76373F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impactInd:</w:t>
      </w:r>
    </w:p>
    <w:p w14:paraId="4088443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boolean</w:t>
      </w:r>
    </w:p>
    <w:p w14:paraId="46AE88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Indication about the impact of an action on the ground truth data.</w:t>
      </w:r>
    </w:p>
    <w:p w14:paraId="30B1439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B7A53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r w:rsidRPr="007B3BEB">
        <w:rPr>
          <w:rFonts w:ascii="Courier New" w:hAnsi="Courier New"/>
          <w:sz w:val="16"/>
          <w:lang w:eastAsia="zh-CN"/>
        </w:rPr>
        <w:t>actionTimes</w:t>
      </w:r>
    </w:p>
    <w:p w14:paraId="3EE884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93DDF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RoamingInfo:</w:t>
      </w:r>
    </w:p>
    <w:p w14:paraId="55B56F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7B3BEB">
        <w:rPr>
          <w:rFonts w:ascii="Courier New" w:hAnsi="Courier New"/>
          <w:sz w:val="16"/>
        </w:rPr>
        <w:t xml:space="preserve">      description: </w:t>
      </w:r>
      <w:r w:rsidRPr="007B3BEB">
        <w:rPr>
          <w:rFonts w:ascii="Courier New" w:hAnsi="Courier New"/>
          <w:sz w:val="16"/>
          <w:lang w:eastAsia="ko-KR"/>
        </w:rPr>
        <w:t>Information related to roaming analytics</w:t>
      </w:r>
      <w:r w:rsidRPr="007B3BEB">
        <w:rPr>
          <w:rFonts w:ascii="Courier New" w:hAnsi="Courier New"/>
          <w:sz w:val="16"/>
          <w:lang w:val="en-US" w:eastAsia="zh-CN"/>
        </w:rPr>
        <w:t>.</w:t>
      </w:r>
    </w:p>
    <w:p w14:paraId="2C7114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object</w:t>
      </w:r>
    </w:p>
    <w:p w14:paraId="092CF5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properties:</w:t>
      </w:r>
    </w:p>
    <w:p w14:paraId="1CE272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w:t>
      </w:r>
      <w:r w:rsidRPr="007B3BEB">
        <w:rPr>
          <w:rFonts w:ascii="Courier New" w:hAnsi="Courier New"/>
          <w:sz w:val="16"/>
          <w:lang w:eastAsia="zh-CN"/>
        </w:rPr>
        <w:t>plmnId:</w:t>
      </w:r>
    </w:p>
    <w:p w14:paraId="3653C6C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'TS29571_CommonData.yaml#/components/schemas/PlmnIdNid'</w:t>
      </w:r>
    </w:p>
    <w:p w14:paraId="46FCAC2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aois:</w:t>
      </w:r>
    </w:p>
    <w:p w14:paraId="666576C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5D89F6D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10CECA4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'TS29522_AMPolicyAuthorization.yaml#/components/schemas/GeographicalArea'</w:t>
      </w:r>
    </w:p>
    <w:p w14:paraId="6832E68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03C28F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Areas of Interest in the HPLMN or the VPLMN.</w:t>
      </w:r>
    </w:p>
    <w:p w14:paraId="5A0CCB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servingNfIds:</w:t>
      </w:r>
    </w:p>
    <w:p w14:paraId="37D4FC6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0E475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578C01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'TS29571_CommonData.yaml#/components/schemas/NfInstanceId'</w:t>
      </w:r>
    </w:p>
    <w:p w14:paraId="311D8D4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55C1B4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sz w:val="16"/>
          <w:lang w:val="en-US"/>
        </w:rPr>
        <w:t>NF ID(s) of the NF(s) serving the roaming UE(s) in the VPLMN</w:t>
      </w:r>
      <w:r w:rsidRPr="007B3BEB">
        <w:rPr>
          <w:rFonts w:ascii="Courier New" w:hAnsi="Courier New"/>
          <w:sz w:val="16"/>
        </w:rPr>
        <w:t>.</w:t>
      </w:r>
    </w:p>
    <w:p w14:paraId="03267A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servingNfSetIds:</w:t>
      </w:r>
    </w:p>
    <w:p w14:paraId="76467B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type: array</w:t>
      </w:r>
    </w:p>
    <w:p w14:paraId="0907B5E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items:</w:t>
      </w:r>
    </w:p>
    <w:p w14:paraId="07D913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$ref: 'TS29571_CommonData.yaml#/components/schemas/NfSetId'</w:t>
      </w:r>
    </w:p>
    <w:p w14:paraId="2DCD76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minItems: 1</w:t>
      </w:r>
    </w:p>
    <w:p w14:paraId="3E415F2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r w:rsidRPr="007B3BEB">
        <w:rPr>
          <w:rFonts w:ascii="Courier New" w:hAnsi="Courier New"/>
          <w:sz w:val="16"/>
          <w:lang w:val="en-US"/>
        </w:rPr>
        <w:t>NF Set ID(s) of the NF Set(s) serving the roaming UE(s) in the VPLMN</w:t>
      </w:r>
      <w:r w:rsidRPr="007B3BEB">
        <w:rPr>
          <w:rFonts w:ascii="Courier New" w:hAnsi="Courier New"/>
          <w:sz w:val="16"/>
        </w:rPr>
        <w:t>.</w:t>
      </w:r>
    </w:p>
    <w:p w14:paraId="6CEBADC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875E8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B3BEB">
        <w:rPr>
          <w:rFonts w:ascii="Courier New" w:hAnsi="Courier New" w:cs="Courier New"/>
          <w:sz w:val="16"/>
          <w:szCs w:val="16"/>
        </w:rPr>
        <w:t>#</w:t>
      </w:r>
    </w:p>
    <w:p w14:paraId="4E7208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ENUMERATIONS DATA TYPES</w:t>
      </w:r>
    </w:p>
    <w:p w14:paraId="07CB36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w:t>
      </w:r>
    </w:p>
    <w:p w14:paraId="19F7483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NotificationMethod:</w:t>
      </w:r>
    </w:p>
    <w:p w14:paraId="3E9911E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anyOf:</w:t>
      </w:r>
    </w:p>
    <w:p w14:paraId="1151D6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type: string</w:t>
      </w:r>
    </w:p>
    <w:p w14:paraId="0B8C294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enum:</w:t>
      </w:r>
    </w:p>
    <w:p w14:paraId="1B1849C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PERIODIC</w:t>
      </w:r>
    </w:p>
    <w:p w14:paraId="0DD25D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THRESHOLD</w:t>
      </w:r>
    </w:p>
    <w:p w14:paraId="5A58445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type: string</w:t>
      </w:r>
    </w:p>
    <w:p w14:paraId="0743B57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4B94B47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This string provides forward-compatibility with future</w:t>
      </w:r>
    </w:p>
    <w:p w14:paraId="22DB78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extensions to the enumeration but is not used to encode</w:t>
      </w:r>
    </w:p>
    <w:p w14:paraId="589916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content defined in the present version of this API.</w:t>
      </w:r>
    </w:p>
    <w:p w14:paraId="040C003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p>
    <w:p w14:paraId="5B7177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 xml:space="preserve">Represents the notification methods for the subscribed events.  </w:t>
      </w:r>
    </w:p>
    <w:p w14:paraId="2AFF7F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Possible values are:</w:t>
      </w:r>
    </w:p>
    <w:p w14:paraId="26DC173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PERIODIC: The notification of the subscribed NWDAF Event is periodical. The period</w:t>
      </w:r>
    </w:p>
    <w:p w14:paraId="6474856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B3BEB">
        <w:rPr>
          <w:rFonts w:ascii="Courier New" w:hAnsi="Courier New"/>
          <w:sz w:val="16"/>
        </w:rPr>
        <w:t xml:space="preserve">          between the notifications is identified by repetitionPeriod </w:t>
      </w:r>
      <w:r w:rsidRPr="007B3BEB">
        <w:rPr>
          <w:rFonts w:ascii="Courier New" w:eastAsia="DengXian" w:hAnsi="Courier New"/>
          <w:sz w:val="16"/>
        </w:rPr>
        <w:t>and represents time in</w:t>
      </w:r>
    </w:p>
    <w:p w14:paraId="652FB9F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eastAsia="DengXian" w:hAnsi="Courier New"/>
          <w:sz w:val="16"/>
        </w:rPr>
        <w:t xml:space="preserve">          seconds</w:t>
      </w:r>
      <w:r w:rsidRPr="007B3BEB">
        <w:rPr>
          <w:rFonts w:ascii="Courier New" w:hAnsi="Courier New"/>
          <w:sz w:val="16"/>
        </w:rPr>
        <w:t>.</w:t>
      </w:r>
    </w:p>
    <w:p w14:paraId="72FEB7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THRESHOLD: The subscribe of NWDAF Event is upon threshold exceeded.</w:t>
      </w:r>
    </w:p>
    <w:p w14:paraId="30C0C0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B2D9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NwdafEvent:</w:t>
      </w:r>
    </w:p>
    <w:p w14:paraId="015235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anyOf:</w:t>
      </w:r>
    </w:p>
    <w:p w14:paraId="49D73EB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type: string</w:t>
      </w:r>
    </w:p>
    <w:p w14:paraId="618E5A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enum:</w:t>
      </w:r>
    </w:p>
    <w:p w14:paraId="2D1FEE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SLICE_LOAD_LEVEL</w:t>
      </w:r>
    </w:p>
    <w:p w14:paraId="3D087E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NETWORK_PERFORMANCE</w:t>
      </w:r>
    </w:p>
    <w:p w14:paraId="09F201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NF_LOAD</w:t>
      </w:r>
    </w:p>
    <w:p w14:paraId="243FE97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SERVICE_EXPERIENCE</w:t>
      </w:r>
    </w:p>
    <w:p w14:paraId="42EB447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UE_MOBILITY</w:t>
      </w:r>
    </w:p>
    <w:p w14:paraId="56ADFD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UE_COMMUNICATION</w:t>
      </w:r>
    </w:p>
    <w:p w14:paraId="6BD06B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QOS_SUSTAINABILITY</w:t>
      </w:r>
    </w:p>
    <w:p w14:paraId="35B340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ABNORMAL_BEHAVIOUR</w:t>
      </w:r>
    </w:p>
    <w:p w14:paraId="38CE86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USER_DATA_CONGESTION</w:t>
      </w:r>
    </w:p>
    <w:p w14:paraId="661879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NSI_LOAD_LEVEL</w:t>
      </w:r>
    </w:p>
    <w:p w14:paraId="540157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 </w:t>
      </w:r>
      <w:r w:rsidRPr="007B3BEB">
        <w:rPr>
          <w:rFonts w:ascii="Courier New" w:hAnsi="Courier New" w:hint="eastAsia"/>
          <w:sz w:val="16"/>
          <w:lang w:eastAsia="zh-CN"/>
        </w:rPr>
        <w:t>D</w:t>
      </w:r>
      <w:r w:rsidRPr="007B3BEB">
        <w:rPr>
          <w:rFonts w:ascii="Courier New" w:hAnsi="Courier New"/>
          <w:sz w:val="16"/>
          <w:lang w:eastAsia="zh-CN"/>
        </w:rPr>
        <w:t>N_PERFORMANCE</w:t>
      </w:r>
    </w:p>
    <w:p w14:paraId="529952D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DISPERSION</w:t>
      </w:r>
    </w:p>
    <w:p w14:paraId="5F0BB1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RED_TRANS_EXP</w:t>
      </w:r>
    </w:p>
    <w:p w14:paraId="5EB7ED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WLAN_PERFORMANCE</w:t>
      </w:r>
    </w:p>
    <w:p w14:paraId="510C451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r w:rsidRPr="007B3BEB">
        <w:rPr>
          <w:rFonts w:ascii="Courier New" w:hAnsi="Courier New" w:hint="eastAsia"/>
          <w:sz w:val="16"/>
          <w:lang w:eastAsia="zh-CN"/>
        </w:rPr>
        <w:t>S</w:t>
      </w:r>
      <w:r w:rsidRPr="007B3BEB">
        <w:rPr>
          <w:rFonts w:ascii="Courier New" w:hAnsi="Courier New"/>
          <w:sz w:val="16"/>
          <w:lang w:eastAsia="zh-CN"/>
        </w:rPr>
        <w:t>M_</w:t>
      </w:r>
      <w:r w:rsidRPr="007B3BEB">
        <w:rPr>
          <w:rFonts w:ascii="Courier New" w:hAnsi="Courier New"/>
          <w:sz w:val="16"/>
        </w:rPr>
        <w:t>CONGESTION</w:t>
      </w:r>
    </w:p>
    <w:p w14:paraId="5EC425C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PFD_DETERMINATION</w:t>
      </w:r>
    </w:p>
    <w:p w14:paraId="25EA1EA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PDU_SESSION_TRAFFIC</w:t>
      </w:r>
    </w:p>
    <w:p w14:paraId="21A5F07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rPr>
        <w:t xml:space="preserve">          - </w:t>
      </w:r>
      <w:bookmarkStart w:id="66" w:name="_Hlk134712265"/>
      <w:r w:rsidRPr="007B3BEB">
        <w:rPr>
          <w:rFonts w:ascii="Courier New" w:hAnsi="Courier New"/>
          <w:sz w:val="16"/>
          <w:lang w:eastAsia="zh-CN"/>
        </w:rPr>
        <w:t>E2E_DATA_VOL_TRANS_TIME</w:t>
      </w:r>
      <w:bookmarkEnd w:id="66"/>
    </w:p>
    <w:p w14:paraId="7605CC6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67" w:name="_Hlk138707473"/>
      <w:r w:rsidRPr="007B3BEB">
        <w:rPr>
          <w:rFonts w:ascii="Courier New" w:hAnsi="Courier New"/>
          <w:sz w:val="16"/>
        </w:rPr>
        <w:t xml:space="preserve">          - </w:t>
      </w:r>
      <w:r w:rsidRPr="007B3BEB">
        <w:rPr>
          <w:rFonts w:ascii="Courier New" w:hAnsi="Courier New"/>
          <w:sz w:val="16"/>
          <w:lang w:eastAsia="ja-JP"/>
        </w:rPr>
        <w:t>MOVEMENT_BEHAVIOUR</w:t>
      </w:r>
      <w:bookmarkEnd w:id="67"/>
    </w:p>
    <w:p w14:paraId="577EA1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NUM_OF_UE</w:t>
      </w:r>
    </w:p>
    <w:p w14:paraId="2FFF98D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MOV_UE_RATIO</w:t>
      </w:r>
    </w:p>
    <w:p w14:paraId="7B971F9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AVR_SPEED</w:t>
      </w:r>
    </w:p>
    <w:p w14:paraId="6FA483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SPEED_THRESHOLD</w:t>
      </w:r>
    </w:p>
    <w:p w14:paraId="155B91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MOV_UE_DIRECTION</w:t>
      </w:r>
    </w:p>
    <w:p w14:paraId="74F29A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lang w:eastAsia="zh-CN"/>
        </w:rPr>
        <w:t xml:space="preserve">          - LOC_ACCURACY</w:t>
      </w:r>
    </w:p>
    <w:p w14:paraId="1A2601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68" w:name="_Hlk145416005"/>
      <w:r w:rsidRPr="007B3BEB">
        <w:rPr>
          <w:rFonts w:ascii="Courier New" w:hAnsi="Courier New"/>
          <w:sz w:val="16"/>
          <w:lang w:eastAsia="zh-CN"/>
        </w:rPr>
        <w:t xml:space="preserve">          - RELATIVE_PROXIMITY</w:t>
      </w:r>
    </w:p>
    <w:bookmarkEnd w:id="68"/>
    <w:p w14:paraId="3F16320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type: string</w:t>
      </w:r>
    </w:p>
    <w:p w14:paraId="5188F1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0D9960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This string provides forward-compatibility with future</w:t>
      </w:r>
    </w:p>
    <w:p w14:paraId="502A4C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extensions to the enumeration but is not used to encode</w:t>
      </w:r>
    </w:p>
    <w:p w14:paraId="01D544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content defined in the present version of this API.</w:t>
      </w:r>
    </w:p>
    <w:p w14:paraId="6DAA775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p>
    <w:p w14:paraId="3FB153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 xml:space="preserve">Describes the NWDAF Events.  </w:t>
      </w:r>
    </w:p>
    <w:p w14:paraId="10D748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Possible values are:</w:t>
      </w:r>
    </w:p>
    <w:p w14:paraId="2E101D7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SLICE_LOAD_LEVEL: Indicates that the event subscribed is load level information of Network</w:t>
      </w:r>
    </w:p>
    <w:p w14:paraId="3B480F6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Slice.</w:t>
      </w:r>
    </w:p>
    <w:p w14:paraId="568428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NETWORK_PERFORMANCE: Indicates that the event subscribed is network performance</w:t>
      </w:r>
    </w:p>
    <w:p w14:paraId="2713A6C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information.</w:t>
      </w:r>
    </w:p>
    <w:p w14:paraId="37F1CA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hAnsi="Courier New"/>
          <w:sz w:val="16"/>
        </w:rPr>
      </w:pPr>
      <w:r w:rsidRPr="007B3BEB">
        <w:rPr>
          <w:rFonts w:ascii="Courier New" w:hAnsi="Courier New"/>
          <w:sz w:val="16"/>
        </w:rPr>
        <w:t xml:space="preserve">        - NF_LOAD: Indicates that the event subscribed is load level and status of one or several</w:t>
      </w:r>
    </w:p>
    <w:p w14:paraId="51FA2D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hAnsi="Courier New"/>
          <w:sz w:val="16"/>
        </w:rPr>
      </w:pPr>
      <w:r w:rsidRPr="007B3BEB">
        <w:rPr>
          <w:rFonts w:ascii="Courier New" w:hAnsi="Courier New"/>
          <w:sz w:val="16"/>
        </w:rPr>
        <w:t xml:space="preserve">          Network Functions.</w:t>
      </w:r>
    </w:p>
    <w:p w14:paraId="05BF36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SERVICE_EXPERIENCE: Indicates that the event subscribed is service experience.</w:t>
      </w:r>
    </w:p>
    <w:p w14:paraId="13A55DE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UE_MOBILITY: Indicates that the event subscribed is UE mobility information.</w:t>
      </w:r>
    </w:p>
    <w:p w14:paraId="4A10A9E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UE_COMMUNICATION: Indicates that the event subscribed is UE communication information.</w:t>
      </w:r>
    </w:p>
    <w:p w14:paraId="7C520EB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QOS_SUSTAINABILITY: Indicates that the event subscribed is QoS sustainability.</w:t>
      </w:r>
    </w:p>
    <w:p w14:paraId="730AF3C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ABNORMAL_BEHAVIOUR: Indicates that the event subscribed is abnormal behaviour.</w:t>
      </w:r>
    </w:p>
    <w:p w14:paraId="06379BE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USER_DATA_CONGESTION: Indicates that the event subscribed is user data congestion</w:t>
      </w:r>
    </w:p>
    <w:p w14:paraId="1E638D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information.</w:t>
      </w:r>
    </w:p>
    <w:p w14:paraId="6C45EE3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NSI_LOAD_LEVEL: Indicates that the event subscribed is load level information of Network</w:t>
      </w:r>
    </w:p>
    <w:p w14:paraId="51D07D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Slice and the optionally associated Network Slice Instance.</w:t>
      </w:r>
    </w:p>
    <w:p w14:paraId="46765EB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r w:rsidRPr="007B3BEB">
        <w:rPr>
          <w:rFonts w:ascii="Courier New" w:hAnsi="Courier New"/>
          <w:sz w:val="16"/>
          <w:lang w:eastAsia="zh-CN"/>
        </w:rPr>
        <w:t>DN_PERFORMANCE:</w:t>
      </w:r>
      <w:r w:rsidRPr="007B3BEB">
        <w:rPr>
          <w:rFonts w:ascii="Courier New" w:hAnsi="Courier New"/>
          <w:sz w:val="16"/>
        </w:rPr>
        <w:t xml:space="preserve"> </w:t>
      </w:r>
      <w:r w:rsidRPr="007B3BEB">
        <w:rPr>
          <w:rFonts w:ascii="Courier New" w:hAnsi="Courier New"/>
          <w:sz w:val="16"/>
          <w:lang w:val="en-US"/>
        </w:rPr>
        <w:t xml:space="preserve">Indicates that the event subscribed is </w:t>
      </w:r>
      <w:r w:rsidRPr="007B3BEB">
        <w:rPr>
          <w:rFonts w:ascii="Courier New" w:hAnsi="Courier New"/>
          <w:sz w:val="16"/>
        </w:rPr>
        <w:t>DN performance information.</w:t>
      </w:r>
    </w:p>
    <w:p w14:paraId="461C4C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DISPERSION: Indicates that the event subscribed is dispersion information.</w:t>
      </w:r>
    </w:p>
    <w:p w14:paraId="469D6F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RED_TRANS_EXP: Indicates that the event subscribed is redundant transmission experience.</w:t>
      </w:r>
    </w:p>
    <w:p w14:paraId="20BFDC6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WLAN_PERFORMANCE: Indicates that the event subscribed is WLAN performance.</w:t>
      </w:r>
    </w:p>
    <w:p w14:paraId="7B7661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SM_</w:t>
      </w:r>
      <w:r w:rsidRPr="007B3BEB">
        <w:rPr>
          <w:rFonts w:ascii="Courier New" w:hAnsi="Courier New"/>
          <w:sz w:val="16"/>
        </w:rPr>
        <w:t>CONGESTION</w:t>
      </w:r>
      <w:r w:rsidRPr="007B3BEB">
        <w:rPr>
          <w:rFonts w:ascii="Courier New" w:hAnsi="Courier New"/>
          <w:sz w:val="16"/>
          <w:lang w:val="en-US"/>
        </w:rPr>
        <w:t>: Indicates the Session Management Congestion Control Experience information</w:t>
      </w:r>
    </w:p>
    <w:p w14:paraId="0793239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for specific DNN and/or S-NSSAI</w:t>
      </w:r>
      <w:r w:rsidRPr="007B3BEB">
        <w:rPr>
          <w:rFonts w:ascii="Courier New" w:hAnsi="Courier New"/>
          <w:sz w:val="16"/>
          <w:lang w:val="en-US"/>
        </w:rPr>
        <w:t>.</w:t>
      </w:r>
    </w:p>
    <w:p w14:paraId="32C9D03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PFD_DETERMINATION: Indicates that the event subscribed is the PFD Determination nformation</w:t>
      </w:r>
    </w:p>
    <w:p w14:paraId="0346B9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for known application identifier(s).</w:t>
      </w:r>
    </w:p>
    <w:p w14:paraId="4B4E3C4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PDU_SESSION_TRAFFIC</w:t>
      </w:r>
      <w:r w:rsidRPr="007B3BEB">
        <w:rPr>
          <w:rFonts w:ascii="Courier New" w:hAnsi="Courier New"/>
          <w:sz w:val="16"/>
          <w:lang w:val="en-US"/>
        </w:rPr>
        <w:t xml:space="preserve">: Indicates </w:t>
      </w:r>
      <w:r w:rsidRPr="007B3BEB">
        <w:rPr>
          <w:rFonts w:ascii="Courier New" w:hAnsi="Courier New"/>
          <w:sz w:val="16"/>
          <w:lang w:eastAsia="zh-CN"/>
        </w:rPr>
        <w:t>that the event subscribed is</w:t>
      </w:r>
      <w:r w:rsidRPr="007B3BEB">
        <w:rPr>
          <w:rFonts w:ascii="Courier New" w:hAnsi="Courier New"/>
          <w:sz w:val="16"/>
          <w:lang w:val="en-US"/>
        </w:rPr>
        <w:t xml:space="preserve"> the PDU Session traffic</w:t>
      </w:r>
    </w:p>
    <w:p w14:paraId="136B312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information.</w:t>
      </w:r>
    </w:p>
    <w:p w14:paraId="1248BED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7B3BEB">
        <w:rPr>
          <w:rFonts w:ascii="Courier New" w:hAnsi="Courier New"/>
          <w:sz w:val="16"/>
        </w:rPr>
        <w:t xml:space="preserve">        - </w:t>
      </w:r>
      <w:r w:rsidRPr="007B3BEB">
        <w:rPr>
          <w:rFonts w:ascii="Courier New" w:hAnsi="Courier New"/>
          <w:sz w:val="16"/>
          <w:lang w:eastAsia="zh-CN"/>
        </w:rPr>
        <w:t>E2E_DATA_VOL_TRANS_TIME</w:t>
      </w:r>
      <w:r w:rsidRPr="007B3BEB">
        <w:rPr>
          <w:rFonts w:ascii="Courier New" w:hAnsi="Courier New"/>
          <w:sz w:val="16"/>
        </w:rPr>
        <w:t xml:space="preserve">: </w:t>
      </w:r>
      <w:r w:rsidRPr="007B3BEB">
        <w:rPr>
          <w:rFonts w:ascii="Courier New" w:hAnsi="Courier New"/>
          <w:sz w:val="16"/>
          <w:lang w:val="en-US"/>
        </w:rPr>
        <w:t xml:space="preserve">Indicates that the event subscribed is </w:t>
      </w:r>
      <w:r w:rsidRPr="007B3BEB">
        <w:rPr>
          <w:rFonts w:ascii="Courier New" w:hAnsi="Courier New"/>
          <w:sz w:val="16"/>
        </w:rPr>
        <w:t xml:space="preserve">of </w:t>
      </w:r>
      <w:r w:rsidRPr="007B3BEB">
        <w:rPr>
          <w:rFonts w:ascii="Courier New" w:hAnsi="Courier New"/>
          <w:sz w:val="16"/>
          <w:lang w:eastAsia="ko-KR"/>
        </w:rPr>
        <w:t xml:space="preserve">E2E data volume </w:t>
      </w:r>
    </w:p>
    <w:p w14:paraId="0BCD2D1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eastAsia="ko-KR"/>
        </w:rPr>
        <w:t xml:space="preserve">          transfer time</w:t>
      </w:r>
      <w:r w:rsidRPr="007B3BEB">
        <w:rPr>
          <w:rFonts w:ascii="Courier New" w:hAnsi="Courier New"/>
          <w:sz w:val="16"/>
        </w:rPr>
        <w:t>.</w:t>
      </w:r>
    </w:p>
    <w:p w14:paraId="5948C5E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69" w:name="_Hlk138707498"/>
      <w:r w:rsidRPr="007B3BEB">
        <w:rPr>
          <w:rFonts w:ascii="Courier New" w:hAnsi="Courier New"/>
          <w:sz w:val="16"/>
        </w:rPr>
        <w:t xml:space="preserve">        - </w:t>
      </w:r>
      <w:r w:rsidRPr="007B3BEB">
        <w:rPr>
          <w:rFonts w:ascii="Courier New" w:hAnsi="Courier New"/>
          <w:sz w:val="16"/>
          <w:lang w:eastAsia="ja-JP"/>
        </w:rPr>
        <w:t>MOVEMENT_BEHAVIOUR</w:t>
      </w:r>
      <w:r w:rsidRPr="007B3BEB">
        <w:rPr>
          <w:rFonts w:ascii="Courier New" w:hAnsi="Courier New"/>
          <w:sz w:val="16"/>
        </w:rPr>
        <w:t xml:space="preserve">: </w:t>
      </w:r>
      <w:r w:rsidRPr="007B3BEB">
        <w:rPr>
          <w:rFonts w:ascii="Courier New" w:hAnsi="Courier New"/>
          <w:sz w:val="16"/>
          <w:lang w:val="en-US"/>
        </w:rPr>
        <w:t>Indicates that the event subscribed is the Movement Behaviour</w:t>
      </w:r>
    </w:p>
    <w:p w14:paraId="57DCAE8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eastAsia="ko-KR"/>
        </w:rPr>
        <w:t xml:space="preserve">          </w:t>
      </w:r>
      <w:r w:rsidRPr="007B3BEB">
        <w:rPr>
          <w:rFonts w:ascii="Courier New" w:hAnsi="Courier New"/>
          <w:sz w:val="16"/>
          <w:lang w:val="en-US"/>
        </w:rPr>
        <w:t>information</w:t>
      </w:r>
      <w:r w:rsidRPr="007B3BEB">
        <w:rPr>
          <w:rFonts w:ascii="Courier New" w:hAnsi="Courier New"/>
          <w:sz w:val="16"/>
        </w:rPr>
        <w:t>.</w:t>
      </w:r>
      <w:bookmarkEnd w:id="69"/>
    </w:p>
    <w:p w14:paraId="4820E7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r w:rsidRPr="007B3BEB">
        <w:rPr>
          <w:rFonts w:ascii="Courier New" w:hAnsi="Courier New"/>
          <w:sz w:val="16"/>
          <w:lang w:eastAsia="zh-CN"/>
        </w:rPr>
        <w:t>LOC_ACCURACY</w:t>
      </w:r>
      <w:r w:rsidRPr="007B3BEB">
        <w:rPr>
          <w:rFonts w:ascii="Courier New" w:hAnsi="Courier New"/>
          <w:sz w:val="16"/>
        </w:rPr>
        <w:t xml:space="preserve">: </w:t>
      </w:r>
      <w:r w:rsidRPr="007B3BEB">
        <w:rPr>
          <w:rFonts w:ascii="Courier New" w:hAnsi="Courier New"/>
          <w:sz w:val="16"/>
          <w:lang w:val="en-US"/>
        </w:rPr>
        <w:t xml:space="preserve">Indicates that the event subscribed is </w:t>
      </w:r>
      <w:r w:rsidRPr="007B3BEB">
        <w:rPr>
          <w:rFonts w:ascii="Courier New" w:hAnsi="Courier New"/>
          <w:sz w:val="16"/>
        </w:rPr>
        <w:t xml:space="preserve">of </w:t>
      </w:r>
      <w:r w:rsidRPr="007B3BEB">
        <w:rPr>
          <w:rFonts w:ascii="Courier New" w:hAnsi="Courier New"/>
          <w:sz w:val="16"/>
          <w:lang w:eastAsia="ko-KR"/>
        </w:rPr>
        <w:t>location accuracy</w:t>
      </w:r>
      <w:r w:rsidRPr="007B3BEB">
        <w:rPr>
          <w:rFonts w:ascii="Courier New" w:hAnsi="Courier New"/>
          <w:sz w:val="16"/>
        </w:rPr>
        <w:t>.</w:t>
      </w:r>
    </w:p>
    <w:p w14:paraId="316BA2D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7B3BEB">
        <w:rPr>
          <w:rFonts w:ascii="Courier New" w:hAnsi="Courier New"/>
          <w:sz w:val="16"/>
          <w:lang w:eastAsia="zh-CN"/>
        </w:rPr>
        <w:t xml:space="preserve">        - RELATIVE_PROXIMITY</w:t>
      </w:r>
      <w:r w:rsidRPr="007B3BEB">
        <w:rPr>
          <w:rFonts w:ascii="Courier New" w:hAnsi="Courier New" w:hint="eastAsia"/>
          <w:sz w:val="16"/>
          <w:lang w:eastAsia="ja-JP"/>
        </w:rPr>
        <w:t>:</w:t>
      </w:r>
      <w:r w:rsidRPr="007B3BEB">
        <w:rPr>
          <w:rFonts w:ascii="Courier New" w:hAnsi="Courier New"/>
          <w:sz w:val="16"/>
          <w:lang w:eastAsia="ja-JP"/>
        </w:rPr>
        <w:t xml:space="preserve"> Indicates that the event subscribed is the Relative Proximity</w:t>
      </w:r>
    </w:p>
    <w:p w14:paraId="0952C34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ja-JP"/>
        </w:rPr>
        <w:t>information.</w:t>
      </w:r>
    </w:p>
    <w:p w14:paraId="47199AC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4DD4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EB8C93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Accuracy:</w:t>
      </w:r>
    </w:p>
    <w:p w14:paraId="320C7B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23FA31D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50571F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394D6D0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LOW</w:t>
      </w:r>
    </w:p>
    <w:p w14:paraId="6A5BEB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hint="eastAsia"/>
          <w:sz w:val="16"/>
          <w:lang w:val="en-US"/>
        </w:rPr>
        <w:t>M</w:t>
      </w:r>
      <w:r w:rsidRPr="007B3BEB">
        <w:rPr>
          <w:rFonts w:ascii="Courier New" w:hAnsi="Courier New"/>
          <w:sz w:val="16"/>
          <w:lang w:val="en-US"/>
        </w:rPr>
        <w:t>EDIUM</w:t>
      </w:r>
    </w:p>
    <w:p w14:paraId="636283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HIGH</w:t>
      </w:r>
    </w:p>
    <w:p w14:paraId="5562FCC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HIGHEST</w:t>
      </w:r>
    </w:p>
    <w:p w14:paraId="5187880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577B31F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2C37AE8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6F2EA7C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6BE6CB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1012B6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38ED188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 xml:space="preserve">Represents the preferred level of accuracy of the analytics.  </w:t>
      </w:r>
    </w:p>
    <w:p w14:paraId="7AD32EA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12B203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LOW: Low accuracy.</w:t>
      </w:r>
    </w:p>
    <w:p w14:paraId="522A0F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hint="eastAsia"/>
          <w:sz w:val="16"/>
          <w:lang w:val="en-US"/>
        </w:rPr>
        <w:t>M</w:t>
      </w:r>
      <w:r w:rsidRPr="007B3BEB">
        <w:rPr>
          <w:rFonts w:ascii="Courier New" w:hAnsi="Courier New"/>
          <w:sz w:val="16"/>
          <w:lang w:val="en-US"/>
        </w:rPr>
        <w:t>EDIUM: Medium accuracy.</w:t>
      </w:r>
    </w:p>
    <w:p w14:paraId="32A9847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HIGH: High accuracy.</w:t>
      </w:r>
    </w:p>
    <w:p w14:paraId="2C4CCB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HIGHEST: Highest accuracy.</w:t>
      </w:r>
    </w:p>
    <w:p w14:paraId="192CFB5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DB30B4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CongestionType:</w:t>
      </w:r>
    </w:p>
    <w:p w14:paraId="08C37D8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4EB27D0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3073541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536E4C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USER_PLANE</w:t>
      </w:r>
    </w:p>
    <w:p w14:paraId="496B49E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CONTROL_PLANE</w:t>
      </w:r>
    </w:p>
    <w:p w14:paraId="340015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USER_AND_CONTROL_PLANE</w:t>
      </w:r>
    </w:p>
    <w:p w14:paraId="023D8B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0E2EE1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379AB2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44C093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2AEB66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23CC95E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7A9FF5A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lang w:eastAsia="zh-CN"/>
        </w:rPr>
        <w:t xml:space="preserve">Indicates the congestion analytics type.  </w:t>
      </w:r>
    </w:p>
    <w:p w14:paraId="65A07B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58B99FC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USER_PLANE: The congestion analytics type is User Plane.</w:t>
      </w:r>
    </w:p>
    <w:p w14:paraId="643302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CONTROL_PLANE: The congestion analytics type is Control Plane.</w:t>
      </w:r>
    </w:p>
    <w:p w14:paraId="13F6186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USER_AND_CONTROL_PLANE: The congestion analytics type is User Plane and Control Plane.</w:t>
      </w:r>
    </w:p>
    <w:p w14:paraId="63138C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015017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ExceptionId:</w:t>
      </w:r>
    </w:p>
    <w:p w14:paraId="40E5B1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46E21C0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6B5AF06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1AC52C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UNEXPECTED_UE_LOCATION</w:t>
      </w:r>
    </w:p>
    <w:p w14:paraId="1938EFE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UNEXPECTED_LONG_LIVE_FLOW</w:t>
      </w:r>
    </w:p>
    <w:p w14:paraId="3859502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UNEXPECTED_LARGE_RATE_FLOW</w:t>
      </w:r>
    </w:p>
    <w:p w14:paraId="5565E2E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UNEXPECTED_WAKEUP</w:t>
      </w:r>
    </w:p>
    <w:p w14:paraId="40BFA5B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SUSPICION_OF_DDOS_ATTACK</w:t>
      </w:r>
    </w:p>
    <w:p w14:paraId="134554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WRONG_DESTINATION_ADDRESS</w:t>
      </w:r>
    </w:p>
    <w:p w14:paraId="65D4A38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TOO_FREQUENT_SERVICE_ACCESS</w:t>
      </w:r>
    </w:p>
    <w:p w14:paraId="29917F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UNEXPECTED_RADIO_LINK_FAILURES</w:t>
      </w:r>
    </w:p>
    <w:p w14:paraId="4DC8D01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PING_PONG_ACROSS_CELLS</w:t>
      </w:r>
    </w:p>
    <w:p w14:paraId="2BE3EE0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622F5D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4E11CC1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1BD028D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1BBB6B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0011BB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4340CDE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lang w:eastAsia="zh-CN"/>
        </w:rPr>
        <w:t xml:space="preserve">Describes the Exception Id.  </w:t>
      </w:r>
    </w:p>
    <w:p w14:paraId="28276F3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0BE221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UNEXPECTED_UE_LOCATION: Unexpected UE location.</w:t>
      </w:r>
    </w:p>
    <w:p w14:paraId="7D27CAB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UNEXPECTED_LONG_LIVE_FLOW: Unexpected long-live rate flows.</w:t>
      </w:r>
    </w:p>
    <w:p w14:paraId="7A9818E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UNEXPECTED_LARGE_RATE_FLOW: Unexpected large rate flows.</w:t>
      </w:r>
    </w:p>
    <w:p w14:paraId="38005B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UNEXPECTED_WAKEUP: Unexpected wakeup.</w:t>
      </w:r>
    </w:p>
    <w:p w14:paraId="00B26C7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SUSPICION_OF_DDOS_ATTACK: Suspicion of DDoS attack.</w:t>
      </w:r>
    </w:p>
    <w:p w14:paraId="57F83AD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WRONG_DESTINATION_ADDRESS: Wrong destination address.</w:t>
      </w:r>
    </w:p>
    <w:p w14:paraId="68F7397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TOO_FREQUENT_SERVICE_ACCESS: Too frequent Service Access.</w:t>
      </w:r>
    </w:p>
    <w:p w14:paraId="6F64F9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UNEXPECTED_RADIO_LINK_FAILURES: Unexpected radio link failures.</w:t>
      </w:r>
    </w:p>
    <w:p w14:paraId="0FB2571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PING_PONG_ACROSS_CELLS: Ping-ponging across neighbouring cells.</w:t>
      </w:r>
    </w:p>
    <w:p w14:paraId="47C4B7C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0CBD2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ExceptionTrend:</w:t>
      </w:r>
    </w:p>
    <w:p w14:paraId="06628CB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0DBE04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4DAF4FC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599551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UP</w:t>
      </w:r>
    </w:p>
    <w:p w14:paraId="5070EA2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DOWN</w:t>
      </w:r>
    </w:p>
    <w:p w14:paraId="16D31C6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UNKNOW</w:t>
      </w:r>
    </w:p>
    <w:p w14:paraId="3BF668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STABLE</w:t>
      </w:r>
    </w:p>
    <w:p w14:paraId="770193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1289857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40D126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32CF3B0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53172D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3B4760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3C47900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lang w:eastAsia="zh-CN"/>
        </w:rPr>
        <w:t xml:space="preserve">Represents the Exception Trend.  </w:t>
      </w:r>
    </w:p>
    <w:p w14:paraId="206DD6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30D66A6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UP: Up trend of the exception level.</w:t>
      </w:r>
    </w:p>
    <w:p w14:paraId="2CBC31B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DOWN: Down trend of the exception level.</w:t>
      </w:r>
    </w:p>
    <w:p w14:paraId="4ACC9D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UNKNOW: Unknown trend of the exception level.</w:t>
      </w:r>
    </w:p>
    <w:p w14:paraId="26C853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STABLE: Stable trend of the exception level.</w:t>
      </w:r>
    </w:p>
    <w:p w14:paraId="6E40D46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82202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TimeUnit:</w:t>
      </w:r>
    </w:p>
    <w:p w14:paraId="5BC715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7FA244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0F3BFC2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0B45A1A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MINUTE</w:t>
      </w:r>
    </w:p>
    <w:p w14:paraId="0957B8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HOUR</w:t>
      </w:r>
    </w:p>
    <w:p w14:paraId="0549D9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DAY</w:t>
      </w:r>
    </w:p>
    <w:p w14:paraId="7D17AF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10ADA5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70A36E7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48D2E3B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5D77AF3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5388A2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3BE1F3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lang w:eastAsia="zh-CN"/>
        </w:rPr>
        <w:t xml:space="preserve">Represents the unit for the session active time.  </w:t>
      </w:r>
    </w:p>
    <w:p w14:paraId="66404CB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4BCC87C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MINUTE: Time unit is per minute.</w:t>
      </w:r>
    </w:p>
    <w:p w14:paraId="008117E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HOUR: Time unit is per hour.</w:t>
      </w:r>
    </w:p>
    <w:p w14:paraId="737F17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DAY: Time unit is per day.</w:t>
      </w:r>
    </w:p>
    <w:p w14:paraId="6DC276E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858AB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NetworkPerfType:</w:t>
      </w:r>
    </w:p>
    <w:p w14:paraId="5CC8707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1090AA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18E32B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5E072AA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GNB_ACTIVE_RATIO</w:t>
      </w:r>
    </w:p>
    <w:p w14:paraId="53FB376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GNB_COMPUTING_USAGE</w:t>
      </w:r>
    </w:p>
    <w:p w14:paraId="67887CB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GNB_MEMORY_USAGE</w:t>
      </w:r>
    </w:p>
    <w:p w14:paraId="7A25A20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GNB_DISK_USAGE</w:t>
      </w:r>
    </w:p>
    <w:p w14:paraId="10C65B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GNB_RSC_USAGE_OVERALL_TRAFFIC</w:t>
      </w:r>
    </w:p>
    <w:p w14:paraId="24BED51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GNB_RSC_USAGE_GBR_TRAFFIC</w:t>
      </w:r>
    </w:p>
    <w:p w14:paraId="4800FE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GNB_RSC_USAGE_DELAY_CRIT_GBR_TRAFFIC</w:t>
      </w:r>
    </w:p>
    <w:p w14:paraId="693776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NUM_OF_UE</w:t>
      </w:r>
    </w:p>
    <w:p w14:paraId="0FB817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SESS_SUCC_RATIO</w:t>
      </w:r>
    </w:p>
    <w:p w14:paraId="247505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HO_SUCC_RATIO</w:t>
      </w:r>
    </w:p>
    <w:p w14:paraId="385A78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01BF53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23E76A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7FE99E9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407658B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1736CF3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2CB8E7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lang w:eastAsia="zh-CN"/>
        </w:rPr>
        <w:t xml:space="preserve">Represents the network performance types.  </w:t>
      </w:r>
    </w:p>
    <w:p w14:paraId="4C8FFD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4B086B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GNB_ACTIVE_RATIO: Indicates that the network performance requirement is gNodeB active</w:t>
      </w:r>
    </w:p>
    <w:p w14:paraId="1D0B39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(i.e. up and running) rate. Indicates the ratio of gNB active (i.e. up and running) number</w:t>
      </w:r>
    </w:p>
    <w:p w14:paraId="52A153F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to the total number of gNB.</w:t>
      </w:r>
    </w:p>
    <w:p w14:paraId="121F68F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GNB_COMPUTING_USAGE: Indicates gNodeB computing resource usage.</w:t>
      </w:r>
    </w:p>
    <w:p w14:paraId="5A0AF96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GNB_MEMORY_USAGE: Indicates gNodeB memory usage.</w:t>
      </w:r>
    </w:p>
    <w:p w14:paraId="720F32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GNB_DISK_USAGE: Indicates gNodeB disk usage.</w:t>
      </w:r>
    </w:p>
    <w:p w14:paraId="4C24322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GNB_RSC_USAGE_OVERALL_TRAFFIC</w:t>
      </w:r>
      <w:r w:rsidRPr="007B3BEB">
        <w:rPr>
          <w:rFonts w:ascii="Courier New" w:hAnsi="Courier New"/>
          <w:sz w:val="16"/>
          <w:lang w:val="en-US"/>
        </w:rPr>
        <w:t>:</w:t>
      </w:r>
      <w:r w:rsidRPr="007B3BEB">
        <w:rPr>
          <w:rFonts w:ascii="Courier New" w:hAnsi="Courier New"/>
          <w:sz w:val="16"/>
        </w:rPr>
        <w:t xml:space="preserve"> The gNB resource usage.</w:t>
      </w:r>
    </w:p>
    <w:p w14:paraId="23A51A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GNB_RSC_USAGE_GBR_TRAFFIC</w:t>
      </w:r>
      <w:r w:rsidRPr="007B3BEB">
        <w:rPr>
          <w:rFonts w:ascii="Courier New" w:hAnsi="Courier New"/>
          <w:sz w:val="16"/>
          <w:lang w:val="en-US"/>
        </w:rPr>
        <w:t>:</w:t>
      </w:r>
      <w:r w:rsidRPr="007B3BEB">
        <w:rPr>
          <w:rFonts w:ascii="Courier New" w:hAnsi="Courier New"/>
          <w:sz w:val="16"/>
        </w:rPr>
        <w:t xml:space="preserve"> </w:t>
      </w:r>
      <w:r w:rsidRPr="007B3BEB">
        <w:rPr>
          <w:rFonts w:ascii="Courier New" w:hAnsi="Courier New"/>
          <w:sz w:val="16"/>
          <w:lang w:val="en-US"/>
        </w:rPr>
        <w:t xml:space="preserve">The </w:t>
      </w:r>
      <w:r w:rsidRPr="007B3BEB">
        <w:rPr>
          <w:rFonts w:ascii="Courier New" w:hAnsi="Courier New"/>
          <w:sz w:val="16"/>
        </w:rPr>
        <w:t>gNB resource usage</w:t>
      </w:r>
      <w:r w:rsidRPr="007B3BEB">
        <w:rPr>
          <w:rFonts w:ascii="Courier New" w:hAnsi="Courier New"/>
          <w:sz w:val="16"/>
          <w:lang w:val="en-US"/>
        </w:rPr>
        <w:t xml:space="preserve"> for GBR traffic.</w:t>
      </w:r>
    </w:p>
    <w:p w14:paraId="0FF09EC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GNB_RSC_USAGE_DELAY_CRIT_GBR_TRAFFIC</w:t>
      </w:r>
      <w:r w:rsidRPr="007B3BEB">
        <w:rPr>
          <w:rFonts w:ascii="Courier New" w:hAnsi="Courier New"/>
          <w:sz w:val="16"/>
          <w:lang w:val="en-US"/>
        </w:rPr>
        <w:t>:</w:t>
      </w:r>
      <w:r w:rsidRPr="007B3BEB">
        <w:rPr>
          <w:rFonts w:ascii="Courier New" w:hAnsi="Courier New"/>
          <w:sz w:val="16"/>
        </w:rPr>
        <w:t xml:space="preserve"> </w:t>
      </w:r>
      <w:r w:rsidRPr="007B3BEB">
        <w:rPr>
          <w:rFonts w:ascii="Courier New" w:hAnsi="Courier New"/>
          <w:sz w:val="16"/>
          <w:lang w:val="en-US"/>
        </w:rPr>
        <w:t xml:space="preserve">The </w:t>
      </w:r>
      <w:r w:rsidRPr="007B3BEB">
        <w:rPr>
          <w:rFonts w:ascii="Courier New" w:hAnsi="Courier New"/>
          <w:sz w:val="16"/>
        </w:rPr>
        <w:t>gNB resource usage</w:t>
      </w:r>
      <w:r w:rsidRPr="007B3BEB">
        <w:rPr>
          <w:rFonts w:ascii="Courier New" w:hAnsi="Courier New"/>
          <w:sz w:val="16"/>
          <w:lang w:val="en-US"/>
        </w:rPr>
        <w:t xml:space="preserve"> for Delay-critical GBR</w:t>
      </w:r>
    </w:p>
    <w:p w14:paraId="1D08E97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traffic.</w:t>
      </w:r>
    </w:p>
    <w:p w14:paraId="79F1C0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NUM_OF_UE: Indicates number of UEs.</w:t>
      </w:r>
    </w:p>
    <w:p w14:paraId="4A6CAD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SESS_SUCC_RATIO: Indicates ratio of successful setup of PDU sessions to total PDU</w:t>
      </w:r>
    </w:p>
    <w:p w14:paraId="46428D1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session setup attempts.</w:t>
      </w:r>
    </w:p>
    <w:p w14:paraId="022B84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HO_SUCC_RATIO: Indicates Ratio of successful handovers to the total handover attempts.</w:t>
      </w:r>
    </w:p>
    <w:p w14:paraId="5A93417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E43F9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ExpectedAnalyticsType:</w:t>
      </w:r>
    </w:p>
    <w:p w14:paraId="70CE6B9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3A016DF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63E4AA4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5664F77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MOBILITY</w:t>
      </w:r>
    </w:p>
    <w:p w14:paraId="7A76D81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COMMUN</w:t>
      </w:r>
    </w:p>
    <w:p w14:paraId="3C4BC8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MOBILITY_AND_COMMUN</w:t>
      </w:r>
    </w:p>
    <w:p w14:paraId="425256A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6BD307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19CDFA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0E1DAAC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232E755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4858F9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1870397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lang w:eastAsia="zh-CN"/>
        </w:rPr>
        <w:t xml:space="preserve">Represents the expected UE analytics type.  </w:t>
      </w:r>
    </w:p>
    <w:p w14:paraId="24598A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1A2655B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MOBILITY: Mobility related abnormal behaviour analytics is expected by the consumer.</w:t>
      </w:r>
    </w:p>
    <w:p w14:paraId="4BB404C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COMMUN: Communication related abnormal behaviour analytics is expected by the consumer.</w:t>
      </w:r>
    </w:p>
    <w:p w14:paraId="542948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MOBILITY_AND_COMMUN: Both mobility and communication related abnormal behaviour analytics</w:t>
      </w:r>
    </w:p>
    <w:p w14:paraId="4EC2AB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expected by the consumer.</w:t>
      </w:r>
    </w:p>
    <w:p w14:paraId="1D29279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EE03D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MatchingDirection:</w:t>
      </w:r>
    </w:p>
    <w:p w14:paraId="0BA023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197947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5CC56D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1D13216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ASCENDING</w:t>
      </w:r>
    </w:p>
    <w:p w14:paraId="01F445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DESCENDING</w:t>
      </w:r>
    </w:p>
    <w:p w14:paraId="1308FFA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CROSSED</w:t>
      </w:r>
    </w:p>
    <w:p w14:paraId="5B436E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44E1B9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22A18F1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2AFC3AB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2965E0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4469A8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246240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lang w:eastAsia="zh-CN"/>
        </w:rPr>
        <w:t xml:space="preserve">Represents the matching direction when crossing a threshold.  </w:t>
      </w:r>
    </w:p>
    <w:p w14:paraId="6848363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35558B3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ASCENDING: Threshold is crossed in ascending direction.</w:t>
      </w:r>
    </w:p>
    <w:p w14:paraId="2DCA9AA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DESCENDING: Threshold is crossed in descending direction.</w:t>
      </w:r>
    </w:p>
    <w:p w14:paraId="509B615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CROSSED: Threshold is crossed either in ascending or descending direction.</w:t>
      </w:r>
    </w:p>
    <w:p w14:paraId="73F31A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040380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NwdafFailureCode:</w:t>
      </w:r>
    </w:p>
    <w:p w14:paraId="4AB2D6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49CA018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65A914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22851DE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UNAVAILABLE_DATA</w:t>
      </w:r>
    </w:p>
    <w:p w14:paraId="67D96D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BOTH_STAT_PRED_NOT_ALLOWED</w:t>
      </w:r>
    </w:p>
    <w:p w14:paraId="1B4CA8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PREDICTION_NOT_ALLOWED</w:t>
      </w:r>
    </w:p>
    <w:p w14:paraId="66E3F86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UNSATISFIED_REQUESTED_ANALYTICS_TIME</w:t>
      </w:r>
    </w:p>
    <w:p w14:paraId="52BEB5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OTHER</w:t>
      </w:r>
    </w:p>
    <w:p w14:paraId="795186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47AF9CC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371D9B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05E7A7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230E24A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70A1461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760B440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eastAsia="Times New Roman" w:hAnsi="Courier New" w:cs="Arial"/>
          <w:sz w:val="16"/>
          <w:szCs w:val="18"/>
        </w:rPr>
        <w:t xml:space="preserve">Represents the failure reason.  </w:t>
      </w:r>
    </w:p>
    <w:p w14:paraId="293EF3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6F219EE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UNAVAILABLE_DATA: Indicates the requested statistics information for the event is rejected</w:t>
      </w:r>
    </w:p>
    <w:p w14:paraId="77D9AD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since necessary data to perform the service is unavailable.</w:t>
      </w:r>
    </w:p>
    <w:p w14:paraId="74DF20B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BOTH_STAT_PRED_NOT_ALLOWED: Indicates the requested analysis information for the event is</w:t>
      </w:r>
    </w:p>
    <w:p w14:paraId="2EF6D88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rejected since the start time is in the past and the end time is in the future, which</w:t>
      </w:r>
    </w:p>
    <w:p w14:paraId="4EDDC1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means the NF service consumer requested both statistics and prediction for the analytics.</w:t>
      </w:r>
    </w:p>
    <w:p w14:paraId="2C4EB13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PREDICTION_NOT_ALLOWED: Indicates that the request for the prediction of the analytics</w:t>
      </w:r>
    </w:p>
    <w:p w14:paraId="61F28F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event is not allowed.</w:t>
      </w:r>
    </w:p>
    <w:p w14:paraId="3182D9F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rPr>
        <w:t>UNSATISFIED_REQUESTED_ANALYTICS_TIME</w:t>
      </w:r>
      <w:r w:rsidRPr="007B3BEB">
        <w:rPr>
          <w:rFonts w:ascii="Courier New" w:hAnsi="Courier New"/>
          <w:sz w:val="16"/>
          <w:lang w:val="en-US"/>
        </w:rPr>
        <w:t xml:space="preserve">: </w:t>
      </w:r>
      <w:r w:rsidRPr="007B3BEB">
        <w:rPr>
          <w:rFonts w:ascii="Courier New" w:hAnsi="Courier New"/>
          <w:sz w:val="16"/>
        </w:rPr>
        <w:t>Indicates that the requested event is rejected since</w:t>
      </w:r>
    </w:p>
    <w:p w14:paraId="03F027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the analytics information is not ready when the time indicated by the "timeAnaNeeded"</w:t>
      </w:r>
    </w:p>
    <w:p w14:paraId="2F284CB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rPr>
        <w:t xml:space="preserve">          attribute (as provided during the creation or modification of subscription) is reached.</w:t>
      </w:r>
    </w:p>
    <w:p w14:paraId="3814D67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OTHER: Indicates the requested analysis information for the event is rejected due to other</w:t>
      </w:r>
    </w:p>
    <w:p w14:paraId="1273501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reasons.</w:t>
      </w:r>
    </w:p>
    <w:p w14:paraId="6CD569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22B6BD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AnalyticsMetadata:</w:t>
      </w:r>
    </w:p>
    <w:p w14:paraId="66D3F9F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6D29EF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7CE30D4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2D8064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NUM_OF_SAMPLES</w:t>
      </w:r>
    </w:p>
    <w:p w14:paraId="318C620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DATA_WINDOW</w:t>
      </w:r>
    </w:p>
    <w:p w14:paraId="71989B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DATA_STAT_PROPS</w:t>
      </w:r>
    </w:p>
    <w:p w14:paraId="0685EC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STRATEGY</w:t>
      </w:r>
    </w:p>
    <w:p w14:paraId="5ADD645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ACCURACY</w:t>
      </w:r>
    </w:p>
    <w:p w14:paraId="7A5FD11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48E678D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4CB69D3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14B9D0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378354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444C5A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4046668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 xml:space="preserve">Represents the types of analytics metadata information that can be requested.  </w:t>
      </w:r>
    </w:p>
    <w:p w14:paraId="67D893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7AB0A6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NUM_OF_SAMPLES: Number of data samples used for the generation of the output analytics.</w:t>
      </w:r>
    </w:p>
    <w:p w14:paraId="65F4F7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DATA_WINDOW: Data time window of the data samples.</w:t>
      </w:r>
    </w:p>
    <w:p w14:paraId="01C13C2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DATA_STAT_PROPS: Dataset statistical properties of the data used to generate the</w:t>
      </w:r>
    </w:p>
    <w:p w14:paraId="6D2CF6C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analytics.</w:t>
      </w:r>
    </w:p>
    <w:p w14:paraId="71036D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STRATEGY: Output strategy used for the reporting of the analytics.</w:t>
      </w:r>
    </w:p>
    <w:p w14:paraId="2B9970C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ACCURACY: Level of accuracy reached for the analytics.</w:t>
      </w:r>
    </w:p>
    <w:p w14:paraId="38893C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3D053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DatasetStatisticalProperty:</w:t>
      </w:r>
    </w:p>
    <w:p w14:paraId="6A23EED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7F8FB6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474AF7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21F3250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UNIFORM_DIST_DATA</w:t>
      </w:r>
    </w:p>
    <w:p w14:paraId="07DF54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NO_OUTLIERS</w:t>
      </w:r>
    </w:p>
    <w:p w14:paraId="1DCAFA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0EF1E1E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7074F5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51EE7C0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45196A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7B1A1B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33AAAE7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Represents the </w:t>
      </w:r>
      <w:r w:rsidRPr="007B3BEB">
        <w:rPr>
          <w:rFonts w:ascii="Courier New" w:hAnsi="Courier New"/>
          <w:sz w:val="16"/>
          <w:lang w:eastAsia="ko-KR"/>
        </w:rPr>
        <w:t xml:space="preserve">dataset statistical properties.  </w:t>
      </w:r>
    </w:p>
    <w:p w14:paraId="35F30CD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483FEA7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UNIFORM_DIST_DATA: Indicates the use of data samples that are uniformly distributed</w:t>
      </w:r>
    </w:p>
    <w:p w14:paraId="5711F1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according to the different aspects of the requested analytics.</w:t>
      </w:r>
    </w:p>
    <w:p w14:paraId="666C9BC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NO_OUTLIERS: Indicates that the data samples shall disregard data samples that are at</w:t>
      </w:r>
    </w:p>
    <w:p w14:paraId="6FA09D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the extreme boundaries of the value range.</w:t>
      </w:r>
    </w:p>
    <w:p w14:paraId="7FC5FAA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92EC9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OutputStrategy:</w:t>
      </w:r>
    </w:p>
    <w:p w14:paraId="42EB15E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4FB348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2BE1245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773B3DB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BINARY</w:t>
      </w:r>
    </w:p>
    <w:p w14:paraId="36BAC2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GRADIENT</w:t>
      </w:r>
    </w:p>
    <w:p w14:paraId="35CB988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5EA65A0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2ED90EE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581E2C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18A4EAD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09D2664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67AB0E7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 xml:space="preserve">Represents the output strategy used for the analytics reporting.  </w:t>
      </w:r>
    </w:p>
    <w:p w14:paraId="285675B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17EEFE2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BINARY: Indicates that the analytics shall only be reported when the requested level</w:t>
      </w:r>
    </w:p>
    <w:p w14:paraId="469987C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of accuracy is reached within a cycle of periodic notification.</w:t>
      </w:r>
    </w:p>
    <w:p w14:paraId="0AFB5E3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GRADIENT: Indicates that the analytics shall be reported according with the periodicity</w:t>
      </w:r>
    </w:p>
    <w:p w14:paraId="685A84A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irrespective of whether the requested level of accuracy has been reached or not.</w:t>
      </w:r>
    </w:p>
    <w:p w14:paraId="739ED8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EE036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TransferRequestType:</w:t>
      </w:r>
    </w:p>
    <w:p w14:paraId="590690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anyOf:</w:t>
      </w:r>
    </w:p>
    <w:p w14:paraId="6BE1089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type: string</w:t>
      </w:r>
    </w:p>
    <w:p w14:paraId="331336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enum:</w:t>
      </w:r>
    </w:p>
    <w:p w14:paraId="0329A4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PREPARE</w:t>
      </w:r>
    </w:p>
    <w:p w14:paraId="6F8CF0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TRANSFER</w:t>
      </w:r>
    </w:p>
    <w:p w14:paraId="0CF60C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type: string</w:t>
      </w:r>
    </w:p>
    <w:p w14:paraId="563CE8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79C3344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This string provides forward-compatibility with future</w:t>
      </w:r>
    </w:p>
    <w:p w14:paraId="50B9B0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extensions to the enumeration but is not used to encode</w:t>
      </w:r>
    </w:p>
    <w:p w14:paraId="7EB34D8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content defined in the present version of this API.</w:t>
      </w:r>
    </w:p>
    <w:p w14:paraId="3FB2D3E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p>
    <w:p w14:paraId="4A78B31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 xml:space="preserve">Represents the request type for the analytics subscription transfer.  </w:t>
      </w:r>
    </w:p>
    <w:p w14:paraId="137C4A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Possible values are:</w:t>
      </w:r>
    </w:p>
    <w:p w14:paraId="2232ECB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PREPARE: Indicates that the request is for analytics subscription transfer preparation.</w:t>
      </w:r>
    </w:p>
    <w:p w14:paraId="16AFB6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TRANSFER: Indicates that the request is for analytics subscription transfer execution.</w:t>
      </w:r>
    </w:p>
    <w:p w14:paraId="6E0737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5F061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lang w:eastAsia="zh-CN"/>
        </w:rPr>
        <w:t>AnalyticsSubset</w:t>
      </w:r>
      <w:r w:rsidRPr="007B3BEB">
        <w:rPr>
          <w:rFonts w:ascii="Courier New" w:hAnsi="Courier New"/>
          <w:sz w:val="16"/>
          <w:lang w:val="en-US"/>
        </w:rPr>
        <w:t>:</w:t>
      </w:r>
    </w:p>
    <w:p w14:paraId="11D3DB2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078BC4C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1809F7E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5178A71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NUM_OF_UE_REG</w:t>
      </w:r>
    </w:p>
    <w:p w14:paraId="1CB0254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NUM_OF_PDU_SESS_ESTBL</w:t>
      </w:r>
    </w:p>
    <w:p w14:paraId="2C9401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RES_USAGE</w:t>
      </w:r>
    </w:p>
    <w:p w14:paraId="4506544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NUM_OF_EXCEED_RES_USAGE_LOAD_LEVEL_THR</w:t>
      </w:r>
    </w:p>
    <w:p w14:paraId="1EDC51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PERIOD_OF_EXCEED_RES_USAGE_LOAD_LEVEL_THR</w:t>
      </w:r>
    </w:p>
    <w:p w14:paraId="05214C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EXCEED_LOAD_LEVEL_THR_IND</w:t>
      </w:r>
    </w:p>
    <w:p w14:paraId="69794D0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LIST_OF_TOP_APP_UL</w:t>
      </w:r>
    </w:p>
    <w:p w14:paraId="6D8E3AE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LIST_OF_TOP_APP_DL</w:t>
      </w:r>
    </w:p>
    <w:p w14:paraId="04766C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NF_STATUS</w:t>
      </w:r>
    </w:p>
    <w:p w14:paraId="4E2BBB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NF_RESOURCE_USAGE</w:t>
      </w:r>
    </w:p>
    <w:p w14:paraId="7ECD34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NF_LOAD</w:t>
      </w:r>
    </w:p>
    <w:p w14:paraId="2174FD1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NF_PEAK_LOAD</w:t>
      </w:r>
    </w:p>
    <w:p w14:paraId="201EE2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NF_LOAD_AVG_IN_AOI</w:t>
      </w:r>
    </w:p>
    <w:p w14:paraId="5BF2A50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DISPER_AMOUNT</w:t>
      </w:r>
    </w:p>
    <w:p w14:paraId="06B309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DISPER_CLASS</w:t>
      </w:r>
    </w:p>
    <w:p w14:paraId="1D878B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RANKING</w:t>
      </w:r>
    </w:p>
    <w:p w14:paraId="7402F3D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PERCENTILE_RANKING</w:t>
      </w:r>
    </w:p>
    <w:p w14:paraId="3051BD6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RSSI</w:t>
      </w:r>
    </w:p>
    <w:p w14:paraId="4ADCC02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RTT</w:t>
      </w:r>
    </w:p>
    <w:p w14:paraId="11C4BC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TRAFFIC_INFO</w:t>
      </w:r>
    </w:p>
    <w:p w14:paraId="437728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NUMBER_OF_UES</w:t>
      </w:r>
    </w:p>
    <w:p w14:paraId="4D4F741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APP_LIST_FOR_UE_COMM</w:t>
      </w:r>
    </w:p>
    <w:p w14:paraId="7C257E9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N4_SESS_INACT_TIMER_FOR_UE_COMM</w:t>
      </w:r>
    </w:p>
    <w:p w14:paraId="4575E70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AVG_TRAFFIC_RATE</w:t>
      </w:r>
    </w:p>
    <w:p w14:paraId="572BF9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MAX_TRAFFIC_RATE</w:t>
      </w:r>
    </w:p>
    <w:p w14:paraId="4D07634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AGG_TRAFFIC_RATE</w:t>
      </w:r>
    </w:p>
    <w:p w14:paraId="2F77602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VAR_TRAFFIC_RATE</w:t>
      </w:r>
    </w:p>
    <w:p w14:paraId="11B059B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AVG_PACKET_DELAY</w:t>
      </w:r>
    </w:p>
    <w:p w14:paraId="356F698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MAX_PACKET_DELAY</w:t>
      </w:r>
    </w:p>
    <w:p w14:paraId="0E3006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VAR_PACKET_DELAY</w:t>
      </w:r>
    </w:p>
    <w:p w14:paraId="63785D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AVG_PACKET_LOSS_RATE</w:t>
      </w:r>
    </w:p>
    <w:p w14:paraId="1BA2823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MAX_PACKET_LOSS_RATE</w:t>
      </w:r>
    </w:p>
    <w:p w14:paraId="446A521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VAR_PACKET_LOSS_RATE</w:t>
      </w:r>
    </w:p>
    <w:p w14:paraId="3DDD367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lang w:val="en-US"/>
        </w:rPr>
        <w:t xml:space="preserve">          - </w:t>
      </w:r>
      <w:r w:rsidRPr="007B3BEB">
        <w:rPr>
          <w:rFonts w:ascii="Courier New" w:hAnsi="Courier New"/>
          <w:sz w:val="16"/>
          <w:lang w:eastAsia="zh-CN"/>
        </w:rPr>
        <w:t>UE_LOCATION</w:t>
      </w:r>
    </w:p>
    <w:p w14:paraId="6A7E7C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LIST_OF_HIGH_EXP_UE</w:t>
      </w:r>
    </w:p>
    <w:p w14:paraId="1174258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LIST_OF_MEDIUM_EXP_UE</w:t>
      </w:r>
    </w:p>
    <w:p w14:paraId="2FCFF69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LIST_OF_LOW_EXP_UE</w:t>
      </w:r>
    </w:p>
    <w:p w14:paraId="5834F80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AVG_UL_PKT_DROP_RATE</w:t>
      </w:r>
    </w:p>
    <w:p w14:paraId="031CA6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VAR_UL_PKT_DROP_RATE</w:t>
      </w:r>
    </w:p>
    <w:p w14:paraId="7D2765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AVG_DL_PKT_DROP_RATE</w:t>
      </w:r>
    </w:p>
    <w:p w14:paraId="6B6700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VAR_DL_PKT_DROP_RATE</w:t>
      </w:r>
    </w:p>
    <w:p w14:paraId="6992411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AVG_UL_PKT_DELAY</w:t>
      </w:r>
    </w:p>
    <w:p w14:paraId="2AD90C5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VAR_UL_PKT_DELAY</w:t>
      </w:r>
    </w:p>
    <w:p w14:paraId="63BC3E4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AVG_DL_PKT_DELAY</w:t>
      </w:r>
    </w:p>
    <w:p w14:paraId="47ADF24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VAR_DL_PKT_DELAY</w:t>
      </w:r>
    </w:p>
    <w:p w14:paraId="77334D8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TRAFFIC_MATCH_TD</w:t>
      </w:r>
    </w:p>
    <w:p w14:paraId="06320A7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TRAFFIC_UNMATCH_TD</w:t>
      </w:r>
    </w:p>
    <w:p w14:paraId="48C72E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NUMBER_OF</w:t>
      </w:r>
      <w:r w:rsidRPr="007B3BEB">
        <w:rPr>
          <w:rFonts w:ascii="Courier New" w:hAnsi="Courier New"/>
          <w:sz w:val="16"/>
          <w:lang w:eastAsia="zh-CN"/>
        </w:rPr>
        <w:t>_</w:t>
      </w:r>
      <w:r w:rsidRPr="007B3BEB">
        <w:rPr>
          <w:rFonts w:ascii="Courier New" w:hAnsi="Courier New" w:hint="eastAsia"/>
          <w:sz w:val="16"/>
          <w:lang w:eastAsia="zh-CN"/>
        </w:rPr>
        <w:t>U</w:t>
      </w:r>
      <w:r w:rsidRPr="007B3BEB">
        <w:rPr>
          <w:rFonts w:ascii="Courier New" w:hAnsi="Courier New"/>
          <w:sz w:val="16"/>
          <w:lang w:eastAsia="zh-CN"/>
        </w:rPr>
        <w:t>E</w:t>
      </w:r>
    </w:p>
    <w:p w14:paraId="1C5B26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UE_GEOG_DIST</w:t>
      </w:r>
    </w:p>
    <w:p w14:paraId="6FD611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7B3BEB">
        <w:rPr>
          <w:rFonts w:ascii="Courier New" w:hAnsi="Courier New"/>
          <w:sz w:val="16"/>
          <w:lang w:val="en-US"/>
        </w:rPr>
        <w:t xml:space="preserve">          </w:t>
      </w:r>
      <w:r w:rsidRPr="007B3BEB">
        <w:rPr>
          <w:rFonts w:ascii="Courier New" w:hAnsi="Courier New"/>
          <w:sz w:val="16"/>
          <w:lang w:val="de-DE"/>
        </w:rPr>
        <w:t>- UE_DIRECTION</w:t>
      </w:r>
    </w:p>
    <w:p w14:paraId="026D2F7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7B3BEB">
        <w:rPr>
          <w:rFonts w:ascii="Courier New" w:hAnsi="Courier New"/>
          <w:sz w:val="16"/>
          <w:lang w:val="de-DE"/>
        </w:rPr>
        <w:t xml:space="preserve">          - AVG_E2E_UL_PKT_DELAY</w:t>
      </w:r>
    </w:p>
    <w:p w14:paraId="31C199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7B3BEB">
        <w:rPr>
          <w:rFonts w:ascii="Courier New" w:hAnsi="Courier New"/>
          <w:sz w:val="16"/>
          <w:lang w:val="de-DE"/>
        </w:rPr>
        <w:t xml:space="preserve">          - VAR_E2E_UL_PKT_DELAY</w:t>
      </w:r>
    </w:p>
    <w:p w14:paraId="6B197E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7B3BEB">
        <w:rPr>
          <w:rFonts w:ascii="Courier New" w:hAnsi="Courier New"/>
          <w:sz w:val="16"/>
          <w:lang w:val="de-DE"/>
        </w:rPr>
        <w:t xml:space="preserve">          - AVG_E2E_DL_PKT_DELAY</w:t>
      </w:r>
    </w:p>
    <w:p w14:paraId="4C24A76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7B3BEB">
        <w:rPr>
          <w:rFonts w:ascii="Courier New" w:hAnsi="Courier New"/>
          <w:sz w:val="16"/>
          <w:lang w:val="de-DE"/>
        </w:rPr>
        <w:t xml:space="preserve">          - VAR_E2E_DL_PKT_DELAY</w:t>
      </w:r>
    </w:p>
    <w:p w14:paraId="3537AA7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7B3BEB">
        <w:rPr>
          <w:rFonts w:ascii="Courier New" w:hAnsi="Courier New"/>
          <w:sz w:val="16"/>
          <w:lang w:val="de-DE"/>
        </w:rPr>
        <w:t xml:space="preserve">          - AVG_E2E_UL_PKT_LOSS_RATE</w:t>
      </w:r>
    </w:p>
    <w:p w14:paraId="33941F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de-DE"/>
        </w:rPr>
        <w:t xml:space="preserve">          </w:t>
      </w:r>
      <w:r w:rsidRPr="007B3BEB">
        <w:rPr>
          <w:rFonts w:ascii="Courier New" w:hAnsi="Courier New"/>
          <w:sz w:val="16"/>
        </w:rPr>
        <w:t>- VAR_E2E_UL_PKT_LOSS_RATE</w:t>
      </w:r>
    </w:p>
    <w:p w14:paraId="547B04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AVG_E2E_DL_PKT_LOSS_RATE</w:t>
      </w:r>
    </w:p>
    <w:p w14:paraId="0E737E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VAR_E2E_DL_PKT_LOSS_RATE</w:t>
      </w:r>
    </w:p>
    <w:p w14:paraId="7FB647F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rPr>
        <w:t xml:space="preserve">          </w:t>
      </w:r>
      <w:r w:rsidRPr="007B3BEB">
        <w:rPr>
          <w:rFonts w:ascii="Courier New" w:hAnsi="Courier New"/>
          <w:sz w:val="16"/>
          <w:lang w:val="en-US"/>
        </w:rPr>
        <w:t xml:space="preserve">- </w:t>
      </w:r>
      <w:r w:rsidRPr="007B3BEB">
        <w:rPr>
          <w:rFonts w:ascii="Courier New" w:hAnsi="Courier New"/>
          <w:sz w:val="16"/>
          <w:lang w:val="en-US" w:eastAsia="zh-CN"/>
        </w:rPr>
        <w:t>E2E_DATA_VOL_TRANS_TIME_FOR_UE_LIST</w:t>
      </w:r>
    </w:p>
    <w:p w14:paraId="0EF42A9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eastAsia="zh-CN"/>
        </w:rPr>
        <w:t xml:space="preserve">          - IN_OUT_PERCENT</w:t>
      </w:r>
    </w:p>
    <w:p w14:paraId="4811FA7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eastAsia="zh-CN"/>
        </w:rPr>
        <w:t xml:space="preserve">          - TIME_TO_COLLISION</w:t>
      </w:r>
    </w:p>
    <w:p w14:paraId="74C3198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7BB7FA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5BFFED9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044A3D8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2F273A1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0EEB3F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71EAE4E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Represents the </w:t>
      </w:r>
      <w:r w:rsidRPr="007B3BEB">
        <w:rPr>
          <w:rFonts w:ascii="Courier New" w:hAnsi="Courier New"/>
          <w:sz w:val="16"/>
          <w:lang w:eastAsia="zh-CN"/>
        </w:rPr>
        <w:t xml:space="preserve">analytics subset.  </w:t>
      </w:r>
    </w:p>
    <w:p w14:paraId="5B5C06A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7478DA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NUM_OF_UE_REG: The number of UE registered. This value is only applicable to</w:t>
      </w:r>
    </w:p>
    <w:p w14:paraId="5B61C2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lang w:eastAsia="zh-CN"/>
        </w:rPr>
        <w:t>NSI_LOAD_LEVEL event</w:t>
      </w:r>
      <w:r w:rsidRPr="007B3BEB">
        <w:rPr>
          <w:rFonts w:ascii="Courier New" w:hAnsi="Courier New"/>
          <w:sz w:val="16"/>
          <w:lang w:val="en-US"/>
        </w:rPr>
        <w:t>.</w:t>
      </w:r>
    </w:p>
    <w:p w14:paraId="507DD5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NUM_OF_PDU_SESS_ESTBL: The number of PDU sessions established. This value is only</w:t>
      </w:r>
    </w:p>
    <w:p w14:paraId="066DDC1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applicable to </w:t>
      </w:r>
      <w:r w:rsidRPr="007B3BEB">
        <w:rPr>
          <w:rFonts w:ascii="Courier New" w:hAnsi="Courier New"/>
          <w:sz w:val="16"/>
          <w:lang w:eastAsia="zh-CN"/>
        </w:rPr>
        <w:t>NSI_LOAD_LEVEL event</w:t>
      </w:r>
      <w:r w:rsidRPr="007B3BEB">
        <w:rPr>
          <w:rFonts w:ascii="Courier New" w:hAnsi="Courier New"/>
          <w:sz w:val="16"/>
          <w:lang w:val="en-US"/>
        </w:rPr>
        <w:t>.</w:t>
      </w:r>
    </w:p>
    <w:p w14:paraId="3FA06F3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RES_USAGE: The current usage of the virtual resources assigned to the NF instances</w:t>
      </w:r>
    </w:p>
    <w:p w14:paraId="08D842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belonging to a particular network slice instance. This value is only applicable to</w:t>
      </w:r>
    </w:p>
    <w:p w14:paraId="6B8337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lang w:eastAsia="zh-CN"/>
        </w:rPr>
        <w:t>NSI_LOAD_LEVEL event</w:t>
      </w:r>
      <w:r w:rsidRPr="007B3BEB">
        <w:rPr>
          <w:rFonts w:ascii="Courier New" w:hAnsi="Courier New"/>
          <w:sz w:val="16"/>
          <w:lang w:val="en-US"/>
        </w:rPr>
        <w:t>.</w:t>
      </w:r>
    </w:p>
    <w:p w14:paraId="23F024C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NUM_OF_EXCEED_RES_USAGE_LOAD_LEVEL_THR: The number of times the resource usage threshold</w:t>
      </w:r>
    </w:p>
    <w:p w14:paraId="4EBEFA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of the network slice instance is reached or exceeded if a threshold value is provided by</w:t>
      </w:r>
    </w:p>
    <w:p w14:paraId="0F8A7FF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the consumer. This value is only applicable to </w:t>
      </w:r>
      <w:r w:rsidRPr="007B3BEB">
        <w:rPr>
          <w:rFonts w:ascii="Courier New" w:hAnsi="Courier New"/>
          <w:sz w:val="16"/>
          <w:lang w:eastAsia="zh-CN"/>
        </w:rPr>
        <w:t>NSI_LOAD_LEVEL event</w:t>
      </w:r>
      <w:r w:rsidRPr="007B3BEB">
        <w:rPr>
          <w:rFonts w:ascii="Courier New" w:hAnsi="Courier New"/>
          <w:sz w:val="16"/>
          <w:lang w:val="en-US"/>
        </w:rPr>
        <w:t>.</w:t>
      </w:r>
    </w:p>
    <w:p w14:paraId="4F5BDAA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PERIOD_OF_EXCEED_RES_USAGE_LOAD_LEVEL_THR: The time interval between each time the</w:t>
      </w:r>
    </w:p>
    <w:p w14:paraId="11E034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threshold being met or exceeded on the network slice (instance). This value is only</w:t>
      </w:r>
    </w:p>
    <w:p w14:paraId="613D7CD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applicable to </w:t>
      </w:r>
      <w:r w:rsidRPr="007B3BEB">
        <w:rPr>
          <w:rFonts w:ascii="Courier New" w:hAnsi="Courier New"/>
          <w:sz w:val="16"/>
          <w:lang w:eastAsia="zh-CN"/>
        </w:rPr>
        <w:t>NSI_LOAD_LEVEL event</w:t>
      </w:r>
      <w:r w:rsidRPr="007B3BEB">
        <w:rPr>
          <w:rFonts w:ascii="Courier New" w:hAnsi="Courier New"/>
          <w:sz w:val="16"/>
          <w:lang w:val="en-US"/>
        </w:rPr>
        <w:t>.</w:t>
      </w:r>
    </w:p>
    <w:p w14:paraId="0EEAC7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EXCEED_LOAD_LEVEL_THR_IND: Whether the Load Level Threshold is met or exceeded by the</w:t>
      </w:r>
    </w:p>
    <w:p w14:paraId="6001D3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statistics value. This value is only applicable to </w:t>
      </w:r>
      <w:r w:rsidRPr="007B3BEB">
        <w:rPr>
          <w:rFonts w:ascii="Courier New" w:hAnsi="Courier New"/>
          <w:sz w:val="16"/>
          <w:lang w:eastAsia="zh-CN"/>
        </w:rPr>
        <w:t>NSI_LOAD_LEVEL event</w:t>
      </w:r>
      <w:r w:rsidRPr="007B3BEB">
        <w:rPr>
          <w:rFonts w:ascii="Courier New" w:hAnsi="Courier New"/>
          <w:sz w:val="16"/>
          <w:lang w:val="en-US"/>
        </w:rPr>
        <w:t>.</w:t>
      </w:r>
    </w:p>
    <w:p w14:paraId="410F7583"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LIST_OF_TOP_APP_UL: The list of applications that contribute the most to the traffic in</w:t>
      </w:r>
    </w:p>
    <w:p w14:paraId="091BE85A"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the UL direction. This value is only applicable to </w:t>
      </w:r>
      <w:r w:rsidRPr="007B3BEB">
        <w:rPr>
          <w:rFonts w:ascii="Courier New" w:hAnsi="Courier New"/>
          <w:sz w:val="16"/>
        </w:rPr>
        <w:t>USER_DATA_CONGESTION event</w:t>
      </w:r>
      <w:r w:rsidRPr="007B3BEB">
        <w:rPr>
          <w:rFonts w:ascii="Courier New" w:hAnsi="Courier New"/>
          <w:sz w:val="16"/>
          <w:lang w:val="en-US"/>
        </w:rPr>
        <w:t>.</w:t>
      </w:r>
    </w:p>
    <w:p w14:paraId="0EAD7C4C"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LIST_OF_TOP_APP_DL: The list of applications that contribute the most to the traffic in</w:t>
      </w:r>
    </w:p>
    <w:p w14:paraId="30861A8B"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the DL direction. This value is only applicable to </w:t>
      </w:r>
      <w:r w:rsidRPr="007B3BEB">
        <w:rPr>
          <w:rFonts w:ascii="Courier New" w:hAnsi="Courier New"/>
          <w:sz w:val="16"/>
        </w:rPr>
        <w:t>USER_DATA_CONGESTION event</w:t>
      </w:r>
      <w:r w:rsidRPr="007B3BEB">
        <w:rPr>
          <w:rFonts w:ascii="Courier New" w:hAnsi="Courier New"/>
          <w:sz w:val="16"/>
          <w:lang w:val="en-US"/>
        </w:rPr>
        <w:t>.</w:t>
      </w:r>
    </w:p>
    <w:p w14:paraId="23B523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NF_STATUS: The availability status of the NF on the Analytics target period, expressed</w:t>
      </w:r>
    </w:p>
    <w:p w14:paraId="771C2F9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as a percentage of time per status value (registered, suspended, undiscoverable). This</w:t>
      </w:r>
    </w:p>
    <w:p w14:paraId="0F5B63E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value is only applicable to NF_LOAD event.</w:t>
      </w:r>
    </w:p>
    <w:p w14:paraId="4014E5B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NF_RESOURCE_USAGE: The average usage of assigned resources (CPU, memory, storage). This</w:t>
      </w:r>
    </w:p>
    <w:p w14:paraId="7CBE8CC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value is only applicable to NF_LOAD event.</w:t>
      </w:r>
    </w:p>
    <w:p w14:paraId="352B97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NF_LOAD: The average load of the NF instance over the Analytics target period. This value</w:t>
      </w:r>
    </w:p>
    <w:p w14:paraId="646277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only applicable to NF_LOAD event.</w:t>
      </w:r>
    </w:p>
    <w:p w14:paraId="308D9EEB"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NF_PEAK_LOAD: The maximum load of the NF instance over the Analytics target period. This</w:t>
      </w:r>
    </w:p>
    <w:p w14:paraId="441667ED"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value is only applicable to NF_LOAD event.</w:t>
      </w:r>
    </w:p>
    <w:p w14:paraId="2A9DBEA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NF_LOAD_AVG_IN_AOI: The average load of the NF instances over the area of interest. This</w:t>
      </w:r>
    </w:p>
    <w:p w14:paraId="00A8A29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value is only applicable to NF_LOAD event.</w:t>
      </w:r>
    </w:p>
    <w:p w14:paraId="6071D6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DISPER_AMOUNT: Indicates the dispersion amount of the reported data volume or transaction</w:t>
      </w:r>
    </w:p>
    <w:p w14:paraId="0A36BC8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dispersion type. This value is only applicable to DISPERSION event.</w:t>
      </w:r>
    </w:p>
    <w:p w14:paraId="70EAB48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DISPER_CLASS: Indicates the dispersion mobility class: fixed, camper, traveller upon set</w:t>
      </w:r>
    </w:p>
    <w:p w14:paraId="771D393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its usage threshold, and/or the top-heavy class upon set its percentile rating threshold.</w:t>
      </w:r>
    </w:p>
    <w:p w14:paraId="37291B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value is only applicable to DISPERSION event.</w:t>
      </w:r>
    </w:p>
    <w:p w14:paraId="3F21DD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RANKING: Data/transaction usage ranking high (i.e.value 1), medium (2) or low (3). This</w:t>
      </w:r>
    </w:p>
    <w:p w14:paraId="113A14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value is only applicable to DISPERSION event.</w:t>
      </w:r>
    </w:p>
    <w:p w14:paraId="7C248BB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PERCENTILE_RANKING: Percentile ranking of the target UE in the Cumulative Distribution</w:t>
      </w:r>
    </w:p>
    <w:p w14:paraId="2110BA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Function of data usage for the population of all UEs. This value is only applicable to</w:t>
      </w:r>
    </w:p>
    <w:p w14:paraId="19BC9F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DISPERSION event.</w:t>
      </w:r>
    </w:p>
    <w:p w14:paraId="74528EC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RSSI: Indicated the RSSI in the unit of dBm. This value is only applicable to</w:t>
      </w:r>
    </w:p>
    <w:p w14:paraId="1E3BD7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WLAN_PERFORMANCE event.</w:t>
      </w:r>
    </w:p>
    <w:p w14:paraId="78CA5BF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RTT: Indicates the RTT in the unit of millisecond. This value is only applicable to</w:t>
      </w:r>
    </w:p>
    <w:p w14:paraId="063842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WLAN_PERFORMANCE event.</w:t>
      </w:r>
    </w:p>
    <w:p w14:paraId="376BFFD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TRAFFIC_INFO: Traffic information including UL/DL data rate and/or Traffic volume. This</w:t>
      </w:r>
    </w:p>
    <w:p w14:paraId="4541FB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value is only applicable to WLAN_PERFORMANCE event.</w:t>
      </w:r>
    </w:p>
    <w:p w14:paraId="0F6B58E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NUMBER_OF_UES: Number of UEs observed for the SSID. This value is only applicable to</w:t>
      </w:r>
    </w:p>
    <w:p w14:paraId="243E04D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WLAN_PERFORMANCE event.</w:t>
      </w:r>
    </w:p>
    <w:p w14:paraId="7A4C4FB1"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APP_LIST_FOR_UE_COMM: The analytics of the application list used by UE. This value is only</w:t>
      </w:r>
    </w:p>
    <w:p w14:paraId="5C9A4437"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applicable to UE_COMM event.</w:t>
      </w:r>
    </w:p>
    <w:p w14:paraId="2537E931"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lang w:val="en-US"/>
        </w:rPr>
        <w:t xml:space="preserve">        - </w:t>
      </w:r>
      <w:r w:rsidRPr="007B3BEB">
        <w:rPr>
          <w:rFonts w:ascii="Courier New" w:hAnsi="Courier New"/>
          <w:sz w:val="16"/>
          <w:lang w:eastAsia="zh-CN"/>
        </w:rPr>
        <w:t>N4_SESS_INACT_TIMER_FOR_UE_COMM</w:t>
      </w:r>
      <w:r w:rsidRPr="007B3BEB">
        <w:rPr>
          <w:rFonts w:ascii="Courier New" w:hAnsi="Courier New"/>
          <w:sz w:val="16"/>
          <w:lang w:val="en-US"/>
        </w:rPr>
        <w:t xml:space="preserve">: </w:t>
      </w:r>
      <w:r w:rsidRPr="007B3BEB">
        <w:rPr>
          <w:rFonts w:ascii="Courier New" w:hAnsi="Courier New"/>
          <w:sz w:val="16"/>
          <w:lang w:eastAsia="zh-CN"/>
        </w:rPr>
        <w:t>The N4 Session inactivity timer. This value is only</w:t>
      </w:r>
    </w:p>
    <w:p w14:paraId="6CF9D643"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lang w:eastAsia="zh-CN"/>
        </w:rPr>
        <w:t xml:space="preserve">          applicable to </w:t>
      </w:r>
      <w:r w:rsidRPr="007B3BEB">
        <w:rPr>
          <w:rFonts w:ascii="Courier New" w:hAnsi="Courier New"/>
          <w:sz w:val="16"/>
        </w:rPr>
        <w:t>UE_COMM event</w:t>
      </w:r>
      <w:r w:rsidRPr="007B3BEB">
        <w:rPr>
          <w:rFonts w:ascii="Courier New" w:hAnsi="Courier New"/>
          <w:sz w:val="16"/>
          <w:lang w:eastAsia="zh-CN"/>
        </w:rPr>
        <w:t>.</w:t>
      </w:r>
    </w:p>
    <w:p w14:paraId="479DC3E5"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AVG_TRAFFIC_RATE: Indicates average traffic rate. This value is only applicable to</w:t>
      </w:r>
    </w:p>
    <w:p w14:paraId="0A711644"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DN_PERFORMANCE event.</w:t>
      </w:r>
    </w:p>
    <w:p w14:paraId="2F6FDBA9"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MAX_TRAFFIC_RATE: Indicates maximum traffic rate. This value is only applicable to</w:t>
      </w:r>
    </w:p>
    <w:p w14:paraId="714ABBA2"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DN_PERFORMANCE event.</w:t>
      </w:r>
    </w:p>
    <w:p w14:paraId="5B0D1C81"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AGG_TRAFFIC_RATE: Indicates aggregated traffic rate. This value is only applicable to</w:t>
      </w:r>
    </w:p>
    <w:p w14:paraId="210B5503"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DN_PERFORMANCE event.</w:t>
      </w:r>
    </w:p>
    <w:p w14:paraId="4AC906E4"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VAR_TRAFFIC_RATE: Indicates variance traffic rate. This value is only applicable to</w:t>
      </w:r>
    </w:p>
    <w:p w14:paraId="1D1A3884"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DN_PERFORMANCE event.</w:t>
      </w:r>
    </w:p>
    <w:p w14:paraId="11F6D1B5"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AVG_PACKET_DELAY: Indicates average Packet Delay. This value is only applicable to</w:t>
      </w:r>
    </w:p>
    <w:p w14:paraId="44D7D79B"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DN_PERFORMANCE event.</w:t>
      </w:r>
    </w:p>
    <w:p w14:paraId="277740C2"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MAX_PACKET_DELAY: Indicates maximum Packet Delay. This value is only applicable to</w:t>
      </w:r>
    </w:p>
    <w:p w14:paraId="24FC1816"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DN_PERFORMANCE event.</w:t>
      </w:r>
    </w:p>
    <w:p w14:paraId="7634D40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VAR_PACKET_DELAY: Indicates variance Packet Delay. This value is only applicable to</w:t>
      </w:r>
    </w:p>
    <w:p w14:paraId="63B676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DN_PERFORMANCE event.</w:t>
      </w:r>
    </w:p>
    <w:p w14:paraId="69FFCA82"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AVG_PACKET_LOSS_RATE: Indicates average Loss Rate. This value is only applicable to</w:t>
      </w:r>
    </w:p>
    <w:p w14:paraId="1508CE12"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DN_PERFORMANCE event.</w:t>
      </w:r>
    </w:p>
    <w:p w14:paraId="0DD65126"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MAX_PACKET_LOSS_RATE: Indicates maximum Packet Loss Rate. This value is only applicable to</w:t>
      </w:r>
    </w:p>
    <w:p w14:paraId="71F3D2A7"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DN_PERFORMANCE event.</w:t>
      </w:r>
    </w:p>
    <w:p w14:paraId="31E5452F"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VAR_PACKET_LOSS_RATE: Indicates variance Packet Loss Rate. This value is only applicable</w:t>
      </w:r>
    </w:p>
    <w:p w14:paraId="439BE0EF"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to DN_PERFORMANCE event.</w:t>
      </w:r>
    </w:p>
    <w:p w14:paraId="4E1107E4"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lang w:eastAsia="zh-CN"/>
        </w:rPr>
        <w:t>UE_LOCATION</w:t>
      </w:r>
      <w:r w:rsidRPr="007B3BEB">
        <w:rPr>
          <w:rFonts w:ascii="Courier New" w:hAnsi="Courier New"/>
          <w:sz w:val="16"/>
          <w:lang w:val="en-US"/>
        </w:rPr>
        <w:t xml:space="preserve">: </w:t>
      </w:r>
      <w:r w:rsidRPr="007B3BEB">
        <w:rPr>
          <w:rFonts w:ascii="Courier New" w:hAnsi="Courier New"/>
          <w:sz w:val="16"/>
        </w:rPr>
        <w:t>Indicates UE location information. This value is only applicable to</w:t>
      </w:r>
    </w:p>
    <w:p w14:paraId="7E689236" w14:textId="77777777" w:rsidR="007B3BEB" w:rsidRPr="007B3BEB" w:rsidRDefault="007B3BEB" w:rsidP="007B3BE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rPr>
        <w:t xml:space="preserve">          SERVICE_EXPERIENCE event</w:t>
      </w:r>
      <w:r w:rsidRPr="007B3BEB">
        <w:rPr>
          <w:rFonts w:ascii="Courier New" w:hAnsi="Courier New"/>
          <w:sz w:val="16"/>
          <w:lang w:val="en-US"/>
        </w:rPr>
        <w:t>.</w:t>
      </w:r>
    </w:p>
    <w:p w14:paraId="0CBE20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LIST_OF_HIGH_EXP_UE: Indicates list of high experienced UE. This value is only applicable</w:t>
      </w:r>
    </w:p>
    <w:p w14:paraId="74EDA96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to SM_CONGESTION event.</w:t>
      </w:r>
    </w:p>
    <w:p w14:paraId="5C8948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LIST_OF_MEDIUM_EXP_UE: Indicates list of medium experienced UE. This value is only</w:t>
      </w:r>
    </w:p>
    <w:p w14:paraId="19BC010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applicable to SM_CONGESTION event.</w:t>
      </w:r>
    </w:p>
    <w:p w14:paraId="5C7F2C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LIST_OF_LOW_EXP_UE: Indicates list of low experienced UE. This value is only applicable to</w:t>
      </w:r>
    </w:p>
    <w:p w14:paraId="15E958F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SM_CONGESTION event.</w:t>
      </w:r>
    </w:p>
    <w:p w14:paraId="3407533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AVG_UL_PKT_DROP_RATE: Indicates average uplink packet drop rate on GTP-U path on N3. </w:t>
      </w:r>
      <w:r w:rsidRPr="007B3BEB">
        <w:rPr>
          <w:rFonts w:ascii="Courier New" w:hAnsi="Courier New"/>
          <w:sz w:val="16"/>
        </w:rPr>
        <w:t>This</w:t>
      </w:r>
    </w:p>
    <w:p w14:paraId="18109AD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rPr>
        <w:t xml:space="preserve">          value is only applicable to </w:t>
      </w:r>
      <w:r w:rsidRPr="007B3BEB">
        <w:rPr>
          <w:rFonts w:ascii="Courier New" w:hAnsi="Courier New"/>
          <w:sz w:val="16"/>
          <w:lang w:eastAsia="zh-CN"/>
        </w:rPr>
        <w:t>RED_TRANS_EXP</w:t>
      </w:r>
      <w:r w:rsidRPr="007B3BEB">
        <w:rPr>
          <w:rFonts w:ascii="Courier New" w:hAnsi="Courier New"/>
          <w:sz w:val="16"/>
        </w:rPr>
        <w:t xml:space="preserve"> event.</w:t>
      </w:r>
    </w:p>
    <w:p w14:paraId="5010B12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VAR_UL_PKT_DROP_RATE: Indicates variance of uplink packet drop rate on GTP-U path on N3.</w:t>
      </w:r>
    </w:p>
    <w:p w14:paraId="2B68DB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 xml:space="preserve">This value is only applicable to </w:t>
      </w:r>
      <w:r w:rsidRPr="007B3BEB">
        <w:rPr>
          <w:rFonts w:ascii="Courier New" w:hAnsi="Courier New"/>
          <w:sz w:val="16"/>
          <w:lang w:eastAsia="zh-CN"/>
        </w:rPr>
        <w:t>RED_TRANS_EXP</w:t>
      </w:r>
      <w:r w:rsidRPr="007B3BEB">
        <w:rPr>
          <w:rFonts w:ascii="Courier New" w:hAnsi="Courier New"/>
          <w:sz w:val="16"/>
        </w:rPr>
        <w:t xml:space="preserve"> event.</w:t>
      </w:r>
    </w:p>
    <w:p w14:paraId="70B93EB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AVG_DL_PKT_DROP_RATE: Indicates average downlink packet drop rate on GTP-U path on N3.</w:t>
      </w:r>
    </w:p>
    <w:p w14:paraId="0DA72F4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 xml:space="preserve">This value is only applicable to </w:t>
      </w:r>
      <w:r w:rsidRPr="007B3BEB">
        <w:rPr>
          <w:rFonts w:ascii="Courier New" w:hAnsi="Courier New"/>
          <w:sz w:val="16"/>
          <w:lang w:eastAsia="zh-CN"/>
        </w:rPr>
        <w:t>RED_TRANS_EXP</w:t>
      </w:r>
      <w:r w:rsidRPr="007B3BEB">
        <w:rPr>
          <w:rFonts w:ascii="Courier New" w:hAnsi="Courier New"/>
          <w:sz w:val="16"/>
        </w:rPr>
        <w:t xml:space="preserve"> event.</w:t>
      </w:r>
    </w:p>
    <w:p w14:paraId="61CD46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VAR_DL_PKT_DROP_RATE: Indicates variance of downlink packet drop rate on GTP-U path on N3.</w:t>
      </w:r>
    </w:p>
    <w:p w14:paraId="1B1A684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 xml:space="preserve">This value is only applicable to </w:t>
      </w:r>
      <w:r w:rsidRPr="007B3BEB">
        <w:rPr>
          <w:rFonts w:ascii="Courier New" w:hAnsi="Courier New"/>
          <w:sz w:val="16"/>
          <w:lang w:eastAsia="zh-CN"/>
        </w:rPr>
        <w:t>RED_TRANS_EXP</w:t>
      </w:r>
      <w:r w:rsidRPr="007B3BEB">
        <w:rPr>
          <w:rFonts w:ascii="Courier New" w:hAnsi="Courier New"/>
          <w:sz w:val="16"/>
        </w:rPr>
        <w:t xml:space="preserve"> event.</w:t>
      </w:r>
    </w:p>
    <w:p w14:paraId="5F200A1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AVG_UL_PKT_DELAY: Indicates average uplink packet delay round trip on GTP-U path on N3.</w:t>
      </w:r>
    </w:p>
    <w:p w14:paraId="6B30166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 xml:space="preserve">This value is only applicable to </w:t>
      </w:r>
      <w:r w:rsidRPr="007B3BEB">
        <w:rPr>
          <w:rFonts w:ascii="Courier New" w:hAnsi="Courier New"/>
          <w:sz w:val="16"/>
          <w:lang w:eastAsia="zh-CN"/>
        </w:rPr>
        <w:t>RED_TRANS_EXP</w:t>
      </w:r>
      <w:r w:rsidRPr="007B3BEB">
        <w:rPr>
          <w:rFonts w:ascii="Courier New" w:hAnsi="Courier New"/>
          <w:sz w:val="16"/>
        </w:rPr>
        <w:t xml:space="preserve"> event.</w:t>
      </w:r>
    </w:p>
    <w:p w14:paraId="2ED9606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VAR_UL_PKT_DELAY: Indicates variance uplink packet delay round trip on GTP-U path on N3.</w:t>
      </w:r>
    </w:p>
    <w:p w14:paraId="64539B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 xml:space="preserve">This value is only applicable to </w:t>
      </w:r>
      <w:r w:rsidRPr="007B3BEB">
        <w:rPr>
          <w:rFonts w:ascii="Courier New" w:hAnsi="Courier New"/>
          <w:sz w:val="16"/>
          <w:lang w:eastAsia="zh-CN"/>
        </w:rPr>
        <w:t>RED_TRANS_EXP</w:t>
      </w:r>
      <w:r w:rsidRPr="007B3BEB">
        <w:rPr>
          <w:rFonts w:ascii="Courier New" w:hAnsi="Courier New"/>
          <w:sz w:val="16"/>
        </w:rPr>
        <w:t xml:space="preserve"> event.</w:t>
      </w:r>
    </w:p>
    <w:p w14:paraId="76810F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AVG_DL_PKT_DELAY: Indicates average downlink packet delay round trip on GTP-U path on N3.</w:t>
      </w:r>
    </w:p>
    <w:p w14:paraId="503612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 xml:space="preserve">This value is only applicable to </w:t>
      </w:r>
      <w:r w:rsidRPr="007B3BEB">
        <w:rPr>
          <w:rFonts w:ascii="Courier New" w:hAnsi="Courier New"/>
          <w:sz w:val="16"/>
          <w:lang w:eastAsia="zh-CN"/>
        </w:rPr>
        <w:t>RED_TRANS_EXP</w:t>
      </w:r>
      <w:r w:rsidRPr="007B3BEB">
        <w:rPr>
          <w:rFonts w:ascii="Courier New" w:hAnsi="Courier New"/>
          <w:sz w:val="16"/>
        </w:rPr>
        <w:t xml:space="preserve"> event.</w:t>
      </w:r>
    </w:p>
    <w:p w14:paraId="4572DA5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VAR_DL_PKT_DELAY: Indicates variance downlink packet delay round trip on GTP-U path on N3.</w:t>
      </w:r>
    </w:p>
    <w:p w14:paraId="622EB54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 xml:space="preserve">This value is only applicable to </w:t>
      </w:r>
      <w:r w:rsidRPr="007B3BEB">
        <w:rPr>
          <w:rFonts w:ascii="Courier New" w:hAnsi="Courier New"/>
          <w:sz w:val="16"/>
          <w:lang w:eastAsia="zh-CN"/>
        </w:rPr>
        <w:t>RED_TRANS_EXP</w:t>
      </w:r>
      <w:r w:rsidRPr="007B3BEB">
        <w:rPr>
          <w:rFonts w:ascii="Courier New" w:hAnsi="Courier New"/>
          <w:sz w:val="16"/>
        </w:rPr>
        <w:t xml:space="preserve"> event.</w:t>
      </w:r>
    </w:p>
    <w:p w14:paraId="34EE8E0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7B3BEB">
        <w:rPr>
          <w:rFonts w:ascii="Courier New" w:hAnsi="Courier New"/>
          <w:sz w:val="16"/>
          <w:lang w:val="en-US"/>
        </w:rPr>
        <w:t xml:space="preserve">        - TRAFFIC_MATCH_TD: </w:t>
      </w:r>
      <w:r w:rsidRPr="007B3BEB">
        <w:rPr>
          <w:rFonts w:ascii="Courier New" w:eastAsia="MS Mincho" w:hAnsi="Courier New"/>
          <w:sz w:val="16"/>
        </w:rPr>
        <w:t>Identifies traffic that matches Traffic Descriptor provided by</w:t>
      </w:r>
    </w:p>
    <w:p w14:paraId="3ECADBA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eastAsia="MS Mincho" w:hAnsi="Courier New"/>
          <w:sz w:val="16"/>
        </w:rPr>
        <w:t xml:space="preserve"> the consumer</w:t>
      </w:r>
      <w:r w:rsidRPr="007B3BEB">
        <w:rPr>
          <w:rFonts w:ascii="Courier New" w:hAnsi="Courier New"/>
          <w:sz w:val="16"/>
        </w:rPr>
        <w:t>.</w:t>
      </w:r>
    </w:p>
    <w:p w14:paraId="0759C2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7B3BEB">
        <w:rPr>
          <w:rFonts w:ascii="Courier New" w:hAnsi="Courier New"/>
          <w:sz w:val="16"/>
          <w:lang w:val="en-US"/>
        </w:rPr>
        <w:t xml:space="preserve">        - TRAFFIC_UNMATCH_TD: </w:t>
      </w:r>
      <w:r w:rsidRPr="007B3BEB">
        <w:rPr>
          <w:rFonts w:ascii="Courier New" w:eastAsia="MS Mincho" w:hAnsi="Courier New"/>
          <w:sz w:val="16"/>
        </w:rPr>
        <w:t>Identifies traffic that does not match Traffic Descriptor</w:t>
      </w:r>
    </w:p>
    <w:p w14:paraId="198E50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w:t>
      </w:r>
      <w:r w:rsidRPr="007B3BEB">
        <w:rPr>
          <w:rFonts w:ascii="Courier New" w:eastAsia="MS Mincho" w:hAnsi="Courier New"/>
          <w:sz w:val="16"/>
        </w:rPr>
        <w:t xml:space="preserve"> provided by the consumer</w:t>
      </w:r>
      <w:r w:rsidRPr="007B3BEB">
        <w:rPr>
          <w:rFonts w:ascii="Courier New" w:hAnsi="Courier New"/>
          <w:sz w:val="16"/>
        </w:rPr>
        <w:t>.</w:t>
      </w:r>
    </w:p>
    <w:p w14:paraId="03AD36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NUMBER_OF</w:t>
      </w:r>
      <w:r w:rsidRPr="007B3BEB">
        <w:rPr>
          <w:rFonts w:ascii="Courier New" w:hAnsi="Courier New"/>
          <w:sz w:val="16"/>
          <w:lang w:eastAsia="zh-CN"/>
        </w:rPr>
        <w:t>_</w:t>
      </w:r>
      <w:r w:rsidRPr="007B3BEB">
        <w:rPr>
          <w:rFonts w:ascii="Courier New" w:hAnsi="Courier New" w:hint="eastAsia"/>
          <w:sz w:val="16"/>
          <w:lang w:eastAsia="zh-CN"/>
        </w:rPr>
        <w:t>U</w:t>
      </w:r>
      <w:r w:rsidRPr="007B3BEB">
        <w:rPr>
          <w:rFonts w:ascii="Courier New" w:hAnsi="Courier New"/>
          <w:sz w:val="16"/>
          <w:lang w:eastAsia="zh-CN"/>
        </w:rPr>
        <w:t>E</w:t>
      </w:r>
      <w:r w:rsidRPr="007B3BEB">
        <w:rPr>
          <w:rFonts w:ascii="Courier New" w:hAnsi="Courier New"/>
          <w:sz w:val="16"/>
          <w:lang w:val="en-US"/>
        </w:rPr>
        <w:t xml:space="preserve">: </w:t>
      </w:r>
      <w:r w:rsidRPr="007B3BEB">
        <w:rPr>
          <w:rFonts w:ascii="Courier New" w:hAnsi="Courier New"/>
          <w:sz w:val="16"/>
        </w:rPr>
        <w:t xml:space="preserve">Indicates the </w:t>
      </w:r>
      <w:r w:rsidRPr="007B3BEB">
        <w:rPr>
          <w:rFonts w:ascii="Courier New" w:hAnsi="Courier New"/>
          <w:sz w:val="16"/>
          <w:lang w:eastAsia="zh-CN"/>
        </w:rPr>
        <w:t>number of UEs</w:t>
      </w:r>
      <w:r w:rsidRPr="007B3BEB">
        <w:rPr>
          <w:rFonts w:ascii="Courier New" w:hAnsi="Courier New"/>
          <w:sz w:val="16"/>
        </w:rPr>
        <w:t>. This value is only applicable to</w:t>
      </w:r>
    </w:p>
    <w:p w14:paraId="2713BA3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 xml:space="preserve"> DN_PERFORMANCE event.</w:t>
      </w:r>
    </w:p>
    <w:p w14:paraId="3ADB796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UE_GEOG_DIST: Indicates the geographical distribution of the UEs that can be selected by</w:t>
      </w:r>
    </w:p>
    <w:p w14:paraId="10CDC2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the AF for application service. This value is only applicable to UE_MOBILITY event</w:t>
      </w:r>
      <w:r w:rsidRPr="007B3BEB">
        <w:rPr>
          <w:rFonts w:ascii="Courier New" w:hAnsi="Courier New"/>
          <w:sz w:val="16"/>
        </w:rPr>
        <w:t>.</w:t>
      </w:r>
    </w:p>
    <w:p w14:paraId="40ABB76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UE_DIRECTION: Indicates the direction of the UEs. This value is only applicable to</w:t>
      </w:r>
    </w:p>
    <w:p w14:paraId="16A739B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UE_MOBILITY event</w:t>
      </w:r>
      <w:r w:rsidRPr="007B3BEB">
        <w:rPr>
          <w:rFonts w:ascii="Courier New" w:hAnsi="Courier New"/>
          <w:sz w:val="16"/>
        </w:rPr>
        <w:t>.</w:t>
      </w:r>
    </w:p>
    <w:p w14:paraId="285DF8C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AVG_E2E_UL_PKT_DELAY</w:t>
      </w:r>
      <w:r w:rsidRPr="007B3BEB">
        <w:rPr>
          <w:rFonts w:ascii="Courier New" w:hAnsi="Courier New"/>
          <w:sz w:val="16"/>
          <w:lang w:val="en-US"/>
        </w:rPr>
        <w:t>: Indicates average End-to-End (between UE and UPF) uplink packet</w:t>
      </w:r>
    </w:p>
    <w:p w14:paraId="381D8E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delay. This value is only applicable to RED_TRANS_EXP event</w:t>
      </w:r>
      <w:r w:rsidRPr="007B3BEB">
        <w:rPr>
          <w:rFonts w:ascii="Courier New" w:hAnsi="Courier New"/>
          <w:sz w:val="16"/>
        </w:rPr>
        <w:t>.</w:t>
      </w:r>
    </w:p>
    <w:p w14:paraId="60FE59F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VAR_E2E_UL_PKT_DELAY</w:t>
      </w:r>
      <w:r w:rsidRPr="007B3BEB">
        <w:rPr>
          <w:rFonts w:ascii="Courier New" w:hAnsi="Courier New"/>
          <w:sz w:val="16"/>
          <w:lang w:val="en-US"/>
        </w:rPr>
        <w:t>: Indicates the variance of End-to-End (between UE and UPF) uplink</w:t>
      </w:r>
    </w:p>
    <w:p w14:paraId="18CE8D4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packet delay. This value is only applicable to RED_TRANS_EXP event</w:t>
      </w:r>
      <w:r w:rsidRPr="007B3BEB">
        <w:rPr>
          <w:rFonts w:ascii="Courier New" w:hAnsi="Courier New"/>
          <w:sz w:val="16"/>
        </w:rPr>
        <w:t>.</w:t>
      </w:r>
    </w:p>
    <w:p w14:paraId="470FE0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AVG_E2E_DL_PKT_DELAY</w:t>
      </w:r>
      <w:r w:rsidRPr="007B3BEB">
        <w:rPr>
          <w:rFonts w:ascii="Courier New" w:hAnsi="Courier New"/>
          <w:sz w:val="16"/>
          <w:lang w:val="en-US"/>
        </w:rPr>
        <w:t>: Indicates average End-to-End (between UE and UPF) downlink packet</w:t>
      </w:r>
    </w:p>
    <w:p w14:paraId="4714F51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delay. This value is only applicable to RED_TRANS_EXP event.</w:t>
      </w:r>
    </w:p>
    <w:p w14:paraId="0A0BAE0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VAR_E2E_DL_PKT_DELAY</w:t>
      </w:r>
      <w:r w:rsidRPr="007B3BEB">
        <w:rPr>
          <w:rFonts w:ascii="Courier New" w:hAnsi="Courier New"/>
          <w:sz w:val="16"/>
          <w:lang w:val="en-US"/>
        </w:rPr>
        <w:t>: Indicates the variance of End-to-End (between UE and UPF) downlink</w:t>
      </w:r>
    </w:p>
    <w:p w14:paraId="7D1F21B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packet delay. This value is only applicable to RED_TRANS_EXP event</w:t>
      </w:r>
      <w:r w:rsidRPr="007B3BEB">
        <w:rPr>
          <w:rFonts w:ascii="Courier New" w:hAnsi="Courier New"/>
          <w:sz w:val="16"/>
        </w:rPr>
        <w:t>.</w:t>
      </w:r>
    </w:p>
    <w:p w14:paraId="2E5E7D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AVG_E2E_UL_PKT_LOSS_RATE</w:t>
      </w:r>
      <w:r w:rsidRPr="007B3BEB">
        <w:rPr>
          <w:rFonts w:ascii="Courier New" w:hAnsi="Courier New"/>
          <w:sz w:val="16"/>
          <w:lang w:val="en-US"/>
        </w:rPr>
        <w:t>: Indicates average End-to-End (between UE and UPF) uplink packet</w:t>
      </w:r>
    </w:p>
    <w:p w14:paraId="7A0F939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loss rate. This value is only applicable to RED_TRANS_EXP event</w:t>
      </w:r>
      <w:r w:rsidRPr="007B3BEB">
        <w:rPr>
          <w:rFonts w:ascii="Courier New" w:hAnsi="Courier New"/>
          <w:sz w:val="16"/>
        </w:rPr>
        <w:t>.</w:t>
      </w:r>
    </w:p>
    <w:p w14:paraId="429F43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VAR_E2E_UL_PKT_LOSS_RATE</w:t>
      </w:r>
      <w:r w:rsidRPr="007B3BEB">
        <w:rPr>
          <w:rFonts w:ascii="Courier New" w:hAnsi="Courier New"/>
          <w:sz w:val="16"/>
          <w:lang w:val="en-US"/>
        </w:rPr>
        <w:t>: Indicates the variance of End-to-End (between UE and UPF) uplink</w:t>
      </w:r>
    </w:p>
    <w:p w14:paraId="72DF39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packet loss rate. This value is only applicable to RED_TRANS_EXP event.</w:t>
      </w:r>
    </w:p>
    <w:p w14:paraId="78A649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AVG_E2E_DL_PKT_LOSS_RATE</w:t>
      </w:r>
      <w:r w:rsidRPr="007B3BEB">
        <w:rPr>
          <w:rFonts w:ascii="Courier New" w:hAnsi="Courier New"/>
          <w:sz w:val="16"/>
          <w:lang w:val="en-US"/>
        </w:rPr>
        <w:t>: Indicates average End-to-End (between UE and UPF) downlink</w:t>
      </w:r>
    </w:p>
    <w:p w14:paraId="1E6D80A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packet loss rate. This value is only applicable to RED_TRANS_EXP event.</w:t>
      </w:r>
    </w:p>
    <w:p w14:paraId="69EE466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VAR_E2E_DL_PKT_LOSS_RATE</w:t>
      </w:r>
      <w:r w:rsidRPr="007B3BEB">
        <w:rPr>
          <w:rFonts w:ascii="Courier New" w:hAnsi="Courier New"/>
          <w:sz w:val="16"/>
          <w:lang w:val="en-US"/>
        </w:rPr>
        <w:t>: Indicates the variance of End-to-End (between UE and UPF)</w:t>
      </w:r>
    </w:p>
    <w:p w14:paraId="750F20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downlink packet loss rate. This value is only applicable to RED_TRANS_EXP event.</w:t>
      </w:r>
    </w:p>
    <w:p w14:paraId="6050557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w:t>
      </w:r>
      <w:r w:rsidRPr="007B3BEB">
        <w:rPr>
          <w:rFonts w:ascii="Courier New" w:hAnsi="Courier New"/>
          <w:sz w:val="16"/>
          <w:lang w:val="en-US" w:eastAsia="zh-CN"/>
        </w:rPr>
        <w:t xml:space="preserve"> E2E_DATA_VOL_TRANS_TIME_FOR_UE_LIST</w:t>
      </w:r>
      <w:r w:rsidRPr="007B3BEB">
        <w:rPr>
          <w:rFonts w:ascii="Courier New" w:hAnsi="Courier New"/>
          <w:sz w:val="16"/>
          <w:lang w:val="en-US"/>
        </w:rPr>
        <w:t xml:space="preserve">: </w:t>
      </w:r>
      <w:r w:rsidRPr="007B3BEB">
        <w:rPr>
          <w:rFonts w:ascii="Courier New" w:hAnsi="Courier New"/>
          <w:sz w:val="16"/>
        </w:rPr>
        <w:t>Indicates the classified E2E data volume transfer</w:t>
      </w:r>
    </w:p>
    <w:p w14:paraId="04ECDC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w:t>
      </w:r>
      <w:r w:rsidRPr="007B3BEB">
        <w:rPr>
          <w:rFonts w:ascii="Courier New" w:hAnsi="Courier New"/>
          <w:sz w:val="16"/>
        </w:rPr>
        <w:t xml:space="preserve"> time statistics or predictions for multiple UEs with respect to one or more reporting</w:t>
      </w:r>
    </w:p>
    <w:p w14:paraId="0DCC56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7B3BEB">
        <w:rPr>
          <w:rFonts w:ascii="Courier New" w:hAnsi="Courier New"/>
          <w:sz w:val="16"/>
          <w:lang w:val="en-US"/>
        </w:rPr>
        <w:t xml:space="preserve">        </w:t>
      </w:r>
      <w:r w:rsidRPr="007B3BEB">
        <w:rPr>
          <w:rFonts w:ascii="Courier New" w:hAnsi="Courier New"/>
          <w:sz w:val="16"/>
        </w:rPr>
        <w:t xml:space="preserve">  thresholds.</w:t>
      </w:r>
    </w:p>
    <w:p w14:paraId="732A04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NUM_OF_UE: Indicates the total number of users in the area of interest. This</w:t>
      </w:r>
    </w:p>
    <w:p w14:paraId="2DF03F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value is only applicable to MOVEMENT_BEHAVIOUR event.</w:t>
      </w:r>
    </w:p>
    <w:p w14:paraId="74AE6D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MOV_UE_RATIO: Indicates the Ratio of moving UEs in the area of interest. This value</w:t>
      </w:r>
    </w:p>
    <w:p w14:paraId="62B224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only applicable to MOVEMENT_BEHAVIOUR event.</w:t>
      </w:r>
    </w:p>
    <w:p w14:paraId="6731BA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AVR_SPEED: Indicates the average speed of all UEs in the area of interest. This value</w:t>
      </w:r>
    </w:p>
    <w:p w14:paraId="79D802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only applicable to MOVEMENT_BEHAVIOUR event.</w:t>
      </w:r>
    </w:p>
    <w:p w14:paraId="6ED43D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SPEED_THRESHOLD: Indicates the information on UEs in the area of interest whose speed</w:t>
      </w:r>
    </w:p>
    <w:p w14:paraId="5F5517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faster than the speed threshold. This value is only applicable to MOVEMENT_BEHAVIOUR</w:t>
      </w:r>
    </w:p>
    <w:p w14:paraId="5E7C247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event.</w:t>
      </w:r>
    </w:p>
    <w:p w14:paraId="5B8EF62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MOV_UE_DIRECTION: Indicates the heading directions of the UE flow in the target area.</w:t>
      </w:r>
    </w:p>
    <w:p w14:paraId="16859C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value is only applicable to MOVEMENT_BEHAVIOUR event.</w:t>
      </w:r>
    </w:p>
    <w:p w14:paraId="1EE1B5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IN_OUT_PERCENT: Indicates the percentage of indoor/outdoor UEs at a location.</w:t>
      </w:r>
    </w:p>
    <w:p w14:paraId="53EB406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The value is only applicable to the LOC_ACCURACY event.</w:t>
      </w:r>
    </w:p>
    <w:p w14:paraId="0311E43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TIME_TO_COLLISION: Indicates the time until for a collision with another UE happens.</w:t>
      </w:r>
    </w:p>
    <w:p w14:paraId="606BF78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value is only applicable to RELATIVE_PROXIMITY event prediction.</w:t>
      </w:r>
    </w:p>
    <w:p w14:paraId="2904CE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387562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DispersionType:</w:t>
      </w:r>
    </w:p>
    <w:p w14:paraId="0A4509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oneOf:</w:t>
      </w:r>
    </w:p>
    <w:p w14:paraId="159CB8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3864A9A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08CDFE8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DVDA</w:t>
      </w:r>
    </w:p>
    <w:p w14:paraId="61A97E9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TDA</w:t>
      </w:r>
    </w:p>
    <w:p w14:paraId="3E6A5D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DVDA_AND_TDA</w:t>
      </w:r>
    </w:p>
    <w:p w14:paraId="11A4ABC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755E7D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45100E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1403AF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6C6BA2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7835DFE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45DBD73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Represents the </w:t>
      </w:r>
      <w:r w:rsidRPr="007B3BEB">
        <w:rPr>
          <w:rFonts w:ascii="Courier New" w:hAnsi="Courier New"/>
          <w:sz w:val="16"/>
          <w:lang w:eastAsia="ko-KR"/>
        </w:rPr>
        <w:t xml:space="preserve">dispersion type.  </w:t>
      </w:r>
    </w:p>
    <w:p w14:paraId="1DDC56A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28F4762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DVDA: Data Volume Dispersion Analytics.</w:t>
      </w:r>
    </w:p>
    <w:p w14:paraId="456535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TDA: Transactions Dispersion Analytics.</w:t>
      </w:r>
    </w:p>
    <w:p w14:paraId="56C20A9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DVDA_AND_TDA: Data Volume Dispersion Analytics and Transactions Dispersion Analytics.</w:t>
      </w:r>
    </w:p>
    <w:p w14:paraId="6D1E6C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33626B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DispersionClass:</w:t>
      </w:r>
    </w:p>
    <w:p w14:paraId="0F7768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oneOf:</w:t>
      </w:r>
    </w:p>
    <w:p w14:paraId="72F407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16DEFD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03BDA08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FIXED</w:t>
      </w:r>
    </w:p>
    <w:p w14:paraId="1CC489C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CAMPER</w:t>
      </w:r>
    </w:p>
    <w:p w14:paraId="3AE6613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TRAVELLER</w:t>
      </w:r>
    </w:p>
    <w:p w14:paraId="332D927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TOP_HEAVY</w:t>
      </w:r>
    </w:p>
    <w:p w14:paraId="7657C9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20E3964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5608FF3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323441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19BA93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25C5BF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2E504D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Represents the </w:t>
      </w:r>
      <w:r w:rsidRPr="007B3BEB">
        <w:rPr>
          <w:rFonts w:ascii="Courier New" w:hAnsi="Courier New"/>
          <w:sz w:val="16"/>
          <w:lang w:eastAsia="ko-KR"/>
        </w:rPr>
        <w:t xml:space="preserve">dispersion class.  </w:t>
      </w:r>
    </w:p>
    <w:p w14:paraId="59C06D7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4635427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FIXED: Dispersion class as fixed UE its data or transaction usage at a location or</w:t>
      </w:r>
    </w:p>
    <w:p w14:paraId="04443C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 slice, is higher than its class threshold set for its all data or transaction usage.</w:t>
      </w:r>
    </w:p>
    <w:p w14:paraId="48BECB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CAMPER: Dispersion class as camper UE, its data or transaction usage at a location or</w:t>
      </w:r>
    </w:p>
    <w:p w14:paraId="5A95B99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 slice, is higher than its class threshold and lower than the fixed class threshold set</w:t>
      </w:r>
    </w:p>
    <w:p w14:paraId="3CFDF69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for its all data or transaction usage.</w:t>
      </w:r>
    </w:p>
    <w:p w14:paraId="75E956F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TRAVELLER: Dispersion class as traveller UE, its data or transaction usage at a location</w:t>
      </w:r>
    </w:p>
    <w:p w14:paraId="13BB36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or a slice, is lower than the camper class threshold set for its all data or transaction</w:t>
      </w:r>
    </w:p>
    <w:p w14:paraId="101B19F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usage.</w:t>
      </w:r>
    </w:p>
    <w:p w14:paraId="7AC017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TOP_HEAVY: Dispersion class as Top_Heavy UE, who's dispersion percentile rating at a</w:t>
      </w:r>
    </w:p>
    <w:p w14:paraId="3663FC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location or a slice, is higher than its class threshold.</w:t>
      </w:r>
    </w:p>
    <w:p w14:paraId="34CE33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5883D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6AC4CE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DispersionOrderingCriterion:</w:t>
      </w:r>
    </w:p>
    <w:p w14:paraId="0B0F78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6B95BC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6A7E74E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10582F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TIME_SLOT_START</w:t>
      </w:r>
    </w:p>
    <w:p w14:paraId="2223B41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DISPERSION</w:t>
      </w:r>
    </w:p>
    <w:p w14:paraId="4EC1C29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CLASSIFICATION</w:t>
      </w:r>
    </w:p>
    <w:p w14:paraId="7A52A63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RANKING</w:t>
      </w:r>
    </w:p>
    <w:p w14:paraId="4FC089B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PERCENTILE_RANKING</w:t>
      </w:r>
    </w:p>
    <w:p w14:paraId="2871032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1293EE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503748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73E7E2F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21FA834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228B368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51B6A2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Represents the </w:t>
      </w:r>
      <w:r w:rsidRPr="007B3BEB">
        <w:rPr>
          <w:rFonts w:ascii="Courier New" w:hAnsi="Courier New"/>
          <w:sz w:val="16"/>
          <w:lang w:eastAsia="ko-KR"/>
        </w:rPr>
        <w:t xml:space="preserve">order criterion for the list of dispersion.  </w:t>
      </w:r>
    </w:p>
    <w:p w14:paraId="667450A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1746CE6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TIME_SLOT_START: Indicates the order of time slot start.</w:t>
      </w:r>
    </w:p>
    <w:p w14:paraId="126997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DISPERSION: Indicates the order of data/transaction dispersion.</w:t>
      </w:r>
    </w:p>
    <w:p w14:paraId="77EF28B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CLASSIFICATION: Indicates the order of data/transaction classification.</w:t>
      </w:r>
    </w:p>
    <w:p w14:paraId="2CF8F1E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w:t>
      </w:r>
      <w:r w:rsidRPr="007B3BEB">
        <w:rPr>
          <w:rFonts w:ascii="Courier New" w:hAnsi="Courier New" w:hint="eastAsia"/>
          <w:sz w:val="16"/>
          <w:lang w:val="en-US" w:eastAsia="zh-CN"/>
        </w:rPr>
        <w:t>AN</w:t>
      </w:r>
      <w:r w:rsidRPr="007B3BEB">
        <w:rPr>
          <w:rFonts w:ascii="Courier New" w:hAnsi="Courier New"/>
          <w:sz w:val="16"/>
          <w:lang w:val="en-US"/>
        </w:rPr>
        <w:t>KING: Indicates the order of data/transaction ranking.</w:t>
      </w:r>
    </w:p>
    <w:p w14:paraId="65642E0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PERCENTILE_RANKING: Indicates the order of data/transaction percentile ranking.</w:t>
      </w:r>
    </w:p>
    <w:p w14:paraId="4F460AC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D19088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hint="eastAsia"/>
          <w:sz w:val="16"/>
          <w:lang w:eastAsia="zh-CN"/>
        </w:rPr>
        <w:t>D</w:t>
      </w:r>
      <w:r w:rsidRPr="007B3BEB">
        <w:rPr>
          <w:rFonts w:ascii="Courier New" w:hAnsi="Courier New"/>
          <w:sz w:val="16"/>
          <w:lang w:eastAsia="zh-CN"/>
        </w:rPr>
        <w:t>eviceType</w:t>
      </w:r>
      <w:r w:rsidRPr="007B3BEB">
        <w:rPr>
          <w:rFonts w:ascii="Courier New" w:hAnsi="Courier New"/>
          <w:sz w:val="16"/>
          <w:lang w:val="en-US"/>
        </w:rPr>
        <w:t>:</w:t>
      </w:r>
    </w:p>
    <w:p w14:paraId="5469FE4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014C1F8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6062CA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4908E4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MOBILE_PHONE</w:t>
      </w:r>
    </w:p>
    <w:p w14:paraId="75338D2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rPr>
        <w:t>SMART_PHONE</w:t>
      </w:r>
    </w:p>
    <w:p w14:paraId="55BB96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TABLET</w:t>
      </w:r>
    </w:p>
    <w:p w14:paraId="1878F64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DONGLE</w:t>
      </w:r>
    </w:p>
    <w:p w14:paraId="738D9F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MODEM</w:t>
      </w:r>
    </w:p>
    <w:p w14:paraId="1B2F755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WLAN_ROUTER</w:t>
      </w:r>
    </w:p>
    <w:p w14:paraId="06B5413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IOT_DEVICE</w:t>
      </w:r>
    </w:p>
    <w:p w14:paraId="729437D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WEARABLE</w:t>
      </w:r>
    </w:p>
    <w:p w14:paraId="3B302B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MOBILE_TEST_PLATFORM</w:t>
      </w:r>
    </w:p>
    <w:p w14:paraId="420C02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UNDEFINED</w:t>
      </w:r>
    </w:p>
    <w:p w14:paraId="61CCA63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03113E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4793FE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 extensions to the enumeration but</w:t>
      </w:r>
    </w:p>
    <w:p w14:paraId="13A9F64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not used to encode content defined in the present version of this API.</w:t>
      </w:r>
    </w:p>
    <w:p w14:paraId="7A59950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59B7E1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Represents the </w:t>
      </w:r>
      <w:r w:rsidRPr="007B3BEB">
        <w:rPr>
          <w:rFonts w:ascii="Courier New" w:hAnsi="Courier New"/>
          <w:sz w:val="16"/>
          <w:lang w:eastAsia="zh-CN"/>
        </w:rPr>
        <w:t>device type</w:t>
      </w:r>
      <w:r w:rsidRPr="007B3BEB">
        <w:rPr>
          <w:rFonts w:ascii="Courier New" w:hAnsi="Courier New"/>
          <w:sz w:val="16"/>
          <w:lang w:eastAsia="ko-KR"/>
        </w:rPr>
        <w:t xml:space="preserve">.  </w:t>
      </w:r>
    </w:p>
    <w:p w14:paraId="7E4CF41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  </w:t>
      </w:r>
    </w:p>
    <w:p w14:paraId="693BF6C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MOBILE_PHONE: Mobile Phone.</w:t>
      </w:r>
    </w:p>
    <w:p w14:paraId="3C764E8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rPr>
        <w:t>SMART_PHONE: Smartphone.</w:t>
      </w:r>
    </w:p>
    <w:p w14:paraId="21AECF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TABLET: Tablet</w:t>
      </w:r>
      <w:r w:rsidRPr="007B3BEB">
        <w:rPr>
          <w:rFonts w:ascii="Courier New" w:hAnsi="Courier New"/>
          <w:sz w:val="16"/>
          <w:lang w:eastAsia="zh-CN"/>
        </w:rPr>
        <w:t>.</w:t>
      </w:r>
    </w:p>
    <w:p w14:paraId="4A68DD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DONGLE: Dongle</w:t>
      </w:r>
      <w:r w:rsidRPr="007B3BEB">
        <w:rPr>
          <w:rFonts w:ascii="Courier New" w:hAnsi="Courier New"/>
          <w:sz w:val="16"/>
          <w:lang w:eastAsia="zh-CN"/>
        </w:rPr>
        <w:t>.</w:t>
      </w:r>
    </w:p>
    <w:p w14:paraId="3400828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MODEM: Modem</w:t>
      </w:r>
      <w:r w:rsidRPr="007B3BEB">
        <w:rPr>
          <w:rFonts w:ascii="Courier New" w:hAnsi="Courier New"/>
          <w:sz w:val="16"/>
          <w:lang w:eastAsia="zh-CN"/>
        </w:rPr>
        <w:t>.</w:t>
      </w:r>
    </w:p>
    <w:p w14:paraId="129CAE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WLAN_ROUTER: WLAN Router</w:t>
      </w:r>
      <w:r w:rsidRPr="007B3BEB">
        <w:rPr>
          <w:rFonts w:ascii="Courier New" w:hAnsi="Courier New"/>
          <w:sz w:val="16"/>
          <w:lang w:eastAsia="zh-CN"/>
        </w:rPr>
        <w:t>.</w:t>
      </w:r>
    </w:p>
    <w:p w14:paraId="1FDEE0C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IOT_DEVICE: IoT Device</w:t>
      </w:r>
      <w:r w:rsidRPr="007B3BEB">
        <w:rPr>
          <w:rFonts w:ascii="Courier New" w:hAnsi="Courier New"/>
          <w:sz w:val="16"/>
          <w:lang w:eastAsia="zh-CN"/>
        </w:rPr>
        <w:t>.</w:t>
      </w:r>
    </w:p>
    <w:p w14:paraId="446122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WEARABLE: Wearable</w:t>
      </w:r>
      <w:r w:rsidRPr="007B3BEB">
        <w:rPr>
          <w:rFonts w:ascii="Courier New" w:hAnsi="Courier New"/>
          <w:sz w:val="16"/>
          <w:lang w:eastAsia="zh-CN"/>
        </w:rPr>
        <w:t>.</w:t>
      </w:r>
    </w:p>
    <w:p w14:paraId="5D8118B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MOBILE_TEST_PLATFORM: Mobile Test Platform</w:t>
      </w:r>
      <w:r w:rsidRPr="007B3BEB">
        <w:rPr>
          <w:rFonts w:ascii="Courier New" w:hAnsi="Courier New"/>
          <w:sz w:val="16"/>
          <w:lang w:eastAsia="zh-CN"/>
        </w:rPr>
        <w:t>.</w:t>
      </w:r>
    </w:p>
    <w:p w14:paraId="3C9F1E0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UNDEFINED: Undefined</w:t>
      </w:r>
      <w:r w:rsidRPr="007B3BEB">
        <w:rPr>
          <w:rFonts w:ascii="Courier New" w:hAnsi="Courier New"/>
          <w:sz w:val="16"/>
          <w:lang w:eastAsia="zh-CN"/>
        </w:rPr>
        <w:t>.</w:t>
      </w:r>
    </w:p>
    <w:p w14:paraId="3F5070D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C0621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RedTransExpOrderingCriterion:</w:t>
      </w:r>
    </w:p>
    <w:p w14:paraId="623C4D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3E8276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2E0C37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25BFCF5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TIME_SLOT_START</w:t>
      </w:r>
    </w:p>
    <w:p w14:paraId="4A8330D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RED_TRANS_EXP</w:t>
      </w:r>
    </w:p>
    <w:p w14:paraId="25F5DDA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644554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52BF880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18D34D8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7D517EE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3A7EDF8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305216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7B3BEB">
        <w:rPr>
          <w:rFonts w:ascii="Courier New" w:hAnsi="Courier New"/>
          <w:sz w:val="16"/>
          <w:lang w:val="en-US"/>
        </w:rPr>
        <w:t xml:space="preserve">        Represents the </w:t>
      </w:r>
      <w:r w:rsidRPr="007B3BEB">
        <w:rPr>
          <w:rFonts w:ascii="Courier New" w:hAnsi="Courier New"/>
          <w:sz w:val="16"/>
          <w:lang w:eastAsia="ko-KR"/>
        </w:rPr>
        <w:t xml:space="preserve">order criterion for the list of Redundant Transmission Experience.  </w:t>
      </w:r>
    </w:p>
    <w:p w14:paraId="58260DE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46EF39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TIME_SLOT_START: Indicates the order of time slot start.</w:t>
      </w:r>
    </w:p>
    <w:p w14:paraId="628EBE2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RED_TRANS_EXP: Indicates the order of Redundant Transmission Experience.</w:t>
      </w:r>
    </w:p>
    <w:p w14:paraId="19218B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6EBC37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WlanOrderingCriterion:</w:t>
      </w:r>
    </w:p>
    <w:p w14:paraId="0DB6F9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3F92AA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78AEEE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69FD02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TIME_SLOT_START</w:t>
      </w:r>
    </w:p>
    <w:p w14:paraId="2A5A448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NUMBER_OF_UES</w:t>
      </w:r>
    </w:p>
    <w:p w14:paraId="64040D2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RSSI</w:t>
      </w:r>
    </w:p>
    <w:p w14:paraId="0A7901F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RTT</w:t>
      </w:r>
    </w:p>
    <w:p w14:paraId="5F4CF2B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TRAFFIC_INFO</w:t>
      </w:r>
    </w:p>
    <w:p w14:paraId="260820B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20DCA65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4BE6FE0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w:t>
      </w:r>
    </w:p>
    <w:p w14:paraId="77AB13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extensions to the enumeration but is not used to encode</w:t>
      </w:r>
    </w:p>
    <w:p w14:paraId="7905C2E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content defined in the present version of this API.</w:t>
      </w:r>
    </w:p>
    <w:p w14:paraId="6D128C7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7BA3201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7B3BEB">
        <w:rPr>
          <w:rFonts w:ascii="Courier New" w:hAnsi="Courier New"/>
          <w:sz w:val="16"/>
          <w:lang w:val="en-US"/>
        </w:rPr>
        <w:t xml:space="preserve">        Represents the </w:t>
      </w:r>
      <w:r w:rsidRPr="007B3BEB">
        <w:rPr>
          <w:rFonts w:ascii="Courier New" w:hAnsi="Courier New"/>
          <w:sz w:val="16"/>
          <w:lang w:eastAsia="ko-KR"/>
        </w:rPr>
        <w:t xml:space="preserve">order criterion for the list of WLAN performance information.  </w:t>
      </w:r>
    </w:p>
    <w:p w14:paraId="3C123BF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w:t>
      </w:r>
    </w:p>
    <w:p w14:paraId="22933C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TIME_SLOT_START: Indicates the order of time slot start.</w:t>
      </w:r>
    </w:p>
    <w:p w14:paraId="0574EB2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NUMBER_OF_UES: Indicates the order of number of UEs.</w:t>
      </w:r>
    </w:p>
    <w:p w14:paraId="716E75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RSSI: Indicates the order of RSSI.</w:t>
      </w:r>
    </w:p>
    <w:p w14:paraId="35A0DD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RTT: Indicates the order of RTT.</w:t>
      </w:r>
    </w:p>
    <w:p w14:paraId="776B7AB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TRAFFIC_INFO: Indicates the order of Traffic information.</w:t>
      </w:r>
    </w:p>
    <w:p w14:paraId="714F90C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47100A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lang w:eastAsia="zh-CN"/>
        </w:rPr>
        <w:t>ServiceExperienceType</w:t>
      </w:r>
      <w:r w:rsidRPr="007B3BEB">
        <w:rPr>
          <w:rFonts w:ascii="Courier New" w:hAnsi="Courier New"/>
          <w:sz w:val="16"/>
          <w:lang w:val="en-US"/>
        </w:rPr>
        <w:t>:</w:t>
      </w:r>
    </w:p>
    <w:p w14:paraId="4E33A81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2EC554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6342B9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11D9CA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VOICE</w:t>
      </w:r>
    </w:p>
    <w:p w14:paraId="6B3315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lang w:val="en-US"/>
        </w:rPr>
        <w:t xml:space="preserve">          - </w:t>
      </w:r>
      <w:r w:rsidRPr="007B3BEB">
        <w:rPr>
          <w:rFonts w:ascii="Courier New" w:hAnsi="Courier New"/>
          <w:sz w:val="16"/>
          <w:lang w:eastAsia="zh-CN"/>
        </w:rPr>
        <w:t>VIDEO</w:t>
      </w:r>
    </w:p>
    <w:p w14:paraId="21D9841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OTHER</w:t>
      </w:r>
    </w:p>
    <w:p w14:paraId="30AE30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2589F0F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37EDCF6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 extensions to the enumeration</w:t>
      </w:r>
    </w:p>
    <w:p w14:paraId="3939970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but is not used to encode content defined in the present version of this API.</w:t>
      </w:r>
    </w:p>
    <w:p w14:paraId="7164AD4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3E5787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 xml:space="preserve">Represents the type of the service experience analytics.  </w:t>
      </w:r>
    </w:p>
    <w:p w14:paraId="3EE8DCC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  </w:t>
      </w:r>
    </w:p>
    <w:p w14:paraId="066A90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VOICE</w:t>
      </w:r>
      <w:r w:rsidRPr="007B3BEB">
        <w:rPr>
          <w:rFonts w:ascii="Courier New" w:hAnsi="Courier New"/>
          <w:sz w:val="16"/>
          <w:lang w:val="en-US"/>
        </w:rPr>
        <w:t xml:space="preserve">: </w:t>
      </w:r>
      <w:r w:rsidRPr="007B3BEB">
        <w:rPr>
          <w:rFonts w:ascii="Courier New" w:hAnsi="Courier New" w:hint="eastAsia"/>
          <w:sz w:val="16"/>
          <w:lang w:eastAsia="zh-CN"/>
        </w:rPr>
        <w:t>I</w:t>
      </w:r>
      <w:r w:rsidRPr="007B3BEB">
        <w:rPr>
          <w:rFonts w:ascii="Courier New" w:hAnsi="Courier New"/>
          <w:sz w:val="16"/>
          <w:lang w:eastAsia="zh-CN"/>
        </w:rPr>
        <w:t>ndicates that the service experience analytics is for voice service</w:t>
      </w:r>
      <w:r w:rsidRPr="007B3BEB">
        <w:rPr>
          <w:rFonts w:ascii="Courier New" w:hAnsi="Courier New"/>
          <w:sz w:val="16"/>
          <w:lang w:val="en-US"/>
        </w:rPr>
        <w:t>.</w:t>
      </w:r>
    </w:p>
    <w:p w14:paraId="4138CF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VIDEO</w:t>
      </w:r>
      <w:r w:rsidRPr="007B3BEB">
        <w:rPr>
          <w:rFonts w:ascii="Courier New" w:hAnsi="Courier New"/>
          <w:sz w:val="16"/>
          <w:lang w:val="en-US"/>
        </w:rPr>
        <w:t xml:space="preserve">: </w:t>
      </w:r>
      <w:r w:rsidRPr="007B3BEB">
        <w:rPr>
          <w:rFonts w:ascii="Courier New" w:hAnsi="Courier New" w:hint="eastAsia"/>
          <w:sz w:val="16"/>
          <w:lang w:eastAsia="zh-CN"/>
        </w:rPr>
        <w:t>I</w:t>
      </w:r>
      <w:r w:rsidRPr="007B3BEB">
        <w:rPr>
          <w:rFonts w:ascii="Courier New" w:hAnsi="Courier New"/>
          <w:sz w:val="16"/>
          <w:lang w:eastAsia="zh-CN"/>
        </w:rPr>
        <w:t>ndicates that the service experience analytics is for video service</w:t>
      </w:r>
      <w:r w:rsidRPr="007B3BEB">
        <w:rPr>
          <w:rFonts w:ascii="Courier New" w:hAnsi="Courier New"/>
          <w:sz w:val="16"/>
          <w:lang w:val="en-US"/>
        </w:rPr>
        <w:t>.</w:t>
      </w:r>
    </w:p>
    <w:p w14:paraId="3B6D529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OTHER: Indicates that the service experience analytics is for other service.</w:t>
      </w:r>
    </w:p>
    <w:p w14:paraId="6C071FC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85B382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lang w:eastAsia="zh-CN"/>
        </w:rPr>
        <w:t>DnPerfOrderingCriterion</w:t>
      </w:r>
      <w:r w:rsidRPr="007B3BEB">
        <w:rPr>
          <w:rFonts w:ascii="Courier New" w:hAnsi="Courier New"/>
          <w:sz w:val="16"/>
          <w:lang w:val="en-US"/>
        </w:rPr>
        <w:t>:</w:t>
      </w:r>
    </w:p>
    <w:p w14:paraId="0E875F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7A5773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07FEC0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533518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AVERAGE_TRAFFIC_RATE</w:t>
      </w:r>
    </w:p>
    <w:p w14:paraId="3701AF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rPr>
        <w:t>MAXIMUM_TRAFFIC_RATE</w:t>
      </w:r>
    </w:p>
    <w:p w14:paraId="56C4C8D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AVERAGE_PACKET_DELAY</w:t>
      </w:r>
    </w:p>
    <w:p w14:paraId="565AB1B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MAXIMUM_PACKET_DELAY</w:t>
      </w:r>
    </w:p>
    <w:p w14:paraId="70613EE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AVERAGE_PACKET_LOSS_RATE</w:t>
      </w:r>
    </w:p>
    <w:p w14:paraId="5DB71A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5478FBE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40639C8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 extensions to the enumeration but</w:t>
      </w:r>
    </w:p>
    <w:p w14:paraId="48791DA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not used to encode content defined in the present version of this API.</w:t>
      </w:r>
    </w:p>
    <w:p w14:paraId="69730FA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7E2CEC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Represents the </w:t>
      </w:r>
      <w:r w:rsidRPr="007B3BEB">
        <w:rPr>
          <w:rFonts w:ascii="Courier New" w:hAnsi="Courier New"/>
          <w:sz w:val="16"/>
          <w:lang w:eastAsia="ko-KR"/>
        </w:rPr>
        <w:t xml:space="preserve">order criterion for the list of </w:t>
      </w:r>
      <w:r w:rsidRPr="007B3BEB">
        <w:rPr>
          <w:rFonts w:ascii="Courier New" w:hAnsi="Courier New"/>
          <w:sz w:val="16"/>
        </w:rPr>
        <w:t>DN performance</w:t>
      </w:r>
      <w:r w:rsidRPr="007B3BEB">
        <w:rPr>
          <w:rFonts w:ascii="Courier New" w:hAnsi="Courier New"/>
          <w:sz w:val="16"/>
          <w:lang w:eastAsia="ko-KR"/>
        </w:rPr>
        <w:t xml:space="preserve"> analytics.  </w:t>
      </w:r>
    </w:p>
    <w:p w14:paraId="1C8B6B0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  </w:t>
      </w:r>
    </w:p>
    <w:p w14:paraId="2B9638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AVERAGE_TRAFFIC_RATE</w:t>
      </w:r>
      <w:r w:rsidRPr="007B3BEB">
        <w:rPr>
          <w:rFonts w:ascii="Courier New" w:hAnsi="Courier New"/>
          <w:sz w:val="16"/>
          <w:lang w:val="en-US"/>
        </w:rPr>
        <w:t>:</w:t>
      </w:r>
      <w:r w:rsidRPr="007B3BEB">
        <w:rPr>
          <w:rFonts w:ascii="Courier New" w:hAnsi="Courier New"/>
          <w:sz w:val="16"/>
        </w:rPr>
        <w:t xml:space="preserve"> Indicates the </w:t>
      </w:r>
      <w:r w:rsidRPr="007B3BEB">
        <w:rPr>
          <w:rFonts w:ascii="Courier New" w:hAnsi="Courier New"/>
          <w:sz w:val="16"/>
          <w:lang w:eastAsia="zh-CN"/>
        </w:rPr>
        <w:t>average traffic rate</w:t>
      </w:r>
      <w:r w:rsidRPr="007B3BEB">
        <w:rPr>
          <w:rFonts w:ascii="Courier New" w:hAnsi="Courier New"/>
          <w:sz w:val="16"/>
        </w:rPr>
        <w:t xml:space="preserve">.  </w:t>
      </w:r>
    </w:p>
    <w:p w14:paraId="3CF5CC2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rPr>
        <w:t>MAXIMUM_TRAFFIC_RATE</w:t>
      </w:r>
      <w:r w:rsidRPr="007B3BEB">
        <w:rPr>
          <w:rFonts w:ascii="Courier New" w:hAnsi="Courier New"/>
          <w:sz w:val="16"/>
          <w:lang w:val="en-US"/>
        </w:rPr>
        <w:t>:</w:t>
      </w:r>
      <w:r w:rsidRPr="007B3BEB">
        <w:rPr>
          <w:rFonts w:ascii="Courier New" w:hAnsi="Courier New"/>
          <w:sz w:val="16"/>
        </w:rPr>
        <w:t xml:space="preserve"> Indicates the maximum traffic rate.  </w:t>
      </w:r>
    </w:p>
    <w:p w14:paraId="3CA591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AVERAGE_PACKET_DELAY</w:t>
      </w:r>
      <w:r w:rsidRPr="007B3BEB">
        <w:rPr>
          <w:rFonts w:ascii="Courier New" w:hAnsi="Courier New"/>
          <w:sz w:val="16"/>
          <w:lang w:val="en-US"/>
        </w:rPr>
        <w:t>:</w:t>
      </w:r>
      <w:r w:rsidRPr="007B3BEB">
        <w:rPr>
          <w:rFonts w:ascii="Courier New" w:hAnsi="Courier New"/>
          <w:sz w:val="16"/>
        </w:rPr>
        <w:t xml:space="preserve"> Indicates the </w:t>
      </w:r>
      <w:r w:rsidRPr="007B3BEB">
        <w:rPr>
          <w:rFonts w:ascii="Courier New" w:hAnsi="Courier New"/>
          <w:sz w:val="16"/>
          <w:lang w:eastAsia="zh-CN"/>
        </w:rPr>
        <w:t xml:space="preserve">average </w:t>
      </w:r>
      <w:r w:rsidRPr="007B3BEB">
        <w:rPr>
          <w:rFonts w:ascii="Courier New" w:hAnsi="Courier New"/>
          <w:sz w:val="16"/>
        </w:rPr>
        <w:t xml:space="preserve">packet delay.  </w:t>
      </w:r>
    </w:p>
    <w:p w14:paraId="36C49D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MAXIMUM_PACKET_DELAY</w:t>
      </w:r>
      <w:r w:rsidRPr="007B3BEB">
        <w:rPr>
          <w:rFonts w:ascii="Courier New" w:hAnsi="Courier New"/>
          <w:sz w:val="16"/>
          <w:lang w:val="en-US"/>
        </w:rPr>
        <w:t>:</w:t>
      </w:r>
      <w:r w:rsidRPr="007B3BEB">
        <w:rPr>
          <w:rFonts w:ascii="Courier New" w:hAnsi="Courier New"/>
          <w:sz w:val="16"/>
          <w:lang w:eastAsia="zh-CN"/>
        </w:rPr>
        <w:t xml:space="preserve"> Indicates the maximum packet delay.  </w:t>
      </w:r>
    </w:p>
    <w:p w14:paraId="2FCDBB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lang w:val="en-US"/>
        </w:rPr>
        <w:t xml:space="preserve">        - </w:t>
      </w:r>
      <w:r w:rsidRPr="007B3BEB">
        <w:rPr>
          <w:rFonts w:ascii="Courier New" w:hAnsi="Courier New"/>
          <w:sz w:val="16"/>
        </w:rPr>
        <w:t>AVERAGE_PACKET_LOSS_RATE</w:t>
      </w:r>
      <w:r w:rsidRPr="007B3BEB">
        <w:rPr>
          <w:rFonts w:ascii="Courier New" w:hAnsi="Courier New"/>
          <w:sz w:val="16"/>
          <w:lang w:val="en-US"/>
        </w:rPr>
        <w:t>:</w:t>
      </w:r>
      <w:r w:rsidRPr="007B3BEB">
        <w:rPr>
          <w:rFonts w:ascii="Courier New" w:hAnsi="Courier New"/>
          <w:sz w:val="16"/>
          <w:lang w:eastAsia="zh-CN"/>
        </w:rPr>
        <w:t xml:space="preserve"> Indicates the average packet loss rate.</w:t>
      </w:r>
    </w:p>
    <w:p w14:paraId="028C0D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1EADB7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lang w:eastAsia="zh-CN"/>
        </w:rPr>
        <w:t>TermCause</w:t>
      </w:r>
      <w:r w:rsidRPr="007B3BEB">
        <w:rPr>
          <w:rFonts w:ascii="Courier New" w:hAnsi="Courier New"/>
          <w:sz w:val="16"/>
          <w:lang w:val="en-US"/>
        </w:rPr>
        <w:t>:</w:t>
      </w:r>
    </w:p>
    <w:p w14:paraId="39F172A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7EC7E0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54F6062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7D56E7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USER_CONSENT_REVOKED</w:t>
      </w:r>
    </w:p>
    <w:p w14:paraId="0A0D30B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rPr>
        <w:t>NWDAF_OVERLOAD</w:t>
      </w:r>
    </w:p>
    <w:p w14:paraId="3711C0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UE_LEFT_AREA</w:t>
      </w:r>
    </w:p>
    <w:p w14:paraId="3F2061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583B2B7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70FE82F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 extensions to the enumeration but</w:t>
      </w:r>
    </w:p>
    <w:p w14:paraId="6EF218D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not used to encode content defined in the present version of this API.</w:t>
      </w:r>
    </w:p>
    <w:p w14:paraId="58AEC5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43DB5C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cs="Arial"/>
          <w:sz w:val="16"/>
          <w:szCs w:val="18"/>
        </w:rPr>
        <w:t xml:space="preserve">Represents the cause for the analytics subscription termination request.  </w:t>
      </w:r>
    </w:p>
    <w:p w14:paraId="516CD9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  </w:t>
      </w:r>
    </w:p>
    <w:p w14:paraId="57ECA66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USER_CONSENT_REVOKED: The user consent has been revoked.</w:t>
      </w:r>
    </w:p>
    <w:p w14:paraId="2CB88C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rPr>
        <w:t>NWDAF_OVERLOAD: The NWDAF is overloaded.</w:t>
      </w:r>
    </w:p>
    <w:p w14:paraId="3F0002A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lang w:val="en-US"/>
        </w:rPr>
        <w:t xml:space="preserve">          - </w:t>
      </w:r>
      <w:r w:rsidRPr="007B3BEB">
        <w:rPr>
          <w:rFonts w:ascii="Courier New" w:hAnsi="Courier New"/>
          <w:sz w:val="16"/>
        </w:rPr>
        <w:t>UE_LEFT_AREA: The UE has mo</w:t>
      </w:r>
      <w:r w:rsidRPr="007B3BEB">
        <w:rPr>
          <w:rFonts w:ascii="Courier New" w:hAnsi="Courier New"/>
          <w:sz w:val="16"/>
          <w:lang w:eastAsia="zh-CN"/>
        </w:rPr>
        <w:t>ved out of the NWDAF serving area.</w:t>
      </w:r>
    </w:p>
    <w:p w14:paraId="7E718AE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UserDataConOrderCrit</w:t>
      </w:r>
      <w:r w:rsidRPr="007B3BEB">
        <w:rPr>
          <w:rFonts w:ascii="Courier New" w:hAnsi="Courier New"/>
          <w:sz w:val="16"/>
          <w:lang w:val="en-US"/>
        </w:rPr>
        <w:t>:</w:t>
      </w:r>
    </w:p>
    <w:p w14:paraId="64EA33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07CE695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14AD00F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4C0B821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APPLICABLE_TIME_WINDOW</w:t>
      </w:r>
    </w:p>
    <w:p w14:paraId="708B5F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lang w:eastAsia="zh-CN"/>
        </w:rPr>
        <w:t>NETWORK_STATUS_INDICATION</w:t>
      </w:r>
    </w:p>
    <w:p w14:paraId="2DE3A6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11739C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1B5347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 extensions to the enumeration but</w:t>
      </w:r>
    </w:p>
    <w:p w14:paraId="64DAA59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not used to encode content defined in the present version of this API.</w:t>
      </w:r>
    </w:p>
    <w:p w14:paraId="330FEEE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054C9AE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Represents the </w:t>
      </w:r>
      <w:r w:rsidRPr="007B3BEB">
        <w:rPr>
          <w:rFonts w:ascii="Courier New" w:hAnsi="Courier New" w:cs="Arial"/>
          <w:sz w:val="16"/>
          <w:szCs w:val="18"/>
        </w:rPr>
        <w:t>cause for requesting to terminate an analytics subscription</w:t>
      </w:r>
      <w:r w:rsidRPr="007B3BEB">
        <w:rPr>
          <w:rFonts w:ascii="Courier New" w:hAnsi="Courier New"/>
          <w:sz w:val="16"/>
          <w:lang w:eastAsia="ko-KR"/>
        </w:rPr>
        <w:t xml:space="preserve">.  </w:t>
      </w:r>
    </w:p>
    <w:p w14:paraId="66DECC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  </w:t>
      </w:r>
    </w:p>
    <w:p w14:paraId="0C4BF9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APPLICABLE_TIME_WINDOW: T</w:t>
      </w:r>
      <w:r w:rsidRPr="007B3BEB">
        <w:rPr>
          <w:rFonts w:ascii="Courier New" w:hAnsi="Courier New" w:hint="eastAsia"/>
          <w:sz w:val="16"/>
          <w:lang w:eastAsia="zh-CN"/>
        </w:rPr>
        <w:t>he</w:t>
      </w:r>
      <w:r w:rsidRPr="007B3BEB">
        <w:rPr>
          <w:rFonts w:ascii="Courier New" w:hAnsi="Courier New"/>
          <w:sz w:val="16"/>
          <w:lang w:eastAsia="zh-CN"/>
        </w:rPr>
        <w:t xml:space="preserve"> ordering criterion</w:t>
      </w:r>
      <w:r w:rsidRPr="007B3BEB">
        <w:rPr>
          <w:rFonts w:ascii="Courier New" w:hAnsi="Courier New"/>
          <w:sz w:val="16"/>
        </w:rPr>
        <w:t xml:space="preserve"> is the Applicable Time Window.</w:t>
      </w:r>
    </w:p>
    <w:p w14:paraId="59A0F02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lang w:eastAsia="zh-CN"/>
        </w:rPr>
        <w:t>NETWORK_STATUS_INDICATION</w:t>
      </w:r>
      <w:r w:rsidRPr="007B3BEB">
        <w:rPr>
          <w:rFonts w:ascii="Courier New" w:hAnsi="Courier New"/>
          <w:sz w:val="16"/>
        </w:rPr>
        <w:t>: T</w:t>
      </w:r>
      <w:r w:rsidRPr="007B3BEB">
        <w:rPr>
          <w:rFonts w:ascii="Courier New" w:hAnsi="Courier New" w:hint="eastAsia"/>
          <w:sz w:val="16"/>
          <w:lang w:eastAsia="zh-CN"/>
        </w:rPr>
        <w:t>he</w:t>
      </w:r>
      <w:r w:rsidRPr="007B3BEB">
        <w:rPr>
          <w:rFonts w:ascii="Courier New" w:hAnsi="Courier New"/>
          <w:sz w:val="16"/>
          <w:lang w:eastAsia="zh-CN"/>
        </w:rPr>
        <w:t xml:space="preserve"> ordering criterion</w:t>
      </w:r>
      <w:r w:rsidRPr="007B3BEB">
        <w:rPr>
          <w:rFonts w:ascii="Courier New" w:hAnsi="Courier New"/>
          <w:sz w:val="16"/>
        </w:rPr>
        <w:t xml:space="preserve"> is the </w:t>
      </w:r>
      <w:r w:rsidRPr="007B3BEB">
        <w:rPr>
          <w:rFonts w:ascii="Courier New" w:hAnsi="Courier New"/>
          <w:sz w:val="16"/>
          <w:lang w:eastAsia="zh-CN"/>
        </w:rPr>
        <w:t>network status indication</w:t>
      </w:r>
      <w:r w:rsidRPr="007B3BEB">
        <w:rPr>
          <w:rFonts w:ascii="Courier New" w:hAnsi="Courier New"/>
          <w:sz w:val="16"/>
        </w:rPr>
        <w:t>.</w:t>
      </w:r>
    </w:p>
    <w:p w14:paraId="0E2901F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63D7B1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UeMobilityOrderCriterion</w:t>
      </w:r>
      <w:r w:rsidRPr="007B3BEB">
        <w:rPr>
          <w:rFonts w:ascii="Courier New" w:hAnsi="Courier New"/>
          <w:sz w:val="16"/>
          <w:lang w:val="en-US"/>
        </w:rPr>
        <w:t>:</w:t>
      </w:r>
    </w:p>
    <w:p w14:paraId="0FA7B55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2FE5775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11212F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4116369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TIME</w:t>
      </w:r>
      <w:r w:rsidRPr="007B3BEB">
        <w:rPr>
          <w:rFonts w:ascii="Courier New" w:hAnsi="Courier New" w:hint="eastAsia"/>
          <w:sz w:val="16"/>
          <w:lang w:eastAsia="zh-CN"/>
        </w:rPr>
        <w:t>_</w:t>
      </w:r>
      <w:r w:rsidRPr="007B3BEB">
        <w:rPr>
          <w:rFonts w:ascii="Courier New" w:hAnsi="Courier New"/>
          <w:sz w:val="16"/>
          <w:lang w:eastAsia="zh-CN"/>
        </w:rPr>
        <w:t>SLOT</w:t>
      </w:r>
    </w:p>
    <w:p w14:paraId="0C396C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1208A57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70C1A0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 extensions to the enumeration but</w:t>
      </w:r>
    </w:p>
    <w:p w14:paraId="4F2AAA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not used to encode content defined in the present version of this API.</w:t>
      </w:r>
    </w:p>
    <w:p w14:paraId="32CF534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56BB410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Represents the </w:t>
      </w:r>
      <w:r w:rsidRPr="007B3BEB">
        <w:rPr>
          <w:rFonts w:ascii="Courier New" w:hAnsi="Courier New"/>
          <w:sz w:val="16"/>
          <w:lang w:eastAsia="ko-KR"/>
        </w:rPr>
        <w:t xml:space="preserve">ordering criterion for the list of </w:t>
      </w:r>
      <w:r w:rsidRPr="007B3BEB">
        <w:rPr>
          <w:rFonts w:ascii="Courier New" w:hAnsi="Courier New"/>
          <w:sz w:val="16"/>
          <w:lang w:eastAsia="zh-CN"/>
        </w:rPr>
        <w:t>UE mobility</w:t>
      </w:r>
      <w:r w:rsidRPr="007B3BEB">
        <w:rPr>
          <w:rFonts w:ascii="Courier New" w:hAnsi="Courier New"/>
          <w:sz w:val="16"/>
          <w:lang w:eastAsia="ko-KR"/>
        </w:rPr>
        <w:t xml:space="preserve"> analytics.  </w:t>
      </w:r>
    </w:p>
    <w:p w14:paraId="68B9BE9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  </w:t>
      </w:r>
    </w:p>
    <w:p w14:paraId="38D2ABE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TIME</w:t>
      </w:r>
      <w:r w:rsidRPr="007B3BEB">
        <w:rPr>
          <w:rFonts w:ascii="Courier New" w:hAnsi="Courier New" w:hint="eastAsia"/>
          <w:sz w:val="16"/>
          <w:lang w:eastAsia="zh-CN"/>
        </w:rPr>
        <w:t>_</w:t>
      </w:r>
      <w:r w:rsidRPr="007B3BEB">
        <w:rPr>
          <w:rFonts w:ascii="Courier New" w:hAnsi="Courier New"/>
          <w:sz w:val="16"/>
          <w:lang w:eastAsia="zh-CN"/>
        </w:rPr>
        <w:t>SLOT</w:t>
      </w:r>
      <w:r w:rsidRPr="007B3BEB">
        <w:rPr>
          <w:rFonts w:ascii="Courier New" w:hAnsi="Courier New"/>
          <w:sz w:val="16"/>
        </w:rPr>
        <w:t>: T</w:t>
      </w:r>
      <w:r w:rsidRPr="007B3BEB">
        <w:rPr>
          <w:rFonts w:ascii="Courier New" w:hAnsi="Courier New" w:hint="eastAsia"/>
          <w:sz w:val="16"/>
          <w:lang w:eastAsia="zh-CN"/>
        </w:rPr>
        <w:t>he</w:t>
      </w:r>
      <w:r w:rsidRPr="007B3BEB">
        <w:rPr>
          <w:rFonts w:ascii="Courier New" w:hAnsi="Courier New"/>
          <w:sz w:val="16"/>
          <w:lang w:eastAsia="zh-CN"/>
        </w:rPr>
        <w:t xml:space="preserve"> ordering criterion</w:t>
      </w:r>
      <w:r w:rsidRPr="007B3BEB">
        <w:rPr>
          <w:rFonts w:ascii="Courier New" w:hAnsi="Courier New"/>
          <w:sz w:val="16"/>
        </w:rPr>
        <w:t xml:space="preserve"> is the time slot.</w:t>
      </w:r>
    </w:p>
    <w:p w14:paraId="0518D9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56DA80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UeCommOrderCriterion</w:t>
      </w:r>
      <w:r w:rsidRPr="007B3BEB">
        <w:rPr>
          <w:rFonts w:ascii="Courier New" w:hAnsi="Courier New"/>
          <w:sz w:val="16"/>
          <w:lang w:val="en-US"/>
        </w:rPr>
        <w:t>:</w:t>
      </w:r>
    </w:p>
    <w:p w14:paraId="7AD4C8B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50253E6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3FD8673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6BFC626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START_TIME</w:t>
      </w:r>
    </w:p>
    <w:p w14:paraId="4C56DB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lang w:eastAsia="zh-CN"/>
        </w:rPr>
        <w:t>DURATION</w:t>
      </w:r>
    </w:p>
    <w:p w14:paraId="3B4133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4F5511C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0D97BD4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 extensions to the enumeration but</w:t>
      </w:r>
    </w:p>
    <w:p w14:paraId="11446F2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not used to encode content defined in the present version of this API.</w:t>
      </w:r>
    </w:p>
    <w:p w14:paraId="0968433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7FE87DD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Represents the </w:t>
      </w:r>
      <w:r w:rsidRPr="007B3BEB">
        <w:rPr>
          <w:rFonts w:ascii="Courier New" w:hAnsi="Courier New"/>
          <w:sz w:val="16"/>
          <w:lang w:eastAsia="ko-KR"/>
        </w:rPr>
        <w:t xml:space="preserve">ordering criterion for the list of </w:t>
      </w:r>
      <w:r w:rsidRPr="007B3BEB">
        <w:rPr>
          <w:rFonts w:ascii="Courier New" w:hAnsi="Courier New"/>
          <w:sz w:val="16"/>
          <w:lang w:eastAsia="zh-CN"/>
        </w:rPr>
        <w:t>UE communication</w:t>
      </w:r>
      <w:r w:rsidRPr="007B3BEB">
        <w:rPr>
          <w:rFonts w:ascii="Courier New" w:hAnsi="Courier New"/>
          <w:sz w:val="16"/>
          <w:lang w:eastAsia="ko-KR"/>
        </w:rPr>
        <w:t xml:space="preserve"> analytics.  </w:t>
      </w:r>
    </w:p>
    <w:p w14:paraId="15304C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  </w:t>
      </w:r>
    </w:p>
    <w:p w14:paraId="78E7B85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START_TIME: T</w:t>
      </w:r>
      <w:r w:rsidRPr="007B3BEB">
        <w:rPr>
          <w:rFonts w:ascii="Courier New" w:hAnsi="Courier New" w:hint="eastAsia"/>
          <w:sz w:val="16"/>
          <w:lang w:eastAsia="zh-CN"/>
        </w:rPr>
        <w:t>he</w:t>
      </w:r>
      <w:r w:rsidRPr="007B3BEB">
        <w:rPr>
          <w:rFonts w:ascii="Courier New" w:hAnsi="Courier New"/>
          <w:sz w:val="16"/>
          <w:lang w:eastAsia="zh-CN"/>
        </w:rPr>
        <w:t xml:space="preserve"> ordering criterion</w:t>
      </w:r>
      <w:r w:rsidRPr="007B3BEB">
        <w:rPr>
          <w:rFonts w:ascii="Courier New" w:hAnsi="Courier New"/>
          <w:sz w:val="16"/>
        </w:rPr>
        <w:t xml:space="preserve"> of the analytics is the start time.</w:t>
      </w:r>
    </w:p>
    <w:p w14:paraId="6C9882F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lang w:eastAsia="zh-CN"/>
        </w:rPr>
        <w:t>DURATION</w:t>
      </w:r>
      <w:r w:rsidRPr="007B3BEB">
        <w:rPr>
          <w:rFonts w:ascii="Courier New" w:hAnsi="Courier New"/>
          <w:sz w:val="16"/>
        </w:rPr>
        <w:t>: T</w:t>
      </w:r>
      <w:r w:rsidRPr="007B3BEB">
        <w:rPr>
          <w:rFonts w:ascii="Courier New" w:hAnsi="Courier New" w:hint="eastAsia"/>
          <w:sz w:val="16"/>
          <w:lang w:eastAsia="zh-CN"/>
        </w:rPr>
        <w:t>he</w:t>
      </w:r>
      <w:r w:rsidRPr="007B3BEB">
        <w:rPr>
          <w:rFonts w:ascii="Courier New" w:hAnsi="Courier New"/>
          <w:sz w:val="16"/>
          <w:lang w:eastAsia="zh-CN"/>
        </w:rPr>
        <w:t xml:space="preserve"> ordering criterion</w:t>
      </w:r>
      <w:r w:rsidRPr="007B3BEB">
        <w:rPr>
          <w:rFonts w:ascii="Courier New" w:hAnsi="Courier New"/>
          <w:sz w:val="16"/>
        </w:rPr>
        <w:t xml:space="preserve"> of the analytics is the </w:t>
      </w:r>
      <w:r w:rsidRPr="007B3BEB">
        <w:rPr>
          <w:rFonts w:ascii="Courier New" w:hAnsi="Courier New"/>
          <w:sz w:val="16"/>
          <w:lang w:eastAsia="zh-CN"/>
        </w:rPr>
        <w:t>duration of the communication</w:t>
      </w:r>
      <w:r w:rsidRPr="007B3BEB">
        <w:rPr>
          <w:rFonts w:ascii="Courier New" w:hAnsi="Courier New"/>
          <w:sz w:val="16"/>
        </w:rPr>
        <w:t>.</w:t>
      </w:r>
    </w:p>
    <w:p w14:paraId="31E59D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0E5260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NetworkPerfOrderCriterion</w:t>
      </w:r>
      <w:r w:rsidRPr="007B3BEB">
        <w:rPr>
          <w:rFonts w:ascii="Courier New" w:hAnsi="Courier New"/>
          <w:sz w:val="16"/>
          <w:lang w:val="en-US"/>
        </w:rPr>
        <w:t>:</w:t>
      </w:r>
    </w:p>
    <w:p w14:paraId="01F0F47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13DE96B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5D48305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357345E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NUMBER_OF_UES</w:t>
      </w:r>
    </w:p>
    <w:p w14:paraId="224CC57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lang w:eastAsia="zh-CN"/>
        </w:rPr>
        <w:t>COMMUNICATION_PERF</w:t>
      </w:r>
    </w:p>
    <w:p w14:paraId="76415D2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MOBILITY_PERF</w:t>
      </w:r>
    </w:p>
    <w:p w14:paraId="44A0382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519607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03997F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 extensions to the enumeration but</w:t>
      </w:r>
    </w:p>
    <w:p w14:paraId="32B75C5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not used to encode content defined in the present version of this API.</w:t>
      </w:r>
    </w:p>
    <w:p w14:paraId="3F5D40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778ECD1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Represents the </w:t>
      </w:r>
      <w:r w:rsidRPr="007B3BEB">
        <w:rPr>
          <w:rFonts w:ascii="Courier New" w:hAnsi="Courier New"/>
          <w:sz w:val="16"/>
          <w:lang w:eastAsia="ko-KR"/>
        </w:rPr>
        <w:t xml:space="preserve">ordering criterion for the list of </w:t>
      </w:r>
      <w:r w:rsidRPr="007B3BEB">
        <w:rPr>
          <w:rFonts w:ascii="Courier New" w:hAnsi="Courier New"/>
          <w:sz w:val="16"/>
          <w:lang w:eastAsia="zh-CN"/>
        </w:rPr>
        <w:t>network</w:t>
      </w:r>
      <w:r w:rsidRPr="007B3BEB">
        <w:rPr>
          <w:rFonts w:ascii="Courier New" w:hAnsi="Courier New"/>
          <w:sz w:val="16"/>
          <w:lang w:eastAsia="ko-KR"/>
        </w:rPr>
        <w:t xml:space="preserve"> performance analytics.  </w:t>
      </w:r>
    </w:p>
    <w:p w14:paraId="3C5E74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  </w:t>
      </w:r>
    </w:p>
    <w:p w14:paraId="0E9C8C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NUMBER_OF_UES: T</w:t>
      </w:r>
      <w:r w:rsidRPr="007B3BEB">
        <w:rPr>
          <w:rFonts w:ascii="Courier New" w:hAnsi="Courier New"/>
          <w:sz w:val="16"/>
          <w:lang w:eastAsia="zh-CN"/>
        </w:rPr>
        <w:t>he ordering criterion</w:t>
      </w:r>
      <w:r w:rsidRPr="007B3BEB">
        <w:rPr>
          <w:rFonts w:ascii="Courier New" w:hAnsi="Courier New"/>
          <w:sz w:val="16"/>
        </w:rPr>
        <w:t xml:space="preserve"> of the analytics is the number of UEs.</w:t>
      </w:r>
    </w:p>
    <w:p w14:paraId="26D1E7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lang w:eastAsia="zh-CN"/>
        </w:rPr>
        <w:t>COMMUNICATION_PERF</w:t>
      </w:r>
      <w:r w:rsidRPr="007B3BEB">
        <w:rPr>
          <w:rFonts w:ascii="Courier New" w:hAnsi="Courier New"/>
          <w:sz w:val="16"/>
        </w:rPr>
        <w:t>: T</w:t>
      </w:r>
      <w:r w:rsidRPr="007B3BEB">
        <w:rPr>
          <w:rFonts w:ascii="Courier New" w:hAnsi="Courier New"/>
          <w:sz w:val="16"/>
          <w:lang w:eastAsia="zh-CN"/>
        </w:rPr>
        <w:t>he ordering criterion</w:t>
      </w:r>
      <w:r w:rsidRPr="007B3BEB">
        <w:rPr>
          <w:rFonts w:ascii="Courier New" w:hAnsi="Courier New"/>
          <w:sz w:val="16"/>
        </w:rPr>
        <w:t xml:space="preserve"> of the analytics is the </w:t>
      </w:r>
      <w:r w:rsidRPr="007B3BEB">
        <w:rPr>
          <w:rFonts w:ascii="Courier New" w:hAnsi="Courier New"/>
          <w:sz w:val="16"/>
          <w:lang w:eastAsia="zh-CN"/>
        </w:rPr>
        <w:t>communication</w:t>
      </w:r>
      <w:r w:rsidRPr="007B3BEB">
        <w:rPr>
          <w:rFonts w:ascii="Courier New" w:hAnsi="Courier New"/>
          <w:sz w:val="16"/>
        </w:rPr>
        <w:t xml:space="preserve"> performance.</w:t>
      </w:r>
    </w:p>
    <w:p w14:paraId="5D9A4E2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lang w:eastAsia="zh-CN"/>
        </w:rPr>
        <w:t>MOBILITY_PERF</w:t>
      </w:r>
      <w:r w:rsidRPr="007B3BEB">
        <w:rPr>
          <w:rFonts w:ascii="Courier New" w:hAnsi="Courier New"/>
          <w:sz w:val="16"/>
        </w:rPr>
        <w:t>: T</w:t>
      </w:r>
      <w:r w:rsidRPr="007B3BEB">
        <w:rPr>
          <w:rFonts w:ascii="Courier New" w:hAnsi="Courier New"/>
          <w:sz w:val="16"/>
          <w:lang w:eastAsia="zh-CN"/>
        </w:rPr>
        <w:t>he ordering criterion</w:t>
      </w:r>
      <w:r w:rsidRPr="007B3BEB">
        <w:rPr>
          <w:rFonts w:ascii="Courier New" w:hAnsi="Courier New"/>
          <w:sz w:val="16"/>
        </w:rPr>
        <w:t xml:space="preserve"> of the analytics is themobility performance.</w:t>
      </w:r>
    </w:p>
    <w:p w14:paraId="03B59D0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56652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lang w:eastAsia="zh-CN"/>
        </w:rPr>
        <w:t>LocInfoGranularity</w:t>
      </w:r>
      <w:r w:rsidRPr="007B3BEB">
        <w:rPr>
          <w:rFonts w:ascii="Courier New" w:hAnsi="Courier New"/>
          <w:sz w:val="16"/>
          <w:lang w:val="en-US"/>
        </w:rPr>
        <w:t>:</w:t>
      </w:r>
    </w:p>
    <w:p w14:paraId="327408F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288916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2E41F74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33B7AB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hint="eastAsia"/>
          <w:sz w:val="16"/>
          <w:lang w:eastAsia="zh-CN"/>
        </w:rPr>
        <w:t>T</w:t>
      </w:r>
      <w:r w:rsidRPr="007B3BEB">
        <w:rPr>
          <w:rFonts w:ascii="Courier New" w:hAnsi="Courier New"/>
          <w:sz w:val="16"/>
          <w:lang w:eastAsia="zh-CN"/>
        </w:rPr>
        <w:t>A_LEVEL</w:t>
      </w:r>
    </w:p>
    <w:p w14:paraId="284563A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B3BEB">
        <w:rPr>
          <w:rFonts w:ascii="Courier New" w:hAnsi="Courier New"/>
          <w:sz w:val="16"/>
          <w:lang w:val="en-US"/>
        </w:rPr>
        <w:t xml:space="preserve">          - </w:t>
      </w:r>
      <w:r w:rsidRPr="007B3BEB">
        <w:rPr>
          <w:rFonts w:ascii="Courier New" w:hAnsi="Courier New"/>
          <w:sz w:val="16"/>
          <w:lang w:eastAsia="zh-CN"/>
        </w:rPr>
        <w:t>CELL_LEVEL</w:t>
      </w:r>
    </w:p>
    <w:p w14:paraId="090CFBA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rPr>
        <w:t xml:space="preserve">          - LON_AND_LAT_LEVEL</w:t>
      </w:r>
    </w:p>
    <w:p w14:paraId="521DE99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60961B3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79A002D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 extensions to the enumeration but</w:t>
      </w:r>
    </w:p>
    <w:p w14:paraId="0A9B0D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not used to encode content defined in the present version of this API.</w:t>
      </w:r>
    </w:p>
    <w:p w14:paraId="7968E95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48CC5E4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Represents the </w:t>
      </w:r>
      <w:r w:rsidRPr="007B3BEB">
        <w:rPr>
          <w:rFonts w:ascii="Courier New" w:hAnsi="Courier New"/>
          <w:sz w:val="16"/>
        </w:rPr>
        <w:t>preferred granularity of location information</w:t>
      </w:r>
      <w:r w:rsidRPr="007B3BEB">
        <w:rPr>
          <w:rFonts w:ascii="Courier New" w:hAnsi="Courier New"/>
          <w:sz w:val="16"/>
          <w:lang w:eastAsia="ko-KR"/>
        </w:rPr>
        <w:t xml:space="preserve">.  </w:t>
      </w:r>
    </w:p>
    <w:p w14:paraId="6348F7E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  </w:t>
      </w:r>
    </w:p>
    <w:p w14:paraId="015AF7F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hint="eastAsia"/>
          <w:sz w:val="16"/>
          <w:lang w:eastAsia="zh-CN"/>
        </w:rPr>
        <w:t>T</w:t>
      </w:r>
      <w:r w:rsidRPr="007B3BEB">
        <w:rPr>
          <w:rFonts w:ascii="Courier New" w:hAnsi="Courier New"/>
          <w:sz w:val="16"/>
          <w:lang w:eastAsia="zh-CN"/>
        </w:rPr>
        <w:t>A_LEVEL</w:t>
      </w:r>
      <w:r w:rsidRPr="007B3BEB">
        <w:rPr>
          <w:rFonts w:ascii="Courier New" w:hAnsi="Courier New"/>
          <w:sz w:val="16"/>
        </w:rPr>
        <w:t>: Indicates location granularity of TA level.</w:t>
      </w:r>
    </w:p>
    <w:p w14:paraId="19E693A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lang w:eastAsia="zh-CN"/>
        </w:rPr>
        <w:t>CELL_LEVEL</w:t>
      </w:r>
      <w:r w:rsidRPr="007B3BEB">
        <w:rPr>
          <w:rFonts w:ascii="Courier New" w:hAnsi="Courier New"/>
          <w:sz w:val="16"/>
        </w:rPr>
        <w:t>: Indicates location granularity of Cell level.</w:t>
      </w:r>
    </w:p>
    <w:p w14:paraId="3DBBED0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rPr>
        <w:t>LON_AND_LAT_LEVEL: Indicates location granularity of longitude and latitude level.</w:t>
      </w:r>
    </w:p>
    <w:p w14:paraId="6D80E5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F9A09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TrafficDirection</w:t>
      </w:r>
      <w:r w:rsidRPr="007B3BEB">
        <w:rPr>
          <w:rFonts w:ascii="Courier New" w:hAnsi="Courier New"/>
          <w:sz w:val="16"/>
          <w:lang w:val="en-US"/>
        </w:rPr>
        <w:t>:</w:t>
      </w:r>
    </w:p>
    <w:p w14:paraId="77932F5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648C6FC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7AA813D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1D0EA31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UL_AND_DL</w:t>
      </w:r>
    </w:p>
    <w:p w14:paraId="5594280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lang w:eastAsia="zh-CN"/>
        </w:rPr>
        <w:t>UL</w:t>
      </w:r>
    </w:p>
    <w:p w14:paraId="2FD0CA5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DL</w:t>
      </w:r>
    </w:p>
    <w:p w14:paraId="77EE78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129519A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7D065C4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 extensions to the enumeration but</w:t>
      </w:r>
    </w:p>
    <w:p w14:paraId="78101C7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not used to encode content defined in the present version of this API.</w:t>
      </w:r>
    </w:p>
    <w:p w14:paraId="1D20CC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0E422D2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Represents the </w:t>
      </w:r>
      <w:r w:rsidRPr="007B3BEB">
        <w:rPr>
          <w:rFonts w:ascii="Courier New" w:hAnsi="Courier New"/>
          <w:sz w:val="16"/>
          <w:lang w:eastAsia="ko-KR"/>
        </w:rPr>
        <w:t xml:space="preserve">traffic direction for the resource usage information.  </w:t>
      </w:r>
    </w:p>
    <w:p w14:paraId="1BCAFD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  </w:t>
      </w:r>
    </w:p>
    <w:p w14:paraId="557554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UL_AND_DL: Uplink and downlink traffic.</w:t>
      </w:r>
    </w:p>
    <w:p w14:paraId="112F74C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lang w:eastAsia="zh-CN"/>
        </w:rPr>
        <w:t>UL</w:t>
      </w:r>
      <w:r w:rsidRPr="007B3BEB">
        <w:rPr>
          <w:rFonts w:ascii="Courier New" w:hAnsi="Courier New"/>
          <w:sz w:val="16"/>
        </w:rPr>
        <w:t>: Uplink traffic.</w:t>
      </w:r>
    </w:p>
    <w:p w14:paraId="64A08EB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DL</w:t>
      </w:r>
      <w:r w:rsidRPr="007B3BEB">
        <w:rPr>
          <w:rFonts w:ascii="Courier New" w:hAnsi="Courier New"/>
          <w:sz w:val="16"/>
        </w:rPr>
        <w:t>: Downlink traffic.</w:t>
      </w:r>
    </w:p>
    <w:p w14:paraId="7E9131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3125B6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ValueExpression</w:t>
      </w:r>
      <w:r w:rsidRPr="007B3BEB">
        <w:rPr>
          <w:rFonts w:ascii="Courier New" w:hAnsi="Courier New"/>
          <w:sz w:val="16"/>
          <w:lang w:val="en-US"/>
        </w:rPr>
        <w:t>:</w:t>
      </w:r>
    </w:p>
    <w:p w14:paraId="1249E02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372A030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61C3E85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33B5D4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rPr>
        <w:t>AVERAGE</w:t>
      </w:r>
    </w:p>
    <w:p w14:paraId="61AE01F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PEAK</w:t>
      </w:r>
    </w:p>
    <w:p w14:paraId="6B8D3A6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2405DE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10441B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 extensions to the enumeration but</w:t>
      </w:r>
    </w:p>
    <w:p w14:paraId="1FDC2B1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not used to encode content defined in the present version of this API.</w:t>
      </w:r>
    </w:p>
    <w:p w14:paraId="5C6CED3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59D4254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Represents the </w:t>
      </w:r>
      <w:r w:rsidRPr="007B3BEB">
        <w:rPr>
          <w:rFonts w:ascii="Courier New" w:hAnsi="Courier New"/>
          <w:sz w:val="16"/>
          <w:lang w:eastAsia="zh-CN"/>
        </w:rPr>
        <w:t>average or peak value of the resource usage for the network performance type</w:t>
      </w:r>
      <w:r w:rsidRPr="007B3BEB">
        <w:rPr>
          <w:rFonts w:ascii="Courier New" w:hAnsi="Courier New"/>
          <w:sz w:val="16"/>
          <w:lang w:eastAsia="ko-KR"/>
        </w:rPr>
        <w:t xml:space="preserve">.  </w:t>
      </w:r>
    </w:p>
    <w:p w14:paraId="3AA5E7C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  </w:t>
      </w:r>
    </w:p>
    <w:p w14:paraId="09B9D4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w:t>
      </w:r>
      <w:r w:rsidRPr="007B3BEB">
        <w:rPr>
          <w:rFonts w:ascii="Courier New" w:hAnsi="Courier New"/>
          <w:sz w:val="16"/>
        </w:rPr>
        <w:t>AVERAGE: Resource usage information in average value.</w:t>
      </w:r>
    </w:p>
    <w:p w14:paraId="390E7BA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PEAK</w:t>
      </w:r>
      <w:r w:rsidRPr="007B3BEB">
        <w:rPr>
          <w:rFonts w:ascii="Courier New" w:hAnsi="Courier New"/>
          <w:sz w:val="16"/>
        </w:rPr>
        <w:t>: Resource usage information in peak value.</w:t>
      </w:r>
    </w:p>
    <w:p w14:paraId="7BA96D7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DD9148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lang w:eastAsia="zh-CN"/>
        </w:rPr>
        <w:t>E2eDataVolTransTimeCriterion</w:t>
      </w:r>
      <w:r w:rsidRPr="007B3BEB">
        <w:rPr>
          <w:rFonts w:ascii="Courier New" w:hAnsi="Courier New"/>
          <w:sz w:val="16"/>
          <w:lang w:val="en-US"/>
        </w:rPr>
        <w:t>:</w:t>
      </w:r>
    </w:p>
    <w:p w14:paraId="7BF5054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01D7B81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4BBE927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6906A5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TIME_SLOT_START</w:t>
      </w:r>
    </w:p>
    <w:p w14:paraId="3F06D83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E2E_DATA_VOL_TRANS_TIME</w:t>
      </w:r>
    </w:p>
    <w:p w14:paraId="04A0A35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21A7551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2B7913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 extensions to the enumeration but</w:t>
      </w:r>
    </w:p>
    <w:p w14:paraId="5EFA5A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not used to encode content defined in the present version of this API.</w:t>
      </w:r>
    </w:p>
    <w:p w14:paraId="45791E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52977DB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Represents the </w:t>
      </w:r>
      <w:r w:rsidRPr="007B3BEB">
        <w:rPr>
          <w:rFonts w:ascii="Courier New" w:hAnsi="Courier New"/>
          <w:sz w:val="16"/>
          <w:lang w:eastAsia="ko-KR"/>
        </w:rPr>
        <w:t xml:space="preserve">ordering criterion for the list of </w:t>
      </w:r>
      <w:r w:rsidRPr="007B3BEB">
        <w:rPr>
          <w:rFonts w:ascii="Courier New" w:hAnsi="Courier New"/>
          <w:sz w:val="16"/>
        </w:rPr>
        <w:t>E2E data volume transfer time</w:t>
      </w:r>
      <w:r w:rsidRPr="007B3BEB">
        <w:rPr>
          <w:rFonts w:ascii="Courier New" w:hAnsi="Courier New"/>
          <w:sz w:val="16"/>
          <w:lang w:eastAsia="ko-KR"/>
        </w:rPr>
        <w:t xml:space="preserve">.  </w:t>
      </w:r>
    </w:p>
    <w:p w14:paraId="18BDCC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  </w:t>
      </w:r>
    </w:p>
    <w:p w14:paraId="4452F65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TIME_SLOT_START: Indicates the order of time slot start.</w:t>
      </w:r>
    </w:p>
    <w:p w14:paraId="3DC06D8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t>
      </w:r>
      <w:r w:rsidRPr="007B3BEB">
        <w:rPr>
          <w:rFonts w:ascii="Courier New" w:hAnsi="Courier New"/>
          <w:sz w:val="16"/>
          <w:lang w:eastAsia="zh-CN"/>
        </w:rPr>
        <w:t>E2E_DATA_VOL_TRANS_TIME</w:t>
      </w:r>
      <w:r w:rsidRPr="007B3BEB">
        <w:rPr>
          <w:rFonts w:ascii="Courier New" w:hAnsi="Courier New"/>
          <w:sz w:val="16"/>
        </w:rPr>
        <w:t>: T</w:t>
      </w:r>
      <w:r w:rsidRPr="007B3BEB">
        <w:rPr>
          <w:rFonts w:ascii="Courier New" w:hAnsi="Courier New"/>
          <w:sz w:val="16"/>
          <w:lang w:eastAsia="zh-CN"/>
        </w:rPr>
        <w:t>he ordering criterion</w:t>
      </w:r>
      <w:r w:rsidRPr="007B3BEB">
        <w:rPr>
          <w:rFonts w:ascii="Courier New" w:hAnsi="Courier New"/>
          <w:sz w:val="16"/>
        </w:rPr>
        <w:t xml:space="preserve"> is the E2E data volume transfer time.</w:t>
      </w:r>
    </w:p>
    <w:p w14:paraId="1A3771D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C16569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004956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AE4734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AnalyticsAccuracyIndication:</w:t>
      </w:r>
    </w:p>
    <w:p w14:paraId="192628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anyOf:</w:t>
      </w:r>
    </w:p>
    <w:p w14:paraId="67DE579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type: string</w:t>
      </w:r>
    </w:p>
    <w:p w14:paraId="57D2773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enum:</w:t>
      </w:r>
    </w:p>
    <w:p w14:paraId="403490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MEET</w:t>
      </w:r>
    </w:p>
    <w:p w14:paraId="3BA628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NOT_MEET</w:t>
      </w:r>
    </w:p>
    <w:p w14:paraId="707B1B3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type: string</w:t>
      </w:r>
    </w:p>
    <w:p w14:paraId="3DD0519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&gt;</w:t>
      </w:r>
    </w:p>
    <w:p w14:paraId="7BD6FFA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This string provides forward-compatibility with future</w:t>
      </w:r>
    </w:p>
    <w:p w14:paraId="021B3FF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extensions to the enumeration but is not used to encode</w:t>
      </w:r>
    </w:p>
    <w:p w14:paraId="6A713ECB"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content defined in the present version of this API.</w:t>
      </w:r>
    </w:p>
    <w:p w14:paraId="1582D2B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description: |</w:t>
      </w:r>
    </w:p>
    <w:p w14:paraId="56DA35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r w:rsidRPr="007B3BEB">
        <w:rPr>
          <w:rFonts w:ascii="Courier New" w:hAnsi="Courier New"/>
          <w:sz w:val="16"/>
          <w:lang w:eastAsia="zh-CN"/>
        </w:rPr>
        <w:t xml:space="preserve">Represents the notification methods for the subscribed events.  </w:t>
      </w:r>
    </w:p>
    <w:p w14:paraId="0C51E79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Possible values are:</w:t>
      </w:r>
    </w:p>
    <w:p w14:paraId="3D2D253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MEET: Indicates meet the analytics accuracy requirement.</w:t>
      </w:r>
    </w:p>
    <w:p w14:paraId="07F9F87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NOT_MEET: Indicates not meet the analytics accuracy requirement.</w:t>
      </w:r>
    </w:p>
    <w:p w14:paraId="1BBDB14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4654D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LocationOrientation</w:t>
      </w:r>
      <w:r w:rsidRPr="007B3BEB">
        <w:rPr>
          <w:rFonts w:ascii="Courier New" w:hAnsi="Courier New"/>
          <w:sz w:val="16"/>
          <w:lang w:val="en-US"/>
        </w:rPr>
        <w:t>:</w:t>
      </w:r>
    </w:p>
    <w:p w14:paraId="4031C5D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507F03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33C742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7E3C6AE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HORIZONTAL</w:t>
      </w:r>
    </w:p>
    <w:p w14:paraId="6EDDAC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VERTICAL</w:t>
      </w:r>
    </w:p>
    <w:p w14:paraId="491E7F6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HOR_AND_VER</w:t>
      </w:r>
    </w:p>
    <w:p w14:paraId="320AAF6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5EF77D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57A0E4B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 extensions to the enumeration but</w:t>
      </w:r>
    </w:p>
    <w:p w14:paraId="52739E9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not used to encode content defined in the present version of this API.</w:t>
      </w:r>
    </w:p>
    <w:p w14:paraId="3897093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1548D24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  </w:t>
      </w:r>
    </w:p>
    <w:p w14:paraId="25B7C5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HORIZONTAL</w:t>
      </w:r>
      <w:r w:rsidRPr="007B3BEB">
        <w:rPr>
          <w:rFonts w:ascii="Courier New" w:hAnsi="Courier New"/>
          <w:sz w:val="16"/>
        </w:rPr>
        <w:t>: Indicates horizontal orientation.</w:t>
      </w:r>
    </w:p>
    <w:p w14:paraId="1610A7E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r w:rsidRPr="007B3BEB">
        <w:rPr>
          <w:rFonts w:ascii="Courier New" w:hAnsi="Courier New"/>
          <w:sz w:val="16"/>
          <w:lang w:val="en-US"/>
        </w:rPr>
        <w:t>VERTICAL</w:t>
      </w:r>
      <w:r w:rsidRPr="007B3BEB">
        <w:rPr>
          <w:rFonts w:ascii="Courier New" w:hAnsi="Courier New"/>
          <w:sz w:val="16"/>
        </w:rPr>
        <w:t>: Indicates vertical orientation.</w:t>
      </w:r>
    </w:p>
    <w:p w14:paraId="1806D4C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r w:rsidRPr="007B3BEB">
        <w:rPr>
          <w:rFonts w:ascii="Courier New" w:hAnsi="Courier New"/>
          <w:sz w:val="16"/>
          <w:lang w:val="en-US"/>
        </w:rPr>
        <w:t>HOR_AND_VER</w:t>
      </w:r>
      <w:r w:rsidRPr="007B3BEB">
        <w:rPr>
          <w:rFonts w:ascii="Courier New" w:hAnsi="Courier New"/>
          <w:sz w:val="16"/>
        </w:rPr>
        <w:t>: Indicates both horizontal and vertical orientation.</w:t>
      </w:r>
    </w:p>
    <w:p w14:paraId="591E0AD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93DD6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Direction</w:t>
      </w:r>
      <w:r w:rsidRPr="007B3BEB">
        <w:rPr>
          <w:rFonts w:ascii="Courier New" w:hAnsi="Courier New"/>
          <w:sz w:val="16"/>
          <w:lang w:val="en-US"/>
        </w:rPr>
        <w:t>:</w:t>
      </w:r>
    </w:p>
    <w:p w14:paraId="73A1DB29"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2361A1D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7389946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000E5C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NORTH</w:t>
      </w:r>
    </w:p>
    <w:p w14:paraId="41EE40A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SOUTH</w:t>
      </w:r>
    </w:p>
    <w:p w14:paraId="6C33300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EAST</w:t>
      </w:r>
    </w:p>
    <w:p w14:paraId="02C5FFC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WEST</w:t>
      </w:r>
    </w:p>
    <w:p w14:paraId="00F1D4D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NORTHWEST</w:t>
      </w:r>
    </w:p>
    <w:p w14:paraId="587F70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NORTHEAST</w:t>
      </w:r>
    </w:p>
    <w:p w14:paraId="2BFBD20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SOUTHWEST</w:t>
      </w:r>
    </w:p>
    <w:p w14:paraId="76B44B2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SOUTHEAST</w:t>
      </w:r>
    </w:p>
    <w:p w14:paraId="7DB4DC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1E8A94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456A41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 extensions to the enumeration but</w:t>
      </w:r>
    </w:p>
    <w:p w14:paraId="185408B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not used to encode content defined in the present version of this API.</w:t>
      </w:r>
    </w:p>
    <w:p w14:paraId="6ADEF70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06B770E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  </w:t>
      </w:r>
    </w:p>
    <w:p w14:paraId="467331F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NORTH</w:t>
      </w:r>
      <w:r w:rsidRPr="007B3BEB">
        <w:rPr>
          <w:rFonts w:ascii="Courier New" w:hAnsi="Courier New"/>
          <w:sz w:val="16"/>
        </w:rPr>
        <w:t>: North direction.</w:t>
      </w:r>
    </w:p>
    <w:p w14:paraId="4C4FFD8F"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SOUTH: South direction.</w:t>
      </w:r>
    </w:p>
    <w:p w14:paraId="33BF3F5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EAST: EAST direction.</w:t>
      </w:r>
    </w:p>
    <w:p w14:paraId="4AED2DF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WEST: WEST direction.</w:t>
      </w:r>
    </w:p>
    <w:p w14:paraId="08093C4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NORTHWEST</w:t>
      </w:r>
      <w:r w:rsidRPr="007B3BEB">
        <w:rPr>
          <w:rFonts w:ascii="Courier New" w:hAnsi="Courier New"/>
          <w:sz w:val="16"/>
        </w:rPr>
        <w:t>: Northwest direction.</w:t>
      </w:r>
    </w:p>
    <w:p w14:paraId="6559C6E1"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NORTHEAST</w:t>
      </w:r>
      <w:r w:rsidRPr="007B3BEB">
        <w:rPr>
          <w:rFonts w:ascii="Courier New" w:hAnsi="Courier New"/>
          <w:sz w:val="16"/>
        </w:rPr>
        <w:t>: Northeast direction.</w:t>
      </w:r>
    </w:p>
    <w:p w14:paraId="402F9F33"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SOUTHWEST</w:t>
      </w:r>
      <w:r w:rsidRPr="007B3BEB">
        <w:rPr>
          <w:rFonts w:ascii="Courier New" w:hAnsi="Courier New"/>
          <w:sz w:val="16"/>
        </w:rPr>
        <w:t>: Southwest direction.</w:t>
      </w:r>
    </w:p>
    <w:p w14:paraId="7DFB2BD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SOUTHEAST</w:t>
      </w:r>
      <w:r w:rsidRPr="007B3BEB">
        <w:rPr>
          <w:rFonts w:ascii="Courier New" w:hAnsi="Courier New"/>
          <w:sz w:val="16"/>
        </w:rPr>
        <w:t>: Southeast direction.</w:t>
      </w:r>
    </w:p>
    <w:p w14:paraId="27CE89F0"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8E8F2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w:t>
      </w:r>
      <w:r w:rsidRPr="007B3BEB">
        <w:rPr>
          <w:rFonts w:ascii="Courier New" w:hAnsi="Courier New"/>
          <w:sz w:val="16"/>
        </w:rPr>
        <w:t>ProximityCriterion</w:t>
      </w:r>
      <w:r w:rsidRPr="007B3BEB">
        <w:rPr>
          <w:rFonts w:ascii="Courier New" w:hAnsi="Courier New"/>
          <w:sz w:val="16"/>
          <w:lang w:val="en-US"/>
        </w:rPr>
        <w:t>:</w:t>
      </w:r>
    </w:p>
    <w:p w14:paraId="2D15E81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anyOf:</w:t>
      </w:r>
    </w:p>
    <w:p w14:paraId="3C76756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2783CF16"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enum:</w:t>
      </w:r>
    </w:p>
    <w:p w14:paraId="06AC357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VELOCITY</w:t>
      </w:r>
    </w:p>
    <w:p w14:paraId="178BF218"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AVG_SPD</w:t>
      </w:r>
    </w:p>
    <w:p w14:paraId="6ED350B7"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ORIENTATION</w:t>
      </w:r>
    </w:p>
    <w:p w14:paraId="3BCC800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TRAJECTORY</w:t>
      </w:r>
    </w:p>
    <w:p w14:paraId="2F59716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 type: string</w:t>
      </w:r>
    </w:p>
    <w:p w14:paraId="1561425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&gt;</w:t>
      </w:r>
    </w:p>
    <w:p w14:paraId="4F3B7C2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This string provides forward-compatibility with future extensions to the enumeration but</w:t>
      </w:r>
    </w:p>
    <w:p w14:paraId="38165E2D"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is not used to encode content defined in the present version of this API.</w:t>
      </w:r>
    </w:p>
    <w:p w14:paraId="4D27A9CE"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description: |</w:t>
      </w:r>
    </w:p>
    <w:p w14:paraId="05AA2C4A"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B3BEB">
        <w:rPr>
          <w:rFonts w:ascii="Courier New" w:hAnsi="Courier New"/>
          <w:sz w:val="16"/>
          <w:lang w:val="en-US"/>
        </w:rPr>
        <w:t xml:space="preserve">        Possible values are:  </w:t>
      </w:r>
    </w:p>
    <w:p w14:paraId="6C71CE4C"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lang w:val="en-US"/>
        </w:rPr>
        <w:t xml:space="preserve">          - VELOCITY</w:t>
      </w:r>
      <w:r w:rsidRPr="007B3BEB">
        <w:rPr>
          <w:rFonts w:ascii="Courier New" w:hAnsi="Courier New"/>
          <w:sz w:val="16"/>
        </w:rPr>
        <w:t>: Velocity.</w:t>
      </w:r>
    </w:p>
    <w:p w14:paraId="65043B62"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AVG_SPD: Average speed.</w:t>
      </w:r>
    </w:p>
    <w:p w14:paraId="6E670F84"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ORIENTATION: Orientation.</w:t>
      </w:r>
    </w:p>
    <w:p w14:paraId="02CB30E5" w14:textId="77777777" w:rsidR="007B3BEB" w:rsidRPr="007B3BEB" w:rsidRDefault="007B3BEB" w:rsidP="007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TRAJECTORY: Mobility trajectory.</w:t>
      </w:r>
    </w:p>
    <w:bookmarkEnd w:id="31"/>
    <w:p w14:paraId="3566DC4A" w14:textId="39DEC78D" w:rsidR="002F477A" w:rsidRPr="00E639F5" w:rsidRDefault="002F477A" w:rsidP="00513375">
      <w:pPr>
        <w:rPr>
          <w:lang w:eastAsia="zh-CN"/>
        </w:rPr>
      </w:pP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 w:numId="23" w16cid:durableId="106949477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4" w16cid:durableId="284628764">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4F8D"/>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C3B"/>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375"/>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38FD"/>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4B90"/>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14B7"/>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B3BEB"/>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4108"/>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396B"/>
    <w:rsid w:val="00A3407C"/>
    <w:rsid w:val="00A344C7"/>
    <w:rsid w:val="00A34581"/>
    <w:rsid w:val="00A35194"/>
    <w:rsid w:val="00A3547B"/>
    <w:rsid w:val="00A366F6"/>
    <w:rsid w:val="00A371EF"/>
    <w:rsid w:val="00A374AD"/>
    <w:rsid w:val="00A37B47"/>
    <w:rsid w:val="00A40F98"/>
    <w:rsid w:val="00A41AC6"/>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CF7292"/>
    <w:rsid w:val="00D01BE5"/>
    <w:rsid w:val="00D0266A"/>
    <w:rsid w:val="00D0610B"/>
    <w:rsid w:val="00D064F0"/>
    <w:rsid w:val="00D07198"/>
    <w:rsid w:val="00D1079B"/>
    <w:rsid w:val="00D12272"/>
    <w:rsid w:val="00D12BF8"/>
    <w:rsid w:val="00D13CC0"/>
    <w:rsid w:val="00D13CFE"/>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666"/>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AC6"/>
  </w:style>
  <w:style w:type="table" w:customStyle="1" w:styleId="TableGrid7">
    <w:name w:val="Table Grid7"/>
    <w:basedOn w:val="TableNormal"/>
    <w:next w:val="TableGrid"/>
    <w:uiPriority w:val="39"/>
    <w:rsid w:val="00A41A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41AC6"/>
  </w:style>
  <w:style w:type="table" w:customStyle="1" w:styleId="TableGrid13">
    <w:name w:val="Table Grid13"/>
    <w:basedOn w:val="TableNormal"/>
    <w:rsid w:val="007B3BE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3BE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3BE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3BE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2</Pages>
  <Words>23044</Words>
  <Characters>131353</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154089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1346</cp:revision>
  <cp:lastPrinted>1900-01-01T08:00:00Z</cp:lastPrinted>
  <dcterms:created xsi:type="dcterms:W3CDTF">2023-05-30T07:46:00Z</dcterms:created>
  <dcterms:modified xsi:type="dcterms:W3CDTF">2024-02-19T10:22:00Z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