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B0D45" w14:textId="77777777" w:rsidR="009570EB" w:rsidRPr="009570EB" w:rsidRDefault="009570EB" w:rsidP="009570EB">
      <w:pPr>
        <w:tabs>
          <w:tab w:val="right" w:pos="9639"/>
        </w:tabs>
        <w:spacing w:after="0"/>
        <w:rPr>
          <w:rFonts w:ascii="Arial" w:eastAsia="Times New Roman" w:hAnsi="Arial"/>
          <w:b/>
          <w:i/>
          <w:noProof/>
          <w:sz w:val="28"/>
        </w:rPr>
      </w:pPr>
      <w:r w:rsidRPr="009570EB">
        <w:rPr>
          <w:rFonts w:ascii="Arial" w:eastAsia="Times New Roman" w:hAnsi="Arial"/>
          <w:b/>
          <w:noProof/>
          <w:sz w:val="24"/>
        </w:rPr>
        <w:t>3GPP TSG-</w:t>
      </w:r>
      <w:r w:rsidRPr="009570EB">
        <w:rPr>
          <w:rFonts w:ascii="Arial" w:eastAsia="Times New Roman" w:hAnsi="Arial"/>
        </w:rPr>
        <w:fldChar w:fldCharType="begin"/>
      </w:r>
      <w:r w:rsidRPr="009570EB">
        <w:rPr>
          <w:rFonts w:ascii="Arial" w:eastAsia="Times New Roman" w:hAnsi="Arial"/>
        </w:rPr>
        <w:instrText xml:space="preserve"> DOCPROPERTY  TSG/WGRef  \* MERGEFORMAT </w:instrText>
      </w:r>
      <w:r w:rsidRPr="009570EB">
        <w:rPr>
          <w:rFonts w:ascii="Arial" w:eastAsia="Times New Roman" w:hAnsi="Arial"/>
        </w:rPr>
        <w:fldChar w:fldCharType="separate"/>
      </w:r>
      <w:r w:rsidRPr="009570EB">
        <w:rPr>
          <w:rFonts w:ascii="Arial" w:eastAsia="Times New Roman" w:hAnsi="Arial"/>
          <w:b/>
          <w:noProof/>
          <w:sz w:val="24"/>
        </w:rPr>
        <w:t>CT3</w:t>
      </w:r>
      <w:r w:rsidRPr="009570EB">
        <w:rPr>
          <w:rFonts w:ascii="Arial" w:eastAsia="Times New Roman" w:hAnsi="Arial"/>
          <w:b/>
          <w:noProof/>
          <w:sz w:val="24"/>
        </w:rPr>
        <w:fldChar w:fldCharType="end"/>
      </w:r>
      <w:r w:rsidRPr="009570EB">
        <w:rPr>
          <w:rFonts w:ascii="Arial" w:eastAsia="Times New Roman" w:hAnsi="Arial"/>
          <w:b/>
          <w:noProof/>
          <w:sz w:val="24"/>
        </w:rPr>
        <w:t xml:space="preserve"> Meeting #</w:t>
      </w:r>
      <w:r w:rsidRPr="009570EB">
        <w:rPr>
          <w:rFonts w:ascii="Arial" w:eastAsia="Times New Roman" w:hAnsi="Arial"/>
        </w:rPr>
        <w:fldChar w:fldCharType="begin"/>
      </w:r>
      <w:r w:rsidRPr="009570EB">
        <w:rPr>
          <w:rFonts w:ascii="Arial" w:eastAsia="Times New Roman" w:hAnsi="Arial"/>
        </w:rPr>
        <w:instrText xml:space="preserve"> DOCPROPERTY  MtgSeq  \* MERGEFORMAT </w:instrText>
      </w:r>
      <w:r w:rsidRPr="009570EB">
        <w:rPr>
          <w:rFonts w:ascii="Arial" w:eastAsia="Times New Roman" w:hAnsi="Arial"/>
        </w:rPr>
        <w:fldChar w:fldCharType="separate"/>
      </w:r>
      <w:r w:rsidRPr="009570EB">
        <w:rPr>
          <w:rFonts w:ascii="Arial" w:eastAsia="Times New Roman" w:hAnsi="Arial"/>
          <w:b/>
          <w:noProof/>
          <w:sz w:val="24"/>
        </w:rPr>
        <w:t>133</w:t>
      </w:r>
      <w:r w:rsidRPr="009570EB">
        <w:rPr>
          <w:rFonts w:ascii="Arial" w:eastAsia="Times New Roman" w:hAnsi="Arial"/>
        </w:rPr>
        <w:fldChar w:fldCharType="end"/>
      </w:r>
      <w:r w:rsidRPr="009570EB">
        <w:rPr>
          <w:rFonts w:ascii="Arial" w:eastAsia="Times New Roman" w:hAnsi="Arial"/>
        </w:rPr>
        <w:fldChar w:fldCharType="begin"/>
      </w:r>
      <w:r w:rsidRPr="009570EB">
        <w:rPr>
          <w:rFonts w:ascii="Arial" w:eastAsia="Times New Roman" w:hAnsi="Arial"/>
        </w:rPr>
        <w:instrText xml:space="preserve"> DOCPROPERTY  MtgTitle  \* MERGEFORMAT </w:instrText>
      </w:r>
      <w:r w:rsidRPr="009570EB">
        <w:rPr>
          <w:rFonts w:ascii="Arial" w:eastAsia="Times New Roman" w:hAnsi="Arial"/>
        </w:rPr>
        <w:fldChar w:fldCharType="separate"/>
      </w:r>
      <w:r w:rsidRPr="009570EB">
        <w:rPr>
          <w:rFonts w:ascii="Arial" w:eastAsia="Times New Roman" w:hAnsi="Arial"/>
          <w:b/>
          <w:noProof/>
          <w:sz w:val="24"/>
        </w:rPr>
        <w:fldChar w:fldCharType="end"/>
      </w:r>
      <w:r w:rsidRPr="009570EB">
        <w:rPr>
          <w:rFonts w:ascii="Arial" w:eastAsia="Times New Roman" w:hAnsi="Arial"/>
          <w:b/>
          <w:i/>
          <w:noProof/>
          <w:sz w:val="28"/>
        </w:rPr>
        <w:tab/>
      </w:r>
      <w:r w:rsidRPr="009570EB">
        <w:rPr>
          <w:rFonts w:ascii="Arial" w:eastAsia="Times New Roman" w:hAnsi="Arial"/>
        </w:rPr>
        <w:fldChar w:fldCharType="begin"/>
      </w:r>
      <w:r w:rsidRPr="009570EB">
        <w:rPr>
          <w:rFonts w:ascii="Arial" w:eastAsia="Times New Roman" w:hAnsi="Arial"/>
        </w:rPr>
        <w:instrText xml:space="preserve"> DOCPROPERTY  Tdoc#  \* MERGEFORMAT </w:instrText>
      </w:r>
      <w:r w:rsidRPr="009570EB">
        <w:rPr>
          <w:rFonts w:ascii="Arial" w:eastAsia="Times New Roman" w:hAnsi="Arial"/>
        </w:rPr>
        <w:fldChar w:fldCharType="separate"/>
      </w:r>
      <w:r w:rsidRPr="009570EB">
        <w:rPr>
          <w:rFonts w:ascii="Arial" w:eastAsia="Times New Roman" w:hAnsi="Arial"/>
          <w:b/>
          <w:i/>
          <w:noProof/>
          <w:sz w:val="28"/>
        </w:rPr>
        <w:t>C3-241252</w:t>
      </w:r>
      <w:r w:rsidRPr="009570EB">
        <w:rPr>
          <w:rFonts w:ascii="Arial" w:eastAsia="Times New Roman" w:hAnsi="Arial"/>
          <w:b/>
          <w:i/>
          <w:noProof/>
          <w:sz w:val="28"/>
        </w:rPr>
        <w:fldChar w:fldCharType="end"/>
      </w:r>
    </w:p>
    <w:p w14:paraId="6488C57D" w14:textId="77777777" w:rsidR="009570EB" w:rsidRPr="009570EB" w:rsidRDefault="009570EB" w:rsidP="009570EB">
      <w:pPr>
        <w:spacing w:after="120"/>
        <w:outlineLvl w:val="0"/>
        <w:rPr>
          <w:rFonts w:ascii="Arial" w:eastAsia="Times New Roman" w:hAnsi="Arial"/>
          <w:b/>
          <w:noProof/>
          <w:sz w:val="24"/>
        </w:rPr>
      </w:pPr>
      <w:r w:rsidRPr="009570EB">
        <w:rPr>
          <w:rFonts w:ascii="Arial" w:eastAsia="Times New Roman" w:hAnsi="Arial"/>
        </w:rPr>
        <w:fldChar w:fldCharType="begin"/>
      </w:r>
      <w:r w:rsidRPr="009570EB">
        <w:rPr>
          <w:rFonts w:ascii="Arial" w:eastAsia="Times New Roman" w:hAnsi="Arial"/>
        </w:rPr>
        <w:instrText xml:space="preserve"> DOCPROPERTY  Location  \* MERGEFORMAT </w:instrText>
      </w:r>
      <w:r w:rsidRPr="009570EB">
        <w:rPr>
          <w:rFonts w:ascii="Arial" w:eastAsia="Times New Roman" w:hAnsi="Arial"/>
        </w:rPr>
        <w:fldChar w:fldCharType="separate"/>
      </w:r>
      <w:r w:rsidRPr="009570EB">
        <w:rPr>
          <w:rFonts w:ascii="Arial" w:eastAsia="Times New Roman" w:hAnsi="Arial"/>
          <w:b/>
          <w:noProof/>
          <w:sz w:val="24"/>
        </w:rPr>
        <w:t>Athens</w:t>
      </w:r>
      <w:r w:rsidRPr="009570EB">
        <w:rPr>
          <w:rFonts w:ascii="Arial" w:eastAsia="Times New Roman" w:hAnsi="Arial"/>
          <w:b/>
          <w:noProof/>
          <w:sz w:val="24"/>
        </w:rPr>
        <w:fldChar w:fldCharType="end"/>
      </w:r>
      <w:r w:rsidRPr="009570EB">
        <w:rPr>
          <w:rFonts w:ascii="Arial" w:eastAsia="Times New Roman" w:hAnsi="Arial"/>
          <w:b/>
          <w:noProof/>
          <w:sz w:val="24"/>
        </w:rPr>
        <w:t xml:space="preserve">, </w:t>
      </w:r>
      <w:r w:rsidRPr="009570EB">
        <w:rPr>
          <w:rFonts w:ascii="Arial" w:eastAsia="Times New Roman" w:hAnsi="Arial"/>
        </w:rPr>
        <w:fldChar w:fldCharType="begin"/>
      </w:r>
      <w:r w:rsidRPr="009570EB">
        <w:rPr>
          <w:rFonts w:ascii="Arial" w:eastAsia="Times New Roman" w:hAnsi="Arial"/>
        </w:rPr>
        <w:instrText xml:space="preserve"> DOCPROPERTY  Country  \* MERGEFORMAT </w:instrText>
      </w:r>
      <w:r w:rsidRPr="009570EB">
        <w:rPr>
          <w:rFonts w:ascii="Arial" w:eastAsia="Times New Roman" w:hAnsi="Arial"/>
        </w:rPr>
        <w:fldChar w:fldCharType="separate"/>
      </w:r>
      <w:r w:rsidRPr="009570EB">
        <w:rPr>
          <w:rFonts w:ascii="Arial" w:eastAsia="Times New Roman" w:hAnsi="Arial"/>
          <w:b/>
          <w:noProof/>
          <w:sz w:val="24"/>
        </w:rPr>
        <w:t>Greece</w:t>
      </w:r>
      <w:r w:rsidRPr="009570EB">
        <w:rPr>
          <w:rFonts w:ascii="Arial" w:eastAsia="Times New Roman" w:hAnsi="Arial"/>
          <w:b/>
          <w:noProof/>
          <w:sz w:val="24"/>
        </w:rPr>
        <w:fldChar w:fldCharType="end"/>
      </w:r>
      <w:r w:rsidRPr="009570EB">
        <w:rPr>
          <w:rFonts w:ascii="Arial" w:eastAsia="Times New Roman" w:hAnsi="Arial"/>
          <w:b/>
          <w:noProof/>
          <w:sz w:val="24"/>
        </w:rPr>
        <w:t xml:space="preserve">, </w:t>
      </w:r>
      <w:r w:rsidRPr="009570EB">
        <w:rPr>
          <w:rFonts w:ascii="Arial" w:eastAsia="Times New Roman" w:hAnsi="Arial"/>
        </w:rPr>
        <w:fldChar w:fldCharType="begin"/>
      </w:r>
      <w:r w:rsidRPr="009570EB">
        <w:rPr>
          <w:rFonts w:ascii="Arial" w:eastAsia="Times New Roman" w:hAnsi="Arial"/>
        </w:rPr>
        <w:instrText xml:space="preserve"> DOCPROPERTY  StartDate  \* MERGEFORMAT </w:instrText>
      </w:r>
      <w:r w:rsidRPr="009570EB">
        <w:rPr>
          <w:rFonts w:ascii="Arial" w:eastAsia="Times New Roman" w:hAnsi="Arial"/>
        </w:rPr>
        <w:fldChar w:fldCharType="separate"/>
      </w:r>
      <w:r w:rsidRPr="009570EB">
        <w:rPr>
          <w:rFonts w:ascii="Arial" w:eastAsia="Times New Roman" w:hAnsi="Arial"/>
          <w:b/>
          <w:noProof/>
          <w:sz w:val="24"/>
        </w:rPr>
        <w:t>26th Feb 2024</w:t>
      </w:r>
      <w:r w:rsidRPr="009570EB">
        <w:rPr>
          <w:rFonts w:ascii="Arial" w:eastAsia="Times New Roman" w:hAnsi="Arial"/>
          <w:b/>
          <w:noProof/>
          <w:sz w:val="24"/>
        </w:rPr>
        <w:fldChar w:fldCharType="end"/>
      </w:r>
      <w:r w:rsidRPr="009570EB">
        <w:rPr>
          <w:rFonts w:ascii="Arial" w:eastAsia="Times New Roman" w:hAnsi="Arial"/>
          <w:b/>
          <w:noProof/>
          <w:sz w:val="24"/>
        </w:rPr>
        <w:t xml:space="preserve"> - </w:t>
      </w:r>
      <w:r w:rsidRPr="009570EB">
        <w:rPr>
          <w:rFonts w:ascii="Arial" w:eastAsia="Times New Roman" w:hAnsi="Arial"/>
        </w:rPr>
        <w:fldChar w:fldCharType="begin"/>
      </w:r>
      <w:r w:rsidRPr="009570EB">
        <w:rPr>
          <w:rFonts w:ascii="Arial" w:eastAsia="Times New Roman" w:hAnsi="Arial"/>
        </w:rPr>
        <w:instrText xml:space="preserve"> DOCPROPERTY  EndDate  \* MERGEFORMAT </w:instrText>
      </w:r>
      <w:r w:rsidRPr="009570EB">
        <w:rPr>
          <w:rFonts w:ascii="Arial" w:eastAsia="Times New Roman" w:hAnsi="Arial"/>
        </w:rPr>
        <w:fldChar w:fldCharType="separate"/>
      </w:r>
      <w:r w:rsidRPr="009570EB">
        <w:rPr>
          <w:rFonts w:ascii="Arial" w:eastAsia="Times New Roman" w:hAnsi="Arial"/>
          <w:b/>
          <w:noProof/>
          <w:sz w:val="24"/>
        </w:rPr>
        <w:t>1st Mar 2024</w:t>
      </w:r>
      <w:r w:rsidRPr="009570E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0EB" w:rsidRPr="009570EB" w14:paraId="0C6F752C" w14:textId="77777777" w:rsidTr="003E5B2E">
        <w:tc>
          <w:tcPr>
            <w:tcW w:w="9641" w:type="dxa"/>
            <w:gridSpan w:val="9"/>
            <w:tcBorders>
              <w:top w:val="single" w:sz="4" w:space="0" w:color="auto"/>
              <w:left w:val="single" w:sz="4" w:space="0" w:color="auto"/>
              <w:right w:val="single" w:sz="4" w:space="0" w:color="auto"/>
            </w:tcBorders>
          </w:tcPr>
          <w:p w14:paraId="6E0D39CE" w14:textId="77777777" w:rsidR="009570EB" w:rsidRPr="009570EB" w:rsidRDefault="009570EB" w:rsidP="009570EB">
            <w:pPr>
              <w:spacing w:after="0"/>
              <w:jc w:val="right"/>
              <w:rPr>
                <w:rFonts w:ascii="Arial" w:eastAsia="Times New Roman" w:hAnsi="Arial"/>
                <w:i/>
                <w:noProof/>
              </w:rPr>
            </w:pPr>
            <w:r w:rsidRPr="009570EB">
              <w:rPr>
                <w:rFonts w:ascii="Arial" w:eastAsia="Times New Roman" w:hAnsi="Arial"/>
                <w:i/>
                <w:noProof/>
                <w:sz w:val="14"/>
              </w:rPr>
              <w:t>CR-Form-v12.2</w:t>
            </w:r>
          </w:p>
        </w:tc>
      </w:tr>
      <w:tr w:rsidR="009570EB" w:rsidRPr="009570EB" w14:paraId="25E19FA5" w14:textId="77777777" w:rsidTr="003E5B2E">
        <w:tc>
          <w:tcPr>
            <w:tcW w:w="9641" w:type="dxa"/>
            <w:gridSpan w:val="9"/>
            <w:tcBorders>
              <w:left w:val="single" w:sz="4" w:space="0" w:color="auto"/>
              <w:right w:val="single" w:sz="4" w:space="0" w:color="auto"/>
            </w:tcBorders>
          </w:tcPr>
          <w:p w14:paraId="2AEECAAA" w14:textId="77777777" w:rsidR="009570EB" w:rsidRPr="009570EB" w:rsidRDefault="009570EB" w:rsidP="009570EB">
            <w:pPr>
              <w:spacing w:after="0"/>
              <w:jc w:val="center"/>
              <w:rPr>
                <w:rFonts w:ascii="Arial" w:eastAsia="Times New Roman" w:hAnsi="Arial"/>
                <w:noProof/>
              </w:rPr>
            </w:pPr>
            <w:r w:rsidRPr="009570EB">
              <w:rPr>
                <w:rFonts w:ascii="Arial" w:eastAsia="Times New Roman" w:hAnsi="Arial"/>
                <w:b/>
                <w:noProof/>
                <w:sz w:val="32"/>
              </w:rPr>
              <w:t>CHANGE REQUEST</w:t>
            </w:r>
          </w:p>
        </w:tc>
      </w:tr>
      <w:tr w:rsidR="009570EB" w:rsidRPr="009570EB" w14:paraId="7AADE509" w14:textId="77777777" w:rsidTr="003E5B2E">
        <w:tc>
          <w:tcPr>
            <w:tcW w:w="9641" w:type="dxa"/>
            <w:gridSpan w:val="9"/>
            <w:tcBorders>
              <w:left w:val="single" w:sz="4" w:space="0" w:color="auto"/>
              <w:right w:val="single" w:sz="4" w:space="0" w:color="auto"/>
            </w:tcBorders>
          </w:tcPr>
          <w:p w14:paraId="5BB64625" w14:textId="77777777" w:rsidR="009570EB" w:rsidRPr="009570EB" w:rsidRDefault="009570EB" w:rsidP="009570EB">
            <w:pPr>
              <w:spacing w:after="0"/>
              <w:rPr>
                <w:rFonts w:ascii="Arial" w:eastAsia="Times New Roman" w:hAnsi="Arial"/>
                <w:noProof/>
                <w:sz w:val="8"/>
                <w:szCs w:val="8"/>
              </w:rPr>
            </w:pPr>
          </w:p>
        </w:tc>
      </w:tr>
      <w:tr w:rsidR="009570EB" w:rsidRPr="009570EB" w14:paraId="49A460D4" w14:textId="77777777" w:rsidTr="003E5B2E">
        <w:tc>
          <w:tcPr>
            <w:tcW w:w="142" w:type="dxa"/>
            <w:tcBorders>
              <w:left w:val="single" w:sz="4" w:space="0" w:color="auto"/>
            </w:tcBorders>
          </w:tcPr>
          <w:p w14:paraId="7C38842D" w14:textId="77777777" w:rsidR="009570EB" w:rsidRPr="009570EB" w:rsidRDefault="009570EB" w:rsidP="009570EB">
            <w:pPr>
              <w:spacing w:after="0"/>
              <w:jc w:val="right"/>
              <w:rPr>
                <w:rFonts w:ascii="Arial" w:eastAsia="Times New Roman" w:hAnsi="Arial"/>
                <w:noProof/>
              </w:rPr>
            </w:pPr>
          </w:p>
        </w:tc>
        <w:tc>
          <w:tcPr>
            <w:tcW w:w="1559" w:type="dxa"/>
            <w:shd w:val="pct30" w:color="FFFF00" w:fill="auto"/>
          </w:tcPr>
          <w:p w14:paraId="1F33A092" w14:textId="77777777" w:rsidR="009570EB" w:rsidRPr="009570EB" w:rsidRDefault="009570EB" w:rsidP="009570EB">
            <w:pPr>
              <w:spacing w:after="0"/>
              <w:jc w:val="right"/>
              <w:rPr>
                <w:rFonts w:ascii="Arial" w:eastAsia="Times New Roman" w:hAnsi="Arial"/>
                <w:b/>
                <w:noProof/>
                <w:sz w:val="28"/>
              </w:rPr>
            </w:pPr>
            <w:r w:rsidRPr="009570EB">
              <w:rPr>
                <w:rFonts w:ascii="Arial" w:eastAsia="Times New Roman" w:hAnsi="Arial"/>
              </w:rPr>
              <w:fldChar w:fldCharType="begin"/>
            </w:r>
            <w:r w:rsidRPr="009570EB">
              <w:rPr>
                <w:rFonts w:ascii="Arial" w:eastAsia="Times New Roman" w:hAnsi="Arial"/>
              </w:rPr>
              <w:instrText xml:space="preserve"> DOCPROPERTY  Spec#  \* MERGEFORMAT </w:instrText>
            </w:r>
            <w:r w:rsidRPr="009570EB">
              <w:rPr>
                <w:rFonts w:ascii="Arial" w:eastAsia="Times New Roman" w:hAnsi="Arial"/>
              </w:rPr>
              <w:fldChar w:fldCharType="separate"/>
            </w:r>
            <w:r w:rsidRPr="009570EB">
              <w:rPr>
                <w:rFonts w:ascii="Arial" w:eastAsia="Times New Roman" w:hAnsi="Arial"/>
                <w:b/>
                <w:noProof/>
                <w:sz w:val="28"/>
              </w:rPr>
              <w:t>29.520</w:t>
            </w:r>
            <w:r w:rsidRPr="009570EB">
              <w:rPr>
                <w:rFonts w:ascii="Arial" w:eastAsia="Times New Roman" w:hAnsi="Arial"/>
                <w:b/>
                <w:noProof/>
                <w:sz w:val="28"/>
              </w:rPr>
              <w:fldChar w:fldCharType="end"/>
            </w:r>
          </w:p>
        </w:tc>
        <w:tc>
          <w:tcPr>
            <w:tcW w:w="709" w:type="dxa"/>
          </w:tcPr>
          <w:p w14:paraId="1AA3BC03" w14:textId="77777777" w:rsidR="009570EB" w:rsidRPr="009570EB" w:rsidRDefault="009570EB" w:rsidP="009570EB">
            <w:pPr>
              <w:spacing w:after="0"/>
              <w:jc w:val="center"/>
              <w:rPr>
                <w:rFonts w:ascii="Arial" w:eastAsia="Times New Roman" w:hAnsi="Arial"/>
                <w:noProof/>
              </w:rPr>
            </w:pPr>
            <w:r w:rsidRPr="009570EB">
              <w:rPr>
                <w:rFonts w:ascii="Arial" w:eastAsia="Times New Roman" w:hAnsi="Arial"/>
                <w:b/>
                <w:noProof/>
                <w:sz w:val="28"/>
              </w:rPr>
              <w:t>CR</w:t>
            </w:r>
          </w:p>
        </w:tc>
        <w:tc>
          <w:tcPr>
            <w:tcW w:w="1276" w:type="dxa"/>
            <w:shd w:val="pct30" w:color="FFFF00" w:fill="auto"/>
          </w:tcPr>
          <w:p w14:paraId="167070B2" w14:textId="77777777" w:rsidR="009570EB" w:rsidRPr="009570EB" w:rsidRDefault="009570EB" w:rsidP="009570EB">
            <w:pPr>
              <w:spacing w:after="0"/>
              <w:rPr>
                <w:rFonts w:ascii="Arial" w:eastAsia="Times New Roman" w:hAnsi="Arial"/>
                <w:noProof/>
              </w:rPr>
            </w:pPr>
            <w:r w:rsidRPr="009570EB">
              <w:rPr>
                <w:rFonts w:ascii="Arial" w:eastAsia="Times New Roman" w:hAnsi="Arial"/>
              </w:rPr>
              <w:fldChar w:fldCharType="begin"/>
            </w:r>
            <w:r w:rsidRPr="009570EB">
              <w:rPr>
                <w:rFonts w:ascii="Arial" w:eastAsia="Times New Roman" w:hAnsi="Arial"/>
              </w:rPr>
              <w:instrText xml:space="preserve"> DOCPROPERTY  Cr#  \* MERGEFORMAT </w:instrText>
            </w:r>
            <w:r w:rsidRPr="009570EB">
              <w:rPr>
                <w:rFonts w:ascii="Arial" w:eastAsia="Times New Roman" w:hAnsi="Arial"/>
              </w:rPr>
              <w:fldChar w:fldCharType="separate"/>
            </w:r>
            <w:r w:rsidRPr="009570EB">
              <w:rPr>
                <w:rFonts w:ascii="Arial" w:eastAsia="Times New Roman" w:hAnsi="Arial"/>
                <w:b/>
                <w:noProof/>
                <w:sz w:val="28"/>
              </w:rPr>
              <w:t>0848</w:t>
            </w:r>
            <w:r w:rsidRPr="009570EB">
              <w:rPr>
                <w:rFonts w:ascii="Arial" w:eastAsia="Times New Roman" w:hAnsi="Arial"/>
                <w:b/>
                <w:noProof/>
                <w:sz w:val="28"/>
              </w:rPr>
              <w:fldChar w:fldCharType="end"/>
            </w:r>
          </w:p>
        </w:tc>
        <w:tc>
          <w:tcPr>
            <w:tcW w:w="709" w:type="dxa"/>
          </w:tcPr>
          <w:p w14:paraId="72A01994" w14:textId="77777777" w:rsidR="009570EB" w:rsidRPr="009570EB" w:rsidRDefault="009570EB" w:rsidP="009570EB">
            <w:pPr>
              <w:tabs>
                <w:tab w:val="right" w:pos="625"/>
              </w:tabs>
              <w:spacing w:after="0"/>
              <w:jc w:val="center"/>
              <w:rPr>
                <w:rFonts w:ascii="Arial" w:eastAsia="Times New Roman" w:hAnsi="Arial"/>
                <w:noProof/>
              </w:rPr>
            </w:pPr>
            <w:r w:rsidRPr="009570EB">
              <w:rPr>
                <w:rFonts w:ascii="Arial" w:eastAsia="Times New Roman" w:hAnsi="Arial"/>
                <w:b/>
                <w:bCs/>
                <w:noProof/>
                <w:sz w:val="28"/>
              </w:rPr>
              <w:t>rev</w:t>
            </w:r>
          </w:p>
        </w:tc>
        <w:tc>
          <w:tcPr>
            <w:tcW w:w="992" w:type="dxa"/>
            <w:shd w:val="pct30" w:color="FFFF00" w:fill="auto"/>
          </w:tcPr>
          <w:p w14:paraId="03023675" w14:textId="77777777" w:rsidR="009570EB" w:rsidRPr="009570EB" w:rsidRDefault="009570EB" w:rsidP="009570EB">
            <w:pPr>
              <w:spacing w:after="0"/>
              <w:jc w:val="center"/>
              <w:rPr>
                <w:rFonts w:ascii="Arial" w:eastAsia="Times New Roman" w:hAnsi="Arial"/>
                <w:b/>
                <w:noProof/>
              </w:rPr>
            </w:pPr>
            <w:r w:rsidRPr="009570EB">
              <w:rPr>
                <w:rFonts w:ascii="Arial" w:eastAsia="Times New Roman" w:hAnsi="Arial"/>
              </w:rPr>
              <w:fldChar w:fldCharType="begin"/>
            </w:r>
            <w:r w:rsidRPr="009570EB">
              <w:rPr>
                <w:rFonts w:ascii="Arial" w:eastAsia="Times New Roman" w:hAnsi="Arial"/>
              </w:rPr>
              <w:instrText xml:space="preserve"> DOCPROPERTY  Revision  \* MERGEFORMAT </w:instrText>
            </w:r>
            <w:r w:rsidRPr="009570EB">
              <w:rPr>
                <w:rFonts w:ascii="Arial" w:eastAsia="Times New Roman" w:hAnsi="Arial"/>
              </w:rPr>
              <w:fldChar w:fldCharType="separate"/>
            </w:r>
            <w:r w:rsidRPr="009570EB">
              <w:rPr>
                <w:rFonts w:ascii="Arial" w:eastAsia="Times New Roman" w:hAnsi="Arial"/>
                <w:b/>
                <w:noProof/>
                <w:sz w:val="28"/>
              </w:rPr>
              <w:t>-</w:t>
            </w:r>
            <w:r w:rsidRPr="009570EB">
              <w:rPr>
                <w:rFonts w:ascii="Arial" w:eastAsia="Times New Roman" w:hAnsi="Arial"/>
                <w:b/>
                <w:noProof/>
                <w:sz w:val="28"/>
              </w:rPr>
              <w:fldChar w:fldCharType="end"/>
            </w:r>
          </w:p>
        </w:tc>
        <w:tc>
          <w:tcPr>
            <w:tcW w:w="2410" w:type="dxa"/>
          </w:tcPr>
          <w:p w14:paraId="06EFEB5E" w14:textId="77777777" w:rsidR="009570EB" w:rsidRPr="009570EB" w:rsidRDefault="009570EB" w:rsidP="009570EB">
            <w:pPr>
              <w:tabs>
                <w:tab w:val="right" w:pos="1825"/>
              </w:tabs>
              <w:spacing w:after="0"/>
              <w:jc w:val="center"/>
              <w:rPr>
                <w:rFonts w:ascii="Arial" w:eastAsia="Times New Roman" w:hAnsi="Arial"/>
                <w:noProof/>
              </w:rPr>
            </w:pPr>
            <w:r w:rsidRPr="009570EB">
              <w:rPr>
                <w:rFonts w:ascii="Arial" w:eastAsia="Times New Roman" w:hAnsi="Arial"/>
                <w:b/>
                <w:noProof/>
                <w:sz w:val="28"/>
                <w:szCs w:val="28"/>
              </w:rPr>
              <w:t>Current version:</w:t>
            </w:r>
          </w:p>
        </w:tc>
        <w:tc>
          <w:tcPr>
            <w:tcW w:w="1701" w:type="dxa"/>
            <w:shd w:val="pct30" w:color="FFFF00" w:fill="auto"/>
          </w:tcPr>
          <w:p w14:paraId="3D2525DB" w14:textId="77777777" w:rsidR="009570EB" w:rsidRPr="009570EB" w:rsidRDefault="009570EB" w:rsidP="009570EB">
            <w:pPr>
              <w:spacing w:after="0"/>
              <w:jc w:val="center"/>
              <w:rPr>
                <w:rFonts w:ascii="Arial" w:eastAsia="Times New Roman" w:hAnsi="Arial"/>
                <w:noProof/>
                <w:sz w:val="28"/>
              </w:rPr>
            </w:pPr>
            <w:r w:rsidRPr="009570EB">
              <w:rPr>
                <w:rFonts w:ascii="Arial" w:eastAsia="Times New Roman" w:hAnsi="Arial"/>
              </w:rPr>
              <w:fldChar w:fldCharType="begin"/>
            </w:r>
            <w:r w:rsidRPr="009570EB">
              <w:rPr>
                <w:rFonts w:ascii="Arial" w:eastAsia="Times New Roman" w:hAnsi="Arial"/>
              </w:rPr>
              <w:instrText xml:space="preserve"> DOCPROPERTY  Version  \* MERGEFORMAT </w:instrText>
            </w:r>
            <w:r w:rsidRPr="009570EB">
              <w:rPr>
                <w:rFonts w:ascii="Arial" w:eastAsia="Times New Roman" w:hAnsi="Arial"/>
              </w:rPr>
              <w:fldChar w:fldCharType="separate"/>
            </w:r>
            <w:r w:rsidRPr="009570EB">
              <w:rPr>
                <w:rFonts w:ascii="Arial" w:eastAsia="Times New Roman" w:hAnsi="Arial"/>
                <w:b/>
                <w:noProof/>
                <w:sz w:val="28"/>
              </w:rPr>
              <w:t>18.4.0</w:t>
            </w:r>
            <w:r w:rsidRPr="009570EB">
              <w:rPr>
                <w:rFonts w:ascii="Arial" w:eastAsia="Times New Roman" w:hAnsi="Arial"/>
                <w:b/>
                <w:noProof/>
                <w:sz w:val="28"/>
              </w:rPr>
              <w:fldChar w:fldCharType="end"/>
            </w:r>
          </w:p>
        </w:tc>
        <w:tc>
          <w:tcPr>
            <w:tcW w:w="143" w:type="dxa"/>
            <w:tcBorders>
              <w:right w:val="single" w:sz="4" w:space="0" w:color="auto"/>
            </w:tcBorders>
          </w:tcPr>
          <w:p w14:paraId="552A0F93" w14:textId="77777777" w:rsidR="009570EB" w:rsidRPr="009570EB" w:rsidRDefault="009570EB" w:rsidP="009570EB">
            <w:pPr>
              <w:spacing w:after="0"/>
              <w:rPr>
                <w:rFonts w:ascii="Arial" w:eastAsia="Times New Roman" w:hAnsi="Arial"/>
                <w:noProof/>
              </w:rPr>
            </w:pPr>
          </w:p>
        </w:tc>
      </w:tr>
      <w:tr w:rsidR="009570EB" w:rsidRPr="009570EB" w14:paraId="6883F52F" w14:textId="77777777" w:rsidTr="003E5B2E">
        <w:tc>
          <w:tcPr>
            <w:tcW w:w="9641" w:type="dxa"/>
            <w:gridSpan w:val="9"/>
            <w:tcBorders>
              <w:left w:val="single" w:sz="4" w:space="0" w:color="auto"/>
              <w:right w:val="single" w:sz="4" w:space="0" w:color="auto"/>
            </w:tcBorders>
          </w:tcPr>
          <w:p w14:paraId="42238A78" w14:textId="77777777" w:rsidR="009570EB" w:rsidRPr="009570EB" w:rsidRDefault="009570EB" w:rsidP="009570EB">
            <w:pPr>
              <w:spacing w:after="0"/>
              <w:rPr>
                <w:rFonts w:ascii="Arial" w:eastAsia="Times New Roman" w:hAnsi="Arial"/>
                <w:noProof/>
              </w:rPr>
            </w:pPr>
          </w:p>
        </w:tc>
      </w:tr>
      <w:tr w:rsidR="009570EB" w:rsidRPr="009570EB" w14:paraId="2DAF5D4F" w14:textId="77777777" w:rsidTr="003E5B2E">
        <w:tc>
          <w:tcPr>
            <w:tcW w:w="9641" w:type="dxa"/>
            <w:gridSpan w:val="9"/>
            <w:tcBorders>
              <w:top w:val="single" w:sz="4" w:space="0" w:color="auto"/>
            </w:tcBorders>
          </w:tcPr>
          <w:p w14:paraId="2961F2E1" w14:textId="77777777" w:rsidR="009570EB" w:rsidRPr="009570EB" w:rsidRDefault="009570EB" w:rsidP="009570EB">
            <w:pPr>
              <w:spacing w:after="0"/>
              <w:jc w:val="center"/>
              <w:rPr>
                <w:rFonts w:ascii="Arial" w:eastAsia="Times New Roman" w:hAnsi="Arial" w:cs="Arial"/>
                <w:i/>
                <w:noProof/>
              </w:rPr>
            </w:pPr>
            <w:r w:rsidRPr="009570EB">
              <w:rPr>
                <w:rFonts w:ascii="Arial" w:eastAsia="Times New Roman" w:hAnsi="Arial" w:cs="Arial"/>
                <w:i/>
                <w:noProof/>
              </w:rPr>
              <w:t xml:space="preserve">For </w:t>
            </w:r>
            <w:hyperlink r:id="rId9" w:anchor="_blank" w:history="1">
              <w:r w:rsidRPr="009570EB">
                <w:rPr>
                  <w:rFonts w:ascii="Arial" w:eastAsia="Times New Roman" w:hAnsi="Arial" w:cs="Arial"/>
                  <w:b/>
                  <w:i/>
                  <w:noProof/>
                  <w:color w:val="FF0000"/>
                  <w:u w:val="single"/>
                </w:rPr>
                <w:t>HE</w:t>
              </w:r>
              <w:bookmarkStart w:id="0" w:name="_Hlt497126619"/>
              <w:r w:rsidRPr="009570EB">
                <w:rPr>
                  <w:rFonts w:ascii="Arial" w:eastAsia="Times New Roman" w:hAnsi="Arial" w:cs="Arial"/>
                  <w:b/>
                  <w:i/>
                  <w:noProof/>
                  <w:color w:val="FF0000"/>
                  <w:u w:val="single"/>
                </w:rPr>
                <w:t>L</w:t>
              </w:r>
              <w:bookmarkEnd w:id="0"/>
              <w:r w:rsidRPr="009570EB">
                <w:rPr>
                  <w:rFonts w:ascii="Arial" w:eastAsia="Times New Roman" w:hAnsi="Arial" w:cs="Arial"/>
                  <w:b/>
                  <w:i/>
                  <w:noProof/>
                  <w:color w:val="FF0000"/>
                  <w:u w:val="single"/>
                </w:rPr>
                <w:t>P</w:t>
              </w:r>
            </w:hyperlink>
            <w:r w:rsidRPr="009570EB">
              <w:rPr>
                <w:rFonts w:ascii="Arial" w:eastAsia="Times New Roman" w:hAnsi="Arial" w:cs="Arial"/>
                <w:b/>
                <w:i/>
                <w:noProof/>
                <w:color w:val="FF0000"/>
              </w:rPr>
              <w:t xml:space="preserve"> </w:t>
            </w:r>
            <w:r w:rsidRPr="009570EB">
              <w:rPr>
                <w:rFonts w:ascii="Arial" w:eastAsia="Times New Roman" w:hAnsi="Arial" w:cs="Arial"/>
                <w:i/>
                <w:noProof/>
              </w:rPr>
              <w:t xml:space="preserve">on using this form: comprehensive instructions can be found at </w:t>
            </w:r>
            <w:r w:rsidRPr="009570EB">
              <w:rPr>
                <w:rFonts w:ascii="Arial" w:eastAsia="Times New Roman" w:hAnsi="Arial" w:cs="Arial"/>
                <w:i/>
                <w:noProof/>
              </w:rPr>
              <w:br/>
            </w:r>
            <w:hyperlink r:id="rId10" w:history="1">
              <w:r w:rsidRPr="009570EB">
                <w:rPr>
                  <w:rFonts w:ascii="Arial" w:eastAsia="Times New Roman" w:hAnsi="Arial" w:cs="Arial"/>
                  <w:i/>
                  <w:noProof/>
                  <w:color w:val="0000FF"/>
                  <w:u w:val="single"/>
                </w:rPr>
                <w:t>http://www.3gpp.org/Change-Requests</w:t>
              </w:r>
            </w:hyperlink>
            <w:r w:rsidRPr="009570EB">
              <w:rPr>
                <w:rFonts w:ascii="Arial" w:eastAsia="Times New Roman" w:hAnsi="Arial" w:cs="Arial"/>
                <w:i/>
                <w:noProof/>
              </w:rPr>
              <w:t>.</w:t>
            </w:r>
          </w:p>
        </w:tc>
      </w:tr>
      <w:tr w:rsidR="009570EB" w:rsidRPr="009570EB" w14:paraId="5325BC40" w14:textId="77777777" w:rsidTr="003E5B2E">
        <w:tc>
          <w:tcPr>
            <w:tcW w:w="9641" w:type="dxa"/>
            <w:gridSpan w:val="9"/>
          </w:tcPr>
          <w:p w14:paraId="3B9B62B0" w14:textId="77777777" w:rsidR="009570EB" w:rsidRPr="009570EB" w:rsidRDefault="009570EB" w:rsidP="009570EB">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35BB80" w:rsidR="0066336B" w:rsidRDefault="00A801F9" w:rsidP="00B72EDC">
            <w:pPr>
              <w:pStyle w:val="CRCoverPage"/>
              <w:spacing w:after="0"/>
              <w:ind w:left="100"/>
              <w:rPr>
                <w:noProof/>
              </w:rPr>
            </w:pPr>
            <w:r>
              <w:t xml:space="preserve">Roaming-related errors in Analytics </w:t>
            </w:r>
            <w:r w:rsidR="006A4B90">
              <w:t>Info requests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EFE0E1" w:rsidR="007F5C89" w:rsidRPr="008272E6"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6.1.5.3 step 2</w:t>
            </w:r>
            <w:r w:rsidR="00DF1F62">
              <w:rPr>
                <w:noProof/>
              </w:rPr>
              <w:t xml:space="preserve">, </w:t>
            </w:r>
            <w:r w:rsidR="00A801F9">
              <w:rPr>
                <w:noProof/>
              </w:rPr>
              <w:t>when an NWDAF receives an Analytics</w:t>
            </w:r>
            <w:r w:rsidR="006A4B90">
              <w:rPr>
                <w:noProof/>
              </w:rPr>
              <w:t>Info request</w:t>
            </w:r>
            <w:r w:rsidR="00A801F9">
              <w:rPr>
                <w:noProof/>
              </w:rPr>
              <w:t xml:space="preserve"> for which it </w:t>
            </w:r>
            <w:r w:rsidR="004142B9">
              <w:rPr>
                <w:noProof/>
              </w:rPr>
              <w:t>"</w:t>
            </w:r>
            <w:r w:rsidR="004142B9" w:rsidRPr="004142B9">
              <w:rPr>
                <w:i/>
                <w:iCs/>
              </w:rPr>
              <w:t>determines based on operator configuration and the requested analytics that analytics or input data from the VPLMN are required</w:t>
            </w:r>
            <w:r w:rsidR="004142B9">
              <w:rPr>
                <w:noProof/>
              </w:rPr>
              <w:t>"</w:t>
            </w:r>
            <w:r w:rsidR="00A801F9">
              <w:rPr>
                <w:noProof/>
              </w:rPr>
              <w:t xml:space="preserve"> and this NWDAF "</w:t>
            </w:r>
            <w:r w:rsidR="00A801F9" w:rsidRPr="004142B9">
              <w:rPr>
                <w:i/>
                <w:iCs/>
              </w:rPr>
              <w:t>does not support roaming exchange capability</w:t>
            </w:r>
            <w:r w:rsidR="00A801F9">
              <w:rPr>
                <w:noProof/>
              </w:rPr>
              <w:t>", then, unless the NWDAF can forward the request to an H-RE-NWDAF, the NWDAF shall "</w:t>
            </w:r>
            <w:r w:rsidR="00A801F9" w:rsidRPr="004142B9">
              <w:rPr>
                <w:i/>
                <w:iCs/>
              </w:rPr>
              <w:t>reject the Analytics request/subscribe with a proper cause value</w:t>
            </w:r>
            <w:r w:rsidR="00A801F9">
              <w:rPr>
                <w:noProof/>
              </w:rPr>
              <w:t>"</w:t>
            </w:r>
            <w:r w:rsidR="00E639F5">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CB40AD" w:rsidR="00E639F5" w:rsidRDefault="00F90DC4" w:rsidP="00A801F9">
            <w:pPr>
              <w:pStyle w:val="CRCoverPage"/>
              <w:spacing w:after="0"/>
              <w:ind w:left="100"/>
            </w:pPr>
            <w:r>
              <w:rPr>
                <w:noProof/>
              </w:rPr>
              <w:t xml:space="preserve">Added </w:t>
            </w:r>
            <w:r w:rsidR="00A801F9">
              <w:rPr>
                <w:noProof/>
              </w:rPr>
              <w:t xml:space="preserve">an application error to be returned by NWDAFs that do not support roaming exchanged when the </w:t>
            </w:r>
            <w:r w:rsidR="006A4B90">
              <w:rPr>
                <w:noProof/>
              </w:rPr>
              <w:t>request</w:t>
            </w:r>
            <w:r w:rsidR="00A801F9">
              <w:rPr>
                <w:noProof/>
              </w:rPr>
              <w:t xml:space="preserve"> requires roaming analytics or data</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3B888C" w:rsidR="0066336B" w:rsidRPr="007B1895" w:rsidRDefault="00292C3B">
            <w:pPr>
              <w:pStyle w:val="CRCoverPage"/>
              <w:spacing w:after="0"/>
              <w:ind w:left="100"/>
            </w:pPr>
            <w:r>
              <w:t>4.3.2.2.2, 5.2.7.3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123E10" w:rsidR="002A1998" w:rsidRDefault="00D97AC1" w:rsidP="002A1998">
            <w:pPr>
              <w:pStyle w:val="CRCoverPage"/>
              <w:spacing w:after="0"/>
              <w:ind w:left="100"/>
              <w:rPr>
                <w:noProof/>
              </w:rPr>
            </w:pPr>
            <w:r>
              <w:rPr>
                <w:noProof/>
              </w:rPr>
              <w:t xml:space="preserve">This CR </w:t>
            </w:r>
            <w:r w:rsidR="00A801F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490426A1" w14:textId="77777777" w:rsidR="00513375" w:rsidRPr="00513375" w:rsidRDefault="00513375" w:rsidP="00513375">
      <w:pPr>
        <w:keepNext/>
        <w:keepLines/>
        <w:spacing w:before="120"/>
        <w:ind w:left="1701" w:hanging="1701"/>
        <w:outlineLvl w:val="4"/>
        <w:rPr>
          <w:rFonts w:ascii="Arial" w:hAnsi="Arial"/>
          <w:sz w:val="22"/>
        </w:rPr>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53363477"/>
      <w:r w:rsidRPr="00513375">
        <w:rPr>
          <w:rFonts w:ascii="Arial" w:hAnsi="Arial"/>
          <w:sz w:val="22"/>
        </w:rPr>
        <w:t>4.3.2.2.2</w:t>
      </w:r>
      <w:r w:rsidRPr="00513375">
        <w:rPr>
          <w:rFonts w:ascii="Arial" w:hAnsi="Arial"/>
          <w:sz w:val="22"/>
        </w:rPr>
        <w:tab/>
        <w:t>Request and get from NWDAF Analytics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F4AD6A4" w14:textId="77777777" w:rsidR="00513375" w:rsidRPr="00513375" w:rsidRDefault="00513375" w:rsidP="00513375">
      <w:pPr>
        <w:rPr>
          <w:rFonts w:eastAsia="DengXian"/>
        </w:rPr>
      </w:pPr>
      <w:r w:rsidRPr="00513375">
        <w:rPr>
          <w:rFonts w:eastAsia="DengXian"/>
        </w:rPr>
        <w:t>Figure 4.3.2.2.2-1 shows a scenario where the NF service consumer (e.g. PCF) sends a request to the NWDAF to request and get from</w:t>
      </w:r>
      <w:r w:rsidRPr="00513375">
        <w:t xml:space="preserve"> the</w:t>
      </w:r>
      <w:r w:rsidRPr="00513375">
        <w:rPr>
          <w:rFonts w:eastAsia="DengXian"/>
        </w:rPr>
        <w:t xml:space="preserve"> NWDAF analytics information (</w:t>
      </w:r>
      <w:r w:rsidRPr="00513375">
        <w:rPr>
          <w:rFonts w:eastAsia="DengXian"/>
          <w:lang w:val="en-US" w:eastAsia="zh-CN"/>
        </w:rPr>
        <w:t xml:space="preserve">as shown in </w:t>
      </w:r>
      <w:r w:rsidRPr="00513375">
        <w:rPr>
          <w:rFonts w:eastAsia="DengXian"/>
        </w:rPr>
        <w:t>3GPP TS 23.288 [17]).</w:t>
      </w:r>
    </w:p>
    <w:p w14:paraId="3519177D" w14:textId="77777777" w:rsidR="00513375" w:rsidRPr="00513375" w:rsidRDefault="00513375" w:rsidP="00513375">
      <w:pPr>
        <w:keepNext/>
        <w:keepLines/>
        <w:spacing w:before="60"/>
        <w:jc w:val="center"/>
        <w:rPr>
          <w:rFonts w:ascii="Arial" w:hAnsi="Arial"/>
          <w:b/>
        </w:rPr>
      </w:pPr>
    </w:p>
    <w:p w14:paraId="1EA6DBF2" w14:textId="77777777" w:rsidR="00513375" w:rsidRPr="00513375" w:rsidRDefault="00513375" w:rsidP="00513375">
      <w:pPr>
        <w:keepNext/>
        <w:keepLines/>
        <w:spacing w:before="60"/>
        <w:jc w:val="center"/>
        <w:rPr>
          <w:rFonts w:ascii="Arial" w:hAnsi="Arial"/>
          <w:b/>
        </w:rPr>
      </w:pPr>
      <w:r w:rsidRPr="00513375">
        <w:rPr>
          <w:rFonts w:ascii="Arial" w:hAnsi="Arial"/>
          <w:b/>
          <w:lang w:eastAsia="en-GB"/>
        </w:rPr>
        <w:object w:dxaOrig="7947" w:dyaOrig="2188" w14:anchorId="2BA73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pt;mso-position-horizontal-relative:page;mso-position-vertical-relative:page" o:ole="">
            <v:imagedata r:id="rId18" o:title=""/>
          </v:shape>
          <o:OLEObject Type="Embed" ProgID="Visio.Drawing.11" ShapeID="_x0000_i1025" DrawAspect="Content" ObjectID="_1769847998" r:id="rId19"/>
        </w:object>
      </w:r>
    </w:p>
    <w:p w14:paraId="02509BF9" w14:textId="77777777" w:rsidR="00513375" w:rsidRPr="00513375" w:rsidRDefault="00513375" w:rsidP="00513375">
      <w:pPr>
        <w:keepLines/>
        <w:spacing w:after="240"/>
        <w:jc w:val="center"/>
        <w:rPr>
          <w:rFonts w:ascii="Arial" w:hAnsi="Arial"/>
          <w:b/>
        </w:rPr>
      </w:pPr>
      <w:r w:rsidRPr="00513375">
        <w:rPr>
          <w:rFonts w:ascii="Arial" w:hAnsi="Arial"/>
          <w:b/>
        </w:rPr>
        <w:t>Figure 4.3.2.2.2-1: Requesting a NWDAF Analytics information</w:t>
      </w:r>
    </w:p>
    <w:p w14:paraId="697C56C0" w14:textId="77777777" w:rsidR="00513375" w:rsidRPr="00513375" w:rsidRDefault="00513375" w:rsidP="00513375">
      <w:pPr>
        <w:rPr>
          <w:rFonts w:eastAsia="DengXian"/>
        </w:rPr>
      </w:pPr>
      <w:r w:rsidRPr="00513375">
        <w:rPr>
          <w:rFonts w:eastAsia="DengXian"/>
        </w:rPr>
        <w:t>The NF service consumer (e.g. PCF) shall invoke the</w:t>
      </w:r>
      <w:r w:rsidRPr="00513375">
        <w:rPr>
          <w:rFonts w:eastAsia="Batang"/>
        </w:rPr>
        <w:t xml:space="preserve"> </w:t>
      </w:r>
      <w:r w:rsidRPr="00513375">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rsidRPr="00513375">
        <w:t xml:space="preserve"> </w:t>
      </w:r>
      <w:r w:rsidRPr="00513375">
        <w:rPr>
          <w:rFonts w:eastAsia="DengXian"/>
        </w:rPr>
        <w:t>attribute. In addition, the following information may be provided:</w:t>
      </w:r>
    </w:p>
    <w:p w14:paraId="621905E7" w14:textId="77777777" w:rsidR="00513375" w:rsidRPr="00513375" w:rsidRDefault="00513375" w:rsidP="00513375">
      <w:pPr>
        <w:ind w:left="568" w:hanging="284"/>
        <w:contextualSpacing/>
      </w:pPr>
      <w:r w:rsidRPr="00513375">
        <w:t>-</w:t>
      </w:r>
      <w:r w:rsidRPr="00513375">
        <w:tab/>
        <w:t>common reporting requirement in the "ana-req" attribute as follows:</w:t>
      </w:r>
    </w:p>
    <w:p w14:paraId="75044CF3" w14:textId="77777777" w:rsidR="00513375" w:rsidRPr="00513375" w:rsidRDefault="00513375" w:rsidP="00513375">
      <w:pPr>
        <w:ind w:left="851" w:hanging="284"/>
        <w:contextualSpacing/>
      </w:pPr>
      <w:r w:rsidRPr="00513375">
        <w:t>1)</w:t>
      </w:r>
      <w:r w:rsidRPr="00513375">
        <w:tab/>
        <w:t xml:space="preserve">identification of time window </w:t>
      </w:r>
      <w:r w:rsidRPr="00513375">
        <w:rPr>
          <w:lang w:eastAsia="zh-CN"/>
        </w:rPr>
        <w:t xml:space="preserve">for the requested </w:t>
      </w:r>
      <w:r w:rsidRPr="00513375">
        <w:rPr>
          <w:rFonts w:eastAsia="DengXian"/>
        </w:rPr>
        <w:t>analytics data</w:t>
      </w:r>
      <w:r w:rsidRPr="00513375">
        <w:t xml:space="preserve"> applies via identification of date-time(s) in the "startTs" and "endTs" attributes;</w:t>
      </w:r>
    </w:p>
    <w:p w14:paraId="410904E8" w14:textId="77777777" w:rsidR="00513375" w:rsidRPr="00513375" w:rsidRDefault="00513375" w:rsidP="00513375">
      <w:pPr>
        <w:ind w:left="851" w:hanging="284"/>
        <w:contextualSpacing/>
      </w:pPr>
      <w:r w:rsidRPr="00513375">
        <w:t>2)</w:t>
      </w:r>
      <w:r w:rsidRPr="00513375">
        <w:tab/>
        <w:t xml:space="preserve">preferred level of accuracy of the analytics in "accuracy" attribute; </w:t>
      </w:r>
    </w:p>
    <w:p w14:paraId="120E1139" w14:textId="77777777" w:rsidR="00513375" w:rsidRPr="00513375" w:rsidRDefault="00513375" w:rsidP="00513375">
      <w:pPr>
        <w:ind w:left="851" w:hanging="284"/>
        <w:contextualSpacing/>
      </w:pPr>
      <w:r w:rsidRPr="00513375">
        <w:t>3)</w:t>
      </w:r>
      <w:r w:rsidRPr="00513375">
        <w:tab/>
        <w:t xml:space="preserve">percentage of sampling among impacted UEs in the "sampRatio" attribute; </w:t>
      </w:r>
    </w:p>
    <w:p w14:paraId="40B7827C" w14:textId="77777777" w:rsidR="00513375" w:rsidRPr="00513375" w:rsidRDefault="00513375" w:rsidP="00513375">
      <w:pPr>
        <w:ind w:left="851" w:hanging="284"/>
        <w:contextualSpacing/>
      </w:pPr>
      <w:r w:rsidRPr="00513375">
        <w:t>4)</w:t>
      </w:r>
      <w:r w:rsidRPr="00513375">
        <w:tab/>
        <w:t>maximum number of objects in the "maxObjectNbr" attribute;</w:t>
      </w:r>
    </w:p>
    <w:p w14:paraId="5B15B386" w14:textId="77777777" w:rsidR="00513375" w:rsidRPr="00513375" w:rsidRDefault="00513375" w:rsidP="00513375">
      <w:pPr>
        <w:ind w:left="851" w:hanging="284"/>
        <w:contextualSpacing/>
      </w:pPr>
      <w:r w:rsidRPr="00513375">
        <w:t>5)</w:t>
      </w:r>
      <w:r w:rsidRPr="00513375">
        <w:tab/>
        <w:t xml:space="preserve">maximum number of SUPIs expected for an analytics report in the "maxSupiNbr" attribute; </w:t>
      </w:r>
    </w:p>
    <w:p w14:paraId="6A950BC5" w14:textId="77777777" w:rsidR="00513375" w:rsidRPr="00513375" w:rsidRDefault="00513375" w:rsidP="00513375">
      <w:pPr>
        <w:ind w:left="851" w:hanging="284"/>
        <w:contextualSpacing/>
      </w:pPr>
      <w:r w:rsidRPr="00513375">
        <w:t xml:space="preserve">6) </w:t>
      </w:r>
      <w:r w:rsidRPr="00513375">
        <w:tab/>
        <w:t>identification of time when analytics information is needed in the "timeAnaNeeded" attribute if the feature "EneNA" is supported;</w:t>
      </w:r>
    </w:p>
    <w:p w14:paraId="72F17A93" w14:textId="77777777" w:rsidR="00513375" w:rsidRPr="00513375" w:rsidRDefault="00513375" w:rsidP="00513375">
      <w:pPr>
        <w:ind w:left="851" w:hanging="284"/>
        <w:contextualSpacing/>
      </w:pPr>
      <w:r w:rsidRPr="00513375">
        <w:t>7)</w:t>
      </w:r>
      <w:r w:rsidRPr="00513375">
        <w:tab/>
        <w:t xml:space="preserve">indication of which analytics metadata is requested to be delivered with the response in the "anaMeta" attribute if the feature "Aggregation" is supported; </w:t>
      </w:r>
    </w:p>
    <w:p w14:paraId="34F85CD4" w14:textId="77777777" w:rsidR="00513375" w:rsidRPr="00513375" w:rsidRDefault="00513375" w:rsidP="00513375">
      <w:pPr>
        <w:ind w:left="851" w:hanging="284"/>
        <w:contextualSpacing/>
      </w:pPr>
      <w:r w:rsidRPr="00513375">
        <w:t>8)</w:t>
      </w:r>
      <w:r w:rsidRPr="00513375">
        <w:tab/>
        <w:t>requested values for the analytics metadata information to be used for the generation of the analytics in the "anaMetaInd" attribute if the feature "Aggregation" is supported;</w:t>
      </w:r>
    </w:p>
    <w:p w14:paraId="370DFB92" w14:textId="77777777" w:rsidR="00513375" w:rsidRPr="00513375" w:rsidRDefault="00513375" w:rsidP="00513375">
      <w:pPr>
        <w:ind w:left="851" w:hanging="284"/>
        <w:contextualSpacing/>
      </w:pPr>
      <w:r w:rsidRPr="00513375">
        <w:t>9)</w:t>
      </w:r>
      <w:r w:rsidRPr="00513375">
        <w:tab/>
        <w:t xml:space="preserve">preferred </w:t>
      </w:r>
      <w:r w:rsidRPr="00513375">
        <w:rPr>
          <w:rFonts w:cs="Arial"/>
          <w:szCs w:val="18"/>
        </w:rPr>
        <w:t>accuracy level per analytics subset</w:t>
      </w:r>
      <w:r w:rsidRPr="00513375">
        <w:t xml:space="preserve"> in the "</w:t>
      </w:r>
      <w:r w:rsidRPr="00513375">
        <w:rPr>
          <w:lang w:eastAsia="zh-CN"/>
        </w:rPr>
        <w:t>accPerSubset</w:t>
      </w:r>
      <w:r w:rsidRPr="00513375">
        <w:t>" attribute if the "listOfAnaSubsets" attribute is present and the EneNA feature is supported; and/or</w:t>
      </w:r>
    </w:p>
    <w:p w14:paraId="2E78DF9D" w14:textId="77777777" w:rsidR="00513375" w:rsidRPr="00513375" w:rsidRDefault="00513375" w:rsidP="00513375">
      <w:pPr>
        <w:ind w:left="851" w:hanging="284"/>
        <w:contextualSpacing/>
      </w:pPr>
      <w:r w:rsidRPr="00513375">
        <w:rPr>
          <w:rFonts w:eastAsia="DengXian"/>
          <w:lang w:eastAsia="en-GB"/>
        </w:rPr>
        <w:t>10)</w:t>
      </w:r>
      <w:r w:rsidRPr="00513375">
        <w:rPr>
          <w:rFonts w:eastAsia="DengXian"/>
          <w:lang w:eastAsia="en-GB"/>
        </w:rPr>
        <w:tab/>
        <w:t xml:space="preserve">the </w:t>
      </w:r>
      <w:r w:rsidRPr="00513375">
        <w:t>time period of historical analytics in the "</w:t>
      </w:r>
      <w:r w:rsidRPr="00513375">
        <w:rPr>
          <w:lang w:eastAsia="zh-CN"/>
        </w:rPr>
        <w:t>histAnaTimePeriod</w:t>
      </w:r>
      <w:r w:rsidRPr="00513375">
        <w:t>" attribute if the "EneNA" feature is supported;</w:t>
      </w:r>
    </w:p>
    <w:p w14:paraId="6E276020" w14:textId="77777777" w:rsidR="00513375" w:rsidRPr="00513375" w:rsidRDefault="00513375" w:rsidP="00513375">
      <w:pPr>
        <w:keepLines/>
        <w:ind w:left="1135" w:hanging="851"/>
      </w:pPr>
      <w:r w:rsidRPr="00513375">
        <w:t>NOTE 1:</w:t>
      </w:r>
      <w:r w:rsidRPr="00513375">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79FA083" w14:textId="77777777" w:rsidR="00513375" w:rsidRPr="00513375" w:rsidRDefault="00513375" w:rsidP="00513375">
      <w:r w:rsidRPr="00513375">
        <w:t>For all the event types, the "event-filter" attribute may include:</w:t>
      </w:r>
    </w:p>
    <w:p w14:paraId="41DDA937" w14:textId="77777777" w:rsidR="00513375" w:rsidRPr="00513375" w:rsidRDefault="00513375" w:rsidP="00513375">
      <w:pPr>
        <w:ind w:left="568" w:hanging="284"/>
        <w:contextualSpacing/>
      </w:pPr>
      <w:r w:rsidRPr="00513375">
        <w:rPr>
          <w:rFonts w:eastAsia="DengXian"/>
        </w:rPr>
        <w:t>-</w:t>
      </w:r>
      <w:r w:rsidRPr="00513375">
        <w:rPr>
          <w:rFonts w:eastAsia="DengXian"/>
        </w:rPr>
        <w:tab/>
      </w:r>
      <w:r w:rsidRPr="00513375">
        <w:rPr>
          <w:lang w:val="en-US" w:eastAsia="zh-CN"/>
        </w:rPr>
        <w:t xml:space="preserve">the </w:t>
      </w:r>
      <w:r w:rsidRPr="00513375">
        <w:t>analytics accuracy requirement information in "</w:t>
      </w:r>
      <w:r w:rsidRPr="00513375">
        <w:rPr>
          <w:lang w:eastAsia="zh-CN"/>
        </w:rPr>
        <w:t>accuReq</w:t>
      </w:r>
      <w:r w:rsidRPr="00513375">
        <w:t>" attribute as indication to the NWDAF to activate checking the analytics accuracy information of the requested event, if the "</w:t>
      </w:r>
      <w:r w:rsidRPr="00513375">
        <w:rPr>
          <w:lang w:eastAsia="zh-CN"/>
        </w:rPr>
        <w:t>AnalyticsAccuracy</w:t>
      </w:r>
      <w:r w:rsidRPr="00513375">
        <w:t>" feature is supported and the NF service consumer discovered or local configured the NWDAF containing an AnLF supporting the accuracy checking capability.</w:t>
      </w:r>
    </w:p>
    <w:p w14:paraId="6FB184E9" w14:textId="77777777" w:rsidR="00513375" w:rsidRPr="00513375" w:rsidRDefault="00513375" w:rsidP="00513375">
      <w:pPr>
        <w:ind w:left="568" w:hanging="284"/>
        <w:contextualSpacing/>
      </w:pPr>
      <w:r w:rsidRPr="00513375">
        <w:t>-</w:t>
      </w:r>
      <w:r w:rsidRPr="00513375">
        <w:tab/>
        <w:t>use case context as "useCaseCxt" attribute, if the "ENAExt" feature is supported.</w:t>
      </w:r>
    </w:p>
    <w:p w14:paraId="0844C7FF" w14:textId="77777777" w:rsidR="00513375" w:rsidRPr="00513375" w:rsidRDefault="00513375" w:rsidP="00513375">
      <w:pPr>
        <w:ind w:left="568" w:hanging="284"/>
        <w:contextualSpacing/>
      </w:pPr>
      <w:r w:rsidRPr="00513375">
        <w:t>-</w:t>
      </w:r>
      <w:r w:rsidRPr="00513375">
        <w:tab/>
        <w:t>information related to roaming within the "roamingInfo" attribute if the "RoamingAnalytics" feature is supported;</w:t>
      </w:r>
    </w:p>
    <w:p w14:paraId="51B94419" w14:textId="77777777" w:rsidR="00513375" w:rsidRPr="00513375" w:rsidRDefault="00513375" w:rsidP="00513375">
      <w:pPr>
        <w:keepLines/>
        <w:ind w:left="1135" w:hanging="851"/>
      </w:pPr>
      <w:r w:rsidRPr="00513375">
        <w:t>NOTE</w:t>
      </w:r>
      <w:r w:rsidRPr="00513375">
        <w:rPr>
          <w:rFonts w:eastAsia="DengXian"/>
        </w:rPr>
        <w:t> 2</w:t>
      </w:r>
      <w:r w:rsidRPr="00513375">
        <w:t>:</w:t>
      </w:r>
      <w:r w:rsidRPr="00513375">
        <w:tab/>
        <w:t>The request for analytics accuracy information independently from request of the analytics event output is not supported in this release.</w:t>
      </w:r>
    </w:p>
    <w:p w14:paraId="4B765157" w14:textId="77777777" w:rsidR="00513375" w:rsidRPr="00513375" w:rsidRDefault="00513375" w:rsidP="00513375">
      <w:pPr>
        <w:rPr>
          <w:rFonts w:eastAsia="DengXian"/>
        </w:rPr>
      </w:pPr>
      <w:r w:rsidRPr="00513375">
        <w:t>For different event types:</w:t>
      </w:r>
    </w:p>
    <w:p w14:paraId="151B63C7" w14:textId="77777777" w:rsidR="00513375" w:rsidRPr="00513375" w:rsidRDefault="00513375" w:rsidP="00513375">
      <w:pPr>
        <w:ind w:left="568" w:hanging="284"/>
        <w:contextualSpacing/>
      </w:pPr>
      <w:r w:rsidRPr="00513375">
        <w:t>-</w:t>
      </w:r>
      <w:r w:rsidRPr="00513375">
        <w:tab/>
        <w:t>if the event is "LOAD_LEVEL_INFORMATION", it shall provide the event specific filter information within "event-filter" attribute including identification(s) of the network slice via:</w:t>
      </w:r>
    </w:p>
    <w:p w14:paraId="56CF95B8" w14:textId="77777777" w:rsidR="00513375" w:rsidRPr="00513375" w:rsidRDefault="00513375" w:rsidP="00513375">
      <w:pPr>
        <w:ind w:left="851" w:hanging="284"/>
        <w:contextualSpacing/>
      </w:pPr>
      <w:r w:rsidRPr="00513375">
        <w:t>1)</w:t>
      </w:r>
      <w:r w:rsidRPr="00513375">
        <w:tab/>
        <w:t>identification of network slice(s) in the "snssais" attribute; or</w:t>
      </w:r>
    </w:p>
    <w:p w14:paraId="74AF982B" w14:textId="77777777" w:rsidR="00513375" w:rsidRPr="00513375" w:rsidRDefault="00513375" w:rsidP="00513375">
      <w:pPr>
        <w:ind w:left="851" w:hanging="284"/>
        <w:contextualSpacing/>
      </w:pPr>
      <w:r w:rsidRPr="00513375">
        <w:t>2)</w:t>
      </w:r>
      <w:r w:rsidRPr="00513375">
        <w:tab/>
        <w:t>any slices indication in the "anySlice" attribute;</w:t>
      </w:r>
    </w:p>
    <w:p w14:paraId="0F6DB225" w14:textId="77777777" w:rsidR="00513375" w:rsidRPr="00513375" w:rsidRDefault="00513375" w:rsidP="00513375">
      <w:pPr>
        <w:ind w:left="568" w:hanging="284"/>
        <w:contextualSpacing/>
      </w:pPr>
      <w:r w:rsidRPr="00513375">
        <w:t>-</w:t>
      </w:r>
      <w:r w:rsidRPr="00513375">
        <w:tab/>
        <w:t>if the feature "</w:t>
      </w:r>
      <w:r w:rsidRPr="00513375">
        <w:rPr>
          <w:lang w:eastAsia="zh-CN"/>
        </w:rPr>
        <w:t>NsiLoad</w:t>
      </w:r>
      <w:r w:rsidRPr="00513375">
        <w:t>" is supported and the event is "</w:t>
      </w:r>
      <w:r w:rsidRPr="00513375">
        <w:rPr>
          <w:lang w:eastAsia="zh-CN"/>
        </w:rPr>
        <w:t>NSI_LOAD_LEVEL</w:t>
      </w:r>
      <w:r w:rsidRPr="00513375">
        <w:t>", it shall provide the event specific filter information within "event-filter" attribute including identification(s) of the network slice via:</w:t>
      </w:r>
    </w:p>
    <w:p w14:paraId="7E57E71E" w14:textId="77777777" w:rsidR="00513375" w:rsidRPr="00513375" w:rsidRDefault="00513375" w:rsidP="00513375">
      <w:pPr>
        <w:ind w:left="851" w:hanging="284"/>
        <w:contextualSpacing/>
      </w:pPr>
      <w:r w:rsidRPr="00513375">
        <w:t>1)</w:t>
      </w:r>
      <w:r w:rsidRPr="00513375">
        <w:tab/>
        <w:t>identification of network slice(s) and the optionally associated instance(s) if available, in the "nsiIdInfos" attribute; or</w:t>
      </w:r>
    </w:p>
    <w:p w14:paraId="0D4A5426" w14:textId="77777777" w:rsidR="00513375" w:rsidRPr="00513375" w:rsidRDefault="00513375" w:rsidP="00513375">
      <w:pPr>
        <w:keepLines/>
        <w:ind w:left="1135" w:hanging="851"/>
      </w:pPr>
      <w:r w:rsidRPr="00513375">
        <w:t>NOTE</w:t>
      </w:r>
      <w:r w:rsidRPr="00513375">
        <w:rPr>
          <w:rFonts w:eastAsia="DengXian"/>
        </w:rPr>
        <w:t> 3</w:t>
      </w:r>
      <w:r w:rsidRPr="00513375">
        <w:t>:</w:t>
      </w:r>
      <w:r w:rsidRPr="00513375">
        <w:tab/>
      </w:r>
      <w:r w:rsidRPr="00513375">
        <w:tab/>
        <w:t>The network slice instance of a PDU session is not available in the PCF.</w:t>
      </w:r>
    </w:p>
    <w:p w14:paraId="778AFF28" w14:textId="77777777" w:rsidR="00513375" w:rsidRPr="00513375" w:rsidRDefault="00513375" w:rsidP="00513375">
      <w:pPr>
        <w:ind w:left="851" w:hanging="284"/>
        <w:contextualSpacing/>
      </w:pPr>
      <w:r w:rsidRPr="00513375">
        <w:t>2)</w:t>
      </w:r>
      <w:r w:rsidRPr="00513375">
        <w:tab/>
        <w:t>any slices indication in the "anySlice" attribute;</w:t>
      </w:r>
    </w:p>
    <w:p w14:paraId="2A6B9B11" w14:textId="77777777" w:rsidR="00513375" w:rsidRPr="00513375" w:rsidRDefault="00513375" w:rsidP="00513375">
      <w:pPr>
        <w:ind w:left="568" w:hanging="284"/>
        <w:contextualSpacing/>
      </w:pPr>
      <w:r w:rsidRPr="00513375">
        <w:tab/>
        <w:t>and may include:</w:t>
      </w:r>
    </w:p>
    <w:p w14:paraId="7D28A6A0" w14:textId="77777777" w:rsidR="00513375" w:rsidRPr="00513375" w:rsidRDefault="00513375" w:rsidP="00513375">
      <w:pPr>
        <w:ind w:left="851" w:hanging="284"/>
        <w:contextualSpacing/>
        <w:rPr>
          <w:lang w:val="en-US" w:eastAsia="zh-CN"/>
        </w:rPr>
      </w:pPr>
      <w:r w:rsidRPr="00513375">
        <w:rPr>
          <w:lang w:val="en-US" w:eastAsia="zh-CN"/>
        </w:rPr>
        <w:t>1)</w:t>
      </w:r>
      <w:r w:rsidRPr="00513375">
        <w:rPr>
          <w:lang w:val="en-US" w:eastAsia="zh-CN"/>
        </w:rPr>
        <w:tab/>
        <w:t xml:space="preserve">a list of analytics subsets carried by "listOfAnaSubsets" attribute with value(s) only applicable to </w:t>
      </w:r>
      <w:r w:rsidRPr="00513375">
        <w:t>"</w:t>
      </w:r>
      <w:r w:rsidRPr="00513375">
        <w:rPr>
          <w:lang w:eastAsia="zh-CN"/>
        </w:rPr>
        <w:t>NSI_LOAD_LEVEL</w:t>
      </w:r>
      <w:r w:rsidRPr="00513375">
        <w:t>"</w:t>
      </w:r>
      <w:r w:rsidRPr="00513375">
        <w:rPr>
          <w:lang w:val="en-US" w:eastAsia="zh-CN"/>
        </w:rPr>
        <w:t xml:space="preserve"> event, if the "EneNA" feature is supported;</w:t>
      </w:r>
    </w:p>
    <w:p w14:paraId="1B8D44F5" w14:textId="77777777" w:rsidR="00513375" w:rsidRPr="00513375" w:rsidRDefault="00513375" w:rsidP="00513375">
      <w:pPr>
        <w:ind w:left="851" w:hanging="284"/>
        <w:contextualSpacing/>
      </w:pPr>
      <w:r w:rsidRPr="00513375">
        <w:rPr>
          <w:lang w:val="en-US" w:eastAsia="zh-CN"/>
        </w:rPr>
        <w:t>2)</w:t>
      </w:r>
      <w:r w:rsidRPr="00513375">
        <w:rPr>
          <w:lang w:val="en-US" w:eastAsia="zh-CN"/>
        </w:rPr>
        <w:tab/>
      </w:r>
      <w:r w:rsidRPr="00513375">
        <w:t>event specific filter information in the "event-filter" attribute:</w:t>
      </w:r>
    </w:p>
    <w:p w14:paraId="159B3629" w14:textId="77777777" w:rsidR="00513375" w:rsidRPr="00513375" w:rsidRDefault="00513375" w:rsidP="00513375">
      <w:pPr>
        <w:ind w:left="1135" w:hanging="284"/>
        <w:contextualSpacing/>
      </w:pPr>
      <w:r w:rsidRPr="00513375">
        <w:t>a)</w:t>
      </w:r>
      <w:r w:rsidRPr="00513375">
        <w:tab/>
        <w:t>list of NF instance types in the "nfTypes" attribute, if the "NsiLoadExt" feature is supported; and/or</w:t>
      </w:r>
    </w:p>
    <w:p w14:paraId="7E797D7C" w14:textId="77777777" w:rsidR="00513375" w:rsidRPr="00513375" w:rsidRDefault="00513375" w:rsidP="00513375">
      <w:pPr>
        <w:ind w:left="1135" w:hanging="284"/>
        <w:contextualSpacing/>
      </w:pPr>
      <w:r w:rsidRPr="00513375">
        <w:t>b)</w:t>
      </w:r>
      <w:r w:rsidRPr="00513375">
        <w:tab/>
        <w:t>identification of network area to which the request applies via identification of network area by "networkArea" attribute, if the "NsiLoadExt" feature is supported.</w:t>
      </w:r>
    </w:p>
    <w:p w14:paraId="15CFFFE7" w14:textId="77777777" w:rsidR="00513375" w:rsidRPr="00513375" w:rsidRDefault="00513375" w:rsidP="00513375">
      <w:pPr>
        <w:ind w:left="568" w:hanging="284"/>
        <w:contextualSpacing/>
      </w:pPr>
      <w:r w:rsidRPr="00513375">
        <w:t>-</w:t>
      </w:r>
      <w:r w:rsidRPr="00513375">
        <w:tab/>
        <w:t>if the feature "NfLoad" is supported and the event is "NF_LOAD", it shall provide:</w:t>
      </w:r>
    </w:p>
    <w:p w14:paraId="6798EC26" w14:textId="77777777" w:rsidR="00513375" w:rsidRPr="00513375" w:rsidRDefault="00513375" w:rsidP="00513375">
      <w:pPr>
        <w:ind w:left="851" w:hanging="284"/>
        <w:contextualSpacing/>
      </w:pPr>
      <w:r w:rsidRPr="00513375">
        <w:t>1)</w:t>
      </w:r>
      <w:r w:rsidRPr="00513375">
        <w:tab/>
        <w:t>identification of target UE(s) to which the request applies by "supis" or "anyUe" in the "tgt-ue" attribute; and</w:t>
      </w:r>
    </w:p>
    <w:p w14:paraId="70A86696" w14:textId="77777777" w:rsidR="00513375" w:rsidRPr="00513375" w:rsidRDefault="00513375" w:rsidP="00513375">
      <w:pPr>
        <w:keepLines/>
        <w:ind w:left="1135" w:hanging="851"/>
      </w:pPr>
      <w:r w:rsidRPr="00513375">
        <w:t>NOTE</w:t>
      </w:r>
      <w:r w:rsidRPr="00513375">
        <w:rPr>
          <w:rFonts w:eastAsia="DengXian"/>
        </w:rPr>
        <w:t> 4</w:t>
      </w:r>
      <w:r w:rsidRPr="00513375">
        <w:t>:</w:t>
      </w:r>
      <w:r w:rsidRPr="00513375">
        <w:tab/>
        <w:t>Only NF instances of type AMF and SMF which are serving the UE can be determined using a SUPI in "supis" attribute.</w:t>
      </w:r>
    </w:p>
    <w:p w14:paraId="07748135" w14:textId="77777777" w:rsidR="00513375" w:rsidRPr="00513375" w:rsidRDefault="00513375" w:rsidP="00513375">
      <w:pPr>
        <w:keepLines/>
        <w:ind w:left="1135" w:hanging="851"/>
      </w:pPr>
      <w:r w:rsidRPr="00513375">
        <w:t>NOTE</w:t>
      </w:r>
      <w:r w:rsidRPr="00513375">
        <w:rPr>
          <w:rFonts w:eastAsia="DengXian"/>
        </w:rPr>
        <w:t> 5</w:t>
      </w:r>
      <w:r w:rsidRPr="00513375">
        <w:t>:</w:t>
      </w:r>
      <w:r w:rsidRPr="00513375">
        <w:tab/>
        <w:t>If a list of the NF Instance IDs (or respectively of NF Set IDs) is provided, the NWDAF needs to provide the analytics for each designated NF instance (or respectively for each NF instance belonging to each designated NF Set). In such case the target UE</w:t>
      </w:r>
      <w:r w:rsidRPr="00513375">
        <w:rPr>
          <w:lang w:eastAsia="zh-CN"/>
        </w:rPr>
        <w:t xml:space="preserve">(s) of the </w:t>
      </w:r>
      <w:r w:rsidRPr="00513375">
        <w:t>Analytics Reporting need be ignored.</w:t>
      </w:r>
    </w:p>
    <w:p w14:paraId="1B8D7359" w14:textId="77777777" w:rsidR="00513375" w:rsidRPr="00513375" w:rsidRDefault="00513375" w:rsidP="00513375">
      <w:pPr>
        <w:ind w:left="568" w:hanging="284"/>
        <w:contextualSpacing/>
      </w:pPr>
      <w:r w:rsidRPr="00513375">
        <w:t>-</w:t>
      </w:r>
      <w:r w:rsidRPr="00513375">
        <w:tab/>
        <w:t>the "event-filter" attribute may provide:</w:t>
      </w:r>
    </w:p>
    <w:p w14:paraId="1C8ECD70" w14:textId="77777777" w:rsidR="00513375" w:rsidRPr="00513375" w:rsidRDefault="00513375" w:rsidP="00513375">
      <w:pPr>
        <w:ind w:left="1135" w:hanging="284"/>
        <w:contextualSpacing/>
      </w:pPr>
      <w:r w:rsidRPr="00513375">
        <w:t>a)</w:t>
      </w:r>
      <w:r w:rsidRPr="00513375">
        <w:tab/>
        <w:t>either list of NF instance IDs in the "nfInstanceIds" attribute or list of NF set IDs in the "nfSetIds" attribute if the identification of target UE(s) applies to all UEs;</w:t>
      </w:r>
    </w:p>
    <w:p w14:paraId="2D6C0CB1" w14:textId="77777777" w:rsidR="00513375" w:rsidRPr="00513375" w:rsidRDefault="00513375" w:rsidP="00513375">
      <w:pPr>
        <w:ind w:left="1135" w:hanging="284"/>
        <w:contextualSpacing/>
      </w:pPr>
      <w:r w:rsidRPr="00513375">
        <w:t>b)</w:t>
      </w:r>
      <w:r w:rsidRPr="00513375">
        <w:tab/>
        <w:t>list of NF instance types in the "nfTypes" attribute;</w:t>
      </w:r>
    </w:p>
    <w:p w14:paraId="252FB553" w14:textId="77777777" w:rsidR="00513375" w:rsidRPr="00513375" w:rsidRDefault="00513375" w:rsidP="00513375">
      <w:pPr>
        <w:ind w:left="1135" w:hanging="284"/>
        <w:contextualSpacing/>
      </w:pPr>
      <w:r w:rsidRPr="00513375">
        <w:t>c)</w:t>
      </w:r>
      <w:r w:rsidRPr="00513375">
        <w:tab/>
        <w:t>identification of network slice(s) in the "snssais" attribute;</w:t>
      </w:r>
    </w:p>
    <w:p w14:paraId="324BEE85" w14:textId="77777777" w:rsidR="00513375" w:rsidRPr="00513375" w:rsidRDefault="00513375" w:rsidP="00513375">
      <w:pPr>
        <w:ind w:left="1135" w:hanging="284"/>
        <w:contextualSpacing/>
      </w:pPr>
      <w:r w:rsidRPr="00513375">
        <w:t>d)</w:t>
      </w:r>
      <w:r w:rsidRPr="00513375">
        <w:tab/>
        <w:t>optional area of interest by "networkArea" attribute; and/or</w:t>
      </w:r>
    </w:p>
    <w:p w14:paraId="260A3517" w14:textId="77777777" w:rsidR="00513375" w:rsidRPr="00513375" w:rsidRDefault="00513375" w:rsidP="00513375">
      <w:pPr>
        <w:ind w:left="1135" w:hanging="284"/>
        <w:contextualSpacing/>
      </w:pPr>
      <w:r w:rsidRPr="00513375">
        <w:t>e)</w:t>
      </w:r>
      <w:r w:rsidRPr="00513375">
        <w:tab/>
        <w:t>an optional list of analytics subsets by "listOfAnaSubsets" attribute with value(s) only applicable to NF_LOAD event, if the "EneNA" feature is supported;</w:t>
      </w:r>
    </w:p>
    <w:p w14:paraId="70A385D9" w14:textId="77777777" w:rsidR="00513375" w:rsidRPr="00513375" w:rsidRDefault="00513375" w:rsidP="00513375">
      <w:pPr>
        <w:ind w:left="568" w:hanging="284"/>
        <w:contextualSpacing/>
      </w:pPr>
      <w:r w:rsidRPr="00513375">
        <w:t>-</w:t>
      </w:r>
      <w:r w:rsidRPr="00513375">
        <w:tab/>
        <w:t>if the feature "UeMobility" is supported and the event is "UE_MOBILITY", it shall provide:</w:t>
      </w:r>
    </w:p>
    <w:p w14:paraId="4C52D582" w14:textId="77777777" w:rsidR="00513375" w:rsidRPr="00513375" w:rsidRDefault="00513375" w:rsidP="00513375">
      <w:pPr>
        <w:ind w:left="851" w:hanging="284"/>
        <w:contextualSpacing/>
      </w:pPr>
      <w:r w:rsidRPr="00513375">
        <w:t>1)</w:t>
      </w:r>
      <w:r w:rsidRPr="00513375">
        <w:tab/>
        <w:t>identification of target UE(s) to which the request applies by "supis" or "intGroupIds" attribute in the "tgt-ue" attribute;</w:t>
      </w:r>
    </w:p>
    <w:p w14:paraId="20D5C9D9" w14:textId="77777777" w:rsidR="00513375" w:rsidRPr="00513375" w:rsidRDefault="00513375" w:rsidP="00513375">
      <w:pPr>
        <w:ind w:left="568" w:hanging="284"/>
        <w:contextualSpacing/>
      </w:pPr>
      <w:r w:rsidRPr="00513375">
        <w:tab/>
        <w:t>and may include:</w:t>
      </w:r>
    </w:p>
    <w:p w14:paraId="44AD59B5" w14:textId="77777777" w:rsidR="00513375" w:rsidRPr="00513375" w:rsidRDefault="00513375" w:rsidP="00513375">
      <w:pPr>
        <w:ind w:left="1135" w:hanging="284"/>
        <w:contextualSpacing/>
      </w:pPr>
      <w:r w:rsidRPr="00513375">
        <w:t>a)</w:t>
      </w:r>
      <w:r w:rsidRPr="00513375">
        <w:tab/>
        <w:t>identification of network area to which the request applies via identification of network area by "networkArea" attribute;</w:t>
      </w:r>
    </w:p>
    <w:p w14:paraId="4957405B" w14:textId="77777777" w:rsidR="00513375" w:rsidRPr="00513375" w:rsidRDefault="00513375" w:rsidP="00513375">
      <w:pPr>
        <w:ind w:left="1135" w:hanging="284"/>
        <w:contextualSpacing/>
      </w:pPr>
      <w:r w:rsidRPr="00513375">
        <w:t>b)</w:t>
      </w:r>
      <w:r w:rsidRPr="00513375">
        <w:tab/>
        <w:t xml:space="preserve">if the feature "UeMobilityExt" is supported, </w:t>
      </w:r>
    </w:p>
    <w:p w14:paraId="334CC777" w14:textId="77777777" w:rsidR="00513375" w:rsidRPr="00513375" w:rsidRDefault="00513375" w:rsidP="00513375">
      <w:pPr>
        <w:ind w:left="1135" w:firstLine="1"/>
        <w:contextualSpacing/>
      </w:pPr>
      <w:r w:rsidRPr="00513375">
        <w:t>i)</w:t>
      </w:r>
      <w:r w:rsidRPr="00513375">
        <w:tab/>
        <w:t xml:space="preserve">identification of LADN DNN in the "ladnDnns" attribute; </w:t>
      </w:r>
    </w:p>
    <w:p w14:paraId="238CE2FE" w14:textId="77777777" w:rsidR="00513375" w:rsidRPr="00513375" w:rsidRDefault="00513375" w:rsidP="00513375">
      <w:pPr>
        <w:ind w:left="1134" w:firstLine="1"/>
        <w:contextualSpacing/>
      </w:pPr>
      <w:r w:rsidRPr="00513375">
        <w:t>ii)</w:t>
      </w:r>
      <w:r w:rsidRPr="00513375">
        <w:tab/>
        <w:t>visited Area(s) of Interest as the "visitedAreas" attirbute;</w:t>
      </w:r>
    </w:p>
    <w:p w14:paraId="6EECFE0A" w14:textId="77777777" w:rsidR="00513375" w:rsidRPr="00513375" w:rsidRDefault="00513375" w:rsidP="00513375">
      <w:pPr>
        <w:ind w:left="1135" w:hanging="284"/>
        <w:contextualSpacing/>
      </w:pPr>
      <w:r w:rsidRPr="00513375">
        <w:t>c)</w:t>
      </w:r>
      <w:r w:rsidRPr="00513375">
        <w:tab/>
        <w:t>other UE mobility requirements in "</w:t>
      </w:r>
      <w:r w:rsidRPr="00513375">
        <w:rPr>
          <w:lang w:eastAsia="zh-CN"/>
        </w:rPr>
        <w:t>ueMobilityReqs</w:t>
      </w:r>
      <w:r w:rsidRPr="00513375">
        <w:t>" attribute, if the "UeMobility</w:t>
      </w:r>
      <w:r w:rsidRPr="00513375">
        <w:rPr>
          <w:lang w:eastAsia="zh-CN"/>
        </w:rPr>
        <w:t>Ext2_eNA</w:t>
      </w:r>
      <w:r w:rsidRPr="00513375">
        <w:t>" feature is supported;</w:t>
      </w:r>
    </w:p>
    <w:p w14:paraId="14DAC8AF" w14:textId="77777777" w:rsidR="00513375" w:rsidRPr="00513375" w:rsidRDefault="00513375" w:rsidP="00513375">
      <w:pPr>
        <w:ind w:left="1135" w:hanging="284"/>
        <w:contextualSpacing/>
      </w:pPr>
      <w:r w:rsidRPr="00513375">
        <w:t>d)</w:t>
      </w:r>
      <w:r w:rsidRPr="00513375">
        <w:tab/>
        <w:t>preferred granularity of location information as the "locGranularity" attribute if the feature "UeMobilityExt2_eN</w:t>
      </w:r>
      <w:r w:rsidRPr="00513375">
        <w:rPr>
          <w:lang w:eastAsia="zh-CN"/>
        </w:rPr>
        <w:t>A</w:t>
      </w:r>
      <w:r w:rsidRPr="00513375">
        <w:t>" is also supported</w:t>
      </w:r>
      <w:r w:rsidRPr="00513375">
        <w:rPr>
          <w:lang w:val="en-US" w:eastAsia="zh-CN"/>
        </w:rPr>
        <w:t>;</w:t>
      </w:r>
    </w:p>
    <w:p w14:paraId="2851AF94" w14:textId="77777777" w:rsidR="00513375" w:rsidRPr="00513375" w:rsidRDefault="00513375" w:rsidP="00513375">
      <w:pPr>
        <w:ind w:left="1135" w:hanging="284"/>
        <w:contextualSpacing/>
      </w:pPr>
      <w:r w:rsidRPr="00513375">
        <w:t>e)</w:t>
      </w:r>
      <w:r w:rsidRPr="00513375">
        <w:tab/>
        <w:t>identification of the preferred orientation of location information by " locOrientation" attribute if the feature "UeMobilityExt2_eNA" is supported</w:t>
      </w:r>
    </w:p>
    <w:p w14:paraId="60C9779D" w14:textId="77777777" w:rsidR="00513375" w:rsidRPr="00513375" w:rsidRDefault="00513375" w:rsidP="00513375">
      <w:pPr>
        <w:ind w:left="1135" w:hanging="284"/>
        <w:contextualSpacing/>
        <w:rPr>
          <w:lang w:val="en-US" w:eastAsia="zh-CN"/>
        </w:rPr>
      </w:pPr>
      <w:r w:rsidRPr="00513375">
        <w:t>f)</w:t>
      </w:r>
      <w:r w:rsidRPr="00513375">
        <w:tab/>
      </w:r>
      <w:r w:rsidRPr="00513375">
        <w:rPr>
          <w:lang w:val="en-US" w:eastAsia="zh-CN"/>
        </w:rPr>
        <w:t xml:space="preserve">a list of analytics subsets carried by "listOfAnaSubsets" attribute with value(s) only applicable to </w:t>
      </w:r>
      <w:r w:rsidRPr="00513375">
        <w:t>"UE_MOBILITY"</w:t>
      </w:r>
      <w:r w:rsidRPr="00513375">
        <w:rPr>
          <w:lang w:val="en-US" w:eastAsia="zh-CN"/>
        </w:rPr>
        <w:t xml:space="preserve"> event, if the "</w:t>
      </w:r>
      <w:r w:rsidRPr="00513375">
        <w:t>UeMobility</w:t>
      </w:r>
      <w:r w:rsidRPr="00513375">
        <w:rPr>
          <w:lang w:eastAsia="zh-CN"/>
        </w:rPr>
        <w:t>Ext2_eNA</w:t>
      </w:r>
      <w:r w:rsidRPr="00513375">
        <w:rPr>
          <w:lang w:val="en-US" w:eastAsia="zh-CN"/>
        </w:rPr>
        <w:t>"</w:t>
      </w:r>
      <w:r w:rsidRPr="00513375">
        <w:rPr>
          <w:lang w:eastAsia="zh-CN"/>
        </w:rPr>
        <w:t xml:space="preserve"> and </w:t>
      </w:r>
      <w:r w:rsidRPr="00513375">
        <w:rPr>
          <w:lang w:val="en-US" w:eastAsia="zh-CN"/>
        </w:rPr>
        <w:t>"EneNA" features are supported;</w:t>
      </w:r>
    </w:p>
    <w:p w14:paraId="2BFE9A61" w14:textId="77777777" w:rsidR="00513375" w:rsidRPr="00513375" w:rsidRDefault="00513375" w:rsidP="00513375">
      <w:pPr>
        <w:ind w:left="1135" w:hanging="284"/>
        <w:contextualSpacing/>
      </w:pPr>
      <w:r w:rsidRPr="00513375">
        <w:t>g)</w:t>
      </w:r>
      <w:r w:rsidRPr="00513375">
        <w:tab/>
        <w:t>the spatial granularity size of TA in the "spatialGranSizeTa" attribute if the "UeMobilityExt2_eNA" feature is supported;</w:t>
      </w:r>
    </w:p>
    <w:p w14:paraId="617534A2" w14:textId="77777777" w:rsidR="00513375" w:rsidRPr="00513375" w:rsidRDefault="00513375" w:rsidP="00513375">
      <w:pPr>
        <w:ind w:left="1135" w:hanging="284"/>
        <w:contextualSpacing/>
      </w:pPr>
      <w:r w:rsidRPr="00513375">
        <w:t>h)</w:t>
      </w:r>
      <w:r w:rsidRPr="00513375">
        <w:tab/>
        <w:t>the spatial granularity size of cell in the "spatialGranSizeCell" attribute if the "UeMobilityExt2_eNA" feature is supported;</w:t>
      </w:r>
    </w:p>
    <w:p w14:paraId="687109EF" w14:textId="77777777" w:rsidR="00513375" w:rsidRPr="00513375" w:rsidRDefault="00513375" w:rsidP="00513375">
      <w:pPr>
        <w:ind w:left="1135" w:hanging="284"/>
        <w:contextualSpacing/>
        <w:rPr>
          <w:lang w:val="en-US" w:eastAsia="zh-CN"/>
        </w:rPr>
      </w:pPr>
      <w:r w:rsidRPr="00513375">
        <w:t>i)</w:t>
      </w:r>
      <w:r w:rsidRPr="00513375">
        <w:tab/>
        <w:t>the temporal granularity size in the "temporalGranSize" attribute if the "UeMobilityExt2_eNA" feature is supported</w:t>
      </w:r>
      <w:r w:rsidRPr="00513375">
        <w:rPr>
          <w:lang w:val="en-US"/>
        </w:rPr>
        <w:t>;</w:t>
      </w:r>
      <w:r w:rsidRPr="00513375">
        <w:t xml:space="preserve"> and/or</w:t>
      </w:r>
    </w:p>
    <w:p w14:paraId="539702EB" w14:textId="77777777" w:rsidR="00513375" w:rsidRPr="00513375" w:rsidRDefault="00513375" w:rsidP="00513375">
      <w:pPr>
        <w:ind w:left="1135" w:hanging="284"/>
        <w:contextualSpacing/>
        <w:rPr>
          <w:lang w:val="en-US"/>
        </w:rPr>
      </w:pPr>
      <w:r w:rsidRPr="00513375">
        <w:rPr>
          <w:lang w:val="en-US" w:eastAsia="zh-CN"/>
        </w:rPr>
        <w:t>j)</w:t>
      </w:r>
      <w:r w:rsidRPr="00513375">
        <w:rPr>
          <w:lang w:val="en-US" w:eastAsia="zh-CN"/>
        </w:rPr>
        <w:tab/>
        <w:t>the fine granularity areas as the "fineGranAreas" attribute if the feature "</w:t>
      </w:r>
      <w:r w:rsidRPr="00513375">
        <w:t>UeMobility</w:t>
      </w:r>
      <w:r w:rsidRPr="00513375">
        <w:rPr>
          <w:lang w:eastAsia="zh-CN"/>
        </w:rPr>
        <w:t>Ext2_eNA</w:t>
      </w:r>
      <w:r w:rsidRPr="00513375">
        <w:rPr>
          <w:lang w:val="en-US" w:eastAsia="zh-CN"/>
        </w:rPr>
        <w:t>" is supported.</w:t>
      </w:r>
    </w:p>
    <w:p w14:paraId="6357DD31" w14:textId="77777777" w:rsidR="00513375" w:rsidRPr="00513375" w:rsidRDefault="00513375" w:rsidP="00513375">
      <w:pPr>
        <w:keepLines/>
        <w:ind w:left="1135" w:hanging="851"/>
      </w:pPr>
      <w:r w:rsidRPr="00513375">
        <w:rPr>
          <w:rFonts w:eastAsia="DengXian"/>
        </w:rPr>
        <w:t>NOTE </w:t>
      </w:r>
      <w:r w:rsidRPr="00513375">
        <w:rPr>
          <w:rFonts w:eastAsia="DengXian"/>
          <w:lang w:val="en-US"/>
        </w:rPr>
        <w:t>6</w:t>
      </w:r>
      <w:r w:rsidRPr="00513375">
        <w:rPr>
          <w:rFonts w:eastAsia="DengXian"/>
        </w:rPr>
        <w:t>:</w:t>
      </w:r>
      <w:r w:rsidRPr="00513375">
        <w:rPr>
          <w:rFonts w:eastAsia="DengXian"/>
        </w:rPr>
        <w:tab/>
        <w:t>For LADN service, the consumer (e.g. SMF) provides the LADN DNN to refer the LADN service area as the AOI.</w:t>
      </w:r>
    </w:p>
    <w:p w14:paraId="3CCD8940" w14:textId="77777777" w:rsidR="00513375" w:rsidRPr="00513375" w:rsidRDefault="00513375" w:rsidP="00513375">
      <w:pPr>
        <w:ind w:left="568" w:hanging="284"/>
        <w:contextualSpacing/>
      </w:pPr>
      <w:r w:rsidRPr="00513375">
        <w:t>-</w:t>
      </w:r>
      <w:r w:rsidRPr="00513375">
        <w:tab/>
        <w:t>if the feature "UeCommunication" is supported and the event is "UE_COMM", it shall provide:</w:t>
      </w:r>
    </w:p>
    <w:p w14:paraId="34173E08" w14:textId="77777777" w:rsidR="00513375" w:rsidRPr="00513375" w:rsidRDefault="00513375" w:rsidP="00513375">
      <w:pPr>
        <w:ind w:left="851" w:hanging="284"/>
        <w:contextualSpacing/>
      </w:pPr>
      <w:r w:rsidRPr="00513375">
        <w:t>1)</w:t>
      </w:r>
      <w:r w:rsidRPr="00513375">
        <w:tab/>
        <w:t>identification of target UE(s) to which the request applies by "supis" or "intGroupIds" attribute in the "tgt-ue" attribute;</w:t>
      </w:r>
    </w:p>
    <w:p w14:paraId="7AB39451" w14:textId="77777777" w:rsidR="00513375" w:rsidRPr="00513375" w:rsidRDefault="00513375" w:rsidP="00513375">
      <w:pPr>
        <w:ind w:left="568" w:hanging="284"/>
        <w:contextualSpacing/>
      </w:pPr>
      <w:r w:rsidRPr="00513375">
        <w:tab/>
        <w:t>and may include:</w:t>
      </w:r>
    </w:p>
    <w:p w14:paraId="564DD857" w14:textId="77777777" w:rsidR="00513375" w:rsidRPr="00513375" w:rsidRDefault="00513375" w:rsidP="00513375">
      <w:pPr>
        <w:ind w:left="851" w:hanging="284"/>
        <w:contextualSpacing/>
      </w:pPr>
      <w:r w:rsidRPr="00513375">
        <w:t>1)</w:t>
      </w:r>
      <w:r w:rsidRPr="00513375">
        <w:tab/>
        <w:t>event specific filter information in the "event-filter" attribute:</w:t>
      </w:r>
    </w:p>
    <w:p w14:paraId="0371779F" w14:textId="77777777" w:rsidR="00513375" w:rsidRPr="00513375" w:rsidRDefault="00513375" w:rsidP="00513375">
      <w:pPr>
        <w:ind w:left="1135" w:hanging="284"/>
        <w:contextualSpacing/>
      </w:pPr>
      <w:r w:rsidRPr="00513375">
        <w:t>a)</w:t>
      </w:r>
      <w:r w:rsidRPr="00513375">
        <w:tab/>
        <w:t>identification of the application as "appIds" attribute;</w:t>
      </w:r>
    </w:p>
    <w:p w14:paraId="3306C576" w14:textId="77777777" w:rsidR="00513375" w:rsidRPr="00513375" w:rsidRDefault="00513375" w:rsidP="00513375">
      <w:pPr>
        <w:ind w:left="1135" w:hanging="284"/>
        <w:contextualSpacing/>
      </w:pPr>
      <w:r w:rsidRPr="00513375">
        <w:t>b)</w:t>
      </w:r>
      <w:r w:rsidRPr="00513375">
        <w:tab/>
        <w:t>identification of network area to which the request applies via identification of network area by "networkArea" attribute;</w:t>
      </w:r>
    </w:p>
    <w:p w14:paraId="25D20A46" w14:textId="77777777" w:rsidR="00513375" w:rsidRPr="00513375" w:rsidRDefault="00513375" w:rsidP="00513375">
      <w:pPr>
        <w:ind w:left="1135" w:hanging="284"/>
        <w:contextualSpacing/>
      </w:pPr>
      <w:r w:rsidRPr="00513375">
        <w:t>c)</w:t>
      </w:r>
      <w:r w:rsidRPr="00513375">
        <w:tab/>
        <w:t xml:space="preserve">identification of DNN in the "dnns" attribute; </w:t>
      </w:r>
    </w:p>
    <w:p w14:paraId="05E0E112" w14:textId="77777777" w:rsidR="00513375" w:rsidRPr="00513375" w:rsidRDefault="00513375" w:rsidP="00513375">
      <w:pPr>
        <w:ind w:left="1135" w:hanging="284"/>
        <w:contextualSpacing/>
      </w:pPr>
      <w:r w:rsidRPr="00513375">
        <w:t>d)</w:t>
      </w:r>
      <w:r w:rsidRPr="00513375">
        <w:tab/>
        <w:t>identification of network slice(s) in the "snssais" attribute;</w:t>
      </w:r>
    </w:p>
    <w:p w14:paraId="1F272783" w14:textId="77777777" w:rsidR="00513375" w:rsidRPr="00513375" w:rsidRDefault="00513375" w:rsidP="00513375">
      <w:pPr>
        <w:ind w:left="1135" w:hanging="284"/>
        <w:contextualSpacing/>
      </w:pPr>
      <w:r w:rsidRPr="00513375">
        <w:rPr>
          <w:lang w:eastAsia="zh-CN"/>
        </w:rPr>
        <w:t>e</w:t>
      </w:r>
      <w:r w:rsidRPr="00513375">
        <w:t>)</w:t>
      </w:r>
      <w:r w:rsidRPr="00513375">
        <w:tab/>
      </w:r>
      <w:r w:rsidRPr="00513375">
        <w:rPr>
          <w:lang w:val="en-US" w:eastAsia="zh-CN"/>
        </w:rPr>
        <w:t xml:space="preserve">a list of analytics subsets carried by "listOfAnaSubsets" attribute with value(s) only applicable to </w:t>
      </w:r>
      <w:r w:rsidRPr="00513375">
        <w:t>"UE_COMM"</w:t>
      </w:r>
      <w:r w:rsidRPr="00513375">
        <w:rPr>
          <w:lang w:val="en-US" w:eastAsia="zh-CN"/>
        </w:rPr>
        <w:t xml:space="preserve"> event, if the "EneNA" feature is supported;</w:t>
      </w:r>
    </w:p>
    <w:p w14:paraId="3C239A5E" w14:textId="77777777" w:rsidR="00513375" w:rsidRPr="00513375" w:rsidRDefault="00513375" w:rsidP="00513375">
      <w:pPr>
        <w:ind w:left="1135" w:hanging="284"/>
        <w:contextualSpacing/>
      </w:pPr>
      <w:r w:rsidRPr="00513375">
        <w:t>f)</w:t>
      </w:r>
      <w:r w:rsidRPr="00513375">
        <w:tab/>
        <w:t>other UE communication requirements in "</w:t>
      </w:r>
      <w:r w:rsidRPr="00513375">
        <w:rPr>
          <w:lang w:eastAsia="zh-CN"/>
        </w:rPr>
        <w:t>ueCommReqs</w:t>
      </w:r>
      <w:r w:rsidRPr="00513375">
        <w:t>" attribute, if the "UeCommunicationExt_eNA" feature is supported; and/or</w:t>
      </w:r>
    </w:p>
    <w:p w14:paraId="3CE5D074" w14:textId="77777777" w:rsidR="00513375" w:rsidRPr="00513375" w:rsidRDefault="00513375" w:rsidP="00513375">
      <w:pPr>
        <w:ind w:left="1135" w:hanging="284"/>
        <w:contextualSpacing/>
      </w:pPr>
      <w:r w:rsidRPr="00513375">
        <w:t>g)</w:t>
      </w:r>
      <w:r w:rsidRPr="00513375">
        <w:tab/>
        <w:t>the spatial granularity size of TA in the "spatialGranSizeTa" attribute if the "UeCommunicationExt_eNA" feature is supported.</w:t>
      </w:r>
    </w:p>
    <w:p w14:paraId="577AD6D8" w14:textId="77777777" w:rsidR="00513375" w:rsidRPr="00513375" w:rsidRDefault="00513375" w:rsidP="00513375">
      <w:pPr>
        <w:ind w:left="1135" w:hanging="284"/>
        <w:contextualSpacing/>
      </w:pPr>
      <w:r w:rsidRPr="00513375">
        <w:t>h)</w:t>
      </w:r>
      <w:r w:rsidRPr="00513375">
        <w:tab/>
        <w:t>the spatial granularity size of cell in the "spatialGranSizeCell" attribute if the "UeCommunicationExt_eNA" feature is supported.</w:t>
      </w:r>
    </w:p>
    <w:p w14:paraId="1E90FB1B" w14:textId="77777777" w:rsidR="00513375" w:rsidRPr="00513375" w:rsidRDefault="00513375" w:rsidP="00513375">
      <w:pPr>
        <w:ind w:left="568" w:hanging="284"/>
        <w:contextualSpacing/>
      </w:pPr>
      <w:r w:rsidRPr="00513375">
        <w:t>-</w:t>
      </w:r>
      <w:r w:rsidRPr="00513375">
        <w:tab/>
        <w:t>if the feature "NetworkPerformance" is supported and the event is "NETWORK_PERFORMANCE", it shall provide:</w:t>
      </w:r>
    </w:p>
    <w:p w14:paraId="3AFDFE18" w14:textId="77777777" w:rsidR="00513375" w:rsidRPr="00513375" w:rsidRDefault="00513375" w:rsidP="00513375">
      <w:pPr>
        <w:ind w:left="851" w:hanging="284"/>
        <w:contextualSpacing/>
      </w:pPr>
      <w:r w:rsidRPr="00513375">
        <w:t>1)</w:t>
      </w:r>
      <w:r w:rsidRPr="00513375">
        <w:tab/>
        <w:t xml:space="preserve">identification of target UE(s) to which the request applies by "supis", "intGroupIds" or "anyUe" attribute in the "tgt-ue" attribute; </w:t>
      </w:r>
    </w:p>
    <w:p w14:paraId="3D09BCE7" w14:textId="77777777" w:rsidR="00513375" w:rsidRPr="00513375" w:rsidRDefault="00513375" w:rsidP="00513375">
      <w:pPr>
        <w:ind w:left="851" w:hanging="284"/>
        <w:contextualSpacing/>
      </w:pPr>
      <w:r w:rsidRPr="00513375">
        <w:t>2)</w:t>
      </w:r>
      <w:r w:rsidRPr="00513375">
        <w:tab/>
        <w:t>event specific filter information in the "event-filter" attribute which shall provide:</w:t>
      </w:r>
    </w:p>
    <w:p w14:paraId="39A0D01F" w14:textId="77777777" w:rsidR="00513375" w:rsidRPr="00513375" w:rsidRDefault="00513375" w:rsidP="00513375">
      <w:pPr>
        <w:ind w:left="1135" w:hanging="284"/>
        <w:contextualSpacing/>
      </w:pPr>
      <w:r w:rsidRPr="00513375">
        <w:t>a)</w:t>
      </w:r>
      <w:r w:rsidRPr="00513375">
        <w:tab/>
        <w:t xml:space="preserve">the network performance types via "nwPerfTypes" attribute; </w:t>
      </w:r>
    </w:p>
    <w:p w14:paraId="695D05CF" w14:textId="77777777" w:rsidR="00513375" w:rsidRPr="00513375" w:rsidRDefault="00513375" w:rsidP="00513375">
      <w:pPr>
        <w:ind w:left="1135" w:hanging="284"/>
        <w:contextualSpacing/>
      </w:pPr>
      <w:r w:rsidRPr="00513375">
        <w:rPr>
          <w:lang w:eastAsia="zh-CN"/>
        </w:rPr>
        <w:t>b</w:t>
      </w:r>
      <w:r w:rsidRPr="00513375">
        <w:t>)</w:t>
      </w:r>
      <w:r w:rsidRPr="00513375">
        <w:tab/>
        <w:t>the network performance requirements via "</w:t>
      </w:r>
      <w:r w:rsidRPr="00513375">
        <w:rPr>
          <w:lang w:eastAsia="zh-CN"/>
        </w:rPr>
        <w:t>n</w:t>
      </w:r>
      <w:r w:rsidRPr="00513375">
        <w:t>wPerfReqs" attribute, if the feature "NetworkPerformanceExt_eNA" is supported;</w:t>
      </w:r>
    </w:p>
    <w:p w14:paraId="30B4BA28" w14:textId="77777777" w:rsidR="00513375" w:rsidRPr="00513375" w:rsidRDefault="00513375" w:rsidP="00513375">
      <w:pPr>
        <w:ind w:left="568" w:hanging="284"/>
        <w:contextualSpacing/>
      </w:pPr>
      <w:r w:rsidRPr="00513375">
        <w:tab/>
        <w:t>the "event-filter" attribute may provide:</w:t>
      </w:r>
    </w:p>
    <w:p w14:paraId="20564FD9" w14:textId="77777777" w:rsidR="00513375" w:rsidRPr="00513375" w:rsidRDefault="00513375" w:rsidP="00513375">
      <w:pPr>
        <w:ind w:left="1135" w:hanging="284"/>
        <w:contextualSpacing/>
      </w:pPr>
      <w:r w:rsidRPr="00513375">
        <w:t>a)</w:t>
      </w:r>
      <w:r w:rsidRPr="00513375">
        <w:tab/>
        <w:t>identification of network area to which the request applies via identification of network area(s) by "networkArea" attribute (mandatory if "anyUe" attribute is set to true);</w:t>
      </w:r>
    </w:p>
    <w:p w14:paraId="2A41FDF7" w14:textId="77777777" w:rsidR="00513375" w:rsidRPr="00513375" w:rsidRDefault="00513375" w:rsidP="00513375">
      <w:pPr>
        <w:ind w:left="1135" w:hanging="284"/>
        <w:contextualSpacing/>
      </w:pPr>
      <w:r w:rsidRPr="00513375">
        <w:t>b)</w:t>
      </w:r>
      <w:r w:rsidRPr="00513375">
        <w:tab/>
      </w:r>
      <w:r w:rsidRPr="00513375">
        <w:rPr>
          <w:lang w:eastAsia="zh-CN"/>
        </w:rPr>
        <w:t xml:space="preserve">for each network performance type identified by </w:t>
      </w:r>
      <w:r w:rsidRPr="00513375">
        <w:t xml:space="preserve">"nwPerfTypes" attribute, the additional </w:t>
      </w:r>
      <w:r w:rsidRPr="00513375">
        <w:rPr>
          <w:lang w:eastAsia="zh-CN"/>
        </w:rPr>
        <w:t>requirement by</w:t>
      </w:r>
      <w:r w:rsidRPr="00513375">
        <w:t xml:space="preserve"> "addNwPerfReqs" attribute if the "NetworkPerformanceExt_AIML" feature is supported; and/or</w:t>
      </w:r>
    </w:p>
    <w:p w14:paraId="40B8C72B" w14:textId="77777777" w:rsidR="00513375" w:rsidRPr="00513375" w:rsidRDefault="00513375" w:rsidP="00513375">
      <w:pPr>
        <w:ind w:left="1135" w:hanging="284"/>
        <w:contextualSpacing/>
      </w:pPr>
      <w:r w:rsidRPr="00513375">
        <w:t>c)</w:t>
      </w:r>
      <w:r w:rsidRPr="00513375">
        <w:tab/>
        <w:t>the spatial granularity size of TA in the "spatialGranSizeTa" attribute if the "DnPerfExt_eNA" feature is supported;</w:t>
      </w:r>
    </w:p>
    <w:p w14:paraId="0BBD9FAE" w14:textId="77777777" w:rsidR="00513375" w:rsidRPr="00513375" w:rsidRDefault="00513375" w:rsidP="00513375">
      <w:pPr>
        <w:ind w:left="1135" w:hanging="284"/>
        <w:contextualSpacing/>
      </w:pPr>
      <w:r w:rsidRPr="00513375">
        <w:t>d)</w:t>
      </w:r>
      <w:r w:rsidRPr="00513375">
        <w:tab/>
        <w:t>the spatial granularity size of TA in the "spatialGranSizeCell" attribute if the "DnPerfExt_eNA" feature is supported; and/or</w:t>
      </w:r>
    </w:p>
    <w:p w14:paraId="04A38EA3" w14:textId="77777777" w:rsidR="00513375" w:rsidRPr="00513375" w:rsidRDefault="00513375" w:rsidP="00513375">
      <w:pPr>
        <w:ind w:left="568" w:hanging="284"/>
        <w:contextualSpacing/>
      </w:pPr>
      <w:r w:rsidRPr="00513375">
        <w:t>e)</w:t>
      </w:r>
      <w:r w:rsidRPr="00513375">
        <w:tab/>
        <w:t>the temporal granularity size of cell in the "temporalGranSize" attribute if the "DnPerfExt_eNA" feature is supported.-</w:t>
      </w:r>
      <w:r w:rsidRPr="00513375">
        <w:tab/>
        <w:t>if the feature "ServiceExperience" is supported and the event is "</w:t>
      </w:r>
      <w:r w:rsidRPr="00513375">
        <w:rPr>
          <w:lang w:val="en-US" w:eastAsia="zh-CN"/>
        </w:rPr>
        <w:t>SERVICE_EXPERIENCE</w:t>
      </w:r>
      <w:r w:rsidRPr="00513375">
        <w:t>", it shall provide:</w:t>
      </w:r>
    </w:p>
    <w:p w14:paraId="11A3AE14" w14:textId="77777777" w:rsidR="00513375" w:rsidRPr="00513375" w:rsidRDefault="00513375" w:rsidP="00513375">
      <w:pPr>
        <w:ind w:left="851" w:hanging="284"/>
        <w:contextualSpacing/>
      </w:pPr>
      <w:r w:rsidRPr="00513375">
        <w:t>1)</w:t>
      </w:r>
      <w:r w:rsidRPr="00513375">
        <w:tab/>
        <w:t>identification of target UE(s) to which the request applies by "supis", "intGroupIds" or "anyUe" attribute in the "tgt-ue" attribute;</w:t>
      </w:r>
    </w:p>
    <w:p w14:paraId="4F59E4D8" w14:textId="77777777" w:rsidR="00513375" w:rsidRPr="00513375" w:rsidRDefault="00513375" w:rsidP="00513375">
      <w:pPr>
        <w:ind w:left="851" w:hanging="284"/>
        <w:contextualSpacing/>
      </w:pPr>
      <w:r w:rsidRPr="00513375">
        <w:t>2)</w:t>
      </w:r>
      <w:r w:rsidRPr="00513375">
        <w:tab/>
        <w:t>event specific filter information in the "event-filter" attribute which shall provide:</w:t>
      </w:r>
    </w:p>
    <w:p w14:paraId="46AD196C" w14:textId="77777777" w:rsidR="00513375" w:rsidRPr="00513375" w:rsidRDefault="00513375" w:rsidP="00513375">
      <w:pPr>
        <w:ind w:left="1135" w:hanging="284"/>
        <w:contextualSpacing/>
      </w:pPr>
      <w:r w:rsidRPr="00513375">
        <w:t>a)</w:t>
      </w:r>
      <w:r w:rsidRPr="00513375">
        <w:tab/>
        <w:t xml:space="preserve">any slices indication in the "anySlice" attribute or identification of network slice(s) together with the optionally associated network slice instance(s) if available, via the "nsiIdInfos" attribute; and </w:t>
      </w:r>
    </w:p>
    <w:p w14:paraId="79B50DBC" w14:textId="77777777" w:rsidR="00513375" w:rsidRPr="00513375" w:rsidRDefault="00513375" w:rsidP="00513375">
      <w:pPr>
        <w:keepLines/>
        <w:ind w:left="1135" w:hanging="851"/>
      </w:pPr>
      <w:r w:rsidRPr="00513375">
        <w:t>NOTE</w:t>
      </w:r>
      <w:r w:rsidRPr="00513375">
        <w:rPr>
          <w:rFonts w:eastAsia="DengXian"/>
        </w:rPr>
        <w:t> 7</w:t>
      </w:r>
      <w:r w:rsidRPr="00513375">
        <w:t>:</w:t>
      </w:r>
      <w:r w:rsidRPr="00513375">
        <w:tab/>
      </w:r>
      <w:r w:rsidRPr="00513375">
        <w:tab/>
        <w:t>The network slice instance of a PDU session is not available in the PCF.</w:t>
      </w:r>
    </w:p>
    <w:p w14:paraId="31DCECC5" w14:textId="77777777" w:rsidR="00513375" w:rsidRPr="00513375" w:rsidRDefault="00513375" w:rsidP="00513375">
      <w:pPr>
        <w:ind w:left="568" w:hanging="284"/>
        <w:contextualSpacing/>
      </w:pPr>
      <w:r w:rsidRPr="00513375">
        <w:tab/>
        <w:t>the "event-filter" attribute may provide:</w:t>
      </w:r>
    </w:p>
    <w:p w14:paraId="037404A2" w14:textId="77777777" w:rsidR="00513375" w:rsidRPr="00513375" w:rsidRDefault="00513375" w:rsidP="00513375">
      <w:pPr>
        <w:ind w:left="1135" w:hanging="284"/>
        <w:contextualSpacing/>
      </w:pPr>
      <w:r w:rsidRPr="00513375">
        <w:t>a)</w:t>
      </w:r>
      <w:r w:rsidRPr="00513375">
        <w:tab/>
        <w:t>identification of application(s) to which the request applies via "appIds" attribute;</w:t>
      </w:r>
    </w:p>
    <w:p w14:paraId="14E25DC5" w14:textId="77777777" w:rsidR="00513375" w:rsidRPr="00513375" w:rsidRDefault="00513375" w:rsidP="00513375">
      <w:pPr>
        <w:ind w:left="1135" w:hanging="284"/>
        <w:contextualSpacing/>
      </w:pPr>
      <w:r w:rsidRPr="00513375">
        <w:t>b)</w:t>
      </w:r>
      <w:r w:rsidRPr="00513375">
        <w:tab/>
        <w:t xml:space="preserve">identification of DNN via identification of Dnn(s) by "dnns" attribute; </w:t>
      </w:r>
    </w:p>
    <w:p w14:paraId="4B341AC5" w14:textId="77777777" w:rsidR="00513375" w:rsidRPr="00513375" w:rsidRDefault="00513375" w:rsidP="00513375">
      <w:pPr>
        <w:ind w:left="1135" w:hanging="284"/>
        <w:contextualSpacing/>
      </w:pPr>
      <w:r w:rsidRPr="00513375">
        <w:t>c)</w:t>
      </w:r>
      <w:r w:rsidRPr="00513375">
        <w:tab/>
        <w:t>identification of user plane accesses to one or more DN(s) where applications are deployed via "dnais" attribute;</w:t>
      </w:r>
    </w:p>
    <w:p w14:paraId="28F3C6FE" w14:textId="77777777" w:rsidR="00513375" w:rsidRPr="00513375" w:rsidRDefault="00513375" w:rsidP="00513375">
      <w:pPr>
        <w:ind w:left="1135" w:hanging="284"/>
        <w:contextualSpacing/>
      </w:pPr>
      <w:r w:rsidRPr="00513375">
        <w:t>d)</w:t>
      </w:r>
      <w:r w:rsidRPr="00513375">
        <w:tab/>
        <w:t>identification of network area to which the request applies via identification of network area(s) by "networkArea" attribute (mandatory if "anyUe" attribute is set to true);</w:t>
      </w:r>
    </w:p>
    <w:p w14:paraId="2B25C66E" w14:textId="77777777" w:rsidR="00513375" w:rsidRPr="00513375" w:rsidRDefault="00513375" w:rsidP="00513375">
      <w:pPr>
        <w:ind w:left="1135" w:hanging="284"/>
        <w:contextualSpacing/>
      </w:pPr>
      <w:r w:rsidRPr="00513375">
        <w:t>e)</w:t>
      </w:r>
      <w:r w:rsidRPr="00513375">
        <w:tab/>
        <w:t>if "appIds" attribute is provided, the bandwidth requirement of each application by "bwRequs" attribute;</w:t>
      </w:r>
    </w:p>
    <w:p w14:paraId="633A40BA" w14:textId="77777777" w:rsidR="00513375" w:rsidRPr="00513375" w:rsidRDefault="00513375" w:rsidP="00513375">
      <w:pPr>
        <w:ind w:left="1135" w:hanging="284"/>
        <w:contextualSpacing/>
      </w:pPr>
      <w:r w:rsidRPr="00513375">
        <w:t>f)</w:t>
      </w:r>
      <w:r w:rsidRPr="00513375">
        <w:tab/>
        <w:t>identication of all the RAT types and/or all the frequencies that the NWDAF received for the application or specific RAT type(s) and/or frequency(ies) by "ratFreqs" attribute</w:t>
      </w:r>
      <w:r w:rsidRPr="00513375">
        <w:rPr>
          <w:lang w:val="en-US" w:eastAsia="zh-CN"/>
        </w:rPr>
        <w:t xml:space="preserve"> if the feature "ServiceExperienceExt" is also supported</w:t>
      </w:r>
      <w:r w:rsidRPr="00513375">
        <w:t>;</w:t>
      </w:r>
    </w:p>
    <w:p w14:paraId="4CD20672" w14:textId="77777777" w:rsidR="00513375" w:rsidRPr="00513375" w:rsidRDefault="00513375" w:rsidP="00513375">
      <w:pPr>
        <w:ind w:left="1135" w:hanging="284"/>
        <w:contextualSpacing/>
      </w:pPr>
      <w:r w:rsidRPr="00513375">
        <w:rPr>
          <w:lang w:eastAsia="zh-CN"/>
        </w:rPr>
        <w:t>g</w:t>
      </w:r>
      <w:r w:rsidRPr="00513375">
        <w:t>)</w:t>
      </w:r>
      <w:r w:rsidRPr="00513375">
        <w:tab/>
      </w:r>
      <w:r w:rsidRPr="00513375">
        <w:rPr>
          <w:lang w:val="en-US" w:eastAsia="zh-CN"/>
        </w:rPr>
        <w:t xml:space="preserve">a list of analytics subsets carried by "listOfAnaSubsets" attribute with value(s) only applicable to </w:t>
      </w:r>
      <w:r w:rsidRPr="00513375">
        <w:t>"</w:t>
      </w:r>
      <w:r w:rsidRPr="00513375">
        <w:rPr>
          <w:lang w:val="en-US" w:eastAsia="zh-CN"/>
        </w:rPr>
        <w:t>SERVICE_EXPERIENCE</w:t>
      </w:r>
      <w:r w:rsidRPr="00513375">
        <w:t>"</w:t>
      </w:r>
      <w:r w:rsidRPr="00513375">
        <w:rPr>
          <w:lang w:val="en-US" w:eastAsia="zh-CN"/>
        </w:rPr>
        <w:t xml:space="preserve"> event, if the "EneNA" feature is </w:t>
      </w:r>
      <w:r w:rsidRPr="00513375">
        <w:t>supported;</w:t>
      </w:r>
    </w:p>
    <w:p w14:paraId="304E2C51" w14:textId="77777777" w:rsidR="00513375" w:rsidRPr="00513375" w:rsidRDefault="00513375" w:rsidP="00513375">
      <w:pPr>
        <w:ind w:left="1135" w:hanging="284"/>
        <w:contextualSpacing/>
      </w:pPr>
      <w:r w:rsidRPr="00513375">
        <w:t>h)</w:t>
      </w:r>
      <w:r w:rsidRPr="00513375">
        <w:tab/>
        <w:t>the identification of the UPF as the "upfInfo" attribute if the feature "ServiceExperienceExt" is also supported;</w:t>
      </w:r>
    </w:p>
    <w:p w14:paraId="4206DE4A" w14:textId="77777777" w:rsidR="00513375" w:rsidRPr="00513375" w:rsidRDefault="00513375" w:rsidP="00513375">
      <w:pPr>
        <w:ind w:left="1135" w:hanging="284"/>
        <w:contextualSpacing/>
      </w:pPr>
      <w:r w:rsidRPr="00513375">
        <w:t>i)</w:t>
      </w:r>
      <w:r w:rsidRPr="00513375">
        <w:tab/>
        <w:t>IP address(s)/FQDN(s) of the Application Server(s) as the "appServerAddrs" attribute if the feature "ServiceExperienceExt" is also supported;</w:t>
      </w:r>
    </w:p>
    <w:p w14:paraId="1C8AA5EF" w14:textId="77777777" w:rsidR="00513375" w:rsidRPr="00513375" w:rsidRDefault="00513375" w:rsidP="00513375">
      <w:pPr>
        <w:ind w:left="1135" w:hanging="284"/>
        <w:contextualSpacing/>
      </w:pPr>
      <w:r w:rsidRPr="00513375">
        <w:t>j)</w:t>
      </w:r>
      <w:r w:rsidRPr="00513375">
        <w:tab/>
        <w:t>combination of PDU Session parameters as the "pduSesInfos" attribute if the feature "ServiceExperienceExt2_eNA" is also supported;</w:t>
      </w:r>
    </w:p>
    <w:p w14:paraId="0E0C8EA1" w14:textId="77777777" w:rsidR="00513375" w:rsidRPr="00513375" w:rsidRDefault="00513375" w:rsidP="00513375">
      <w:pPr>
        <w:ind w:left="1135" w:hanging="284"/>
        <w:contextualSpacing/>
      </w:pPr>
      <w:r w:rsidRPr="00513375">
        <w:t>k)</w:t>
      </w:r>
      <w:r w:rsidRPr="00513375">
        <w:tab/>
        <w:t>preferred granularity of location information as the "</w:t>
      </w:r>
      <w:r w:rsidRPr="00513375">
        <w:rPr>
          <w:rFonts w:hint="eastAsia"/>
          <w:lang w:eastAsia="zh-CN"/>
        </w:rPr>
        <w:t>l</w:t>
      </w:r>
      <w:r w:rsidRPr="00513375">
        <w:rPr>
          <w:lang w:eastAsia="zh-CN"/>
        </w:rPr>
        <w:t>ocGranularity</w:t>
      </w:r>
      <w:r w:rsidRPr="00513375">
        <w:t>" attribute if the feature "</w:t>
      </w:r>
      <w:r w:rsidRPr="00513375">
        <w:rPr>
          <w:rFonts w:hint="eastAsia"/>
        </w:rPr>
        <w:t>S</w:t>
      </w:r>
      <w:r w:rsidRPr="00513375">
        <w:t>erviceExperienceExt</w:t>
      </w:r>
      <w:r w:rsidRPr="00513375">
        <w:rPr>
          <w:lang w:eastAsia="zh-CN"/>
        </w:rPr>
        <w:t>2_eNA</w:t>
      </w:r>
      <w:r w:rsidRPr="00513375">
        <w:t>" is supported; and/or</w:t>
      </w:r>
    </w:p>
    <w:p w14:paraId="12C870EF" w14:textId="77777777" w:rsidR="00513375" w:rsidRPr="00513375" w:rsidRDefault="00513375" w:rsidP="00513375">
      <w:pPr>
        <w:ind w:left="1135" w:hanging="284"/>
        <w:contextualSpacing/>
      </w:pPr>
      <w:r w:rsidRPr="00513375">
        <w:t>l)</w:t>
      </w:r>
      <w:r w:rsidRPr="00513375">
        <w:tab/>
      </w:r>
      <w:r w:rsidRPr="00513375">
        <w:rPr>
          <w:lang w:eastAsia="zh-CN"/>
        </w:rPr>
        <w:t>th</w:t>
      </w:r>
      <w:r w:rsidRPr="00513375">
        <w:t>e fine granularity areas as the "fineGranAreas" attribute if the feature "ServiceExperienceExt2_eNA" is supported.</w:t>
      </w:r>
    </w:p>
    <w:p w14:paraId="2EA14E60" w14:textId="77777777" w:rsidR="00513375" w:rsidRPr="00513375" w:rsidRDefault="00513375" w:rsidP="00513375">
      <w:pPr>
        <w:ind w:left="568" w:hanging="284"/>
        <w:contextualSpacing/>
      </w:pPr>
      <w:r w:rsidRPr="00513375">
        <w:t>-</w:t>
      </w:r>
      <w:r w:rsidRPr="00513375">
        <w:tab/>
        <w:t>if the feature "QoSSustainability" is supported and the event is "</w:t>
      </w:r>
      <w:r w:rsidRPr="00513375">
        <w:rPr>
          <w:lang w:val="en-US" w:eastAsia="zh-CN"/>
        </w:rPr>
        <w:t>QOS_SUSTAINABILITY</w:t>
      </w:r>
      <w:r w:rsidRPr="00513375">
        <w:t>", it shall provide:</w:t>
      </w:r>
    </w:p>
    <w:p w14:paraId="7D4892A3" w14:textId="77777777" w:rsidR="00513375" w:rsidRPr="00513375" w:rsidRDefault="00513375" w:rsidP="00513375">
      <w:pPr>
        <w:ind w:left="851" w:hanging="284"/>
        <w:contextualSpacing/>
      </w:pPr>
      <w:r w:rsidRPr="00513375">
        <w:t>1)</w:t>
      </w:r>
      <w:r w:rsidRPr="00513375">
        <w:tab/>
        <w:t>event specific filter information in the "event-filter" attribute which shall provide:</w:t>
      </w:r>
    </w:p>
    <w:p w14:paraId="642E6848" w14:textId="77777777" w:rsidR="00513375" w:rsidRPr="00513375" w:rsidRDefault="00513375" w:rsidP="00513375">
      <w:pPr>
        <w:ind w:left="1135" w:hanging="284"/>
        <w:contextualSpacing/>
        <w:rPr>
          <w:lang w:eastAsia="zh-CN"/>
        </w:rPr>
      </w:pPr>
      <w:r w:rsidRPr="00513375">
        <w:t>a)</w:t>
      </w:r>
      <w:r w:rsidRPr="00513375">
        <w:tab/>
        <w:t>identification of network area to which the request applies via identification of network area by "networkArea" attribute</w:t>
      </w:r>
      <w:r w:rsidRPr="00513375">
        <w:rPr>
          <w:lang w:eastAsia="zh-CN"/>
        </w:rPr>
        <w:t>;</w:t>
      </w:r>
      <w:r w:rsidRPr="00513375">
        <w:t xml:space="preserve"> and</w:t>
      </w:r>
    </w:p>
    <w:p w14:paraId="63636FBD" w14:textId="77777777" w:rsidR="00513375" w:rsidRPr="00513375" w:rsidRDefault="00513375" w:rsidP="00513375">
      <w:pPr>
        <w:ind w:left="1135" w:hanging="284"/>
        <w:contextualSpacing/>
        <w:rPr>
          <w:lang w:eastAsia="zh-CN"/>
        </w:rPr>
      </w:pPr>
      <w:r w:rsidRPr="00513375">
        <w:rPr>
          <w:lang w:eastAsia="zh-CN"/>
        </w:rPr>
        <w:t>b)</w:t>
      </w:r>
      <w:r w:rsidRPr="00513375">
        <w:rPr>
          <w:lang w:eastAsia="zh-CN"/>
        </w:rPr>
        <w:tab/>
        <w:t>QoS requirements via "qosRequ" attribute;</w:t>
      </w:r>
    </w:p>
    <w:p w14:paraId="78C2A0D7" w14:textId="77777777" w:rsidR="00513375" w:rsidRPr="00513375" w:rsidRDefault="00513375" w:rsidP="00513375">
      <w:pPr>
        <w:ind w:left="851" w:hanging="284"/>
        <w:contextualSpacing/>
        <w:rPr>
          <w:lang w:eastAsia="zh-CN"/>
        </w:rPr>
      </w:pPr>
      <w:r w:rsidRPr="00513375">
        <w:rPr>
          <w:lang w:eastAsia="zh-CN"/>
        </w:rPr>
        <w:t>2)</w:t>
      </w:r>
      <w:r w:rsidRPr="00513375">
        <w:rPr>
          <w:lang w:eastAsia="zh-CN"/>
        </w:rPr>
        <w:tab/>
        <w:t xml:space="preserve">identification of target UE(s) to which the </w:t>
      </w:r>
      <w:r w:rsidRPr="00513375">
        <w:t>request</w:t>
      </w:r>
      <w:r w:rsidRPr="00513375">
        <w:rPr>
          <w:lang w:eastAsia="zh-CN"/>
        </w:rPr>
        <w:t xml:space="preserve"> applies by "anyUe" in the "tgt-ue" attribute;</w:t>
      </w:r>
    </w:p>
    <w:p w14:paraId="5DA1499F" w14:textId="77777777" w:rsidR="00513375" w:rsidRPr="00513375" w:rsidRDefault="00513375" w:rsidP="00513375">
      <w:pPr>
        <w:ind w:left="568" w:hanging="284"/>
        <w:contextualSpacing/>
      </w:pPr>
      <w:r w:rsidRPr="00513375">
        <w:tab/>
        <w:t>the "event-filter" attribute may provide:</w:t>
      </w:r>
    </w:p>
    <w:p w14:paraId="0F9239CC" w14:textId="77777777" w:rsidR="00513375" w:rsidRPr="00513375" w:rsidRDefault="00513375" w:rsidP="00513375">
      <w:pPr>
        <w:ind w:left="1135" w:hanging="284"/>
        <w:contextualSpacing/>
      </w:pPr>
      <w:r w:rsidRPr="00513375">
        <w:t>a)</w:t>
      </w:r>
      <w:r w:rsidRPr="00513375">
        <w:tab/>
        <w:t>identification of network slice(s) by "snssais" attribute;</w:t>
      </w:r>
    </w:p>
    <w:p w14:paraId="77C00333" w14:textId="77777777" w:rsidR="00513375" w:rsidRPr="00513375" w:rsidRDefault="00513375" w:rsidP="00513375">
      <w:pPr>
        <w:ind w:left="1135" w:hanging="284"/>
        <w:contextualSpacing/>
      </w:pPr>
      <w:r w:rsidRPr="00513375">
        <w:t>b)</w:t>
      </w:r>
      <w:r w:rsidRPr="00513375">
        <w:tab/>
        <w:t>the spatial granularity size of TA in the "spatialGranSizeTa" attribute if the "QoSSustainExt_eNA" feature is supported;</w:t>
      </w:r>
    </w:p>
    <w:p w14:paraId="1C47AF4B" w14:textId="77777777" w:rsidR="00513375" w:rsidRPr="00513375" w:rsidRDefault="00513375" w:rsidP="00513375">
      <w:pPr>
        <w:ind w:left="1135" w:hanging="284"/>
        <w:contextualSpacing/>
      </w:pPr>
      <w:r w:rsidRPr="00513375">
        <w:t>c)</w:t>
      </w:r>
      <w:r w:rsidRPr="00513375">
        <w:tab/>
        <w:t>the spatial granularity size of cell in the "spatialGranSizeCell" attribute if the "QoSSustainExt_eNA" feature is supported;</w:t>
      </w:r>
    </w:p>
    <w:p w14:paraId="051C9C27" w14:textId="77777777" w:rsidR="00513375" w:rsidRPr="00513375" w:rsidRDefault="00513375" w:rsidP="00513375">
      <w:pPr>
        <w:ind w:left="1135" w:hanging="284"/>
        <w:contextualSpacing/>
      </w:pPr>
      <w:r w:rsidRPr="00513375">
        <w:t>d)</w:t>
      </w:r>
      <w:r w:rsidRPr="00513375">
        <w:tab/>
        <w:t>the temporal granularity size in the "temporalGranSize" attribute if the "QoSSustainExt_eNA" feature is supported;</w:t>
      </w:r>
    </w:p>
    <w:p w14:paraId="359F37B8" w14:textId="77777777" w:rsidR="00513375" w:rsidRPr="00513375" w:rsidRDefault="00513375" w:rsidP="00513375">
      <w:pPr>
        <w:ind w:left="1135" w:hanging="284"/>
        <w:contextualSpacing/>
      </w:pPr>
      <w:r w:rsidRPr="00513375">
        <w:t>e)</w:t>
      </w:r>
      <w:r w:rsidRPr="00513375">
        <w:tab/>
      </w:r>
      <w:r w:rsidRPr="00513375">
        <w:rPr>
          <w:lang w:val="en-US" w:eastAsia="zh-CN"/>
        </w:rPr>
        <w:t>the fine granularity areas as the "fineGranAreas" attribute if the feature "</w:t>
      </w:r>
      <w:r w:rsidRPr="00513375">
        <w:rPr>
          <w:rFonts w:eastAsia="Batang"/>
        </w:rPr>
        <w:t>QoSSustainExt_eNA</w:t>
      </w:r>
      <w:r w:rsidRPr="00513375">
        <w:rPr>
          <w:lang w:val="en-US" w:eastAsia="zh-CN"/>
        </w:rPr>
        <w:t>" is supported.</w:t>
      </w:r>
    </w:p>
    <w:p w14:paraId="3829667C" w14:textId="77777777" w:rsidR="00513375" w:rsidRPr="00513375" w:rsidRDefault="00513375" w:rsidP="00513375">
      <w:pPr>
        <w:ind w:left="568" w:hanging="284"/>
        <w:contextualSpacing/>
      </w:pPr>
      <w:r w:rsidRPr="00513375">
        <w:t>-</w:t>
      </w:r>
      <w:r w:rsidRPr="00513375">
        <w:tab/>
        <w:t>if the feature "AbnormalBehaviour" is supported and the event is "ABNORMAL_BEHAVIOUR", it shall provide:</w:t>
      </w:r>
    </w:p>
    <w:p w14:paraId="274D7851" w14:textId="77777777" w:rsidR="00513375" w:rsidRPr="00513375" w:rsidRDefault="00513375" w:rsidP="00513375">
      <w:pPr>
        <w:ind w:left="851" w:hanging="284"/>
        <w:contextualSpacing/>
        <w:rPr>
          <w:rFonts w:eastAsia="DengXian"/>
        </w:rPr>
      </w:pPr>
      <w:r w:rsidRPr="00513375">
        <w:t>1)</w:t>
      </w:r>
      <w:r w:rsidRPr="00513375">
        <w:tab/>
        <w:t>identification of target UE(s) to which the request applies by "supis", "intGroupIds" or "anyUe" attribute</w:t>
      </w:r>
      <w:r w:rsidRPr="00513375">
        <w:rPr>
          <w:rFonts w:eastAsia="DengXian"/>
        </w:rPr>
        <w:t xml:space="preserve"> in the "tgt-ue" attribute; and</w:t>
      </w:r>
    </w:p>
    <w:p w14:paraId="620D8A06" w14:textId="77777777" w:rsidR="00513375" w:rsidRPr="00513375" w:rsidRDefault="00513375" w:rsidP="00513375">
      <w:pPr>
        <w:ind w:left="851" w:hanging="284"/>
        <w:contextualSpacing/>
        <w:rPr>
          <w:rFonts w:eastAsia="MS Mincho"/>
          <w:lang w:val="en-US" w:eastAsia="zh-CN"/>
        </w:rPr>
      </w:pPr>
      <w:r w:rsidRPr="00513375">
        <w:rPr>
          <w:lang w:val="en-US" w:eastAsia="zh-CN"/>
        </w:rPr>
        <w:t>2)</w:t>
      </w:r>
      <w:r w:rsidRPr="00513375">
        <w:rPr>
          <w:lang w:val="en-US" w:eastAsia="zh-CN"/>
        </w:rPr>
        <w:tab/>
        <w:t xml:space="preserve">event specific filter information in the "event-filter" attribute which shall provide </w:t>
      </w:r>
    </w:p>
    <w:p w14:paraId="3C74F6C6" w14:textId="77777777" w:rsidR="00513375" w:rsidRPr="00513375" w:rsidRDefault="00513375" w:rsidP="00513375">
      <w:pPr>
        <w:ind w:left="1135" w:hanging="284"/>
        <w:contextualSpacing/>
      </w:pPr>
      <w:r w:rsidRPr="00513375">
        <w:rPr>
          <w:lang w:val="en-US" w:eastAsia="zh-CN"/>
        </w:rPr>
        <w:t>a)</w:t>
      </w:r>
      <w:r w:rsidRPr="00513375">
        <w:rPr>
          <w:lang w:val="en-US" w:eastAsia="zh-CN"/>
        </w:rPr>
        <w:tab/>
      </w:r>
      <w:r w:rsidRPr="00513375">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E2BE7AA" w14:textId="77777777" w:rsidR="00513375" w:rsidRPr="00513375" w:rsidRDefault="00513375" w:rsidP="00513375">
      <w:pPr>
        <w:ind w:left="1418" w:hanging="284"/>
      </w:pPr>
      <w:r w:rsidRPr="00513375">
        <w:t>-</w:t>
      </w:r>
      <w:r w:rsidRPr="00513375">
        <w:tab/>
        <w:t>if "exptAnaType" attribute sets to "MOBILITY", the corresponding list of Exception Ids are "UNEXPECTED_UE_LOCATION", "PING_PONG_ACROSS_CELLS", "UNEXPECTED_WAKEUP" and "UNEXPECTED_RADIO_LINK_FAILURES";</w:t>
      </w:r>
    </w:p>
    <w:p w14:paraId="25634784" w14:textId="77777777" w:rsidR="00513375" w:rsidRPr="00513375" w:rsidRDefault="00513375" w:rsidP="00513375">
      <w:pPr>
        <w:ind w:left="1418" w:hanging="284"/>
      </w:pPr>
      <w:r w:rsidRPr="00513375">
        <w:t>-</w:t>
      </w:r>
      <w:r w:rsidRPr="00513375">
        <w:tab/>
        <w:t>if "exptAnaType" attribute sets to "COMMUN", the corresponding list of Exception Ids are "UNEXPECTED_LONG_LIVE_FLOW", "UNEXPECTED_LARGE_RATE_FLOW", "SUSPICION_OF_DDOS_ATTACK", "WRONG_DESTINATION_ADDRESS" and "TOO_FREQUENT_SERVICE_ACCESS";</w:t>
      </w:r>
    </w:p>
    <w:p w14:paraId="6CBB5603" w14:textId="77777777" w:rsidR="00513375" w:rsidRPr="00513375" w:rsidRDefault="00513375" w:rsidP="00513375">
      <w:pPr>
        <w:ind w:left="1418" w:hanging="284"/>
      </w:pPr>
      <w:r w:rsidRPr="00513375">
        <w:t>-</w:t>
      </w:r>
      <w:r w:rsidRPr="00513375">
        <w:tab/>
        <w:t>if "exptAnaType" attribute sets to "MOBILITY_AND_COMMUN", the corresponding list of Exception Ids includes all above derived exception Ids.</w:t>
      </w:r>
    </w:p>
    <w:p w14:paraId="69DFA0BB" w14:textId="77777777" w:rsidR="00513375" w:rsidRPr="00513375" w:rsidRDefault="00513375" w:rsidP="00513375">
      <w:pPr>
        <w:ind w:left="1135" w:hanging="284"/>
        <w:contextualSpacing/>
      </w:pPr>
      <w:r w:rsidRPr="00513375">
        <w:tab/>
        <w:t xml:space="preserve">The derived list of Exception Ids are used by the NWDAF to notify the NF service consumer when UE's behaviour is exceptional based on one or more Exception Ids within the list. </w:t>
      </w:r>
    </w:p>
    <w:p w14:paraId="432618A6" w14:textId="77777777" w:rsidR="00513375" w:rsidRPr="00513375" w:rsidRDefault="00513375" w:rsidP="00513375">
      <w:pPr>
        <w:ind w:left="1135" w:hanging="284"/>
        <w:contextualSpacing/>
      </w:pPr>
      <w:r w:rsidRPr="00513375">
        <w:tab/>
        <w:t>If the "anyUe" attribute in the "tgt-ue" attribute sets to "true":</w:t>
      </w:r>
    </w:p>
    <w:p w14:paraId="278C75AB" w14:textId="77777777" w:rsidR="00513375" w:rsidRPr="00513375" w:rsidRDefault="00513375" w:rsidP="00513375">
      <w:pPr>
        <w:ind w:left="1418" w:hanging="284"/>
      </w:pPr>
      <w:r w:rsidRPr="00513375">
        <w:t>a)</w:t>
      </w:r>
      <w:r w:rsidRPr="00513375">
        <w:tab/>
        <w:t>the expected analytics type via the"exptAnaType" attribute or the list of Exception Ids via "excepIds" attribute shall not be requested for both mobility and communication related analytics at the same time;</w:t>
      </w:r>
    </w:p>
    <w:p w14:paraId="528AE109" w14:textId="77777777" w:rsidR="00513375" w:rsidRPr="00513375" w:rsidRDefault="00513375" w:rsidP="00513375">
      <w:pPr>
        <w:ind w:left="1418" w:hanging="284"/>
      </w:pPr>
      <w:r w:rsidRPr="00513375">
        <w:t>b)</w:t>
      </w:r>
      <w:r w:rsidRPr="00513375">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4E7EDC9" w14:textId="77777777" w:rsidR="00513375" w:rsidRPr="00513375" w:rsidRDefault="00513375" w:rsidP="00513375">
      <w:pPr>
        <w:ind w:left="1418" w:hanging="284"/>
      </w:pPr>
      <w:r w:rsidRPr="00513375">
        <w:t>c)</w:t>
      </w:r>
      <w:r w:rsidRPr="00513375">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09A17DA" w14:textId="77777777" w:rsidR="00513375" w:rsidRPr="00513375" w:rsidRDefault="00513375" w:rsidP="00513375">
      <w:pPr>
        <w:ind w:left="568" w:hanging="284"/>
        <w:contextualSpacing/>
      </w:pPr>
      <w:r w:rsidRPr="00513375">
        <w:tab/>
        <w:t>the "event-filter" attribute may provide:</w:t>
      </w:r>
    </w:p>
    <w:p w14:paraId="7291EC3F" w14:textId="77777777" w:rsidR="00513375" w:rsidRPr="00513375" w:rsidRDefault="00513375" w:rsidP="00513375">
      <w:pPr>
        <w:ind w:left="1135" w:hanging="284"/>
        <w:contextualSpacing/>
        <w:rPr>
          <w:lang w:val="en-US" w:eastAsia="zh-CN"/>
        </w:rPr>
      </w:pPr>
      <w:r w:rsidRPr="00513375">
        <w:rPr>
          <w:lang w:val="en-US" w:eastAsia="zh-CN"/>
        </w:rPr>
        <w:t>a)</w:t>
      </w:r>
      <w:r w:rsidRPr="00513375">
        <w:rPr>
          <w:lang w:val="en-US" w:eastAsia="zh-CN"/>
        </w:rPr>
        <w:tab/>
      </w:r>
      <w:r w:rsidRPr="00513375">
        <w:t>expected UE behaviour via "exptUeBehav" attribute</w:t>
      </w:r>
      <w:r w:rsidRPr="00513375">
        <w:rPr>
          <w:lang w:val="en-US" w:eastAsia="zh-CN"/>
        </w:rPr>
        <w:t>;</w:t>
      </w:r>
    </w:p>
    <w:p w14:paraId="632115DC" w14:textId="77777777" w:rsidR="00513375" w:rsidRPr="00513375" w:rsidRDefault="00513375" w:rsidP="00513375">
      <w:pPr>
        <w:ind w:left="568" w:hanging="284"/>
        <w:contextualSpacing/>
      </w:pPr>
      <w:r w:rsidRPr="00513375">
        <w:t>-</w:t>
      </w:r>
      <w:r w:rsidRPr="00513375">
        <w:tab/>
        <w:t>if the feature "UserDataCongestion" is supported and the event is "USER_DATA_CONGESTION", it shall provide one of the following attributes:</w:t>
      </w:r>
    </w:p>
    <w:p w14:paraId="07508532" w14:textId="77777777" w:rsidR="00513375" w:rsidRPr="00513375" w:rsidRDefault="00513375" w:rsidP="00513375">
      <w:pPr>
        <w:ind w:left="851" w:hanging="284"/>
        <w:contextualSpacing/>
      </w:pPr>
      <w:r w:rsidRPr="00513375">
        <w:t>1)</w:t>
      </w:r>
      <w:r w:rsidRPr="00513375">
        <w:tab/>
      </w:r>
      <w:r w:rsidRPr="00513375">
        <w:rPr>
          <w:lang w:eastAsia="zh-CN"/>
        </w:rPr>
        <w:t xml:space="preserve">identification of target UE(s) via </w:t>
      </w:r>
      <w:r w:rsidRPr="00513375">
        <w:t>"supis" "gpsis" (if feature "UserDataCongestionExt" is supported)  or "anyUe" attribute within "tgt-ue" attribute;</w:t>
      </w:r>
    </w:p>
    <w:p w14:paraId="371294B3" w14:textId="77777777" w:rsidR="00513375" w:rsidRPr="00513375" w:rsidRDefault="00513375" w:rsidP="00513375">
      <w:pPr>
        <w:ind w:left="851" w:hanging="284"/>
        <w:contextualSpacing/>
      </w:pPr>
      <w:r w:rsidRPr="00513375">
        <w:t>2)</w:t>
      </w:r>
      <w:r w:rsidRPr="00513375">
        <w:tab/>
        <w:t>event specific filter information in the "event-filter" attribute which shall provide:</w:t>
      </w:r>
    </w:p>
    <w:p w14:paraId="5EDF6015" w14:textId="77777777" w:rsidR="00513375" w:rsidRPr="00513375" w:rsidRDefault="00513375" w:rsidP="00513375">
      <w:pPr>
        <w:ind w:left="1135" w:hanging="284"/>
        <w:contextualSpacing/>
      </w:pPr>
      <w:r w:rsidRPr="00513375">
        <w:t>a)</w:t>
      </w:r>
      <w:r w:rsidRPr="00513375">
        <w:tab/>
        <w:t>the user data congestion requirements via "</w:t>
      </w:r>
      <w:r w:rsidRPr="00513375">
        <w:rPr>
          <w:lang w:eastAsia="zh-CN"/>
        </w:rPr>
        <w:t>userDataCon</w:t>
      </w:r>
      <w:r w:rsidRPr="00513375">
        <w:t>Reqs" attribute, if the feature "UserDataCongestionExt2_eNA" is supported;</w:t>
      </w:r>
    </w:p>
    <w:p w14:paraId="3A75E34A" w14:textId="77777777" w:rsidR="00513375" w:rsidRPr="00513375" w:rsidRDefault="00513375" w:rsidP="00513375">
      <w:pPr>
        <w:ind w:left="568" w:hanging="284"/>
        <w:contextualSpacing/>
        <w:rPr>
          <w:lang w:eastAsia="zh-CN"/>
        </w:rPr>
      </w:pPr>
      <w:r w:rsidRPr="00513375">
        <w:tab/>
        <w:t xml:space="preserve">and </w:t>
      </w:r>
      <w:r w:rsidRPr="00513375">
        <w:rPr>
          <w:lang w:eastAsia="zh-CN"/>
        </w:rPr>
        <w:t>may provide:</w:t>
      </w:r>
    </w:p>
    <w:p w14:paraId="579D69AB" w14:textId="77777777" w:rsidR="00513375" w:rsidRPr="00513375" w:rsidRDefault="00513375" w:rsidP="00513375">
      <w:pPr>
        <w:ind w:left="851" w:hanging="284"/>
        <w:contextualSpacing/>
      </w:pPr>
      <w:r w:rsidRPr="00513375">
        <w:rPr>
          <w:lang w:eastAsia="zh-CN"/>
        </w:rPr>
        <w:t>1)</w:t>
      </w:r>
      <w:r w:rsidRPr="00513375">
        <w:rPr>
          <w:lang w:eastAsia="zh-CN"/>
        </w:rPr>
        <w:tab/>
      </w:r>
      <w:r w:rsidRPr="00513375">
        <w:t xml:space="preserve">event specific filter information in </w:t>
      </w:r>
      <w:r w:rsidRPr="00513375">
        <w:rPr>
          <w:lang w:eastAsia="zh-CN"/>
        </w:rPr>
        <w:t xml:space="preserve">the </w:t>
      </w:r>
      <w:r w:rsidRPr="00513375">
        <w:t>"event-filter" attribute which may provide:</w:t>
      </w:r>
    </w:p>
    <w:p w14:paraId="4CEBB284" w14:textId="77777777" w:rsidR="00513375" w:rsidRPr="00513375" w:rsidRDefault="00513375" w:rsidP="00513375">
      <w:pPr>
        <w:ind w:left="1135" w:hanging="284"/>
        <w:contextualSpacing/>
      </w:pPr>
      <w:r w:rsidRPr="00513375">
        <w:t>a</w:t>
      </w:r>
      <w:r w:rsidRPr="00513375">
        <w:rPr>
          <w:lang w:eastAsia="zh-CN"/>
        </w:rPr>
        <w:t>)</w:t>
      </w:r>
      <w:r w:rsidRPr="00513375">
        <w:rPr>
          <w:lang w:eastAsia="zh-CN"/>
        </w:rPr>
        <w:tab/>
      </w:r>
      <w:r w:rsidRPr="00513375">
        <w:rPr>
          <w:lang w:val="en-US" w:eastAsia="zh-CN"/>
        </w:rPr>
        <w:t>identification of network slice(s) by "snssais" attribute</w:t>
      </w:r>
      <w:r w:rsidRPr="00513375">
        <w:rPr>
          <w:lang w:eastAsia="zh-CN"/>
        </w:rPr>
        <w:t>;</w:t>
      </w:r>
    </w:p>
    <w:p w14:paraId="092C534A" w14:textId="77777777" w:rsidR="00513375" w:rsidRPr="00513375" w:rsidRDefault="00513375" w:rsidP="00513375">
      <w:pPr>
        <w:ind w:left="1135" w:hanging="284"/>
        <w:contextualSpacing/>
      </w:pPr>
      <w:r w:rsidRPr="00513375">
        <w:t>b)</w:t>
      </w:r>
      <w:r w:rsidRPr="00513375">
        <w:tab/>
        <w:t>identification of network area to which the request applies via identification of network area by "networkArea" attribute (mandatory if "anyUe" attribute is set to true);</w:t>
      </w:r>
    </w:p>
    <w:p w14:paraId="0483EF7D" w14:textId="77777777" w:rsidR="00513375" w:rsidRPr="00513375" w:rsidRDefault="00513375" w:rsidP="00513375">
      <w:pPr>
        <w:ind w:left="1135" w:hanging="284"/>
        <w:contextualSpacing/>
      </w:pPr>
      <w:r w:rsidRPr="00513375">
        <w:t>c)</w:t>
      </w:r>
      <w:r w:rsidRPr="00513375">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4874B53" w14:textId="77777777" w:rsidR="00513375" w:rsidRPr="00513375" w:rsidRDefault="00513375" w:rsidP="00513375">
      <w:pPr>
        <w:ind w:left="1135" w:hanging="284"/>
        <w:contextualSpacing/>
        <w:rPr>
          <w:lang w:val="en-US" w:eastAsia="zh-CN"/>
        </w:rPr>
      </w:pPr>
      <w:r w:rsidRPr="00513375">
        <w:rPr>
          <w:lang w:eastAsia="zh-CN"/>
        </w:rPr>
        <w:t>d</w:t>
      </w:r>
      <w:r w:rsidRPr="00513375">
        <w:t>)</w:t>
      </w:r>
      <w:r w:rsidRPr="00513375">
        <w:tab/>
      </w:r>
      <w:r w:rsidRPr="00513375">
        <w:rPr>
          <w:lang w:val="en-US" w:eastAsia="zh-CN"/>
        </w:rPr>
        <w:t xml:space="preserve">a list of analytics subsets carried by "listOfAnaSubsets" attribute with value(s) only applicable to </w:t>
      </w:r>
      <w:r w:rsidRPr="00513375">
        <w:t>"USER_DATA_CONGESTION"</w:t>
      </w:r>
      <w:r w:rsidRPr="00513375">
        <w:rPr>
          <w:lang w:val="en-US" w:eastAsia="zh-CN"/>
        </w:rPr>
        <w:t xml:space="preserve"> event, if the "EneNA" feature is supported;</w:t>
      </w:r>
    </w:p>
    <w:p w14:paraId="6561A2D7" w14:textId="77777777" w:rsidR="00513375" w:rsidRPr="00513375" w:rsidRDefault="00513375" w:rsidP="00513375">
      <w:pPr>
        <w:ind w:left="1135" w:hanging="284"/>
        <w:contextualSpacing/>
        <w:rPr>
          <w:lang w:eastAsia="zh-CN"/>
        </w:rPr>
      </w:pPr>
      <w:r w:rsidRPr="00513375">
        <w:rPr>
          <w:lang w:eastAsia="zh-CN"/>
        </w:rPr>
        <w:t>e)</w:t>
      </w:r>
      <w:r w:rsidRPr="00513375">
        <w:rPr>
          <w:lang w:eastAsia="zh-CN"/>
        </w:rPr>
        <w:tab/>
        <w:t>the temporal granularity size in the "temporalGranSize" attribute if the "UserDataCongestionExt2_eNA" feature is supported.</w:t>
      </w:r>
    </w:p>
    <w:p w14:paraId="6DB0FD53" w14:textId="77777777" w:rsidR="00513375" w:rsidRPr="00513375" w:rsidRDefault="00513375" w:rsidP="00513375">
      <w:pPr>
        <w:ind w:left="568" w:hanging="284"/>
        <w:contextualSpacing/>
      </w:pPr>
      <w:r w:rsidRPr="00513375">
        <w:t>-</w:t>
      </w:r>
      <w:r w:rsidRPr="00513375">
        <w:tab/>
        <w:t>if the feature "SMCCE" is supported and the event is "SM_CONGESTION", it shall provide:</w:t>
      </w:r>
    </w:p>
    <w:p w14:paraId="39F35695" w14:textId="77777777" w:rsidR="00513375" w:rsidRPr="00513375" w:rsidRDefault="00513375" w:rsidP="00513375">
      <w:pPr>
        <w:ind w:left="851" w:hanging="284"/>
        <w:contextualSpacing/>
      </w:pPr>
      <w:r w:rsidRPr="00513375">
        <w:t>1)</w:t>
      </w:r>
      <w:r w:rsidRPr="00513375">
        <w:tab/>
        <w:t>event specific filter information in the "event-filter" attribute which shall provide:</w:t>
      </w:r>
    </w:p>
    <w:p w14:paraId="474D6EAA" w14:textId="77777777" w:rsidR="00513375" w:rsidRPr="00513375" w:rsidRDefault="00513375" w:rsidP="00513375">
      <w:pPr>
        <w:ind w:left="1135" w:hanging="284"/>
        <w:contextualSpacing/>
      </w:pPr>
      <w:r w:rsidRPr="00513375">
        <w:t>a)</w:t>
      </w:r>
      <w:r w:rsidRPr="00513375">
        <w:tab/>
        <w:t xml:space="preserve">identification of DNN in the "dnns" attribute; and/or </w:t>
      </w:r>
    </w:p>
    <w:p w14:paraId="009B561D" w14:textId="77777777" w:rsidR="00513375" w:rsidRPr="00513375" w:rsidRDefault="00513375" w:rsidP="00513375">
      <w:pPr>
        <w:ind w:left="1135" w:hanging="284"/>
        <w:contextualSpacing/>
      </w:pPr>
      <w:r w:rsidRPr="00513375">
        <w:t>b)</w:t>
      </w:r>
      <w:r w:rsidRPr="00513375">
        <w:tab/>
        <w:t>identification of network slice(s) in the "snssais" attribute; and</w:t>
      </w:r>
    </w:p>
    <w:p w14:paraId="62434EA8" w14:textId="77777777" w:rsidR="00513375" w:rsidRPr="00513375" w:rsidRDefault="00513375" w:rsidP="00513375">
      <w:pPr>
        <w:ind w:left="851" w:hanging="284"/>
        <w:contextualSpacing/>
      </w:pPr>
      <w:r w:rsidRPr="00513375">
        <w:t>2)</w:t>
      </w:r>
      <w:r w:rsidRPr="00513375">
        <w:tab/>
        <w:t>identification of target UE(s) via "supis" attribute in the "tgt-ue" attribute where the target UE(s) are one have the PDU Session for the DNN and/or S-NSSAI indicated by the event specific filter information;</w:t>
      </w:r>
    </w:p>
    <w:p w14:paraId="4B2D5EBF" w14:textId="77777777" w:rsidR="00513375" w:rsidRPr="00513375" w:rsidRDefault="00513375" w:rsidP="00513375">
      <w:pPr>
        <w:ind w:left="568" w:hanging="284"/>
        <w:contextualSpacing/>
      </w:pPr>
      <w:r w:rsidRPr="00513375">
        <w:tab/>
        <w:t>and may include:</w:t>
      </w:r>
    </w:p>
    <w:p w14:paraId="269890EB" w14:textId="77777777" w:rsidR="00513375" w:rsidRPr="00513375" w:rsidRDefault="00513375" w:rsidP="00513375">
      <w:pPr>
        <w:ind w:left="851" w:hanging="284"/>
        <w:contextualSpacing/>
        <w:rPr>
          <w:lang w:val="en-US" w:eastAsia="zh-CN"/>
        </w:rPr>
      </w:pPr>
      <w:r w:rsidRPr="00513375">
        <w:t>1)</w:t>
      </w:r>
      <w:r w:rsidRPr="00513375">
        <w:tab/>
      </w:r>
      <w:r w:rsidRPr="00513375">
        <w:rPr>
          <w:lang w:val="en-US" w:eastAsia="zh-CN"/>
        </w:rPr>
        <w:t xml:space="preserve">a list of analytics subsets carried by "listOfAnaSubsets" attribute with value(s) only applicable to </w:t>
      </w:r>
      <w:r w:rsidRPr="00513375">
        <w:t>"SM_CONGESTION"</w:t>
      </w:r>
      <w:r w:rsidRPr="00513375">
        <w:rPr>
          <w:lang w:val="en-US" w:eastAsia="zh-CN"/>
        </w:rPr>
        <w:t xml:space="preserve"> event, if the "EneNA" feature is supported;</w:t>
      </w:r>
    </w:p>
    <w:p w14:paraId="45FC3E71" w14:textId="77777777" w:rsidR="00513375" w:rsidRPr="00513375" w:rsidRDefault="00513375" w:rsidP="00513375">
      <w:pPr>
        <w:keepLines/>
        <w:ind w:left="1135" w:hanging="851"/>
      </w:pPr>
      <w:r w:rsidRPr="00513375">
        <w:t>NOTE</w:t>
      </w:r>
      <w:bookmarkStart w:id="31" w:name="_Hlk131634676"/>
      <w:r w:rsidRPr="00513375">
        <w:t> 8</w:t>
      </w:r>
      <w:bookmarkEnd w:id="31"/>
      <w:r w:rsidRPr="00513375">
        <w:t>:</w:t>
      </w:r>
      <w:r w:rsidRPr="00513375">
        <w:tab/>
        <w:t>The predictions are not applicable for Session Management Congestion Control Experience analytics.</w:t>
      </w:r>
    </w:p>
    <w:p w14:paraId="78F4624B" w14:textId="77777777" w:rsidR="00513375" w:rsidRPr="00513375" w:rsidRDefault="00513375" w:rsidP="00513375">
      <w:pPr>
        <w:ind w:left="568" w:hanging="284"/>
        <w:contextualSpacing/>
      </w:pPr>
      <w:r w:rsidRPr="00513375">
        <w:t>-</w:t>
      </w:r>
      <w:r w:rsidRPr="00513375">
        <w:tab/>
        <w:t>if the feature "Dispersion" is supported and the event is "DISPERSION", shall provide:</w:t>
      </w:r>
    </w:p>
    <w:p w14:paraId="526BD101" w14:textId="77777777" w:rsidR="00513375" w:rsidRPr="00513375" w:rsidRDefault="00513375" w:rsidP="00513375">
      <w:pPr>
        <w:ind w:left="851" w:hanging="284"/>
        <w:contextualSpacing/>
      </w:pPr>
      <w:r w:rsidRPr="00513375">
        <w:t>1)</w:t>
      </w:r>
      <w:r w:rsidRPr="00513375">
        <w:tab/>
        <w:t>identification of target UE(s) applies by "supis", "intGroupIds" or "anyUe" attribute within "tgt-ue" attribute, "anyUe" attribute is only supported in combination with "snssais" attribute, "networkArea" attribute and/or "disperClass" attribute;</w:t>
      </w:r>
    </w:p>
    <w:p w14:paraId="0D3DF3A6" w14:textId="77777777" w:rsidR="00513375" w:rsidRPr="00513375" w:rsidRDefault="00513375" w:rsidP="00513375">
      <w:pPr>
        <w:ind w:left="568" w:hanging="284"/>
        <w:contextualSpacing/>
      </w:pPr>
      <w:r w:rsidRPr="00513375">
        <w:tab/>
        <w:t>and may include:</w:t>
      </w:r>
    </w:p>
    <w:p w14:paraId="1CB8EA71" w14:textId="77777777" w:rsidR="00513375" w:rsidRPr="00513375" w:rsidRDefault="00513375" w:rsidP="00513375">
      <w:pPr>
        <w:ind w:left="851" w:hanging="284"/>
        <w:contextualSpacing/>
      </w:pPr>
      <w:r w:rsidRPr="00513375">
        <w:t>1)</w:t>
      </w:r>
      <w:r w:rsidRPr="00513375">
        <w:tab/>
        <w:t>identification of network area applies via identification of network area by "networkArea" attribute;</w:t>
      </w:r>
    </w:p>
    <w:p w14:paraId="7D06C14C" w14:textId="77777777" w:rsidR="00513375" w:rsidRPr="00513375" w:rsidRDefault="00513375" w:rsidP="00513375">
      <w:pPr>
        <w:ind w:left="851" w:hanging="284"/>
        <w:contextualSpacing/>
      </w:pPr>
      <w:r w:rsidRPr="00513375">
        <w:t>2)</w:t>
      </w:r>
      <w:r w:rsidRPr="00513375">
        <w:tab/>
        <w:t>identification of network slice(s) by "snssais" attribute;</w:t>
      </w:r>
    </w:p>
    <w:p w14:paraId="07326F0F" w14:textId="77777777" w:rsidR="00513375" w:rsidRPr="00513375" w:rsidRDefault="00513375" w:rsidP="00513375">
      <w:pPr>
        <w:ind w:left="851" w:hanging="284"/>
        <w:contextualSpacing/>
        <w:rPr>
          <w:lang w:val="en-US" w:eastAsia="zh-CN"/>
        </w:rPr>
      </w:pPr>
      <w:r w:rsidRPr="00513375">
        <w:rPr>
          <w:lang w:val="en-US" w:eastAsia="zh-CN"/>
        </w:rPr>
        <w:t>3)</w:t>
      </w:r>
      <w:r w:rsidRPr="00513375">
        <w:rPr>
          <w:lang w:val="en-US" w:eastAsia="zh-CN"/>
        </w:rPr>
        <w:tab/>
        <w:t>application identifier(s) in "appIds" attribute;</w:t>
      </w:r>
    </w:p>
    <w:p w14:paraId="34DB3C09" w14:textId="77777777" w:rsidR="00513375" w:rsidRPr="00513375" w:rsidRDefault="00513375" w:rsidP="00513375">
      <w:pPr>
        <w:ind w:left="851" w:hanging="284"/>
        <w:contextualSpacing/>
        <w:rPr>
          <w:lang w:val="en-US" w:eastAsia="zh-CN"/>
        </w:rPr>
      </w:pPr>
      <w:bookmarkStart w:id="32" w:name="_Hlk90124121"/>
      <w:r w:rsidRPr="00513375">
        <w:rPr>
          <w:lang w:val="en-US" w:eastAsia="zh-CN"/>
        </w:rPr>
        <w:t>4)</w:t>
      </w:r>
      <w:r w:rsidRPr="00513375">
        <w:rPr>
          <w:lang w:val="en-US" w:eastAsia="zh-CN"/>
        </w:rPr>
        <w:tab/>
        <w:t>dispersion analytics requirements in "disperReqs" attribute, which for the requested dispersion type may include dispersion class, ranking, ordering and/or accuracy requirments;</w:t>
      </w:r>
    </w:p>
    <w:p w14:paraId="599AF7D7" w14:textId="77777777" w:rsidR="00513375" w:rsidRPr="00513375" w:rsidRDefault="00513375" w:rsidP="00513375">
      <w:pPr>
        <w:ind w:left="851" w:hanging="284"/>
        <w:contextualSpacing/>
      </w:pPr>
      <w:r w:rsidRPr="00513375">
        <w:t>5)</w:t>
      </w:r>
      <w:r w:rsidRPr="00513375">
        <w:tab/>
        <w:t>an optional list of analytics subsets by "listOfAnaSubsets" attribute with value(s) only applicable to "DISPERSION" event;</w:t>
      </w:r>
    </w:p>
    <w:p w14:paraId="2922D364" w14:textId="77777777" w:rsidR="00513375" w:rsidRPr="00513375" w:rsidRDefault="00513375" w:rsidP="00513375">
      <w:pPr>
        <w:ind w:left="851" w:hanging="284"/>
        <w:contextualSpacing/>
      </w:pPr>
      <w:r w:rsidRPr="00513375">
        <w:t>6)</w:t>
      </w:r>
      <w:r w:rsidRPr="00513375">
        <w:tab/>
        <w:t>preferred granularity of location information as the "</w:t>
      </w:r>
      <w:r w:rsidRPr="00513375">
        <w:rPr>
          <w:lang w:eastAsia="zh-CN"/>
        </w:rPr>
        <w:t>locGranularity</w:t>
      </w:r>
      <w:r w:rsidRPr="00513375">
        <w:t>" attribute if the feature "DispersionExt</w:t>
      </w:r>
      <w:r w:rsidRPr="00513375">
        <w:rPr>
          <w:lang w:eastAsia="zh-CN"/>
        </w:rPr>
        <w:t>_eNA</w:t>
      </w:r>
      <w:r w:rsidRPr="00513375">
        <w:t>" is supported;</w:t>
      </w:r>
    </w:p>
    <w:p w14:paraId="38146677" w14:textId="77777777" w:rsidR="00513375" w:rsidRPr="00513375" w:rsidRDefault="00513375" w:rsidP="00513375">
      <w:pPr>
        <w:ind w:left="851" w:hanging="284"/>
        <w:contextualSpacing/>
      </w:pPr>
      <w:r w:rsidRPr="00513375">
        <w:rPr>
          <w:lang w:val="en-US" w:eastAsia="zh-CN"/>
        </w:rPr>
        <w:t>7)</w:t>
      </w:r>
      <w:r w:rsidRPr="00513375">
        <w:tab/>
        <w:t>the spatial granularity size of TA in the "spatialGranSizeTa" attribute if the "DispersionExt_eNA" feature is supported;</w:t>
      </w:r>
    </w:p>
    <w:p w14:paraId="01ABB37C" w14:textId="77777777" w:rsidR="00513375" w:rsidRPr="00513375" w:rsidRDefault="00513375" w:rsidP="00513375">
      <w:pPr>
        <w:ind w:left="851" w:hanging="284"/>
        <w:contextualSpacing/>
      </w:pPr>
      <w:r w:rsidRPr="00513375">
        <w:rPr>
          <w:lang w:val="en-US" w:eastAsia="zh-CN"/>
        </w:rPr>
        <w:t>7)</w:t>
      </w:r>
      <w:r w:rsidRPr="00513375">
        <w:tab/>
        <w:t>the spatial granularity size of cell in the "spatialGranSizeCell" attribute if the "DispersionExt_eNA" feature is supported;</w:t>
      </w:r>
      <w:r w:rsidRPr="00513375">
        <w:rPr>
          <w:lang w:val="en-US" w:eastAsia="zh-CN"/>
        </w:rPr>
        <w:t xml:space="preserve"> and/or</w:t>
      </w:r>
    </w:p>
    <w:p w14:paraId="33113DC4" w14:textId="77777777" w:rsidR="00513375" w:rsidRPr="00513375" w:rsidRDefault="00513375" w:rsidP="00513375">
      <w:pPr>
        <w:ind w:left="851" w:hanging="284"/>
        <w:contextualSpacing/>
        <w:rPr>
          <w:lang w:val="en-US" w:eastAsia="zh-CN"/>
        </w:rPr>
      </w:pPr>
      <w:r w:rsidRPr="00513375">
        <w:t>8)</w:t>
      </w:r>
      <w:r w:rsidRPr="00513375">
        <w:tab/>
        <w:t>the temporal granularity size in the "temporalGranSize" attribute if the "DispersionExt_eNA" feature is supported.</w:t>
      </w:r>
    </w:p>
    <w:p w14:paraId="377B5801" w14:textId="77777777" w:rsidR="00513375" w:rsidRPr="00513375" w:rsidRDefault="00513375" w:rsidP="00513375">
      <w:pPr>
        <w:ind w:left="568" w:hanging="284"/>
        <w:contextualSpacing/>
      </w:pPr>
      <w:r w:rsidRPr="00513375">
        <w:t>-</w:t>
      </w:r>
      <w:r w:rsidRPr="00513375">
        <w:tab/>
        <w:t>if the feature "RedundantTransmissionExp" is supported and the event is "RED_TRANS_EXP", shall provide:</w:t>
      </w:r>
    </w:p>
    <w:p w14:paraId="11EBFA01" w14:textId="77777777" w:rsidR="00513375" w:rsidRPr="00513375" w:rsidRDefault="00513375" w:rsidP="00513375">
      <w:pPr>
        <w:ind w:left="851" w:hanging="284"/>
        <w:contextualSpacing/>
      </w:pPr>
      <w:r w:rsidRPr="00513375">
        <w:t>1)</w:t>
      </w:r>
      <w:r w:rsidRPr="00513375">
        <w:tab/>
        <w:t>identification of target UE(s) applies by "supis", "intGroupIds" or "anyUe" attribute within "tgt-ue" attribute;</w:t>
      </w:r>
    </w:p>
    <w:p w14:paraId="24E2B176" w14:textId="77777777" w:rsidR="00513375" w:rsidRPr="00513375" w:rsidRDefault="00513375" w:rsidP="00513375">
      <w:pPr>
        <w:ind w:left="568" w:hanging="284"/>
        <w:contextualSpacing/>
      </w:pPr>
      <w:r w:rsidRPr="00513375">
        <w:tab/>
        <w:t>and may include:</w:t>
      </w:r>
    </w:p>
    <w:p w14:paraId="27BEBF14" w14:textId="77777777" w:rsidR="00513375" w:rsidRPr="00513375" w:rsidRDefault="00513375" w:rsidP="00513375">
      <w:pPr>
        <w:ind w:left="851" w:hanging="284"/>
        <w:contextualSpacing/>
      </w:pPr>
      <w:r w:rsidRPr="00513375">
        <w:t>1)</w:t>
      </w:r>
      <w:r w:rsidRPr="00513375">
        <w:tab/>
        <w:t>identification of network area applies via identification of network area by "networkArea" attribute, if the "supis" attribute or "intGroupIds" attribute is included in the "tgt-ue" attribute;</w:t>
      </w:r>
    </w:p>
    <w:p w14:paraId="5BB5397B" w14:textId="77777777" w:rsidR="00513375" w:rsidRPr="00513375" w:rsidRDefault="00513375" w:rsidP="00513375">
      <w:pPr>
        <w:ind w:left="851" w:hanging="284"/>
        <w:contextualSpacing/>
      </w:pPr>
      <w:r w:rsidRPr="00513375">
        <w:t>2)</w:t>
      </w:r>
      <w:r w:rsidRPr="00513375">
        <w:tab/>
        <w:t>identification of network slice(s) by "snssais" attribute;</w:t>
      </w:r>
    </w:p>
    <w:p w14:paraId="526B0E02" w14:textId="77777777" w:rsidR="00513375" w:rsidRPr="00513375" w:rsidRDefault="00513375" w:rsidP="00513375">
      <w:pPr>
        <w:ind w:left="851" w:hanging="284"/>
        <w:contextualSpacing/>
        <w:rPr>
          <w:lang w:val="en-US" w:eastAsia="zh-CN"/>
        </w:rPr>
      </w:pPr>
      <w:r w:rsidRPr="00513375">
        <w:rPr>
          <w:lang w:val="en-US" w:eastAsia="zh-CN"/>
        </w:rPr>
        <w:t>3)</w:t>
      </w:r>
      <w:r w:rsidRPr="00513375">
        <w:rPr>
          <w:lang w:val="en-US" w:eastAsia="zh-CN"/>
        </w:rPr>
        <w:tab/>
        <w:t>identification of DNN in the "dnns" attribute;</w:t>
      </w:r>
    </w:p>
    <w:bookmarkEnd w:id="32"/>
    <w:p w14:paraId="700532E6" w14:textId="77777777" w:rsidR="00513375" w:rsidRPr="00513375" w:rsidRDefault="00513375" w:rsidP="00513375">
      <w:pPr>
        <w:ind w:left="851" w:hanging="284"/>
        <w:contextualSpacing/>
        <w:rPr>
          <w:lang w:val="en-US" w:eastAsia="zh-CN"/>
        </w:rPr>
      </w:pPr>
      <w:r w:rsidRPr="00513375">
        <w:rPr>
          <w:lang w:val="en-US" w:eastAsia="zh-CN"/>
        </w:rPr>
        <w:t>4)</w:t>
      </w:r>
      <w:r w:rsidRPr="00513375">
        <w:rPr>
          <w:lang w:val="en-US" w:eastAsia="zh-CN"/>
        </w:rPr>
        <w:tab/>
        <w:t>other redundant transmission experience analysis requirements in "redTransReqs" attribute, which may include preferred order of results for the list of Redundant Transmission Experience;</w:t>
      </w:r>
    </w:p>
    <w:p w14:paraId="127E8909" w14:textId="77777777" w:rsidR="00513375" w:rsidRPr="00513375" w:rsidRDefault="00513375" w:rsidP="00513375">
      <w:pPr>
        <w:ind w:left="851" w:hanging="284"/>
        <w:contextualSpacing/>
      </w:pPr>
      <w:r w:rsidRPr="00513375">
        <w:t>5)</w:t>
      </w:r>
      <w:r w:rsidRPr="00513375">
        <w:tab/>
        <w:t>an optional list of analytics subsets by "listOfAnaSubsets" attribute with value(s) only applicable to RED_TRANS_EXP event, if the "EneNA" feature is supported;</w:t>
      </w:r>
      <w:r w:rsidRPr="00513375">
        <w:rPr>
          <w:lang w:val="en-US" w:eastAsia="zh-CN"/>
        </w:rPr>
        <w:t xml:space="preserve"> and/or</w:t>
      </w:r>
    </w:p>
    <w:p w14:paraId="1B5BCBE7" w14:textId="77777777" w:rsidR="00513375" w:rsidRPr="00513375" w:rsidRDefault="00513375" w:rsidP="00513375">
      <w:pPr>
        <w:ind w:left="851" w:hanging="284"/>
        <w:contextualSpacing/>
        <w:rPr>
          <w:lang w:val="en-US" w:eastAsia="zh-CN"/>
        </w:rPr>
      </w:pPr>
      <w:r w:rsidRPr="00513375">
        <w:t>6)</w:t>
      </w:r>
      <w:r w:rsidRPr="00513375">
        <w:tab/>
        <w:t>the temporal granularity size in the "temporalGranSize" attribute if the "RedundantTransExpExt_eNA" feature is supported.</w:t>
      </w:r>
    </w:p>
    <w:p w14:paraId="2BAA2826" w14:textId="77777777" w:rsidR="00513375" w:rsidRPr="00513375" w:rsidRDefault="00513375" w:rsidP="00513375">
      <w:pPr>
        <w:ind w:left="568" w:hanging="284"/>
        <w:contextualSpacing/>
      </w:pPr>
      <w:r w:rsidRPr="00513375">
        <w:t>-</w:t>
      </w:r>
      <w:r w:rsidRPr="00513375">
        <w:tab/>
        <w:t>if the feature "WlanPerformance" is supported and the event is "WLAN_PERFORMANCE", shall provide:</w:t>
      </w:r>
    </w:p>
    <w:p w14:paraId="39D2FB5E" w14:textId="77777777" w:rsidR="00513375" w:rsidRPr="00513375" w:rsidRDefault="00513375" w:rsidP="00513375">
      <w:pPr>
        <w:ind w:left="851" w:hanging="284"/>
        <w:contextualSpacing/>
      </w:pPr>
      <w:r w:rsidRPr="00513375">
        <w:t>1)</w:t>
      </w:r>
      <w:r w:rsidRPr="00513375">
        <w:tab/>
        <w:t>identification of target UE(s) by "supis", "intGroupIds" or "anyUe" attribute in the "tgt-ue" attribute. If "anyUe" attribute is included in the "tgt-ue" attribute, then any of "networkArea" attribute, "ssIds" or "bssIds" attribute shall be present in the "wlanReqs" attribute;</w:t>
      </w:r>
    </w:p>
    <w:p w14:paraId="6E021C83" w14:textId="77777777" w:rsidR="00513375" w:rsidRPr="00513375" w:rsidRDefault="00513375" w:rsidP="00513375">
      <w:pPr>
        <w:ind w:left="568" w:hanging="284"/>
        <w:contextualSpacing/>
      </w:pPr>
      <w:r w:rsidRPr="00513375">
        <w:tab/>
        <w:t>and may include:</w:t>
      </w:r>
    </w:p>
    <w:p w14:paraId="620CC5D9" w14:textId="77777777" w:rsidR="00513375" w:rsidRPr="00513375" w:rsidRDefault="00513375" w:rsidP="00513375">
      <w:pPr>
        <w:ind w:left="851" w:hanging="284"/>
        <w:contextualSpacing/>
      </w:pPr>
      <w:r w:rsidRPr="00513375">
        <w:t>1)</w:t>
      </w:r>
      <w:r w:rsidRPr="00513375">
        <w:tab/>
        <w:t>identification of network area to which the request applies via identification of network area by "networkArea" attribute;</w:t>
      </w:r>
    </w:p>
    <w:p w14:paraId="1F0F0434" w14:textId="77777777" w:rsidR="00513375" w:rsidRPr="00513375" w:rsidRDefault="00513375" w:rsidP="00513375">
      <w:pPr>
        <w:ind w:left="851" w:hanging="284"/>
        <w:contextualSpacing/>
        <w:rPr>
          <w:lang w:val="en-US" w:eastAsia="zh-CN"/>
        </w:rPr>
      </w:pPr>
      <w:r w:rsidRPr="00513375">
        <w:rPr>
          <w:lang w:val="en-US" w:eastAsia="zh-CN"/>
        </w:rPr>
        <w:t>2)</w:t>
      </w:r>
      <w:r w:rsidRPr="00513375">
        <w:rPr>
          <w:lang w:val="en-US" w:eastAsia="zh-CN"/>
        </w:rPr>
        <w:tab/>
        <w:t>other WLAN performance analytics requirements in "wlanReqs" attribute, which may include SSID(s), BSSID(s), preferred order of results for the list of WLAN performance information and/or accuracy per analytics subset;</w:t>
      </w:r>
    </w:p>
    <w:p w14:paraId="1E2107B9" w14:textId="77777777" w:rsidR="00513375" w:rsidRPr="00513375" w:rsidRDefault="00513375" w:rsidP="00513375">
      <w:pPr>
        <w:ind w:left="851" w:hanging="284"/>
        <w:contextualSpacing/>
        <w:rPr>
          <w:lang w:val="en-US" w:eastAsia="zh-CN"/>
        </w:rPr>
      </w:pPr>
      <w:r w:rsidRPr="00513375">
        <w:rPr>
          <w:lang w:val="en-US" w:eastAsia="zh-CN"/>
        </w:rPr>
        <w:t>3)</w:t>
      </w:r>
      <w:r w:rsidRPr="00513375">
        <w:rPr>
          <w:lang w:val="en-US" w:eastAsia="zh-CN"/>
        </w:rPr>
        <w:tab/>
        <w:t>an optional list of analytics subsets by "listOfAnaSubsets" attribute with value(s) only applicable to WLAN_PERFORMANCE event, if the "EneNA" feature is supported; and/or</w:t>
      </w:r>
    </w:p>
    <w:p w14:paraId="74320CF6" w14:textId="77777777" w:rsidR="00513375" w:rsidRPr="00513375" w:rsidRDefault="00513375" w:rsidP="00513375">
      <w:pPr>
        <w:ind w:left="851" w:hanging="284"/>
        <w:contextualSpacing/>
        <w:rPr>
          <w:lang w:val="en-US" w:eastAsia="zh-CN"/>
        </w:rPr>
      </w:pPr>
      <w:r w:rsidRPr="00513375">
        <w:t>4)</w:t>
      </w:r>
      <w:r w:rsidRPr="00513375">
        <w:tab/>
        <w:t>the temporal granularity size in the "temporalGranSize" attribute if the "WlanPerfExt_eNA" feature is supported.</w:t>
      </w:r>
    </w:p>
    <w:p w14:paraId="3F282185" w14:textId="77777777" w:rsidR="00513375" w:rsidRPr="00513375" w:rsidRDefault="00513375" w:rsidP="00513375">
      <w:pPr>
        <w:ind w:left="568" w:hanging="284"/>
        <w:contextualSpacing/>
      </w:pPr>
      <w:r w:rsidRPr="00513375">
        <w:t>-</w:t>
      </w:r>
      <w:r w:rsidRPr="00513375">
        <w:tab/>
        <w:t>if the feature "</w:t>
      </w:r>
      <w:r w:rsidRPr="00513375">
        <w:rPr>
          <w:rFonts w:cs="Arial"/>
          <w:szCs w:val="18"/>
        </w:rPr>
        <w:t>DnPerformance</w:t>
      </w:r>
      <w:r w:rsidRPr="00513375">
        <w:t>" is supported and the event is "DN_PERFORMANCE", shall provide:</w:t>
      </w:r>
    </w:p>
    <w:p w14:paraId="019AB161" w14:textId="77777777" w:rsidR="00513375" w:rsidRPr="00513375" w:rsidRDefault="00513375" w:rsidP="00513375">
      <w:pPr>
        <w:ind w:left="851" w:hanging="284"/>
        <w:contextualSpacing/>
      </w:pPr>
      <w:r w:rsidRPr="00513375">
        <w:t>1)</w:t>
      </w:r>
      <w:r w:rsidRPr="00513375">
        <w:tab/>
        <w:t>identification of target UE(s) to which the request applies by "supis", "intGroupIds" or "anyUe" attribute in the "tgt-ue" attribute;</w:t>
      </w:r>
    </w:p>
    <w:p w14:paraId="26938359" w14:textId="77777777" w:rsidR="00513375" w:rsidRPr="00513375" w:rsidRDefault="00513375" w:rsidP="00513375">
      <w:pPr>
        <w:ind w:left="851" w:hanging="284"/>
        <w:contextualSpacing/>
      </w:pPr>
      <w:r w:rsidRPr="00513375">
        <w:t>and may include:</w:t>
      </w:r>
    </w:p>
    <w:p w14:paraId="0422AE26" w14:textId="77777777" w:rsidR="00513375" w:rsidRPr="00513375" w:rsidRDefault="00513375" w:rsidP="00513375">
      <w:pPr>
        <w:ind w:left="851" w:hanging="284"/>
        <w:contextualSpacing/>
      </w:pPr>
      <w:r w:rsidRPr="00513375">
        <w:t>1)</w:t>
      </w:r>
      <w:r w:rsidRPr="00513375">
        <w:tab/>
        <w:t>identification of network area to which the request applies via identification of network area by "networkArea" attribute;</w:t>
      </w:r>
    </w:p>
    <w:p w14:paraId="417FAB5A" w14:textId="77777777" w:rsidR="00513375" w:rsidRPr="00513375" w:rsidRDefault="00513375" w:rsidP="00513375">
      <w:pPr>
        <w:ind w:left="851" w:hanging="284"/>
        <w:contextualSpacing/>
      </w:pPr>
      <w:r w:rsidRPr="00513375">
        <w:t>2)</w:t>
      </w:r>
      <w:r w:rsidRPr="00513375">
        <w:tab/>
      </w:r>
      <w:r w:rsidRPr="00513375">
        <w:rPr>
          <w:lang w:eastAsia="zh-CN"/>
        </w:rPr>
        <w:t>identification of network slice(s) in the "snssais" attribute;</w:t>
      </w:r>
    </w:p>
    <w:p w14:paraId="59DD7F16" w14:textId="77777777" w:rsidR="00513375" w:rsidRPr="00513375" w:rsidRDefault="00513375" w:rsidP="00513375">
      <w:pPr>
        <w:ind w:left="851" w:hanging="284"/>
        <w:contextualSpacing/>
      </w:pPr>
      <w:r w:rsidRPr="00513375">
        <w:t>3)</w:t>
      </w:r>
      <w:r w:rsidRPr="00513375">
        <w:tab/>
        <w:t>identification of network slice and the optionally associated network slice instance(s) if available, via the "nsiIdInfos" attribute or any slices indication in the "anySlice" attribute;</w:t>
      </w:r>
    </w:p>
    <w:p w14:paraId="216159FE" w14:textId="77777777" w:rsidR="00513375" w:rsidRPr="00513375" w:rsidRDefault="00513375" w:rsidP="00513375">
      <w:pPr>
        <w:ind w:left="851" w:hanging="284"/>
        <w:contextualSpacing/>
        <w:rPr>
          <w:lang w:val="en-US" w:eastAsia="zh-CN"/>
        </w:rPr>
      </w:pPr>
      <w:r w:rsidRPr="00513375">
        <w:rPr>
          <w:lang w:val="en-US" w:eastAsia="zh-CN"/>
        </w:rPr>
        <w:t>4)</w:t>
      </w:r>
      <w:r w:rsidRPr="00513375">
        <w:rPr>
          <w:lang w:val="en-US" w:eastAsia="zh-CN"/>
        </w:rPr>
        <w:tab/>
        <w:t>application identifier(s) in "appIds" attribute;</w:t>
      </w:r>
    </w:p>
    <w:p w14:paraId="2EC62770" w14:textId="77777777" w:rsidR="00513375" w:rsidRPr="00513375" w:rsidRDefault="00513375" w:rsidP="00513375">
      <w:pPr>
        <w:ind w:left="851" w:hanging="284"/>
        <w:contextualSpacing/>
      </w:pPr>
      <w:r w:rsidRPr="00513375">
        <w:rPr>
          <w:lang w:val="en-US" w:eastAsia="ja-JP"/>
        </w:rPr>
        <w:t>5)</w:t>
      </w:r>
      <w:r w:rsidRPr="00513375">
        <w:rPr>
          <w:lang w:val="en-US" w:eastAsia="ja-JP"/>
        </w:rPr>
        <w:tab/>
      </w:r>
      <w:r w:rsidRPr="00513375">
        <w:t>an identification of DNN in the "dnns" attribute;</w:t>
      </w:r>
    </w:p>
    <w:p w14:paraId="02E3B614" w14:textId="77777777" w:rsidR="00513375" w:rsidRPr="00513375" w:rsidRDefault="00513375" w:rsidP="00513375">
      <w:pPr>
        <w:ind w:left="851" w:hanging="284"/>
        <w:contextualSpacing/>
        <w:rPr>
          <w:lang w:val="en-US" w:eastAsia="ja-JP"/>
        </w:rPr>
      </w:pPr>
      <w:r w:rsidRPr="00513375">
        <w:rPr>
          <w:lang w:val="en-US" w:eastAsia="ja-JP"/>
        </w:rPr>
        <w:t>6)</w:t>
      </w:r>
      <w:r w:rsidRPr="00513375">
        <w:rPr>
          <w:lang w:val="en-US" w:eastAsia="ja-JP"/>
        </w:rPr>
        <w:tab/>
        <w:t>identification of a user plane access to one or more DN(s) where applications are deployed by "dnais" attribute;</w:t>
      </w:r>
    </w:p>
    <w:p w14:paraId="74CCCE31" w14:textId="77777777" w:rsidR="00513375" w:rsidRPr="00513375" w:rsidRDefault="00513375" w:rsidP="00513375">
      <w:pPr>
        <w:ind w:left="851" w:hanging="284"/>
        <w:contextualSpacing/>
        <w:rPr>
          <w:lang w:val="en-US" w:eastAsia="ja-JP"/>
        </w:rPr>
      </w:pPr>
      <w:r w:rsidRPr="00513375">
        <w:rPr>
          <w:lang w:val="en-US" w:eastAsia="ja-JP"/>
        </w:rPr>
        <w:t>7)</w:t>
      </w:r>
      <w:r w:rsidRPr="00513375">
        <w:rPr>
          <w:lang w:val="en-US" w:eastAsia="ja-JP"/>
        </w:rPr>
        <w:tab/>
        <w:t>the identification of the UPF as the "upfInfo" attribute;</w:t>
      </w:r>
    </w:p>
    <w:p w14:paraId="700F1F18" w14:textId="77777777" w:rsidR="00513375" w:rsidRPr="00513375" w:rsidRDefault="00513375" w:rsidP="00513375">
      <w:pPr>
        <w:ind w:left="851" w:hanging="284"/>
        <w:contextualSpacing/>
        <w:rPr>
          <w:lang w:val="en-US" w:eastAsia="ja-JP"/>
        </w:rPr>
      </w:pPr>
      <w:r w:rsidRPr="00513375">
        <w:rPr>
          <w:lang w:val="en-US" w:eastAsia="ja-JP"/>
        </w:rPr>
        <w:t>8)</w:t>
      </w:r>
      <w:r w:rsidRPr="00513375">
        <w:rPr>
          <w:lang w:val="en-US" w:eastAsia="ja-JP"/>
        </w:rPr>
        <w:tab/>
        <w:t>IP address(s)/FQDN(s) of the Application Server(s) as the "appServerAddrs" attribute;</w:t>
      </w:r>
    </w:p>
    <w:p w14:paraId="0F28BEDA" w14:textId="77777777" w:rsidR="00513375" w:rsidRPr="00513375" w:rsidRDefault="00513375" w:rsidP="00513375">
      <w:pPr>
        <w:ind w:left="851" w:hanging="284"/>
        <w:contextualSpacing/>
      </w:pPr>
      <w:r w:rsidRPr="00513375">
        <w:t>9)</w:t>
      </w:r>
      <w:r w:rsidRPr="00513375">
        <w:tab/>
        <w:t>DN performance analytics requirements in "dnPerfReqs" attribute, which may include the preferred order of results for the list of DN performance information and/or the reporting threshold of each applicable analytics subset; and/or</w:t>
      </w:r>
    </w:p>
    <w:p w14:paraId="292E70A9" w14:textId="77777777" w:rsidR="00513375" w:rsidRPr="00513375" w:rsidRDefault="00513375" w:rsidP="00513375">
      <w:pPr>
        <w:ind w:left="851" w:hanging="284"/>
        <w:contextualSpacing/>
      </w:pPr>
      <w:r w:rsidRPr="00513375">
        <w:t>10)</w:t>
      </w:r>
      <w:r w:rsidRPr="00513375">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75A4D776" w14:textId="77777777" w:rsidR="00513375" w:rsidRPr="00513375" w:rsidRDefault="00513375" w:rsidP="00513375">
      <w:pPr>
        <w:ind w:left="851" w:hanging="284"/>
        <w:contextualSpacing/>
      </w:pPr>
      <w:r w:rsidRPr="00513375">
        <w:rPr>
          <w:lang w:val="en-US" w:eastAsia="zh-CN"/>
        </w:rPr>
        <w:t>11)</w:t>
      </w:r>
      <w:r w:rsidRPr="00513375">
        <w:tab/>
        <w:t>the spatial granularity size of TA in the "spatialGranSizeTa" attribute if the "DnPerfExt_eNA" feature is supported.</w:t>
      </w:r>
    </w:p>
    <w:p w14:paraId="4FEAC26D" w14:textId="77777777" w:rsidR="00513375" w:rsidRPr="00513375" w:rsidRDefault="00513375" w:rsidP="00513375">
      <w:pPr>
        <w:ind w:left="851" w:hanging="284"/>
        <w:contextualSpacing/>
      </w:pPr>
      <w:r w:rsidRPr="00513375">
        <w:rPr>
          <w:lang w:val="en-US" w:eastAsia="zh-CN"/>
        </w:rPr>
        <w:t>11)</w:t>
      </w:r>
      <w:r w:rsidRPr="00513375">
        <w:tab/>
        <w:t>the spatial granularity size of cell in the "spatialGranSizeCell" attribute if the "DnPerfExt_eNA" feature is supported.</w:t>
      </w:r>
    </w:p>
    <w:p w14:paraId="7C31B379" w14:textId="77777777" w:rsidR="00513375" w:rsidRPr="00513375" w:rsidRDefault="00513375" w:rsidP="00513375">
      <w:pPr>
        <w:ind w:left="851" w:hanging="284"/>
        <w:contextualSpacing/>
        <w:rPr>
          <w:lang w:val="en-US" w:eastAsia="zh-CN"/>
        </w:rPr>
      </w:pPr>
      <w:r w:rsidRPr="00513375">
        <w:t>12)</w:t>
      </w:r>
      <w:r w:rsidRPr="00513375">
        <w:tab/>
        <w:t>the temporal granularity size in the "temporalGranSize" attribute if the "DnPerfExt_eNA" feature is supported.</w:t>
      </w:r>
    </w:p>
    <w:p w14:paraId="19BF2E08" w14:textId="77777777" w:rsidR="00513375" w:rsidRPr="00513375" w:rsidRDefault="00513375" w:rsidP="00513375">
      <w:pPr>
        <w:ind w:left="568" w:hanging="284"/>
        <w:contextualSpacing/>
      </w:pPr>
      <w:r w:rsidRPr="00513375">
        <w:t>-</w:t>
      </w:r>
      <w:r w:rsidRPr="00513375">
        <w:tab/>
        <w:t>if the feature "PfdDetermination" is supported and the event is "PFD_DETERMINATION", shall provide:</w:t>
      </w:r>
    </w:p>
    <w:p w14:paraId="5655B329" w14:textId="77777777" w:rsidR="00513375" w:rsidRPr="00513375" w:rsidRDefault="00513375" w:rsidP="00513375">
      <w:pPr>
        <w:ind w:left="851" w:hanging="284"/>
        <w:contextualSpacing/>
      </w:pPr>
      <w:r w:rsidRPr="00513375">
        <w:rPr>
          <w:lang w:eastAsia="ja-JP"/>
        </w:rPr>
        <w:t>1</w:t>
      </w:r>
      <w:r w:rsidRPr="00513375">
        <w:t>)</w:t>
      </w:r>
      <w:r w:rsidRPr="00513375">
        <w:tab/>
        <w:t>a list of application identifier(s) in the "appIds" attribute.</w:t>
      </w:r>
    </w:p>
    <w:p w14:paraId="30C705F6" w14:textId="77777777" w:rsidR="00513375" w:rsidRPr="00513375" w:rsidRDefault="00513375" w:rsidP="00513375">
      <w:pPr>
        <w:ind w:left="568" w:hanging="284"/>
        <w:contextualSpacing/>
      </w:pPr>
      <w:r w:rsidRPr="00513375">
        <w:tab/>
        <w:t>and may include:</w:t>
      </w:r>
    </w:p>
    <w:p w14:paraId="5E3C6E94" w14:textId="77777777" w:rsidR="00513375" w:rsidRPr="00513375" w:rsidRDefault="00513375" w:rsidP="00513375">
      <w:pPr>
        <w:ind w:left="851" w:hanging="284"/>
        <w:contextualSpacing/>
      </w:pPr>
      <w:r w:rsidRPr="00513375">
        <w:t>1)</w:t>
      </w:r>
      <w:r w:rsidRPr="00513375">
        <w:tab/>
        <w:t>an identification of DNN in the "dnns" attribute;</w:t>
      </w:r>
    </w:p>
    <w:p w14:paraId="4F6B1728" w14:textId="77777777" w:rsidR="00513375" w:rsidRPr="00513375" w:rsidRDefault="00513375" w:rsidP="00513375">
      <w:pPr>
        <w:ind w:left="851" w:hanging="284"/>
        <w:contextualSpacing/>
        <w:rPr>
          <w:lang w:eastAsia="zh-CN"/>
        </w:rPr>
      </w:pPr>
      <w:r w:rsidRPr="00513375">
        <w:t>2)</w:t>
      </w:r>
      <w:r w:rsidRPr="00513375">
        <w:tab/>
      </w:r>
      <w:r w:rsidRPr="00513375">
        <w:rPr>
          <w:lang w:eastAsia="zh-CN"/>
        </w:rPr>
        <w:t>identification of network slice(s) in the "snssais" attribute;</w:t>
      </w:r>
    </w:p>
    <w:p w14:paraId="5A6428E1" w14:textId="77777777" w:rsidR="00513375" w:rsidRPr="00513375" w:rsidRDefault="00513375" w:rsidP="00513375">
      <w:pPr>
        <w:keepLines/>
        <w:ind w:left="1135" w:hanging="851"/>
      </w:pPr>
      <w:r w:rsidRPr="00513375">
        <w:t>NOTE 9: PFD Determination analytics do not have a target UE, they are always for any UE. The predictions are not applicable for PFD Determination analytics.</w:t>
      </w:r>
    </w:p>
    <w:p w14:paraId="4F81274A" w14:textId="77777777" w:rsidR="00513375" w:rsidRPr="00513375" w:rsidRDefault="00513375" w:rsidP="00513375">
      <w:pPr>
        <w:ind w:left="568" w:hanging="284"/>
        <w:contextualSpacing/>
      </w:pPr>
      <w:r w:rsidRPr="00513375">
        <w:t>-</w:t>
      </w:r>
      <w:r w:rsidRPr="00513375">
        <w:tab/>
        <w:t>if the feature "</w:t>
      </w:r>
      <w:r w:rsidRPr="00513375">
        <w:rPr>
          <w:lang w:eastAsia="zh-CN"/>
        </w:rPr>
        <w:t>E2eDataVolTransTime</w:t>
      </w:r>
      <w:r w:rsidRPr="00513375">
        <w:t>" is supported and the event is "</w:t>
      </w:r>
      <w:r w:rsidRPr="00513375">
        <w:rPr>
          <w:lang w:eastAsia="zh-CN"/>
        </w:rPr>
        <w:t>E2E_DATA_VOL_TRANS_TIME</w:t>
      </w:r>
      <w:r w:rsidRPr="00513375">
        <w:t>", shall provide:</w:t>
      </w:r>
    </w:p>
    <w:p w14:paraId="28CD1CC6" w14:textId="77777777" w:rsidR="00513375" w:rsidRPr="00513375" w:rsidRDefault="00513375" w:rsidP="00513375">
      <w:pPr>
        <w:ind w:left="851" w:hanging="284"/>
        <w:contextualSpacing/>
      </w:pPr>
      <w:r w:rsidRPr="00513375">
        <w:t>1)</w:t>
      </w:r>
      <w:r w:rsidRPr="00513375">
        <w:tab/>
        <w:t>identification of target UE(s) to which the subscription applies by "supis" or "gpsis" attribute in the "tgt-ue" attribute.</w:t>
      </w:r>
    </w:p>
    <w:p w14:paraId="5FD59811" w14:textId="77777777" w:rsidR="00513375" w:rsidRPr="00513375" w:rsidRDefault="00513375" w:rsidP="00513375">
      <w:pPr>
        <w:ind w:left="568" w:hanging="284"/>
        <w:contextualSpacing/>
      </w:pPr>
      <w:r w:rsidRPr="00513375">
        <w:tab/>
        <w:t>and may include:</w:t>
      </w:r>
    </w:p>
    <w:p w14:paraId="2037B099" w14:textId="77777777" w:rsidR="00513375" w:rsidRPr="00513375" w:rsidRDefault="00513375" w:rsidP="00513375">
      <w:pPr>
        <w:ind w:left="851" w:hanging="284"/>
        <w:contextualSpacing/>
      </w:pPr>
      <w:r w:rsidRPr="00513375">
        <w:t>1)</w:t>
      </w:r>
      <w:r w:rsidRPr="00513375">
        <w:tab/>
      </w:r>
      <w:r w:rsidRPr="00513375">
        <w:tab/>
        <w:t>an identification of DNN in the "dnns" attribute;</w:t>
      </w:r>
    </w:p>
    <w:p w14:paraId="137EB10E" w14:textId="77777777" w:rsidR="00513375" w:rsidRPr="00513375" w:rsidRDefault="00513375" w:rsidP="00513375">
      <w:pPr>
        <w:ind w:left="851" w:hanging="284"/>
        <w:contextualSpacing/>
        <w:rPr>
          <w:lang w:eastAsia="zh-CN"/>
        </w:rPr>
      </w:pPr>
      <w:r w:rsidRPr="00513375">
        <w:t>2)</w:t>
      </w:r>
      <w:r w:rsidRPr="00513375">
        <w:tab/>
      </w:r>
      <w:r w:rsidRPr="00513375">
        <w:rPr>
          <w:lang w:eastAsia="zh-CN"/>
        </w:rPr>
        <w:t>identification of network slice in the "</w:t>
      </w:r>
      <w:r w:rsidRPr="00513375">
        <w:t>snssais</w:t>
      </w:r>
      <w:r w:rsidRPr="00513375">
        <w:rPr>
          <w:lang w:eastAsia="zh-CN"/>
        </w:rPr>
        <w:t>" attribute;</w:t>
      </w:r>
    </w:p>
    <w:p w14:paraId="7E5B26E5" w14:textId="77777777" w:rsidR="00513375" w:rsidRPr="00513375" w:rsidRDefault="00513375" w:rsidP="00513375">
      <w:pPr>
        <w:ind w:left="851" w:hanging="284"/>
        <w:contextualSpacing/>
      </w:pPr>
      <w:r w:rsidRPr="00513375">
        <w:t>3)</w:t>
      </w:r>
      <w:r w:rsidRPr="00513375">
        <w:tab/>
        <w:t>application identifier(s) in "appIds" attribute;</w:t>
      </w:r>
    </w:p>
    <w:p w14:paraId="09F023F8" w14:textId="77777777" w:rsidR="00513375" w:rsidRPr="00513375" w:rsidRDefault="00513375" w:rsidP="00513375">
      <w:pPr>
        <w:ind w:left="851" w:hanging="284"/>
        <w:contextualSpacing/>
      </w:pPr>
      <w:r w:rsidRPr="00513375">
        <w:t>4)</w:t>
      </w:r>
      <w:r w:rsidRPr="00513375">
        <w:tab/>
        <w:t>area of interest of the UEs by "networkArea" attribute; restricts the scope of the E2E data volume transfer time analytics to the provided area;</w:t>
      </w:r>
    </w:p>
    <w:p w14:paraId="5CA08F79" w14:textId="77777777" w:rsidR="00513375" w:rsidRPr="00513375" w:rsidRDefault="00513375" w:rsidP="00513375">
      <w:pPr>
        <w:ind w:left="851" w:hanging="284"/>
        <w:contextualSpacing/>
      </w:pPr>
      <w:r w:rsidRPr="00513375">
        <w:t>5)</w:t>
      </w:r>
      <w:r w:rsidRPr="00513375">
        <w:tab/>
        <w:t>an optional list of analytics subsets by "listOfAnaSubsets" attribute with value(s) only applicable to "</w:t>
      </w:r>
      <w:r w:rsidRPr="00513375">
        <w:rPr>
          <w:lang w:eastAsia="zh-CN"/>
        </w:rPr>
        <w:t>E2E_DATA_VOL_TRANS_TIME</w:t>
      </w:r>
      <w:r w:rsidRPr="00513375">
        <w:t>" event, if the "EneNA" feature is supported;</w:t>
      </w:r>
    </w:p>
    <w:p w14:paraId="16ACFF82" w14:textId="77777777" w:rsidR="00513375" w:rsidRPr="00513375" w:rsidRDefault="00513375" w:rsidP="00513375">
      <w:pPr>
        <w:ind w:left="851" w:hanging="284"/>
        <w:contextualSpacing/>
        <w:rPr>
          <w:lang w:eastAsia="ja-JP"/>
        </w:rPr>
      </w:pPr>
      <w:r w:rsidRPr="00513375">
        <w:rPr>
          <w:lang w:eastAsia="ja-JP"/>
        </w:rPr>
        <w:t>6)</w:t>
      </w:r>
      <w:r w:rsidRPr="00513375">
        <w:rPr>
          <w:lang w:eastAsia="ja-JP"/>
        </w:rPr>
        <w:tab/>
      </w:r>
      <w:r w:rsidRPr="00513375">
        <w:rPr>
          <w:lang w:eastAsia="zh-CN"/>
        </w:rPr>
        <w:t xml:space="preserve">the QoS requirements via "qosRequ" attribute; </w:t>
      </w:r>
    </w:p>
    <w:p w14:paraId="05D2DCF2" w14:textId="77777777" w:rsidR="00513375" w:rsidRPr="00513375" w:rsidRDefault="00513375" w:rsidP="00513375">
      <w:pPr>
        <w:ind w:left="851" w:hanging="284"/>
        <w:contextualSpacing/>
      </w:pPr>
      <w:r w:rsidRPr="00513375">
        <w:t>7)</w:t>
      </w:r>
      <w:r w:rsidRPr="00513375">
        <w:tab/>
        <w:t>E2E data volume transfer time requirements</w:t>
      </w:r>
      <w:r w:rsidRPr="00513375">
        <w:rPr>
          <w:lang w:eastAsia="ja-JP"/>
        </w:rPr>
        <w:t xml:space="preserve"> </w:t>
      </w:r>
      <w:r w:rsidRPr="00513375">
        <w:rPr>
          <w:lang w:val="en-US" w:eastAsia="ja-JP"/>
        </w:rPr>
        <w:t>in the "</w:t>
      </w:r>
      <w:r w:rsidRPr="00513375">
        <w:t>dataVlTrnsTmRqs</w:t>
      </w:r>
      <w:r w:rsidRPr="00513375">
        <w:rPr>
          <w:lang w:val="en-US" w:eastAsia="ja-JP"/>
        </w:rPr>
        <w:t>" attribute</w:t>
      </w:r>
      <w:r w:rsidRPr="00513375">
        <w:t>; and</w:t>
      </w:r>
    </w:p>
    <w:p w14:paraId="0572E4AB" w14:textId="77777777" w:rsidR="00513375" w:rsidRPr="00513375" w:rsidRDefault="00513375" w:rsidP="00513375">
      <w:pPr>
        <w:ind w:left="851" w:hanging="284"/>
        <w:contextualSpacing/>
      </w:pPr>
      <w:r w:rsidRPr="00513375">
        <w:rPr>
          <w:lang w:eastAsia="ja-JP"/>
        </w:rPr>
        <w:t xml:space="preserve">8) </w:t>
      </w:r>
      <w:r w:rsidRPr="00513375">
        <w:rPr>
          <w:lang w:eastAsia="ja-JP"/>
        </w:rPr>
        <w:tab/>
      </w:r>
      <w:r w:rsidRPr="00513375">
        <w:t>either a target number of repeating data transmissions by "</w:t>
      </w:r>
      <w:r w:rsidRPr="00513375">
        <w:rPr>
          <w:lang w:eastAsia="zh-CN"/>
        </w:rPr>
        <w:t>repeatDataTrans</w:t>
      </w:r>
      <w:r w:rsidRPr="00513375">
        <w:t>" attribute or a target time interval between data transmissions within by "</w:t>
      </w:r>
      <w:r w:rsidRPr="00513375">
        <w:rPr>
          <w:lang w:eastAsia="zh-CN"/>
        </w:rPr>
        <w:t>tsIntervalDataTrans</w:t>
      </w:r>
      <w:r w:rsidRPr="00513375">
        <w:t xml:space="preserve">" attribute the Analytics target period; </w:t>
      </w:r>
    </w:p>
    <w:p w14:paraId="23BB22CE" w14:textId="77777777" w:rsidR="00513375" w:rsidRPr="00513375" w:rsidRDefault="00513375" w:rsidP="00513375">
      <w:pPr>
        <w:ind w:left="568" w:hanging="284"/>
        <w:contextualSpacing/>
      </w:pPr>
      <w:r w:rsidRPr="00513375">
        <w:t>-</w:t>
      </w:r>
      <w:r w:rsidRPr="00513375">
        <w:tab/>
        <w:t>if the feature "PduSesTraffic" is supported and the event is "PDU_SESSION_TRAFFIC", shall provide:</w:t>
      </w:r>
    </w:p>
    <w:p w14:paraId="5D32F287" w14:textId="77777777" w:rsidR="00513375" w:rsidRPr="00513375" w:rsidRDefault="00513375" w:rsidP="00513375">
      <w:pPr>
        <w:ind w:left="851" w:hanging="284"/>
        <w:contextualSpacing/>
      </w:pPr>
      <w:r w:rsidRPr="00513375">
        <w:t>1)</w:t>
      </w:r>
      <w:r w:rsidRPr="00513375">
        <w:tab/>
        <w:t>identification of target UE(s) to which the subscription applies by "supis", "intGroupIds" or "anyUe" attribute in the "tgt-ue" attribute;</w:t>
      </w:r>
    </w:p>
    <w:p w14:paraId="068F2001" w14:textId="77777777" w:rsidR="00513375" w:rsidRPr="00513375" w:rsidRDefault="00513375" w:rsidP="00513375">
      <w:pPr>
        <w:ind w:left="851" w:hanging="284"/>
        <w:contextualSpacing/>
        <w:rPr>
          <w:lang w:val="en-US" w:eastAsia="zh-CN"/>
        </w:rPr>
      </w:pPr>
      <w:r w:rsidRPr="00513375">
        <w:rPr>
          <w:lang w:eastAsia="ja-JP"/>
        </w:rPr>
        <w:t>2)</w:t>
      </w:r>
      <w:r w:rsidRPr="00513375">
        <w:rPr>
          <w:lang w:val="en-US" w:eastAsia="zh-CN"/>
        </w:rPr>
        <w:tab/>
        <w:t xml:space="preserve">PDU Session traffic analytics requirements in "pduSesTrafReqs" attribute, which includes </w:t>
      </w:r>
      <w:bookmarkStart w:id="33" w:name="_Hlk132652497"/>
      <w:r w:rsidRPr="00513375">
        <w:rPr>
          <w:lang w:val="en-US" w:eastAsia="zh-CN"/>
        </w:rPr>
        <w:t>the known Application Identifier, IP Descriptions or Domain Descriptors</w:t>
      </w:r>
      <w:bookmarkEnd w:id="33"/>
      <w:r w:rsidRPr="00513375">
        <w:rPr>
          <w:lang w:val="en-US" w:eastAsia="zh-CN"/>
        </w:rPr>
        <w:t>.</w:t>
      </w:r>
    </w:p>
    <w:p w14:paraId="3BCB7C9D" w14:textId="77777777" w:rsidR="00513375" w:rsidRPr="00513375" w:rsidRDefault="00513375" w:rsidP="00513375">
      <w:pPr>
        <w:ind w:left="851" w:hanging="284"/>
        <w:contextualSpacing/>
        <w:rPr>
          <w:lang w:eastAsia="ja-JP"/>
        </w:rPr>
      </w:pPr>
      <w:r w:rsidRPr="00513375">
        <w:rPr>
          <w:lang w:val="en-US" w:eastAsia="zh-CN"/>
        </w:rPr>
        <w:t>3)</w:t>
      </w:r>
      <w:r w:rsidRPr="00513375">
        <w:rPr>
          <w:lang w:val="en-US" w:eastAsia="zh-CN"/>
        </w:rPr>
        <w:tab/>
        <w:t xml:space="preserve"> DNN and/or S-NSSAI for the PDU Session(s) in the </w:t>
      </w:r>
      <w:r w:rsidRPr="00513375">
        <w:t xml:space="preserve">"dnns" </w:t>
      </w:r>
      <w:r w:rsidRPr="00513375">
        <w:rPr>
          <w:lang w:eastAsia="zh-CN"/>
        </w:rPr>
        <w:t xml:space="preserve">and/or </w:t>
      </w:r>
      <w:r w:rsidRPr="00513375">
        <w:t>"snssais" attributes</w:t>
      </w:r>
      <w:r w:rsidRPr="00513375">
        <w:rPr>
          <w:lang w:val="en-US" w:eastAsia="zh-CN"/>
        </w:rPr>
        <w:t>.</w:t>
      </w:r>
    </w:p>
    <w:p w14:paraId="087859FF" w14:textId="77777777" w:rsidR="00513375" w:rsidRPr="00513375" w:rsidRDefault="00513375" w:rsidP="00513375">
      <w:pPr>
        <w:ind w:left="568" w:hanging="284"/>
        <w:contextualSpacing/>
      </w:pPr>
      <w:r w:rsidRPr="00513375">
        <w:tab/>
        <w:t>and may include:</w:t>
      </w:r>
    </w:p>
    <w:p w14:paraId="0C213FA4" w14:textId="77777777" w:rsidR="00513375" w:rsidRPr="00513375" w:rsidRDefault="00513375" w:rsidP="00513375">
      <w:pPr>
        <w:ind w:left="851" w:hanging="284"/>
        <w:contextualSpacing/>
      </w:pPr>
      <w:r w:rsidRPr="00513375">
        <w:t>1)</w:t>
      </w:r>
      <w:r w:rsidRPr="00513375">
        <w:tab/>
        <w:t>identification of network area to which the request applies via identification of network area by "networkArea" attribute; and/or</w:t>
      </w:r>
    </w:p>
    <w:p w14:paraId="72932C4D" w14:textId="77777777" w:rsidR="00513375" w:rsidRPr="00513375" w:rsidRDefault="00513375" w:rsidP="00513375">
      <w:pPr>
        <w:ind w:left="851" w:hanging="284"/>
        <w:contextualSpacing/>
        <w:rPr>
          <w:lang w:val="en-US" w:eastAsia="zh-CN"/>
        </w:rPr>
      </w:pPr>
      <w:r w:rsidRPr="00513375">
        <w:rPr>
          <w:lang w:val="en-US" w:eastAsia="zh-CN"/>
        </w:rPr>
        <w:t>2)</w:t>
      </w:r>
      <w:r w:rsidRPr="00513375">
        <w:rPr>
          <w:lang w:val="en-US" w:eastAsia="zh-CN"/>
        </w:rPr>
        <w:tab/>
        <w:t>an optional list of analytics subsets by "listOfAnaSubsets" attribute with value(s) only applicable to "PDU_SESSION_TRAFFIC" event, if the "EneNA" feature is supported.</w:t>
      </w:r>
    </w:p>
    <w:p w14:paraId="131768E2" w14:textId="77777777" w:rsidR="00513375" w:rsidRPr="00513375" w:rsidRDefault="00513375" w:rsidP="00513375">
      <w:pPr>
        <w:keepLines/>
        <w:ind w:left="1135" w:hanging="851"/>
      </w:pPr>
      <w:r w:rsidRPr="00513375">
        <w:t>NOTE</w:t>
      </w:r>
      <w:bookmarkStart w:id="34" w:name="_Hlk142856664"/>
      <w:r w:rsidRPr="00513375">
        <w:t> </w:t>
      </w:r>
      <w:bookmarkEnd w:id="34"/>
      <w:r w:rsidRPr="00513375">
        <w:t>10:</w:t>
      </w:r>
      <w:r w:rsidRPr="00513375">
        <w:tab/>
        <w:t>The predictions are not applicable for PDU Session traffic analytics.</w:t>
      </w:r>
    </w:p>
    <w:p w14:paraId="041F5097" w14:textId="77777777" w:rsidR="00513375" w:rsidRPr="00513375" w:rsidRDefault="00513375" w:rsidP="00513375">
      <w:pPr>
        <w:ind w:left="568" w:hanging="284"/>
        <w:contextualSpacing/>
      </w:pPr>
      <w:r w:rsidRPr="00513375">
        <w:t>-</w:t>
      </w:r>
      <w:r w:rsidRPr="00513375">
        <w:tab/>
        <w:t>if the feature "MovementBehaviour" is supported and the event is "MOVEMENT_BEHAVIOUR", shall provide:</w:t>
      </w:r>
    </w:p>
    <w:p w14:paraId="406363F5" w14:textId="77777777" w:rsidR="00513375" w:rsidRPr="00513375" w:rsidRDefault="00513375" w:rsidP="00513375">
      <w:pPr>
        <w:ind w:left="851" w:hanging="284"/>
        <w:contextualSpacing/>
      </w:pPr>
      <w:r w:rsidRPr="00513375">
        <w:t>1)</w:t>
      </w:r>
      <w:r w:rsidRPr="00513375">
        <w:tab/>
        <w:t>identification of network area to which the request applies via identification of network area by "networkArea" attribute;</w:t>
      </w:r>
    </w:p>
    <w:p w14:paraId="3FFE8333" w14:textId="77777777" w:rsidR="00513375" w:rsidRPr="00513375" w:rsidRDefault="00513375" w:rsidP="00513375">
      <w:pPr>
        <w:ind w:left="568" w:hanging="284"/>
        <w:contextualSpacing/>
      </w:pPr>
      <w:r w:rsidRPr="00513375">
        <w:t>-</w:t>
      </w:r>
      <w:r w:rsidRPr="00513375">
        <w:tab/>
        <w:t>and may include:</w:t>
      </w:r>
    </w:p>
    <w:p w14:paraId="21FC0329" w14:textId="77777777" w:rsidR="00513375" w:rsidRPr="00513375" w:rsidRDefault="00513375" w:rsidP="00513375">
      <w:pPr>
        <w:ind w:left="851" w:hanging="284"/>
        <w:contextualSpacing/>
      </w:pPr>
      <w:r w:rsidRPr="00513375">
        <w:t>1)</w:t>
      </w:r>
      <w:r w:rsidRPr="00513375">
        <w:tab/>
        <w:t>identification of the preferred orientation of location information by " locOrientation" attribute;</w:t>
      </w:r>
    </w:p>
    <w:p w14:paraId="5C12083F" w14:textId="77777777" w:rsidR="00513375" w:rsidRPr="00513375" w:rsidRDefault="00513375" w:rsidP="00513375">
      <w:pPr>
        <w:ind w:left="851" w:hanging="284"/>
        <w:contextualSpacing/>
        <w:rPr>
          <w:lang w:val="en-US" w:eastAsia="ja-JP"/>
        </w:rPr>
      </w:pPr>
      <w:r w:rsidRPr="00513375">
        <w:rPr>
          <w:lang w:eastAsia="ja-JP"/>
        </w:rPr>
        <w:t>2)</w:t>
      </w:r>
      <w:r w:rsidRPr="00513375">
        <w:rPr>
          <w:lang w:val="en-US" w:eastAsia="ja-JP"/>
        </w:rPr>
        <w:tab/>
      </w:r>
      <w:r w:rsidRPr="00513375">
        <w:t>Movement Behaviour</w:t>
      </w:r>
      <w:r w:rsidRPr="00513375">
        <w:rPr>
          <w:lang w:val="en-US" w:eastAsia="ja-JP"/>
        </w:rPr>
        <w:t xml:space="preserve"> analytics requirements in "movBehavReqs" attribute, which includes</w:t>
      </w:r>
      <w:r w:rsidRPr="00513375">
        <w:t xml:space="preserve"> preferred granularity of location information or preferred orientation of location information; and/or</w:t>
      </w:r>
    </w:p>
    <w:p w14:paraId="3AD3363F" w14:textId="77777777" w:rsidR="00513375" w:rsidRPr="00513375" w:rsidRDefault="00513375" w:rsidP="00513375">
      <w:pPr>
        <w:ind w:left="851" w:hanging="284"/>
        <w:contextualSpacing/>
        <w:rPr>
          <w:lang w:val="en-US" w:eastAsia="ja-JP"/>
        </w:rPr>
      </w:pPr>
      <w:r w:rsidRPr="00513375">
        <w:rPr>
          <w:lang w:val="en-US" w:eastAsia="ja-JP"/>
        </w:rPr>
        <w:t>3)</w:t>
      </w:r>
      <w:r w:rsidRPr="00513375">
        <w:rPr>
          <w:lang w:val="en-US" w:eastAsia="ja-JP"/>
        </w:rPr>
        <w:tab/>
        <w:t xml:space="preserve">an optional list of analytics subsets by "listOfAnaSubsets" attribute with value(s) only applicable to </w:t>
      </w:r>
      <w:r w:rsidRPr="00513375">
        <w:t>"MOVEMENT_BEHAVIOUR"</w:t>
      </w:r>
      <w:r w:rsidRPr="00513375">
        <w:rPr>
          <w:lang w:val="en-US" w:eastAsia="ja-JP"/>
        </w:rPr>
        <w:t xml:space="preserve"> event, if the "EneNA" features is supported.</w:t>
      </w:r>
    </w:p>
    <w:p w14:paraId="53D4F52A" w14:textId="77777777" w:rsidR="00513375" w:rsidRPr="00513375" w:rsidRDefault="00513375" w:rsidP="00513375">
      <w:pPr>
        <w:ind w:left="568" w:hanging="284"/>
        <w:contextualSpacing/>
      </w:pPr>
      <w:r w:rsidRPr="00513375">
        <w:t>-</w:t>
      </w:r>
      <w:r w:rsidRPr="00513375">
        <w:tab/>
        <w:t>if the feature "LocAccuracy" is supported and the event is "LOC_ACCURACY", the "event-filter" attribute shall include:</w:t>
      </w:r>
    </w:p>
    <w:p w14:paraId="2BCE23C7" w14:textId="77777777" w:rsidR="00513375" w:rsidRPr="00513375" w:rsidRDefault="00513375" w:rsidP="00513375">
      <w:pPr>
        <w:ind w:left="851" w:hanging="284"/>
        <w:contextualSpacing/>
      </w:pPr>
      <w:r w:rsidRPr="00513375">
        <w:t>1)</w:t>
      </w:r>
      <w:r w:rsidRPr="00513375">
        <w:tab/>
        <w:t>either a network area to which the request applies within the "networkArea" attribute or an exact location to which the request applies within the "location" attribute;</w:t>
      </w:r>
    </w:p>
    <w:p w14:paraId="1E3F42C4" w14:textId="77777777" w:rsidR="00513375" w:rsidRPr="00513375" w:rsidRDefault="00513375" w:rsidP="00513375">
      <w:pPr>
        <w:ind w:left="568" w:hanging="284"/>
        <w:contextualSpacing/>
      </w:pPr>
      <w:r w:rsidRPr="00513375">
        <w:t>-</w:t>
      </w:r>
      <w:r w:rsidRPr="00513375">
        <w:tab/>
        <w:t>and the "event-filter" attribute may include:</w:t>
      </w:r>
    </w:p>
    <w:p w14:paraId="7BF118E4" w14:textId="77777777" w:rsidR="00513375" w:rsidRPr="00513375" w:rsidRDefault="00513375" w:rsidP="00513375">
      <w:pPr>
        <w:ind w:left="851" w:hanging="284"/>
        <w:contextualSpacing/>
      </w:pPr>
      <w:r w:rsidRPr="00513375">
        <w:t>1)</w:t>
      </w:r>
      <w:r w:rsidRPr="00513375">
        <w:tab/>
        <w:t>Location accuracy</w:t>
      </w:r>
      <w:r w:rsidRPr="00513375">
        <w:rPr>
          <w:lang w:eastAsia="en-GB"/>
        </w:rPr>
        <w:t xml:space="preserve"> analytics requirements within the "locAccReqs" attribute; and/or</w:t>
      </w:r>
    </w:p>
    <w:p w14:paraId="6B54CBCD" w14:textId="77777777" w:rsidR="00513375" w:rsidRPr="00513375" w:rsidRDefault="00513375" w:rsidP="00513375">
      <w:pPr>
        <w:ind w:left="851" w:hanging="284"/>
        <w:contextualSpacing/>
        <w:rPr>
          <w:lang w:eastAsia="en-GB"/>
        </w:rPr>
      </w:pPr>
      <w:r w:rsidRPr="00513375">
        <w:rPr>
          <w:lang w:eastAsia="en-GB"/>
        </w:rPr>
        <w:t>2)</w:t>
      </w:r>
      <w:r w:rsidRPr="00513375">
        <w:rPr>
          <w:lang w:eastAsia="en-GB"/>
        </w:rPr>
        <w:tab/>
        <w:t>an optional list of analytics subsets within the "listOfAnaSubsets" attribute with value(s) only applicable to the "LOC_ACCURACY" event, if the "EneNA" features is supported.</w:t>
      </w:r>
    </w:p>
    <w:p w14:paraId="2F1B63BF" w14:textId="77777777" w:rsidR="00513375" w:rsidRPr="00513375" w:rsidRDefault="00513375" w:rsidP="00513375">
      <w:pPr>
        <w:keepLines/>
        <w:ind w:left="1135" w:hanging="851"/>
        <w:rPr>
          <w:rFonts w:eastAsia="MS Mincho"/>
        </w:rPr>
      </w:pPr>
      <w:r w:rsidRPr="00513375">
        <w:rPr>
          <w:rFonts w:eastAsia="MS Mincho"/>
        </w:rPr>
        <w:t>NOTE</w:t>
      </w:r>
      <w:r w:rsidRPr="00513375">
        <w:t> 11</w:t>
      </w:r>
      <w:r w:rsidRPr="00513375">
        <w:rPr>
          <w:rFonts w:eastAsia="MS Mincho"/>
        </w:rPr>
        <w:t>:</w:t>
      </w:r>
      <w:r w:rsidRPr="00513375">
        <w:rPr>
          <w:rFonts w:eastAsia="MS Mincho"/>
        </w:rPr>
        <w:tab/>
        <w:t>Location accuracy analytics do not have a target UE, they are always for any UE.</w:t>
      </w:r>
    </w:p>
    <w:p w14:paraId="48CE5BFF" w14:textId="77777777" w:rsidR="00513375" w:rsidRPr="00513375" w:rsidRDefault="00513375" w:rsidP="00513375">
      <w:pPr>
        <w:ind w:left="568" w:hanging="284"/>
        <w:contextualSpacing/>
      </w:pPr>
      <w:r w:rsidRPr="00513375">
        <w:t>-</w:t>
      </w:r>
      <w:r w:rsidRPr="00513375">
        <w:tab/>
        <w:t>if the feature "RelativeProximity" is supported and the event is " RELATIVE_PROXIMITY", shall provide:</w:t>
      </w:r>
    </w:p>
    <w:p w14:paraId="2FAC15A9" w14:textId="77777777" w:rsidR="00513375" w:rsidRPr="00513375" w:rsidRDefault="00513375" w:rsidP="00513375">
      <w:pPr>
        <w:ind w:left="851" w:hanging="284"/>
        <w:contextualSpacing/>
      </w:pPr>
      <w:r w:rsidRPr="00513375">
        <w:t>1)</w:t>
      </w:r>
      <w:r w:rsidRPr="00513375">
        <w:tab/>
        <w:t>identification of target UE(s) to which the request applies by "supis"or "intGroupIds" attribute in the "tgt-ue" attribute;</w:t>
      </w:r>
    </w:p>
    <w:p w14:paraId="77C7CDEE" w14:textId="77777777" w:rsidR="00513375" w:rsidRPr="00513375" w:rsidRDefault="00513375" w:rsidP="00513375">
      <w:pPr>
        <w:ind w:left="568" w:hanging="284"/>
        <w:contextualSpacing/>
      </w:pPr>
      <w:r w:rsidRPr="00513375">
        <w:t>-</w:t>
      </w:r>
      <w:r w:rsidRPr="00513375">
        <w:tab/>
        <w:t>and may include in the "event-filter" attribute:</w:t>
      </w:r>
    </w:p>
    <w:p w14:paraId="473425FC" w14:textId="77777777" w:rsidR="00513375" w:rsidRPr="00513375" w:rsidRDefault="00513375" w:rsidP="00513375">
      <w:pPr>
        <w:ind w:left="851" w:hanging="284"/>
        <w:contextualSpacing/>
      </w:pPr>
      <w:r w:rsidRPr="00513375">
        <w:t>1)</w:t>
      </w:r>
      <w:r w:rsidRPr="00513375">
        <w:tab/>
        <w:t>identification of DNN in the "dnns" attribute;</w:t>
      </w:r>
    </w:p>
    <w:p w14:paraId="36A21E92" w14:textId="77777777" w:rsidR="00513375" w:rsidRPr="00513375" w:rsidRDefault="00513375" w:rsidP="00513375">
      <w:pPr>
        <w:ind w:left="851" w:hanging="284"/>
        <w:contextualSpacing/>
        <w:rPr>
          <w:lang w:eastAsia="zh-CN"/>
        </w:rPr>
      </w:pPr>
      <w:r w:rsidRPr="00513375">
        <w:t>2)</w:t>
      </w:r>
      <w:r w:rsidRPr="00513375">
        <w:tab/>
      </w:r>
      <w:r w:rsidRPr="00513375">
        <w:rPr>
          <w:lang w:eastAsia="zh-CN"/>
        </w:rPr>
        <w:t>identification of network slice in the "</w:t>
      </w:r>
      <w:r w:rsidRPr="00513375">
        <w:t>snssais</w:t>
      </w:r>
      <w:r w:rsidRPr="00513375">
        <w:rPr>
          <w:lang w:eastAsia="zh-CN"/>
        </w:rPr>
        <w:t>" attribute</w:t>
      </w:r>
      <w:r w:rsidRPr="00513375">
        <w:t>;</w:t>
      </w:r>
    </w:p>
    <w:p w14:paraId="047BA1B5" w14:textId="77777777" w:rsidR="00513375" w:rsidRPr="00513375" w:rsidRDefault="00513375" w:rsidP="00513375">
      <w:pPr>
        <w:ind w:left="851" w:hanging="284"/>
        <w:contextualSpacing/>
      </w:pPr>
      <w:r w:rsidRPr="00513375">
        <w:t>3)</w:t>
      </w:r>
      <w:r w:rsidRPr="00513375">
        <w:tab/>
        <w:t>identification of network area to which the request applies via identification of network area by "networkArea" attribute;</w:t>
      </w:r>
    </w:p>
    <w:p w14:paraId="15F747FE" w14:textId="77777777" w:rsidR="00513375" w:rsidRPr="00513375" w:rsidRDefault="00513375" w:rsidP="00513375">
      <w:pPr>
        <w:ind w:left="851" w:hanging="284"/>
        <w:contextualSpacing/>
        <w:rPr>
          <w:lang w:val="en-US" w:eastAsia="ja-JP"/>
        </w:rPr>
      </w:pPr>
      <w:r w:rsidRPr="00513375">
        <w:rPr>
          <w:lang w:eastAsia="ja-JP"/>
        </w:rPr>
        <w:t>4)</w:t>
      </w:r>
      <w:r w:rsidRPr="00513375">
        <w:rPr>
          <w:lang w:val="en-US" w:eastAsia="ja-JP"/>
        </w:rPr>
        <w:tab/>
      </w:r>
      <w:r w:rsidRPr="00513375">
        <w:t>Relative Proximity</w:t>
      </w:r>
      <w:r w:rsidRPr="00513375">
        <w:rPr>
          <w:lang w:val="en-US" w:eastAsia="ja-JP"/>
        </w:rPr>
        <w:t xml:space="preserve"> analytics requirements in "</w:t>
      </w:r>
      <w:r w:rsidRPr="00513375">
        <w:rPr>
          <w:lang w:eastAsia="zh-CN"/>
        </w:rPr>
        <w:t>relProxReqs</w:t>
      </w:r>
      <w:r w:rsidRPr="00513375">
        <w:rPr>
          <w:lang w:val="en-US" w:eastAsia="ja-JP"/>
        </w:rPr>
        <w:t>" attribute</w:t>
      </w:r>
      <w:r w:rsidRPr="00513375">
        <w:t>;</w:t>
      </w:r>
      <w:r w:rsidRPr="00513375">
        <w:rPr>
          <w:lang w:val="en-US" w:eastAsia="ja-JP"/>
        </w:rPr>
        <w:t xml:space="preserve"> </w:t>
      </w:r>
      <w:r w:rsidRPr="00513375">
        <w:t>and/or</w:t>
      </w:r>
    </w:p>
    <w:p w14:paraId="4A918755" w14:textId="77777777" w:rsidR="00513375" w:rsidRPr="00513375" w:rsidRDefault="00513375" w:rsidP="00513375">
      <w:pPr>
        <w:ind w:left="851" w:hanging="284"/>
        <w:contextualSpacing/>
        <w:rPr>
          <w:lang w:val="en-US" w:eastAsia="ja-JP"/>
        </w:rPr>
      </w:pPr>
      <w:r w:rsidRPr="00513375">
        <w:rPr>
          <w:lang w:val="en-US" w:eastAsia="ja-JP"/>
        </w:rPr>
        <w:t>5)</w:t>
      </w:r>
      <w:r w:rsidRPr="00513375">
        <w:rPr>
          <w:lang w:val="en-US" w:eastAsia="ja-JP"/>
        </w:rPr>
        <w:tab/>
        <w:t xml:space="preserve">an optional list of analytics subsets by "listOfAnaSubsets" attribute with value(s) only applicable to </w:t>
      </w:r>
      <w:r w:rsidRPr="00513375">
        <w:t>"RELATIVE_PROXIMITY"</w:t>
      </w:r>
      <w:r w:rsidRPr="00513375">
        <w:rPr>
          <w:lang w:val="en-US" w:eastAsia="ja-JP"/>
        </w:rPr>
        <w:t xml:space="preserve"> event prediction, if the "EneNA" features is supported.</w:t>
      </w:r>
    </w:p>
    <w:p w14:paraId="4C019A3A" w14:textId="77777777" w:rsidR="00513375" w:rsidRPr="00513375" w:rsidRDefault="00513375" w:rsidP="00513375">
      <w:r w:rsidRPr="00513375">
        <w:t>Upon the reception of the HTTP GET request, the NWDAF shall:</w:t>
      </w:r>
    </w:p>
    <w:p w14:paraId="74866E72" w14:textId="77777777" w:rsidR="00513375" w:rsidRPr="00513375" w:rsidRDefault="00513375" w:rsidP="00513375">
      <w:pPr>
        <w:ind w:left="568" w:hanging="284"/>
        <w:contextualSpacing/>
        <w:rPr>
          <w:rFonts w:eastAsia="DengXian"/>
        </w:rPr>
      </w:pPr>
      <w:r w:rsidRPr="00513375">
        <w:t>-</w:t>
      </w:r>
      <w:r w:rsidRPr="00513375">
        <w:tab/>
        <w:t>analyse the requested analytic data according to the requested event.</w:t>
      </w:r>
    </w:p>
    <w:p w14:paraId="64480146" w14:textId="77777777" w:rsidR="00513375" w:rsidRPr="00513375" w:rsidRDefault="00513375" w:rsidP="00513375">
      <w:pPr>
        <w:rPr>
          <w:rFonts w:eastAsia="DengXian"/>
        </w:rPr>
      </w:pPr>
      <w:r w:rsidRPr="00513375">
        <w:rPr>
          <w:rFonts w:eastAsia="DengXian"/>
        </w:rPr>
        <w:t>If the HTTP request message from the NF service consumer is accepted, the NWDAF shall respond with "200 OK"</w:t>
      </w:r>
      <w:r w:rsidRPr="00513375">
        <w:t xml:space="preserve"> </w:t>
      </w:r>
      <w:r w:rsidRPr="00513375">
        <w:rPr>
          <w:rFonts w:eastAsia="DengXian"/>
        </w:rPr>
        <w:t xml:space="preserve">status code with the </w:t>
      </w:r>
      <w:r w:rsidRPr="00513375">
        <w:t>message</w:t>
      </w:r>
      <w:r w:rsidRPr="00513375">
        <w:rPr>
          <w:rFonts w:eastAsia="DengXian"/>
        </w:rPr>
        <w:t xml:space="preserve"> body containing the analytics with parameters as relevant for the requesting NF service consumer. The AnalyticsData data structure in the response body shall include:</w:t>
      </w:r>
    </w:p>
    <w:p w14:paraId="3965CFFE" w14:textId="77777777" w:rsidR="00513375" w:rsidRPr="00513375" w:rsidRDefault="00513375" w:rsidP="00513375">
      <w:pPr>
        <w:ind w:left="568" w:hanging="284"/>
        <w:contextualSpacing/>
        <w:rPr>
          <w:rFonts w:eastAsia="MS Mincho"/>
        </w:rPr>
      </w:pPr>
      <w:r w:rsidRPr="00513375">
        <w:t>-</w:t>
      </w:r>
      <w:r w:rsidRPr="00513375">
        <w:tab/>
        <w:t>analytics with the corresponding information as described in clause 4.2.2.4.2.</w:t>
      </w:r>
    </w:p>
    <w:p w14:paraId="11E91CE4" w14:textId="77777777" w:rsidR="00513375" w:rsidRPr="00513375" w:rsidRDefault="00513375" w:rsidP="00513375">
      <w:pPr>
        <w:ind w:left="568" w:hanging="284"/>
        <w:contextualSpacing/>
      </w:pPr>
      <w:r w:rsidRPr="00513375">
        <w:t>-</w:t>
      </w:r>
      <w:r w:rsidRPr="00513375">
        <w:tab/>
        <w:t>the analytics accuracy information in the "accuInfo" attribute, if the feature "AnalyticsAccuracy" is supported and the analytics accuracy requirement was requested in the "accuReq" attribute.</w:t>
      </w:r>
    </w:p>
    <w:p w14:paraId="37061399" w14:textId="77777777" w:rsidR="00513375" w:rsidRPr="00513375" w:rsidRDefault="00513375" w:rsidP="00513375">
      <w:pPr>
        <w:keepLines/>
        <w:ind w:left="1135" w:hanging="851"/>
      </w:pPr>
      <w:r w:rsidRPr="00513375">
        <w:t>NOTE </w:t>
      </w:r>
      <w:r w:rsidRPr="00513375">
        <w:rPr>
          <w:lang w:val="en-US"/>
        </w:rPr>
        <w:t>12</w:t>
      </w:r>
      <w:r w:rsidRPr="00513375">
        <w:t>:</w:t>
      </w:r>
      <w:r w:rsidRPr="00513375">
        <w:tab/>
        <w:t>In this version of the specification, NWDAF containing AnLF can provide accuracy information to a</w:t>
      </w:r>
      <w:r w:rsidRPr="00513375">
        <w:rPr>
          <w:lang w:val="en-US"/>
        </w:rPr>
        <w:t>n</w:t>
      </w:r>
      <w:r w:rsidRPr="00513375">
        <w:t xml:space="preserve"> NF consumer that </w:t>
      </w:r>
      <w:r w:rsidRPr="00513375">
        <w:rPr>
          <w:lang w:eastAsia="zh-CN"/>
        </w:rPr>
        <w:t xml:space="preserve">requests </w:t>
      </w:r>
      <w:r w:rsidRPr="00513375">
        <w:t>both the analytics and the accuracy information.</w:t>
      </w:r>
    </w:p>
    <w:p w14:paraId="7F2A93F8" w14:textId="77777777" w:rsidR="00513375" w:rsidRPr="00513375" w:rsidRDefault="00513375" w:rsidP="00513375">
      <w:pPr>
        <w:keepLines/>
        <w:ind w:left="1135" w:hanging="851"/>
      </w:pPr>
      <w:r w:rsidRPr="00513375">
        <w:t>NOTE </w:t>
      </w:r>
      <w:r w:rsidRPr="00513375">
        <w:rPr>
          <w:lang w:val="en-US"/>
        </w:rPr>
        <w:t>13</w:t>
      </w:r>
      <w:r w:rsidRPr="00513375">
        <w:t>:</w:t>
      </w:r>
      <w:r w:rsidRPr="00513375">
        <w:rPr>
          <w:lang w:val="en-US"/>
        </w:rPr>
        <w:tab/>
        <w:t>When receiving a request from an NF consumer that includes a request for accuracy information, the analytics and the accuracy information can be provided by NWDAF containing AnLF within the single response</w:t>
      </w:r>
      <w:r w:rsidRPr="00513375">
        <w:t>.</w:t>
      </w:r>
    </w:p>
    <w:p w14:paraId="1F7B8490" w14:textId="77777777" w:rsidR="00513375" w:rsidRPr="00513375" w:rsidRDefault="00513375" w:rsidP="00513375">
      <w:r w:rsidRPr="00513375">
        <w:t xml:space="preserve">If the requested NWDAF Analytics data does not exist, the NWDAF shall respond with "204 No Content" status code. </w:t>
      </w:r>
    </w:p>
    <w:p w14:paraId="60993857" w14:textId="77777777" w:rsidR="00513375" w:rsidRPr="00513375" w:rsidRDefault="00513375" w:rsidP="00513375">
      <w:r w:rsidRPr="00513375">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513375">
        <w:rPr>
          <w:lang w:eastAsia="zh-CN"/>
        </w:rPr>
        <w:t>50</w:t>
      </w:r>
      <w:r w:rsidRPr="00513375">
        <w:t>0 Internal Server Error" status code to the NF service consumer. In addition, if the EneNA feature is supported, the NWDAF may provide, within the</w:t>
      </w:r>
      <w:r w:rsidRPr="00513375">
        <w:rPr>
          <w:rFonts w:eastAsia="DengXian"/>
        </w:rPr>
        <w:t xml:space="preserve"> </w:t>
      </w:r>
      <w:r w:rsidRPr="00513375">
        <w:t>ProblemDetailsAnalyticsInfoRequest</w:t>
      </w:r>
      <w:r w:rsidRPr="00513375">
        <w:rPr>
          <w:rFonts w:eastAsia="DengXian"/>
        </w:rPr>
        <w:t>data in the response</w:t>
      </w:r>
      <w:r w:rsidRPr="00513375">
        <w:t xml:space="preserve">, the corresponding failure reason via a "problemDetails" attribute with the "cause" attribute set to "UNSATISFIED_REQUESTED_ANALYTICS_TIME" and a </w:t>
      </w:r>
      <w:r w:rsidRPr="00513375">
        <w:rPr>
          <w:lang w:eastAsia="ko-KR"/>
        </w:rPr>
        <w:t>minimum time interval recommended by the NWDAF via</w:t>
      </w:r>
      <w:r w:rsidRPr="00513375">
        <w:rPr>
          <w:rFonts w:eastAsia="DengXian"/>
        </w:rPr>
        <w:t xml:space="preserve"> a "rvWaitTime" attribute</w:t>
      </w:r>
      <w:r w:rsidRPr="00513375">
        <w:t xml:space="preserve"> which is used by the NF service consumer to determine </w:t>
      </w:r>
      <w:r w:rsidRPr="00513375">
        <w:rPr>
          <w:lang w:eastAsia="ko-KR"/>
        </w:rPr>
        <w:t>the time when analytics information is needed</w:t>
      </w:r>
      <w:r w:rsidRPr="00513375">
        <w:t xml:space="preserve"> in similar future analytics requests.</w:t>
      </w:r>
    </w:p>
    <w:p w14:paraId="71134C00" w14:textId="77777777" w:rsidR="00513375" w:rsidRPr="00513375" w:rsidRDefault="00513375" w:rsidP="00513375">
      <w:r w:rsidRPr="00513375">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C579982" w14:textId="77777777" w:rsidR="00513375" w:rsidRPr="00513375" w:rsidRDefault="00513375" w:rsidP="00513375">
      <w:pPr>
        <w:rPr>
          <w:lang w:eastAsia="zh-CN"/>
        </w:rPr>
      </w:pPr>
      <w:r w:rsidRPr="00513375">
        <w:rPr>
          <w:lang w:eastAsia="zh-CN"/>
        </w:rPr>
        <w:t>When the "PredictionError" feature is supported, if the analytics target period provided in the body of the HTTP GET request includes the prediction time period in the future</w:t>
      </w:r>
      <w:r w:rsidRPr="00513375">
        <w:t xml:space="preserve"> and </w:t>
      </w:r>
      <w:r w:rsidRPr="00513375">
        <w:rPr>
          <w:lang w:eastAsia="zh-CN"/>
        </w:rPr>
        <w:t xml:space="preserve">the event is "SM_CONGESTION", </w:t>
      </w:r>
      <w:r w:rsidRPr="00513375">
        <w:t>"PFD_DETERMINATION"</w:t>
      </w:r>
      <w:r w:rsidRPr="00513375">
        <w:rPr>
          <w:lang w:eastAsia="zh-CN"/>
        </w:rPr>
        <w:t xml:space="preserve"> and/or </w:t>
      </w:r>
      <w:r w:rsidRPr="00513375">
        <w:t>"PDU_SESSION_TRAFFIC"</w:t>
      </w:r>
      <w:r w:rsidRPr="00513375">
        <w:rPr>
          <w:lang w:eastAsia="zh-CN"/>
        </w:rPr>
        <w:t>, the NWDAF shall reject the request with an HTTP "400 Bad Request" response including the "cause" attribute set to "PREDICTION_NOT_ALLOWED".</w:t>
      </w:r>
    </w:p>
    <w:p w14:paraId="17A8CD4C" w14:textId="77777777" w:rsidR="00513375" w:rsidRPr="00513375" w:rsidRDefault="00513375" w:rsidP="00513375">
      <w:r w:rsidRPr="00513375">
        <w:t>If the statistics in the past are requested but the necessary data to perform the service is unavailable, the NWDAF shall reject the request with an HTTP "500 Internal Server Error" response including the "cause" attribute set to "UNAVAILABLE_DATA".</w:t>
      </w:r>
    </w:p>
    <w:p w14:paraId="41D89182" w14:textId="77777777" w:rsidR="00513375" w:rsidRPr="00513375" w:rsidRDefault="00513375" w:rsidP="00513375">
      <w:pPr>
        <w:rPr>
          <w:rFonts w:eastAsia="DengXian"/>
        </w:rPr>
      </w:pPr>
      <w:r w:rsidRPr="00513375">
        <w:rPr>
          <w:rFonts w:eastAsia="DengXian"/>
        </w:rPr>
        <w:t xml:space="preserve">If the user consent has not been checked by the NF service consumer and is required for the requested analytics collection depending on local policy and regulations, then </w:t>
      </w:r>
      <w:r w:rsidRPr="00513375">
        <w:t xml:space="preserve">the NWDAF shall check user consent for the targeted UE(s) by retrieving the user consent subscription data via the Nudm_SDM service API of </w:t>
      </w:r>
      <w:r w:rsidRPr="00513375">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C530B35" w14:textId="77777777" w:rsidR="00513375" w:rsidRPr="00513375" w:rsidRDefault="00513375" w:rsidP="00513375">
      <w:pPr>
        <w:keepLines/>
        <w:ind w:left="1135" w:hanging="851"/>
        <w:rPr>
          <w:rFonts w:eastAsia="DengXian"/>
        </w:rPr>
      </w:pPr>
      <w:r w:rsidRPr="00513375">
        <w:rPr>
          <w:lang w:eastAsia="ja-JP"/>
        </w:rPr>
        <w:t>NOTE 13:</w:t>
      </w:r>
      <w:r w:rsidRPr="0051337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DE6496" w14:textId="424D7A87" w:rsidR="006F14B7" w:rsidRDefault="006F14B7" w:rsidP="00E639F5">
      <w:pPr>
        <w:rPr>
          <w:ins w:id="35" w:author="Nokia" w:date="2024-02-13T11:21:00Z"/>
        </w:rPr>
      </w:pPr>
      <w:ins w:id="36" w:author="Nokia" w:date="2024-02-13T11:21:00Z">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ins>
    </w:p>
    <w:p w14:paraId="0CBED8C6" w14:textId="62CBF762" w:rsidR="00827834" w:rsidRPr="00513375" w:rsidRDefault="00513375" w:rsidP="00E639F5">
      <w:pPr>
        <w:rPr>
          <w:rFonts w:eastAsia="MS Mincho"/>
        </w:rPr>
      </w:pPr>
      <w:r w:rsidRPr="00513375">
        <w:t>If an error occurs when processing the HTTP GET request, the NWDAF shall send an HTTP error response as specified in clause 5.2.7.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240DFBE1" w14:textId="77777777" w:rsidR="00513375" w:rsidRPr="00513375" w:rsidRDefault="00513375" w:rsidP="00513375">
      <w:pPr>
        <w:keepNext/>
        <w:keepLines/>
        <w:spacing w:before="120"/>
        <w:ind w:left="1418" w:hanging="1418"/>
        <w:outlineLvl w:val="3"/>
        <w:rPr>
          <w:rFonts w:ascii="Arial" w:eastAsia="Batang" w:hAnsi="Arial"/>
          <w:sz w:val="28"/>
        </w:rPr>
      </w:pPr>
      <w:bookmarkStart w:id="37" w:name="_Toc45134125"/>
      <w:bookmarkStart w:id="38" w:name="_Toc56641046"/>
      <w:bookmarkStart w:id="39" w:name="_Toc70550711"/>
      <w:bookmarkStart w:id="40" w:name="_Toc66231882"/>
      <w:bookmarkStart w:id="41" w:name="_Toc59018014"/>
      <w:bookmarkStart w:id="42" w:name="_Toc90655989"/>
      <w:bookmarkStart w:id="43" w:name="_Toc94064394"/>
      <w:bookmarkStart w:id="44" w:name="_Toc85557194"/>
      <w:bookmarkStart w:id="45" w:name="_Toc113031817"/>
      <w:bookmarkStart w:id="46" w:name="_Toc145705885"/>
      <w:bookmarkStart w:id="47" w:name="_Toc85553095"/>
      <w:bookmarkStart w:id="48" w:name="_Toc88667704"/>
      <w:bookmarkStart w:id="49" w:name="_Toc50032057"/>
      <w:bookmarkStart w:id="50" w:name="_Toc138754390"/>
      <w:bookmarkStart w:id="51" w:name="_Toc68169043"/>
      <w:bookmarkStart w:id="52" w:name="_Toc83233166"/>
      <w:bookmarkStart w:id="53" w:name="_Toc112951277"/>
      <w:bookmarkStart w:id="54" w:name="_Toc136562556"/>
      <w:bookmarkStart w:id="55" w:name="_Toc51762977"/>
      <w:bookmarkStart w:id="56" w:name="_Toc104539154"/>
      <w:bookmarkStart w:id="57" w:name="_Toc148522795"/>
      <w:bookmarkStart w:id="58" w:name="_Toc101244559"/>
      <w:bookmarkStart w:id="59" w:name="_Toc98233781"/>
      <w:bookmarkStart w:id="60" w:name="_Toc120702457"/>
      <w:bookmarkStart w:id="61" w:name="_Toc114133956"/>
      <w:bookmarkStart w:id="62" w:name="_Toc153363852"/>
      <w:r w:rsidRPr="00513375">
        <w:rPr>
          <w:rFonts w:ascii="Arial" w:hAnsi="Arial"/>
          <w:sz w:val="24"/>
        </w:rPr>
        <w:t>5.2.7.3</w:t>
      </w:r>
      <w:r w:rsidRPr="00513375">
        <w:rPr>
          <w:rFonts w:ascii="Arial" w:hAnsi="Arial"/>
          <w:sz w:val="24"/>
        </w:rPr>
        <w:tab/>
        <w:t>Application Errors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784BF87" w14:textId="77777777" w:rsidR="00513375" w:rsidRPr="00513375" w:rsidRDefault="00513375" w:rsidP="00513375">
      <w:pPr>
        <w:rPr>
          <w:rFonts w:eastAsia="Batang"/>
        </w:rPr>
      </w:pPr>
      <w:r w:rsidRPr="00513375">
        <w:rPr>
          <w:rFonts w:eastAsia="Batang"/>
        </w:rPr>
        <w:t>The application errors defined for the Nnwdaf_AnalyticsInfo API are listed in table 5.2.7.3-1.</w:t>
      </w:r>
    </w:p>
    <w:p w14:paraId="4AB4813F" w14:textId="77777777" w:rsidR="00513375" w:rsidRPr="00513375" w:rsidRDefault="00513375" w:rsidP="00513375">
      <w:pPr>
        <w:keepNext/>
        <w:keepLines/>
        <w:spacing w:before="60"/>
        <w:jc w:val="center"/>
        <w:rPr>
          <w:rFonts w:ascii="Arial" w:hAnsi="Arial"/>
          <w:b/>
        </w:rPr>
      </w:pPr>
      <w:r w:rsidRPr="00513375">
        <w:rPr>
          <w:rFonts w:ascii="Arial" w:hAnsi="Arial"/>
          <w:b/>
        </w:rPr>
        <w:t>Table 5.2.7.3-1: Application errors</w:t>
      </w:r>
    </w:p>
    <w:tbl>
      <w:tblPr>
        <w:tblW w:w="9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092"/>
        <w:gridCol w:w="2552"/>
        <w:gridCol w:w="3543"/>
        <w:gridCol w:w="1418"/>
      </w:tblGrid>
      <w:tr w:rsidR="00513375" w:rsidRPr="00513375" w14:paraId="46067468" w14:textId="77777777" w:rsidTr="003E5B2E">
        <w:trPr>
          <w:cantSplit/>
          <w:jc w:val="center"/>
        </w:trPr>
        <w:tc>
          <w:tcPr>
            <w:tcW w:w="2092" w:type="dxa"/>
          </w:tcPr>
          <w:p w14:paraId="09CF3A9C" w14:textId="77777777" w:rsidR="00513375" w:rsidRPr="00513375" w:rsidRDefault="00513375" w:rsidP="00513375">
            <w:pPr>
              <w:keepNext/>
              <w:keepLines/>
              <w:spacing w:after="0"/>
              <w:jc w:val="center"/>
              <w:rPr>
                <w:rFonts w:ascii="Arial" w:hAnsi="Arial"/>
                <w:b/>
                <w:sz w:val="18"/>
              </w:rPr>
            </w:pPr>
            <w:r w:rsidRPr="00513375">
              <w:rPr>
                <w:rFonts w:ascii="Arial" w:hAnsi="Arial"/>
                <w:b/>
                <w:sz w:val="18"/>
              </w:rPr>
              <w:t>Application Error</w:t>
            </w:r>
          </w:p>
        </w:tc>
        <w:tc>
          <w:tcPr>
            <w:tcW w:w="2552" w:type="dxa"/>
          </w:tcPr>
          <w:p w14:paraId="6E083BA6" w14:textId="77777777" w:rsidR="00513375" w:rsidRPr="00513375" w:rsidRDefault="00513375" w:rsidP="00513375">
            <w:pPr>
              <w:keepNext/>
              <w:keepLines/>
              <w:spacing w:after="0"/>
              <w:jc w:val="center"/>
              <w:rPr>
                <w:rFonts w:ascii="Arial" w:hAnsi="Arial"/>
                <w:b/>
                <w:sz w:val="18"/>
              </w:rPr>
            </w:pPr>
            <w:r w:rsidRPr="00513375">
              <w:rPr>
                <w:rFonts w:ascii="Arial" w:hAnsi="Arial"/>
                <w:b/>
                <w:sz w:val="18"/>
              </w:rPr>
              <w:t>HTTP status code</w:t>
            </w:r>
          </w:p>
        </w:tc>
        <w:tc>
          <w:tcPr>
            <w:tcW w:w="3543" w:type="dxa"/>
          </w:tcPr>
          <w:p w14:paraId="4CE54C5C" w14:textId="77777777" w:rsidR="00513375" w:rsidRPr="00513375" w:rsidRDefault="00513375" w:rsidP="00513375">
            <w:pPr>
              <w:keepNext/>
              <w:keepLines/>
              <w:spacing w:after="0"/>
              <w:jc w:val="center"/>
              <w:rPr>
                <w:rFonts w:ascii="Arial" w:hAnsi="Arial"/>
                <w:b/>
                <w:sz w:val="18"/>
              </w:rPr>
            </w:pPr>
            <w:r w:rsidRPr="00513375">
              <w:rPr>
                <w:rFonts w:ascii="Arial" w:hAnsi="Arial"/>
                <w:b/>
                <w:sz w:val="18"/>
              </w:rPr>
              <w:t>Description</w:t>
            </w:r>
          </w:p>
        </w:tc>
        <w:tc>
          <w:tcPr>
            <w:tcW w:w="1418" w:type="dxa"/>
            <w:shd w:val="clear" w:color="auto" w:fill="C0C0C0"/>
          </w:tcPr>
          <w:p w14:paraId="13AF4568" w14:textId="77777777" w:rsidR="00513375" w:rsidRPr="00513375" w:rsidRDefault="00513375" w:rsidP="00513375">
            <w:pPr>
              <w:keepNext/>
              <w:keepLines/>
              <w:spacing w:after="0"/>
              <w:jc w:val="center"/>
              <w:rPr>
                <w:rFonts w:ascii="Arial" w:hAnsi="Arial"/>
                <w:b/>
                <w:sz w:val="18"/>
              </w:rPr>
            </w:pPr>
            <w:r w:rsidRPr="00513375">
              <w:rPr>
                <w:rFonts w:ascii="Arial" w:hAnsi="Arial"/>
                <w:b/>
                <w:sz w:val="18"/>
              </w:rPr>
              <w:t>Applicability</w:t>
            </w:r>
          </w:p>
        </w:tc>
      </w:tr>
      <w:tr w:rsidR="00513375" w:rsidRPr="00513375" w14:paraId="2B88BE69" w14:textId="77777777" w:rsidTr="003E5B2E">
        <w:trPr>
          <w:cantSplit/>
          <w:jc w:val="center"/>
        </w:trPr>
        <w:tc>
          <w:tcPr>
            <w:tcW w:w="2092" w:type="dxa"/>
          </w:tcPr>
          <w:p w14:paraId="00AC9A85" w14:textId="77777777" w:rsidR="00513375" w:rsidRPr="00513375" w:rsidRDefault="00513375" w:rsidP="00513375">
            <w:pPr>
              <w:keepNext/>
              <w:keepLines/>
              <w:spacing w:after="0"/>
              <w:rPr>
                <w:rFonts w:ascii="Arial" w:hAnsi="Arial"/>
                <w:sz w:val="18"/>
              </w:rPr>
            </w:pPr>
            <w:r w:rsidRPr="00513375">
              <w:rPr>
                <w:rFonts w:ascii="Arial" w:hAnsi="Arial"/>
                <w:sz w:val="18"/>
              </w:rPr>
              <w:t>BOTH_STAT_PRED_NOT_ALLOWED</w:t>
            </w:r>
          </w:p>
        </w:tc>
        <w:tc>
          <w:tcPr>
            <w:tcW w:w="2552" w:type="dxa"/>
          </w:tcPr>
          <w:p w14:paraId="78B08088" w14:textId="77777777" w:rsidR="00513375" w:rsidRPr="00513375" w:rsidRDefault="00513375" w:rsidP="00513375">
            <w:pPr>
              <w:keepNext/>
              <w:keepLines/>
              <w:spacing w:after="0"/>
              <w:rPr>
                <w:rFonts w:ascii="Arial" w:hAnsi="Arial"/>
                <w:sz w:val="18"/>
              </w:rPr>
            </w:pPr>
            <w:r w:rsidRPr="00513375">
              <w:rPr>
                <w:rFonts w:ascii="Arial" w:hAnsi="Arial"/>
                <w:sz w:val="18"/>
              </w:rPr>
              <w:t>400 Bad Request</w:t>
            </w:r>
          </w:p>
        </w:tc>
        <w:tc>
          <w:tcPr>
            <w:tcW w:w="3543" w:type="dxa"/>
          </w:tcPr>
          <w:p w14:paraId="263FE5A8" w14:textId="77777777" w:rsidR="00513375" w:rsidRPr="00513375" w:rsidRDefault="00513375" w:rsidP="00513375">
            <w:pPr>
              <w:keepNext/>
              <w:keepLines/>
              <w:spacing w:after="0"/>
              <w:rPr>
                <w:rFonts w:ascii="Arial" w:hAnsi="Arial"/>
                <w:sz w:val="18"/>
              </w:rPr>
            </w:pPr>
            <w:r w:rsidRPr="00513375">
              <w:rPr>
                <w:rFonts w:ascii="Arial" w:hAnsi="Arial"/>
                <w:sz w:val="18"/>
              </w:rPr>
              <w:t>Indicates that the request shall be rejected, because for the requested observation period, the start time is in the past and the end time is in the future, which means the NF service consumer requested both statistics and prediction for the analytics is not allowed.</w:t>
            </w:r>
          </w:p>
        </w:tc>
        <w:tc>
          <w:tcPr>
            <w:tcW w:w="1418" w:type="dxa"/>
          </w:tcPr>
          <w:p w14:paraId="7C5A33F8" w14:textId="77777777" w:rsidR="00513375" w:rsidRPr="00513375" w:rsidRDefault="00513375" w:rsidP="00513375">
            <w:pPr>
              <w:keepNext/>
              <w:keepLines/>
              <w:spacing w:after="0"/>
              <w:rPr>
                <w:rFonts w:ascii="Arial" w:hAnsi="Arial"/>
                <w:sz w:val="18"/>
              </w:rPr>
            </w:pPr>
          </w:p>
        </w:tc>
      </w:tr>
      <w:tr w:rsidR="00513375" w:rsidRPr="00513375" w14:paraId="65ED53BA" w14:textId="77777777" w:rsidTr="003E5B2E">
        <w:trPr>
          <w:cantSplit/>
          <w:jc w:val="center"/>
        </w:trPr>
        <w:tc>
          <w:tcPr>
            <w:tcW w:w="2092" w:type="dxa"/>
          </w:tcPr>
          <w:p w14:paraId="37FD8BCD" w14:textId="77777777" w:rsidR="00513375" w:rsidRPr="00513375" w:rsidRDefault="00513375" w:rsidP="00513375">
            <w:pPr>
              <w:keepNext/>
              <w:keepLines/>
              <w:spacing w:after="0"/>
              <w:rPr>
                <w:rFonts w:ascii="Arial" w:hAnsi="Arial"/>
                <w:sz w:val="18"/>
              </w:rPr>
            </w:pPr>
            <w:r w:rsidRPr="00513375">
              <w:rPr>
                <w:rFonts w:ascii="Arial" w:hAnsi="Arial"/>
                <w:sz w:val="18"/>
              </w:rPr>
              <w:t>PREDICTION_NOT_ALLOWED</w:t>
            </w:r>
          </w:p>
        </w:tc>
        <w:tc>
          <w:tcPr>
            <w:tcW w:w="2552" w:type="dxa"/>
          </w:tcPr>
          <w:p w14:paraId="14E90028" w14:textId="77777777" w:rsidR="00513375" w:rsidRPr="00513375" w:rsidRDefault="00513375" w:rsidP="00513375">
            <w:pPr>
              <w:keepNext/>
              <w:keepLines/>
              <w:spacing w:after="0"/>
              <w:rPr>
                <w:rFonts w:ascii="Arial" w:hAnsi="Arial"/>
                <w:sz w:val="18"/>
              </w:rPr>
            </w:pPr>
            <w:r w:rsidRPr="00513375">
              <w:rPr>
                <w:rFonts w:ascii="Arial" w:hAnsi="Arial"/>
                <w:sz w:val="18"/>
              </w:rPr>
              <w:t>400 Bad Request</w:t>
            </w:r>
          </w:p>
        </w:tc>
        <w:tc>
          <w:tcPr>
            <w:tcW w:w="3543" w:type="dxa"/>
          </w:tcPr>
          <w:p w14:paraId="49B7B95A" w14:textId="77777777" w:rsidR="00513375" w:rsidRPr="00513375" w:rsidRDefault="00513375" w:rsidP="00513375">
            <w:pPr>
              <w:keepNext/>
              <w:keepLines/>
              <w:spacing w:after="0"/>
              <w:rPr>
                <w:rFonts w:ascii="Arial" w:hAnsi="Arial"/>
                <w:sz w:val="18"/>
              </w:rPr>
            </w:pPr>
            <w:r w:rsidRPr="00513375">
              <w:rPr>
                <w:rFonts w:ascii="Arial" w:hAnsi="Arial"/>
                <w:sz w:val="18"/>
              </w:rPr>
              <w:t>Indicates that the request shall be rejected because the prediction for the analytics event is not allowed.</w:t>
            </w:r>
          </w:p>
        </w:tc>
        <w:tc>
          <w:tcPr>
            <w:tcW w:w="1418" w:type="dxa"/>
          </w:tcPr>
          <w:p w14:paraId="284E7BBA" w14:textId="77777777" w:rsidR="00513375" w:rsidRPr="00513375" w:rsidRDefault="00513375" w:rsidP="00513375">
            <w:pPr>
              <w:keepNext/>
              <w:keepLines/>
              <w:spacing w:after="0"/>
              <w:rPr>
                <w:rFonts w:ascii="Arial" w:hAnsi="Arial"/>
                <w:sz w:val="18"/>
              </w:rPr>
            </w:pPr>
            <w:r w:rsidRPr="00513375">
              <w:rPr>
                <w:rFonts w:ascii="Arial" w:hAnsi="Arial"/>
                <w:sz w:val="18"/>
              </w:rPr>
              <w:t>PredictionError</w:t>
            </w:r>
          </w:p>
        </w:tc>
      </w:tr>
      <w:tr w:rsidR="00513375" w:rsidRPr="00513375" w14:paraId="24F09809" w14:textId="77777777" w:rsidTr="003E5B2E">
        <w:trPr>
          <w:cantSplit/>
          <w:jc w:val="center"/>
        </w:trPr>
        <w:tc>
          <w:tcPr>
            <w:tcW w:w="2092" w:type="dxa"/>
          </w:tcPr>
          <w:p w14:paraId="5CB1F982" w14:textId="77777777" w:rsidR="00513375" w:rsidRPr="00513375" w:rsidRDefault="00513375" w:rsidP="00513375">
            <w:pPr>
              <w:keepNext/>
              <w:keepLines/>
              <w:spacing w:after="0"/>
              <w:rPr>
                <w:rFonts w:ascii="Arial" w:hAnsi="Arial"/>
                <w:sz w:val="18"/>
              </w:rPr>
            </w:pPr>
            <w:r w:rsidRPr="00513375">
              <w:rPr>
                <w:rFonts w:ascii="Arial" w:hAnsi="Arial"/>
                <w:sz w:val="18"/>
              </w:rPr>
              <w:t>USER_CONSENT_NOT_GRANTED</w:t>
            </w:r>
          </w:p>
        </w:tc>
        <w:tc>
          <w:tcPr>
            <w:tcW w:w="2552" w:type="dxa"/>
          </w:tcPr>
          <w:p w14:paraId="32BDE27E" w14:textId="77777777" w:rsidR="00513375" w:rsidRPr="00513375" w:rsidRDefault="00513375" w:rsidP="00513375">
            <w:pPr>
              <w:keepNext/>
              <w:keepLines/>
              <w:spacing w:after="0"/>
              <w:rPr>
                <w:rFonts w:ascii="Arial" w:hAnsi="Arial"/>
                <w:sz w:val="18"/>
              </w:rPr>
            </w:pPr>
            <w:r w:rsidRPr="00513375">
              <w:rPr>
                <w:rFonts w:ascii="Arial" w:hAnsi="Arial"/>
                <w:sz w:val="18"/>
              </w:rPr>
              <w:t>403 Forbidden</w:t>
            </w:r>
          </w:p>
        </w:tc>
        <w:tc>
          <w:tcPr>
            <w:tcW w:w="3543" w:type="dxa"/>
          </w:tcPr>
          <w:p w14:paraId="39A6D5B0" w14:textId="77777777" w:rsidR="00513375" w:rsidRPr="00513375" w:rsidRDefault="00513375" w:rsidP="00513375">
            <w:pPr>
              <w:keepNext/>
              <w:keepLines/>
              <w:spacing w:after="0"/>
              <w:rPr>
                <w:rFonts w:ascii="Arial" w:hAnsi="Arial"/>
                <w:sz w:val="18"/>
              </w:rPr>
            </w:pPr>
            <w:r w:rsidRPr="00513375">
              <w:rPr>
                <w:rFonts w:ascii="Arial" w:hAnsi="Arial"/>
                <w:sz w:val="18"/>
              </w:rPr>
              <w:t>Indicates that the request shall be rejected because an impacted user has not provided the required user consent.</w:t>
            </w:r>
          </w:p>
        </w:tc>
        <w:tc>
          <w:tcPr>
            <w:tcW w:w="1418" w:type="dxa"/>
          </w:tcPr>
          <w:p w14:paraId="50609994" w14:textId="77777777" w:rsidR="00513375" w:rsidRPr="00513375" w:rsidRDefault="00513375" w:rsidP="00513375">
            <w:pPr>
              <w:keepNext/>
              <w:keepLines/>
              <w:spacing w:after="0"/>
              <w:rPr>
                <w:rFonts w:ascii="Arial" w:hAnsi="Arial"/>
                <w:sz w:val="18"/>
              </w:rPr>
            </w:pPr>
          </w:p>
        </w:tc>
      </w:tr>
      <w:tr w:rsidR="006F14B7" w:rsidRPr="00513375" w14:paraId="68861698" w14:textId="77777777" w:rsidTr="003E5B2E">
        <w:trPr>
          <w:cantSplit/>
          <w:jc w:val="center"/>
          <w:ins w:id="63" w:author="Nokia" w:date="2024-02-13T11:21:00Z"/>
        </w:trPr>
        <w:tc>
          <w:tcPr>
            <w:tcW w:w="2092" w:type="dxa"/>
          </w:tcPr>
          <w:p w14:paraId="0B61E05A" w14:textId="523D393A" w:rsidR="006F14B7" w:rsidRPr="00513375" w:rsidRDefault="006F14B7" w:rsidP="006F14B7">
            <w:pPr>
              <w:keepNext/>
              <w:keepLines/>
              <w:spacing w:after="0"/>
              <w:rPr>
                <w:ins w:id="64" w:author="Nokia" w:date="2024-02-13T11:21:00Z"/>
                <w:rFonts w:ascii="Arial" w:hAnsi="Arial"/>
                <w:sz w:val="18"/>
              </w:rPr>
            </w:pPr>
            <w:ins w:id="65" w:author="Nokia" w:date="2024-02-13T11:22:00Z">
              <w:r>
                <w:rPr>
                  <w:rFonts w:ascii="Arial" w:hAnsi="Arial"/>
                  <w:sz w:val="18"/>
                </w:rPr>
                <w:t>NO_ROAMING_SUPPORT</w:t>
              </w:r>
            </w:ins>
          </w:p>
        </w:tc>
        <w:tc>
          <w:tcPr>
            <w:tcW w:w="2552" w:type="dxa"/>
          </w:tcPr>
          <w:p w14:paraId="44E893EB" w14:textId="11C94FCC" w:rsidR="006F14B7" w:rsidRPr="00513375" w:rsidRDefault="006F14B7" w:rsidP="006F14B7">
            <w:pPr>
              <w:keepNext/>
              <w:keepLines/>
              <w:spacing w:after="0"/>
              <w:rPr>
                <w:ins w:id="66" w:author="Nokia" w:date="2024-02-13T11:21:00Z"/>
                <w:rFonts w:ascii="Arial" w:hAnsi="Arial"/>
                <w:sz w:val="18"/>
              </w:rPr>
            </w:pPr>
            <w:ins w:id="67" w:author="Nokia" w:date="2024-02-13T11:22:00Z">
              <w:r w:rsidRPr="00A801F9">
                <w:rPr>
                  <w:rFonts w:ascii="Arial" w:hAnsi="Arial"/>
                  <w:sz w:val="18"/>
                </w:rPr>
                <w:t>403 Forbidden</w:t>
              </w:r>
            </w:ins>
          </w:p>
        </w:tc>
        <w:tc>
          <w:tcPr>
            <w:tcW w:w="3543" w:type="dxa"/>
          </w:tcPr>
          <w:p w14:paraId="297F7331" w14:textId="730703E6" w:rsidR="006F14B7" w:rsidRPr="00513375" w:rsidRDefault="006F14B7" w:rsidP="006F14B7">
            <w:pPr>
              <w:keepNext/>
              <w:keepLines/>
              <w:spacing w:after="0"/>
              <w:rPr>
                <w:ins w:id="68" w:author="Nokia" w:date="2024-02-13T11:21:00Z"/>
                <w:rFonts w:ascii="Arial" w:hAnsi="Arial"/>
                <w:sz w:val="18"/>
              </w:rPr>
            </w:pPr>
            <w:ins w:id="69" w:author="Nokia" w:date="2024-02-13T11:22:00Z">
              <w:r w:rsidRPr="00A801F9">
                <w:rPr>
                  <w:rFonts w:ascii="Arial" w:hAnsi="Arial"/>
                  <w:sz w:val="18"/>
                </w:rPr>
                <w:t xml:space="preserve">Indicates that the request shall be rejected because </w:t>
              </w:r>
              <w:r>
                <w:rPr>
                  <w:rFonts w:ascii="Arial" w:hAnsi="Arial"/>
                  <w:sz w:val="18"/>
                </w:rPr>
                <w:t>roaming analytics or data are required and the NWDAF neither supports roaming exchange capabilitiy nor can it forward the request to another NWDAF</w:t>
              </w:r>
              <w:r w:rsidRPr="00A801F9">
                <w:rPr>
                  <w:rFonts w:ascii="Arial" w:hAnsi="Arial"/>
                  <w:sz w:val="18"/>
                </w:rPr>
                <w:t>.</w:t>
              </w:r>
            </w:ins>
          </w:p>
        </w:tc>
        <w:tc>
          <w:tcPr>
            <w:tcW w:w="1418" w:type="dxa"/>
          </w:tcPr>
          <w:p w14:paraId="1972E9F5" w14:textId="6F2D70A2" w:rsidR="006F14B7" w:rsidRPr="00513375" w:rsidRDefault="006F14B7" w:rsidP="006F14B7">
            <w:pPr>
              <w:keepNext/>
              <w:keepLines/>
              <w:spacing w:after="0"/>
              <w:rPr>
                <w:ins w:id="70" w:author="Nokia" w:date="2024-02-13T11:21:00Z"/>
                <w:rFonts w:ascii="Arial" w:hAnsi="Arial"/>
                <w:sz w:val="18"/>
              </w:rPr>
            </w:pPr>
            <w:ins w:id="71" w:author="Nokia" w:date="2024-02-13T11:22:00Z">
              <w:r>
                <w:rPr>
                  <w:rFonts w:ascii="Arial" w:hAnsi="Arial"/>
                  <w:sz w:val="18"/>
                </w:rPr>
                <w:t>RoamingAnalytics</w:t>
              </w:r>
            </w:ins>
          </w:p>
        </w:tc>
      </w:tr>
      <w:tr w:rsidR="00513375" w:rsidRPr="00513375" w14:paraId="4F1AD335" w14:textId="77777777" w:rsidTr="003E5B2E">
        <w:trPr>
          <w:cantSplit/>
          <w:jc w:val="center"/>
        </w:trPr>
        <w:tc>
          <w:tcPr>
            <w:tcW w:w="2092" w:type="dxa"/>
          </w:tcPr>
          <w:p w14:paraId="3D055FDF" w14:textId="77777777" w:rsidR="00513375" w:rsidRPr="00513375" w:rsidRDefault="00513375" w:rsidP="00513375">
            <w:pPr>
              <w:keepNext/>
              <w:keepLines/>
              <w:spacing w:after="0"/>
              <w:rPr>
                <w:rFonts w:ascii="Arial" w:hAnsi="Arial"/>
                <w:sz w:val="18"/>
              </w:rPr>
            </w:pPr>
            <w:r w:rsidRPr="00513375">
              <w:rPr>
                <w:rFonts w:ascii="Arial" w:hAnsi="Arial"/>
                <w:sz w:val="18"/>
              </w:rPr>
              <w:t>UNAVAILABLE_DATA</w:t>
            </w:r>
          </w:p>
        </w:tc>
        <w:tc>
          <w:tcPr>
            <w:tcW w:w="2552" w:type="dxa"/>
          </w:tcPr>
          <w:p w14:paraId="123BB63F" w14:textId="77777777" w:rsidR="00513375" w:rsidRPr="00513375" w:rsidRDefault="00513375" w:rsidP="00513375">
            <w:pPr>
              <w:keepNext/>
              <w:keepLines/>
              <w:spacing w:after="0"/>
              <w:rPr>
                <w:rFonts w:ascii="Arial" w:hAnsi="Arial"/>
                <w:sz w:val="18"/>
              </w:rPr>
            </w:pPr>
            <w:r w:rsidRPr="00513375">
              <w:rPr>
                <w:rFonts w:ascii="Arial" w:hAnsi="Arial"/>
                <w:sz w:val="18"/>
              </w:rPr>
              <w:t>500 Internal Server Error</w:t>
            </w:r>
          </w:p>
        </w:tc>
        <w:tc>
          <w:tcPr>
            <w:tcW w:w="3543" w:type="dxa"/>
          </w:tcPr>
          <w:p w14:paraId="17CB4643" w14:textId="77777777" w:rsidR="00513375" w:rsidRPr="00513375" w:rsidRDefault="00513375" w:rsidP="00513375">
            <w:pPr>
              <w:keepNext/>
              <w:keepLines/>
              <w:spacing w:after="0"/>
              <w:rPr>
                <w:rFonts w:ascii="Arial" w:hAnsi="Arial"/>
                <w:sz w:val="18"/>
              </w:rPr>
            </w:pPr>
            <w:r w:rsidRPr="00513375">
              <w:rPr>
                <w:rFonts w:ascii="Arial" w:hAnsi="Arial"/>
                <w:sz w:val="18"/>
              </w:rPr>
              <w:t>Indicates the requested statistics in the past is rejected since necessary data to perform the service is unavailable.</w:t>
            </w:r>
          </w:p>
        </w:tc>
        <w:tc>
          <w:tcPr>
            <w:tcW w:w="1418" w:type="dxa"/>
          </w:tcPr>
          <w:p w14:paraId="6C5334BB" w14:textId="77777777" w:rsidR="00513375" w:rsidRPr="00513375" w:rsidRDefault="00513375" w:rsidP="00513375">
            <w:pPr>
              <w:keepNext/>
              <w:keepLines/>
              <w:spacing w:after="0"/>
              <w:rPr>
                <w:rFonts w:ascii="Arial" w:hAnsi="Arial"/>
                <w:sz w:val="18"/>
              </w:rPr>
            </w:pPr>
          </w:p>
        </w:tc>
      </w:tr>
      <w:tr w:rsidR="00513375" w:rsidRPr="00513375" w14:paraId="60674967" w14:textId="77777777" w:rsidTr="003E5B2E">
        <w:trPr>
          <w:cantSplit/>
          <w:jc w:val="center"/>
        </w:trPr>
        <w:tc>
          <w:tcPr>
            <w:tcW w:w="2092" w:type="dxa"/>
          </w:tcPr>
          <w:p w14:paraId="53257A09" w14:textId="77777777" w:rsidR="00513375" w:rsidRPr="00513375" w:rsidRDefault="00513375" w:rsidP="00513375">
            <w:pPr>
              <w:keepNext/>
              <w:keepLines/>
              <w:spacing w:after="0"/>
              <w:rPr>
                <w:rFonts w:ascii="Arial" w:hAnsi="Arial"/>
                <w:sz w:val="18"/>
              </w:rPr>
            </w:pPr>
            <w:r w:rsidRPr="00513375">
              <w:rPr>
                <w:rFonts w:ascii="Arial" w:hAnsi="Arial"/>
                <w:sz w:val="18"/>
              </w:rPr>
              <w:t>UNSATISFIED_REQUESTED_ANALYTICS_TIME</w:t>
            </w:r>
          </w:p>
        </w:tc>
        <w:tc>
          <w:tcPr>
            <w:tcW w:w="2552" w:type="dxa"/>
          </w:tcPr>
          <w:p w14:paraId="5FC786AE" w14:textId="77777777" w:rsidR="00513375" w:rsidRPr="00513375" w:rsidRDefault="00513375" w:rsidP="00513375">
            <w:pPr>
              <w:keepNext/>
              <w:keepLines/>
              <w:spacing w:after="0"/>
              <w:rPr>
                <w:rFonts w:ascii="Arial" w:hAnsi="Arial"/>
                <w:sz w:val="18"/>
              </w:rPr>
            </w:pPr>
            <w:r w:rsidRPr="00513375">
              <w:rPr>
                <w:rFonts w:ascii="Arial" w:hAnsi="Arial" w:hint="eastAsia"/>
                <w:sz w:val="18"/>
                <w:lang w:eastAsia="zh-CN"/>
              </w:rPr>
              <w:t>5</w:t>
            </w:r>
            <w:r w:rsidRPr="00513375">
              <w:rPr>
                <w:rFonts w:ascii="Arial" w:hAnsi="Arial"/>
                <w:sz w:val="18"/>
                <w:lang w:eastAsia="zh-CN"/>
              </w:rPr>
              <w:t>0</w:t>
            </w:r>
            <w:r w:rsidRPr="00513375">
              <w:rPr>
                <w:rFonts w:ascii="Arial" w:hAnsi="Arial"/>
                <w:sz w:val="18"/>
              </w:rPr>
              <w:t>0 Internal Server Error</w:t>
            </w:r>
          </w:p>
        </w:tc>
        <w:tc>
          <w:tcPr>
            <w:tcW w:w="3543" w:type="dxa"/>
          </w:tcPr>
          <w:p w14:paraId="0486B222" w14:textId="77777777" w:rsidR="00513375" w:rsidRPr="00513375" w:rsidRDefault="00513375" w:rsidP="00513375">
            <w:pPr>
              <w:keepNext/>
              <w:keepLines/>
              <w:spacing w:after="0"/>
              <w:rPr>
                <w:rFonts w:ascii="Arial" w:hAnsi="Arial"/>
                <w:sz w:val="18"/>
              </w:rPr>
            </w:pPr>
            <w:r w:rsidRPr="00513375">
              <w:rPr>
                <w:rFonts w:ascii="Arial" w:hAnsi="Arial"/>
                <w:sz w:val="18"/>
              </w:rPr>
              <w:t>Indicates that the requested event is rejected since the analytics information is not ready when the time indicated by the "timeAnaNeeded" attribute (as provided during the request) is reached.</w:t>
            </w:r>
          </w:p>
        </w:tc>
        <w:tc>
          <w:tcPr>
            <w:tcW w:w="1418" w:type="dxa"/>
          </w:tcPr>
          <w:p w14:paraId="3E6C6B90" w14:textId="77777777" w:rsidR="00513375" w:rsidRPr="00513375" w:rsidRDefault="00513375" w:rsidP="00513375">
            <w:pPr>
              <w:keepNext/>
              <w:keepLines/>
              <w:spacing w:after="0"/>
              <w:rPr>
                <w:rFonts w:ascii="Arial" w:hAnsi="Arial"/>
                <w:sz w:val="18"/>
              </w:rPr>
            </w:pPr>
          </w:p>
        </w:tc>
      </w:tr>
      <w:tr w:rsidR="00513375" w:rsidRPr="00513375" w14:paraId="32B58B4D" w14:textId="77777777" w:rsidTr="003E5B2E">
        <w:trPr>
          <w:cantSplit/>
          <w:jc w:val="center"/>
        </w:trPr>
        <w:tc>
          <w:tcPr>
            <w:tcW w:w="8187" w:type="dxa"/>
            <w:gridSpan w:val="3"/>
          </w:tcPr>
          <w:p w14:paraId="7577E94E" w14:textId="77777777" w:rsidR="00513375" w:rsidRPr="00513375" w:rsidRDefault="00513375" w:rsidP="00513375">
            <w:pPr>
              <w:keepNext/>
              <w:keepLines/>
              <w:spacing w:after="0"/>
              <w:ind w:left="851" w:hanging="851"/>
              <w:rPr>
                <w:rFonts w:ascii="Arial" w:hAnsi="Arial"/>
                <w:sz w:val="18"/>
              </w:rPr>
            </w:pPr>
            <w:r w:rsidRPr="00513375">
              <w:rPr>
                <w:rFonts w:ascii="Arial" w:hAnsi="Arial"/>
                <w:sz w:val="18"/>
              </w:rPr>
              <w:t>NOTE:</w:t>
            </w:r>
            <w:r w:rsidRPr="00513375">
              <w:rPr>
                <w:rFonts w:ascii="Arial" w:hAnsi="Arial"/>
                <w:sz w:val="18"/>
              </w:rPr>
              <w:tab/>
              <w:t>Including a "ProblemDetails" data structure with the "cause" attribute in the HTTP response is optional unless explicitly mandated in the service operation clauses.</w:t>
            </w:r>
          </w:p>
        </w:tc>
        <w:tc>
          <w:tcPr>
            <w:tcW w:w="1418" w:type="dxa"/>
          </w:tcPr>
          <w:p w14:paraId="143E3CF7" w14:textId="77777777" w:rsidR="00513375" w:rsidRPr="00513375" w:rsidRDefault="00513375" w:rsidP="00513375">
            <w:pPr>
              <w:keepNext/>
              <w:keepLines/>
              <w:spacing w:after="0"/>
              <w:ind w:left="851" w:hanging="851"/>
              <w:rPr>
                <w:rFonts w:ascii="Arial" w:hAnsi="Arial"/>
                <w:sz w:val="18"/>
              </w:rPr>
            </w:pPr>
          </w:p>
        </w:tc>
      </w:tr>
    </w:tbl>
    <w:p w14:paraId="3566DC4A" w14:textId="39DEC78D" w:rsidR="002F477A" w:rsidRPr="00E639F5" w:rsidRDefault="002F477A" w:rsidP="00513375">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570EB"/>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2</Pages>
  <Words>5567</Words>
  <Characters>31738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1338</cp:revision>
  <cp:lastPrinted>1900-01-01T08:00:00Z</cp:lastPrinted>
  <dcterms:created xsi:type="dcterms:W3CDTF">2023-05-30T07:46:00Z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