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070C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2C92">
        <w:fldChar w:fldCharType="begin"/>
      </w:r>
      <w:r w:rsidR="006B2C92">
        <w:instrText xml:space="preserve"> DOCPROPERTY  TSG/WGRef  \* MERGEFORMAT </w:instrText>
      </w:r>
      <w:r w:rsidR="006B2C92">
        <w:fldChar w:fldCharType="separate"/>
      </w:r>
      <w:r w:rsidR="00BD283F">
        <w:rPr>
          <w:b/>
          <w:noProof/>
          <w:sz w:val="24"/>
        </w:rPr>
        <w:t>CT</w:t>
      </w:r>
      <w:r w:rsidR="006B2C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B2C92">
        <w:fldChar w:fldCharType="begin"/>
      </w:r>
      <w:r w:rsidR="006B2C92">
        <w:instrText xml:space="preserve"> DOCPROPERTY  MtgSeq  \* MERGEFORMAT </w:instrText>
      </w:r>
      <w:r w:rsidR="006B2C92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6B2C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2C92">
        <w:fldChar w:fldCharType="begin"/>
      </w:r>
      <w:r w:rsidR="006B2C92">
        <w:instrText xml:space="preserve"> DOCPROPERTY  Tdoc#  \* MERGEFORMAT </w:instrText>
      </w:r>
      <w:r w:rsidR="006B2C92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0E1558">
        <w:rPr>
          <w:b/>
          <w:i/>
          <w:noProof/>
          <w:sz w:val="28"/>
        </w:rPr>
        <w:t>766</w:t>
      </w:r>
      <w:r w:rsidR="006B2C92">
        <w:rPr>
          <w:b/>
          <w:i/>
          <w:noProof/>
          <w:sz w:val="28"/>
        </w:rPr>
        <w:fldChar w:fldCharType="end"/>
      </w:r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6B2C92">
        <w:fldChar w:fldCharType="begin"/>
      </w:r>
      <w:r w:rsidR="006B2C92">
        <w:instrText xml:space="preserve"> DOCPROPERTY  StartDate  \* MERGEFORMAT </w:instrText>
      </w:r>
      <w:r w:rsidR="006B2C92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6B2C9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B2C92">
        <w:fldChar w:fldCharType="begin"/>
      </w:r>
      <w:r w:rsidR="006B2C92">
        <w:instrText xml:space="preserve"> DOCPROPERTY  EndDate  \* MERGEFORMAT </w:instrText>
      </w:r>
      <w:r w:rsidR="006B2C92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6B2C92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DFA6C" w:rsidR="001E41F3" w:rsidRPr="00410371" w:rsidRDefault="006B2C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29.5</w:t>
            </w:r>
            <w:r w:rsidR="00D521EE">
              <w:rPr>
                <w:b/>
                <w:noProof/>
                <w:sz w:val="28"/>
              </w:rPr>
              <w:t>7</w:t>
            </w:r>
            <w:r w:rsidR="002819E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9A594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44BA4">
              <w:rPr>
                <w:b/>
                <w:noProof/>
                <w:sz w:val="28"/>
              </w:rPr>
              <w:t>0</w:t>
            </w:r>
            <w:r w:rsidR="000E1558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FEC2C" w:rsidR="001E41F3" w:rsidRPr="00410371" w:rsidRDefault="006B2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17.</w:t>
            </w:r>
            <w:r w:rsidR="00044BA4">
              <w:rPr>
                <w:b/>
                <w:noProof/>
                <w:sz w:val="28"/>
              </w:rPr>
              <w:t>2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 xml:space="preserve">Update of info and </w:t>
            </w:r>
            <w:proofErr w:type="spellStart"/>
            <w:r w:rsidRPr="003239CB">
              <w:t>externalDocs</w:t>
            </w:r>
            <w:proofErr w:type="spellEnd"/>
            <w:r w:rsidRPr="003239CB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043184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40BB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33F361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</w:t>
            </w:r>
            <w:r w:rsidR="00E94A0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0A9E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5C1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40551B89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r w:rsidR="002819E1">
              <w:rPr>
                <w:noProof/>
              </w:rPr>
              <w:t>Nmfaf_3caDataManagement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</w:t>
            </w:r>
            <w:r w:rsidR="005832DD">
              <w:rPr>
                <w:noProof/>
              </w:rPr>
              <w:t>and Nmfaf_3daDataManagement</w:t>
            </w:r>
            <w:r w:rsidR="005832DD">
              <w:rPr>
                <w:lang w:eastAsia="zh-CN"/>
              </w:rPr>
              <w:t xml:space="preserve"> </w:t>
            </w:r>
            <w:r w:rsidR="005832DD">
              <w:t>API</w:t>
            </w:r>
            <w:r w:rsidR="005832DD">
              <w:rPr>
                <w:noProof/>
              </w:rPr>
              <w:t xml:space="preserve"> </w:t>
            </w:r>
            <w:r>
              <w:rPr>
                <w:noProof/>
              </w:rPr>
              <w:t>have been agreed and the version number of the corresponding OpenAPI file thus needs to be incremented following the rules in 3GPP TS 29.501, clause 4.3.1.</w:t>
            </w:r>
          </w:p>
          <w:p w14:paraId="2CC852CB" w14:textId="017F6EA9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EC3A0" w14:textId="7F19B8CE" w:rsidR="00600329" w:rsidRDefault="00600329" w:rsidP="00600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Nmfaf_3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>aDataManagement</w:t>
            </w:r>
            <w:r>
              <w:t xml:space="preserve"> API</w:t>
            </w:r>
            <w:r>
              <w:rPr>
                <w:noProof/>
              </w:rPr>
              <w:t xml:space="preserve"> for the present release:</w:t>
            </w:r>
          </w:p>
          <w:p w14:paraId="5533C03E" w14:textId="77777777" w:rsidR="00600329" w:rsidRDefault="00600329" w:rsidP="006003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62F2AD" w14:textId="13E52F80" w:rsidR="00600329" w:rsidRDefault="00600329" w:rsidP="006003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0847E6">
              <w:t>031</w:t>
            </w:r>
            <w:r>
              <w:t xml:space="preserve"> of 3GPP TS 29.57</w:t>
            </w:r>
            <w:r w:rsidR="000847E6">
              <w:t>6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309686A6" w14:textId="6FB5D8C8" w:rsidR="00147E80" w:rsidRDefault="00147E80" w:rsidP="00147E8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CR#0035 of 3GPP TS 29.576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feature.</w:t>
            </w:r>
          </w:p>
          <w:p w14:paraId="18049CC2" w14:textId="77777777" w:rsidR="00600329" w:rsidRDefault="00600329" w:rsidP="006003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  <w:p w14:paraId="03FE8404" w14:textId="77777777" w:rsidR="00600329" w:rsidRDefault="00600329" w:rsidP="006003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B3025" w14:textId="77777777" w:rsidR="00600329" w:rsidRDefault="00600329" w:rsidP="00600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some backward compatible corrections and features (but no backward incompatible changes or backward compatible new features) are added of the new release,</w:t>
            </w:r>
            <w:r>
              <w:t xml:space="preserve"> the </w:t>
            </w:r>
            <w:r>
              <w:rPr>
                <w:lang w:val="en-US"/>
              </w:rPr>
              <w:t xml:space="preserve">minor </w:t>
            </w:r>
            <w:r>
              <w:t>field needs to be increased and the draft version number is added</w:t>
            </w:r>
            <w:r>
              <w:rPr>
                <w:noProof/>
              </w:rPr>
              <w:t>.</w:t>
            </w:r>
          </w:p>
          <w:p w14:paraId="10C4F24F" w14:textId="6E907AEB" w:rsidR="00600329" w:rsidRPr="00600329" w:rsidRDefault="00600329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C873E2" w14:textId="77777777" w:rsidR="00600329" w:rsidRDefault="00600329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511B67F4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="002819E1">
              <w:rPr>
                <w:noProof/>
              </w:rPr>
              <w:t>Nmfaf_3caDataManagement</w:t>
            </w:r>
            <w:r w:rsidR="0088410E"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2DCA0" w14:textId="7E24A93E" w:rsidR="001059FF" w:rsidRDefault="001059FF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9A3D9D">
              <w:t>382</w:t>
            </w:r>
            <w:r>
              <w:t xml:space="preserve"> of 3GPP TS 29.</w:t>
            </w:r>
            <w:r w:rsidR="007D2EE8">
              <w:t>5</w:t>
            </w:r>
            <w:r w:rsidR="009A3D9D">
              <w:t>71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70A388BB" w14:textId="77777777" w:rsidR="00147E80" w:rsidRDefault="00147E80" w:rsidP="00147E8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CR#0031 of 3GPP TS 29.576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74D0AD3E" w14:textId="77777777" w:rsidR="009A3D9D" w:rsidRDefault="009A3D9D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799263" w14:textId="77777777" w:rsidR="00470CE7" w:rsidRDefault="00470CE7" w:rsidP="0047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</w:t>
            </w:r>
            <w:r>
              <w:rPr>
                <w:noProof/>
              </w:rPr>
              <w:lastRenderedPageBreak/>
              <w:t>the new release,</w:t>
            </w:r>
            <w:r>
              <w:t xml:space="preserve"> the </w:t>
            </w:r>
            <w:r>
              <w:rPr>
                <w:lang w:val="en-US"/>
              </w:rPr>
              <w:t xml:space="preserve">minor </w:t>
            </w:r>
            <w:r>
              <w:t>field needs to be increased and the draft version number is added</w:t>
            </w:r>
            <w:r>
              <w:rPr>
                <w:noProof/>
              </w:rPr>
              <w:t>.</w:t>
            </w:r>
          </w:p>
          <w:p w14:paraId="708AA7DE" w14:textId="518B2263" w:rsidR="006B7BB6" w:rsidRPr="00470CE7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39815" w14:textId="3FF850FB" w:rsidR="000041FC" w:rsidRDefault="000041F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noProof/>
              </w:rPr>
              <w:t>Nmfaf_3daDataManagement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1.0.</w:t>
            </w:r>
            <w:r w:rsidR="003102EA"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470CE7">
              <w:t>1</w:t>
            </w:r>
            <w:r>
              <w:t>.</w:t>
            </w:r>
            <w:r w:rsidR="00470CE7">
              <w:t>0-</w:t>
            </w:r>
            <w:r w:rsidR="00470CE7">
              <w:rPr>
                <w:rFonts w:hint="eastAsia"/>
                <w:lang w:eastAsia="zh-CN"/>
              </w:rPr>
              <w:t>a</w:t>
            </w:r>
            <w:r w:rsidR="00470CE7">
              <w:t>lpha.1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3102EA">
              <w:rPr>
                <w:rFonts w:eastAsia="等线"/>
              </w:rPr>
              <w:t>1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470CE7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470CE7">
              <w:rPr>
                <w:rFonts w:eastAsia="等线"/>
              </w:rPr>
              <w:t>0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  <w:p w14:paraId="31C656EC" w14:textId="106B9A09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="002819E1">
              <w:rPr>
                <w:noProof/>
              </w:rPr>
              <w:t>Nmfaf_3caDataManagement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88410E">
              <w:t>0</w:t>
            </w:r>
            <w:r w:rsidR="00673CDC">
              <w:t>.</w:t>
            </w:r>
            <w:r w:rsidR="00FB2267"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470CE7">
              <w:t>1</w:t>
            </w:r>
            <w:r>
              <w:t>.</w:t>
            </w:r>
            <w:r w:rsidR="00470CE7">
              <w:t>0-</w:t>
            </w:r>
            <w:r w:rsidR="00470CE7">
              <w:rPr>
                <w:rFonts w:hint="eastAsia"/>
                <w:lang w:eastAsia="zh-CN"/>
              </w:rPr>
              <w:t>a</w:t>
            </w:r>
            <w:r w:rsidR="00470CE7">
              <w:t>lpha.1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88410E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470CE7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470CE7">
              <w:rPr>
                <w:rFonts w:eastAsia="等线"/>
              </w:rPr>
              <w:t>0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772A6" w:rsidR="001E41F3" w:rsidRDefault="00984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1059FF">
              <w:rPr>
                <w:noProof/>
              </w:rPr>
              <w:t>A.</w:t>
            </w:r>
            <w:r w:rsidR="00B932CF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F40938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r w:rsidR="000041FC">
              <w:rPr>
                <w:noProof/>
              </w:rPr>
              <w:t>Nmfaf_3daDataManagement</w:t>
            </w:r>
            <w:r w:rsidR="000041FC">
              <w:t xml:space="preserve"> API</w:t>
            </w:r>
            <w:r w:rsidR="000041FC">
              <w:rPr>
                <w:noProof/>
              </w:rPr>
              <w:t xml:space="preserve"> </w:t>
            </w:r>
            <w:r w:rsidR="000041FC">
              <w:rPr>
                <w:noProof/>
                <w:lang w:eastAsia="zh-CN"/>
              </w:rPr>
              <w:t xml:space="preserve">and </w:t>
            </w:r>
            <w:r w:rsidR="00B932CF">
              <w:rPr>
                <w:noProof/>
              </w:rPr>
              <w:t>Nmfaf_3caDataManagement</w:t>
            </w:r>
            <w:r w:rsidR="00090B08">
              <w:t xml:space="preserve"> </w:t>
            </w:r>
            <w:r w:rsidR="001059FF">
              <w:t>API</w:t>
            </w:r>
            <w:r w:rsidR="001059FF">
              <w:rPr>
                <w:noProof/>
              </w:rPr>
              <w:t>.</w:t>
            </w:r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7A46F4" w14:textId="77777777" w:rsidR="003102EA" w:rsidRDefault="003102EA" w:rsidP="003102EA">
      <w:pPr>
        <w:pStyle w:val="1"/>
      </w:pPr>
      <w:bookmarkStart w:id="22" w:name="_Toc72784266"/>
      <w:bookmarkStart w:id="23" w:name="_Toc73041812"/>
      <w:bookmarkStart w:id="24" w:name="_Toc81244873"/>
      <w:bookmarkStart w:id="25" w:name="_Toc88645437"/>
      <w:bookmarkStart w:id="26" w:name="_Toc89426349"/>
      <w:bookmarkStart w:id="27" w:name="_Toc94033228"/>
      <w:bookmarkStart w:id="28" w:name="_Toc97037372"/>
      <w:bookmarkStart w:id="29" w:name="_Toc97193156"/>
      <w:bookmarkStart w:id="30" w:name="_Toc100953789"/>
      <w:bookmarkStart w:id="31" w:name="_Toc104547440"/>
      <w:bookmarkStart w:id="32" w:name="_Toc112939508"/>
      <w:bookmarkStart w:id="33" w:name="_Toc114134889"/>
      <w:bookmarkStart w:id="34" w:name="_Toc72784267"/>
      <w:bookmarkStart w:id="35" w:name="_Toc73041813"/>
      <w:bookmarkStart w:id="36" w:name="_Toc81244874"/>
      <w:bookmarkStart w:id="37" w:name="_Toc88645438"/>
      <w:bookmarkStart w:id="38" w:name="_Toc89426350"/>
      <w:bookmarkStart w:id="39" w:name="_Toc94033229"/>
      <w:bookmarkStart w:id="40" w:name="_Toc97037373"/>
      <w:bookmarkStart w:id="41" w:name="_Toc97193157"/>
      <w:bookmarkStart w:id="42" w:name="_Toc100953790"/>
      <w:bookmarkStart w:id="43" w:name="_Toc104547441"/>
      <w:bookmarkStart w:id="44" w:name="_Toc112939509"/>
      <w:bookmarkStart w:id="45" w:name="_Toc1141348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  <w:t>Nmfaf_3daDataManagement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000BB09" w14:textId="77777777" w:rsidR="003102EA" w:rsidRPr="00B46B1E" w:rsidRDefault="003102EA" w:rsidP="003102EA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openapi</w:t>
      </w:r>
      <w:proofErr w:type="spellEnd"/>
      <w:r w:rsidRPr="00B46B1E">
        <w:rPr>
          <w:lang w:val="en-IN" w:eastAsia="en-IN"/>
        </w:rPr>
        <w:t>: 3.0.0</w:t>
      </w:r>
    </w:p>
    <w:p w14:paraId="07140B2F" w14:textId="77777777" w:rsidR="003102EA" w:rsidRPr="00B46B1E" w:rsidRDefault="003102EA" w:rsidP="003102E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26FDC56B" w14:textId="3CBE3313" w:rsidR="003102EA" w:rsidRPr="006F6556" w:rsidRDefault="003102EA" w:rsidP="003102EA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</w:t>
      </w:r>
      <w:del w:id="46" w:author="Zhenning" w:date="2022-11-24T23:07:00Z">
        <w:r w:rsidRPr="00B46B1E" w:rsidDel="00A64920">
          <w:rPr>
            <w:lang w:val="en-IN" w:eastAsia="en-IN"/>
          </w:rPr>
          <w:delText>0</w:delText>
        </w:r>
      </w:del>
      <w:ins w:id="47" w:author="Zhenning" w:date="2022-11-24T23:07:00Z">
        <w:r w:rsidR="00A64920">
          <w:rPr>
            <w:lang w:val="en-IN" w:eastAsia="en-IN"/>
          </w:rPr>
          <w:t>1</w:t>
        </w:r>
      </w:ins>
      <w:r w:rsidRPr="00B46B1E">
        <w:rPr>
          <w:lang w:val="en-IN" w:eastAsia="en-IN"/>
        </w:rPr>
        <w:t>.0</w:t>
      </w:r>
      <w:ins w:id="48" w:author="Zhenning" w:date="2022-11-24T23:07:00Z">
        <w:r w:rsidR="00A64920">
          <w:rPr>
            <w:lang w:val="en-IN" w:eastAsia="en-IN"/>
          </w:rPr>
          <w:t>-alpha.1</w:t>
        </w:r>
      </w:ins>
    </w:p>
    <w:p w14:paraId="708B6E5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proofErr w:type="spellStart"/>
      <w:r>
        <w:t>mfaf</w:t>
      </w:r>
      <w:proofErr w:type="spellEnd"/>
      <w:r w:rsidRPr="00B46B1E">
        <w:rPr>
          <w:lang w:val="en-IN" w:eastAsia="en-IN"/>
        </w:rPr>
        <w:t>_</w:t>
      </w:r>
      <w:r>
        <w:t>3daDataManagement</w:t>
      </w:r>
    </w:p>
    <w:p w14:paraId="3013E81A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06BBFCCC" w14:textId="77777777" w:rsidR="003102EA" w:rsidRPr="007567EB" w:rsidRDefault="003102EA" w:rsidP="003102EA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DCCF Adaptor (3DA) Data Management Service</w:t>
      </w:r>
      <w:r w:rsidRPr="00B46B1E">
        <w:rPr>
          <w:lang w:val="en-IN" w:eastAsia="en-IN"/>
        </w:rPr>
        <w:t>.</w:t>
      </w:r>
      <w:r>
        <w:rPr>
          <w:lang w:eastAsia="en-IN"/>
        </w:rPr>
        <w:t xml:space="preserve">  </w:t>
      </w:r>
    </w:p>
    <w:p w14:paraId="74DDDF4B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7ECC417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7CF98BB6" w14:textId="77777777" w:rsidR="003102EA" w:rsidRPr="00B46B1E" w:rsidRDefault="003102EA" w:rsidP="003102EA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externalDocs</w:t>
      </w:r>
      <w:proofErr w:type="spellEnd"/>
      <w:r w:rsidRPr="00B46B1E">
        <w:rPr>
          <w:lang w:val="en-IN" w:eastAsia="en-IN"/>
        </w:rPr>
        <w:t>:</w:t>
      </w:r>
    </w:p>
    <w:p w14:paraId="0C71B896" w14:textId="5C50487A" w:rsidR="003102EA" w:rsidRPr="006F6556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</w:t>
      </w:r>
      <w:del w:id="49" w:author="Zhenning" w:date="2022-11-24T23:07:00Z">
        <w:r w:rsidDel="00A64920">
          <w:delText>V17</w:delText>
        </w:r>
      </w:del>
      <w:ins w:id="50" w:author="Zhenning" w:date="2022-11-24T23:07:00Z">
        <w:r w:rsidR="00A64920">
          <w:t>V1</w:t>
        </w:r>
        <w:r w:rsidR="00A64920">
          <w:t>8</w:t>
        </w:r>
      </w:ins>
      <w:r>
        <w:t>.</w:t>
      </w:r>
      <w:del w:id="51" w:author="Zhenning" w:date="2022-11-24T23:07:00Z">
        <w:r w:rsidDel="00A64920">
          <w:delText>1</w:delText>
        </w:r>
      </w:del>
      <w:ins w:id="52" w:author="Zhenning" w:date="2022-11-24T23:07:00Z">
        <w:r w:rsidR="00A64920">
          <w:t>0</w:t>
        </w:r>
      </w:ins>
      <w:r>
        <w:t xml:space="preserve">.0; 5G System; </w:t>
      </w:r>
      <w:r w:rsidRPr="00842859">
        <w:t>Messaging Framework Adaptor Services</w:t>
      </w:r>
      <w:r>
        <w:t>; Stage 3.</w:t>
      </w:r>
    </w:p>
    <w:p w14:paraId="01C30286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314492B7" w14:textId="77777777" w:rsidR="003102EA" w:rsidRPr="00B46B1E" w:rsidRDefault="003102EA" w:rsidP="003102E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2EBD4DA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>/v1'</w:t>
      </w:r>
    </w:p>
    <w:p w14:paraId="2F57C71F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557EBB7D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:</w:t>
      </w:r>
    </w:p>
    <w:p w14:paraId="79EB925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5D59C49B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 xml:space="preserve"> as defined in clause 4.4 of 3GPP TS 29.501.</w:t>
      </w:r>
    </w:p>
    <w:p w14:paraId="57D866B8" w14:textId="77777777" w:rsidR="003102EA" w:rsidRPr="00B46B1E" w:rsidRDefault="003102EA" w:rsidP="003102E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3E976B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E7C041A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3dadatamanagement</w:t>
      </w:r>
    </w:p>
    <w:p w14:paraId="06B62713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1505BE46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18614A0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1E38CC">
        <w:rPr>
          <w:lang w:val="en-IN" w:eastAsia="en-IN"/>
        </w:rPr>
        <w:t>configurations</w:t>
      </w:r>
      <w:proofErr w:type="gramEnd"/>
      <w:r w:rsidRPr="00B46B1E">
        <w:rPr>
          <w:lang w:val="en-IN" w:eastAsia="en-IN"/>
        </w:rPr>
        <w:t>:</w:t>
      </w:r>
    </w:p>
    <w:p w14:paraId="676132F9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6ED6B2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</w:t>
      </w:r>
      <w:r>
        <w:t xml:space="preserve">Individual </w:t>
      </w:r>
      <w:r w:rsidRPr="00206767">
        <w:t>MFAF Configuration</w:t>
      </w:r>
      <w:r w:rsidRPr="00B46B1E">
        <w:rPr>
          <w:lang w:val="en-IN" w:eastAsia="en-IN"/>
        </w:rPr>
        <w:t xml:space="preserve"> resource.</w:t>
      </w:r>
    </w:p>
    <w:p w14:paraId="2D3471D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</w:t>
      </w:r>
      <w:r>
        <w:rPr>
          <w:lang w:val="en-IN" w:eastAsia="en-IN"/>
        </w:rPr>
        <w:t>MFAF</w:t>
      </w:r>
      <w:proofErr w:type="spellEnd"/>
      <w:r w:rsidRPr="00206767">
        <w:t>Configuration</w:t>
      </w:r>
    </w:p>
    <w:p w14:paraId="50000133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B3ACEE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206767">
        <w:t xml:space="preserve">MFAF </w:t>
      </w:r>
      <w:proofErr w:type="gramStart"/>
      <w:r w:rsidRPr="00206767">
        <w:t>Configuration</w:t>
      </w:r>
      <w:r w:rsidRPr="00B46B1E">
        <w:rPr>
          <w:lang w:val="en-IN" w:eastAsia="en-IN"/>
        </w:rPr>
        <w:t>(</w:t>
      </w:r>
      <w:proofErr w:type="gramEnd"/>
      <w:r w:rsidRPr="00B46B1E">
        <w:rPr>
          <w:lang w:val="en-IN" w:eastAsia="en-IN"/>
        </w:rPr>
        <w:t>Collection)</w:t>
      </w:r>
    </w:p>
    <w:p w14:paraId="0A214C4B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3A7885D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CB2F2C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818913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186B09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865A7E">
        <w:t>MfafConfiguration</w:t>
      </w:r>
      <w:proofErr w:type="spellEnd"/>
      <w:r w:rsidRPr="00B46B1E">
        <w:rPr>
          <w:lang w:val="en-IN" w:eastAsia="en-IN"/>
        </w:rPr>
        <w:t>'</w:t>
      </w:r>
    </w:p>
    <w:p w14:paraId="47303AC9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04C0CE2" w14:textId="77777777" w:rsidR="003102EA" w:rsidRPr="00C2318C" w:rsidRDefault="003102EA" w:rsidP="003102EA">
      <w:pPr>
        <w:pStyle w:val="PL"/>
        <w:rPr>
          <w:lang w:eastAsia="en-IN"/>
        </w:rPr>
      </w:pPr>
      <w:r>
        <w:rPr>
          <w:lang w:val="en-IN" w:eastAsia="en-IN"/>
        </w:rPr>
        <w:t xml:space="preserve">        description: </w:t>
      </w:r>
      <w:r w:rsidRPr="00C2318C">
        <w:rPr>
          <w:lang w:eastAsia="en-IN"/>
        </w:rPr>
        <w:t>&gt;</w:t>
      </w:r>
    </w:p>
    <w:p w14:paraId="2097081B" w14:textId="77777777" w:rsidR="003102EA" w:rsidRPr="00C2318C" w:rsidRDefault="003102EA" w:rsidP="003102EA">
      <w:pPr>
        <w:pStyle w:val="PL"/>
        <w:rPr>
          <w:lang w:eastAsia="en-IN"/>
        </w:rPr>
      </w:pPr>
      <w:r w:rsidRPr="00C2318C">
        <w:rPr>
          <w:lang w:eastAsia="en-IN"/>
        </w:rPr>
        <w:t xml:space="preserve">          </w:t>
      </w:r>
      <w:r w:rsidRPr="00C2318C">
        <w:rPr>
          <w:rFonts w:cs="Courier New"/>
          <w:szCs w:val="16"/>
        </w:rPr>
        <w:t>Contains the information for the creation of</w:t>
      </w:r>
      <w:r w:rsidRPr="001E38CC">
        <w:rPr>
          <w:lang w:val="en-IN" w:eastAsia="en-IN"/>
        </w:rPr>
        <w:t xml:space="preserve"> a new Individual MFAF</w:t>
      </w:r>
    </w:p>
    <w:p w14:paraId="5D1EAAA8" w14:textId="77777777" w:rsidR="003102EA" w:rsidRPr="00B46B1E" w:rsidRDefault="003102EA" w:rsidP="003102EA">
      <w:pPr>
        <w:pStyle w:val="PL"/>
        <w:rPr>
          <w:lang w:val="en-IN" w:eastAsia="en-IN"/>
        </w:rPr>
      </w:pPr>
      <w:r w:rsidRPr="00C2318C">
        <w:rPr>
          <w:lang w:eastAsia="en-IN"/>
        </w:rPr>
        <w:t xml:space="preserve">          </w:t>
      </w:r>
      <w:r w:rsidRPr="001E38CC">
        <w:rPr>
          <w:lang w:val="en-IN" w:eastAsia="en-IN"/>
        </w:rPr>
        <w:t>Configuration resource</w:t>
      </w:r>
      <w:r>
        <w:rPr>
          <w:lang w:val="en-IN" w:eastAsia="en-IN"/>
        </w:rPr>
        <w:t>.</w:t>
      </w:r>
    </w:p>
    <w:p w14:paraId="7C85C75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33E674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7C0CA14C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</w:t>
      </w:r>
      <w:r>
        <w:rPr>
          <w:lang w:val="en-IN" w:eastAsia="en-IN"/>
        </w:rPr>
        <w:t>MFAF Configuration</w:t>
      </w:r>
      <w:r w:rsidRPr="00B46B1E">
        <w:rPr>
          <w:lang w:val="en-IN" w:eastAsia="en-IN"/>
        </w:rPr>
        <w:t xml:space="preserve"> resource.</w:t>
      </w:r>
    </w:p>
    <w:p w14:paraId="0B94DBA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8BB064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9EDD578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64235574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A921C7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r>
        <w:rPr>
          <w:lang w:val="en-IN" w:eastAsia="en-IN"/>
        </w:rPr>
        <w:t>nmfaf</w:t>
      </w:r>
      <w:r w:rsidRPr="001E38CC">
        <w:rPr>
          <w:lang w:val="en-IN" w:eastAsia="en-IN"/>
        </w:rPr>
        <w:t>-3dadatamanagement/</w:t>
      </w:r>
      <w:r w:rsidRPr="00627380">
        <w:rPr>
          <w:lang w:val="en-IN" w:eastAsia="en-IN"/>
        </w:rPr>
        <w:t>&lt;</w:t>
      </w:r>
      <w:proofErr w:type="spellStart"/>
      <w:r w:rsidRPr="00627380">
        <w:rPr>
          <w:lang w:val="en-IN" w:eastAsia="en-IN"/>
        </w:rPr>
        <w:t>apiVersion</w:t>
      </w:r>
      <w:proofErr w:type="spellEnd"/>
      <w:r w:rsidRPr="00627380">
        <w:rPr>
          <w:lang w:val="en-IN" w:eastAsia="en-IN"/>
        </w:rPr>
        <w:t>&gt;</w:t>
      </w:r>
      <w:r w:rsidRPr="001E38CC">
        <w:rPr>
          <w:lang w:val="en-IN" w:eastAsia="en-IN"/>
        </w:rPr>
        <w:t>/configurations</w:t>
      </w:r>
      <w:r w:rsidRPr="00865A7E">
        <w:t>/{</w:t>
      </w:r>
      <w:proofErr w:type="spellStart"/>
      <w:r w:rsidRPr="00865A7E">
        <w:t>transRefId</w:t>
      </w:r>
      <w:proofErr w:type="spellEnd"/>
      <w:r w:rsidRPr="00865A7E">
        <w:t>}</w:t>
      </w:r>
    </w:p>
    <w:p w14:paraId="125A7BC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44AB7B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176B316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1C11109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6B74908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0798BAD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1F04888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865A7E">
        <w:t>MfafConfiguration</w:t>
      </w:r>
      <w:proofErr w:type="spellEnd"/>
      <w:r>
        <w:t>'</w:t>
      </w:r>
    </w:p>
    <w:p w14:paraId="5A1B7DB2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BB1EBE7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3B3FFBF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B66FB8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8CD6721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AFA3016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B13805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62EE32A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FCDBB7D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29EA6B8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B6EA181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E36C8B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6BE5829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F4914A2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1A9485F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64A1CDB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441EE2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05B0E7D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0479899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5B5C81F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9CB435A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5E39FBF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8744A3D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1C07AD">
        <w:rPr>
          <w:lang w:val="en-IN" w:eastAsia="en-IN"/>
        </w:rPr>
        <w:t>configurations/{</w:t>
      </w:r>
      <w:proofErr w:type="spellStart"/>
      <w:r w:rsidRPr="001C07AD">
        <w:rPr>
          <w:lang w:val="en-IN" w:eastAsia="en-IN"/>
        </w:rPr>
        <w:t>transRefId</w:t>
      </w:r>
      <w:proofErr w:type="spellEnd"/>
      <w:r w:rsidRPr="001C07AD">
        <w:rPr>
          <w:lang w:val="en-IN" w:eastAsia="en-IN"/>
        </w:rPr>
        <w:t>}</w:t>
      </w:r>
      <w:r w:rsidRPr="00B46B1E">
        <w:rPr>
          <w:lang w:val="en-IN" w:eastAsia="en-IN"/>
        </w:rPr>
        <w:t>:</w:t>
      </w:r>
    </w:p>
    <w:p w14:paraId="3050D68F" w14:textId="77777777" w:rsidR="003102EA" w:rsidRDefault="003102EA" w:rsidP="003102EA">
      <w:pPr>
        <w:pStyle w:val="PL"/>
      </w:pPr>
      <w:r>
        <w:t xml:space="preserve">    put:</w:t>
      </w:r>
    </w:p>
    <w:p w14:paraId="284401F8" w14:textId="77777777" w:rsidR="003102EA" w:rsidRDefault="003102EA" w:rsidP="003102EA">
      <w:pPr>
        <w:pStyle w:val="PL"/>
      </w:pPr>
      <w:r>
        <w:t xml:space="preserve">      summary: Updates an existing Individual </w:t>
      </w:r>
      <w:r w:rsidRPr="00865A7E">
        <w:t>MFAF Configuration</w:t>
      </w:r>
      <w:r w:rsidRPr="00C2318C">
        <w:t xml:space="preserve"> resource.</w:t>
      </w:r>
    </w:p>
    <w:p w14:paraId="540C4EA6" w14:textId="77777777" w:rsidR="003102EA" w:rsidRDefault="003102EA" w:rsidP="003102E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</w:t>
      </w:r>
      <w:r w:rsidRPr="00865A7E">
        <w:t>MFAFConfiguration</w:t>
      </w:r>
      <w:proofErr w:type="spellEnd"/>
    </w:p>
    <w:p w14:paraId="7732220C" w14:textId="77777777" w:rsidR="003102EA" w:rsidRDefault="003102EA" w:rsidP="003102EA">
      <w:pPr>
        <w:pStyle w:val="PL"/>
      </w:pPr>
      <w:r>
        <w:t xml:space="preserve">      tags:</w:t>
      </w:r>
    </w:p>
    <w:p w14:paraId="59512E34" w14:textId="77777777" w:rsidR="003102EA" w:rsidRDefault="003102EA" w:rsidP="003102EA">
      <w:pPr>
        <w:pStyle w:val="PL"/>
      </w:pPr>
      <w:r>
        <w:t xml:space="preserve">        - Individual </w:t>
      </w:r>
      <w:r w:rsidRPr="00865A7E">
        <w:t>MFAF Configuration</w:t>
      </w:r>
      <w:r>
        <w:t xml:space="preserve"> (Document)</w:t>
      </w:r>
    </w:p>
    <w:p w14:paraId="1A6666DF" w14:textId="77777777" w:rsidR="003102EA" w:rsidRDefault="003102EA" w:rsidP="003102E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58534A7" w14:textId="77777777" w:rsidR="003102EA" w:rsidRDefault="003102EA" w:rsidP="003102EA">
      <w:pPr>
        <w:pStyle w:val="PL"/>
      </w:pPr>
      <w:r>
        <w:t xml:space="preserve">        required: true</w:t>
      </w:r>
    </w:p>
    <w:p w14:paraId="4241DAFC" w14:textId="77777777" w:rsidR="003102EA" w:rsidRDefault="003102EA" w:rsidP="003102EA">
      <w:pPr>
        <w:pStyle w:val="PL"/>
      </w:pPr>
      <w:r>
        <w:t xml:space="preserve">        content:</w:t>
      </w:r>
    </w:p>
    <w:p w14:paraId="737ADA19" w14:textId="77777777" w:rsidR="003102EA" w:rsidRDefault="003102EA" w:rsidP="003102EA">
      <w:pPr>
        <w:pStyle w:val="PL"/>
      </w:pPr>
      <w:r>
        <w:t xml:space="preserve">          application/json:</w:t>
      </w:r>
    </w:p>
    <w:p w14:paraId="4B0DE825" w14:textId="77777777" w:rsidR="003102EA" w:rsidRDefault="003102EA" w:rsidP="003102EA">
      <w:pPr>
        <w:pStyle w:val="PL"/>
      </w:pPr>
      <w:r>
        <w:t xml:space="preserve">            schema:</w:t>
      </w:r>
    </w:p>
    <w:p w14:paraId="6F8F9F0B" w14:textId="77777777" w:rsidR="003102EA" w:rsidRDefault="003102EA" w:rsidP="003102EA">
      <w:pPr>
        <w:pStyle w:val="PL"/>
      </w:pPr>
      <w:r>
        <w:t xml:space="preserve">              $ref: '#/components/schemas/</w:t>
      </w:r>
      <w:proofErr w:type="spellStart"/>
      <w:r w:rsidRPr="00865A7E">
        <w:t>MfafConfiguration</w:t>
      </w:r>
      <w:proofErr w:type="spellEnd"/>
      <w:r>
        <w:t>'</w:t>
      </w:r>
    </w:p>
    <w:p w14:paraId="73D54D66" w14:textId="77777777" w:rsidR="003102EA" w:rsidRDefault="003102EA" w:rsidP="003102EA">
      <w:pPr>
        <w:pStyle w:val="PL"/>
      </w:pPr>
      <w:r>
        <w:t xml:space="preserve">      parameters:</w:t>
      </w:r>
    </w:p>
    <w:p w14:paraId="59072B2E" w14:textId="77777777" w:rsidR="003102EA" w:rsidRDefault="003102EA" w:rsidP="003102EA">
      <w:pPr>
        <w:pStyle w:val="PL"/>
      </w:pPr>
      <w:r>
        <w:t xml:space="preserve">        - name: </w:t>
      </w:r>
      <w:proofErr w:type="spellStart"/>
      <w:r w:rsidRPr="001C07AD">
        <w:rPr>
          <w:lang w:val="en-IN" w:eastAsia="en-IN"/>
        </w:rPr>
        <w:t>transRefId</w:t>
      </w:r>
      <w:proofErr w:type="spellEnd"/>
    </w:p>
    <w:p w14:paraId="0310578F" w14:textId="77777777" w:rsidR="003102EA" w:rsidRDefault="003102EA" w:rsidP="003102EA">
      <w:pPr>
        <w:pStyle w:val="PL"/>
      </w:pPr>
      <w:r>
        <w:t xml:space="preserve">          in: path</w:t>
      </w:r>
    </w:p>
    <w:p w14:paraId="24FBC63E" w14:textId="77777777" w:rsidR="003102EA" w:rsidRDefault="003102EA" w:rsidP="003102EA">
      <w:pPr>
        <w:pStyle w:val="PL"/>
      </w:pPr>
      <w:r>
        <w:t xml:space="preserve">          description: </w:t>
      </w:r>
      <w:r w:rsidRPr="001C07AD">
        <w:t>Unique identifier of the individual MFAF Configurations resource.</w:t>
      </w:r>
    </w:p>
    <w:p w14:paraId="69F10254" w14:textId="77777777" w:rsidR="003102EA" w:rsidRDefault="003102EA" w:rsidP="003102EA">
      <w:pPr>
        <w:pStyle w:val="PL"/>
      </w:pPr>
      <w:r>
        <w:t xml:space="preserve">          required: true</w:t>
      </w:r>
    </w:p>
    <w:p w14:paraId="5DF33E22" w14:textId="77777777" w:rsidR="003102EA" w:rsidRDefault="003102EA" w:rsidP="003102EA">
      <w:pPr>
        <w:pStyle w:val="PL"/>
      </w:pPr>
      <w:r>
        <w:t xml:space="preserve">          schema:</w:t>
      </w:r>
    </w:p>
    <w:p w14:paraId="57A39496" w14:textId="77777777" w:rsidR="003102EA" w:rsidRDefault="003102EA" w:rsidP="003102EA">
      <w:pPr>
        <w:pStyle w:val="PL"/>
      </w:pPr>
      <w:r>
        <w:t xml:space="preserve">            type: string</w:t>
      </w:r>
    </w:p>
    <w:p w14:paraId="39883075" w14:textId="77777777" w:rsidR="003102EA" w:rsidRDefault="003102EA" w:rsidP="003102EA">
      <w:pPr>
        <w:pStyle w:val="PL"/>
      </w:pPr>
      <w:r>
        <w:t xml:space="preserve">      responses:</w:t>
      </w:r>
    </w:p>
    <w:p w14:paraId="38B7DCE9" w14:textId="77777777" w:rsidR="003102EA" w:rsidRDefault="003102EA" w:rsidP="003102EA">
      <w:pPr>
        <w:pStyle w:val="PL"/>
      </w:pPr>
      <w:r>
        <w:t xml:space="preserve">        '200':</w:t>
      </w:r>
    </w:p>
    <w:p w14:paraId="00A29969" w14:textId="77777777" w:rsidR="003102EA" w:rsidRDefault="003102EA" w:rsidP="003102EA">
      <w:pPr>
        <w:pStyle w:val="PL"/>
      </w:pPr>
      <w:r>
        <w:t xml:space="preserve">          description: The updated</w:t>
      </w:r>
      <w:r w:rsidRPr="00865A7E">
        <w:t xml:space="preserve"> MFAF Configuration</w:t>
      </w:r>
      <w:r>
        <w:t xml:space="preserve"> </w:t>
      </w:r>
      <w:r w:rsidRPr="00C2318C">
        <w:t xml:space="preserve">resource </w:t>
      </w:r>
      <w:r>
        <w:t>is returned.</w:t>
      </w:r>
    </w:p>
    <w:p w14:paraId="78E3FE8C" w14:textId="77777777" w:rsidR="003102EA" w:rsidRDefault="003102EA" w:rsidP="003102EA">
      <w:pPr>
        <w:pStyle w:val="PL"/>
      </w:pPr>
      <w:r>
        <w:t xml:space="preserve">          content:</w:t>
      </w:r>
    </w:p>
    <w:p w14:paraId="5DA943E9" w14:textId="77777777" w:rsidR="003102EA" w:rsidRDefault="003102EA" w:rsidP="003102EA">
      <w:pPr>
        <w:pStyle w:val="PL"/>
      </w:pPr>
      <w:r>
        <w:t xml:space="preserve">            application/json:</w:t>
      </w:r>
    </w:p>
    <w:p w14:paraId="419F1B2F" w14:textId="77777777" w:rsidR="003102EA" w:rsidRDefault="003102EA" w:rsidP="003102EA">
      <w:pPr>
        <w:pStyle w:val="PL"/>
      </w:pPr>
      <w:r>
        <w:t xml:space="preserve">              schema:</w:t>
      </w:r>
    </w:p>
    <w:p w14:paraId="0FE2B63D" w14:textId="77777777" w:rsidR="003102EA" w:rsidRDefault="003102EA" w:rsidP="003102EA">
      <w:pPr>
        <w:pStyle w:val="PL"/>
      </w:pPr>
      <w:r>
        <w:t xml:space="preserve">                $ref: '#/components/schemas/</w:t>
      </w:r>
      <w:proofErr w:type="spellStart"/>
      <w:r w:rsidRPr="00865A7E">
        <w:t>MfafConfiguration</w:t>
      </w:r>
      <w:proofErr w:type="spellEnd"/>
      <w:r>
        <w:t>'</w:t>
      </w:r>
    </w:p>
    <w:p w14:paraId="077605AD" w14:textId="77777777" w:rsidR="003102EA" w:rsidRDefault="003102EA" w:rsidP="003102EA">
      <w:pPr>
        <w:pStyle w:val="PL"/>
      </w:pPr>
      <w:r>
        <w:t xml:space="preserve">        '204':</w:t>
      </w:r>
    </w:p>
    <w:p w14:paraId="55C46436" w14:textId="77777777" w:rsidR="003102EA" w:rsidRDefault="003102EA" w:rsidP="003102EA">
      <w:pPr>
        <w:pStyle w:val="PL"/>
      </w:pPr>
      <w:r>
        <w:t xml:space="preserve">          description: The Individual </w:t>
      </w:r>
      <w:r w:rsidRPr="00865A7E">
        <w:t>MFAF Configuration</w:t>
      </w:r>
      <w:r>
        <w:t xml:space="preserve"> resource was modified successfully.</w:t>
      </w:r>
    </w:p>
    <w:p w14:paraId="6A454574" w14:textId="77777777" w:rsidR="003102EA" w:rsidRDefault="003102EA" w:rsidP="003102EA">
      <w:pPr>
        <w:pStyle w:val="PL"/>
      </w:pPr>
      <w:r>
        <w:t xml:space="preserve">        '307':</w:t>
      </w:r>
    </w:p>
    <w:p w14:paraId="7E866B2C" w14:textId="77777777" w:rsidR="003102EA" w:rsidRDefault="003102EA" w:rsidP="003102EA">
      <w:pPr>
        <w:pStyle w:val="PL"/>
      </w:pPr>
      <w:r>
        <w:t xml:space="preserve">          $ref: 'TS29571_CommonData.yaml#/components/responses/307'</w:t>
      </w:r>
    </w:p>
    <w:p w14:paraId="05CA76BE" w14:textId="77777777" w:rsidR="003102EA" w:rsidRDefault="003102EA" w:rsidP="003102EA">
      <w:pPr>
        <w:pStyle w:val="PL"/>
      </w:pPr>
      <w:r>
        <w:t xml:space="preserve">        '308':</w:t>
      </w:r>
    </w:p>
    <w:p w14:paraId="4339FEF6" w14:textId="77777777" w:rsidR="003102EA" w:rsidRDefault="003102EA" w:rsidP="003102EA">
      <w:pPr>
        <w:pStyle w:val="PL"/>
      </w:pPr>
      <w:r>
        <w:t xml:space="preserve">          $ref: 'TS29571_CommonData.yaml#/components/responses/308'</w:t>
      </w:r>
    </w:p>
    <w:p w14:paraId="22F6F617" w14:textId="77777777" w:rsidR="003102EA" w:rsidRDefault="003102EA" w:rsidP="003102EA">
      <w:pPr>
        <w:pStyle w:val="PL"/>
      </w:pPr>
      <w:r>
        <w:t xml:space="preserve">        '400':</w:t>
      </w:r>
    </w:p>
    <w:p w14:paraId="774B9835" w14:textId="77777777" w:rsidR="003102EA" w:rsidRDefault="003102EA" w:rsidP="003102EA">
      <w:pPr>
        <w:pStyle w:val="PL"/>
      </w:pPr>
      <w:r>
        <w:t xml:space="preserve">          $ref: 'TS29571_CommonData.yaml#/components/responses/400'</w:t>
      </w:r>
    </w:p>
    <w:p w14:paraId="2A1B30E0" w14:textId="77777777" w:rsidR="003102EA" w:rsidRDefault="003102EA" w:rsidP="003102EA">
      <w:pPr>
        <w:pStyle w:val="PL"/>
      </w:pPr>
      <w:r>
        <w:t xml:space="preserve">        '401':</w:t>
      </w:r>
    </w:p>
    <w:p w14:paraId="702ED285" w14:textId="77777777" w:rsidR="003102EA" w:rsidRDefault="003102EA" w:rsidP="003102EA">
      <w:pPr>
        <w:pStyle w:val="PL"/>
      </w:pPr>
      <w:r>
        <w:t xml:space="preserve">          $ref: 'TS29571_CommonData.yaml#/components/responses/401'</w:t>
      </w:r>
    </w:p>
    <w:p w14:paraId="4F4F2DA7" w14:textId="77777777" w:rsidR="003102EA" w:rsidRDefault="003102EA" w:rsidP="003102EA">
      <w:pPr>
        <w:pStyle w:val="PL"/>
      </w:pPr>
      <w:r>
        <w:t xml:space="preserve">        '403':</w:t>
      </w:r>
    </w:p>
    <w:p w14:paraId="2B974AE4" w14:textId="77777777" w:rsidR="003102EA" w:rsidRDefault="003102EA" w:rsidP="003102EA">
      <w:pPr>
        <w:pStyle w:val="PL"/>
      </w:pPr>
      <w:r>
        <w:t xml:space="preserve">          $ref: 'TS29571_CommonData.yaml#/components/responses/403'</w:t>
      </w:r>
    </w:p>
    <w:p w14:paraId="6620E3E5" w14:textId="77777777" w:rsidR="003102EA" w:rsidRDefault="003102EA" w:rsidP="003102EA">
      <w:pPr>
        <w:pStyle w:val="PL"/>
      </w:pPr>
      <w:r>
        <w:t xml:space="preserve">        '404':</w:t>
      </w:r>
    </w:p>
    <w:p w14:paraId="16D3A495" w14:textId="77777777" w:rsidR="003102EA" w:rsidRDefault="003102EA" w:rsidP="003102EA">
      <w:pPr>
        <w:pStyle w:val="PL"/>
      </w:pPr>
      <w:r>
        <w:t xml:space="preserve">          $ref: 'TS29571_CommonData.yaml#/components/responses/404'</w:t>
      </w:r>
    </w:p>
    <w:p w14:paraId="505D9A2E" w14:textId="77777777" w:rsidR="003102EA" w:rsidRDefault="003102EA" w:rsidP="003102EA">
      <w:pPr>
        <w:pStyle w:val="PL"/>
      </w:pPr>
      <w:r>
        <w:t xml:space="preserve">        '411':</w:t>
      </w:r>
    </w:p>
    <w:p w14:paraId="31F0BD70" w14:textId="77777777" w:rsidR="003102EA" w:rsidRDefault="003102EA" w:rsidP="003102EA">
      <w:pPr>
        <w:pStyle w:val="PL"/>
      </w:pPr>
      <w:r>
        <w:t xml:space="preserve">          $ref: 'TS29571_CommonData.yaml#/components/responses/411'</w:t>
      </w:r>
    </w:p>
    <w:p w14:paraId="7BA04CA6" w14:textId="77777777" w:rsidR="003102EA" w:rsidRDefault="003102EA" w:rsidP="003102EA">
      <w:pPr>
        <w:pStyle w:val="PL"/>
      </w:pPr>
      <w:r>
        <w:t xml:space="preserve">        '413':</w:t>
      </w:r>
    </w:p>
    <w:p w14:paraId="4FA969C6" w14:textId="77777777" w:rsidR="003102EA" w:rsidRDefault="003102EA" w:rsidP="003102EA">
      <w:pPr>
        <w:pStyle w:val="PL"/>
      </w:pPr>
      <w:r>
        <w:t xml:space="preserve">          $ref: 'TS29571_CommonData.yaml#/components/responses/413'</w:t>
      </w:r>
    </w:p>
    <w:p w14:paraId="314BB94E" w14:textId="77777777" w:rsidR="003102EA" w:rsidRDefault="003102EA" w:rsidP="003102EA">
      <w:pPr>
        <w:pStyle w:val="PL"/>
      </w:pPr>
      <w:r>
        <w:t xml:space="preserve">        '415':</w:t>
      </w:r>
    </w:p>
    <w:p w14:paraId="4110C026" w14:textId="77777777" w:rsidR="003102EA" w:rsidRDefault="003102EA" w:rsidP="003102EA">
      <w:pPr>
        <w:pStyle w:val="PL"/>
      </w:pPr>
      <w:r>
        <w:t xml:space="preserve">          $ref: 'TS29571_CommonData.yaml#/components/responses/415'</w:t>
      </w:r>
    </w:p>
    <w:p w14:paraId="3AA85157" w14:textId="77777777" w:rsidR="003102EA" w:rsidRDefault="003102EA" w:rsidP="003102EA">
      <w:pPr>
        <w:pStyle w:val="PL"/>
      </w:pPr>
      <w:r>
        <w:t xml:space="preserve">        '429':</w:t>
      </w:r>
    </w:p>
    <w:p w14:paraId="664540C8" w14:textId="77777777" w:rsidR="003102EA" w:rsidRDefault="003102EA" w:rsidP="003102EA">
      <w:pPr>
        <w:pStyle w:val="PL"/>
      </w:pPr>
      <w:r>
        <w:t xml:space="preserve">          $ref: 'TS29571_CommonData.yaml#/components/responses/429'</w:t>
      </w:r>
    </w:p>
    <w:p w14:paraId="09D3321E" w14:textId="77777777" w:rsidR="003102EA" w:rsidRDefault="003102EA" w:rsidP="003102EA">
      <w:pPr>
        <w:pStyle w:val="PL"/>
      </w:pPr>
      <w:r>
        <w:t xml:space="preserve">        '500':</w:t>
      </w:r>
    </w:p>
    <w:p w14:paraId="06366D3D" w14:textId="77777777" w:rsidR="003102EA" w:rsidRDefault="003102EA" w:rsidP="003102EA">
      <w:pPr>
        <w:pStyle w:val="PL"/>
      </w:pPr>
      <w:r>
        <w:t xml:space="preserve">          $ref: 'TS29571_CommonData.yaml#/components/responses/500'</w:t>
      </w:r>
    </w:p>
    <w:p w14:paraId="71096372" w14:textId="77777777" w:rsidR="003102EA" w:rsidRDefault="003102EA" w:rsidP="003102EA">
      <w:pPr>
        <w:pStyle w:val="PL"/>
      </w:pPr>
      <w:r>
        <w:t xml:space="preserve">        '501':</w:t>
      </w:r>
    </w:p>
    <w:p w14:paraId="103905A7" w14:textId="77777777" w:rsidR="003102EA" w:rsidRDefault="003102EA" w:rsidP="003102EA">
      <w:pPr>
        <w:pStyle w:val="PL"/>
      </w:pPr>
      <w:r>
        <w:t xml:space="preserve">          $ref: 'TS29571_CommonData.yaml#/components/responses/501'</w:t>
      </w:r>
    </w:p>
    <w:p w14:paraId="769A873F" w14:textId="77777777" w:rsidR="003102EA" w:rsidRDefault="003102EA" w:rsidP="003102EA">
      <w:pPr>
        <w:pStyle w:val="PL"/>
      </w:pPr>
      <w:r>
        <w:t xml:space="preserve">        '503':</w:t>
      </w:r>
    </w:p>
    <w:p w14:paraId="214362D7" w14:textId="77777777" w:rsidR="003102EA" w:rsidRDefault="003102EA" w:rsidP="003102EA">
      <w:pPr>
        <w:pStyle w:val="PL"/>
      </w:pPr>
      <w:r>
        <w:t xml:space="preserve">          $ref: 'TS29571_CommonData.yaml#/components/responses/503'</w:t>
      </w:r>
    </w:p>
    <w:p w14:paraId="31339BC3" w14:textId="77777777" w:rsidR="003102EA" w:rsidRDefault="003102EA" w:rsidP="003102EA">
      <w:pPr>
        <w:pStyle w:val="PL"/>
      </w:pPr>
      <w:r>
        <w:t xml:space="preserve">        default:</w:t>
      </w:r>
    </w:p>
    <w:p w14:paraId="23EB5086" w14:textId="77777777" w:rsidR="003102EA" w:rsidRDefault="003102EA" w:rsidP="003102EA">
      <w:pPr>
        <w:pStyle w:val="PL"/>
      </w:pPr>
      <w:r>
        <w:t xml:space="preserve">          $ref: 'TS29571_CommonData.yaml#/components/responses/default'</w:t>
      </w:r>
    </w:p>
    <w:p w14:paraId="157CDF8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296FB8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 an existing Individual </w:t>
      </w:r>
      <w:r w:rsidRPr="00865A7E">
        <w:t>MFAF Configuration</w:t>
      </w:r>
      <w:r w:rsidRPr="00C2318C">
        <w:t xml:space="preserve"> resource.</w:t>
      </w:r>
    </w:p>
    <w:p w14:paraId="253C5591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>: Delete</w:t>
      </w:r>
      <w:proofErr w:type="spellStart"/>
      <w:r w:rsidRPr="00865A7E">
        <w:t>MFAFConfiguration</w:t>
      </w:r>
      <w:proofErr w:type="spellEnd"/>
    </w:p>
    <w:p w14:paraId="16AB685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8CE3163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</w:t>
      </w:r>
      <w:r w:rsidRPr="00865A7E">
        <w:t>MFAF Configuration</w:t>
      </w:r>
      <w:r w:rsidRPr="00B46B1E">
        <w:rPr>
          <w:lang w:val="en-IN" w:eastAsia="en-IN"/>
        </w:rPr>
        <w:t xml:space="preserve"> (Document)</w:t>
      </w:r>
    </w:p>
    <w:p w14:paraId="294978C2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2AA837F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proofErr w:type="spellStart"/>
      <w:r w:rsidRPr="001C07AD">
        <w:rPr>
          <w:lang w:val="en-IN" w:eastAsia="en-IN"/>
        </w:rPr>
        <w:t>transRefId</w:t>
      </w:r>
      <w:proofErr w:type="spellEnd"/>
    </w:p>
    <w:p w14:paraId="62834A8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61CEB0AD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07AD">
        <w:t>Unique identifier of the individual MFAF Configurations resource</w:t>
      </w:r>
      <w:r w:rsidRPr="00C2318C">
        <w:t>.</w:t>
      </w:r>
    </w:p>
    <w:p w14:paraId="515CBDF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DF0231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07E0C7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EB0B0DA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B7D9EEC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D4683CC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53B0E90" w14:textId="77777777" w:rsidR="003102EA" w:rsidRDefault="003102EA" w:rsidP="003102E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 Content. </w:t>
      </w:r>
      <w:r>
        <w:t xml:space="preserve">The Individual </w:t>
      </w:r>
      <w:r w:rsidRPr="00865A7E">
        <w:t>MFAF Configuration resource</w:t>
      </w:r>
      <w:r>
        <w:t xml:space="preserve"> matching</w:t>
      </w:r>
    </w:p>
    <w:p w14:paraId="05AA820F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 xml:space="preserve">the </w:t>
      </w:r>
      <w:proofErr w:type="spellStart"/>
      <w:r w:rsidRPr="00935FD5">
        <w:t>transRefId</w:t>
      </w:r>
      <w:proofErr w:type="spellEnd"/>
      <w:r>
        <w:t xml:space="preserve"> was deleted.</w:t>
      </w:r>
    </w:p>
    <w:p w14:paraId="794C217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8AC858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0D8C82C3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2813526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1E0E97F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C6A55D2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66B4B5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D35C10A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23B693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C40088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F93B03B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FDCB713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3168469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869F8C3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47910C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38493A2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0206752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6289AD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EC9131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2EDD27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8AFDDCB" w14:textId="77777777" w:rsidR="003102EA" w:rsidRPr="00B46B1E" w:rsidRDefault="003102EA" w:rsidP="003102E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3DDCA849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securitySchemes</w:t>
      </w:r>
      <w:proofErr w:type="spellEnd"/>
      <w:r w:rsidRPr="00B46B1E">
        <w:rPr>
          <w:lang w:val="en-IN" w:eastAsia="en-IN"/>
        </w:rPr>
        <w:t>:</w:t>
      </w:r>
    </w:p>
    <w:p w14:paraId="5530D5C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4D871F2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53C2AA1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E03A0B9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clientCredentials</w:t>
      </w:r>
      <w:proofErr w:type="spellEnd"/>
      <w:r w:rsidRPr="00B46B1E">
        <w:rPr>
          <w:lang w:val="en-IN" w:eastAsia="en-IN"/>
        </w:rPr>
        <w:t>:</w:t>
      </w:r>
    </w:p>
    <w:p w14:paraId="1C39C2C9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tokenUrl</w:t>
      </w:r>
      <w:proofErr w:type="spellEnd"/>
      <w:r w:rsidRPr="00B46B1E">
        <w:rPr>
          <w:lang w:val="en-IN" w:eastAsia="en-IN"/>
        </w:rPr>
        <w:t>: '{</w:t>
      </w:r>
      <w:proofErr w:type="spellStart"/>
      <w:r w:rsidRPr="00B46B1E">
        <w:rPr>
          <w:lang w:val="en-IN" w:eastAsia="en-IN"/>
        </w:rPr>
        <w:t>nrfApiRoot</w:t>
      </w:r>
      <w:proofErr w:type="spellEnd"/>
      <w:r w:rsidRPr="00B46B1E">
        <w:rPr>
          <w:lang w:val="en-IN" w:eastAsia="en-IN"/>
        </w:rPr>
        <w:t>}/oauth2/token'</w:t>
      </w:r>
    </w:p>
    <w:p w14:paraId="6EF249F2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600BBA3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 xml:space="preserve">: Access to the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 xml:space="preserve"> API</w:t>
      </w:r>
    </w:p>
    <w:p w14:paraId="3CF34F4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5D364B2F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MfafConfiguration</w:t>
      </w:r>
      <w:proofErr w:type="spellEnd"/>
      <w:r w:rsidRPr="00B46B1E">
        <w:rPr>
          <w:lang w:val="en-IN" w:eastAsia="en-IN"/>
        </w:rPr>
        <w:t>:</w:t>
      </w:r>
    </w:p>
    <w:p w14:paraId="06EF40D7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MFAF Configuration.</w:t>
      </w:r>
    </w:p>
    <w:p w14:paraId="239727C3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8DD2B65" w14:textId="77777777" w:rsidR="003102EA" w:rsidRPr="001C7C10" w:rsidRDefault="003102EA" w:rsidP="003102E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7D6AD7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 w:rsidRPr="00D730CA">
        <w:t>messageConfigurations</w:t>
      </w:r>
      <w:proofErr w:type="spellEnd"/>
    </w:p>
    <w:p w14:paraId="61C88351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462AE43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messageConfigurations</w:t>
      </w:r>
      <w:proofErr w:type="spellEnd"/>
      <w:r w:rsidRPr="00B46B1E">
        <w:rPr>
          <w:lang w:val="en-IN" w:eastAsia="en-IN"/>
        </w:rPr>
        <w:t>:</w:t>
      </w:r>
    </w:p>
    <w:p w14:paraId="38C43980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ADEB253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C6BF74A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t>MessageConfiguration</w:t>
      </w:r>
      <w:proofErr w:type="spellEnd"/>
      <w:r w:rsidRPr="00B46B1E">
        <w:rPr>
          <w:lang w:val="en-IN" w:eastAsia="en-IN"/>
        </w:rPr>
        <w:t>'</w:t>
      </w:r>
    </w:p>
    <w:p w14:paraId="44FAA341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5E55D87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 w:rsidRPr="00A87697">
        <w:t>The configuration of the MFAF for mapping data or analytics</w:t>
      </w:r>
      <w:r>
        <w:t>.</w:t>
      </w:r>
    </w:p>
    <w:p w14:paraId="1E5F387C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MessageConfiguration</w:t>
      </w:r>
      <w:proofErr w:type="spellEnd"/>
      <w:r w:rsidRPr="00B46B1E">
        <w:rPr>
          <w:lang w:val="en-IN" w:eastAsia="en-IN"/>
        </w:rPr>
        <w:t>:</w:t>
      </w:r>
    </w:p>
    <w:p w14:paraId="4606B74D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the message configuration.</w:t>
      </w:r>
    </w:p>
    <w:p w14:paraId="0AB2DF0A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B2342DA" w14:textId="77777777" w:rsidR="003102EA" w:rsidRPr="001C7C10" w:rsidRDefault="003102EA" w:rsidP="003102E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C84BDB" w14:textId="77777777" w:rsidR="003102EA" w:rsidRDefault="003102EA" w:rsidP="003102E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 w:rsidRPr="00D730CA">
        <w:t>notificationURI</w:t>
      </w:r>
      <w:proofErr w:type="spellEnd"/>
    </w:p>
    <w:p w14:paraId="39130646" w14:textId="77777777" w:rsidR="003102EA" w:rsidRPr="00B46B1E" w:rsidRDefault="003102EA" w:rsidP="003102EA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>
        <w:t>correId</w:t>
      </w:r>
      <w:proofErr w:type="spellEnd"/>
    </w:p>
    <w:p w14:paraId="29E46C9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B27C449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correId</w:t>
      </w:r>
      <w:proofErr w:type="spellEnd"/>
      <w:r w:rsidRPr="00B46B1E">
        <w:rPr>
          <w:lang w:val="en-IN" w:eastAsia="en-IN"/>
        </w:rPr>
        <w:t>:</w:t>
      </w:r>
    </w:p>
    <w:p w14:paraId="7FA20B0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068DAB3E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03EF16B6" w14:textId="77777777" w:rsidR="003102EA" w:rsidRDefault="003102EA" w:rsidP="003102E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If the configuration is used for mapping analytics or data collection,</w:t>
      </w:r>
    </w:p>
    <w:p w14:paraId="0646E58A" w14:textId="77777777" w:rsidR="003102EA" w:rsidRDefault="003102EA" w:rsidP="003102E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representing the Analytics Consumer Notification Correlation ID or</w:t>
      </w:r>
    </w:p>
    <w:p w14:paraId="68E0930E" w14:textId="77777777" w:rsidR="003102EA" w:rsidRDefault="003102EA" w:rsidP="003102E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Data Consumer Notification Correlation ID.</w:t>
      </w:r>
    </w:p>
    <w:p w14:paraId="0A767B92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formatInstruct</w:t>
      </w:r>
      <w:proofErr w:type="spellEnd"/>
      <w:r w:rsidRPr="00B46B1E">
        <w:rPr>
          <w:lang w:val="en-IN" w:eastAsia="en-IN"/>
        </w:rPr>
        <w:t>:</w:t>
      </w:r>
    </w:p>
    <w:p w14:paraId="7E6F50B3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</w:t>
      </w:r>
      <w:r>
        <w:rPr>
          <w:lang w:val="en-IN" w:eastAsia="en-IN"/>
        </w:rPr>
        <w:t>74</w:t>
      </w:r>
      <w:r w:rsidRPr="00B46B1E">
        <w:rPr>
          <w:lang w:val="en-IN" w:eastAsia="en-IN"/>
        </w:rPr>
        <w:t>_</w:t>
      </w:r>
      <w:r w:rsidRPr="00B227B5">
        <w:rPr>
          <w:lang w:val="en-IN" w:eastAsia="en-IN"/>
        </w:rPr>
        <w:t>Ndccf_DataManagement</w:t>
      </w:r>
      <w:r w:rsidRPr="00B46B1E">
        <w:rPr>
          <w:lang w:val="en-IN" w:eastAsia="en-IN"/>
        </w:rPr>
        <w:t>.yaml#/components/schemas/</w:t>
      </w:r>
      <w:proofErr w:type="spellStart"/>
      <w:r>
        <w:rPr>
          <w:lang w:eastAsia="zh-CN"/>
        </w:rPr>
        <w:t>FormattingInstruction</w:t>
      </w:r>
      <w:proofErr w:type="spellEnd"/>
      <w:r w:rsidRPr="00B46B1E">
        <w:rPr>
          <w:lang w:val="en-IN" w:eastAsia="en-IN"/>
        </w:rPr>
        <w:t>'</w:t>
      </w:r>
    </w:p>
    <w:p w14:paraId="0F77D9D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fafNotiInfo</w:t>
      </w:r>
      <w:proofErr w:type="spellEnd"/>
      <w:r w:rsidRPr="00B46B1E">
        <w:rPr>
          <w:lang w:val="en-IN" w:eastAsia="en-IN"/>
        </w:rPr>
        <w:t>:</w:t>
      </w:r>
    </w:p>
    <w:p w14:paraId="03EDD06D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eastAsia="zh-CN"/>
        </w:rPr>
        <w:t>MfafNotiInfo</w:t>
      </w:r>
      <w:proofErr w:type="spellEnd"/>
      <w:r w:rsidRPr="00B46B1E">
        <w:rPr>
          <w:lang w:val="en-IN" w:eastAsia="en-IN"/>
        </w:rPr>
        <w:t>'</w:t>
      </w:r>
    </w:p>
    <w:p w14:paraId="5561909B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notificationURI</w:t>
      </w:r>
      <w:proofErr w:type="spellEnd"/>
      <w:r w:rsidRPr="00B46B1E">
        <w:rPr>
          <w:lang w:val="en-IN" w:eastAsia="en-IN"/>
        </w:rPr>
        <w:t>:</w:t>
      </w:r>
    </w:p>
    <w:p w14:paraId="1AF56E31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54910625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procInstruct</w:t>
      </w:r>
      <w:proofErr w:type="spellEnd"/>
      <w:r w:rsidRPr="00B46B1E">
        <w:rPr>
          <w:lang w:val="en-IN" w:eastAsia="en-IN"/>
        </w:rPr>
        <w:t>:</w:t>
      </w:r>
    </w:p>
    <w:p w14:paraId="5AA5AA0F" w14:textId="77777777" w:rsidR="003102EA" w:rsidRDefault="003102EA" w:rsidP="003102E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</w:t>
      </w:r>
      <w:r>
        <w:rPr>
          <w:lang w:val="en-IN" w:eastAsia="en-IN"/>
        </w:rPr>
        <w:t>74</w:t>
      </w:r>
      <w:r w:rsidRPr="00B46B1E">
        <w:rPr>
          <w:lang w:val="en-IN" w:eastAsia="en-IN"/>
        </w:rPr>
        <w:t>_</w:t>
      </w:r>
      <w:r w:rsidRPr="00B227B5">
        <w:rPr>
          <w:lang w:val="en-IN" w:eastAsia="en-IN"/>
        </w:rPr>
        <w:t>Ndccf_DataManagement</w:t>
      </w:r>
      <w:r w:rsidRPr="00B46B1E">
        <w:rPr>
          <w:lang w:val="en-IN" w:eastAsia="en-IN"/>
        </w:rPr>
        <w:t>.yaml#/components/schemas/</w:t>
      </w:r>
      <w:proofErr w:type="spellStart"/>
      <w:r>
        <w:t>ProcessingInstruction</w:t>
      </w:r>
      <w:proofErr w:type="spellEnd"/>
      <w:r>
        <w:t>'</w:t>
      </w:r>
    </w:p>
    <w:p w14:paraId="2079DB84" w14:textId="77777777" w:rsidR="003102EA" w:rsidRDefault="003102EA" w:rsidP="003102EA">
      <w:pPr>
        <w:pStyle w:val="PL"/>
      </w:pPr>
      <w:r>
        <w:t xml:space="preserve">        </w:t>
      </w:r>
      <w:proofErr w:type="spellStart"/>
      <w:r>
        <w:t>adrfId</w:t>
      </w:r>
      <w:proofErr w:type="spellEnd"/>
      <w:r>
        <w:t>:</w:t>
      </w:r>
    </w:p>
    <w:p w14:paraId="7DE7172A" w14:textId="77777777" w:rsidR="003102EA" w:rsidRDefault="003102EA" w:rsidP="003102E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57099A6" w14:textId="77777777" w:rsidR="003102EA" w:rsidRPr="002B4DD8" w:rsidRDefault="003102EA" w:rsidP="003102EA">
      <w:pPr>
        <w:pStyle w:val="PL"/>
        <w:rPr>
          <w:lang w:eastAsia="en-IN"/>
        </w:rPr>
      </w:pPr>
    </w:p>
    <w:p w14:paraId="6BC344A7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MfafNotiInfo</w:t>
      </w:r>
      <w:proofErr w:type="spellEnd"/>
      <w:r w:rsidRPr="00B46B1E">
        <w:rPr>
          <w:lang w:val="en-IN" w:eastAsia="en-IN"/>
        </w:rPr>
        <w:t>:</w:t>
      </w:r>
    </w:p>
    <w:p w14:paraId="3D2DA238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AB51962" w14:textId="77777777" w:rsidR="003102EA" w:rsidRDefault="003102EA" w:rsidP="003102E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T</w:t>
      </w:r>
      <w:r>
        <w:t xml:space="preserve">he MFAF notification information. </w:t>
      </w:r>
      <w:r w:rsidRPr="005044D9">
        <w:t>It shall be provided in a response message</w:t>
      </w:r>
    </w:p>
    <w:p w14:paraId="309B92AE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5044D9">
        <w:t>if it had not been provided in the respective request message</w:t>
      </w:r>
      <w:r>
        <w:rPr>
          <w:lang w:eastAsia="zh-CN"/>
        </w:rPr>
        <w:t>.</w:t>
      </w:r>
    </w:p>
    <w:p w14:paraId="5B56DB07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E1D6FC4" w14:textId="77777777" w:rsidR="003102EA" w:rsidRPr="001C7C10" w:rsidRDefault="003102EA" w:rsidP="003102E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A556BF9" w14:textId="77777777" w:rsidR="003102EA" w:rsidRDefault="003102EA" w:rsidP="003102E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>
        <w:t>mfafNotifUri</w:t>
      </w:r>
      <w:proofErr w:type="spellEnd"/>
    </w:p>
    <w:p w14:paraId="7A1C0B04" w14:textId="77777777" w:rsidR="003102EA" w:rsidRPr="00B46B1E" w:rsidRDefault="003102EA" w:rsidP="003102EA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proofErr w:type="spellStart"/>
      <w:r>
        <w:rPr>
          <w:lang w:eastAsia="zh-CN"/>
        </w:rPr>
        <w:t>mfafCorreId</w:t>
      </w:r>
      <w:proofErr w:type="spellEnd"/>
    </w:p>
    <w:p w14:paraId="20DF974F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CBC791B" w14:textId="77777777" w:rsidR="003102EA" w:rsidRPr="00B46B1E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mfafNotifUri</w:t>
      </w:r>
      <w:proofErr w:type="spellEnd"/>
      <w:r w:rsidRPr="00B46B1E">
        <w:rPr>
          <w:lang w:val="en-IN" w:eastAsia="en-IN"/>
        </w:rPr>
        <w:t>:</w:t>
      </w:r>
    </w:p>
    <w:p w14:paraId="257EDE9F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0F2F3D20" w14:textId="77777777" w:rsidR="003102EA" w:rsidRDefault="003102EA" w:rsidP="003102E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mfafCorreId</w:t>
      </w:r>
      <w:proofErr w:type="spellEnd"/>
      <w:r w:rsidRPr="00B46B1E">
        <w:rPr>
          <w:lang w:val="en-IN" w:eastAsia="en-IN"/>
        </w:rPr>
        <w:t>:</w:t>
      </w:r>
    </w:p>
    <w:p w14:paraId="2248B36B" w14:textId="77777777" w:rsidR="003102EA" w:rsidRPr="001748B7" w:rsidRDefault="003102EA" w:rsidP="003102EA">
      <w:pPr>
        <w:pStyle w:val="PL"/>
      </w:pPr>
      <w:r w:rsidRPr="001748B7">
        <w:rPr>
          <w:lang w:eastAsia="en-IN"/>
        </w:rPr>
        <w:t xml:space="preserve">          type: string</w:t>
      </w:r>
    </w:p>
    <w:p w14:paraId="177E31DC" w14:textId="623F7520" w:rsidR="00DB4F7A" w:rsidRPr="006B5418" w:rsidRDefault="00DB4F7A" w:rsidP="00DB4F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A02CF" w14:textId="2843F7FD" w:rsidR="00B932CF" w:rsidRDefault="00B932CF" w:rsidP="00B932CF">
      <w:pPr>
        <w:pStyle w:val="1"/>
      </w:pPr>
      <w:r>
        <w:t>A.3</w:t>
      </w:r>
      <w:r>
        <w:tab/>
        <w:t>Nmfaf_3caDataManagement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B6A82A2" w14:textId="77777777" w:rsidR="00B932CF" w:rsidRPr="00B46B1E" w:rsidRDefault="00B932CF" w:rsidP="00B932CF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openapi</w:t>
      </w:r>
      <w:proofErr w:type="spellEnd"/>
      <w:r w:rsidRPr="00B46B1E">
        <w:rPr>
          <w:lang w:val="en-IN" w:eastAsia="en-IN"/>
        </w:rPr>
        <w:t>: 3.0.0</w:t>
      </w:r>
    </w:p>
    <w:p w14:paraId="40226CF9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3BB6A7F" w14:textId="15CE2ED3" w:rsidR="00B932CF" w:rsidRPr="006F6556" w:rsidRDefault="00B932CF" w:rsidP="00B932C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</w:t>
      </w:r>
      <w:del w:id="53" w:author="Zhenning" w:date="2022-11-24T23:07:00Z">
        <w:r w:rsidRPr="00B46B1E" w:rsidDel="00A64920">
          <w:rPr>
            <w:lang w:val="en-IN" w:eastAsia="en-IN"/>
          </w:rPr>
          <w:delText>0</w:delText>
        </w:r>
      </w:del>
      <w:ins w:id="54" w:author="Zhenning" w:date="2022-11-24T23:07:00Z">
        <w:r w:rsidR="00A64920">
          <w:rPr>
            <w:lang w:val="en-IN" w:eastAsia="en-IN"/>
          </w:rPr>
          <w:t>1</w:t>
        </w:r>
      </w:ins>
      <w:r w:rsidRPr="00B46B1E">
        <w:rPr>
          <w:lang w:val="en-IN" w:eastAsia="en-IN"/>
        </w:rPr>
        <w:t>.</w:t>
      </w:r>
      <w:del w:id="55" w:author="Zhenning" w:date="2022-11-24T22:32:00Z">
        <w:r w:rsidDel="00B932CF">
          <w:rPr>
            <w:lang w:val="en-IN" w:eastAsia="en-IN"/>
          </w:rPr>
          <w:delText>1</w:delText>
        </w:r>
      </w:del>
      <w:ins w:id="56" w:author="Zhenning" w:date="2022-11-24T23:07:00Z">
        <w:r w:rsidR="00A64920">
          <w:rPr>
            <w:lang w:val="en-IN" w:eastAsia="en-IN"/>
          </w:rPr>
          <w:t>0</w:t>
        </w:r>
        <w:r w:rsidR="00A64920">
          <w:t>-</w:t>
        </w:r>
        <w:r w:rsidR="00A64920">
          <w:rPr>
            <w:rFonts w:hint="eastAsia"/>
            <w:lang w:eastAsia="zh-CN"/>
          </w:rPr>
          <w:t>a</w:t>
        </w:r>
        <w:r w:rsidR="00A64920">
          <w:t>lpha.1</w:t>
        </w:r>
      </w:ins>
    </w:p>
    <w:p w14:paraId="47F13C0A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proofErr w:type="spellStart"/>
      <w:r>
        <w:t>mfaf</w:t>
      </w:r>
      <w:proofErr w:type="spellEnd"/>
      <w:r w:rsidRPr="00B46B1E">
        <w:rPr>
          <w:lang w:val="en-IN" w:eastAsia="en-IN"/>
        </w:rPr>
        <w:t>_</w:t>
      </w:r>
      <w:r>
        <w:t>3caDataManagement</w:t>
      </w:r>
    </w:p>
    <w:p w14:paraId="0C99246D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A172670" w14:textId="77777777" w:rsidR="00B932CF" w:rsidRPr="001B7518" w:rsidRDefault="00B932CF" w:rsidP="00B932C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152A8369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1B001C2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6E43CE51" w14:textId="77777777" w:rsidR="00B932CF" w:rsidRPr="00B46B1E" w:rsidRDefault="00B932CF" w:rsidP="00B932CF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externalDocs</w:t>
      </w:r>
      <w:proofErr w:type="spellEnd"/>
      <w:r w:rsidRPr="00B46B1E">
        <w:rPr>
          <w:lang w:val="en-IN" w:eastAsia="en-IN"/>
        </w:rPr>
        <w:t>:</w:t>
      </w:r>
    </w:p>
    <w:p w14:paraId="3A4ED956" w14:textId="06ED6B98" w:rsidR="00B932CF" w:rsidRPr="006F6556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</w:t>
      </w:r>
      <w:del w:id="57" w:author="Zhenning" w:date="2022-11-24T23:07:00Z">
        <w:r w:rsidDel="00A64920">
          <w:delText>V17</w:delText>
        </w:r>
      </w:del>
      <w:ins w:id="58" w:author="Zhenning" w:date="2022-11-24T23:07:00Z">
        <w:r w:rsidR="00A64920">
          <w:t>V1</w:t>
        </w:r>
        <w:r w:rsidR="00A64920">
          <w:t>8</w:t>
        </w:r>
      </w:ins>
      <w:r>
        <w:t>.</w:t>
      </w:r>
      <w:del w:id="59" w:author="Zhenning" w:date="2022-11-24T22:32:00Z">
        <w:r w:rsidDel="00B932CF">
          <w:delText>2</w:delText>
        </w:r>
      </w:del>
      <w:ins w:id="60" w:author="Zhenning" w:date="2022-11-24T23:07:00Z">
        <w:r w:rsidR="00A64920">
          <w:t>0</w:t>
        </w:r>
      </w:ins>
      <w:r>
        <w:t xml:space="preserve">.0; 5G System; </w:t>
      </w:r>
      <w:r w:rsidRPr="00842859">
        <w:t>Messaging Framework Adaptor Services</w:t>
      </w:r>
      <w:r>
        <w:t>; Stage 3.</w:t>
      </w:r>
    </w:p>
    <w:p w14:paraId="7DF47EE5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27B52269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AF5DC80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751909D7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5C9B7A4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:</w:t>
      </w:r>
    </w:p>
    <w:p w14:paraId="53B0169E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25609726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 xml:space="preserve"> as defined in clause 4.4 of 3GPP TS 29.501.</w:t>
      </w:r>
    </w:p>
    <w:p w14:paraId="059347ED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E3B0EA2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3AAD5E4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</w:p>
    <w:p w14:paraId="2805B1C4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D8170FC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9D86A02" w14:textId="77777777" w:rsidR="00B932CF" w:rsidRDefault="00B932CF" w:rsidP="00B932CF">
      <w:pPr>
        <w:pStyle w:val="PL"/>
      </w:pPr>
      <w:r w:rsidRPr="00B3056F">
        <w:t xml:space="preserve">  </w:t>
      </w:r>
      <w:r>
        <w:t>/</w:t>
      </w:r>
      <w:proofErr w:type="spellStart"/>
      <w:proofErr w:type="gramStart"/>
      <w:r w:rsidRPr="0033155B">
        <w:t>mfaf</w:t>
      </w:r>
      <w:proofErr w:type="spellEnd"/>
      <w:proofErr w:type="gramEnd"/>
      <w:r w:rsidRPr="0033155B">
        <w:t>-data-analytics</w:t>
      </w:r>
      <w:r>
        <w:t>:</w:t>
      </w:r>
    </w:p>
    <w:p w14:paraId="2E67AF4F" w14:textId="77777777" w:rsidR="00B932CF" w:rsidRDefault="00B932CF" w:rsidP="00B932CF">
      <w:pPr>
        <w:pStyle w:val="PL"/>
      </w:pPr>
      <w:r w:rsidRPr="00986E88">
        <w:t xml:space="preserve">    post:</w:t>
      </w:r>
    </w:p>
    <w:p w14:paraId="5ABD48B5" w14:textId="77777777" w:rsidR="00B932CF" w:rsidRPr="00A37A81" w:rsidRDefault="00B932CF" w:rsidP="00B932CF">
      <w:pPr>
        <w:pStyle w:val="PL"/>
      </w:pPr>
      <w:r>
        <w:t xml:space="preserve">    # This is a </w:t>
      </w:r>
      <w:proofErr w:type="gramStart"/>
      <w:r>
        <w:t>pseudo operation</w:t>
      </w:r>
      <w:proofErr w:type="gramEnd"/>
      <w:r>
        <w:t>, clients shall NOT invoke this method!</w:t>
      </w:r>
    </w:p>
    <w:p w14:paraId="2A9B2DE2" w14:textId="77777777" w:rsidR="00B932CF" w:rsidRPr="000B71E3" w:rsidRDefault="00B932CF" w:rsidP="00B932CF">
      <w:pPr>
        <w:pStyle w:val="PL"/>
      </w:pPr>
      <w:r w:rsidRPr="000B71E3">
        <w:t xml:space="preserve">      summary: subscribe to notifications</w:t>
      </w:r>
    </w:p>
    <w:p w14:paraId="1E3C00AF" w14:textId="77777777" w:rsidR="00B932CF" w:rsidRDefault="00B932CF" w:rsidP="00B932C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7EF2FB48" w14:textId="77777777" w:rsidR="00B932CF" w:rsidRDefault="00B932CF" w:rsidP="00B932CF">
      <w:pPr>
        <w:pStyle w:val="PL"/>
      </w:pPr>
      <w:r>
        <w:t xml:space="preserve">      tags:</w:t>
      </w:r>
    </w:p>
    <w:p w14:paraId="4A9F04D2" w14:textId="77777777" w:rsidR="00B932CF" w:rsidRDefault="00B932CF" w:rsidP="00B932CF">
      <w:pPr>
        <w:pStyle w:val="PL"/>
      </w:pPr>
      <w:r>
        <w:t xml:space="preserve">        - MFAF Data or Analytics Resources (Collection)</w:t>
      </w:r>
    </w:p>
    <w:p w14:paraId="5188DC4E" w14:textId="77777777" w:rsidR="00B932CF" w:rsidRPr="00986E88" w:rsidRDefault="00B932CF" w:rsidP="00B932CF">
      <w:pPr>
        <w:pStyle w:val="PL"/>
      </w:pP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0A788B62" w14:textId="77777777" w:rsidR="00B932CF" w:rsidRPr="00986E88" w:rsidRDefault="00B932CF" w:rsidP="00B932CF">
      <w:pPr>
        <w:pStyle w:val="PL"/>
      </w:pPr>
      <w:r w:rsidRPr="00986E88">
        <w:t xml:space="preserve">        required: true</w:t>
      </w:r>
    </w:p>
    <w:p w14:paraId="4D87E96B" w14:textId="77777777" w:rsidR="00B932CF" w:rsidRPr="00986E88" w:rsidRDefault="00B932CF" w:rsidP="00B932CF">
      <w:pPr>
        <w:pStyle w:val="PL"/>
      </w:pPr>
      <w:r w:rsidRPr="00986E88">
        <w:t xml:space="preserve">        content:</w:t>
      </w:r>
    </w:p>
    <w:p w14:paraId="72129E43" w14:textId="77777777" w:rsidR="00B932CF" w:rsidRDefault="00B932CF" w:rsidP="00B932CF">
      <w:pPr>
        <w:pStyle w:val="PL"/>
      </w:pPr>
      <w:r w:rsidRPr="00986E88">
        <w:t xml:space="preserve">          application/json:</w:t>
      </w:r>
    </w:p>
    <w:p w14:paraId="4F4E5BDD" w14:textId="77777777" w:rsidR="00B932CF" w:rsidRPr="00986E88" w:rsidRDefault="00B932CF" w:rsidP="00B932C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0C26F9F1" w14:textId="77777777" w:rsidR="00B932CF" w:rsidRPr="00986E88" w:rsidRDefault="00B932CF" w:rsidP="00B932CF">
      <w:pPr>
        <w:pStyle w:val="PL"/>
      </w:pPr>
      <w:r w:rsidRPr="00986E88">
        <w:t xml:space="preserve">      responses:</w:t>
      </w:r>
    </w:p>
    <w:p w14:paraId="4E4F3F0F" w14:textId="77777777" w:rsidR="00B932CF" w:rsidRDefault="00B932CF" w:rsidP="00B932CF">
      <w:pPr>
        <w:pStyle w:val="PL"/>
      </w:pPr>
      <w:r>
        <w:t xml:space="preserve">        default:</w:t>
      </w:r>
    </w:p>
    <w:p w14:paraId="5132F83E" w14:textId="77777777" w:rsidR="00B932CF" w:rsidRDefault="00B932CF" w:rsidP="00B932C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B6A3B8A" w14:textId="77777777" w:rsidR="00B932CF" w:rsidRPr="00986E88" w:rsidRDefault="00B932CF" w:rsidP="00B932CF">
      <w:pPr>
        <w:pStyle w:val="PL"/>
      </w:pPr>
      <w:r w:rsidRPr="00986E88">
        <w:t xml:space="preserve">      </w:t>
      </w:r>
      <w:proofErr w:type="spellStart"/>
      <w:r w:rsidRPr="00986E88">
        <w:t>callbacks</w:t>
      </w:r>
      <w:proofErr w:type="spellEnd"/>
      <w:r w:rsidRPr="00986E88">
        <w:t>:</w:t>
      </w:r>
    </w:p>
    <w:p w14:paraId="257AEEE2" w14:textId="77777777" w:rsidR="00B932CF" w:rsidRPr="00986E88" w:rsidRDefault="00B932CF" w:rsidP="00B932CF">
      <w:pPr>
        <w:pStyle w:val="PL"/>
      </w:pPr>
      <w:r w:rsidRPr="00986E88">
        <w:t xml:space="preserve">        Notification:</w:t>
      </w:r>
    </w:p>
    <w:p w14:paraId="782B0E18" w14:textId="77777777" w:rsidR="00B932CF" w:rsidRDefault="00B932CF" w:rsidP="00B932CF">
      <w:pPr>
        <w:pStyle w:val="PL"/>
      </w:pPr>
      <w:r w:rsidRPr="00986E88">
        <w:t xml:space="preserve">          '{</w:t>
      </w:r>
      <w:proofErr w:type="spellStart"/>
      <w:r>
        <w:t>notificationURI</w:t>
      </w:r>
      <w:proofErr w:type="spellEnd"/>
      <w:r w:rsidRPr="00986E88">
        <w:t>}':</w:t>
      </w:r>
    </w:p>
    <w:p w14:paraId="26C89F30" w14:textId="77777777" w:rsidR="00B932CF" w:rsidRPr="00986E88" w:rsidRDefault="00B932CF" w:rsidP="00B932C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proofErr w:type="spellStart"/>
      <w:r>
        <w:t>notificationURI</w:t>
      </w:r>
      <w:proofErr w:type="spellEnd"/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798FC0A3" w14:textId="77777777" w:rsidR="00B932CF" w:rsidRDefault="00B932CF" w:rsidP="00B932CF">
      <w:pPr>
        <w:pStyle w:val="PL"/>
      </w:pPr>
      <w:r>
        <w:t xml:space="preserve">            post:</w:t>
      </w:r>
    </w:p>
    <w:p w14:paraId="1ADE2301" w14:textId="77777777" w:rsidR="00B932CF" w:rsidRDefault="00B932CF" w:rsidP="00B932C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6F1A585" w14:textId="77777777" w:rsidR="00B932CF" w:rsidRDefault="00B932CF" w:rsidP="00B932CF">
      <w:pPr>
        <w:pStyle w:val="PL"/>
      </w:pPr>
      <w:r>
        <w:t xml:space="preserve">                required: true</w:t>
      </w:r>
    </w:p>
    <w:p w14:paraId="0F67B616" w14:textId="77777777" w:rsidR="00B932CF" w:rsidRDefault="00B932CF" w:rsidP="00B932CF">
      <w:pPr>
        <w:pStyle w:val="PL"/>
      </w:pPr>
      <w:r>
        <w:t xml:space="preserve">                content:</w:t>
      </w:r>
    </w:p>
    <w:p w14:paraId="18C12A82" w14:textId="77777777" w:rsidR="00B932CF" w:rsidRDefault="00B932CF" w:rsidP="00B932CF">
      <w:pPr>
        <w:pStyle w:val="PL"/>
      </w:pPr>
      <w:r>
        <w:t xml:space="preserve">                  application/json:</w:t>
      </w:r>
    </w:p>
    <w:p w14:paraId="45887FC3" w14:textId="77777777" w:rsidR="00B932CF" w:rsidRDefault="00B932CF" w:rsidP="00B932CF">
      <w:pPr>
        <w:pStyle w:val="PL"/>
      </w:pPr>
      <w:r>
        <w:t xml:space="preserve">                    schema:</w:t>
      </w:r>
    </w:p>
    <w:p w14:paraId="209A4112" w14:textId="77777777" w:rsidR="00B932CF" w:rsidRDefault="00B932CF" w:rsidP="00B932CF">
      <w:pPr>
        <w:pStyle w:val="PL"/>
      </w:pPr>
      <w:r>
        <w:t xml:space="preserve">                      $ref: '#/components/schemas/</w:t>
      </w:r>
      <w:proofErr w:type="spellStart"/>
      <w:r>
        <w:t>NmfafDataRetrievalNotification</w:t>
      </w:r>
      <w:proofErr w:type="spellEnd"/>
      <w:r>
        <w:t>'</w:t>
      </w:r>
    </w:p>
    <w:p w14:paraId="58BF1239" w14:textId="77777777" w:rsidR="00B932CF" w:rsidRDefault="00B932CF" w:rsidP="00B932CF">
      <w:pPr>
        <w:pStyle w:val="PL"/>
      </w:pPr>
      <w:r>
        <w:t xml:space="preserve">              responses:</w:t>
      </w:r>
    </w:p>
    <w:p w14:paraId="352B07DF" w14:textId="77777777" w:rsidR="00B932CF" w:rsidRDefault="00B932CF" w:rsidP="00B932CF">
      <w:pPr>
        <w:pStyle w:val="PL"/>
      </w:pPr>
      <w:r>
        <w:t xml:space="preserve">                '204':</w:t>
      </w:r>
    </w:p>
    <w:p w14:paraId="4ED9D6D2" w14:textId="77777777" w:rsidR="00B932CF" w:rsidRDefault="00B932CF" w:rsidP="00B932CF">
      <w:pPr>
        <w:pStyle w:val="PL"/>
      </w:pPr>
      <w:r>
        <w:t xml:space="preserve">                  description: The receipt of the Notification is acknowledged.</w:t>
      </w:r>
    </w:p>
    <w:p w14:paraId="161303D8" w14:textId="77777777" w:rsidR="00B932CF" w:rsidRDefault="00B932CF" w:rsidP="00B932CF">
      <w:pPr>
        <w:pStyle w:val="PL"/>
      </w:pPr>
      <w:r>
        <w:t xml:space="preserve">                '307':</w:t>
      </w:r>
    </w:p>
    <w:p w14:paraId="728728DE" w14:textId="77777777" w:rsidR="00B932CF" w:rsidRDefault="00B932CF" w:rsidP="00B932CF">
      <w:pPr>
        <w:pStyle w:val="PL"/>
      </w:pPr>
      <w:r>
        <w:t xml:space="preserve">                  $ref: 'TS29571_CommonData.yaml#/components/responses/307'</w:t>
      </w:r>
    </w:p>
    <w:p w14:paraId="4637BDB7" w14:textId="77777777" w:rsidR="00B932CF" w:rsidRDefault="00B932CF" w:rsidP="00B932CF">
      <w:pPr>
        <w:pStyle w:val="PL"/>
      </w:pPr>
      <w:r>
        <w:t xml:space="preserve">                '308':</w:t>
      </w:r>
    </w:p>
    <w:p w14:paraId="6375F310" w14:textId="77777777" w:rsidR="00B932CF" w:rsidRDefault="00B932CF" w:rsidP="00B932CF">
      <w:pPr>
        <w:pStyle w:val="PL"/>
      </w:pPr>
      <w:r>
        <w:t xml:space="preserve">                  $ref: 'TS29571_CommonData.yaml#/components/responses/308'</w:t>
      </w:r>
    </w:p>
    <w:p w14:paraId="3EFAA7FF" w14:textId="77777777" w:rsidR="00B932CF" w:rsidRDefault="00B932CF" w:rsidP="00B932CF">
      <w:pPr>
        <w:pStyle w:val="PL"/>
      </w:pPr>
      <w:r>
        <w:t xml:space="preserve">                '400':</w:t>
      </w:r>
    </w:p>
    <w:p w14:paraId="310BACCB" w14:textId="77777777" w:rsidR="00B932CF" w:rsidRDefault="00B932CF" w:rsidP="00B932CF">
      <w:pPr>
        <w:pStyle w:val="PL"/>
      </w:pPr>
      <w:r>
        <w:t xml:space="preserve">                  $ref: 'TS29571_CommonData.yaml#/components/responses/400'</w:t>
      </w:r>
    </w:p>
    <w:p w14:paraId="27F0A258" w14:textId="77777777" w:rsidR="00B932CF" w:rsidRDefault="00B932CF" w:rsidP="00B932CF">
      <w:pPr>
        <w:pStyle w:val="PL"/>
      </w:pPr>
      <w:r>
        <w:t xml:space="preserve">                '401':</w:t>
      </w:r>
    </w:p>
    <w:p w14:paraId="5590BF18" w14:textId="77777777" w:rsidR="00B932CF" w:rsidRDefault="00B932CF" w:rsidP="00B932CF">
      <w:pPr>
        <w:pStyle w:val="PL"/>
      </w:pPr>
      <w:r>
        <w:t xml:space="preserve">                  $ref: 'TS29571_CommonData.yaml#/components/responses/401'</w:t>
      </w:r>
    </w:p>
    <w:p w14:paraId="2CFFCD3E" w14:textId="77777777" w:rsidR="00B932CF" w:rsidRDefault="00B932CF" w:rsidP="00B932CF">
      <w:pPr>
        <w:pStyle w:val="PL"/>
      </w:pPr>
      <w:r>
        <w:t xml:space="preserve">                '403':</w:t>
      </w:r>
    </w:p>
    <w:p w14:paraId="6C718EF9" w14:textId="77777777" w:rsidR="00B932CF" w:rsidRDefault="00B932CF" w:rsidP="00B932CF">
      <w:pPr>
        <w:pStyle w:val="PL"/>
      </w:pPr>
      <w:r>
        <w:t xml:space="preserve">                  $ref: 'TS29571_CommonData.yaml#/components/responses/403'</w:t>
      </w:r>
    </w:p>
    <w:p w14:paraId="5B86E349" w14:textId="77777777" w:rsidR="00B932CF" w:rsidRDefault="00B932CF" w:rsidP="00B932CF">
      <w:pPr>
        <w:pStyle w:val="PL"/>
      </w:pPr>
      <w:r>
        <w:t xml:space="preserve">                '404':</w:t>
      </w:r>
    </w:p>
    <w:p w14:paraId="60CA5909" w14:textId="77777777" w:rsidR="00B932CF" w:rsidRDefault="00B932CF" w:rsidP="00B932CF">
      <w:pPr>
        <w:pStyle w:val="PL"/>
      </w:pPr>
      <w:r>
        <w:t xml:space="preserve">                  $ref: 'TS29571_CommonData.yaml#/components/responses/404'</w:t>
      </w:r>
    </w:p>
    <w:p w14:paraId="4DC68F3A" w14:textId="77777777" w:rsidR="00B932CF" w:rsidRDefault="00B932CF" w:rsidP="00B932CF">
      <w:pPr>
        <w:pStyle w:val="PL"/>
      </w:pPr>
      <w:r>
        <w:t xml:space="preserve">                '411':</w:t>
      </w:r>
    </w:p>
    <w:p w14:paraId="55717F8F" w14:textId="77777777" w:rsidR="00B932CF" w:rsidRDefault="00B932CF" w:rsidP="00B932CF">
      <w:pPr>
        <w:pStyle w:val="PL"/>
      </w:pPr>
      <w:r>
        <w:t xml:space="preserve">                  $ref: 'TS29571_CommonData.yaml#/components/responses/411'</w:t>
      </w:r>
    </w:p>
    <w:p w14:paraId="7E376278" w14:textId="77777777" w:rsidR="00B932CF" w:rsidRDefault="00B932CF" w:rsidP="00B932CF">
      <w:pPr>
        <w:pStyle w:val="PL"/>
      </w:pPr>
      <w:r>
        <w:t xml:space="preserve">                '413':</w:t>
      </w:r>
    </w:p>
    <w:p w14:paraId="2DC98769" w14:textId="77777777" w:rsidR="00B932CF" w:rsidRDefault="00B932CF" w:rsidP="00B932CF">
      <w:pPr>
        <w:pStyle w:val="PL"/>
      </w:pPr>
      <w:r>
        <w:t xml:space="preserve">                  $ref: 'TS29571_CommonData.yaml#/components/responses/413'</w:t>
      </w:r>
    </w:p>
    <w:p w14:paraId="275C9DB0" w14:textId="77777777" w:rsidR="00B932CF" w:rsidRDefault="00B932CF" w:rsidP="00B932CF">
      <w:pPr>
        <w:pStyle w:val="PL"/>
      </w:pPr>
      <w:r>
        <w:t xml:space="preserve">                '415':</w:t>
      </w:r>
    </w:p>
    <w:p w14:paraId="271A3AE9" w14:textId="77777777" w:rsidR="00B932CF" w:rsidRDefault="00B932CF" w:rsidP="00B932CF">
      <w:pPr>
        <w:pStyle w:val="PL"/>
      </w:pPr>
      <w:r>
        <w:t xml:space="preserve">                  $ref: 'TS29571_CommonData.yaml#/components/responses/415'</w:t>
      </w:r>
    </w:p>
    <w:p w14:paraId="3452CB8C" w14:textId="77777777" w:rsidR="00B932CF" w:rsidRDefault="00B932CF" w:rsidP="00B932CF">
      <w:pPr>
        <w:pStyle w:val="PL"/>
      </w:pPr>
      <w:r>
        <w:t xml:space="preserve">                '429':</w:t>
      </w:r>
    </w:p>
    <w:p w14:paraId="67577799" w14:textId="77777777" w:rsidR="00B932CF" w:rsidRDefault="00B932CF" w:rsidP="00B932CF">
      <w:pPr>
        <w:pStyle w:val="PL"/>
      </w:pPr>
      <w:r>
        <w:lastRenderedPageBreak/>
        <w:t xml:space="preserve">                  $ref: 'TS29571_CommonData.yaml#/components/responses/429'</w:t>
      </w:r>
    </w:p>
    <w:p w14:paraId="21941C33" w14:textId="77777777" w:rsidR="00B932CF" w:rsidRDefault="00B932CF" w:rsidP="00B932CF">
      <w:pPr>
        <w:pStyle w:val="PL"/>
      </w:pPr>
      <w:r>
        <w:t xml:space="preserve">                '500':</w:t>
      </w:r>
    </w:p>
    <w:p w14:paraId="4A0A8E6B" w14:textId="77777777" w:rsidR="00B932CF" w:rsidRDefault="00B932CF" w:rsidP="00B932CF">
      <w:pPr>
        <w:pStyle w:val="PL"/>
      </w:pPr>
      <w:r>
        <w:t xml:space="preserve">                  $ref: 'TS29571_CommonData.yaml#/components/responses/500'</w:t>
      </w:r>
    </w:p>
    <w:p w14:paraId="12067A10" w14:textId="77777777" w:rsidR="00B932CF" w:rsidRDefault="00B932CF" w:rsidP="00B932CF">
      <w:pPr>
        <w:pStyle w:val="PL"/>
      </w:pPr>
      <w:r>
        <w:t xml:space="preserve">                '503':</w:t>
      </w:r>
    </w:p>
    <w:p w14:paraId="1D856D77" w14:textId="77777777" w:rsidR="00B932CF" w:rsidRDefault="00B932CF" w:rsidP="00B932CF">
      <w:pPr>
        <w:pStyle w:val="PL"/>
      </w:pPr>
      <w:r>
        <w:t xml:space="preserve">                  $ref: 'TS29571_CommonData.yaml#/components/responses/503'</w:t>
      </w:r>
    </w:p>
    <w:p w14:paraId="22C523CE" w14:textId="77777777" w:rsidR="00B932CF" w:rsidRDefault="00B932CF" w:rsidP="00B932CF">
      <w:pPr>
        <w:pStyle w:val="PL"/>
      </w:pPr>
      <w:r>
        <w:t xml:space="preserve">                default:</w:t>
      </w:r>
    </w:p>
    <w:p w14:paraId="7FFB6ACD" w14:textId="77777777" w:rsidR="00B932CF" w:rsidRDefault="00B932CF" w:rsidP="00B932CF">
      <w:pPr>
        <w:pStyle w:val="PL"/>
      </w:pPr>
      <w:r>
        <w:t xml:space="preserve">                  $ref: 'TS29571_CommonData.yaml#/components/responses/default'</w:t>
      </w:r>
    </w:p>
    <w:p w14:paraId="6B3D39EC" w14:textId="77777777" w:rsidR="00B932CF" w:rsidRPr="00986E88" w:rsidRDefault="00B932CF" w:rsidP="00B932CF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26E411E4" w14:textId="77777777" w:rsidR="00B932CF" w:rsidRPr="00986E88" w:rsidRDefault="00B932CF" w:rsidP="00B932C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68F14BF" w14:textId="77777777" w:rsidR="00B932CF" w:rsidRDefault="00B932CF" w:rsidP="00B932CF">
      <w:pPr>
        <w:pStyle w:val="PL"/>
      </w:pPr>
      <w:r>
        <w:t xml:space="preserve">                  </w:t>
      </w:r>
      <w:r>
        <w:rPr>
          <w:lang w:val="fr-FR"/>
        </w:rPr>
        <w:t>'{request.body#/fetchInstruction/</w:t>
      </w:r>
      <w:proofErr w:type="spellStart"/>
      <w:r>
        <w:t>fetchUri</w:t>
      </w:r>
      <w:proofErr w:type="spellEnd"/>
      <w:r>
        <w:rPr>
          <w:lang w:val="fr-FR"/>
        </w:rPr>
        <w:t>}'</w:t>
      </w:r>
      <w:r>
        <w:t>:</w:t>
      </w:r>
    </w:p>
    <w:p w14:paraId="0A1BB0B7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3572156" w14:textId="77777777" w:rsidR="00B932CF" w:rsidRPr="00986E88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20A6DDAD" w14:textId="77777777" w:rsidR="00B932CF" w:rsidRPr="00986E88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C92EBDF" w14:textId="77777777" w:rsidR="00B932CF" w:rsidRPr="00986E88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B6FA26D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4B71653" w14:textId="77777777" w:rsidR="00B932CF" w:rsidRDefault="00B932CF" w:rsidP="00B932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EE04930" w14:textId="77777777" w:rsidR="00B932CF" w:rsidRPr="00533C32" w:rsidRDefault="00B932CF" w:rsidP="00B932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D64AAE1" w14:textId="77777777" w:rsidR="00B932CF" w:rsidRPr="00533C32" w:rsidRDefault="00B932CF" w:rsidP="00B932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9FC37B5" w14:textId="77777777" w:rsidR="00B932CF" w:rsidRPr="00533C32" w:rsidRDefault="00B932CF" w:rsidP="00B932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BF1D68C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77C090BF" w14:textId="77777777" w:rsidR="00B932CF" w:rsidRPr="007938FD" w:rsidRDefault="00B932CF" w:rsidP="00B932CF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317DF210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7BC2142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754CBD4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2B1C383E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4A66D26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FB647B6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EE9E329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NmfafDataAnaNotification</w:t>
      </w:r>
      <w:proofErr w:type="spellEnd"/>
      <w:r w:rsidRPr="00B3056F">
        <w:t>'</w:t>
      </w:r>
    </w:p>
    <w:p w14:paraId="6DBC9820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'307':</w:t>
      </w:r>
    </w:p>
    <w:p w14:paraId="7724E3C1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D42651D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'308':</w:t>
      </w:r>
    </w:p>
    <w:p w14:paraId="572DE911" w14:textId="77777777" w:rsidR="00B932CF" w:rsidRPr="004130F9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75321B9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6B4162F0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67D7BE3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'401':</w:t>
      </w:r>
    </w:p>
    <w:p w14:paraId="5706801E" w14:textId="77777777" w:rsidR="00B932CF" w:rsidRPr="004130F9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F6DD1C5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315485D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285CA71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'404':</w:t>
      </w:r>
    </w:p>
    <w:p w14:paraId="61B3FC6F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0E80EAF" w14:textId="77777777" w:rsidR="00B932CF" w:rsidRDefault="00B932CF" w:rsidP="00B932CF">
      <w:pPr>
        <w:pStyle w:val="PL"/>
      </w:pPr>
      <w:r>
        <w:t xml:space="preserve">                        '411':</w:t>
      </w:r>
    </w:p>
    <w:p w14:paraId="718830AE" w14:textId="77777777" w:rsidR="00B932CF" w:rsidRDefault="00B932CF" w:rsidP="00B932CF">
      <w:pPr>
        <w:pStyle w:val="PL"/>
      </w:pPr>
      <w:r>
        <w:t xml:space="preserve">                          $ref: 'TS29571_CommonData.yaml#/components/responses/411'</w:t>
      </w:r>
    </w:p>
    <w:p w14:paraId="10C06CA3" w14:textId="77777777" w:rsidR="00B932CF" w:rsidRDefault="00B932CF" w:rsidP="00B932CF">
      <w:pPr>
        <w:pStyle w:val="PL"/>
      </w:pPr>
      <w:r>
        <w:t xml:space="preserve">                        '413':</w:t>
      </w:r>
    </w:p>
    <w:p w14:paraId="41147292" w14:textId="77777777" w:rsidR="00B932CF" w:rsidRDefault="00B932CF" w:rsidP="00B932CF">
      <w:pPr>
        <w:pStyle w:val="PL"/>
      </w:pPr>
      <w:r>
        <w:t xml:space="preserve">                          $ref: 'TS29571_CommonData.yaml#/components/responses/413'</w:t>
      </w:r>
    </w:p>
    <w:p w14:paraId="487C1E36" w14:textId="77777777" w:rsidR="00B932CF" w:rsidRDefault="00B932CF" w:rsidP="00B932CF">
      <w:pPr>
        <w:pStyle w:val="PL"/>
      </w:pPr>
      <w:r>
        <w:t xml:space="preserve">                        '415':</w:t>
      </w:r>
    </w:p>
    <w:p w14:paraId="5C9FC8EB" w14:textId="77777777" w:rsidR="00B932CF" w:rsidRPr="00BD39DD" w:rsidRDefault="00B932CF" w:rsidP="00B932CF">
      <w:pPr>
        <w:pStyle w:val="PL"/>
      </w:pPr>
      <w:r>
        <w:t xml:space="preserve">                          $ref: 'TS29571_CommonData.yaml#/components/responses/415'</w:t>
      </w:r>
    </w:p>
    <w:p w14:paraId="78EBCE43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'429':</w:t>
      </w:r>
    </w:p>
    <w:p w14:paraId="0954D9F4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73A11A0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9C2F281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6DE0E5D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FD9D4E8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2C9C14A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1091B35" w14:textId="77777777" w:rsidR="00B932CF" w:rsidRDefault="00B932CF" w:rsidP="00B932CF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565AC9B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289B5C99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securitySchemes</w:t>
      </w:r>
      <w:proofErr w:type="spellEnd"/>
      <w:r w:rsidRPr="00B46B1E">
        <w:rPr>
          <w:lang w:val="en-IN" w:eastAsia="en-IN"/>
        </w:rPr>
        <w:t>:</w:t>
      </w:r>
    </w:p>
    <w:p w14:paraId="6B3C2C73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7E8233EE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640F30E9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35D459CC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clientCredentials</w:t>
      </w:r>
      <w:proofErr w:type="spellEnd"/>
      <w:r w:rsidRPr="00B46B1E">
        <w:rPr>
          <w:lang w:val="en-IN" w:eastAsia="en-IN"/>
        </w:rPr>
        <w:t>:</w:t>
      </w:r>
    </w:p>
    <w:p w14:paraId="2E85CA5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tokenUrl</w:t>
      </w:r>
      <w:proofErr w:type="spellEnd"/>
      <w:r w:rsidRPr="00B46B1E">
        <w:rPr>
          <w:lang w:val="en-IN" w:eastAsia="en-IN"/>
        </w:rPr>
        <w:t>: '{</w:t>
      </w:r>
      <w:proofErr w:type="spellStart"/>
      <w:r w:rsidRPr="00B46B1E">
        <w:rPr>
          <w:lang w:val="en-IN" w:eastAsia="en-IN"/>
        </w:rPr>
        <w:t>nrfApiRoot</w:t>
      </w:r>
      <w:proofErr w:type="spellEnd"/>
      <w:r w:rsidRPr="00B46B1E">
        <w:rPr>
          <w:lang w:val="en-IN" w:eastAsia="en-IN"/>
        </w:rPr>
        <w:t>}/oauth2/token'</w:t>
      </w:r>
    </w:p>
    <w:p w14:paraId="5DAF4BC8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8FB2700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: Access to the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461401B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0891C336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NmfafDataRetrievalNotification</w:t>
      </w:r>
      <w:proofErr w:type="spellEnd"/>
      <w:r w:rsidRPr="00B46B1E">
        <w:rPr>
          <w:lang w:val="en-IN" w:eastAsia="en-IN"/>
        </w:rPr>
        <w:t>:</w:t>
      </w:r>
    </w:p>
    <w:p w14:paraId="5AFAB546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F092348" w14:textId="77777777" w:rsidR="00B932CF" w:rsidRDefault="00B932CF" w:rsidP="00B932CF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7C9B6DB9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71CD59F9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E01AAC1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1008D59" w14:textId="77777777" w:rsidR="00B932CF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correId</w:t>
      </w:r>
      <w:proofErr w:type="spellEnd"/>
    </w:p>
    <w:p w14:paraId="1D3B6414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0A7B1774" w14:textId="77777777" w:rsidR="00B932CF" w:rsidRDefault="00B932CF" w:rsidP="00B932CF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proofErr w:type="spellStart"/>
      <w:r>
        <w:rPr>
          <w:lang w:val="en-IN" w:eastAsia="en-IN"/>
        </w:rPr>
        <w:t>dataAnaNotif</w:t>
      </w:r>
      <w:proofErr w:type="spellEnd"/>
      <w:r>
        <w:t>]</w:t>
      </w:r>
    </w:p>
    <w:p w14:paraId="2F3F7BDB" w14:textId="77777777" w:rsidR="00B932CF" w:rsidRDefault="00B932CF" w:rsidP="00B932CF">
      <w:pPr>
        <w:pStyle w:val="PL"/>
      </w:pPr>
      <w:r>
        <w:t xml:space="preserve">        - required: [</w:t>
      </w:r>
      <w:proofErr w:type="spellStart"/>
      <w:r>
        <w:rPr>
          <w:lang w:val="en-IN" w:eastAsia="en-IN"/>
        </w:rPr>
        <w:t>fetchInstruction</w:t>
      </w:r>
      <w:proofErr w:type="spellEnd"/>
      <w:r>
        <w:t>]</w:t>
      </w:r>
    </w:p>
    <w:p w14:paraId="317F5BAC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DECAA86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correId</w:t>
      </w:r>
      <w:proofErr w:type="spellEnd"/>
      <w:r>
        <w:rPr>
          <w:lang w:val="en-IN" w:eastAsia="en-IN"/>
        </w:rPr>
        <w:t>:</w:t>
      </w:r>
    </w:p>
    <w:p w14:paraId="7B56DD19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4E6D0330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4720330F" w14:textId="77777777" w:rsidR="00B932CF" w:rsidRDefault="00B932CF" w:rsidP="00B932CF">
      <w:pPr>
        <w:pStyle w:val="PL"/>
      </w:pPr>
      <w:r>
        <w:lastRenderedPageBreak/>
        <w:t xml:space="preserve">            Represents the Analytics Consumer Notification Correlation ID</w:t>
      </w:r>
    </w:p>
    <w:p w14:paraId="3953B27F" w14:textId="77777777" w:rsidR="00B932CF" w:rsidRDefault="00B932CF" w:rsidP="00B932CF">
      <w:pPr>
        <w:pStyle w:val="PL"/>
        <w:rPr>
          <w:noProof/>
          <w:lang w:eastAsia="zh-CN"/>
        </w:rPr>
      </w:pPr>
      <w:r>
        <w:t xml:space="preserve">            or Data Consumer Notification Correlation ID.</w:t>
      </w:r>
      <w:r>
        <w:rPr>
          <w:noProof/>
          <w:lang w:eastAsia="zh-CN"/>
        </w:rPr>
        <w:t xml:space="preserve"> It shall be set to the same</w:t>
      </w:r>
    </w:p>
    <w:p w14:paraId="5AF38921" w14:textId="77777777" w:rsidR="00B932CF" w:rsidRDefault="00B932CF" w:rsidP="00B932CF">
      <w:pPr>
        <w:pStyle w:val="PL"/>
      </w:pPr>
      <w:r>
        <w:t xml:space="preserve">           </w:t>
      </w:r>
      <w:r>
        <w:rPr>
          <w:noProof/>
          <w:lang w:eastAsia="zh-CN"/>
        </w:rPr>
        <w:t xml:space="preserve"> value as the "</w:t>
      </w:r>
      <w:r>
        <w:rPr>
          <w:noProof/>
        </w:rPr>
        <w:t>correId</w:t>
      </w:r>
      <w:r>
        <w:rPr>
          <w:noProof/>
          <w:lang w:eastAsia="zh-CN"/>
        </w:rPr>
        <w:t xml:space="preserve">" attribute of </w:t>
      </w:r>
      <w:r>
        <w:rPr>
          <w:noProof/>
        </w:rPr>
        <w:t>MessageConfiguration</w:t>
      </w:r>
      <w:r>
        <w:rPr>
          <w:noProof/>
          <w:lang w:eastAsia="zh-CN"/>
        </w:rPr>
        <w:t xml:space="preserve"> data type.</w:t>
      </w:r>
    </w:p>
    <w:p w14:paraId="4BE08C68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1C486E">
        <w:t>dataAnaNotif</w:t>
      </w:r>
      <w:proofErr w:type="spellEnd"/>
      <w:r w:rsidRPr="00B46B1E">
        <w:rPr>
          <w:lang w:val="en-IN" w:eastAsia="en-IN"/>
        </w:rPr>
        <w:t>:</w:t>
      </w:r>
    </w:p>
    <w:p w14:paraId="00774E52" w14:textId="77777777" w:rsidR="00B932CF" w:rsidRPr="00B3056F" w:rsidRDefault="00B932CF" w:rsidP="00B932CF">
      <w:pPr>
        <w:pStyle w:val="PL"/>
      </w:pPr>
      <w:r w:rsidRPr="00B3056F">
        <w:t xml:space="preserve">          $ref: '#/components/schemas/</w:t>
      </w:r>
      <w:proofErr w:type="spellStart"/>
      <w:r>
        <w:t>NmfafDataAnaNotification</w:t>
      </w:r>
      <w:proofErr w:type="spellEnd"/>
      <w:r w:rsidRPr="00B3056F">
        <w:t>'</w:t>
      </w:r>
    </w:p>
    <w:p w14:paraId="7C045FC6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ja-JP"/>
        </w:rPr>
        <w:t>fetchInstruction</w:t>
      </w:r>
      <w:proofErr w:type="spellEnd"/>
      <w:r w:rsidRPr="00B46B1E">
        <w:rPr>
          <w:lang w:val="en-IN" w:eastAsia="en-IN"/>
        </w:rPr>
        <w:t>:</w:t>
      </w:r>
    </w:p>
    <w:p w14:paraId="4EDB33C7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  <w:r w:rsidRPr="00B46B1E">
        <w:rPr>
          <w:lang w:val="en-IN" w:eastAsia="en-IN"/>
        </w:rPr>
        <w:t>'</w:t>
      </w:r>
    </w:p>
    <w:p w14:paraId="4A5E409E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  <w:r w:rsidRPr="00B46B1E">
        <w:rPr>
          <w:lang w:val="en-IN" w:eastAsia="en-IN"/>
        </w:rPr>
        <w:t>:</w:t>
      </w:r>
    </w:p>
    <w:p w14:paraId="1CE1D9BF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F6B40E4" w14:textId="77777777" w:rsidR="00B932CF" w:rsidRDefault="00B932CF" w:rsidP="00B932CF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70A52FC2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FD4311"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0C2629E1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F214EB8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BD5A23E" w14:textId="77777777" w:rsidR="00B932CF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fetchUri</w:t>
      </w:r>
      <w:proofErr w:type="spellEnd"/>
    </w:p>
    <w:p w14:paraId="3DBDDD3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fetchCorrIds</w:t>
      </w:r>
      <w:proofErr w:type="spellEnd"/>
    </w:p>
    <w:p w14:paraId="37DD809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79C1938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fetchUri</w:t>
      </w:r>
      <w:proofErr w:type="spellEnd"/>
      <w:r w:rsidRPr="00B46B1E">
        <w:rPr>
          <w:lang w:val="en-IN" w:eastAsia="en-IN"/>
        </w:rPr>
        <w:t>:</w:t>
      </w:r>
    </w:p>
    <w:p w14:paraId="4A8061CB" w14:textId="77777777" w:rsidR="00B932CF" w:rsidRPr="00B3056F" w:rsidRDefault="00B932CF" w:rsidP="00B932CF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A348A87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fetchCorrIds</w:t>
      </w:r>
      <w:proofErr w:type="spellEnd"/>
      <w:r w:rsidRPr="00B46B1E">
        <w:rPr>
          <w:lang w:val="en-IN" w:eastAsia="en-IN"/>
        </w:rPr>
        <w:t>:</w:t>
      </w:r>
    </w:p>
    <w:p w14:paraId="0CB33875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5289AB0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6742E07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32167246" w14:textId="77777777" w:rsidR="00B932CF" w:rsidRPr="00B46B1E" w:rsidRDefault="00B932CF" w:rsidP="00B932C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222AB5F5" w14:textId="77777777" w:rsidR="00B932CF" w:rsidRPr="0017781D" w:rsidRDefault="00B932CF" w:rsidP="00B932CF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5B933944" w14:textId="77777777" w:rsidR="00B932CF" w:rsidRDefault="00B932CF" w:rsidP="00B932CF">
      <w:pPr>
        <w:pStyle w:val="PL"/>
      </w:pPr>
      <w:r>
        <w:t xml:space="preserve">        expiry:</w:t>
      </w:r>
    </w:p>
    <w:p w14:paraId="3A08C78F" w14:textId="77777777" w:rsidR="00B932CF" w:rsidRDefault="00B932CF" w:rsidP="00B932CF">
      <w:pPr>
        <w:pStyle w:val="PL"/>
        <w:rPr>
          <w:lang w:eastAsia="en-I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DDC9B54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NmfafDataAnaNotification</w:t>
      </w:r>
      <w:proofErr w:type="spellEnd"/>
      <w:r w:rsidRPr="00B46B1E">
        <w:rPr>
          <w:lang w:val="en-IN" w:eastAsia="en-IN"/>
        </w:rPr>
        <w:t>:</w:t>
      </w:r>
    </w:p>
    <w:p w14:paraId="133FD25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12741704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AA3A0AA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425753AD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1C7C10">
        <w:t>]</w:t>
      </w:r>
    </w:p>
    <w:p w14:paraId="2B31FD59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37D10F95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A4F8F35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0935DA6B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208FF8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E3EE063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2D331ECA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1D3109A5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7D4BC5B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:</w:t>
      </w:r>
    </w:p>
    <w:p w14:paraId="5EEE232D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70C859AD" w14:textId="77777777" w:rsidR="00B932CF" w:rsidRDefault="00B932CF" w:rsidP="00B932CF">
      <w:pPr>
        <w:pStyle w:val="PL"/>
        <w:rPr>
          <w:lang w:val="en-IN" w:eastAsia="en-I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F409F" w14:textId="77777777" w:rsidR="006B2C92" w:rsidRDefault="006B2C92">
      <w:r>
        <w:separator/>
      </w:r>
    </w:p>
  </w:endnote>
  <w:endnote w:type="continuationSeparator" w:id="0">
    <w:p w14:paraId="123F75A8" w14:textId="77777777" w:rsidR="006B2C92" w:rsidRDefault="006B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0D0CA" w14:textId="77777777" w:rsidR="006B2C92" w:rsidRDefault="006B2C92">
      <w:r>
        <w:separator/>
      </w:r>
    </w:p>
  </w:footnote>
  <w:footnote w:type="continuationSeparator" w:id="0">
    <w:p w14:paraId="7BD8CC08" w14:textId="77777777" w:rsidR="006B2C92" w:rsidRDefault="006B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12"/>
  </w:num>
  <w:num w:numId="12">
    <w:abstractNumId w:val="14"/>
  </w:num>
  <w:num w:numId="13">
    <w:abstractNumId w:val="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16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FC"/>
    <w:rsid w:val="00022E4A"/>
    <w:rsid w:val="00043184"/>
    <w:rsid w:val="00044BA4"/>
    <w:rsid w:val="000455CE"/>
    <w:rsid w:val="00065A7D"/>
    <w:rsid w:val="000847E6"/>
    <w:rsid w:val="00090B08"/>
    <w:rsid w:val="00093EDB"/>
    <w:rsid w:val="000A6394"/>
    <w:rsid w:val="000B7FED"/>
    <w:rsid w:val="000C038A"/>
    <w:rsid w:val="000C6598"/>
    <w:rsid w:val="000D44B3"/>
    <w:rsid w:val="000E1558"/>
    <w:rsid w:val="001059FF"/>
    <w:rsid w:val="00114F5C"/>
    <w:rsid w:val="00145D43"/>
    <w:rsid w:val="00147E80"/>
    <w:rsid w:val="00192C46"/>
    <w:rsid w:val="00194F7E"/>
    <w:rsid w:val="001A08B3"/>
    <w:rsid w:val="001A7B60"/>
    <w:rsid w:val="001B52F0"/>
    <w:rsid w:val="001B7A65"/>
    <w:rsid w:val="001D5883"/>
    <w:rsid w:val="001E41F3"/>
    <w:rsid w:val="00236AD0"/>
    <w:rsid w:val="0026004D"/>
    <w:rsid w:val="002640DD"/>
    <w:rsid w:val="00275D12"/>
    <w:rsid w:val="002819E1"/>
    <w:rsid w:val="00284FEB"/>
    <w:rsid w:val="002860C4"/>
    <w:rsid w:val="002A4545"/>
    <w:rsid w:val="002B5741"/>
    <w:rsid w:val="002E472E"/>
    <w:rsid w:val="00305409"/>
    <w:rsid w:val="003102EA"/>
    <w:rsid w:val="003228DB"/>
    <w:rsid w:val="003239CB"/>
    <w:rsid w:val="003609EF"/>
    <w:rsid w:val="0036231A"/>
    <w:rsid w:val="00374DD4"/>
    <w:rsid w:val="003906D6"/>
    <w:rsid w:val="003E1A36"/>
    <w:rsid w:val="00410371"/>
    <w:rsid w:val="004242F1"/>
    <w:rsid w:val="00453FC3"/>
    <w:rsid w:val="00470CE7"/>
    <w:rsid w:val="004B75B7"/>
    <w:rsid w:val="004E2934"/>
    <w:rsid w:val="0050365E"/>
    <w:rsid w:val="005141D9"/>
    <w:rsid w:val="0051580D"/>
    <w:rsid w:val="00547111"/>
    <w:rsid w:val="005832DD"/>
    <w:rsid w:val="00592D74"/>
    <w:rsid w:val="005E2C44"/>
    <w:rsid w:val="005E7788"/>
    <w:rsid w:val="00600329"/>
    <w:rsid w:val="00621188"/>
    <w:rsid w:val="006257ED"/>
    <w:rsid w:val="00627E5B"/>
    <w:rsid w:val="006346D9"/>
    <w:rsid w:val="00653DE4"/>
    <w:rsid w:val="00665C47"/>
    <w:rsid w:val="00673CDC"/>
    <w:rsid w:val="00695808"/>
    <w:rsid w:val="006B2C92"/>
    <w:rsid w:val="006B46FB"/>
    <w:rsid w:val="006B7BB6"/>
    <w:rsid w:val="006D261F"/>
    <w:rsid w:val="006E21FB"/>
    <w:rsid w:val="00702254"/>
    <w:rsid w:val="00784888"/>
    <w:rsid w:val="00792342"/>
    <w:rsid w:val="007977A8"/>
    <w:rsid w:val="007A18E6"/>
    <w:rsid w:val="007B512A"/>
    <w:rsid w:val="007C2097"/>
    <w:rsid w:val="007D2EE8"/>
    <w:rsid w:val="007D6A07"/>
    <w:rsid w:val="007F7259"/>
    <w:rsid w:val="008040A8"/>
    <w:rsid w:val="008279FA"/>
    <w:rsid w:val="00831ADB"/>
    <w:rsid w:val="008626E7"/>
    <w:rsid w:val="00870EE7"/>
    <w:rsid w:val="0088410E"/>
    <w:rsid w:val="008863B9"/>
    <w:rsid w:val="008A45A6"/>
    <w:rsid w:val="008D3CCC"/>
    <w:rsid w:val="008F3789"/>
    <w:rsid w:val="008F686C"/>
    <w:rsid w:val="009148DE"/>
    <w:rsid w:val="00931CD4"/>
    <w:rsid w:val="00941E30"/>
    <w:rsid w:val="009777D9"/>
    <w:rsid w:val="0098458D"/>
    <w:rsid w:val="00991B88"/>
    <w:rsid w:val="009A288B"/>
    <w:rsid w:val="009A3D9D"/>
    <w:rsid w:val="009A5753"/>
    <w:rsid w:val="009A579D"/>
    <w:rsid w:val="009C68BE"/>
    <w:rsid w:val="009D34E9"/>
    <w:rsid w:val="009E3297"/>
    <w:rsid w:val="009F734F"/>
    <w:rsid w:val="00A01D8B"/>
    <w:rsid w:val="00A246B6"/>
    <w:rsid w:val="00A47E70"/>
    <w:rsid w:val="00A50CF0"/>
    <w:rsid w:val="00A533B3"/>
    <w:rsid w:val="00A64920"/>
    <w:rsid w:val="00A7671C"/>
    <w:rsid w:val="00AA2CBC"/>
    <w:rsid w:val="00AC1C7E"/>
    <w:rsid w:val="00AC5820"/>
    <w:rsid w:val="00AD1CD8"/>
    <w:rsid w:val="00B23C2C"/>
    <w:rsid w:val="00B258BB"/>
    <w:rsid w:val="00B67B97"/>
    <w:rsid w:val="00B74D7D"/>
    <w:rsid w:val="00B87CA6"/>
    <w:rsid w:val="00B932CF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2B53"/>
    <w:rsid w:val="00C95985"/>
    <w:rsid w:val="00CC5026"/>
    <w:rsid w:val="00CC68D0"/>
    <w:rsid w:val="00CF6DFF"/>
    <w:rsid w:val="00D03F9A"/>
    <w:rsid w:val="00D06D51"/>
    <w:rsid w:val="00D24991"/>
    <w:rsid w:val="00D3210E"/>
    <w:rsid w:val="00D3692F"/>
    <w:rsid w:val="00D50255"/>
    <w:rsid w:val="00D521EE"/>
    <w:rsid w:val="00D66520"/>
    <w:rsid w:val="00D84AE9"/>
    <w:rsid w:val="00DB4F7A"/>
    <w:rsid w:val="00DD2115"/>
    <w:rsid w:val="00DE34CF"/>
    <w:rsid w:val="00DE76A8"/>
    <w:rsid w:val="00E13F3D"/>
    <w:rsid w:val="00E25D29"/>
    <w:rsid w:val="00E34898"/>
    <w:rsid w:val="00E94A05"/>
    <w:rsid w:val="00EB09B7"/>
    <w:rsid w:val="00EE7D7C"/>
    <w:rsid w:val="00F25D98"/>
    <w:rsid w:val="00F300FB"/>
    <w:rsid w:val="00F84212"/>
    <w:rsid w:val="00F95C1A"/>
    <w:rsid w:val="00FB03A2"/>
    <w:rsid w:val="00FB2267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c"/>
    <w:link w:val="27"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  <w:style w:type="character" w:customStyle="1" w:styleId="31">
    <w:name w:val="标题 3 字符"/>
    <w:link w:val="30"/>
    <w:rsid w:val="00090B0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90B08"/>
    <w:rPr>
      <w:rFonts w:ascii="Arial" w:hAnsi="Arial"/>
      <w:sz w:val="24"/>
      <w:lang w:val="en-GB" w:eastAsia="en-US"/>
    </w:rPr>
  </w:style>
  <w:style w:type="character" w:customStyle="1" w:styleId="af5">
    <w:name w:val="文档结构图 字符"/>
    <w:link w:val="af4"/>
    <w:rsid w:val="00090B08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090B08"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rsid w:val="00090B08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 字符"/>
    <w:link w:val="a6"/>
    <w:rsid w:val="00090B08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rsid w:val="00090B0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090B0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90B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90B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90B0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9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90B0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90B08"/>
  </w:style>
  <w:style w:type="paragraph" w:customStyle="1" w:styleId="Guidance">
    <w:name w:val="Guidance"/>
    <w:basedOn w:val="a"/>
    <w:rsid w:val="00090B08"/>
    <w:rPr>
      <w:i/>
      <w:color w:val="0000FF"/>
    </w:rPr>
  </w:style>
  <w:style w:type="paragraph" w:customStyle="1" w:styleId="TempNote">
    <w:name w:val="TempNote"/>
    <w:basedOn w:val="a"/>
    <w:qFormat/>
    <w:rsid w:val="00090B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90B0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90B08"/>
    <w:rPr>
      <w:lang w:val="en-GB" w:eastAsia="en-US"/>
    </w:rPr>
  </w:style>
  <w:style w:type="character" w:styleId="affff6">
    <w:name w:val="Unresolved Mention"/>
    <w:uiPriority w:val="99"/>
    <w:unhideWhenUsed/>
    <w:rsid w:val="00090B0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90B08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090B08"/>
    <w:pPr>
      <w:pageBreakBefore/>
    </w:pPr>
  </w:style>
  <w:style w:type="character" w:customStyle="1" w:styleId="TAN0">
    <w:name w:val="TAN (文字)"/>
    <w:rsid w:val="00090B08"/>
    <w:rPr>
      <w:rFonts w:ascii="Arial" w:eastAsia="Batang" w:hAnsi="Arial"/>
      <w:sz w:val="18"/>
      <w:lang w:val="en-GB" w:eastAsia="en-US" w:bidi="ar-SA"/>
    </w:rPr>
  </w:style>
  <w:style w:type="paragraph" w:styleId="affff7">
    <w:name w:val="Revision"/>
    <w:uiPriority w:val="99"/>
    <w:semiHidden/>
    <w:rsid w:val="00090B08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044BA4"/>
    <w:rPr>
      <w:rFonts w:ascii="Arial" w:hAnsi="Arial"/>
      <w:sz w:val="22"/>
      <w:lang w:val="en-GB" w:eastAsia="en-US"/>
    </w:rPr>
  </w:style>
  <w:style w:type="table" w:styleId="affff8">
    <w:name w:val="Table Grid"/>
    <w:basedOn w:val="a1"/>
    <w:uiPriority w:val="39"/>
    <w:rsid w:val="00044BA4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44BA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44BA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44BA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2984</Words>
  <Characters>17015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15</cp:revision>
  <cp:lastPrinted>1899-12-31T23:00:00Z</cp:lastPrinted>
  <dcterms:created xsi:type="dcterms:W3CDTF">2022-11-24T14:33:00Z</dcterms:created>
  <dcterms:modified xsi:type="dcterms:W3CDTF">2022-11-24T15:07:00Z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