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5944D82D" w:rsidR="007B3457" w:rsidRDefault="00000000">
            <w:pPr>
              <w:pStyle w:val="ZA"/>
              <w:framePr w:w="0" w:hRule="auto" w:wrap="auto" w:vAnchor="margin" w:hAnchor="text" w:yAlign="inline"/>
            </w:pPr>
            <w:r>
              <w:rPr>
                <w:sz w:val="64"/>
              </w:rPr>
              <w:t xml:space="preserve">3GPP TS 29.175 </w:t>
            </w:r>
            <w:r>
              <w:t>V</w:t>
            </w:r>
            <w:r w:rsidR="00610F15">
              <w:t>2</w:t>
            </w:r>
            <w:r>
              <w:t>.</w:t>
            </w:r>
            <w:r w:rsidR="00610F15">
              <w:t>0</w:t>
            </w:r>
            <w:r>
              <w:t xml:space="preserve">.0 </w:t>
            </w:r>
            <w:r>
              <w:rPr>
                <w:sz w:val="32"/>
              </w:rPr>
              <w:t>(202</w:t>
            </w:r>
            <w:r w:rsidR="00B50941">
              <w:rPr>
                <w:sz w:val="32"/>
              </w:rPr>
              <w:t>4</w:t>
            </w:r>
            <w:r>
              <w:rPr>
                <w:sz w:val="32"/>
              </w:rPr>
              <w:t>-</w:t>
            </w:r>
            <w:r w:rsidR="00B50941">
              <w:rPr>
                <w:sz w:val="32"/>
              </w:rPr>
              <w:t>03</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771504029"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3pt;height:74.9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AB180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32D7C90" w14:textId="0D2B656C" w:rsidR="00195970"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95970">
        <w:rPr>
          <w:noProof/>
        </w:rPr>
        <w:t>Foreword</w:t>
      </w:r>
      <w:r w:rsidR="00195970">
        <w:rPr>
          <w:noProof/>
        </w:rPr>
        <w:tab/>
      </w:r>
      <w:r w:rsidR="00195970">
        <w:rPr>
          <w:noProof/>
        </w:rPr>
        <w:fldChar w:fldCharType="begin" w:fldLock="1"/>
      </w:r>
      <w:r w:rsidR="00195970">
        <w:rPr>
          <w:noProof/>
        </w:rPr>
        <w:instrText xml:space="preserve"> PAGEREF _Toc160890520 \h </w:instrText>
      </w:r>
      <w:r w:rsidR="00195970">
        <w:rPr>
          <w:noProof/>
        </w:rPr>
      </w:r>
      <w:r w:rsidR="00195970">
        <w:rPr>
          <w:noProof/>
        </w:rPr>
        <w:fldChar w:fldCharType="separate"/>
      </w:r>
      <w:r w:rsidR="00195970">
        <w:rPr>
          <w:noProof/>
        </w:rPr>
        <w:t>6</w:t>
      </w:r>
      <w:r w:rsidR="00195970">
        <w:rPr>
          <w:noProof/>
        </w:rPr>
        <w:fldChar w:fldCharType="end"/>
      </w:r>
    </w:p>
    <w:p w14:paraId="73106BC3" w14:textId="4930362F"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_Toc160890521 \h </w:instrText>
      </w:r>
      <w:r>
        <w:rPr>
          <w:noProof/>
        </w:rPr>
      </w:r>
      <w:r>
        <w:rPr>
          <w:noProof/>
        </w:rPr>
        <w:fldChar w:fldCharType="separate"/>
      </w:r>
      <w:r>
        <w:rPr>
          <w:noProof/>
        </w:rPr>
        <w:t>8</w:t>
      </w:r>
      <w:r>
        <w:rPr>
          <w:noProof/>
        </w:rPr>
        <w:fldChar w:fldCharType="end"/>
      </w:r>
    </w:p>
    <w:p w14:paraId="580314AB" w14:textId="01C7347D"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_Toc160890522 \h </w:instrText>
      </w:r>
      <w:r>
        <w:rPr>
          <w:noProof/>
        </w:rPr>
      </w:r>
      <w:r>
        <w:rPr>
          <w:noProof/>
        </w:rPr>
        <w:fldChar w:fldCharType="separate"/>
      </w:r>
      <w:r>
        <w:rPr>
          <w:noProof/>
        </w:rPr>
        <w:t>8</w:t>
      </w:r>
      <w:r>
        <w:rPr>
          <w:noProof/>
        </w:rPr>
        <w:fldChar w:fldCharType="end"/>
      </w:r>
    </w:p>
    <w:p w14:paraId="093CD5A4" w14:textId="75042D6C"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_Toc160890523 \h </w:instrText>
      </w:r>
      <w:r>
        <w:rPr>
          <w:noProof/>
        </w:rPr>
      </w:r>
      <w:r>
        <w:rPr>
          <w:noProof/>
        </w:rPr>
        <w:fldChar w:fldCharType="separate"/>
      </w:r>
      <w:r>
        <w:rPr>
          <w:noProof/>
        </w:rPr>
        <w:t>9</w:t>
      </w:r>
      <w:r>
        <w:rPr>
          <w:noProof/>
        </w:rPr>
        <w:fldChar w:fldCharType="end"/>
      </w:r>
    </w:p>
    <w:p w14:paraId="7DDCAF2B" w14:textId="4FF0E2A3"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_Toc160890524 \h </w:instrText>
      </w:r>
      <w:r>
        <w:rPr>
          <w:noProof/>
        </w:rPr>
      </w:r>
      <w:r>
        <w:rPr>
          <w:noProof/>
        </w:rPr>
        <w:fldChar w:fldCharType="separate"/>
      </w:r>
      <w:r>
        <w:rPr>
          <w:noProof/>
        </w:rPr>
        <w:t>9</w:t>
      </w:r>
      <w:r>
        <w:rPr>
          <w:noProof/>
        </w:rPr>
        <w:fldChar w:fldCharType="end"/>
      </w:r>
    </w:p>
    <w:p w14:paraId="1639067A" w14:textId="61545EF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_Toc160890525 \h </w:instrText>
      </w:r>
      <w:r>
        <w:rPr>
          <w:noProof/>
        </w:rPr>
      </w:r>
      <w:r>
        <w:rPr>
          <w:noProof/>
        </w:rPr>
        <w:fldChar w:fldCharType="separate"/>
      </w:r>
      <w:r>
        <w:rPr>
          <w:noProof/>
        </w:rPr>
        <w:t>9</w:t>
      </w:r>
      <w:r>
        <w:rPr>
          <w:noProof/>
        </w:rPr>
        <w:fldChar w:fldCharType="end"/>
      </w:r>
    </w:p>
    <w:p w14:paraId="24BA218E" w14:textId="216AA804"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_Toc160890526 \h </w:instrText>
      </w:r>
      <w:r>
        <w:rPr>
          <w:noProof/>
        </w:rPr>
      </w:r>
      <w:r>
        <w:rPr>
          <w:noProof/>
        </w:rPr>
        <w:fldChar w:fldCharType="separate"/>
      </w:r>
      <w:r>
        <w:rPr>
          <w:noProof/>
        </w:rPr>
        <w:t>9</w:t>
      </w:r>
      <w:r>
        <w:rPr>
          <w:noProof/>
        </w:rPr>
        <w:fldChar w:fldCharType="end"/>
      </w:r>
    </w:p>
    <w:p w14:paraId="13A61703" w14:textId="74744DA2"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_Toc160890527 \h </w:instrText>
      </w:r>
      <w:r>
        <w:rPr>
          <w:noProof/>
        </w:rPr>
      </w:r>
      <w:r>
        <w:rPr>
          <w:noProof/>
        </w:rPr>
        <w:fldChar w:fldCharType="separate"/>
      </w:r>
      <w:r>
        <w:rPr>
          <w:noProof/>
        </w:rPr>
        <w:t>9</w:t>
      </w:r>
      <w:r>
        <w:rPr>
          <w:noProof/>
        </w:rPr>
        <w:fldChar w:fldCharType="end"/>
      </w:r>
    </w:p>
    <w:p w14:paraId="65CD7A12" w14:textId="1463F425"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_Toc160890528 \h </w:instrText>
      </w:r>
      <w:r>
        <w:rPr>
          <w:noProof/>
        </w:rPr>
      </w:r>
      <w:r>
        <w:rPr>
          <w:noProof/>
        </w:rPr>
        <w:fldChar w:fldCharType="separate"/>
      </w:r>
      <w:r>
        <w:rPr>
          <w:noProof/>
        </w:rPr>
        <w:t>10</w:t>
      </w:r>
      <w:r>
        <w:rPr>
          <w:noProof/>
        </w:rPr>
        <w:fldChar w:fldCharType="end"/>
      </w:r>
    </w:p>
    <w:p w14:paraId="16D0F648" w14:textId="6553A164"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_Toc160890529 \h </w:instrText>
      </w:r>
      <w:r>
        <w:rPr>
          <w:noProof/>
        </w:rPr>
      </w:r>
      <w:r>
        <w:rPr>
          <w:noProof/>
        </w:rPr>
        <w:fldChar w:fldCharType="separate"/>
      </w:r>
      <w:r>
        <w:rPr>
          <w:noProof/>
        </w:rPr>
        <w:t>10</w:t>
      </w:r>
      <w:r>
        <w:rPr>
          <w:noProof/>
        </w:rPr>
        <w:fldChar w:fldCharType="end"/>
      </w:r>
    </w:p>
    <w:p w14:paraId="6984F7A7" w14:textId="0A5642E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_Toc160890530 \h </w:instrText>
      </w:r>
      <w:r>
        <w:rPr>
          <w:noProof/>
        </w:rPr>
      </w:r>
      <w:r>
        <w:rPr>
          <w:noProof/>
        </w:rPr>
        <w:fldChar w:fldCharType="separate"/>
      </w:r>
      <w:r>
        <w:rPr>
          <w:noProof/>
        </w:rPr>
        <w:t>10</w:t>
      </w:r>
      <w:r>
        <w:rPr>
          <w:noProof/>
        </w:rPr>
        <w:fldChar w:fldCharType="end"/>
      </w:r>
    </w:p>
    <w:p w14:paraId="2D1DB728" w14:textId="308A61A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_Toc160890531 \h </w:instrText>
      </w:r>
      <w:r>
        <w:rPr>
          <w:noProof/>
        </w:rPr>
      </w:r>
      <w:r>
        <w:rPr>
          <w:noProof/>
        </w:rPr>
        <w:fldChar w:fldCharType="separate"/>
      </w:r>
      <w:r>
        <w:rPr>
          <w:noProof/>
        </w:rPr>
        <w:t>10</w:t>
      </w:r>
      <w:r>
        <w:rPr>
          <w:noProof/>
        </w:rPr>
        <w:fldChar w:fldCharType="end"/>
      </w:r>
    </w:p>
    <w:p w14:paraId="68084C2D" w14:textId="53C0BC9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_Toc160890532 \h </w:instrText>
      </w:r>
      <w:r>
        <w:rPr>
          <w:noProof/>
        </w:rPr>
      </w:r>
      <w:r>
        <w:rPr>
          <w:noProof/>
        </w:rPr>
        <w:fldChar w:fldCharType="separate"/>
      </w:r>
      <w:r>
        <w:rPr>
          <w:noProof/>
        </w:rPr>
        <w:t>10</w:t>
      </w:r>
      <w:r>
        <w:rPr>
          <w:noProof/>
        </w:rPr>
        <w:fldChar w:fldCharType="end"/>
      </w:r>
    </w:p>
    <w:p w14:paraId="215F419A" w14:textId="1DE0686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_Toc160890533 \h </w:instrText>
      </w:r>
      <w:r>
        <w:rPr>
          <w:noProof/>
        </w:rPr>
      </w:r>
      <w:r>
        <w:rPr>
          <w:noProof/>
        </w:rPr>
        <w:fldChar w:fldCharType="separate"/>
      </w:r>
      <w:r>
        <w:rPr>
          <w:noProof/>
        </w:rPr>
        <w:t>10</w:t>
      </w:r>
      <w:r>
        <w:rPr>
          <w:noProof/>
        </w:rPr>
        <w:fldChar w:fldCharType="end"/>
      </w:r>
    </w:p>
    <w:p w14:paraId="5E646FF5" w14:textId="3D41DCB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_Toc160890534 \h </w:instrText>
      </w:r>
      <w:r>
        <w:rPr>
          <w:noProof/>
        </w:rPr>
      </w:r>
      <w:r>
        <w:rPr>
          <w:noProof/>
        </w:rPr>
        <w:fldChar w:fldCharType="separate"/>
      </w:r>
      <w:r>
        <w:rPr>
          <w:noProof/>
        </w:rPr>
        <w:t>11</w:t>
      </w:r>
      <w:r>
        <w:rPr>
          <w:noProof/>
        </w:rPr>
        <w:fldChar w:fldCharType="end"/>
      </w:r>
    </w:p>
    <w:p w14:paraId="4E2800FD" w14:textId="31812B3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_Toc160890535 \h </w:instrText>
      </w:r>
      <w:r>
        <w:rPr>
          <w:noProof/>
        </w:rPr>
      </w:r>
      <w:r>
        <w:rPr>
          <w:noProof/>
        </w:rPr>
        <w:fldChar w:fldCharType="separate"/>
      </w:r>
      <w:r>
        <w:rPr>
          <w:noProof/>
        </w:rPr>
        <w:t>11</w:t>
      </w:r>
      <w:r>
        <w:rPr>
          <w:noProof/>
        </w:rPr>
        <w:fldChar w:fldCharType="end"/>
      </w:r>
    </w:p>
    <w:p w14:paraId="6FBAD4D5" w14:textId="5C669FC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_Toc160890536 \h </w:instrText>
      </w:r>
      <w:r>
        <w:rPr>
          <w:noProof/>
        </w:rPr>
      </w:r>
      <w:r>
        <w:rPr>
          <w:noProof/>
        </w:rPr>
        <w:fldChar w:fldCharType="separate"/>
      </w:r>
      <w:r>
        <w:rPr>
          <w:noProof/>
        </w:rPr>
        <w:t>11</w:t>
      </w:r>
      <w:r>
        <w:rPr>
          <w:noProof/>
        </w:rPr>
        <w:fldChar w:fldCharType="end"/>
      </w:r>
    </w:p>
    <w:p w14:paraId="6D83D0EF" w14:textId="0B9BD9C9"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_Toc160890537 \h </w:instrText>
      </w:r>
      <w:r>
        <w:rPr>
          <w:noProof/>
        </w:rPr>
      </w:r>
      <w:r>
        <w:rPr>
          <w:noProof/>
        </w:rPr>
        <w:fldChar w:fldCharType="separate"/>
      </w:r>
      <w:r>
        <w:rPr>
          <w:noProof/>
        </w:rPr>
        <w:t>11</w:t>
      </w:r>
      <w:r>
        <w:rPr>
          <w:noProof/>
        </w:rPr>
        <w:fldChar w:fldCharType="end"/>
      </w:r>
    </w:p>
    <w:p w14:paraId="74F34DD8" w14:textId="5D245BDF"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_Toc160890538 \h </w:instrText>
      </w:r>
      <w:r>
        <w:rPr>
          <w:noProof/>
        </w:rPr>
      </w:r>
      <w:r>
        <w:rPr>
          <w:noProof/>
        </w:rPr>
        <w:fldChar w:fldCharType="separate"/>
      </w:r>
      <w:r>
        <w:rPr>
          <w:noProof/>
        </w:rPr>
        <w:t>11</w:t>
      </w:r>
      <w:r>
        <w:rPr>
          <w:noProof/>
        </w:rPr>
        <w:fldChar w:fldCharType="end"/>
      </w:r>
    </w:p>
    <w:p w14:paraId="34FE3C66" w14:textId="7E95E668"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_Toc160890539 \h </w:instrText>
      </w:r>
      <w:r>
        <w:rPr>
          <w:noProof/>
        </w:rPr>
      </w:r>
      <w:r>
        <w:rPr>
          <w:noProof/>
        </w:rPr>
        <w:fldChar w:fldCharType="separate"/>
      </w:r>
      <w:r>
        <w:rPr>
          <w:noProof/>
        </w:rPr>
        <w:t>11</w:t>
      </w:r>
      <w:r>
        <w:rPr>
          <w:noProof/>
        </w:rPr>
        <w:fldChar w:fldCharType="end"/>
      </w:r>
    </w:p>
    <w:p w14:paraId="185FE24F" w14:textId="4F3F1B5A"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_Toc160890540 \h </w:instrText>
      </w:r>
      <w:r>
        <w:rPr>
          <w:noProof/>
        </w:rPr>
      </w:r>
      <w:r>
        <w:rPr>
          <w:noProof/>
        </w:rPr>
        <w:fldChar w:fldCharType="separate"/>
      </w:r>
      <w:r>
        <w:rPr>
          <w:noProof/>
        </w:rPr>
        <w:t>12</w:t>
      </w:r>
      <w:r>
        <w:rPr>
          <w:noProof/>
        </w:rPr>
        <w:fldChar w:fldCharType="end"/>
      </w:r>
    </w:p>
    <w:p w14:paraId="3179AE97" w14:textId="07FFFE2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_Toc160890541 \h </w:instrText>
      </w:r>
      <w:r>
        <w:rPr>
          <w:noProof/>
        </w:rPr>
      </w:r>
      <w:r>
        <w:rPr>
          <w:noProof/>
        </w:rPr>
        <w:fldChar w:fldCharType="separate"/>
      </w:r>
      <w:r>
        <w:rPr>
          <w:noProof/>
        </w:rPr>
        <w:t>12</w:t>
      </w:r>
      <w:r>
        <w:rPr>
          <w:noProof/>
        </w:rPr>
        <w:fldChar w:fldCharType="end"/>
      </w:r>
    </w:p>
    <w:p w14:paraId="242BB20C" w14:textId="3930561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_Toc160890542 \h </w:instrText>
      </w:r>
      <w:r>
        <w:rPr>
          <w:noProof/>
        </w:rPr>
      </w:r>
      <w:r>
        <w:rPr>
          <w:noProof/>
        </w:rPr>
        <w:fldChar w:fldCharType="separate"/>
      </w:r>
      <w:r>
        <w:rPr>
          <w:noProof/>
        </w:rPr>
        <w:t>12</w:t>
      </w:r>
      <w:r>
        <w:rPr>
          <w:noProof/>
        </w:rPr>
        <w:fldChar w:fldCharType="end"/>
      </w:r>
    </w:p>
    <w:p w14:paraId="3B5A2C02" w14:textId="51183B2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_Toc160890543 \h </w:instrText>
      </w:r>
      <w:r>
        <w:rPr>
          <w:noProof/>
        </w:rPr>
      </w:r>
      <w:r>
        <w:rPr>
          <w:noProof/>
        </w:rPr>
        <w:fldChar w:fldCharType="separate"/>
      </w:r>
      <w:r>
        <w:rPr>
          <w:noProof/>
        </w:rPr>
        <w:t>12</w:t>
      </w:r>
      <w:r>
        <w:rPr>
          <w:noProof/>
        </w:rPr>
        <w:fldChar w:fldCharType="end"/>
      </w:r>
    </w:p>
    <w:p w14:paraId="0D5724AB" w14:textId="55461BDD"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_Toc160890544 \h </w:instrText>
      </w:r>
      <w:r>
        <w:rPr>
          <w:noProof/>
        </w:rPr>
      </w:r>
      <w:r>
        <w:rPr>
          <w:noProof/>
        </w:rPr>
        <w:fldChar w:fldCharType="separate"/>
      </w:r>
      <w:r>
        <w:rPr>
          <w:noProof/>
        </w:rPr>
        <w:t>12</w:t>
      </w:r>
      <w:r>
        <w:rPr>
          <w:noProof/>
        </w:rPr>
        <w:fldChar w:fldCharType="end"/>
      </w:r>
    </w:p>
    <w:p w14:paraId="632662BA" w14:textId="119DA486"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_Toc160890545 \h </w:instrText>
      </w:r>
      <w:r>
        <w:rPr>
          <w:noProof/>
        </w:rPr>
      </w:r>
      <w:r>
        <w:rPr>
          <w:noProof/>
        </w:rPr>
        <w:fldChar w:fldCharType="separate"/>
      </w:r>
      <w:r>
        <w:rPr>
          <w:noProof/>
        </w:rPr>
        <w:t>13</w:t>
      </w:r>
      <w:r>
        <w:rPr>
          <w:noProof/>
        </w:rPr>
        <w:fldChar w:fldCharType="end"/>
      </w:r>
    </w:p>
    <w:p w14:paraId="52A652A9" w14:textId="19D4F858"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_Toc160890546 \h </w:instrText>
      </w:r>
      <w:r>
        <w:rPr>
          <w:noProof/>
        </w:rPr>
      </w:r>
      <w:r>
        <w:rPr>
          <w:noProof/>
        </w:rPr>
        <w:fldChar w:fldCharType="separate"/>
      </w:r>
      <w:r>
        <w:rPr>
          <w:noProof/>
        </w:rPr>
        <w:t>13</w:t>
      </w:r>
      <w:r>
        <w:rPr>
          <w:noProof/>
        </w:rPr>
        <w:fldChar w:fldCharType="end"/>
      </w:r>
    </w:p>
    <w:p w14:paraId="51BDF61C" w14:textId="6524569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_Toc160890547 \h </w:instrText>
      </w:r>
      <w:r>
        <w:rPr>
          <w:noProof/>
        </w:rPr>
      </w:r>
      <w:r>
        <w:rPr>
          <w:noProof/>
        </w:rPr>
        <w:fldChar w:fldCharType="separate"/>
      </w:r>
      <w:r>
        <w:rPr>
          <w:noProof/>
        </w:rPr>
        <w:t>13</w:t>
      </w:r>
      <w:r>
        <w:rPr>
          <w:noProof/>
        </w:rPr>
        <w:fldChar w:fldCharType="end"/>
      </w:r>
    </w:p>
    <w:p w14:paraId="7F976C68" w14:textId="59B6F56D"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_Toc160890548 \h </w:instrText>
      </w:r>
      <w:r>
        <w:rPr>
          <w:noProof/>
        </w:rPr>
      </w:r>
      <w:r>
        <w:rPr>
          <w:noProof/>
        </w:rPr>
        <w:fldChar w:fldCharType="separate"/>
      </w:r>
      <w:r>
        <w:rPr>
          <w:noProof/>
        </w:rPr>
        <w:t>13</w:t>
      </w:r>
      <w:r>
        <w:rPr>
          <w:noProof/>
        </w:rPr>
        <w:fldChar w:fldCharType="end"/>
      </w:r>
    </w:p>
    <w:p w14:paraId="6F26C29F" w14:textId="1A11963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_Toc160890549 \h </w:instrText>
      </w:r>
      <w:r>
        <w:rPr>
          <w:noProof/>
        </w:rPr>
      </w:r>
      <w:r>
        <w:rPr>
          <w:noProof/>
        </w:rPr>
        <w:fldChar w:fldCharType="separate"/>
      </w:r>
      <w:r>
        <w:rPr>
          <w:noProof/>
        </w:rPr>
        <w:t>13</w:t>
      </w:r>
      <w:r>
        <w:rPr>
          <w:noProof/>
        </w:rPr>
        <w:fldChar w:fldCharType="end"/>
      </w:r>
    </w:p>
    <w:p w14:paraId="3D053CE2" w14:textId="5B2D7AC9"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_Toc160890550 \h </w:instrText>
      </w:r>
      <w:r>
        <w:rPr>
          <w:noProof/>
        </w:rPr>
      </w:r>
      <w:r>
        <w:rPr>
          <w:noProof/>
        </w:rPr>
        <w:fldChar w:fldCharType="separate"/>
      </w:r>
      <w:r>
        <w:rPr>
          <w:noProof/>
        </w:rPr>
        <w:t>13</w:t>
      </w:r>
      <w:r>
        <w:rPr>
          <w:noProof/>
        </w:rPr>
        <w:fldChar w:fldCharType="end"/>
      </w:r>
    </w:p>
    <w:p w14:paraId="0CFD6BF8" w14:textId="0DDA54A5"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_Toc160890551 \h </w:instrText>
      </w:r>
      <w:r>
        <w:rPr>
          <w:noProof/>
        </w:rPr>
      </w:r>
      <w:r>
        <w:rPr>
          <w:noProof/>
        </w:rPr>
        <w:fldChar w:fldCharType="separate"/>
      </w:r>
      <w:r>
        <w:rPr>
          <w:noProof/>
        </w:rPr>
        <w:t>13</w:t>
      </w:r>
      <w:r>
        <w:rPr>
          <w:noProof/>
        </w:rPr>
        <w:fldChar w:fldCharType="end"/>
      </w:r>
    </w:p>
    <w:p w14:paraId="7123AF9B" w14:textId="7AA843E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_Toc160890552 \h </w:instrText>
      </w:r>
      <w:r>
        <w:rPr>
          <w:noProof/>
        </w:rPr>
      </w:r>
      <w:r>
        <w:rPr>
          <w:noProof/>
        </w:rPr>
        <w:fldChar w:fldCharType="separate"/>
      </w:r>
      <w:r>
        <w:rPr>
          <w:noProof/>
        </w:rPr>
        <w:t>14</w:t>
      </w:r>
      <w:r>
        <w:rPr>
          <w:noProof/>
        </w:rPr>
        <w:fldChar w:fldCharType="end"/>
      </w:r>
    </w:p>
    <w:p w14:paraId="0114B517" w14:textId="425676D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_Toc160890553 \h </w:instrText>
      </w:r>
      <w:r>
        <w:rPr>
          <w:noProof/>
        </w:rPr>
      </w:r>
      <w:r>
        <w:rPr>
          <w:noProof/>
        </w:rPr>
        <w:fldChar w:fldCharType="separate"/>
      </w:r>
      <w:r>
        <w:rPr>
          <w:noProof/>
        </w:rPr>
        <w:t>14</w:t>
      </w:r>
      <w:r>
        <w:rPr>
          <w:noProof/>
        </w:rPr>
        <w:fldChar w:fldCharType="end"/>
      </w:r>
    </w:p>
    <w:p w14:paraId="1273D680" w14:textId="1DD77027"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_Toc160890554 \h </w:instrText>
      </w:r>
      <w:r>
        <w:rPr>
          <w:noProof/>
        </w:rPr>
      </w:r>
      <w:r>
        <w:rPr>
          <w:noProof/>
        </w:rPr>
        <w:fldChar w:fldCharType="separate"/>
      </w:r>
      <w:r>
        <w:rPr>
          <w:noProof/>
        </w:rPr>
        <w:t>14</w:t>
      </w:r>
      <w:r>
        <w:rPr>
          <w:noProof/>
        </w:rPr>
        <w:fldChar w:fldCharType="end"/>
      </w:r>
    </w:p>
    <w:p w14:paraId="00F8A740" w14:textId="65EFDB2D"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_Toc160890555 \h </w:instrText>
      </w:r>
      <w:r>
        <w:rPr>
          <w:noProof/>
        </w:rPr>
      </w:r>
      <w:r>
        <w:rPr>
          <w:noProof/>
        </w:rPr>
        <w:fldChar w:fldCharType="separate"/>
      </w:r>
      <w:r>
        <w:rPr>
          <w:noProof/>
        </w:rPr>
        <w:t>14</w:t>
      </w:r>
      <w:r>
        <w:rPr>
          <w:noProof/>
        </w:rPr>
        <w:fldChar w:fldCharType="end"/>
      </w:r>
    </w:p>
    <w:p w14:paraId="5E34EA73" w14:textId="29759FB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_Toc160890556 \h </w:instrText>
      </w:r>
      <w:r>
        <w:rPr>
          <w:noProof/>
        </w:rPr>
      </w:r>
      <w:r>
        <w:rPr>
          <w:noProof/>
        </w:rPr>
        <w:fldChar w:fldCharType="separate"/>
      </w:r>
      <w:r>
        <w:rPr>
          <w:noProof/>
        </w:rPr>
        <w:t>14</w:t>
      </w:r>
      <w:r>
        <w:rPr>
          <w:noProof/>
        </w:rPr>
        <w:fldChar w:fldCharType="end"/>
      </w:r>
    </w:p>
    <w:p w14:paraId="2F1315B5" w14:textId="786E49E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_Toc160890557 \h </w:instrText>
      </w:r>
      <w:r>
        <w:rPr>
          <w:noProof/>
        </w:rPr>
      </w:r>
      <w:r>
        <w:rPr>
          <w:noProof/>
        </w:rPr>
        <w:fldChar w:fldCharType="separate"/>
      </w:r>
      <w:r>
        <w:rPr>
          <w:noProof/>
        </w:rPr>
        <w:t>14</w:t>
      </w:r>
      <w:r>
        <w:rPr>
          <w:noProof/>
        </w:rPr>
        <w:fldChar w:fldCharType="end"/>
      </w:r>
    </w:p>
    <w:p w14:paraId="0A3498E0" w14:textId="2769284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_Toc160890558 \h </w:instrText>
      </w:r>
      <w:r>
        <w:rPr>
          <w:noProof/>
        </w:rPr>
      </w:r>
      <w:r>
        <w:rPr>
          <w:noProof/>
        </w:rPr>
        <w:fldChar w:fldCharType="separate"/>
      </w:r>
      <w:r>
        <w:rPr>
          <w:noProof/>
        </w:rPr>
        <w:t>14</w:t>
      </w:r>
      <w:r>
        <w:rPr>
          <w:noProof/>
        </w:rPr>
        <w:fldChar w:fldCharType="end"/>
      </w:r>
    </w:p>
    <w:p w14:paraId="1ED96DDE" w14:textId="3905C7CA"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_Toc160890559 \h </w:instrText>
      </w:r>
      <w:r>
        <w:rPr>
          <w:noProof/>
        </w:rPr>
      </w:r>
      <w:r>
        <w:rPr>
          <w:noProof/>
        </w:rPr>
        <w:fldChar w:fldCharType="separate"/>
      </w:r>
      <w:r>
        <w:rPr>
          <w:noProof/>
        </w:rPr>
        <w:t>15</w:t>
      </w:r>
      <w:r>
        <w:rPr>
          <w:noProof/>
        </w:rPr>
        <w:fldChar w:fldCharType="end"/>
      </w:r>
    </w:p>
    <w:p w14:paraId="1658A2BC" w14:textId="1D05D9B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_Toc160890560 \h </w:instrText>
      </w:r>
      <w:r>
        <w:rPr>
          <w:noProof/>
        </w:rPr>
      </w:r>
      <w:r>
        <w:rPr>
          <w:noProof/>
        </w:rPr>
        <w:fldChar w:fldCharType="separate"/>
      </w:r>
      <w:r>
        <w:rPr>
          <w:noProof/>
        </w:rPr>
        <w:t>15</w:t>
      </w:r>
      <w:r>
        <w:rPr>
          <w:noProof/>
        </w:rPr>
        <w:fldChar w:fldCharType="end"/>
      </w:r>
    </w:p>
    <w:p w14:paraId="6167CBE7" w14:textId="2C4B31D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_Toc160890561 \h </w:instrText>
      </w:r>
      <w:r>
        <w:rPr>
          <w:noProof/>
        </w:rPr>
      </w:r>
      <w:r>
        <w:rPr>
          <w:noProof/>
        </w:rPr>
        <w:fldChar w:fldCharType="separate"/>
      </w:r>
      <w:r>
        <w:rPr>
          <w:noProof/>
        </w:rPr>
        <w:t>15</w:t>
      </w:r>
      <w:r>
        <w:rPr>
          <w:noProof/>
        </w:rPr>
        <w:fldChar w:fldCharType="end"/>
      </w:r>
    </w:p>
    <w:p w14:paraId="6606534D" w14:textId="15C6ED70"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_Toc160890562 \h </w:instrText>
      </w:r>
      <w:r>
        <w:rPr>
          <w:noProof/>
        </w:rPr>
      </w:r>
      <w:r>
        <w:rPr>
          <w:noProof/>
        </w:rPr>
        <w:fldChar w:fldCharType="separate"/>
      </w:r>
      <w:r>
        <w:rPr>
          <w:noProof/>
        </w:rPr>
        <w:t>15</w:t>
      </w:r>
      <w:r>
        <w:rPr>
          <w:noProof/>
        </w:rPr>
        <w:fldChar w:fldCharType="end"/>
      </w:r>
    </w:p>
    <w:p w14:paraId="1BB6B0E1" w14:textId="3FC2FD1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_Toc160890563 \h </w:instrText>
      </w:r>
      <w:r>
        <w:rPr>
          <w:noProof/>
        </w:rPr>
      </w:r>
      <w:r>
        <w:rPr>
          <w:noProof/>
        </w:rPr>
        <w:fldChar w:fldCharType="separate"/>
      </w:r>
      <w:r>
        <w:rPr>
          <w:noProof/>
        </w:rPr>
        <w:t>15</w:t>
      </w:r>
      <w:r>
        <w:rPr>
          <w:noProof/>
        </w:rPr>
        <w:fldChar w:fldCharType="end"/>
      </w:r>
    </w:p>
    <w:p w14:paraId="4AAC5D89" w14:textId="56DDE74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_Toc160890564 \h </w:instrText>
      </w:r>
      <w:r>
        <w:rPr>
          <w:noProof/>
        </w:rPr>
      </w:r>
      <w:r>
        <w:rPr>
          <w:noProof/>
        </w:rPr>
        <w:fldChar w:fldCharType="separate"/>
      </w:r>
      <w:r>
        <w:rPr>
          <w:noProof/>
        </w:rPr>
        <w:t>15</w:t>
      </w:r>
      <w:r>
        <w:rPr>
          <w:noProof/>
        </w:rPr>
        <w:fldChar w:fldCharType="end"/>
      </w:r>
    </w:p>
    <w:p w14:paraId="518D3AA4" w14:textId="3B03A59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_Toc160890565 \h </w:instrText>
      </w:r>
      <w:r>
        <w:rPr>
          <w:noProof/>
        </w:rPr>
      </w:r>
      <w:r>
        <w:rPr>
          <w:noProof/>
        </w:rPr>
        <w:fldChar w:fldCharType="separate"/>
      </w:r>
      <w:r>
        <w:rPr>
          <w:noProof/>
        </w:rPr>
        <w:t>15</w:t>
      </w:r>
      <w:r>
        <w:rPr>
          <w:noProof/>
        </w:rPr>
        <w:fldChar w:fldCharType="end"/>
      </w:r>
    </w:p>
    <w:p w14:paraId="320F98AB" w14:textId="7D6AD68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_Toc160890566 \h </w:instrText>
      </w:r>
      <w:r>
        <w:rPr>
          <w:noProof/>
        </w:rPr>
      </w:r>
      <w:r>
        <w:rPr>
          <w:noProof/>
        </w:rPr>
        <w:fldChar w:fldCharType="separate"/>
      </w:r>
      <w:r>
        <w:rPr>
          <w:noProof/>
        </w:rPr>
        <w:t>16</w:t>
      </w:r>
      <w:r>
        <w:rPr>
          <w:noProof/>
        </w:rPr>
        <w:fldChar w:fldCharType="end"/>
      </w:r>
    </w:p>
    <w:p w14:paraId="1B60B1F6" w14:textId="0DD5936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_Toc160890567 \h </w:instrText>
      </w:r>
      <w:r>
        <w:rPr>
          <w:noProof/>
        </w:rPr>
      </w:r>
      <w:r>
        <w:rPr>
          <w:noProof/>
        </w:rPr>
        <w:fldChar w:fldCharType="separate"/>
      </w:r>
      <w:r>
        <w:rPr>
          <w:noProof/>
        </w:rPr>
        <w:t>16</w:t>
      </w:r>
      <w:r>
        <w:rPr>
          <w:noProof/>
        </w:rPr>
        <w:fldChar w:fldCharType="end"/>
      </w:r>
    </w:p>
    <w:p w14:paraId="6797FC09" w14:textId="61BBBAFA"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_Toc160890568 \h </w:instrText>
      </w:r>
      <w:r>
        <w:rPr>
          <w:noProof/>
        </w:rPr>
      </w:r>
      <w:r>
        <w:rPr>
          <w:noProof/>
        </w:rPr>
        <w:fldChar w:fldCharType="separate"/>
      </w:r>
      <w:r>
        <w:rPr>
          <w:noProof/>
        </w:rPr>
        <w:t>17</w:t>
      </w:r>
      <w:r>
        <w:rPr>
          <w:noProof/>
        </w:rPr>
        <w:fldChar w:fldCharType="end"/>
      </w:r>
    </w:p>
    <w:p w14:paraId="4CACE506" w14:textId="27147D0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_Toc160890569 \h </w:instrText>
      </w:r>
      <w:r>
        <w:rPr>
          <w:noProof/>
        </w:rPr>
      </w:r>
      <w:r>
        <w:rPr>
          <w:noProof/>
        </w:rPr>
        <w:fldChar w:fldCharType="separate"/>
      </w:r>
      <w:r>
        <w:rPr>
          <w:noProof/>
        </w:rPr>
        <w:t>17</w:t>
      </w:r>
      <w:r>
        <w:rPr>
          <w:noProof/>
        </w:rPr>
        <w:fldChar w:fldCharType="end"/>
      </w:r>
    </w:p>
    <w:p w14:paraId="1FDAE568" w14:textId="2FCA234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Structured data types</w:t>
      </w:r>
      <w:r>
        <w:rPr>
          <w:noProof/>
        </w:rPr>
        <w:tab/>
      </w:r>
      <w:r>
        <w:rPr>
          <w:noProof/>
        </w:rPr>
        <w:fldChar w:fldCharType="begin" w:fldLock="1"/>
      </w:r>
      <w:r>
        <w:rPr>
          <w:noProof/>
        </w:rPr>
        <w:instrText xml:space="preserve"> PAGEREF _Toc160890570 \h </w:instrText>
      </w:r>
      <w:r>
        <w:rPr>
          <w:noProof/>
        </w:rPr>
      </w:r>
      <w:r>
        <w:rPr>
          <w:noProof/>
        </w:rPr>
        <w:fldChar w:fldCharType="separate"/>
      </w:r>
      <w:r>
        <w:rPr>
          <w:noProof/>
        </w:rPr>
        <w:t>17</w:t>
      </w:r>
      <w:r>
        <w:rPr>
          <w:noProof/>
        </w:rPr>
        <w:fldChar w:fldCharType="end"/>
      </w:r>
    </w:p>
    <w:p w14:paraId="2B9F9289" w14:textId="141F1FD6"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_Toc160890571 \h </w:instrText>
      </w:r>
      <w:r>
        <w:rPr>
          <w:noProof/>
        </w:rPr>
      </w:r>
      <w:r>
        <w:rPr>
          <w:noProof/>
        </w:rPr>
        <w:fldChar w:fldCharType="separate"/>
      </w:r>
      <w:r>
        <w:rPr>
          <w:noProof/>
        </w:rPr>
        <w:t>17</w:t>
      </w:r>
      <w:r>
        <w:rPr>
          <w:noProof/>
        </w:rPr>
        <w:fldChar w:fldCharType="end"/>
      </w:r>
    </w:p>
    <w:p w14:paraId="23C55DC0" w14:textId="289CE10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_Toc160890572 \h </w:instrText>
      </w:r>
      <w:r>
        <w:rPr>
          <w:noProof/>
        </w:rPr>
      </w:r>
      <w:r>
        <w:rPr>
          <w:noProof/>
        </w:rPr>
        <w:fldChar w:fldCharType="separate"/>
      </w:r>
      <w:r>
        <w:rPr>
          <w:noProof/>
        </w:rPr>
        <w:t>18</w:t>
      </w:r>
      <w:r>
        <w:rPr>
          <w:noProof/>
        </w:rPr>
        <w:fldChar w:fldCharType="end"/>
      </w:r>
    </w:p>
    <w:p w14:paraId="65AA4944" w14:textId="38C7628D"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_Toc160890573 \h </w:instrText>
      </w:r>
      <w:r>
        <w:rPr>
          <w:noProof/>
        </w:rPr>
      </w:r>
      <w:r>
        <w:rPr>
          <w:noProof/>
        </w:rPr>
        <w:fldChar w:fldCharType="separate"/>
      </w:r>
      <w:r>
        <w:rPr>
          <w:noProof/>
        </w:rPr>
        <w:t>18</w:t>
      </w:r>
      <w:r>
        <w:rPr>
          <w:noProof/>
        </w:rPr>
        <w:fldChar w:fldCharType="end"/>
      </w:r>
    </w:p>
    <w:p w14:paraId="50C9B096" w14:textId="1B331E5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_Toc160890574 \h </w:instrText>
      </w:r>
      <w:r>
        <w:rPr>
          <w:noProof/>
        </w:rPr>
      </w:r>
      <w:r>
        <w:rPr>
          <w:noProof/>
        </w:rPr>
        <w:fldChar w:fldCharType="separate"/>
      </w:r>
      <w:r>
        <w:rPr>
          <w:noProof/>
        </w:rPr>
        <w:t>18</w:t>
      </w:r>
      <w:r>
        <w:rPr>
          <w:noProof/>
        </w:rPr>
        <w:fldChar w:fldCharType="end"/>
      </w:r>
    </w:p>
    <w:p w14:paraId="64884022" w14:textId="217623D9"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_Toc160890575 \h </w:instrText>
      </w:r>
      <w:r>
        <w:rPr>
          <w:noProof/>
        </w:rPr>
      </w:r>
      <w:r>
        <w:rPr>
          <w:noProof/>
        </w:rPr>
        <w:fldChar w:fldCharType="separate"/>
      </w:r>
      <w:r>
        <w:rPr>
          <w:noProof/>
        </w:rPr>
        <w:t>18</w:t>
      </w:r>
      <w:r>
        <w:rPr>
          <w:noProof/>
        </w:rPr>
        <w:fldChar w:fldCharType="end"/>
      </w:r>
    </w:p>
    <w:p w14:paraId="5A1149CB" w14:textId="624EA44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DcMediaSpecification</w:t>
      </w:r>
      <w:r>
        <w:rPr>
          <w:noProof/>
        </w:rPr>
        <w:tab/>
      </w:r>
      <w:r>
        <w:rPr>
          <w:noProof/>
        </w:rPr>
        <w:fldChar w:fldCharType="begin" w:fldLock="1"/>
      </w:r>
      <w:r>
        <w:rPr>
          <w:noProof/>
        </w:rPr>
        <w:instrText xml:space="preserve"> PAGEREF _Toc160890576 \h </w:instrText>
      </w:r>
      <w:r>
        <w:rPr>
          <w:noProof/>
        </w:rPr>
      </w:r>
      <w:r>
        <w:rPr>
          <w:noProof/>
        </w:rPr>
        <w:fldChar w:fldCharType="separate"/>
      </w:r>
      <w:r>
        <w:rPr>
          <w:noProof/>
        </w:rPr>
        <w:t>19</w:t>
      </w:r>
      <w:r>
        <w:rPr>
          <w:noProof/>
        </w:rPr>
        <w:fldChar w:fldCharType="end"/>
      </w:r>
    </w:p>
    <w:p w14:paraId="6448CABC" w14:textId="7CF63EF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Simple data types and enumerations</w:t>
      </w:r>
      <w:r>
        <w:rPr>
          <w:noProof/>
        </w:rPr>
        <w:tab/>
      </w:r>
      <w:r>
        <w:rPr>
          <w:noProof/>
        </w:rPr>
        <w:fldChar w:fldCharType="begin" w:fldLock="1"/>
      </w:r>
      <w:r>
        <w:rPr>
          <w:noProof/>
        </w:rPr>
        <w:instrText xml:space="preserve"> PAGEREF _Toc160890577 \h </w:instrText>
      </w:r>
      <w:r>
        <w:rPr>
          <w:noProof/>
        </w:rPr>
      </w:r>
      <w:r>
        <w:rPr>
          <w:noProof/>
        </w:rPr>
        <w:fldChar w:fldCharType="separate"/>
      </w:r>
      <w:r>
        <w:rPr>
          <w:noProof/>
        </w:rPr>
        <w:t>19</w:t>
      </w:r>
      <w:r>
        <w:rPr>
          <w:noProof/>
        </w:rPr>
        <w:fldChar w:fldCharType="end"/>
      </w:r>
    </w:p>
    <w:p w14:paraId="57966DE7" w14:textId="08666E5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_Toc160890578 \h </w:instrText>
      </w:r>
      <w:r>
        <w:rPr>
          <w:noProof/>
        </w:rPr>
      </w:r>
      <w:r>
        <w:rPr>
          <w:noProof/>
        </w:rPr>
        <w:fldChar w:fldCharType="separate"/>
      </w:r>
      <w:r>
        <w:rPr>
          <w:noProof/>
        </w:rPr>
        <w:t>19</w:t>
      </w:r>
      <w:r>
        <w:rPr>
          <w:noProof/>
        </w:rPr>
        <w:fldChar w:fldCharType="end"/>
      </w:r>
    </w:p>
    <w:p w14:paraId="41032E6E" w14:textId="6ECB0DE2"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_Toc160890579 \h </w:instrText>
      </w:r>
      <w:r>
        <w:rPr>
          <w:noProof/>
        </w:rPr>
      </w:r>
      <w:r>
        <w:rPr>
          <w:noProof/>
        </w:rPr>
        <w:fldChar w:fldCharType="separate"/>
      </w:r>
      <w:r>
        <w:rPr>
          <w:noProof/>
        </w:rPr>
        <w:t>19</w:t>
      </w:r>
      <w:r>
        <w:rPr>
          <w:noProof/>
        </w:rPr>
        <w:fldChar w:fldCharType="end"/>
      </w:r>
    </w:p>
    <w:p w14:paraId="321900F0" w14:textId="276022D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_Toc160890580 \h </w:instrText>
      </w:r>
      <w:r>
        <w:rPr>
          <w:noProof/>
        </w:rPr>
      </w:r>
      <w:r>
        <w:rPr>
          <w:noProof/>
        </w:rPr>
        <w:fldChar w:fldCharType="separate"/>
      </w:r>
      <w:r>
        <w:rPr>
          <w:noProof/>
        </w:rPr>
        <w:t>19</w:t>
      </w:r>
      <w:r>
        <w:rPr>
          <w:noProof/>
        </w:rPr>
        <w:fldChar w:fldCharType="end"/>
      </w:r>
    </w:p>
    <w:p w14:paraId="0445BBE7" w14:textId="66323DE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_Toc160890581 \h </w:instrText>
      </w:r>
      <w:r>
        <w:rPr>
          <w:noProof/>
        </w:rPr>
      </w:r>
      <w:r>
        <w:rPr>
          <w:noProof/>
        </w:rPr>
        <w:fldChar w:fldCharType="separate"/>
      </w:r>
      <w:r>
        <w:rPr>
          <w:noProof/>
        </w:rPr>
        <w:t>20</w:t>
      </w:r>
      <w:r>
        <w:rPr>
          <w:noProof/>
        </w:rPr>
        <w:fldChar w:fldCharType="end"/>
      </w:r>
    </w:p>
    <w:p w14:paraId="02462FB0" w14:textId="4405376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_Toc160890582 \h </w:instrText>
      </w:r>
      <w:r>
        <w:rPr>
          <w:noProof/>
        </w:rPr>
      </w:r>
      <w:r>
        <w:rPr>
          <w:noProof/>
        </w:rPr>
        <w:fldChar w:fldCharType="separate"/>
      </w:r>
      <w:r>
        <w:rPr>
          <w:noProof/>
        </w:rPr>
        <w:t>20</w:t>
      </w:r>
      <w:r>
        <w:rPr>
          <w:noProof/>
        </w:rPr>
        <w:fldChar w:fldCharType="end"/>
      </w:r>
    </w:p>
    <w:p w14:paraId="59A03134" w14:textId="5D8872D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_Toc160890583 \h </w:instrText>
      </w:r>
      <w:r>
        <w:rPr>
          <w:noProof/>
        </w:rPr>
      </w:r>
      <w:r>
        <w:rPr>
          <w:noProof/>
        </w:rPr>
        <w:fldChar w:fldCharType="separate"/>
      </w:r>
      <w:r>
        <w:rPr>
          <w:noProof/>
        </w:rPr>
        <w:t>20</w:t>
      </w:r>
      <w:r>
        <w:rPr>
          <w:noProof/>
        </w:rPr>
        <w:fldChar w:fldCharType="end"/>
      </w:r>
    </w:p>
    <w:p w14:paraId="718C6F8E" w14:textId="550107DB"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_Toc160890584 \h </w:instrText>
      </w:r>
      <w:r>
        <w:rPr>
          <w:noProof/>
        </w:rPr>
      </w:r>
      <w:r>
        <w:rPr>
          <w:noProof/>
        </w:rPr>
        <w:fldChar w:fldCharType="separate"/>
      </w:r>
      <w:r>
        <w:rPr>
          <w:noProof/>
        </w:rPr>
        <w:t>20</w:t>
      </w:r>
      <w:r>
        <w:rPr>
          <w:noProof/>
        </w:rPr>
        <w:fldChar w:fldCharType="end"/>
      </w:r>
    </w:p>
    <w:p w14:paraId="33A09F5C" w14:textId="18A32BC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_Toc160890585 \h </w:instrText>
      </w:r>
      <w:r>
        <w:rPr>
          <w:noProof/>
        </w:rPr>
      </w:r>
      <w:r>
        <w:rPr>
          <w:noProof/>
        </w:rPr>
        <w:fldChar w:fldCharType="separate"/>
      </w:r>
      <w:r>
        <w:rPr>
          <w:noProof/>
        </w:rPr>
        <w:t>20</w:t>
      </w:r>
      <w:r>
        <w:rPr>
          <w:noProof/>
        </w:rPr>
        <w:fldChar w:fldCharType="end"/>
      </w:r>
    </w:p>
    <w:p w14:paraId="340E612B" w14:textId="24E3A56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_Toc160890586 \h </w:instrText>
      </w:r>
      <w:r>
        <w:rPr>
          <w:noProof/>
        </w:rPr>
      </w:r>
      <w:r>
        <w:rPr>
          <w:noProof/>
        </w:rPr>
        <w:fldChar w:fldCharType="separate"/>
      </w:r>
      <w:r>
        <w:rPr>
          <w:noProof/>
        </w:rPr>
        <w:t>20</w:t>
      </w:r>
      <w:r>
        <w:rPr>
          <w:noProof/>
        </w:rPr>
        <w:fldChar w:fldCharType="end"/>
      </w:r>
    </w:p>
    <w:p w14:paraId="26B272CF" w14:textId="070B043B"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_Toc160890587 \h </w:instrText>
      </w:r>
      <w:r>
        <w:rPr>
          <w:noProof/>
        </w:rPr>
      </w:r>
      <w:r>
        <w:rPr>
          <w:noProof/>
        </w:rPr>
        <w:fldChar w:fldCharType="separate"/>
      </w:r>
      <w:r>
        <w:rPr>
          <w:noProof/>
        </w:rPr>
        <w:t>20</w:t>
      </w:r>
      <w:r>
        <w:rPr>
          <w:noProof/>
        </w:rPr>
        <w:fldChar w:fldCharType="end"/>
      </w:r>
    </w:p>
    <w:p w14:paraId="26EB2DEB" w14:textId="6FA177F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_Toc160890588 \h </w:instrText>
      </w:r>
      <w:r>
        <w:rPr>
          <w:noProof/>
        </w:rPr>
      </w:r>
      <w:r>
        <w:rPr>
          <w:noProof/>
        </w:rPr>
        <w:fldChar w:fldCharType="separate"/>
      </w:r>
      <w:r>
        <w:rPr>
          <w:noProof/>
        </w:rPr>
        <w:t>20</w:t>
      </w:r>
      <w:r>
        <w:rPr>
          <w:noProof/>
        </w:rPr>
        <w:fldChar w:fldCharType="end"/>
      </w:r>
    </w:p>
    <w:p w14:paraId="274D451F" w14:textId="676A9A0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_Toc160890589 \h </w:instrText>
      </w:r>
      <w:r>
        <w:rPr>
          <w:noProof/>
        </w:rPr>
      </w:r>
      <w:r>
        <w:rPr>
          <w:noProof/>
        </w:rPr>
        <w:fldChar w:fldCharType="separate"/>
      </w:r>
      <w:r>
        <w:rPr>
          <w:noProof/>
        </w:rPr>
        <w:t>21</w:t>
      </w:r>
      <w:r>
        <w:rPr>
          <w:noProof/>
        </w:rPr>
        <w:fldChar w:fldCharType="end"/>
      </w:r>
    </w:p>
    <w:p w14:paraId="5A618B4E" w14:textId="533EB27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_Toc160890590 \h </w:instrText>
      </w:r>
      <w:r>
        <w:rPr>
          <w:noProof/>
        </w:rPr>
      </w:r>
      <w:r>
        <w:rPr>
          <w:noProof/>
        </w:rPr>
        <w:fldChar w:fldCharType="separate"/>
      </w:r>
      <w:r>
        <w:rPr>
          <w:noProof/>
        </w:rPr>
        <w:t>21</w:t>
      </w:r>
      <w:r>
        <w:rPr>
          <w:noProof/>
        </w:rPr>
        <w:fldChar w:fldCharType="end"/>
      </w:r>
    </w:p>
    <w:p w14:paraId="6B2A0F64" w14:textId="373F821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_Toc160890591 \h </w:instrText>
      </w:r>
      <w:r>
        <w:rPr>
          <w:noProof/>
        </w:rPr>
      </w:r>
      <w:r>
        <w:rPr>
          <w:noProof/>
        </w:rPr>
        <w:fldChar w:fldCharType="separate"/>
      </w:r>
      <w:r>
        <w:rPr>
          <w:noProof/>
        </w:rPr>
        <w:t>21</w:t>
      </w:r>
      <w:r>
        <w:rPr>
          <w:noProof/>
        </w:rPr>
        <w:fldChar w:fldCharType="end"/>
      </w:r>
    </w:p>
    <w:p w14:paraId="479D6A49" w14:textId="3368DC6B"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_Toc160890592 \h </w:instrText>
      </w:r>
      <w:r>
        <w:rPr>
          <w:noProof/>
        </w:rPr>
      </w:r>
      <w:r>
        <w:rPr>
          <w:noProof/>
        </w:rPr>
        <w:fldChar w:fldCharType="separate"/>
      </w:r>
      <w:r>
        <w:rPr>
          <w:noProof/>
        </w:rPr>
        <w:t>21</w:t>
      </w:r>
      <w:r>
        <w:rPr>
          <w:noProof/>
        </w:rPr>
        <w:fldChar w:fldCharType="end"/>
      </w:r>
    </w:p>
    <w:p w14:paraId="7D034F34" w14:textId="29283B5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_Toc160890593 \h </w:instrText>
      </w:r>
      <w:r>
        <w:rPr>
          <w:noProof/>
        </w:rPr>
      </w:r>
      <w:r>
        <w:rPr>
          <w:noProof/>
        </w:rPr>
        <w:fldChar w:fldCharType="separate"/>
      </w:r>
      <w:r>
        <w:rPr>
          <w:noProof/>
        </w:rPr>
        <w:t>21</w:t>
      </w:r>
      <w:r>
        <w:rPr>
          <w:noProof/>
        </w:rPr>
        <w:fldChar w:fldCharType="end"/>
      </w:r>
    </w:p>
    <w:p w14:paraId="0302722F" w14:textId="2CA6BF3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_Toc160890594 \h </w:instrText>
      </w:r>
      <w:r>
        <w:rPr>
          <w:noProof/>
        </w:rPr>
      </w:r>
      <w:r>
        <w:rPr>
          <w:noProof/>
        </w:rPr>
        <w:fldChar w:fldCharType="separate"/>
      </w:r>
      <w:r>
        <w:rPr>
          <w:noProof/>
        </w:rPr>
        <w:t>21</w:t>
      </w:r>
      <w:r>
        <w:rPr>
          <w:noProof/>
        </w:rPr>
        <w:fldChar w:fldCharType="end"/>
      </w:r>
    </w:p>
    <w:p w14:paraId="0FE324F5" w14:textId="4F30C0F4"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_Toc160890595 \h </w:instrText>
      </w:r>
      <w:r>
        <w:rPr>
          <w:noProof/>
        </w:rPr>
      </w:r>
      <w:r>
        <w:rPr>
          <w:noProof/>
        </w:rPr>
        <w:fldChar w:fldCharType="separate"/>
      </w:r>
      <w:r>
        <w:rPr>
          <w:noProof/>
        </w:rPr>
        <w:t>22</w:t>
      </w:r>
      <w:r>
        <w:rPr>
          <w:noProof/>
        </w:rPr>
        <w:fldChar w:fldCharType="end"/>
      </w:r>
    </w:p>
    <w:p w14:paraId="180D811B" w14:textId="4EA7914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_Toc160890596 \h </w:instrText>
      </w:r>
      <w:r>
        <w:rPr>
          <w:noProof/>
        </w:rPr>
      </w:r>
      <w:r>
        <w:rPr>
          <w:noProof/>
        </w:rPr>
        <w:fldChar w:fldCharType="separate"/>
      </w:r>
      <w:r>
        <w:rPr>
          <w:noProof/>
        </w:rPr>
        <w:t>22</w:t>
      </w:r>
      <w:r>
        <w:rPr>
          <w:noProof/>
        </w:rPr>
        <w:fldChar w:fldCharType="end"/>
      </w:r>
    </w:p>
    <w:p w14:paraId="591EB8D5" w14:textId="61F5A8F7"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_Toc160890597 \h </w:instrText>
      </w:r>
      <w:r>
        <w:rPr>
          <w:noProof/>
        </w:rPr>
      </w:r>
      <w:r>
        <w:rPr>
          <w:noProof/>
        </w:rPr>
        <w:fldChar w:fldCharType="separate"/>
      </w:r>
      <w:r>
        <w:rPr>
          <w:noProof/>
        </w:rPr>
        <w:t>22</w:t>
      </w:r>
      <w:r>
        <w:rPr>
          <w:noProof/>
        </w:rPr>
        <w:fldChar w:fldCharType="end"/>
      </w:r>
    </w:p>
    <w:p w14:paraId="0AA59CEC" w14:textId="7EA9B255"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_Toc160890598 \h </w:instrText>
      </w:r>
      <w:r>
        <w:rPr>
          <w:noProof/>
        </w:rPr>
      </w:r>
      <w:r>
        <w:rPr>
          <w:noProof/>
        </w:rPr>
        <w:fldChar w:fldCharType="separate"/>
      </w:r>
      <w:r>
        <w:rPr>
          <w:noProof/>
        </w:rPr>
        <w:t>22</w:t>
      </w:r>
      <w:r>
        <w:rPr>
          <w:noProof/>
        </w:rPr>
        <w:fldChar w:fldCharType="end"/>
      </w:r>
    </w:p>
    <w:p w14:paraId="0E81BF89" w14:textId="07584B6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_Toc160890599 \h </w:instrText>
      </w:r>
      <w:r>
        <w:rPr>
          <w:noProof/>
        </w:rPr>
      </w:r>
      <w:r>
        <w:rPr>
          <w:noProof/>
        </w:rPr>
        <w:fldChar w:fldCharType="separate"/>
      </w:r>
      <w:r>
        <w:rPr>
          <w:noProof/>
        </w:rPr>
        <w:t>22</w:t>
      </w:r>
      <w:r>
        <w:rPr>
          <w:noProof/>
        </w:rPr>
        <w:fldChar w:fldCharType="end"/>
      </w:r>
    </w:p>
    <w:p w14:paraId="229DAE48" w14:textId="2C69FB9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_Toc160890600 \h </w:instrText>
      </w:r>
      <w:r>
        <w:rPr>
          <w:noProof/>
        </w:rPr>
      </w:r>
      <w:r>
        <w:rPr>
          <w:noProof/>
        </w:rPr>
        <w:fldChar w:fldCharType="separate"/>
      </w:r>
      <w:r>
        <w:rPr>
          <w:noProof/>
        </w:rPr>
        <w:t>22</w:t>
      </w:r>
      <w:r>
        <w:rPr>
          <w:noProof/>
        </w:rPr>
        <w:fldChar w:fldCharType="end"/>
      </w:r>
    </w:p>
    <w:p w14:paraId="1633CCE3" w14:textId="4E350BB4"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_Toc160890601 \h </w:instrText>
      </w:r>
      <w:r>
        <w:rPr>
          <w:noProof/>
        </w:rPr>
      </w:r>
      <w:r>
        <w:rPr>
          <w:noProof/>
        </w:rPr>
        <w:fldChar w:fldCharType="separate"/>
      </w:r>
      <w:r>
        <w:rPr>
          <w:noProof/>
        </w:rPr>
        <w:t>22</w:t>
      </w:r>
      <w:r>
        <w:rPr>
          <w:noProof/>
        </w:rPr>
        <w:fldChar w:fldCharType="end"/>
      </w:r>
    </w:p>
    <w:p w14:paraId="5C47D3F0" w14:textId="0CBFD16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_Toc160890602 \h </w:instrText>
      </w:r>
      <w:r>
        <w:rPr>
          <w:noProof/>
        </w:rPr>
      </w:r>
      <w:r>
        <w:rPr>
          <w:noProof/>
        </w:rPr>
        <w:fldChar w:fldCharType="separate"/>
      </w:r>
      <w:r>
        <w:rPr>
          <w:noProof/>
        </w:rPr>
        <w:t>22</w:t>
      </w:r>
      <w:r>
        <w:rPr>
          <w:noProof/>
        </w:rPr>
        <w:fldChar w:fldCharType="end"/>
      </w:r>
    </w:p>
    <w:p w14:paraId="4A9A9639" w14:textId="49561DD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_Toc160890603 \h </w:instrText>
      </w:r>
      <w:r>
        <w:rPr>
          <w:noProof/>
        </w:rPr>
      </w:r>
      <w:r>
        <w:rPr>
          <w:noProof/>
        </w:rPr>
        <w:fldChar w:fldCharType="separate"/>
      </w:r>
      <w:r>
        <w:rPr>
          <w:noProof/>
        </w:rPr>
        <w:t>23</w:t>
      </w:r>
      <w:r>
        <w:rPr>
          <w:noProof/>
        </w:rPr>
        <w:fldChar w:fldCharType="end"/>
      </w:r>
    </w:p>
    <w:p w14:paraId="2781E219" w14:textId="7EC16AF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_Toc160890604 \h </w:instrText>
      </w:r>
      <w:r>
        <w:rPr>
          <w:noProof/>
        </w:rPr>
      </w:r>
      <w:r>
        <w:rPr>
          <w:noProof/>
        </w:rPr>
        <w:fldChar w:fldCharType="separate"/>
      </w:r>
      <w:r>
        <w:rPr>
          <w:noProof/>
        </w:rPr>
        <w:t>23</w:t>
      </w:r>
      <w:r>
        <w:rPr>
          <w:noProof/>
        </w:rPr>
        <w:fldChar w:fldCharType="end"/>
      </w:r>
    </w:p>
    <w:p w14:paraId="3CCBA74F" w14:textId="4EC5188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_Toc160890605 \h </w:instrText>
      </w:r>
      <w:r>
        <w:rPr>
          <w:noProof/>
        </w:rPr>
      </w:r>
      <w:r>
        <w:rPr>
          <w:noProof/>
        </w:rPr>
        <w:fldChar w:fldCharType="separate"/>
      </w:r>
      <w:r>
        <w:rPr>
          <w:noProof/>
        </w:rPr>
        <w:t>23</w:t>
      </w:r>
      <w:r>
        <w:rPr>
          <w:noProof/>
        </w:rPr>
        <w:fldChar w:fldCharType="end"/>
      </w:r>
    </w:p>
    <w:p w14:paraId="6BDE4D73" w14:textId="437CCAC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_Toc160890606 \h </w:instrText>
      </w:r>
      <w:r>
        <w:rPr>
          <w:noProof/>
        </w:rPr>
      </w:r>
      <w:r>
        <w:rPr>
          <w:noProof/>
        </w:rPr>
        <w:fldChar w:fldCharType="separate"/>
      </w:r>
      <w:r>
        <w:rPr>
          <w:noProof/>
        </w:rPr>
        <w:t>23</w:t>
      </w:r>
      <w:r>
        <w:rPr>
          <w:noProof/>
        </w:rPr>
        <w:fldChar w:fldCharType="end"/>
      </w:r>
    </w:p>
    <w:p w14:paraId="4A4E271E" w14:textId="6A28F90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_Toc160890607 \h </w:instrText>
      </w:r>
      <w:r>
        <w:rPr>
          <w:noProof/>
        </w:rPr>
      </w:r>
      <w:r>
        <w:rPr>
          <w:noProof/>
        </w:rPr>
        <w:fldChar w:fldCharType="separate"/>
      </w:r>
      <w:r>
        <w:rPr>
          <w:noProof/>
        </w:rPr>
        <w:t>24</w:t>
      </w:r>
      <w:r>
        <w:rPr>
          <w:noProof/>
        </w:rPr>
        <w:fldChar w:fldCharType="end"/>
      </w:r>
    </w:p>
    <w:p w14:paraId="333F8AEF" w14:textId="194DA19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_Toc160890608 \h </w:instrText>
      </w:r>
      <w:r>
        <w:rPr>
          <w:noProof/>
        </w:rPr>
      </w:r>
      <w:r>
        <w:rPr>
          <w:noProof/>
        </w:rPr>
        <w:fldChar w:fldCharType="separate"/>
      </w:r>
      <w:r>
        <w:rPr>
          <w:noProof/>
        </w:rPr>
        <w:t>25</w:t>
      </w:r>
      <w:r>
        <w:rPr>
          <w:noProof/>
        </w:rPr>
        <w:fldChar w:fldCharType="end"/>
      </w:r>
    </w:p>
    <w:p w14:paraId="27C1AEEB" w14:textId="07C23BF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_Toc160890609 \h </w:instrText>
      </w:r>
      <w:r>
        <w:rPr>
          <w:noProof/>
        </w:rPr>
      </w:r>
      <w:r>
        <w:rPr>
          <w:noProof/>
        </w:rPr>
        <w:fldChar w:fldCharType="separate"/>
      </w:r>
      <w:r>
        <w:rPr>
          <w:noProof/>
        </w:rPr>
        <w:t>25</w:t>
      </w:r>
      <w:r>
        <w:rPr>
          <w:noProof/>
        </w:rPr>
        <w:fldChar w:fldCharType="end"/>
      </w:r>
    </w:p>
    <w:p w14:paraId="4C603AC6" w14:textId="6FEC23BB"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_Toc160890610 \h </w:instrText>
      </w:r>
      <w:r>
        <w:rPr>
          <w:noProof/>
        </w:rPr>
      </w:r>
      <w:r>
        <w:rPr>
          <w:noProof/>
        </w:rPr>
        <w:fldChar w:fldCharType="separate"/>
      </w:r>
      <w:r>
        <w:rPr>
          <w:noProof/>
        </w:rPr>
        <w:t>25</w:t>
      </w:r>
      <w:r>
        <w:rPr>
          <w:noProof/>
        </w:rPr>
        <w:fldChar w:fldCharType="end"/>
      </w:r>
    </w:p>
    <w:p w14:paraId="22BB89C2" w14:textId="66DA9EF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_Toc160890611 \h </w:instrText>
      </w:r>
      <w:r>
        <w:rPr>
          <w:noProof/>
        </w:rPr>
      </w:r>
      <w:r>
        <w:rPr>
          <w:noProof/>
        </w:rPr>
        <w:fldChar w:fldCharType="separate"/>
      </w:r>
      <w:r>
        <w:rPr>
          <w:noProof/>
        </w:rPr>
        <w:t>25</w:t>
      </w:r>
      <w:r>
        <w:rPr>
          <w:noProof/>
        </w:rPr>
        <w:fldChar w:fldCharType="end"/>
      </w:r>
    </w:p>
    <w:p w14:paraId="0FA0AA6D" w14:textId="44EF2549"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Structured data types</w:t>
      </w:r>
      <w:r>
        <w:rPr>
          <w:noProof/>
        </w:rPr>
        <w:tab/>
      </w:r>
      <w:r>
        <w:rPr>
          <w:noProof/>
        </w:rPr>
        <w:fldChar w:fldCharType="begin" w:fldLock="1"/>
      </w:r>
      <w:r>
        <w:rPr>
          <w:noProof/>
        </w:rPr>
        <w:instrText xml:space="preserve"> PAGEREF _Toc160890612 \h </w:instrText>
      </w:r>
      <w:r>
        <w:rPr>
          <w:noProof/>
        </w:rPr>
      </w:r>
      <w:r>
        <w:rPr>
          <w:noProof/>
        </w:rPr>
        <w:fldChar w:fldCharType="separate"/>
      </w:r>
      <w:r>
        <w:rPr>
          <w:noProof/>
        </w:rPr>
        <w:t>26</w:t>
      </w:r>
      <w:r>
        <w:rPr>
          <w:noProof/>
        </w:rPr>
        <w:fldChar w:fldCharType="end"/>
      </w:r>
    </w:p>
    <w:p w14:paraId="21B6CDFF" w14:textId="66066C8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_Toc160890613 \h </w:instrText>
      </w:r>
      <w:r>
        <w:rPr>
          <w:noProof/>
        </w:rPr>
      </w:r>
      <w:r>
        <w:rPr>
          <w:noProof/>
        </w:rPr>
        <w:fldChar w:fldCharType="separate"/>
      </w:r>
      <w:r>
        <w:rPr>
          <w:noProof/>
        </w:rPr>
        <w:t>26</w:t>
      </w:r>
      <w:r>
        <w:rPr>
          <w:noProof/>
        </w:rPr>
        <w:fldChar w:fldCharType="end"/>
      </w:r>
    </w:p>
    <w:p w14:paraId="7D098487" w14:textId="72576D8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_Toc160890614 \h </w:instrText>
      </w:r>
      <w:r>
        <w:rPr>
          <w:noProof/>
        </w:rPr>
      </w:r>
      <w:r>
        <w:rPr>
          <w:noProof/>
        </w:rPr>
        <w:fldChar w:fldCharType="separate"/>
      </w:r>
      <w:r>
        <w:rPr>
          <w:noProof/>
        </w:rPr>
        <w:t>26</w:t>
      </w:r>
      <w:r>
        <w:rPr>
          <w:noProof/>
        </w:rPr>
        <w:fldChar w:fldCharType="end"/>
      </w:r>
    </w:p>
    <w:p w14:paraId="712E2786" w14:textId="250701F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_Toc160890615 \h </w:instrText>
      </w:r>
      <w:r>
        <w:rPr>
          <w:noProof/>
        </w:rPr>
      </w:r>
      <w:r>
        <w:rPr>
          <w:noProof/>
        </w:rPr>
        <w:fldChar w:fldCharType="separate"/>
      </w:r>
      <w:r>
        <w:rPr>
          <w:noProof/>
        </w:rPr>
        <w:t>26</w:t>
      </w:r>
      <w:r>
        <w:rPr>
          <w:noProof/>
        </w:rPr>
        <w:fldChar w:fldCharType="end"/>
      </w:r>
    </w:p>
    <w:p w14:paraId="12AF42E2" w14:textId="4D660DB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_Toc160890616 \h </w:instrText>
      </w:r>
      <w:r>
        <w:rPr>
          <w:noProof/>
        </w:rPr>
      </w:r>
      <w:r>
        <w:rPr>
          <w:noProof/>
        </w:rPr>
        <w:fldChar w:fldCharType="separate"/>
      </w:r>
      <w:r>
        <w:rPr>
          <w:noProof/>
        </w:rPr>
        <w:t>27</w:t>
      </w:r>
      <w:r>
        <w:rPr>
          <w:noProof/>
        </w:rPr>
        <w:fldChar w:fldCharType="end"/>
      </w:r>
    </w:p>
    <w:p w14:paraId="68A58DAC" w14:textId="4819AC9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_Toc160890617 \h </w:instrText>
      </w:r>
      <w:r>
        <w:rPr>
          <w:noProof/>
        </w:rPr>
      </w:r>
      <w:r>
        <w:rPr>
          <w:noProof/>
        </w:rPr>
        <w:fldChar w:fldCharType="separate"/>
      </w:r>
      <w:r>
        <w:rPr>
          <w:noProof/>
        </w:rPr>
        <w:t>27</w:t>
      </w:r>
      <w:r>
        <w:rPr>
          <w:noProof/>
        </w:rPr>
        <w:fldChar w:fldCharType="end"/>
      </w:r>
    </w:p>
    <w:p w14:paraId="3238FAD1" w14:textId="5E952E8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Simple data types and enumerations</w:t>
      </w:r>
      <w:r>
        <w:rPr>
          <w:noProof/>
        </w:rPr>
        <w:tab/>
      </w:r>
      <w:r>
        <w:rPr>
          <w:noProof/>
        </w:rPr>
        <w:fldChar w:fldCharType="begin" w:fldLock="1"/>
      </w:r>
      <w:r>
        <w:rPr>
          <w:noProof/>
        </w:rPr>
        <w:instrText xml:space="preserve"> PAGEREF _Toc160890618 \h </w:instrText>
      </w:r>
      <w:r>
        <w:rPr>
          <w:noProof/>
        </w:rPr>
      </w:r>
      <w:r>
        <w:rPr>
          <w:noProof/>
        </w:rPr>
        <w:fldChar w:fldCharType="separate"/>
      </w:r>
      <w:r>
        <w:rPr>
          <w:noProof/>
        </w:rPr>
        <w:t>28</w:t>
      </w:r>
      <w:r>
        <w:rPr>
          <w:noProof/>
        </w:rPr>
        <w:fldChar w:fldCharType="end"/>
      </w:r>
    </w:p>
    <w:p w14:paraId="4EFAFD04" w14:textId="289A4A1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_Toc160890619 \h </w:instrText>
      </w:r>
      <w:r>
        <w:rPr>
          <w:noProof/>
        </w:rPr>
      </w:r>
      <w:r>
        <w:rPr>
          <w:noProof/>
        </w:rPr>
        <w:fldChar w:fldCharType="separate"/>
      </w:r>
      <w:r>
        <w:rPr>
          <w:noProof/>
        </w:rPr>
        <w:t>28</w:t>
      </w:r>
      <w:r>
        <w:rPr>
          <w:noProof/>
        </w:rPr>
        <w:fldChar w:fldCharType="end"/>
      </w:r>
    </w:p>
    <w:p w14:paraId="0DC95B2C" w14:textId="20E04DC2"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_Toc160890620 \h </w:instrText>
      </w:r>
      <w:r>
        <w:rPr>
          <w:noProof/>
        </w:rPr>
      </w:r>
      <w:r>
        <w:rPr>
          <w:noProof/>
        </w:rPr>
        <w:fldChar w:fldCharType="separate"/>
      </w:r>
      <w:r>
        <w:rPr>
          <w:noProof/>
        </w:rPr>
        <w:t>28</w:t>
      </w:r>
      <w:r>
        <w:rPr>
          <w:noProof/>
        </w:rPr>
        <w:fldChar w:fldCharType="end"/>
      </w:r>
    </w:p>
    <w:p w14:paraId="00BB5CDD" w14:textId="64C9E0C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_Toc160890621 \h </w:instrText>
      </w:r>
      <w:r>
        <w:rPr>
          <w:noProof/>
        </w:rPr>
      </w:r>
      <w:r>
        <w:rPr>
          <w:noProof/>
        </w:rPr>
        <w:fldChar w:fldCharType="separate"/>
      </w:r>
      <w:r>
        <w:rPr>
          <w:noProof/>
        </w:rPr>
        <w:t>28</w:t>
      </w:r>
      <w:r>
        <w:rPr>
          <w:noProof/>
        </w:rPr>
        <w:fldChar w:fldCharType="end"/>
      </w:r>
    </w:p>
    <w:p w14:paraId="2EE62E67" w14:textId="6874E3E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_Toc160890622 \h </w:instrText>
      </w:r>
      <w:r>
        <w:rPr>
          <w:noProof/>
        </w:rPr>
      </w:r>
      <w:r>
        <w:rPr>
          <w:noProof/>
        </w:rPr>
        <w:fldChar w:fldCharType="separate"/>
      </w:r>
      <w:r>
        <w:rPr>
          <w:noProof/>
        </w:rPr>
        <w:t>28</w:t>
      </w:r>
      <w:r>
        <w:rPr>
          <w:noProof/>
        </w:rPr>
        <w:fldChar w:fldCharType="end"/>
      </w:r>
    </w:p>
    <w:p w14:paraId="4F8EEE06" w14:textId="07823224"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_Toc160890623 \h </w:instrText>
      </w:r>
      <w:r>
        <w:rPr>
          <w:noProof/>
        </w:rPr>
      </w:r>
      <w:r>
        <w:rPr>
          <w:noProof/>
        </w:rPr>
        <w:fldChar w:fldCharType="separate"/>
      </w:r>
      <w:r>
        <w:rPr>
          <w:noProof/>
        </w:rPr>
        <w:t>28</w:t>
      </w:r>
      <w:r>
        <w:rPr>
          <w:noProof/>
        </w:rPr>
        <w:fldChar w:fldCharType="end"/>
      </w:r>
    </w:p>
    <w:p w14:paraId="394E41E5" w14:textId="0C3C487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_Toc160890624 \h </w:instrText>
      </w:r>
      <w:r>
        <w:rPr>
          <w:noProof/>
        </w:rPr>
      </w:r>
      <w:r>
        <w:rPr>
          <w:noProof/>
        </w:rPr>
        <w:fldChar w:fldCharType="separate"/>
      </w:r>
      <w:r>
        <w:rPr>
          <w:noProof/>
        </w:rPr>
        <w:t>28</w:t>
      </w:r>
      <w:r>
        <w:rPr>
          <w:noProof/>
        </w:rPr>
        <w:fldChar w:fldCharType="end"/>
      </w:r>
    </w:p>
    <w:p w14:paraId="0A42CAF5" w14:textId="787823A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_Toc160890625 \h </w:instrText>
      </w:r>
      <w:r>
        <w:rPr>
          <w:noProof/>
        </w:rPr>
      </w:r>
      <w:r>
        <w:rPr>
          <w:noProof/>
        </w:rPr>
        <w:fldChar w:fldCharType="separate"/>
      </w:r>
      <w:r>
        <w:rPr>
          <w:noProof/>
        </w:rPr>
        <w:t>28</w:t>
      </w:r>
      <w:r>
        <w:rPr>
          <w:noProof/>
        </w:rPr>
        <w:fldChar w:fldCharType="end"/>
      </w:r>
    </w:p>
    <w:p w14:paraId="3F70C789" w14:textId="529303F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_Toc160890626 \h </w:instrText>
      </w:r>
      <w:r>
        <w:rPr>
          <w:noProof/>
        </w:rPr>
      </w:r>
      <w:r>
        <w:rPr>
          <w:noProof/>
        </w:rPr>
        <w:fldChar w:fldCharType="separate"/>
      </w:r>
      <w:r>
        <w:rPr>
          <w:noProof/>
        </w:rPr>
        <w:t>29</w:t>
      </w:r>
      <w:r>
        <w:rPr>
          <w:noProof/>
        </w:rPr>
        <w:fldChar w:fldCharType="end"/>
      </w:r>
    </w:p>
    <w:p w14:paraId="64A3A4E4" w14:textId="55FF10F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_Toc160890627 \h </w:instrText>
      </w:r>
      <w:r>
        <w:rPr>
          <w:noProof/>
        </w:rPr>
      </w:r>
      <w:r>
        <w:rPr>
          <w:noProof/>
        </w:rPr>
        <w:fldChar w:fldCharType="separate"/>
      </w:r>
      <w:r>
        <w:rPr>
          <w:noProof/>
        </w:rPr>
        <w:t>29</w:t>
      </w:r>
      <w:r>
        <w:rPr>
          <w:noProof/>
        </w:rPr>
        <w:fldChar w:fldCharType="end"/>
      </w:r>
    </w:p>
    <w:p w14:paraId="74F99BA9" w14:textId="12C64527"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_Toc160890628 \h </w:instrText>
      </w:r>
      <w:r>
        <w:rPr>
          <w:noProof/>
        </w:rPr>
      </w:r>
      <w:r>
        <w:rPr>
          <w:noProof/>
        </w:rPr>
        <w:fldChar w:fldCharType="separate"/>
      </w:r>
      <w:r>
        <w:rPr>
          <w:noProof/>
        </w:rPr>
        <w:t>29</w:t>
      </w:r>
      <w:r>
        <w:rPr>
          <w:noProof/>
        </w:rPr>
        <w:fldChar w:fldCharType="end"/>
      </w:r>
    </w:p>
    <w:p w14:paraId="26D5A49F" w14:textId="1EF45EE3"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_Toc160890629 \h </w:instrText>
      </w:r>
      <w:r>
        <w:rPr>
          <w:noProof/>
        </w:rPr>
      </w:r>
      <w:r>
        <w:rPr>
          <w:noProof/>
        </w:rPr>
        <w:fldChar w:fldCharType="separate"/>
      </w:r>
      <w:r>
        <w:rPr>
          <w:noProof/>
        </w:rPr>
        <w:t>29</w:t>
      </w:r>
      <w:r>
        <w:rPr>
          <w:noProof/>
        </w:rPr>
        <w:fldChar w:fldCharType="end"/>
      </w:r>
    </w:p>
    <w:p w14:paraId="6D1935E9" w14:textId="3EC7E85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_Toc160890630 \h </w:instrText>
      </w:r>
      <w:r>
        <w:rPr>
          <w:noProof/>
        </w:rPr>
      </w:r>
      <w:r>
        <w:rPr>
          <w:noProof/>
        </w:rPr>
        <w:fldChar w:fldCharType="separate"/>
      </w:r>
      <w:r>
        <w:rPr>
          <w:noProof/>
        </w:rPr>
        <w:t>29</w:t>
      </w:r>
      <w:r>
        <w:rPr>
          <w:noProof/>
        </w:rPr>
        <w:fldChar w:fldCharType="end"/>
      </w:r>
    </w:p>
    <w:p w14:paraId="7B3616CA" w14:textId="3A2DA62B" w:rsidR="00195970" w:rsidRDefault="00195970" w:rsidP="0019597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_Toc160890631 \h </w:instrText>
      </w:r>
      <w:r>
        <w:rPr>
          <w:noProof/>
        </w:rPr>
      </w:r>
      <w:r>
        <w:rPr>
          <w:noProof/>
        </w:rPr>
        <w:fldChar w:fldCharType="separate"/>
      </w:r>
      <w:r>
        <w:rPr>
          <w:noProof/>
        </w:rPr>
        <w:t>30</w:t>
      </w:r>
      <w:r>
        <w:rPr>
          <w:noProof/>
        </w:rPr>
        <w:fldChar w:fldCharType="end"/>
      </w:r>
    </w:p>
    <w:p w14:paraId="651539FE" w14:textId="21D0E566"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_Toc160890632 \h </w:instrText>
      </w:r>
      <w:r>
        <w:rPr>
          <w:noProof/>
        </w:rPr>
      </w:r>
      <w:r>
        <w:rPr>
          <w:noProof/>
        </w:rPr>
        <w:fldChar w:fldCharType="separate"/>
      </w:r>
      <w:r>
        <w:rPr>
          <w:noProof/>
        </w:rPr>
        <w:t>30</w:t>
      </w:r>
      <w:r>
        <w:rPr>
          <w:noProof/>
        </w:rPr>
        <w:fldChar w:fldCharType="end"/>
      </w:r>
    </w:p>
    <w:p w14:paraId="7A5EB3CA" w14:textId="7493978C"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_Toc160890633 \h </w:instrText>
      </w:r>
      <w:r>
        <w:rPr>
          <w:noProof/>
        </w:rPr>
      </w:r>
      <w:r>
        <w:rPr>
          <w:noProof/>
        </w:rPr>
        <w:fldChar w:fldCharType="separate"/>
      </w:r>
      <w:r>
        <w:rPr>
          <w:noProof/>
        </w:rPr>
        <w:t>30</w:t>
      </w:r>
      <w:r>
        <w:rPr>
          <w:noProof/>
        </w:rPr>
        <w:fldChar w:fldCharType="end"/>
      </w:r>
    </w:p>
    <w:p w14:paraId="1E244984" w14:textId="1298D8B4"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_Toc160890634 \h </w:instrText>
      </w:r>
      <w:r>
        <w:rPr>
          <w:noProof/>
        </w:rPr>
      </w:r>
      <w:r>
        <w:rPr>
          <w:noProof/>
        </w:rPr>
        <w:fldChar w:fldCharType="separate"/>
      </w:r>
      <w:r>
        <w:rPr>
          <w:noProof/>
        </w:rPr>
        <w:t>33</w:t>
      </w:r>
      <w:r>
        <w:rPr>
          <w:noProof/>
        </w:rPr>
        <w:fldChar w:fldCharType="end"/>
      </w:r>
    </w:p>
    <w:p w14:paraId="71250D9D" w14:textId="09071CC9" w:rsidR="00195970" w:rsidRDefault="00195970" w:rsidP="0019597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_Toc160890635 \h </w:instrText>
      </w:r>
      <w:r>
        <w:rPr>
          <w:noProof/>
        </w:rPr>
      </w:r>
      <w:r>
        <w:rPr>
          <w:noProof/>
        </w:rPr>
        <w:fldChar w:fldCharType="separate"/>
      </w:r>
      <w:r>
        <w:rPr>
          <w:noProof/>
        </w:rPr>
        <w:t>37</w:t>
      </w:r>
      <w:r>
        <w:rPr>
          <w:noProof/>
        </w:rPr>
        <w:fldChar w:fldCharType="end"/>
      </w:r>
    </w:p>
    <w:p w14:paraId="79B6A06A" w14:textId="358836DF"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60890520"/>
      <w:bookmarkEnd w:id="10"/>
      <w:r>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60890521"/>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60890522"/>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Default="00E75A52" w:rsidP="00E75A52">
      <w:pPr>
        <w:pStyle w:val="EX"/>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89660D0" w14:textId="77777777" w:rsidR="007B3457" w:rsidRDefault="00000000">
      <w:pPr>
        <w:pStyle w:val="Heading1"/>
      </w:pPr>
      <w:bookmarkStart w:id="23" w:name="_Toc510696580"/>
      <w:bookmarkStart w:id="24" w:name="_Toc35971372"/>
      <w:bookmarkStart w:id="25" w:name="_Toc160890523"/>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60890524"/>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60890525"/>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1023AE29" w14:textId="3E27CC43" w:rsidR="007B3457" w:rsidRPr="007233B9" w:rsidRDefault="00042EA0" w:rsidP="007233B9">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43DD1A5C" w14:textId="77777777" w:rsidR="007B3457" w:rsidRDefault="00000000">
      <w:pPr>
        <w:pStyle w:val="Heading2"/>
      </w:pPr>
      <w:bookmarkStart w:id="32" w:name="_Toc510696583"/>
      <w:bookmarkStart w:id="33" w:name="_Toc35971375"/>
      <w:bookmarkStart w:id="34" w:name="_Toc160890526"/>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5" w:name="_Toc510696584"/>
      <w:bookmarkStart w:id="36" w:name="_Toc35971376"/>
      <w:bookmarkStart w:id="37" w:name="_Toc160890527"/>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25pt;height:65.65pt" o:ole="">
            <v:imagedata r:id="rId13" o:title=""/>
          </v:shape>
          <o:OLEObject Type="Embed" ProgID="Visio.Drawing.11" ShapeID="_x0000_i1027" DrawAspect="Content" ObjectID="_177150403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39" w:name="_Toc35971377"/>
      <w:bookmarkStart w:id="40" w:name="_Toc510696585"/>
      <w:bookmarkStart w:id="41" w:name="_Toc160890528"/>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60890529"/>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160890530"/>
      <w:bookmarkStart w:id="44" w:name="_Toc35971385"/>
      <w:bookmarkStart w:id="45" w:name="_Toc510696593"/>
      <w:r w:rsidRPr="009E4880">
        <w:t>5.2</w:t>
      </w:r>
      <w:r w:rsidRPr="009E4880">
        <w:tab/>
        <w:t>Nimsas_SessionEventControl Service</w:t>
      </w:r>
      <w:bookmarkEnd w:id="43"/>
    </w:p>
    <w:p w14:paraId="5B439F0E" w14:textId="77777777" w:rsidR="009E4880" w:rsidRPr="009E4880" w:rsidRDefault="009E4880" w:rsidP="007C500A">
      <w:pPr>
        <w:pStyle w:val="Heading3"/>
      </w:pPr>
      <w:bookmarkStart w:id="46" w:name="_Toc160890531"/>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60890532"/>
      <w:r w:rsidRPr="009E4880">
        <w:t>5.2.2</w:t>
      </w:r>
      <w:r w:rsidRPr="009E4880">
        <w:tab/>
        <w:t>Service Operations</w:t>
      </w:r>
      <w:bookmarkEnd w:id="47"/>
    </w:p>
    <w:p w14:paraId="54469F35" w14:textId="77777777" w:rsidR="009E4880" w:rsidRPr="009E4880" w:rsidRDefault="009E4880" w:rsidP="007C500A">
      <w:pPr>
        <w:pStyle w:val="Heading4"/>
      </w:pPr>
      <w:bookmarkStart w:id="48" w:name="_Toc160890533"/>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0" w:name="_Toc160890534"/>
      <w:r w:rsidRPr="00B910B8">
        <w:t>5.2.2.1A</w:t>
      </w:r>
      <w:r w:rsidRPr="00B910B8">
        <w:tab/>
        <w:t>Subscribe</w:t>
      </w:r>
      <w:bookmarkEnd w:id="50"/>
    </w:p>
    <w:p w14:paraId="53EB296B" w14:textId="7E17D689" w:rsidR="009E4880" w:rsidRPr="00B910B8" w:rsidRDefault="000107D1" w:rsidP="00B910B8">
      <w:r w:rsidRPr="00B910B8">
        <w:t>This is a pseudo operation, the DCSF 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1" w:name="_Toc160890535"/>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60890536"/>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160890537"/>
      <w:bookmarkStart w:id="54" w:name="_Toc35971387"/>
      <w:bookmarkStart w:id="55" w:name="_Toc510696595"/>
      <w:bookmarkEnd w:id="44"/>
      <w:bookmarkEnd w:id="45"/>
      <w:r w:rsidRPr="00B910B8">
        <w:t>5.2.2.2.2</w:t>
      </w:r>
      <w:r w:rsidRPr="00B910B8">
        <w:tab/>
        <w:t>Notification for Session Event</w:t>
      </w:r>
      <w:bookmarkEnd w:id="53"/>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2pt;height:104.85pt" o:ole="">
            <v:imagedata r:id="rId15" o:title=""/>
          </v:shape>
          <o:OLEObject Type="Embed" ProgID="Visio.Drawing.15" ShapeID="_x0000_i1028" DrawAspect="Content" ObjectID="_1771504031"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4FD82CAE" w:rsidR="00860335" w:rsidRPr="00B910B8" w:rsidRDefault="00860335" w:rsidP="00B910B8">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5.2.2.2A</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60890538"/>
      <w:bookmarkEnd w:id="54"/>
      <w:bookmarkEnd w:id="55"/>
      <w:r w:rsidRPr="00577A16">
        <w:t>5.3</w:t>
      </w:r>
      <w:r w:rsidRPr="00577A16">
        <w:tab/>
        <w:t>Nimsas_MediaControl Service</w:t>
      </w:r>
      <w:bookmarkEnd w:id="56"/>
    </w:p>
    <w:p w14:paraId="34B073A6" w14:textId="77777777" w:rsidR="00577A16" w:rsidRPr="00577A16" w:rsidRDefault="00577A16" w:rsidP="007C500A">
      <w:pPr>
        <w:pStyle w:val="Heading3"/>
      </w:pPr>
      <w:bookmarkStart w:id="57" w:name="_Toc160890539"/>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8" w:name="_Toc160890540"/>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60890541"/>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60890542"/>
      <w:r w:rsidRPr="00577A16">
        <w:t>5.3.2.2</w:t>
      </w:r>
      <w:r w:rsidRPr="00577A16">
        <w:tab/>
        <w:t>MediaInstruction</w:t>
      </w:r>
      <w:bookmarkEnd w:id="61"/>
    </w:p>
    <w:p w14:paraId="55A4BD13" w14:textId="77777777" w:rsidR="00577A16" w:rsidRPr="00577A16" w:rsidRDefault="00577A16" w:rsidP="007C500A">
      <w:pPr>
        <w:pStyle w:val="Heading5"/>
      </w:pPr>
      <w:bookmarkStart w:id="62" w:name="_Toc160890543"/>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3" w:name="_Toc160890544"/>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77150403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4" w:name="_Toc35971389"/>
      <w:bookmarkStart w:id="65" w:name="_Toc510696597"/>
      <w:bookmarkStart w:id="66" w:name="_Toc160890545"/>
      <w:r>
        <w:t>6</w:t>
      </w:r>
      <w:r>
        <w:tab/>
        <w:t>API Definitions</w:t>
      </w:r>
      <w:bookmarkEnd w:id="64"/>
      <w:bookmarkEnd w:id="65"/>
      <w:bookmarkEnd w:id="66"/>
    </w:p>
    <w:p w14:paraId="6665A387" w14:textId="77777777" w:rsidR="00241C78" w:rsidRPr="00241C78" w:rsidRDefault="00241C78" w:rsidP="007C500A">
      <w:pPr>
        <w:pStyle w:val="Heading2"/>
      </w:pPr>
      <w:bookmarkStart w:id="67" w:name="_Toc82676355"/>
      <w:bookmarkStart w:id="68" w:name="_Toc130836126"/>
      <w:bookmarkStart w:id="69" w:name="_Toc160890546"/>
      <w:bookmarkStart w:id="70" w:name="_Toc35971398"/>
      <w:bookmarkStart w:id="71" w:name="_Toc510696607"/>
      <w:r w:rsidRPr="00241C78">
        <w:t>6.1</w:t>
      </w:r>
      <w:r w:rsidRPr="00241C78">
        <w:tab/>
        <w:t>Nimsas_SessionEventControl Service API</w:t>
      </w:r>
      <w:bookmarkEnd w:id="67"/>
      <w:bookmarkEnd w:id="68"/>
      <w:bookmarkEnd w:id="69"/>
    </w:p>
    <w:p w14:paraId="643F5612" w14:textId="77777777" w:rsidR="00241C78" w:rsidRPr="00241C78" w:rsidRDefault="00241C78" w:rsidP="007C500A">
      <w:pPr>
        <w:pStyle w:val="Heading3"/>
      </w:pPr>
      <w:bookmarkStart w:id="72" w:name="_Toc82676356"/>
      <w:bookmarkStart w:id="73" w:name="_Toc130836127"/>
      <w:bookmarkStart w:id="74" w:name="_Toc160890547"/>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5" w:name="_Toc82676357"/>
      <w:bookmarkStart w:id="76" w:name="_Toc130836128"/>
      <w:bookmarkStart w:id="77" w:name="_Toc160890548"/>
      <w:r w:rsidRPr="00241C78">
        <w:t>6.1.2</w:t>
      </w:r>
      <w:r w:rsidRPr="00241C78">
        <w:tab/>
        <w:t>Usage of HTTP</w:t>
      </w:r>
      <w:bookmarkEnd w:id="75"/>
      <w:bookmarkEnd w:id="76"/>
      <w:bookmarkEnd w:id="77"/>
    </w:p>
    <w:p w14:paraId="3D2DC3C3" w14:textId="77777777" w:rsidR="00241C78" w:rsidRPr="00241C78" w:rsidRDefault="00241C78" w:rsidP="007C500A">
      <w:pPr>
        <w:pStyle w:val="Heading4"/>
      </w:pPr>
      <w:bookmarkStart w:id="78" w:name="_Toc82676358"/>
      <w:bookmarkStart w:id="79" w:name="_Toc130836129"/>
      <w:bookmarkStart w:id="80" w:name="_Toc160890549"/>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1" w:name="_Toc82676359"/>
      <w:bookmarkStart w:id="82" w:name="_Toc130836130"/>
      <w:bookmarkStart w:id="83" w:name="_Toc160890550"/>
      <w:r w:rsidRPr="00241C78">
        <w:t>6.1.2.2</w:t>
      </w:r>
      <w:r w:rsidRPr="00241C78">
        <w:tab/>
        <w:t>HTTP standard headers</w:t>
      </w:r>
      <w:bookmarkEnd w:id="81"/>
      <w:bookmarkEnd w:id="82"/>
      <w:bookmarkEnd w:id="83"/>
    </w:p>
    <w:p w14:paraId="4B7C5CCD" w14:textId="77777777" w:rsidR="00241C78" w:rsidRPr="00241C78" w:rsidRDefault="00241C78" w:rsidP="007C500A">
      <w:pPr>
        <w:pStyle w:val="Heading5"/>
      </w:pPr>
      <w:bookmarkStart w:id="84" w:name="_Toc82676360"/>
      <w:bookmarkStart w:id="85" w:name="_Toc130836131"/>
      <w:bookmarkStart w:id="86" w:name="_Toc160890551"/>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7" w:name="_Toc82676361"/>
      <w:bookmarkStart w:id="88" w:name="_Toc130836132"/>
      <w:bookmarkStart w:id="89" w:name="_Toc160890552"/>
      <w:r w:rsidRPr="00241C78">
        <w:lastRenderedPageBreak/>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0" w:name="_Toc82676362"/>
      <w:bookmarkStart w:id="91" w:name="_Toc130836133"/>
      <w:bookmarkStart w:id="92" w:name="_Toc160890553"/>
      <w:r w:rsidRPr="00241C78">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3" w:name="_Toc160890554"/>
      <w:r>
        <w:t>6.1.3</w:t>
      </w:r>
      <w:r>
        <w:tab/>
        <w:t>Resources</w:t>
      </w:r>
      <w:bookmarkEnd w:id="70"/>
      <w:bookmarkEnd w:id="71"/>
      <w:bookmarkEnd w:id="93"/>
    </w:p>
    <w:p w14:paraId="29CC1792" w14:textId="77777777" w:rsidR="007B3457" w:rsidRDefault="00000000">
      <w:pPr>
        <w:pStyle w:val="Heading4"/>
      </w:pPr>
      <w:bookmarkStart w:id="94" w:name="_Toc510696608"/>
      <w:bookmarkStart w:id="95" w:name="_Toc35971399"/>
      <w:bookmarkStart w:id="96" w:name="_Toc160890555"/>
      <w:bookmarkStart w:id="97" w:name="_Toc510696609"/>
      <w:bookmarkStart w:id="98" w:name="_Toc35971400"/>
      <w:r>
        <w:t>6.1.3.1</w:t>
      </w:r>
      <w:r>
        <w:tab/>
        <w:t>Overview</w:t>
      </w:r>
      <w:bookmarkEnd w:id="94"/>
      <w:bookmarkEnd w:id="95"/>
      <w:bookmarkEnd w:id="9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6.65pt;height:95.05pt" o:ole="">
            <v:imagedata r:id="rId19" o:title=""/>
          </v:shape>
          <o:OLEObject Type="Embed" ProgID="Visio.Drawing.15" ShapeID="_x0000_i1030" DrawAspect="Content" ObjectID="_1771504033"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9" w:name="_Toc160890556"/>
      <w:bookmarkStart w:id="100" w:name="_Toc510696610"/>
      <w:bookmarkStart w:id="101" w:name="_Toc35971401"/>
      <w:bookmarkEnd w:id="97"/>
      <w:bookmarkEnd w:id="98"/>
      <w:r w:rsidRPr="00B910B8">
        <w:t>6.1.3.2</w:t>
      </w:r>
      <w:r w:rsidRPr="00B910B8">
        <w:tab/>
        <w:t>Resource: Session Event Subscriptions</w:t>
      </w:r>
      <w:bookmarkEnd w:id="99"/>
    </w:p>
    <w:p w14:paraId="3E133B16" w14:textId="77777777" w:rsidR="007B3457" w:rsidRDefault="00000000">
      <w:pPr>
        <w:pStyle w:val="Heading5"/>
      </w:pPr>
      <w:bookmarkStart w:id="102" w:name="_Toc160890557"/>
      <w:r>
        <w:t>6.1.3.2.1</w:t>
      </w:r>
      <w:r>
        <w:tab/>
        <w:t>Description</w:t>
      </w:r>
      <w:bookmarkEnd w:id="100"/>
      <w:bookmarkEnd w:id="101"/>
      <w:bookmarkEnd w:id="102"/>
    </w:p>
    <w:p w14:paraId="4AAC1B7D" w14:textId="77777777" w:rsidR="007B3457" w:rsidRDefault="00000000">
      <w:pPr>
        <w:pStyle w:val="Heading5"/>
      </w:pPr>
      <w:bookmarkStart w:id="103" w:name="_Toc35971402"/>
      <w:bookmarkStart w:id="104" w:name="_Toc160890558"/>
      <w:bookmarkStart w:id="105" w:name="_Toc35971403"/>
      <w:bookmarkStart w:id="106" w:name="_Toc510696612"/>
      <w:r>
        <w:t>6.1.3.2.2</w:t>
      </w:r>
      <w:r>
        <w:tab/>
        <w:t>Resource Definition</w:t>
      </w:r>
      <w:bookmarkEnd w:id="103"/>
      <w:bookmarkEnd w:id="104"/>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7" w:name="_Toc160890559"/>
      <w:r>
        <w:lastRenderedPageBreak/>
        <w:t>6.1.3.2.3</w:t>
      </w:r>
      <w:r>
        <w:tab/>
        <w:t>Resource Standard Methods</w:t>
      </w:r>
      <w:bookmarkEnd w:id="105"/>
      <w:bookmarkEnd w:id="106"/>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2" w:name="_Toc35971406"/>
      <w:bookmarkStart w:id="113" w:name="_Toc510696615"/>
      <w:bookmarkStart w:id="114" w:name="_Toc160890560"/>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Heading3"/>
      </w:pPr>
      <w:bookmarkStart w:id="115" w:name="_Toc510696622"/>
      <w:bookmarkStart w:id="116" w:name="_Toc35971413"/>
      <w:bookmarkStart w:id="117" w:name="_Toc160890561"/>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Heading3"/>
      </w:pPr>
      <w:bookmarkStart w:id="120" w:name="_Toc35971419"/>
      <w:bookmarkStart w:id="121" w:name="_Toc510696628"/>
      <w:bookmarkStart w:id="122" w:name="_Toc160890562"/>
      <w:bookmarkEnd w:id="118"/>
      <w:bookmarkEnd w:id="119"/>
      <w:r>
        <w:t>6.1.5</w:t>
      </w:r>
      <w:r>
        <w:tab/>
        <w:t>Notifications</w:t>
      </w:r>
      <w:bookmarkEnd w:id="120"/>
      <w:bookmarkEnd w:id="121"/>
      <w:bookmarkEnd w:id="122"/>
    </w:p>
    <w:p w14:paraId="0E2E9987" w14:textId="77777777" w:rsidR="007B3457" w:rsidRDefault="00000000">
      <w:pPr>
        <w:pStyle w:val="Heading4"/>
      </w:pPr>
      <w:bookmarkStart w:id="123" w:name="_Toc510696629"/>
      <w:bookmarkStart w:id="124" w:name="_Toc35971420"/>
      <w:bookmarkStart w:id="125" w:name="_Toc160890563"/>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8" w:name="_Toc160890564"/>
      <w:bookmarkStart w:id="129" w:name="_Toc35971421"/>
      <w:r w:rsidRPr="00B910B8">
        <w:t>6.1.5.2</w:t>
      </w:r>
      <w:r w:rsidRPr="00B910B8">
        <w:tab/>
        <w:t>Session Event Notification</w:t>
      </w:r>
      <w:bookmarkEnd w:id="128"/>
    </w:p>
    <w:p w14:paraId="1FDC3489" w14:textId="77777777" w:rsidR="00834179" w:rsidRPr="00B910B8" w:rsidRDefault="00834179" w:rsidP="00B910B8">
      <w:pPr>
        <w:pStyle w:val="Heading5"/>
      </w:pPr>
      <w:bookmarkStart w:id="130" w:name="_Toc160890565"/>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1" w:name="_Toc160890566"/>
      <w:r w:rsidRPr="00B910B8">
        <w:lastRenderedPageBreak/>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2" w:name="_Toc160890567"/>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3" w:name="_Toc35971427"/>
      <w:bookmarkStart w:id="134" w:name="_Toc160890568"/>
      <w:bookmarkEnd w:id="126"/>
      <w:bookmarkEnd w:id="129"/>
      <w:r>
        <w:t>6.1.6</w:t>
      </w:r>
      <w:r>
        <w:tab/>
        <w:t>Data Model</w:t>
      </w:r>
      <w:bookmarkEnd w:id="127"/>
      <w:bookmarkEnd w:id="133"/>
      <w:bookmarkEnd w:id="134"/>
    </w:p>
    <w:p w14:paraId="6E5F8636" w14:textId="77777777" w:rsidR="007B3457" w:rsidRDefault="00000000">
      <w:pPr>
        <w:pStyle w:val="Heading4"/>
      </w:pPr>
      <w:bookmarkStart w:id="135" w:name="_Toc510696633"/>
      <w:bookmarkStart w:id="136" w:name="_Toc35971428"/>
      <w:bookmarkStart w:id="137" w:name="_Toc160890569"/>
      <w:bookmarkStart w:id="138" w:name="_Toc35971429"/>
      <w:bookmarkStart w:id="139" w:name="_Toc510696634"/>
      <w:r>
        <w:t>6.1.6.1</w:t>
      </w:r>
      <w:r>
        <w:tab/>
        <w:t>General</w:t>
      </w:r>
      <w:bookmarkEnd w:id="135"/>
      <w:bookmarkEnd w:id="136"/>
      <w:bookmarkEnd w:id="13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1" w:name="_Toc160890570"/>
      <w:r>
        <w:rPr>
          <w:lang w:val="en-US"/>
        </w:rPr>
        <w:t>6.1.6.2</w:t>
      </w:r>
      <w:r>
        <w:rPr>
          <w:lang w:val="en-US"/>
        </w:rPr>
        <w:tab/>
        <w:t>Structured data types</w:t>
      </w:r>
      <w:bookmarkEnd w:id="138"/>
      <w:bookmarkEnd w:id="139"/>
      <w:bookmarkEnd w:id="141"/>
    </w:p>
    <w:p w14:paraId="44E52C36" w14:textId="77777777" w:rsidR="007B3457" w:rsidRDefault="00000000">
      <w:pPr>
        <w:pStyle w:val="Heading5"/>
      </w:pPr>
      <w:bookmarkStart w:id="142" w:name="_Toc160890571"/>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3" w:name="_Toc510696636"/>
      <w:bookmarkStart w:id="144" w:name="_Toc35971431"/>
      <w:bookmarkStart w:id="145" w:name="_Toc160890572"/>
      <w:r>
        <w:lastRenderedPageBreak/>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tc>
      </w:tr>
    </w:tbl>
    <w:p w14:paraId="4D41F841" w14:textId="77777777" w:rsidR="007B3457" w:rsidRDefault="007B3457">
      <w:pPr>
        <w:rPr>
          <w:lang w:val="en-US"/>
        </w:rPr>
      </w:pPr>
    </w:p>
    <w:p w14:paraId="76DDC22E" w14:textId="6FBFDEFA" w:rsidR="007B3457" w:rsidRDefault="00000000">
      <w:pPr>
        <w:pStyle w:val="Heading5"/>
      </w:pPr>
      <w:bookmarkStart w:id="146" w:name="_Toc510696637"/>
      <w:bookmarkStart w:id="147" w:name="_Toc35971432"/>
      <w:bookmarkStart w:id="148" w:name="_Toc160890573"/>
      <w:r>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Heading5"/>
      </w:pPr>
      <w:bookmarkStart w:id="151" w:name="_Toc160890574"/>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2" w:name="_Toc160890575"/>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C009560" w:rsidR="00D93AE2" w:rsidRPr="00B910B8" w:rsidRDefault="0062312F" w:rsidP="00B910B8">
            <w:pPr>
              <w:pStyle w:val="TAL"/>
            </w:pPr>
            <w:r>
              <w:t>Dc</w:t>
            </w:r>
            <w:r w:rsidR="00D93AE2" w:rsidRPr="00B910B8">
              <w:t>MediaSpecification</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bl>
    <w:p w14:paraId="431A8E96" w14:textId="77777777" w:rsidR="00D93AE2" w:rsidRPr="00D93AE2" w:rsidRDefault="00D93AE2" w:rsidP="00D93AE2"/>
    <w:p w14:paraId="6CDCEE9A" w14:textId="06052C27" w:rsidR="00D93AE2" w:rsidRPr="00B910B8" w:rsidRDefault="00D93AE2" w:rsidP="00B910B8">
      <w:pPr>
        <w:pStyle w:val="Heading5"/>
      </w:pPr>
      <w:bookmarkStart w:id="153" w:name="_Toc160890576"/>
      <w:r w:rsidRPr="00B910B8">
        <w:lastRenderedPageBreak/>
        <w:t>6.1.6.2.6</w:t>
      </w:r>
      <w:r w:rsidRPr="00B910B8">
        <w:tab/>
        <w:t xml:space="preserve">Type: </w:t>
      </w:r>
      <w:r w:rsidR="0062312F">
        <w:t>Dc</w:t>
      </w:r>
      <w:r w:rsidRPr="00B910B8">
        <w:t>MediaSpecification</w:t>
      </w:r>
      <w:bookmarkEnd w:id="153"/>
    </w:p>
    <w:p w14:paraId="72BA692D" w14:textId="24765596" w:rsidR="00D93AE2" w:rsidRPr="00B910B8" w:rsidRDefault="00D93AE2" w:rsidP="00B910B8">
      <w:pPr>
        <w:pStyle w:val="TH"/>
        <w:rPr>
          <w:b w:val="0"/>
        </w:rPr>
      </w:pPr>
      <w:r w:rsidRPr="00B910B8">
        <w:t xml:space="preserve">Table 6.1.6.2.6-1: Definition of type </w:t>
      </w:r>
      <w:r w:rsidR="0062312F">
        <w:t>Dc</w:t>
      </w:r>
      <w:r w:rsidRPr="00B910B8">
        <w:t>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60890577"/>
      <w:r>
        <w:rPr>
          <w:lang w:val="en-US"/>
        </w:rPr>
        <w:t>6.1.6.3</w:t>
      </w:r>
      <w:r>
        <w:rPr>
          <w:lang w:val="en-US"/>
        </w:rPr>
        <w:tab/>
        <w:t>Simple data types and enumerations</w:t>
      </w:r>
      <w:bookmarkEnd w:id="149"/>
      <w:bookmarkEnd w:id="150"/>
      <w:bookmarkEnd w:id="155"/>
    </w:p>
    <w:p w14:paraId="5E7A8AA6" w14:textId="77777777" w:rsidR="007B3457" w:rsidRDefault="00000000">
      <w:pPr>
        <w:pStyle w:val="Heading5"/>
      </w:pPr>
      <w:bookmarkStart w:id="156" w:name="_Toc35971434"/>
      <w:bookmarkStart w:id="157" w:name="_Toc510696639"/>
      <w:bookmarkStart w:id="158" w:name="_Toc160890578"/>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60890579"/>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60890580"/>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60890581"/>
      <w:r>
        <w:lastRenderedPageBreak/>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60890582"/>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60890583"/>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6089058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60890585"/>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60890586"/>
      <w:r>
        <w:t>6.1.7</w:t>
      </w:r>
      <w:r>
        <w:tab/>
        <w:t>Error Handling</w:t>
      </w:r>
      <w:bookmarkEnd w:id="179"/>
      <w:bookmarkEnd w:id="180"/>
      <w:bookmarkEnd w:id="181"/>
    </w:p>
    <w:p w14:paraId="1D8F42F9" w14:textId="77777777" w:rsidR="007B3457" w:rsidRDefault="00000000">
      <w:pPr>
        <w:pStyle w:val="Heading4"/>
      </w:pPr>
      <w:bookmarkStart w:id="182" w:name="_Toc35971444"/>
      <w:bookmarkStart w:id="183" w:name="_Toc160890587"/>
      <w:r>
        <w:t>6.1.7.1</w:t>
      </w:r>
      <w:r>
        <w:tab/>
        <w:t>General</w:t>
      </w:r>
      <w:bookmarkEnd w:id="182"/>
      <w:bookmarkEnd w:id="18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184" w:name="_Toc35971445"/>
      <w:bookmarkStart w:id="185" w:name="_Toc160890588"/>
      <w:r>
        <w:t>6.1.7.2</w:t>
      </w:r>
      <w:r>
        <w:tab/>
        <w:t>Protocol Errors</w:t>
      </w:r>
      <w:bookmarkEnd w:id="184"/>
      <w:bookmarkEnd w:id="18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186" w:name="_Toc35971446"/>
      <w:bookmarkStart w:id="187" w:name="_Toc160890589"/>
      <w:r>
        <w:lastRenderedPageBreak/>
        <w:t>6.1.7.3</w:t>
      </w:r>
      <w:r>
        <w:tab/>
        <w:t>Application Errors</w:t>
      </w:r>
      <w:bookmarkEnd w:id="186"/>
      <w:bookmarkEnd w:id="18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60890590"/>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199" w:name="_Toc532994477"/>
      <w:bookmarkStart w:id="200" w:name="_Toc35971448"/>
      <w:bookmarkStart w:id="201" w:name="_Toc160890591"/>
      <w:bookmarkStart w:id="202" w:name="_Toc510696649"/>
      <w:r>
        <w:t>6.1.9</w:t>
      </w:r>
      <w:r>
        <w:tab/>
        <w:t>Security</w:t>
      </w:r>
      <w:bookmarkEnd w:id="199"/>
      <w:bookmarkEnd w:id="200"/>
      <w:bookmarkEnd w:id="201"/>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4" w:name="_Toc146103776"/>
      <w:bookmarkStart w:id="205" w:name="_Toc151981335"/>
      <w:bookmarkStart w:id="206" w:name="_Toc160890592"/>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7" w:name="_Toc160890593"/>
      <w:r w:rsidRPr="00A77E58">
        <w:t>6.2</w:t>
      </w:r>
      <w:r w:rsidRPr="00A77E58">
        <w:tab/>
        <w:t>Nimsas_MediaControl Service API</w:t>
      </w:r>
      <w:bookmarkEnd w:id="207"/>
    </w:p>
    <w:p w14:paraId="4935B296" w14:textId="77777777" w:rsidR="00A77E58" w:rsidRPr="00A77E58" w:rsidRDefault="00A77E58" w:rsidP="007C500A">
      <w:pPr>
        <w:pStyle w:val="Heading3"/>
      </w:pPr>
      <w:bookmarkStart w:id="208" w:name="_Toc160890594"/>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9" w:name="_Toc160890595"/>
      <w:r w:rsidRPr="00A77E58">
        <w:t>6.2.2</w:t>
      </w:r>
      <w:r w:rsidRPr="00A77E58">
        <w:tab/>
        <w:t>Usage of HTTP</w:t>
      </w:r>
      <w:bookmarkEnd w:id="209"/>
    </w:p>
    <w:p w14:paraId="69031023" w14:textId="77777777" w:rsidR="00A77E58" w:rsidRPr="00A77E58" w:rsidRDefault="00A77E58" w:rsidP="007C500A">
      <w:pPr>
        <w:pStyle w:val="Heading4"/>
      </w:pPr>
      <w:bookmarkStart w:id="210" w:name="_Toc160890596"/>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11" w:name="_Toc160890597"/>
      <w:r w:rsidRPr="00A77E58">
        <w:t>6.2.2.2</w:t>
      </w:r>
      <w:r w:rsidRPr="00A77E58">
        <w:tab/>
        <w:t>HTTP standard headers</w:t>
      </w:r>
      <w:bookmarkEnd w:id="211"/>
    </w:p>
    <w:p w14:paraId="71D12CB6" w14:textId="77777777" w:rsidR="00A77E58" w:rsidRPr="00A77E58" w:rsidRDefault="00A77E58" w:rsidP="007C500A">
      <w:pPr>
        <w:pStyle w:val="Heading5"/>
      </w:pPr>
      <w:bookmarkStart w:id="212" w:name="_Toc160890598"/>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3" w:name="_Toc160890599"/>
      <w:r w:rsidRPr="00A77E58">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4" w:name="_Toc160890600"/>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5" w:name="_Toc160890601"/>
      <w:bookmarkEnd w:id="202"/>
      <w:bookmarkEnd w:id="203"/>
      <w:r>
        <w:t>6.2.3</w:t>
      </w:r>
      <w:r>
        <w:tab/>
        <w:t>Resources</w:t>
      </w:r>
      <w:bookmarkEnd w:id="215"/>
    </w:p>
    <w:p w14:paraId="296EF546" w14:textId="1B266AE3" w:rsidR="00F11E9C" w:rsidRDefault="00F11E9C" w:rsidP="00F11E9C">
      <w:pPr>
        <w:pStyle w:val="Heading4"/>
      </w:pPr>
      <w:bookmarkStart w:id="216" w:name="_Toc160890602"/>
      <w:r>
        <w:t>6.2.3.1</w:t>
      </w:r>
      <w:r>
        <w:tab/>
        <w:t>Overview</w:t>
      </w:r>
      <w:bookmarkEnd w:id="21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8.7pt" o:ole="">
            <v:imagedata r:id="rId21" o:title=""/>
          </v:shape>
          <o:OLEObject Type="Embed" ProgID="Visio.Drawing.15" ShapeID="_x0000_i1031" DrawAspect="Content" ObjectID="_1771504034"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7" w:name="_Toc160890603"/>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Heading5"/>
      </w:pPr>
      <w:bookmarkStart w:id="218" w:name="_Toc160890604"/>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9" w:name="_Toc160890605"/>
      <w:r>
        <w:t>6.2.3.2.2</w:t>
      </w:r>
      <w:r>
        <w:tab/>
        <w:t>Resource Definition</w:t>
      </w:r>
      <w:bookmarkEnd w:id="219"/>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assigned by the IMS AS during the IMS session setup and will be notified to consumer via Nimsas_SessionEventControl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Heading5"/>
      </w:pPr>
      <w:bookmarkStart w:id="222" w:name="_Toc160890606"/>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3" w:name="_Toc160890607"/>
      <w:r>
        <w:lastRenderedPageBreak/>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9" w:name="_Toc160890608"/>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0" w:name="_Toc160890609"/>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1" w:name="_Toc160890610"/>
      <w:r>
        <w:t>6.2.6</w:t>
      </w:r>
      <w:r>
        <w:tab/>
        <w:t>Data Model</w:t>
      </w:r>
      <w:bookmarkEnd w:id="231"/>
    </w:p>
    <w:p w14:paraId="076FEDC6" w14:textId="26832EC3" w:rsidR="00F11E9C" w:rsidRDefault="00F11E9C" w:rsidP="00F11E9C">
      <w:pPr>
        <w:pStyle w:val="Heading4"/>
      </w:pPr>
      <w:bookmarkStart w:id="232" w:name="_Toc160890611"/>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3" w:name="_Toc160890612"/>
      <w:r>
        <w:rPr>
          <w:lang w:val="en-US"/>
        </w:rPr>
        <w:lastRenderedPageBreak/>
        <w:t>6.2.6.2</w:t>
      </w:r>
      <w:r>
        <w:rPr>
          <w:lang w:val="en-US"/>
        </w:rPr>
        <w:tab/>
        <w:t>Structured data types</w:t>
      </w:r>
      <w:bookmarkEnd w:id="233"/>
    </w:p>
    <w:p w14:paraId="32BB694C" w14:textId="59108C24" w:rsidR="00F11E9C" w:rsidRDefault="00F11E9C" w:rsidP="00F11E9C">
      <w:pPr>
        <w:pStyle w:val="Heading5"/>
      </w:pPr>
      <w:bookmarkStart w:id="234" w:name="_Toc160890613"/>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5" w:name="_Toc160890614"/>
      <w:r>
        <w:t>6.2.6.2.2</w:t>
      </w:r>
      <w:r>
        <w:tab/>
        <w:t>Type: MediaInstructionData</w:t>
      </w:r>
      <w:bookmarkEnd w:id="235"/>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6" w:name="_Toc160890615"/>
      <w:r>
        <w:t>6.2.6.2.3</w:t>
      </w:r>
      <w:r>
        <w:tab/>
        <w:t xml:space="preserve">Type: </w:t>
      </w:r>
      <w:r w:rsidRPr="00EC33FF">
        <w:t>MediaInstructions</w:t>
      </w:r>
      <w:bookmarkEnd w:id="236"/>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Heading5"/>
      </w:pPr>
      <w:bookmarkStart w:id="237" w:name="_Toc160890616"/>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8" w:name="_Hlk142317712"/>
            <w:r>
              <w:rPr>
                <w:rFonts w:hint="eastAsia"/>
                <w:lang w:eastAsia="zh-CN"/>
              </w:rPr>
              <w:t>r</w:t>
            </w:r>
            <w:r>
              <w:rPr>
                <w:lang w:eastAsia="zh-CN"/>
              </w:rPr>
              <w:t>eplaceHttpUrls</w:t>
            </w:r>
            <w:bookmarkEnd w:id="238"/>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r w:rsidRPr="00B910B8">
              <w:t>1</w:t>
            </w:r>
            <w:r w:rsidR="00DE37F0">
              <w:t>..N</w:t>
            </w:r>
          </w:p>
        </w:tc>
        <w:tc>
          <w:tcPr>
            <w:tcW w:w="4838"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64405CBF" w:rsidR="00F11E9C" w:rsidRPr="00B910B8" w:rsidRDefault="00D0237C" w:rsidP="00B971EE">
            <w:pPr>
              <w:pStyle w:val="TAL"/>
              <w:rPr>
                <w:lang w:eastAsia="zh-CN"/>
              </w:rPr>
            </w:pPr>
            <w:r>
              <w:rPr>
                <w:lang w:eastAsia="zh-CN"/>
              </w:rPr>
              <w:t>M</w:t>
            </w:r>
            <w:r w:rsidRPr="00F20F9A">
              <w:rPr>
                <w:lang w:eastAsia="zh-CN"/>
              </w:rPr>
              <w:t>dc2Protocol</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548C65F0" w14:textId="2F2E76E0" w:rsidR="00F11E9C" w:rsidRPr="00B910B8" w:rsidRDefault="00F11E9C" w:rsidP="00B971EE">
            <w:pPr>
              <w:pStyle w:val="TAL"/>
            </w:pP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9" w:name="_Toc160890617"/>
      <w:r w:rsidRPr="00B910B8">
        <w:t>6.</w:t>
      </w:r>
      <w:r>
        <w:t>2</w:t>
      </w:r>
      <w:r w:rsidRPr="00B910B8">
        <w:t>.</w:t>
      </w:r>
      <w:r>
        <w:t>6</w:t>
      </w:r>
      <w:r w:rsidRPr="00B910B8">
        <w:t>.2.5</w:t>
      </w:r>
      <w:r w:rsidRPr="00B910B8">
        <w:tab/>
        <w:t xml:space="preserve">Type: </w:t>
      </w:r>
      <w:r>
        <w:rPr>
          <w:lang w:eastAsia="zh-CN"/>
        </w:rPr>
        <w:t>ArMediaSpecification</w:t>
      </w:r>
      <w:bookmarkEnd w:id="2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77C07DE6" w14:textId="25418953" w:rsidR="00F11E9C" w:rsidRDefault="00F11E9C" w:rsidP="00F11E9C">
      <w:pPr>
        <w:pStyle w:val="Heading4"/>
        <w:rPr>
          <w:lang w:val="en-US"/>
        </w:rPr>
      </w:pPr>
      <w:bookmarkStart w:id="240" w:name="_Toc160890618"/>
      <w:r>
        <w:rPr>
          <w:lang w:val="en-US"/>
        </w:rPr>
        <w:lastRenderedPageBreak/>
        <w:t>6.2.6.3</w:t>
      </w:r>
      <w:r>
        <w:rPr>
          <w:lang w:val="en-US"/>
        </w:rPr>
        <w:tab/>
        <w:t>Simple data types and enumerations</w:t>
      </w:r>
      <w:bookmarkEnd w:id="240"/>
    </w:p>
    <w:p w14:paraId="2EAAD213" w14:textId="20979F5B" w:rsidR="00F11E9C" w:rsidRDefault="00F11E9C" w:rsidP="00F11E9C">
      <w:pPr>
        <w:pStyle w:val="Heading5"/>
      </w:pPr>
      <w:bookmarkStart w:id="241" w:name="_Toc160890619"/>
      <w:r>
        <w:t>6.2.6.3.1</w:t>
      </w:r>
      <w:r>
        <w:tab/>
        <w:t>Introduction</w:t>
      </w:r>
      <w:bookmarkEnd w:id="24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2" w:name="_Toc160890620"/>
      <w:r>
        <w:t>6.2.6.3.2</w:t>
      </w:r>
      <w:r>
        <w:tab/>
        <w:t>Simple data types</w:t>
      </w:r>
      <w:bookmarkEnd w:id="24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3" w:name="_Toc160890621"/>
      <w:r>
        <w:t>6.2.6.3.3</w:t>
      </w:r>
      <w:r>
        <w:tab/>
        <w:t>Enumeration: M</w:t>
      </w:r>
      <w:r w:rsidRPr="00B910B8">
        <w:t>ediaI</w:t>
      </w:r>
      <w:r>
        <w:t>nstruction</w:t>
      </w:r>
      <w:bookmarkEnd w:id="24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Heading4"/>
        <w:rPr>
          <w:lang w:val="en-US"/>
        </w:rPr>
      </w:pPr>
      <w:bookmarkStart w:id="244" w:name="_Toc16089062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4"/>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5" w:name="_Toc160890623"/>
      <w:r>
        <w:t>6.2.6.5</w:t>
      </w:r>
      <w:r>
        <w:tab/>
        <w:t>Binary data</w:t>
      </w:r>
      <w:bookmarkEnd w:id="24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46" w:name="_Toc160890624"/>
      <w:r>
        <w:t>6.2.7</w:t>
      </w:r>
      <w:r>
        <w:tab/>
        <w:t>Error Handling</w:t>
      </w:r>
      <w:bookmarkEnd w:id="246"/>
    </w:p>
    <w:p w14:paraId="6F34A39C" w14:textId="4721E539" w:rsidR="00F11E9C" w:rsidRDefault="00F11E9C" w:rsidP="00F11E9C">
      <w:pPr>
        <w:pStyle w:val="Heading4"/>
      </w:pPr>
      <w:bookmarkStart w:id="247" w:name="_Toc160890625"/>
      <w:r>
        <w:t>6.2.7.1</w:t>
      </w:r>
      <w:r>
        <w:tab/>
        <w:t>General</w:t>
      </w:r>
      <w:bookmarkEnd w:id="247"/>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48" w:name="_Toc160890626"/>
      <w:r>
        <w:lastRenderedPageBreak/>
        <w:t>6.2.7.2</w:t>
      </w:r>
      <w:r>
        <w:tab/>
        <w:t>Protocol Errors</w:t>
      </w:r>
      <w:bookmarkEnd w:id="248"/>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49" w:name="_Toc160890627"/>
      <w:r>
        <w:t>6.2.7.3</w:t>
      </w:r>
      <w:r>
        <w:tab/>
        <w:t>Application Errors</w:t>
      </w:r>
      <w:bookmarkEnd w:id="249"/>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0" w:name="_Toc160890628"/>
      <w:r>
        <w:t>6.2.8</w:t>
      </w:r>
      <w:r>
        <w:rPr>
          <w:lang w:eastAsia="zh-CN"/>
        </w:rPr>
        <w:tab/>
        <w:t>Feature negotiation</w:t>
      </w:r>
      <w:bookmarkEnd w:id="250"/>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1" w:name="_Toc160890629"/>
      <w:r>
        <w:t>6.2.9</w:t>
      </w:r>
      <w:r>
        <w:tab/>
        <w:t>Security</w:t>
      </w:r>
      <w:bookmarkEnd w:id="251"/>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2" w:name="_Toc160890630"/>
      <w:r w:rsidRPr="005562D7">
        <w:t>6.</w:t>
      </w:r>
      <w:r>
        <w:t>2</w:t>
      </w:r>
      <w:r w:rsidRPr="005562D7">
        <w:t>.</w:t>
      </w:r>
      <w:r w:rsidR="00D76AEF">
        <w:t>10</w:t>
      </w:r>
      <w:r w:rsidRPr="005562D7">
        <w:tab/>
        <w:t>HTTP redirection</w:t>
      </w:r>
      <w:bookmarkEnd w:id="252"/>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3" w:name="_Toc35971450"/>
      <w:bookmarkStart w:id="254" w:name="_Toc510696650"/>
      <w:bookmarkStart w:id="255" w:name="_Toc160890631"/>
      <w:r>
        <w:lastRenderedPageBreak/>
        <w:t>Annex A (normative):</w:t>
      </w:r>
      <w:r>
        <w:br/>
        <w:t>OpenAPI specification</w:t>
      </w:r>
      <w:bookmarkEnd w:id="253"/>
      <w:bookmarkEnd w:id="254"/>
      <w:bookmarkEnd w:id="255"/>
    </w:p>
    <w:p w14:paraId="1656CB21" w14:textId="77777777" w:rsidR="007B3457" w:rsidRDefault="00000000" w:rsidP="003A4F10">
      <w:pPr>
        <w:pStyle w:val="Heading1"/>
      </w:pPr>
      <w:bookmarkStart w:id="256" w:name="_Toc510696651"/>
      <w:bookmarkStart w:id="257" w:name="_Toc35971451"/>
      <w:bookmarkStart w:id="258" w:name="_Toc160890632"/>
      <w:bookmarkStart w:id="259" w:name="_Toc510696653"/>
      <w:r>
        <w:t>A.1</w:t>
      </w:r>
      <w:r>
        <w:tab/>
        <w:t>General</w:t>
      </w:r>
      <w:bookmarkEnd w:id="256"/>
      <w:bookmarkEnd w:id="257"/>
      <w:bookmarkEnd w:id="258"/>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60" w:name="_Toc160890633"/>
      <w:r>
        <w:t>A.2</w:t>
      </w:r>
      <w:r>
        <w:tab/>
      </w:r>
      <w:r w:rsidR="0083253C" w:rsidRPr="0017262F">
        <w:t>Nimsas_SessionEventControl</w:t>
      </w:r>
      <w:r>
        <w:t xml:space="preserve"> API</w:t>
      </w:r>
      <w:bookmarkEnd w:id="260"/>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1FC0B82D" w:rsidR="0083253C" w:rsidRPr="007C27B2" w:rsidRDefault="0083253C" w:rsidP="0083253C">
      <w:pPr>
        <w:pStyle w:val="PL"/>
      </w:pPr>
      <w:r w:rsidRPr="007C27B2">
        <w:t xml:space="preserve">  version: '1.0.0-alpha.</w:t>
      </w:r>
      <w:r w:rsidR="00610F15">
        <w:t>2</w:t>
      </w:r>
      <w:r w:rsidRPr="007C27B2">
        <w:t>'</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B9EF959" w:rsidR="0083253C" w:rsidRDefault="0083253C" w:rsidP="0083253C">
      <w:pPr>
        <w:pStyle w:val="PL"/>
      </w:pPr>
      <w:r w:rsidRPr="007C27B2">
        <w:t xml:space="preserve">    3GPP TS 29.175 V</w:t>
      </w:r>
      <w:r w:rsidR="00610F15">
        <w:t>2</w:t>
      </w:r>
      <w:r w:rsidRPr="007C27B2">
        <w:t>.</w:t>
      </w:r>
      <w:r w:rsidR="00DD220D">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77777777" w:rsidR="0083253C" w:rsidRPr="007C27B2" w:rsidRDefault="0083253C" w:rsidP="0083253C">
      <w:pPr>
        <w:pStyle w:val="PL"/>
      </w:pPr>
      <w:r w:rsidRPr="007C27B2">
        <w:t xml:space="preserve">          # The URI in {SessionEventNotificationUri} is not provided by NF service consumer via Nimsas_SessionEventControl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dcMediaSpecification:</w:t>
      </w:r>
    </w:p>
    <w:p w14:paraId="52A763D1" w14:textId="77777777" w:rsidR="0083253C" w:rsidRPr="007C27B2" w:rsidRDefault="0083253C" w:rsidP="0083253C">
      <w:pPr>
        <w:pStyle w:val="PL"/>
      </w:pPr>
      <w:r w:rsidRPr="007C27B2">
        <w:t xml:space="preserve">          $ref: '#/components/schemas/DcMediaSpecification'</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DcMediaSpecification:</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lastRenderedPageBreak/>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2A102DCA" w14:textId="77777777" w:rsidR="0083253C" w:rsidRPr="007C27B2" w:rsidRDefault="0083253C" w:rsidP="0083253C">
      <w:pPr>
        <w:pStyle w:val="PL"/>
      </w:pPr>
      <w:r w:rsidRPr="007C27B2">
        <w:t xml:space="preserve">        localDcEndpoint:</w:t>
      </w:r>
    </w:p>
    <w:p w14:paraId="49B95B60" w14:textId="77777777" w:rsidR="0083253C" w:rsidRPr="007C27B2" w:rsidRDefault="0083253C" w:rsidP="0083253C">
      <w:pPr>
        <w:pStyle w:val="PL"/>
      </w:pPr>
      <w:r w:rsidRPr="007C27B2">
        <w:t xml:space="preserve">          $ref: 'TS29571_CommonData.yaml#/components/schemas/DcEndpoint'</w:t>
      </w:r>
    </w:p>
    <w:p w14:paraId="66F3462B" w14:textId="77777777" w:rsidR="0083253C" w:rsidRPr="007C27B2" w:rsidRDefault="0083253C" w:rsidP="0083253C">
      <w:pPr>
        <w:pStyle w:val="PL"/>
      </w:pPr>
      <w:r w:rsidRPr="007C27B2">
        <w:t xml:space="preserve">        remoteDcEndpoint:</w:t>
      </w:r>
    </w:p>
    <w:p w14:paraId="1DD7C6BA" w14:textId="77777777" w:rsidR="0083253C" w:rsidRPr="007C27B2" w:rsidRDefault="0083253C" w:rsidP="0083253C">
      <w:pPr>
        <w:pStyle w:val="PL"/>
      </w:pPr>
      <w:r w:rsidRPr="007C27B2">
        <w:t xml:space="preserve">          $ref: 'TS29571_CommonData.yaml#/components/schemas/DcEndpoint'</w:t>
      </w:r>
    </w:p>
    <w:p w14:paraId="79EF7EA5" w14:textId="77777777" w:rsidR="0083253C" w:rsidRPr="007C27B2" w:rsidRDefault="0083253C" w:rsidP="0083253C">
      <w:pPr>
        <w:pStyle w:val="PL"/>
      </w:pPr>
      <w:r w:rsidRPr="007C27B2">
        <w:t xml:space="preserve">        securitySetup:</w:t>
      </w:r>
    </w:p>
    <w:p w14:paraId="73DA7F2B" w14:textId="77777777" w:rsidR="0083253C" w:rsidRPr="007C27B2" w:rsidRDefault="0083253C" w:rsidP="0083253C">
      <w:pPr>
        <w:pStyle w:val="PL"/>
      </w:pPr>
      <w:r w:rsidRPr="007C27B2">
        <w:t xml:space="preserve">          $ref: 'TS29571_CommonData.yaml#/components/schemas/SecuritySetup'</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1" w:name="_Toc35971453"/>
      <w:bookmarkStart w:id="262" w:name="_Toc160890634"/>
      <w:r>
        <w:t>A.3</w:t>
      </w:r>
      <w:r>
        <w:tab/>
      </w:r>
      <w:r w:rsidR="00930C61" w:rsidRPr="002C6BFF">
        <w:t>Nimsas_MediaControl</w:t>
      </w:r>
      <w:r>
        <w:t xml:space="preserve"> API</w:t>
      </w:r>
      <w:bookmarkEnd w:id="259"/>
      <w:bookmarkEnd w:id="261"/>
      <w:bookmarkEnd w:id="262"/>
    </w:p>
    <w:p w14:paraId="3AAE8FAE" w14:textId="0D3692A7" w:rsidR="00930C61" w:rsidRDefault="00930C61" w:rsidP="00930C61">
      <w:pPr>
        <w:pStyle w:val="PL"/>
      </w:pPr>
      <w:bookmarkStart w:id="263"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lastRenderedPageBreak/>
        <w:t xml:space="preserve">  title: 'IMS AS MediaControl Service'</w:t>
      </w:r>
    </w:p>
    <w:p w14:paraId="5D4EDCFA" w14:textId="6AE58ED1" w:rsidR="00930C61" w:rsidRDefault="00930C61" w:rsidP="00930C61">
      <w:pPr>
        <w:pStyle w:val="PL"/>
      </w:pPr>
      <w:r>
        <w:t xml:space="preserve">  version: '1.0.0-alpha.</w:t>
      </w:r>
      <w:r w:rsidR="00610F15">
        <w:t>3</w:t>
      </w:r>
      <w:r>
        <w:t>'</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3D7947F6" w:rsidR="00930C61" w:rsidRDefault="00930C61" w:rsidP="00930C61">
      <w:pPr>
        <w:pStyle w:val="PL"/>
      </w:pPr>
      <w:r>
        <w:t xml:space="preserve">    3GPP TS 29.175 V</w:t>
      </w:r>
      <w:r w:rsidR="00610F15">
        <w:t>2</w:t>
      </w:r>
      <w:r>
        <w:t>.</w:t>
      </w:r>
      <w:r w:rsidR="00610F15">
        <w:t>0</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lastRenderedPageBreak/>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lastRenderedPageBreak/>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554655B" w14:textId="77777777" w:rsidR="00E658F2" w:rsidRDefault="00930C61" w:rsidP="00E658F2">
      <w:pPr>
        <w:pStyle w:val="PL"/>
      </w:pPr>
      <w:r>
        <w:t xml:space="preserve">        mdc2Protocol:</w:t>
      </w:r>
    </w:p>
    <w:p w14:paraId="7592EF0C" w14:textId="117DF9C2" w:rsidR="00930C61" w:rsidRDefault="00E658F2" w:rsidP="00E658F2">
      <w:pPr>
        <w:pStyle w:val="PL"/>
      </w:pPr>
      <w:r>
        <w:t xml:space="preserve">          $ref: 'TS29176_</w:t>
      </w:r>
      <w:r w:rsidRPr="00750465">
        <w:t>Nmf_MRM</w:t>
      </w:r>
      <w:r>
        <w:t>.yaml#/components/schemas/</w:t>
      </w:r>
      <w:r>
        <w:rPr>
          <w:lang w:eastAsia="zh-CN"/>
        </w:rPr>
        <w:t>M</w:t>
      </w:r>
      <w:r w:rsidRPr="00F20F9A">
        <w:rPr>
          <w:lang w:eastAsia="zh-CN"/>
        </w:rPr>
        <w:t>dc2Protocol</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057BDEE9" w14:textId="77777777" w:rsidR="00157AB2" w:rsidRDefault="00157AB2"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Default="00930C61" w:rsidP="00930C61">
      <w:pPr>
        <w:pStyle w:val="PL"/>
      </w:pPr>
      <w:r>
        <w:t xml:space="preserve">            - ORIGINATE_MEDIA</w:t>
      </w:r>
    </w:p>
    <w:p w14:paraId="0629AF8D" w14:textId="77777777" w:rsidR="00930C61" w:rsidRDefault="00930C61" w:rsidP="00930C61">
      <w:pPr>
        <w:pStyle w:val="PL"/>
      </w:pPr>
      <w:r>
        <w:t xml:space="preserve">            - TERMINATE_AND_ORIGINATE_MEDIA</w:t>
      </w:r>
    </w:p>
    <w:p w14:paraId="08406B73" w14:textId="77777777" w:rsidR="00930C61" w:rsidRDefault="00930C61" w:rsidP="00930C61">
      <w:pPr>
        <w:pStyle w:val="PL"/>
      </w:pPr>
      <w:r>
        <w:t xml:space="preserve">            - UPDATE_MEDIA</w:t>
      </w:r>
    </w:p>
    <w:p w14:paraId="2A66C93C" w14:textId="77777777" w:rsidR="00930C61" w:rsidRDefault="00930C61" w:rsidP="00930C61">
      <w:pPr>
        <w:pStyle w:val="PL"/>
      </w:pPr>
      <w:r>
        <w:t xml:space="preserve">            - DELETE_MEDIA</w:t>
      </w:r>
    </w:p>
    <w:p w14:paraId="4442CDF3" w14:textId="77777777" w:rsidR="00930C61" w:rsidRDefault="00930C61" w:rsidP="00930C61">
      <w:pPr>
        <w:pStyle w:val="PL"/>
      </w:pPr>
      <w:r>
        <w:t xml:space="preserve">            -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bookmarkEnd w:id="263"/>
    <w:p w14:paraId="3F32B26B" w14:textId="77777777" w:rsidR="00930C61" w:rsidRPr="00456520" w:rsidRDefault="00930C61">
      <w:pPr>
        <w:pStyle w:val="Guidance"/>
        <w:rPr>
          <w:i w:val="0"/>
          <w:iCs/>
        </w:rPr>
      </w:pPr>
    </w:p>
    <w:p w14:paraId="1BC56306" w14:textId="0D948582" w:rsidR="007B3457" w:rsidRDefault="00000000">
      <w:pPr>
        <w:pStyle w:val="Heading8"/>
      </w:pPr>
      <w:bookmarkStart w:id="264" w:name="historyclause"/>
      <w:r>
        <w:br w:type="page"/>
      </w:r>
      <w:bookmarkStart w:id="265" w:name="_Toc2086459"/>
      <w:bookmarkStart w:id="266" w:name="_Toc160890635"/>
      <w:bookmarkEnd w:id="264"/>
      <w:r>
        <w:lastRenderedPageBreak/>
        <w:t>Annex B (informative):</w:t>
      </w:r>
      <w:r>
        <w:br/>
        <w:t>Change history</w:t>
      </w:r>
      <w:bookmarkEnd w:id="265"/>
      <w:bookmarkEnd w:id="266"/>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7"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7"/>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hint="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hint="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hint="eastAsia"/>
                <w:sz w:val="16"/>
                <w:szCs w:val="16"/>
                <w:lang w:eastAsia="zh-CN"/>
              </w:rPr>
            </w:pPr>
            <w:r>
              <w:rPr>
                <w:rFonts w:eastAsiaTheme="minorEastAsia"/>
                <w:sz w:val="16"/>
                <w:szCs w:val="16"/>
                <w:lang w:eastAsia="zh-CN"/>
              </w:rPr>
              <w:t>2.0.0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8FF12" w14:textId="77777777" w:rsidR="00AB1805" w:rsidRDefault="00AB1805">
      <w:pPr>
        <w:spacing w:after="0"/>
      </w:pPr>
      <w:r>
        <w:separator/>
      </w:r>
    </w:p>
  </w:endnote>
  <w:endnote w:type="continuationSeparator" w:id="0">
    <w:p w14:paraId="1F00AC4A" w14:textId="77777777" w:rsidR="00AB1805" w:rsidRDefault="00AB18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F4CEB" w14:textId="77777777" w:rsidR="00AB1805" w:rsidRDefault="00AB1805">
      <w:pPr>
        <w:spacing w:after="0"/>
      </w:pPr>
      <w:r>
        <w:separator/>
      </w:r>
    </w:p>
  </w:footnote>
  <w:footnote w:type="continuationSeparator" w:id="0">
    <w:p w14:paraId="6803E162" w14:textId="77777777" w:rsidR="00AB1805" w:rsidRDefault="00AB18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27453CAB"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F15">
      <w:rPr>
        <w:rFonts w:ascii="Arial" w:hAnsi="Arial" w:cs="Arial"/>
        <w:b/>
        <w:noProof/>
        <w:sz w:val="18"/>
        <w:szCs w:val="18"/>
      </w:rPr>
      <w:t>3GPP TS 29.175 V2.0.0 (2024-03)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012765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F15">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14FB"/>
    <w:rsid w:val="00042EA0"/>
    <w:rsid w:val="00043E44"/>
    <w:rsid w:val="000444A0"/>
    <w:rsid w:val="0005041A"/>
    <w:rsid w:val="000514A5"/>
    <w:rsid w:val="00051834"/>
    <w:rsid w:val="00054A22"/>
    <w:rsid w:val="000602BD"/>
    <w:rsid w:val="00062023"/>
    <w:rsid w:val="000638E3"/>
    <w:rsid w:val="000655A6"/>
    <w:rsid w:val="00077CF5"/>
    <w:rsid w:val="00080512"/>
    <w:rsid w:val="0008580C"/>
    <w:rsid w:val="000932A4"/>
    <w:rsid w:val="000A221C"/>
    <w:rsid w:val="000B700C"/>
    <w:rsid w:val="000C0377"/>
    <w:rsid w:val="000C47C3"/>
    <w:rsid w:val="000D58AB"/>
    <w:rsid w:val="000E006B"/>
    <w:rsid w:val="000F4873"/>
    <w:rsid w:val="00102B0E"/>
    <w:rsid w:val="00106A51"/>
    <w:rsid w:val="00124FDE"/>
    <w:rsid w:val="00127E9F"/>
    <w:rsid w:val="00133164"/>
    <w:rsid w:val="00133525"/>
    <w:rsid w:val="001520CA"/>
    <w:rsid w:val="001531C4"/>
    <w:rsid w:val="00157AB2"/>
    <w:rsid w:val="0016361A"/>
    <w:rsid w:val="00176FD7"/>
    <w:rsid w:val="001772C3"/>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20B70"/>
    <w:rsid w:val="0022113D"/>
    <w:rsid w:val="0022660F"/>
    <w:rsid w:val="002345D0"/>
    <w:rsid w:val="002347A2"/>
    <w:rsid w:val="00241C78"/>
    <w:rsid w:val="0025586D"/>
    <w:rsid w:val="00260986"/>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3037AB"/>
    <w:rsid w:val="003037F0"/>
    <w:rsid w:val="003057AC"/>
    <w:rsid w:val="003172DC"/>
    <w:rsid w:val="00320BDD"/>
    <w:rsid w:val="00333899"/>
    <w:rsid w:val="003446B6"/>
    <w:rsid w:val="0035462D"/>
    <w:rsid w:val="00355A80"/>
    <w:rsid w:val="00355B47"/>
    <w:rsid w:val="00373902"/>
    <w:rsid w:val="003765B8"/>
    <w:rsid w:val="00377E9D"/>
    <w:rsid w:val="00382E38"/>
    <w:rsid w:val="0038612E"/>
    <w:rsid w:val="003900A6"/>
    <w:rsid w:val="003937F3"/>
    <w:rsid w:val="003A4F10"/>
    <w:rsid w:val="003C0F1E"/>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5515"/>
    <w:rsid w:val="0046662F"/>
    <w:rsid w:val="00477CE1"/>
    <w:rsid w:val="00485844"/>
    <w:rsid w:val="0049187D"/>
    <w:rsid w:val="004B655E"/>
    <w:rsid w:val="004B6B68"/>
    <w:rsid w:val="004D08B1"/>
    <w:rsid w:val="004D3578"/>
    <w:rsid w:val="004D4F2B"/>
    <w:rsid w:val="004E213A"/>
    <w:rsid w:val="004E5547"/>
    <w:rsid w:val="004F0988"/>
    <w:rsid w:val="004F3340"/>
    <w:rsid w:val="004F45EE"/>
    <w:rsid w:val="004F6F00"/>
    <w:rsid w:val="00511522"/>
    <w:rsid w:val="00515075"/>
    <w:rsid w:val="0053388B"/>
    <w:rsid w:val="00535773"/>
    <w:rsid w:val="00543E6C"/>
    <w:rsid w:val="00563408"/>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5EB"/>
    <w:rsid w:val="005E0EE2"/>
    <w:rsid w:val="005E1215"/>
    <w:rsid w:val="005E4BA9"/>
    <w:rsid w:val="005E4BB2"/>
    <w:rsid w:val="005F1A3C"/>
    <w:rsid w:val="00600A97"/>
    <w:rsid w:val="00602AEA"/>
    <w:rsid w:val="0060512E"/>
    <w:rsid w:val="00610F15"/>
    <w:rsid w:val="00614FDF"/>
    <w:rsid w:val="0062296E"/>
    <w:rsid w:val="0062312F"/>
    <w:rsid w:val="00623AB2"/>
    <w:rsid w:val="00631990"/>
    <w:rsid w:val="00633BD1"/>
    <w:rsid w:val="0063543D"/>
    <w:rsid w:val="00637FFE"/>
    <w:rsid w:val="00643FDD"/>
    <w:rsid w:val="00647114"/>
    <w:rsid w:val="00652EE7"/>
    <w:rsid w:val="006534D3"/>
    <w:rsid w:val="00655FA0"/>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0EA1"/>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24D2"/>
    <w:rsid w:val="00855FDA"/>
    <w:rsid w:val="00860335"/>
    <w:rsid w:val="008768CA"/>
    <w:rsid w:val="00886A82"/>
    <w:rsid w:val="00886C9C"/>
    <w:rsid w:val="008912E3"/>
    <w:rsid w:val="008A6D4A"/>
    <w:rsid w:val="008B7FDE"/>
    <w:rsid w:val="008C342B"/>
    <w:rsid w:val="008C384C"/>
    <w:rsid w:val="008E2F13"/>
    <w:rsid w:val="008E4984"/>
    <w:rsid w:val="008E66C5"/>
    <w:rsid w:val="008F7C7C"/>
    <w:rsid w:val="009010DE"/>
    <w:rsid w:val="0090271F"/>
    <w:rsid w:val="00902E23"/>
    <w:rsid w:val="009114D7"/>
    <w:rsid w:val="0091348E"/>
    <w:rsid w:val="0091477C"/>
    <w:rsid w:val="00917CCB"/>
    <w:rsid w:val="00930C61"/>
    <w:rsid w:val="00940934"/>
    <w:rsid w:val="00942EC2"/>
    <w:rsid w:val="00965484"/>
    <w:rsid w:val="00987970"/>
    <w:rsid w:val="00996788"/>
    <w:rsid w:val="00996B6F"/>
    <w:rsid w:val="009A07E2"/>
    <w:rsid w:val="009B6B4D"/>
    <w:rsid w:val="009C3F13"/>
    <w:rsid w:val="009E27A9"/>
    <w:rsid w:val="009E4880"/>
    <w:rsid w:val="009F37B7"/>
    <w:rsid w:val="00A10D80"/>
    <w:rsid w:val="00A10F02"/>
    <w:rsid w:val="00A10F26"/>
    <w:rsid w:val="00A164B4"/>
    <w:rsid w:val="00A2387A"/>
    <w:rsid w:val="00A26956"/>
    <w:rsid w:val="00A27486"/>
    <w:rsid w:val="00A33E3C"/>
    <w:rsid w:val="00A53724"/>
    <w:rsid w:val="00A56066"/>
    <w:rsid w:val="00A56452"/>
    <w:rsid w:val="00A56D23"/>
    <w:rsid w:val="00A61B81"/>
    <w:rsid w:val="00A73129"/>
    <w:rsid w:val="00A755BC"/>
    <w:rsid w:val="00A7682A"/>
    <w:rsid w:val="00A77E58"/>
    <w:rsid w:val="00A82346"/>
    <w:rsid w:val="00A87885"/>
    <w:rsid w:val="00A92BA1"/>
    <w:rsid w:val="00A96420"/>
    <w:rsid w:val="00AA3A25"/>
    <w:rsid w:val="00AA763D"/>
    <w:rsid w:val="00AB1805"/>
    <w:rsid w:val="00AB5B2A"/>
    <w:rsid w:val="00AC2304"/>
    <w:rsid w:val="00AC6BC6"/>
    <w:rsid w:val="00AD5F72"/>
    <w:rsid w:val="00AD7D8D"/>
    <w:rsid w:val="00AE4D1E"/>
    <w:rsid w:val="00AE65E2"/>
    <w:rsid w:val="00B046C2"/>
    <w:rsid w:val="00B06319"/>
    <w:rsid w:val="00B07EF2"/>
    <w:rsid w:val="00B15449"/>
    <w:rsid w:val="00B15B42"/>
    <w:rsid w:val="00B4047B"/>
    <w:rsid w:val="00B4480E"/>
    <w:rsid w:val="00B50941"/>
    <w:rsid w:val="00B51E14"/>
    <w:rsid w:val="00B54FF5"/>
    <w:rsid w:val="00B60618"/>
    <w:rsid w:val="00B62FF6"/>
    <w:rsid w:val="00B67061"/>
    <w:rsid w:val="00B7369F"/>
    <w:rsid w:val="00B760AD"/>
    <w:rsid w:val="00B770CB"/>
    <w:rsid w:val="00B81A8B"/>
    <w:rsid w:val="00B910B8"/>
    <w:rsid w:val="00B93086"/>
    <w:rsid w:val="00BA19ED"/>
    <w:rsid w:val="00BA4B8D"/>
    <w:rsid w:val="00BB0E93"/>
    <w:rsid w:val="00BC0F7D"/>
    <w:rsid w:val="00BC45C2"/>
    <w:rsid w:val="00BC486A"/>
    <w:rsid w:val="00BC5821"/>
    <w:rsid w:val="00BC6511"/>
    <w:rsid w:val="00BD7D31"/>
    <w:rsid w:val="00BE30D3"/>
    <w:rsid w:val="00BE3255"/>
    <w:rsid w:val="00BF128E"/>
    <w:rsid w:val="00BF3E3A"/>
    <w:rsid w:val="00BF464E"/>
    <w:rsid w:val="00BF523A"/>
    <w:rsid w:val="00C0469B"/>
    <w:rsid w:val="00C074DD"/>
    <w:rsid w:val="00C1496A"/>
    <w:rsid w:val="00C16606"/>
    <w:rsid w:val="00C33079"/>
    <w:rsid w:val="00C45231"/>
    <w:rsid w:val="00C539FB"/>
    <w:rsid w:val="00C539FD"/>
    <w:rsid w:val="00C64CF6"/>
    <w:rsid w:val="00C67585"/>
    <w:rsid w:val="00C72833"/>
    <w:rsid w:val="00C80F1D"/>
    <w:rsid w:val="00C83C54"/>
    <w:rsid w:val="00C84143"/>
    <w:rsid w:val="00C93F40"/>
    <w:rsid w:val="00CA3D0C"/>
    <w:rsid w:val="00CB2BD7"/>
    <w:rsid w:val="00CC0897"/>
    <w:rsid w:val="00CC6DCF"/>
    <w:rsid w:val="00CC7DF7"/>
    <w:rsid w:val="00CF21FE"/>
    <w:rsid w:val="00CF6ED5"/>
    <w:rsid w:val="00D014F1"/>
    <w:rsid w:val="00D0237C"/>
    <w:rsid w:val="00D04F56"/>
    <w:rsid w:val="00D221FB"/>
    <w:rsid w:val="00D23C85"/>
    <w:rsid w:val="00D31738"/>
    <w:rsid w:val="00D34FEF"/>
    <w:rsid w:val="00D3634B"/>
    <w:rsid w:val="00D42267"/>
    <w:rsid w:val="00D53F28"/>
    <w:rsid w:val="00D569BD"/>
    <w:rsid w:val="00D57972"/>
    <w:rsid w:val="00D636AC"/>
    <w:rsid w:val="00D65534"/>
    <w:rsid w:val="00D66618"/>
    <w:rsid w:val="00D66AAE"/>
    <w:rsid w:val="00D675A9"/>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220D"/>
    <w:rsid w:val="00DD4C17"/>
    <w:rsid w:val="00DD74A5"/>
    <w:rsid w:val="00DD76F6"/>
    <w:rsid w:val="00DE279B"/>
    <w:rsid w:val="00DE37F0"/>
    <w:rsid w:val="00DE6B55"/>
    <w:rsid w:val="00DF1E52"/>
    <w:rsid w:val="00DF2B1F"/>
    <w:rsid w:val="00DF53BC"/>
    <w:rsid w:val="00DF62CD"/>
    <w:rsid w:val="00E0356A"/>
    <w:rsid w:val="00E105F0"/>
    <w:rsid w:val="00E12F8B"/>
    <w:rsid w:val="00E14FBC"/>
    <w:rsid w:val="00E16509"/>
    <w:rsid w:val="00E27121"/>
    <w:rsid w:val="00E44582"/>
    <w:rsid w:val="00E55F72"/>
    <w:rsid w:val="00E658F2"/>
    <w:rsid w:val="00E72992"/>
    <w:rsid w:val="00E75A52"/>
    <w:rsid w:val="00E77645"/>
    <w:rsid w:val="00EA15B0"/>
    <w:rsid w:val="00EA5EA7"/>
    <w:rsid w:val="00EB08F4"/>
    <w:rsid w:val="00EB1FC2"/>
    <w:rsid w:val="00EC3F15"/>
    <w:rsid w:val="00EC4A25"/>
    <w:rsid w:val="00ED3CB3"/>
    <w:rsid w:val="00ED7A4D"/>
    <w:rsid w:val="00EE0755"/>
    <w:rsid w:val="00EE7D5D"/>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D6F89"/>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11805</Words>
  <Characters>67289</Characters>
  <Application>Microsoft Office Word</Application>
  <DocSecurity>0</DocSecurity>
  <Lines>560</Lines>
  <Paragraphs>157</Paragraphs>
  <ScaleCrop>false</ScaleCrop>
  <Company>ETSI</Company>
  <LinksUpToDate>false</LinksUpToDate>
  <CharactersWithSpaces>78937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56</cp:revision>
  <cp:lastPrinted>2019-02-25T14:05:00Z</cp:lastPrinted>
  <dcterms:created xsi:type="dcterms:W3CDTF">2023-11-27T11:13:00Z</dcterms:created>
  <dcterms:modified xsi:type="dcterms:W3CDTF">2024-03-09T14:40:00Z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