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7E5ED4BD"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18</w:t>
            </w:r>
            <w:r w:rsidRPr="00975BFD">
              <w:t>.</w:t>
            </w:r>
            <w:r w:rsidR="00EE54F0">
              <w:t>4</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971472">
              <w:rPr>
                <w:rFonts w:eastAsia="SimSun"/>
                <w:sz w:val="32"/>
                <w:lang w:eastAsia="zh-CN"/>
              </w:rPr>
              <w:t>4</w:t>
            </w:r>
            <w:r w:rsidRPr="00975BFD">
              <w:rPr>
                <w:sz w:val="32"/>
              </w:rPr>
              <w:t>-</w:t>
            </w:r>
            <w:bookmarkEnd w:id="3"/>
            <w:r w:rsidR="00971472">
              <w:rPr>
                <w:sz w:val="32"/>
              </w:rPr>
              <w:t>0</w:t>
            </w:r>
            <w:r w:rsidR="00EE54F0">
              <w:rPr>
                <w:sz w:val="32"/>
              </w:rPr>
              <w:t>9</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77777777"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18</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9D627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3B259DBF"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971472">
              <w:rPr>
                <w:sz w:val="18"/>
              </w:rPr>
              <w:t>4</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3F9A5790" w14:textId="26632811" w:rsidR="009C1B44" w:rsidRDefault="008B0039">
      <w:pPr>
        <w:pStyle w:val="TOC1"/>
        <w:rPr>
          <w:rFonts w:asciiTheme="minorHAnsi" w:eastAsiaTheme="minorEastAsia" w:hAnsiTheme="minorHAnsi" w:cstheme="minorBidi"/>
          <w:noProof/>
          <w:kern w:val="2"/>
          <w:sz w:val="24"/>
          <w:szCs w:val="24"/>
          <w:lang w:eastAsia="en-GB"/>
          <w14:ligatures w14:val="standardContextual"/>
        </w:rPr>
      </w:pPr>
      <w:r w:rsidRPr="00975BFD">
        <w:fldChar w:fldCharType="begin"/>
      </w:r>
      <w:r w:rsidR="00632768" w:rsidRPr="00975BFD">
        <w:instrText xml:space="preserve"> TOC \o "1-9" </w:instrText>
      </w:r>
      <w:r w:rsidRPr="00975BFD">
        <w:fldChar w:fldCharType="separate"/>
      </w:r>
      <w:r w:rsidR="009C1B44">
        <w:rPr>
          <w:noProof/>
        </w:rPr>
        <w:t>Foreword</w:t>
      </w:r>
      <w:r w:rsidR="009C1B44">
        <w:rPr>
          <w:noProof/>
        </w:rPr>
        <w:tab/>
      </w:r>
      <w:r w:rsidR="009C1B44">
        <w:rPr>
          <w:noProof/>
        </w:rPr>
        <w:fldChar w:fldCharType="begin"/>
      </w:r>
      <w:r w:rsidR="009C1B44">
        <w:rPr>
          <w:noProof/>
        </w:rPr>
        <w:instrText xml:space="preserve"> PAGEREF _Toc177999128 \h </w:instrText>
      </w:r>
      <w:r w:rsidR="009C1B44">
        <w:rPr>
          <w:noProof/>
        </w:rPr>
      </w:r>
      <w:r w:rsidR="009C1B44">
        <w:rPr>
          <w:noProof/>
        </w:rPr>
        <w:fldChar w:fldCharType="separate"/>
      </w:r>
      <w:r w:rsidR="009C1B44">
        <w:rPr>
          <w:noProof/>
        </w:rPr>
        <w:t>10</w:t>
      </w:r>
      <w:r w:rsidR="009C1B44">
        <w:rPr>
          <w:noProof/>
        </w:rPr>
        <w:fldChar w:fldCharType="end"/>
      </w:r>
    </w:p>
    <w:p w14:paraId="1F1E178A" w14:textId="26D018CD"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_Toc177999129 \h </w:instrText>
      </w:r>
      <w:r>
        <w:rPr>
          <w:noProof/>
        </w:rPr>
      </w:r>
      <w:r>
        <w:rPr>
          <w:noProof/>
        </w:rPr>
        <w:fldChar w:fldCharType="separate"/>
      </w:r>
      <w:r>
        <w:rPr>
          <w:noProof/>
        </w:rPr>
        <w:t>11</w:t>
      </w:r>
      <w:r>
        <w:rPr>
          <w:noProof/>
        </w:rPr>
        <w:fldChar w:fldCharType="end"/>
      </w:r>
    </w:p>
    <w:p w14:paraId="6079D602" w14:textId="2F6FC29B"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_Toc177999130 \h </w:instrText>
      </w:r>
      <w:r>
        <w:rPr>
          <w:noProof/>
        </w:rPr>
      </w:r>
      <w:r>
        <w:rPr>
          <w:noProof/>
        </w:rPr>
        <w:fldChar w:fldCharType="separate"/>
      </w:r>
      <w:r>
        <w:rPr>
          <w:noProof/>
        </w:rPr>
        <w:t>12</w:t>
      </w:r>
      <w:r>
        <w:rPr>
          <w:noProof/>
        </w:rPr>
        <w:fldChar w:fldCharType="end"/>
      </w:r>
    </w:p>
    <w:p w14:paraId="3D13F281" w14:textId="29476C3E"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_Toc177999131 \h </w:instrText>
      </w:r>
      <w:r>
        <w:rPr>
          <w:noProof/>
        </w:rPr>
      </w:r>
      <w:r>
        <w:rPr>
          <w:noProof/>
        </w:rPr>
        <w:fldChar w:fldCharType="separate"/>
      </w:r>
      <w:r>
        <w:rPr>
          <w:noProof/>
        </w:rPr>
        <w:t>12</w:t>
      </w:r>
      <w:r>
        <w:rPr>
          <w:noProof/>
        </w:rPr>
        <w:fldChar w:fldCharType="end"/>
      </w:r>
    </w:p>
    <w:p w14:paraId="414B084B" w14:textId="1854CD7F"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_Toc177999132 \h </w:instrText>
      </w:r>
      <w:r>
        <w:rPr>
          <w:noProof/>
        </w:rPr>
      </w:r>
      <w:r>
        <w:rPr>
          <w:noProof/>
        </w:rPr>
        <w:fldChar w:fldCharType="separate"/>
      </w:r>
      <w:r>
        <w:rPr>
          <w:noProof/>
        </w:rPr>
        <w:t>13</w:t>
      </w:r>
      <w:r>
        <w:rPr>
          <w:noProof/>
        </w:rPr>
        <w:fldChar w:fldCharType="end"/>
      </w:r>
    </w:p>
    <w:p w14:paraId="7689FF62" w14:textId="119EA928"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_Toc177999133 \h </w:instrText>
      </w:r>
      <w:r>
        <w:rPr>
          <w:noProof/>
        </w:rPr>
      </w:r>
      <w:r>
        <w:rPr>
          <w:noProof/>
        </w:rPr>
        <w:fldChar w:fldCharType="separate"/>
      </w:r>
      <w:r>
        <w:rPr>
          <w:noProof/>
        </w:rPr>
        <w:t>13</w:t>
      </w:r>
      <w:r>
        <w:rPr>
          <w:noProof/>
        </w:rPr>
        <w:fldChar w:fldCharType="end"/>
      </w:r>
    </w:p>
    <w:p w14:paraId="27174026" w14:textId="5754DE6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_Toc177999134 \h </w:instrText>
      </w:r>
      <w:r>
        <w:rPr>
          <w:noProof/>
        </w:rPr>
      </w:r>
      <w:r>
        <w:rPr>
          <w:noProof/>
        </w:rPr>
        <w:fldChar w:fldCharType="separate"/>
      </w:r>
      <w:r>
        <w:rPr>
          <w:noProof/>
        </w:rPr>
        <w:t>13</w:t>
      </w:r>
      <w:r>
        <w:rPr>
          <w:noProof/>
        </w:rPr>
        <w:fldChar w:fldCharType="end"/>
      </w:r>
    </w:p>
    <w:p w14:paraId="4204BADC" w14:textId="26E71F69"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_Toc177999135 \h </w:instrText>
      </w:r>
      <w:r>
        <w:rPr>
          <w:noProof/>
        </w:rPr>
      </w:r>
      <w:r>
        <w:rPr>
          <w:noProof/>
        </w:rPr>
        <w:fldChar w:fldCharType="separate"/>
      </w:r>
      <w:r>
        <w:rPr>
          <w:noProof/>
        </w:rPr>
        <w:t>14</w:t>
      </w:r>
      <w:r>
        <w:rPr>
          <w:noProof/>
        </w:rPr>
        <w:fldChar w:fldCharType="end"/>
      </w:r>
    </w:p>
    <w:p w14:paraId="4A816795" w14:textId="4BE0D269"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lang w:eastAsia="zh-CN"/>
        </w:rPr>
        <w:t>Overview</w:t>
      </w:r>
      <w:r>
        <w:rPr>
          <w:noProof/>
        </w:rPr>
        <w:tab/>
      </w:r>
      <w:r>
        <w:rPr>
          <w:noProof/>
        </w:rPr>
        <w:fldChar w:fldCharType="begin"/>
      </w:r>
      <w:r>
        <w:rPr>
          <w:noProof/>
        </w:rPr>
        <w:instrText xml:space="preserve"> PAGEREF _Toc177999136 \h </w:instrText>
      </w:r>
      <w:r>
        <w:rPr>
          <w:noProof/>
        </w:rPr>
      </w:r>
      <w:r>
        <w:rPr>
          <w:noProof/>
        </w:rPr>
        <w:fldChar w:fldCharType="separate"/>
      </w:r>
      <w:r>
        <w:rPr>
          <w:noProof/>
        </w:rPr>
        <w:t>14</w:t>
      </w:r>
      <w:r>
        <w:rPr>
          <w:noProof/>
        </w:rPr>
        <w:fldChar w:fldCharType="end"/>
      </w:r>
    </w:p>
    <w:p w14:paraId="616F9AEA" w14:textId="26A1D9C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noProof/>
          <w:lang w:eastAsia="zh-CN"/>
        </w:rPr>
        <w:t>R</w:t>
      </w:r>
      <w:r>
        <w:rPr>
          <w:noProof/>
        </w:rPr>
        <w:t>egistration</w:t>
      </w:r>
      <w:r>
        <w:rPr>
          <w:noProof/>
        </w:rPr>
        <w:tab/>
      </w:r>
      <w:r>
        <w:rPr>
          <w:noProof/>
        </w:rPr>
        <w:fldChar w:fldCharType="begin"/>
      </w:r>
      <w:r>
        <w:rPr>
          <w:noProof/>
        </w:rPr>
        <w:instrText xml:space="preserve"> PAGEREF _Toc177999137 \h </w:instrText>
      </w:r>
      <w:r>
        <w:rPr>
          <w:noProof/>
        </w:rPr>
      </w:r>
      <w:r>
        <w:rPr>
          <w:noProof/>
        </w:rPr>
        <w:fldChar w:fldCharType="separate"/>
      </w:r>
      <w:r>
        <w:rPr>
          <w:noProof/>
        </w:rPr>
        <w:t>14</w:t>
      </w:r>
      <w:r>
        <w:rPr>
          <w:noProof/>
        </w:rPr>
        <w:fldChar w:fldCharType="end"/>
      </w:r>
    </w:p>
    <w:p w14:paraId="1196F068" w14:textId="486CF388"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784926">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_Toc177999138 \h </w:instrText>
      </w:r>
      <w:r>
        <w:rPr>
          <w:noProof/>
        </w:rPr>
      </w:r>
      <w:r>
        <w:rPr>
          <w:noProof/>
        </w:rPr>
        <w:fldChar w:fldCharType="separate"/>
      </w:r>
      <w:r>
        <w:rPr>
          <w:noProof/>
        </w:rPr>
        <w:t>14</w:t>
      </w:r>
      <w:r>
        <w:rPr>
          <w:noProof/>
        </w:rPr>
        <w:fldChar w:fldCharType="end"/>
      </w:r>
    </w:p>
    <w:p w14:paraId="669180BF" w14:textId="6D4BFD30"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784926">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_Toc177999139 \h </w:instrText>
      </w:r>
      <w:r>
        <w:rPr>
          <w:noProof/>
        </w:rPr>
      </w:r>
      <w:r>
        <w:rPr>
          <w:noProof/>
        </w:rPr>
        <w:fldChar w:fldCharType="separate"/>
      </w:r>
      <w:r>
        <w:rPr>
          <w:noProof/>
        </w:rPr>
        <w:t>14</w:t>
      </w:r>
      <w:r>
        <w:rPr>
          <w:noProof/>
        </w:rPr>
        <w:fldChar w:fldCharType="end"/>
      </w:r>
    </w:p>
    <w:p w14:paraId="77051DB6" w14:textId="7191DBE1"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784926">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_Toc177999140 \h </w:instrText>
      </w:r>
      <w:r>
        <w:rPr>
          <w:noProof/>
        </w:rPr>
      </w:r>
      <w:r>
        <w:rPr>
          <w:noProof/>
        </w:rPr>
        <w:fldChar w:fldCharType="separate"/>
      </w:r>
      <w:r>
        <w:rPr>
          <w:noProof/>
        </w:rPr>
        <w:t>15</w:t>
      </w:r>
      <w:r>
        <w:rPr>
          <w:noProof/>
        </w:rPr>
        <w:fldChar w:fldCharType="end"/>
      </w:r>
    </w:p>
    <w:p w14:paraId="1A51D8C3" w14:textId="4951472E"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784926">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_Toc177999141 \h </w:instrText>
      </w:r>
      <w:r>
        <w:rPr>
          <w:noProof/>
        </w:rPr>
      </w:r>
      <w:r>
        <w:rPr>
          <w:noProof/>
        </w:rPr>
        <w:fldChar w:fldCharType="separate"/>
      </w:r>
      <w:r>
        <w:rPr>
          <w:noProof/>
        </w:rPr>
        <w:t>15</w:t>
      </w:r>
      <w:r>
        <w:rPr>
          <w:noProof/>
        </w:rPr>
        <w:fldChar w:fldCharType="end"/>
      </w:r>
    </w:p>
    <w:p w14:paraId="50F57E3D" w14:textId="30607BA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Theme="minorEastAsia"/>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_Toc177999142 \h </w:instrText>
      </w:r>
      <w:r>
        <w:rPr>
          <w:noProof/>
        </w:rPr>
      </w:r>
      <w:r>
        <w:rPr>
          <w:noProof/>
        </w:rPr>
        <w:fldChar w:fldCharType="separate"/>
      </w:r>
      <w:r>
        <w:rPr>
          <w:noProof/>
        </w:rPr>
        <w:t>15</w:t>
      </w:r>
      <w:r>
        <w:rPr>
          <w:noProof/>
        </w:rPr>
        <w:fldChar w:fldCharType="end"/>
      </w:r>
    </w:p>
    <w:p w14:paraId="74F8DC59" w14:textId="24D21F1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784926">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Information collection from NSCE server</w:t>
      </w:r>
      <w:r w:rsidRPr="00784926">
        <w:rPr>
          <w:rFonts w:eastAsiaTheme="minorEastAsia"/>
          <w:noProof/>
        </w:rPr>
        <w:t>(</w:t>
      </w:r>
      <w:r>
        <w:rPr>
          <w:noProof/>
        </w:rPr>
        <w:t>s</w:t>
      </w:r>
      <w:r w:rsidRPr="00784926">
        <w:rPr>
          <w:rFonts w:eastAsiaTheme="minorEastAsia"/>
          <w:noProof/>
        </w:rPr>
        <w:t>)</w:t>
      </w:r>
      <w:r>
        <w:rPr>
          <w:noProof/>
        </w:rPr>
        <w:tab/>
      </w:r>
      <w:r>
        <w:rPr>
          <w:noProof/>
        </w:rPr>
        <w:fldChar w:fldCharType="begin"/>
      </w:r>
      <w:r>
        <w:rPr>
          <w:noProof/>
        </w:rPr>
        <w:instrText xml:space="preserve"> PAGEREF _Toc177999143 \h </w:instrText>
      </w:r>
      <w:r>
        <w:rPr>
          <w:noProof/>
        </w:rPr>
      </w:r>
      <w:r>
        <w:rPr>
          <w:noProof/>
        </w:rPr>
        <w:fldChar w:fldCharType="separate"/>
      </w:r>
      <w:r>
        <w:rPr>
          <w:noProof/>
        </w:rPr>
        <w:t>15</w:t>
      </w:r>
      <w:r>
        <w:rPr>
          <w:noProof/>
        </w:rPr>
        <w:fldChar w:fldCharType="end"/>
      </w:r>
    </w:p>
    <w:p w14:paraId="0A2A3BA5" w14:textId="4F3B3611"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4.</w:t>
      </w:r>
      <w:r w:rsidRPr="00784926">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784926">
        <w:rPr>
          <w:bCs/>
          <w:noProof/>
        </w:rPr>
        <w:t>Predictive slice modification in edge based NSCE deployments</w:t>
      </w:r>
      <w:r>
        <w:rPr>
          <w:noProof/>
        </w:rPr>
        <w:tab/>
      </w:r>
      <w:r>
        <w:rPr>
          <w:noProof/>
        </w:rPr>
        <w:fldChar w:fldCharType="begin"/>
      </w:r>
      <w:r>
        <w:rPr>
          <w:noProof/>
        </w:rPr>
        <w:instrText xml:space="preserve"> PAGEREF _Toc177999144 \h </w:instrText>
      </w:r>
      <w:r>
        <w:rPr>
          <w:noProof/>
        </w:rPr>
      </w:r>
      <w:r>
        <w:rPr>
          <w:noProof/>
        </w:rPr>
        <w:fldChar w:fldCharType="separate"/>
      </w:r>
      <w:r>
        <w:rPr>
          <w:noProof/>
        </w:rPr>
        <w:t>15</w:t>
      </w:r>
      <w:r>
        <w:rPr>
          <w:noProof/>
        </w:rPr>
        <w:fldChar w:fldCharType="end"/>
      </w:r>
    </w:p>
    <w:p w14:paraId="113EDF6B" w14:textId="0D798010"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Theme="minorEastAsia"/>
          <w:noProof/>
          <w:lang w:eastAsia="zh-CN"/>
        </w:rPr>
        <w:t>4.9</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noProof/>
          <w:lang w:eastAsia="zh-CN"/>
        </w:rPr>
        <w:t>Multiple slices coordinated resource optimization</w:t>
      </w:r>
      <w:r>
        <w:rPr>
          <w:noProof/>
        </w:rPr>
        <w:tab/>
      </w:r>
      <w:r>
        <w:rPr>
          <w:noProof/>
        </w:rPr>
        <w:fldChar w:fldCharType="begin"/>
      </w:r>
      <w:r>
        <w:rPr>
          <w:noProof/>
        </w:rPr>
        <w:instrText xml:space="preserve"> PAGEREF _Toc177999145 \h </w:instrText>
      </w:r>
      <w:r>
        <w:rPr>
          <w:noProof/>
        </w:rPr>
      </w:r>
      <w:r>
        <w:rPr>
          <w:noProof/>
        </w:rPr>
        <w:fldChar w:fldCharType="separate"/>
      </w:r>
      <w:r>
        <w:rPr>
          <w:noProof/>
        </w:rPr>
        <w:t>15</w:t>
      </w:r>
      <w:r>
        <w:rPr>
          <w:noProof/>
        </w:rPr>
        <w:fldChar w:fldCharType="end"/>
      </w:r>
    </w:p>
    <w:p w14:paraId="340DC15F" w14:textId="1E18EE04"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4.10</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lang w:eastAsia="zh-CN"/>
        </w:rPr>
        <w:t>Network slice adaptation for VAL application</w:t>
      </w:r>
      <w:r>
        <w:rPr>
          <w:noProof/>
        </w:rPr>
        <w:tab/>
      </w:r>
      <w:r>
        <w:rPr>
          <w:noProof/>
        </w:rPr>
        <w:fldChar w:fldCharType="begin"/>
      </w:r>
      <w:r>
        <w:rPr>
          <w:noProof/>
        </w:rPr>
        <w:instrText xml:space="preserve"> PAGEREF _Toc177999146 \h </w:instrText>
      </w:r>
      <w:r>
        <w:rPr>
          <w:noProof/>
        </w:rPr>
      </w:r>
      <w:r>
        <w:rPr>
          <w:noProof/>
        </w:rPr>
        <w:fldChar w:fldCharType="separate"/>
      </w:r>
      <w:r>
        <w:rPr>
          <w:noProof/>
        </w:rPr>
        <w:t>15</w:t>
      </w:r>
      <w:r>
        <w:rPr>
          <w:noProof/>
        </w:rPr>
        <w:fldChar w:fldCharType="end"/>
      </w:r>
    </w:p>
    <w:p w14:paraId="0EC02784" w14:textId="3CAAC8BE"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4.11</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rPr>
        <w:t>Slice related communication service lifecycle management</w:t>
      </w:r>
      <w:r>
        <w:rPr>
          <w:noProof/>
        </w:rPr>
        <w:tab/>
      </w:r>
      <w:r>
        <w:rPr>
          <w:noProof/>
        </w:rPr>
        <w:fldChar w:fldCharType="begin"/>
      </w:r>
      <w:r>
        <w:rPr>
          <w:noProof/>
        </w:rPr>
        <w:instrText xml:space="preserve"> PAGEREF _Toc177999147 \h </w:instrText>
      </w:r>
      <w:r>
        <w:rPr>
          <w:noProof/>
        </w:rPr>
      </w:r>
      <w:r>
        <w:rPr>
          <w:noProof/>
        </w:rPr>
        <w:fldChar w:fldCharType="separate"/>
      </w:r>
      <w:r>
        <w:rPr>
          <w:noProof/>
        </w:rPr>
        <w:t>16</w:t>
      </w:r>
      <w:r>
        <w:rPr>
          <w:noProof/>
        </w:rPr>
        <w:fldChar w:fldCharType="end"/>
      </w:r>
    </w:p>
    <w:p w14:paraId="7CB8A9CC" w14:textId="564EED6D"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4.12</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rPr>
        <w:t>Predictive slice modification in Inter-PLMN based slice service continuity</w:t>
      </w:r>
      <w:r>
        <w:rPr>
          <w:noProof/>
        </w:rPr>
        <w:tab/>
      </w:r>
      <w:r>
        <w:rPr>
          <w:noProof/>
        </w:rPr>
        <w:fldChar w:fldCharType="begin"/>
      </w:r>
      <w:r>
        <w:rPr>
          <w:noProof/>
        </w:rPr>
        <w:instrText xml:space="preserve"> PAGEREF _Toc177999148 \h </w:instrText>
      </w:r>
      <w:r>
        <w:rPr>
          <w:noProof/>
        </w:rPr>
      </w:r>
      <w:r>
        <w:rPr>
          <w:noProof/>
        </w:rPr>
        <w:fldChar w:fldCharType="separate"/>
      </w:r>
      <w:r>
        <w:rPr>
          <w:noProof/>
        </w:rPr>
        <w:t>16</w:t>
      </w:r>
      <w:r>
        <w:rPr>
          <w:noProof/>
        </w:rPr>
        <w:fldChar w:fldCharType="end"/>
      </w:r>
    </w:p>
    <w:p w14:paraId="5356F5D0" w14:textId="0F10EF5F"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784926">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diagnostics</w:t>
      </w:r>
      <w:r>
        <w:rPr>
          <w:noProof/>
        </w:rPr>
        <w:tab/>
      </w:r>
      <w:r>
        <w:rPr>
          <w:noProof/>
        </w:rPr>
        <w:fldChar w:fldCharType="begin"/>
      </w:r>
      <w:r>
        <w:rPr>
          <w:noProof/>
        </w:rPr>
        <w:instrText xml:space="preserve"> PAGEREF _Toc177999149 \h </w:instrText>
      </w:r>
      <w:r>
        <w:rPr>
          <w:noProof/>
        </w:rPr>
      </w:r>
      <w:r>
        <w:rPr>
          <w:noProof/>
        </w:rPr>
        <w:fldChar w:fldCharType="separate"/>
      </w:r>
      <w:r>
        <w:rPr>
          <w:noProof/>
        </w:rPr>
        <w:t>16</w:t>
      </w:r>
      <w:r>
        <w:rPr>
          <w:noProof/>
        </w:rPr>
        <w:fldChar w:fldCharType="end"/>
      </w:r>
    </w:p>
    <w:p w14:paraId="4A210C65" w14:textId="3FDFDE3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784926">
        <w:rPr>
          <w:rFonts w:eastAsiaTheme="minorEastAsia"/>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784926">
        <w:rPr>
          <w:bCs/>
          <w:noProof/>
          <w:lang w:eastAsia="zh-CN"/>
        </w:rPr>
        <w:t>N</w:t>
      </w:r>
      <w:r w:rsidRPr="00784926">
        <w:rPr>
          <w:bCs/>
          <w:noProof/>
        </w:rPr>
        <w:t>etwork slice fault management</w:t>
      </w:r>
      <w:r>
        <w:rPr>
          <w:noProof/>
        </w:rPr>
        <w:t xml:space="preserve"> capability exposure</w:t>
      </w:r>
      <w:r>
        <w:rPr>
          <w:noProof/>
        </w:rPr>
        <w:tab/>
      </w:r>
      <w:r>
        <w:rPr>
          <w:noProof/>
        </w:rPr>
        <w:fldChar w:fldCharType="begin"/>
      </w:r>
      <w:r>
        <w:rPr>
          <w:noProof/>
        </w:rPr>
        <w:instrText xml:space="preserve"> PAGEREF _Toc177999150 \h </w:instrText>
      </w:r>
      <w:r>
        <w:rPr>
          <w:noProof/>
        </w:rPr>
      </w:r>
      <w:r>
        <w:rPr>
          <w:noProof/>
        </w:rPr>
        <w:fldChar w:fldCharType="separate"/>
      </w:r>
      <w:r>
        <w:rPr>
          <w:noProof/>
        </w:rPr>
        <w:t>16</w:t>
      </w:r>
      <w:r>
        <w:rPr>
          <w:noProof/>
        </w:rPr>
        <w:fldChar w:fldCharType="end"/>
      </w:r>
    </w:p>
    <w:p w14:paraId="70E564BE" w14:textId="7CB3221D"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784926">
        <w:rPr>
          <w:rFonts w:eastAsiaTheme="minorEastAsia"/>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_Toc177999151 \h </w:instrText>
      </w:r>
      <w:r>
        <w:rPr>
          <w:noProof/>
        </w:rPr>
      </w:r>
      <w:r>
        <w:rPr>
          <w:noProof/>
        </w:rPr>
        <w:fldChar w:fldCharType="separate"/>
      </w:r>
      <w:r>
        <w:rPr>
          <w:noProof/>
        </w:rPr>
        <w:t>16</w:t>
      </w:r>
      <w:r>
        <w:rPr>
          <w:noProof/>
        </w:rPr>
        <w:fldChar w:fldCharType="end"/>
      </w:r>
    </w:p>
    <w:p w14:paraId="2B56B600" w14:textId="7031F61E"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784926">
        <w:rPr>
          <w:rFonts w:eastAsiaTheme="minorEastAsia"/>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_Toc177999152 \h </w:instrText>
      </w:r>
      <w:r>
        <w:rPr>
          <w:noProof/>
        </w:rPr>
      </w:r>
      <w:r>
        <w:rPr>
          <w:noProof/>
        </w:rPr>
        <w:fldChar w:fldCharType="separate"/>
      </w:r>
      <w:r>
        <w:rPr>
          <w:noProof/>
        </w:rPr>
        <w:t>16</w:t>
      </w:r>
      <w:r>
        <w:rPr>
          <w:noProof/>
        </w:rPr>
        <w:fldChar w:fldCharType="end"/>
      </w:r>
    </w:p>
    <w:p w14:paraId="3890E3E9" w14:textId="1E85449B"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784926">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_Toc177999153 \h </w:instrText>
      </w:r>
      <w:r>
        <w:rPr>
          <w:noProof/>
        </w:rPr>
      </w:r>
      <w:r>
        <w:rPr>
          <w:noProof/>
        </w:rPr>
        <w:fldChar w:fldCharType="separate"/>
      </w:r>
      <w:r>
        <w:rPr>
          <w:noProof/>
        </w:rPr>
        <w:t>16</w:t>
      </w:r>
      <w:r>
        <w:rPr>
          <w:noProof/>
        </w:rPr>
        <w:fldChar w:fldCharType="end"/>
      </w:r>
    </w:p>
    <w:p w14:paraId="2984272E" w14:textId="2BBB9949"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lang w:eastAsia="zh-CN"/>
        </w:rPr>
        <w:t>Business models and relationships for NSCE</w:t>
      </w:r>
      <w:r>
        <w:rPr>
          <w:noProof/>
        </w:rPr>
        <w:tab/>
      </w:r>
      <w:r>
        <w:rPr>
          <w:noProof/>
        </w:rPr>
        <w:fldChar w:fldCharType="begin"/>
      </w:r>
      <w:r>
        <w:rPr>
          <w:noProof/>
        </w:rPr>
        <w:instrText xml:space="preserve"> PAGEREF _Toc177999154 \h </w:instrText>
      </w:r>
      <w:r>
        <w:rPr>
          <w:noProof/>
        </w:rPr>
      </w:r>
      <w:r>
        <w:rPr>
          <w:noProof/>
        </w:rPr>
        <w:fldChar w:fldCharType="separate"/>
      </w:r>
      <w:r>
        <w:rPr>
          <w:noProof/>
        </w:rPr>
        <w:t>17</w:t>
      </w:r>
      <w:r>
        <w:rPr>
          <w:noProof/>
        </w:rPr>
        <w:fldChar w:fldCharType="end"/>
      </w:r>
    </w:p>
    <w:p w14:paraId="4DDFD8C4" w14:textId="3D595E04"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_Toc177999155 \h </w:instrText>
      </w:r>
      <w:r>
        <w:rPr>
          <w:noProof/>
        </w:rPr>
      </w:r>
      <w:r>
        <w:rPr>
          <w:noProof/>
        </w:rPr>
        <w:fldChar w:fldCharType="separate"/>
      </w:r>
      <w:r>
        <w:rPr>
          <w:noProof/>
        </w:rPr>
        <w:t>18</w:t>
      </w:r>
      <w:r>
        <w:rPr>
          <w:noProof/>
        </w:rPr>
        <w:fldChar w:fldCharType="end"/>
      </w:r>
    </w:p>
    <w:p w14:paraId="1F8BB4DE" w14:textId="465A6853"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lang w:eastAsia="zh-CN"/>
        </w:rPr>
        <w:t>General Description</w:t>
      </w:r>
      <w:r>
        <w:rPr>
          <w:noProof/>
        </w:rPr>
        <w:tab/>
      </w:r>
      <w:r>
        <w:rPr>
          <w:noProof/>
        </w:rPr>
        <w:fldChar w:fldCharType="begin"/>
      </w:r>
      <w:r>
        <w:rPr>
          <w:noProof/>
        </w:rPr>
        <w:instrText xml:space="preserve"> PAGEREF _Toc177999156 \h </w:instrText>
      </w:r>
      <w:r>
        <w:rPr>
          <w:noProof/>
        </w:rPr>
      </w:r>
      <w:r>
        <w:rPr>
          <w:noProof/>
        </w:rPr>
        <w:fldChar w:fldCharType="separate"/>
      </w:r>
      <w:r>
        <w:rPr>
          <w:noProof/>
        </w:rPr>
        <w:t>18</w:t>
      </w:r>
      <w:r>
        <w:rPr>
          <w:noProof/>
        </w:rPr>
        <w:fldChar w:fldCharType="end"/>
      </w:r>
    </w:p>
    <w:p w14:paraId="4DA65E12" w14:textId="5CB8B913"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6.</w:t>
      </w:r>
      <w:r w:rsidRPr="00784926">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 requirements</w:t>
      </w:r>
      <w:r>
        <w:rPr>
          <w:noProof/>
        </w:rPr>
        <w:tab/>
      </w:r>
      <w:r>
        <w:rPr>
          <w:noProof/>
        </w:rPr>
        <w:fldChar w:fldCharType="begin"/>
      </w:r>
      <w:r>
        <w:rPr>
          <w:noProof/>
        </w:rPr>
        <w:instrText xml:space="preserve"> PAGEREF _Toc177999157 \h </w:instrText>
      </w:r>
      <w:r>
        <w:rPr>
          <w:noProof/>
        </w:rPr>
      </w:r>
      <w:r>
        <w:rPr>
          <w:noProof/>
        </w:rPr>
        <w:fldChar w:fldCharType="separate"/>
      </w:r>
      <w:r>
        <w:rPr>
          <w:noProof/>
        </w:rPr>
        <w:t>18</w:t>
      </w:r>
      <w:r>
        <w:rPr>
          <w:noProof/>
        </w:rPr>
        <w:fldChar w:fldCharType="end"/>
      </w:r>
    </w:p>
    <w:p w14:paraId="0273C5F0" w14:textId="7BFA7ED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6.</w:t>
      </w:r>
      <w:r w:rsidRPr="00784926">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 xml:space="preserve">Network slice </w:t>
      </w:r>
      <w:r w:rsidRPr="00784926">
        <w:rPr>
          <w:bCs/>
          <w:noProof/>
        </w:rPr>
        <w:t>Lifecycle management requirements</w:t>
      </w:r>
      <w:r>
        <w:rPr>
          <w:noProof/>
        </w:rPr>
        <w:tab/>
      </w:r>
      <w:r>
        <w:rPr>
          <w:noProof/>
        </w:rPr>
        <w:fldChar w:fldCharType="begin"/>
      </w:r>
      <w:r>
        <w:rPr>
          <w:noProof/>
        </w:rPr>
        <w:instrText xml:space="preserve"> PAGEREF _Toc177999158 \h </w:instrText>
      </w:r>
      <w:r>
        <w:rPr>
          <w:noProof/>
        </w:rPr>
      </w:r>
      <w:r>
        <w:rPr>
          <w:noProof/>
        </w:rPr>
        <w:fldChar w:fldCharType="separate"/>
      </w:r>
      <w:r>
        <w:rPr>
          <w:noProof/>
        </w:rPr>
        <w:t>18</w:t>
      </w:r>
      <w:r>
        <w:rPr>
          <w:noProof/>
        </w:rPr>
        <w:fldChar w:fldCharType="end"/>
      </w:r>
    </w:p>
    <w:p w14:paraId="2E7D4328" w14:textId="53FEBF8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6.4</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lang w:eastAsia="zh-CN"/>
        </w:rPr>
        <w:t>Performance data retrieval requirement</w:t>
      </w:r>
      <w:r>
        <w:rPr>
          <w:noProof/>
        </w:rPr>
        <w:tab/>
      </w:r>
      <w:r>
        <w:rPr>
          <w:noProof/>
        </w:rPr>
        <w:fldChar w:fldCharType="begin"/>
      </w:r>
      <w:r>
        <w:rPr>
          <w:noProof/>
        </w:rPr>
        <w:instrText xml:space="preserve"> PAGEREF _Toc177999159 \h </w:instrText>
      </w:r>
      <w:r>
        <w:rPr>
          <w:noProof/>
        </w:rPr>
      </w:r>
      <w:r>
        <w:rPr>
          <w:noProof/>
        </w:rPr>
        <w:fldChar w:fldCharType="separate"/>
      </w:r>
      <w:r>
        <w:rPr>
          <w:noProof/>
        </w:rPr>
        <w:t>18</w:t>
      </w:r>
      <w:r>
        <w:rPr>
          <w:noProof/>
        </w:rPr>
        <w:fldChar w:fldCharType="end"/>
      </w:r>
    </w:p>
    <w:p w14:paraId="16862D81" w14:textId="380658F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6.5</w:t>
      </w:r>
      <w:r>
        <w:rPr>
          <w:rFonts w:asciiTheme="minorHAnsi" w:eastAsiaTheme="minorEastAsia" w:hAnsiTheme="minorHAnsi" w:cstheme="minorBidi"/>
          <w:noProof/>
          <w:kern w:val="2"/>
          <w:sz w:val="24"/>
          <w:szCs w:val="24"/>
          <w:lang w:eastAsia="en-GB"/>
          <w14:ligatures w14:val="standardContextual"/>
        </w:rPr>
        <w:tab/>
      </w:r>
      <w:r w:rsidRPr="00784926">
        <w:rPr>
          <w:bCs/>
          <w:noProof/>
        </w:rPr>
        <w:t>N</w:t>
      </w:r>
      <w:r>
        <w:rPr>
          <w:noProof/>
        </w:rPr>
        <w:t>etwork slice adaption</w:t>
      </w:r>
      <w:r w:rsidRPr="00784926">
        <w:rPr>
          <w:rFonts w:ascii="SimSun" w:hAnsi="SimSun"/>
          <w:noProof/>
        </w:rPr>
        <w:t xml:space="preserve"> </w:t>
      </w:r>
      <w:r>
        <w:rPr>
          <w:noProof/>
        </w:rPr>
        <w:t>requirement</w:t>
      </w:r>
      <w:r>
        <w:rPr>
          <w:noProof/>
        </w:rPr>
        <w:tab/>
      </w:r>
      <w:r>
        <w:rPr>
          <w:noProof/>
        </w:rPr>
        <w:fldChar w:fldCharType="begin"/>
      </w:r>
      <w:r>
        <w:rPr>
          <w:noProof/>
        </w:rPr>
        <w:instrText xml:space="preserve"> PAGEREF _Toc177999160 \h </w:instrText>
      </w:r>
      <w:r>
        <w:rPr>
          <w:noProof/>
        </w:rPr>
      </w:r>
      <w:r>
        <w:rPr>
          <w:noProof/>
        </w:rPr>
        <w:fldChar w:fldCharType="separate"/>
      </w:r>
      <w:r>
        <w:rPr>
          <w:noProof/>
        </w:rPr>
        <w:t>18</w:t>
      </w:r>
      <w:r>
        <w:rPr>
          <w:noProof/>
        </w:rPr>
        <w:fldChar w:fldCharType="end"/>
      </w:r>
    </w:p>
    <w:p w14:paraId="348C5B6C" w14:textId="0AADB89C"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_Toc177999161 \h </w:instrText>
      </w:r>
      <w:r>
        <w:rPr>
          <w:noProof/>
        </w:rPr>
      </w:r>
      <w:r>
        <w:rPr>
          <w:noProof/>
        </w:rPr>
        <w:fldChar w:fldCharType="separate"/>
      </w:r>
      <w:r>
        <w:rPr>
          <w:noProof/>
        </w:rPr>
        <w:t>18</w:t>
      </w:r>
      <w:r>
        <w:rPr>
          <w:noProof/>
        </w:rPr>
        <w:fldChar w:fldCharType="end"/>
      </w:r>
    </w:p>
    <w:p w14:paraId="079C027F" w14:textId="7DEEBA3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6.</w:t>
      </w:r>
      <w:r w:rsidRPr="00784926">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84926">
        <w:rPr>
          <w:bCs/>
          <w:noProof/>
        </w:rPr>
        <w:t>Multiple slices combined management requirement</w:t>
      </w:r>
      <w:r>
        <w:rPr>
          <w:noProof/>
        </w:rPr>
        <w:tab/>
      </w:r>
      <w:r>
        <w:rPr>
          <w:noProof/>
        </w:rPr>
        <w:fldChar w:fldCharType="begin"/>
      </w:r>
      <w:r>
        <w:rPr>
          <w:noProof/>
        </w:rPr>
        <w:instrText xml:space="preserve"> PAGEREF _Toc177999162 \h </w:instrText>
      </w:r>
      <w:r>
        <w:rPr>
          <w:noProof/>
        </w:rPr>
      </w:r>
      <w:r>
        <w:rPr>
          <w:noProof/>
        </w:rPr>
        <w:fldChar w:fldCharType="separate"/>
      </w:r>
      <w:r>
        <w:rPr>
          <w:noProof/>
        </w:rPr>
        <w:t>19</w:t>
      </w:r>
      <w:r>
        <w:rPr>
          <w:noProof/>
        </w:rPr>
        <w:fldChar w:fldCharType="end"/>
      </w:r>
    </w:p>
    <w:p w14:paraId="071887D3" w14:textId="43329334"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r>
      <w:r>
        <w:rPr>
          <w:noProof/>
        </w:rPr>
        <w:instrText xml:space="preserve"> PAGEREF _Toc177999163 \h </w:instrText>
      </w:r>
      <w:r>
        <w:rPr>
          <w:noProof/>
        </w:rPr>
      </w:r>
      <w:r>
        <w:rPr>
          <w:noProof/>
        </w:rPr>
        <w:fldChar w:fldCharType="separate"/>
      </w:r>
      <w:r>
        <w:rPr>
          <w:noProof/>
        </w:rPr>
        <w:t>19</w:t>
      </w:r>
      <w:r>
        <w:rPr>
          <w:noProof/>
        </w:rPr>
        <w:fldChar w:fldCharType="end"/>
      </w:r>
    </w:p>
    <w:p w14:paraId="531F5A48" w14:textId="4F6758B2"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84926">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_Toc177999164 \h </w:instrText>
      </w:r>
      <w:r>
        <w:rPr>
          <w:noProof/>
        </w:rPr>
      </w:r>
      <w:r>
        <w:rPr>
          <w:noProof/>
        </w:rPr>
        <w:fldChar w:fldCharType="separate"/>
      </w:r>
      <w:r>
        <w:rPr>
          <w:noProof/>
        </w:rPr>
        <w:t>19</w:t>
      </w:r>
      <w:r>
        <w:rPr>
          <w:noProof/>
        </w:rPr>
        <w:fldChar w:fldCharType="end"/>
      </w:r>
    </w:p>
    <w:p w14:paraId="74D75192" w14:textId="775B6B1C"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7.1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_Toc177999165 \h </w:instrText>
      </w:r>
      <w:r>
        <w:rPr>
          <w:noProof/>
        </w:rPr>
      </w:r>
      <w:r>
        <w:rPr>
          <w:noProof/>
        </w:rPr>
        <w:fldChar w:fldCharType="separate"/>
      </w:r>
      <w:r>
        <w:rPr>
          <w:noProof/>
        </w:rPr>
        <w:t>19</w:t>
      </w:r>
      <w:r>
        <w:rPr>
          <w:noProof/>
        </w:rPr>
        <w:fldChar w:fldCharType="end"/>
      </w:r>
    </w:p>
    <w:p w14:paraId="036150F1" w14:textId="1BCA59D8"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7.2</w:t>
      </w:r>
      <w:r>
        <w:rPr>
          <w:rFonts w:asciiTheme="minorHAnsi" w:eastAsiaTheme="minorEastAsia" w:hAnsiTheme="minorHAnsi" w:cstheme="minorBidi"/>
          <w:noProof/>
          <w:kern w:val="2"/>
          <w:sz w:val="24"/>
          <w:szCs w:val="24"/>
          <w:lang w:eastAsia="en-GB"/>
          <w14:ligatures w14:val="standardContextual"/>
        </w:rPr>
        <w:tab/>
      </w:r>
      <w:r w:rsidRPr="00784926">
        <w:rPr>
          <w:bCs/>
          <w:noProof/>
        </w:rPr>
        <w:t>Architecture description</w:t>
      </w:r>
      <w:r>
        <w:rPr>
          <w:noProof/>
        </w:rPr>
        <w:tab/>
      </w:r>
      <w:r>
        <w:rPr>
          <w:noProof/>
        </w:rPr>
        <w:fldChar w:fldCharType="begin"/>
      </w:r>
      <w:r>
        <w:rPr>
          <w:noProof/>
        </w:rPr>
        <w:instrText xml:space="preserve"> PAGEREF _Toc177999166 \h </w:instrText>
      </w:r>
      <w:r>
        <w:rPr>
          <w:noProof/>
        </w:rPr>
      </w:r>
      <w:r>
        <w:rPr>
          <w:noProof/>
        </w:rPr>
        <w:fldChar w:fldCharType="separate"/>
      </w:r>
      <w:r>
        <w:rPr>
          <w:noProof/>
        </w:rPr>
        <w:t>19</w:t>
      </w:r>
      <w:r>
        <w:rPr>
          <w:noProof/>
        </w:rPr>
        <w:fldChar w:fldCharType="end"/>
      </w:r>
    </w:p>
    <w:p w14:paraId="476AED9D" w14:textId="33003971"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7.3</w:t>
      </w:r>
      <w:r>
        <w:rPr>
          <w:rFonts w:asciiTheme="minorHAnsi" w:eastAsiaTheme="minorEastAsia" w:hAnsiTheme="minorHAnsi" w:cstheme="minorBidi"/>
          <w:noProof/>
          <w:kern w:val="2"/>
          <w:sz w:val="24"/>
          <w:szCs w:val="24"/>
          <w:lang w:eastAsia="en-GB"/>
          <w14:ligatures w14:val="standardContextual"/>
        </w:rPr>
        <w:tab/>
      </w:r>
      <w:r w:rsidRPr="00784926">
        <w:rPr>
          <w:bCs/>
          <w:noProof/>
        </w:rPr>
        <w:t>Functional entities description</w:t>
      </w:r>
      <w:r>
        <w:rPr>
          <w:noProof/>
        </w:rPr>
        <w:tab/>
      </w:r>
      <w:r>
        <w:rPr>
          <w:noProof/>
        </w:rPr>
        <w:fldChar w:fldCharType="begin"/>
      </w:r>
      <w:r>
        <w:rPr>
          <w:noProof/>
        </w:rPr>
        <w:instrText xml:space="preserve"> PAGEREF _Toc177999167 \h </w:instrText>
      </w:r>
      <w:r>
        <w:rPr>
          <w:noProof/>
        </w:rPr>
      </w:r>
      <w:r>
        <w:rPr>
          <w:noProof/>
        </w:rPr>
        <w:fldChar w:fldCharType="separate"/>
      </w:r>
      <w:r>
        <w:rPr>
          <w:noProof/>
        </w:rPr>
        <w:t>20</w:t>
      </w:r>
      <w:r>
        <w:rPr>
          <w:noProof/>
        </w:rPr>
        <w:fldChar w:fldCharType="end"/>
      </w:r>
    </w:p>
    <w:p w14:paraId="6C2A857C" w14:textId="27DA4CA9"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_Toc177999168 \h </w:instrText>
      </w:r>
      <w:r>
        <w:rPr>
          <w:noProof/>
        </w:rPr>
      </w:r>
      <w:r>
        <w:rPr>
          <w:noProof/>
        </w:rPr>
        <w:fldChar w:fldCharType="separate"/>
      </w:r>
      <w:r>
        <w:rPr>
          <w:noProof/>
        </w:rPr>
        <w:t>20</w:t>
      </w:r>
      <w:r>
        <w:rPr>
          <w:noProof/>
        </w:rPr>
        <w:fldChar w:fldCharType="end"/>
      </w:r>
    </w:p>
    <w:p w14:paraId="364FE401" w14:textId="2B88D6C0"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7.3.2</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capability enablement server</w:t>
      </w:r>
      <w:r>
        <w:rPr>
          <w:noProof/>
        </w:rPr>
        <w:tab/>
      </w:r>
      <w:r>
        <w:rPr>
          <w:noProof/>
        </w:rPr>
        <w:fldChar w:fldCharType="begin"/>
      </w:r>
      <w:r>
        <w:rPr>
          <w:noProof/>
        </w:rPr>
        <w:instrText xml:space="preserve"> PAGEREF _Toc177999169 \h </w:instrText>
      </w:r>
      <w:r>
        <w:rPr>
          <w:noProof/>
        </w:rPr>
      </w:r>
      <w:r>
        <w:rPr>
          <w:noProof/>
        </w:rPr>
        <w:fldChar w:fldCharType="separate"/>
      </w:r>
      <w:r>
        <w:rPr>
          <w:noProof/>
        </w:rPr>
        <w:t>21</w:t>
      </w:r>
      <w:r>
        <w:rPr>
          <w:noProof/>
        </w:rPr>
        <w:fldChar w:fldCharType="end"/>
      </w:r>
    </w:p>
    <w:p w14:paraId="31EABAE1" w14:textId="392D7B4B"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7.3.3</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capability enablement client</w:t>
      </w:r>
      <w:r>
        <w:rPr>
          <w:noProof/>
        </w:rPr>
        <w:tab/>
      </w:r>
      <w:r>
        <w:rPr>
          <w:noProof/>
        </w:rPr>
        <w:fldChar w:fldCharType="begin"/>
      </w:r>
      <w:r>
        <w:rPr>
          <w:noProof/>
        </w:rPr>
        <w:instrText xml:space="preserve"> PAGEREF _Toc177999170 \h </w:instrText>
      </w:r>
      <w:r>
        <w:rPr>
          <w:noProof/>
        </w:rPr>
      </w:r>
      <w:r>
        <w:rPr>
          <w:noProof/>
        </w:rPr>
        <w:fldChar w:fldCharType="separate"/>
      </w:r>
      <w:r>
        <w:rPr>
          <w:noProof/>
        </w:rPr>
        <w:t>21</w:t>
      </w:r>
      <w:r>
        <w:rPr>
          <w:noProof/>
        </w:rPr>
        <w:fldChar w:fldCharType="end"/>
      </w:r>
    </w:p>
    <w:p w14:paraId="15100C47" w14:textId="312C0C64"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7.4</w:t>
      </w:r>
      <w:r>
        <w:rPr>
          <w:rFonts w:asciiTheme="minorHAnsi" w:eastAsiaTheme="minorEastAsia" w:hAnsiTheme="minorHAnsi" w:cstheme="minorBidi"/>
          <w:noProof/>
          <w:kern w:val="2"/>
          <w:sz w:val="24"/>
          <w:szCs w:val="24"/>
          <w:lang w:eastAsia="en-GB"/>
          <w14:ligatures w14:val="standardContextual"/>
        </w:rPr>
        <w:tab/>
      </w:r>
      <w:r w:rsidRPr="00784926">
        <w:rPr>
          <w:bCs/>
          <w:noProof/>
        </w:rPr>
        <w:t>Reference points description</w:t>
      </w:r>
      <w:r>
        <w:rPr>
          <w:noProof/>
        </w:rPr>
        <w:tab/>
      </w:r>
      <w:r>
        <w:rPr>
          <w:noProof/>
        </w:rPr>
        <w:fldChar w:fldCharType="begin"/>
      </w:r>
      <w:r>
        <w:rPr>
          <w:noProof/>
        </w:rPr>
        <w:instrText xml:space="preserve"> PAGEREF _Toc177999171 \h </w:instrText>
      </w:r>
      <w:r>
        <w:rPr>
          <w:noProof/>
        </w:rPr>
      </w:r>
      <w:r>
        <w:rPr>
          <w:noProof/>
        </w:rPr>
        <w:fldChar w:fldCharType="separate"/>
      </w:r>
      <w:r>
        <w:rPr>
          <w:noProof/>
        </w:rPr>
        <w:t>21</w:t>
      </w:r>
      <w:r>
        <w:rPr>
          <w:noProof/>
        </w:rPr>
        <w:fldChar w:fldCharType="end"/>
      </w:r>
    </w:p>
    <w:p w14:paraId="23B3BEA9" w14:textId="7B13C5D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_Toc177999172 \h </w:instrText>
      </w:r>
      <w:r>
        <w:rPr>
          <w:noProof/>
        </w:rPr>
      </w:r>
      <w:r>
        <w:rPr>
          <w:noProof/>
        </w:rPr>
        <w:fldChar w:fldCharType="separate"/>
      </w:r>
      <w:r>
        <w:rPr>
          <w:noProof/>
        </w:rPr>
        <w:t>21</w:t>
      </w:r>
      <w:r>
        <w:rPr>
          <w:noProof/>
        </w:rPr>
        <w:fldChar w:fldCharType="end"/>
      </w:r>
    </w:p>
    <w:p w14:paraId="41A61C15" w14:textId="58E8753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7.4.2</w:t>
      </w:r>
      <w:r>
        <w:rPr>
          <w:rFonts w:asciiTheme="minorHAnsi" w:eastAsiaTheme="minorEastAsia" w:hAnsiTheme="minorHAnsi" w:cstheme="minorBidi"/>
          <w:noProof/>
          <w:kern w:val="2"/>
          <w:sz w:val="24"/>
          <w:szCs w:val="24"/>
          <w:lang w:eastAsia="en-GB"/>
          <w14:ligatures w14:val="standardContextual"/>
        </w:rPr>
        <w:tab/>
      </w:r>
      <w:r w:rsidRPr="00784926">
        <w:rPr>
          <w:bCs/>
          <w:noProof/>
        </w:rPr>
        <w:t>NSCE-UU</w:t>
      </w:r>
      <w:r>
        <w:rPr>
          <w:noProof/>
        </w:rPr>
        <w:tab/>
      </w:r>
      <w:r>
        <w:rPr>
          <w:noProof/>
        </w:rPr>
        <w:fldChar w:fldCharType="begin"/>
      </w:r>
      <w:r>
        <w:rPr>
          <w:noProof/>
        </w:rPr>
        <w:instrText xml:space="preserve"> PAGEREF _Toc177999173 \h </w:instrText>
      </w:r>
      <w:r>
        <w:rPr>
          <w:noProof/>
        </w:rPr>
      </w:r>
      <w:r>
        <w:rPr>
          <w:noProof/>
        </w:rPr>
        <w:fldChar w:fldCharType="separate"/>
      </w:r>
      <w:r>
        <w:rPr>
          <w:noProof/>
        </w:rPr>
        <w:t>21</w:t>
      </w:r>
      <w:r>
        <w:rPr>
          <w:noProof/>
        </w:rPr>
        <w:fldChar w:fldCharType="end"/>
      </w:r>
    </w:p>
    <w:p w14:paraId="1C901E6F" w14:textId="215AB6A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7.4.3</w:t>
      </w:r>
      <w:r>
        <w:rPr>
          <w:rFonts w:asciiTheme="minorHAnsi" w:eastAsiaTheme="minorEastAsia" w:hAnsiTheme="minorHAnsi" w:cstheme="minorBidi"/>
          <w:noProof/>
          <w:kern w:val="2"/>
          <w:sz w:val="24"/>
          <w:szCs w:val="24"/>
          <w:lang w:eastAsia="en-GB"/>
          <w14:ligatures w14:val="standardContextual"/>
        </w:rPr>
        <w:tab/>
      </w:r>
      <w:r w:rsidRPr="00784926">
        <w:rPr>
          <w:bCs/>
          <w:noProof/>
        </w:rPr>
        <w:t>NSCE-C</w:t>
      </w:r>
      <w:r>
        <w:rPr>
          <w:noProof/>
        </w:rPr>
        <w:tab/>
      </w:r>
      <w:r>
        <w:rPr>
          <w:noProof/>
        </w:rPr>
        <w:fldChar w:fldCharType="begin"/>
      </w:r>
      <w:r>
        <w:rPr>
          <w:noProof/>
        </w:rPr>
        <w:instrText xml:space="preserve"> PAGEREF _Toc177999174 \h </w:instrText>
      </w:r>
      <w:r>
        <w:rPr>
          <w:noProof/>
        </w:rPr>
      </w:r>
      <w:r>
        <w:rPr>
          <w:noProof/>
        </w:rPr>
        <w:fldChar w:fldCharType="separate"/>
      </w:r>
      <w:r>
        <w:rPr>
          <w:noProof/>
        </w:rPr>
        <w:t>21</w:t>
      </w:r>
      <w:r>
        <w:rPr>
          <w:noProof/>
        </w:rPr>
        <w:fldChar w:fldCharType="end"/>
      </w:r>
    </w:p>
    <w:p w14:paraId="5FEC42C4" w14:textId="1ADF447C"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7.4.4</w:t>
      </w:r>
      <w:r>
        <w:rPr>
          <w:rFonts w:asciiTheme="minorHAnsi" w:eastAsiaTheme="minorEastAsia" w:hAnsiTheme="minorHAnsi" w:cstheme="minorBidi"/>
          <w:noProof/>
          <w:kern w:val="2"/>
          <w:sz w:val="24"/>
          <w:szCs w:val="24"/>
          <w:lang w:eastAsia="en-GB"/>
          <w14:ligatures w14:val="standardContextual"/>
        </w:rPr>
        <w:tab/>
      </w:r>
      <w:r w:rsidRPr="00784926">
        <w:rPr>
          <w:bCs/>
          <w:noProof/>
        </w:rPr>
        <w:t>NSCE-S</w:t>
      </w:r>
      <w:r>
        <w:rPr>
          <w:noProof/>
        </w:rPr>
        <w:tab/>
      </w:r>
      <w:r>
        <w:rPr>
          <w:noProof/>
        </w:rPr>
        <w:fldChar w:fldCharType="begin"/>
      </w:r>
      <w:r>
        <w:rPr>
          <w:noProof/>
        </w:rPr>
        <w:instrText xml:space="preserve"> PAGEREF _Toc177999175 \h </w:instrText>
      </w:r>
      <w:r>
        <w:rPr>
          <w:noProof/>
        </w:rPr>
      </w:r>
      <w:r>
        <w:rPr>
          <w:noProof/>
        </w:rPr>
        <w:fldChar w:fldCharType="separate"/>
      </w:r>
      <w:r>
        <w:rPr>
          <w:noProof/>
        </w:rPr>
        <w:t>21</w:t>
      </w:r>
      <w:r>
        <w:rPr>
          <w:noProof/>
        </w:rPr>
        <w:fldChar w:fldCharType="end"/>
      </w:r>
    </w:p>
    <w:p w14:paraId="05CA4D1F" w14:textId="22040A7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7.4.5</w:t>
      </w:r>
      <w:r>
        <w:rPr>
          <w:rFonts w:asciiTheme="minorHAnsi" w:eastAsiaTheme="minorEastAsia" w:hAnsiTheme="minorHAnsi" w:cstheme="minorBidi"/>
          <w:noProof/>
          <w:kern w:val="2"/>
          <w:sz w:val="24"/>
          <w:szCs w:val="24"/>
          <w:lang w:eastAsia="en-GB"/>
          <w14:ligatures w14:val="standardContextual"/>
        </w:rPr>
        <w:tab/>
      </w:r>
      <w:r w:rsidRPr="00784926">
        <w:rPr>
          <w:bCs/>
          <w:noProof/>
        </w:rPr>
        <w:t>N33</w:t>
      </w:r>
      <w:r>
        <w:rPr>
          <w:noProof/>
        </w:rPr>
        <w:tab/>
      </w:r>
      <w:r>
        <w:rPr>
          <w:noProof/>
        </w:rPr>
        <w:fldChar w:fldCharType="begin"/>
      </w:r>
      <w:r>
        <w:rPr>
          <w:noProof/>
        </w:rPr>
        <w:instrText xml:space="preserve"> PAGEREF _Toc177999176 \h </w:instrText>
      </w:r>
      <w:r>
        <w:rPr>
          <w:noProof/>
        </w:rPr>
      </w:r>
      <w:r>
        <w:rPr>
          <w:noProof/>
        </w:rPr>
        <w:fldChar w:fldCharType="separate"/>
      </w:r>
      <w:r>
        <w:rPr>
          <w:noProof/>
        </w:rPr>
        <w:t>21</w:t>
      </w:r>
      <w:r>
        <w:rPr>
          <w:noProof/>
        </w:rPr>
        <w:fldChar w:fldCharType="end"/>
      </w:r>
    </w:p>
    <w:p w14:paraId="3CFD51AA" w14:textId="2691094F"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7.4.6</w:t>
      </w:r>
      <w:r>
        <w:rPr>
          <w:rFonts w:asciiTheme="minorHAnsi" w:eastAsiaTheme="minorEastAsia" w:hAnsiTheme="minorHAnsi" w:cstheme="minorBidi"/>
          <w:noProof/>
          <w:kern w:val="2"/>
          <w:sz w:val="24"/>
          <w:szCs w:val="24"/>
          <w:lang w:eastAsia="en-GB"/>
          <w14:ligatures w14:val="standardContextual"/>
        </w:rPr>
        <w:tab/>
      </w:r>
      <w:r w:rsidRPr="00784926">
        <w:rPr>
          <w:bCs/>
          <w:noProof/>
        </w:rPr>
        <w:t>NSCE-E</w:t>
      </w:r>
      <w:r>
        <w:rPr>
          <w:noProof/>
        </w:rPr>
        <w:tab/>
      </w:r>
      <w:r>
        <w:rPr>
          <w:noProof/>
        </w:rPr>
        <w:fldChar w:fldCharType="begin"/>
      </w:r>
      <w:r>
        <w:rPr>
          <w:noProof/>
        </w:rPr>
        <w:instrText xml:space="preserve"> PAGEREF _Toc177999177 \h </w:instrText>
      </w:r>
      <w:r>
        <w:rPr>
          <w:noProof/>
        </w:rPr>
      </w:r>
      <w:r>
        <w:rPr>
          <w:noProof/>
        </w:rPr>
        <w:fldChar w:fldCharType="separate"/>
      </w:r>
      <w:r>
        <w:rPr>
          <w:noProof/>
        </w:rPr>
        <w:t>21</w:t>
      </w:r>
      <w:r>
        <w:rPr>
          <w:noProof/>
        </w:rPr>
        <w:fldChar w:fldCharType="end"/>
      </w:r>
    </w:p>
    <w:p w14:paraId="5D32B176" w14:textId="7D59AB6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7.4.7</w:t>
      </w:r>
      <w:r>
        <w:rPr>
          <w:rFonts w:asciiTheme="minorHAnsi" w:eastAsiaTheme="minorEastAsia" w:hAnsiTheme="minorHAnsi" w:cstheme="minorBidi"/>
          <w:noProof/>
          <w:kern w:val="2"/>
          <w:sz w:val="24"/>
          <w:szCs w:val="24"/>
          <w:lang w:eastAsia="en-GB"/>
          <w14:ligatures w14:val="standardContextual"/>
        </w:rPr>
        <w:tab/>
      </w:r>
      <w:r w:rsidRPr="00784926">
        <w:rPr>
          <w:bCs/>
          <w:noProof/>
        </w:rPr>
        <w:t>NSCE-OAM</w:t>
      </w:r>
      <w:r>
        <w:rPr>
          <w:noProof/>
        </w:rPr>
        <w:tab/>
      </w:r>
      <w:r>
        <w:rPr>
          <w:noProof/>
        </w:rPr>
        <w:fldChar w:fldCharType="begin"/>
      </w:r>
      <w:r>
        <w:rPr>
          <w:noProof/>
        </w:rPr>
        <w:instrText xml:space="preserve"> PAGEREF _Toc177999178 \h </w:instrText>
      </w:r>
      <w:r>
        <w:rPr>
          <w:noProof/>
        </w:rPr>
      </w:r>
      <w:r>
        <w:rPr>
          <w:noProof/>
        </w:rPr>
        <w:fldChar w:fldCharType="separate"/>
      </w:r>
      <w:r>
        <w:rPr>
          <w:noProof/>
        </w:rPr>
        <w:t>22</w:t>
      </w:r>
      <w:r>
        <w:rPr>
          <w:noProof/>
        </w:rPr>
        <w:fldChar w:fldCharType="end"/>
      </w:r>
    </w:p>
    <w:p w14:paraId="7CCED960" w14:textId="48C09DB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7.4.</w:t>
      </w:r>
      <w:r w:rsidRPr="00784926">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784926">
        <w:rPr>
          <w:bCs/>
          <w:noProof/>
        </w:rPr>
        <w:t>SEAL-X</w:t>
      </w:r>
      <w:r>
        <w:rPr>
          <w:noProof/>
        </w:rPr>
        <w:tab/>
      </w:r>
      <w:r>
        <w:rPr>
          <w:noProof/>
        </w:rPr>
        <w:fldChar w:fldCharType="begin"/>
      </w:r>
      <w:r>
        <w:rPr>
          <w:noProof/>
        </w:rPr>
        <w:instrText xml:space="preserve"> PAGEREF _Toc177999179 \h </w:instrText>
      </w:r>
      <w:r>
        <w:rPr>
          <w:noProof/>
        </w:rPr>
      </w:r>
      <w:r>
        <w:rPr>
          <w:noProof/>
        </w:rPr>
        <w:fldChar w:fldCharType="separate"/>
      </w:r>
      <w:r>
        <w:rPr>
          <w:noProof/>
        </w:rPr>
        <w:t>22</w:t>
      </w:r>
      <w:r>
        <w:rPr>
          <w:noProof/>
        </w:rPr>
        <w:fldChar w:fldCharType="end"/>
      </w:r>
    </w:p>
    <w:p w14:paraId="26762C17" w14:textId="7850B438"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_Toc177999180 \h </w:instrText>
      </w:r>
      <w:r>
        <w:rPr>
          <w:noProof/>
        </w:rPr>
      </w:r>
      <w:r>
        <w:rPr>
          <w:noProof/>
        </w:rPr>
        <w:fldChar w:fldCharType="separate"/>
      </w:r>
      <w:r>
        <w:rPr>
          <w:noProof/>
        </w:rPr>
        <w:t>22</w:t>
      </w:r>
      <w:r>
        <w:rPr>
          <w:noProof/>
        </w:rPr>
        <w:fldChar w:fldCharType="end"/>
      </w:r>
    </w:p>
    <w:p w14:paraId="1E863DB5" w14:textId="2E8E9415"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_Toc177999181 \h </w:instrText>
      </w:r>
      <w:r>
        <w:rPr>
          <w:noProof/>
        </w:rPr>
      </w:r>
      <w:r>
        <w:rPr>
          <w:noProof/>
        </w:rPr>
        <w:fldChar w:fldCharType="separate"/>
      </w:r>
      <w:r>
        <w:rPr>
          <w:noProof/>
        </w:rPr>
        <w:t>22</w:t>
      </w:r>
      <w:r>
        <w:rPr>
          <w:noProof/>
        </w:rPr>
        <w:fldChar w:fldCharType="end"/>
      </w:r>
    </w:p>
    <w:p w14:paraId="1EFA09F2" w14:textId="4588E89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NSCE server ID</w:t>
      </w:r>
      <w:r>
        <w:rPr>
          <w:noProof/>
        </w:rPr>
        <w:tab/>
      </w:r>
      <w:r>
        <w:rPr>
          <w:noProof/>
        </w:rPr>
        <w:fldChar w:fldCharType="begin"/>
      </w:r>
      <w:r>
        <w:rPr>
          <w:noProof/>
        </w:rPr>
        <w:instrText xml:space="preserve"> PAGEREF _Toc177999182 \h </w:instrText>
      </w:r>
      <w:r>
        <w:rPr>
          <w:noProof/>
        </w:rPr>
      </w:r>
      <w:r>
        <w:rPr>
          <w:noProof/>
        </w:rPr>
        <w:fldChar w:fldCharType="separate"/>
      </w:r>
      <w:r>
        <w:rPr>
          <w:noProof/>
        </w:rPr>
        <w:t>22</w:t>
      </w:r>
      <w:r>
        <w:rPr>
          <w:noProof/>
        </w:rPr>
        <w:fldChar w:fldCharType="end"/>
      </w:r>
    </w:p>
    <w:p w14:paraId="795C3D70" w14:textId="682AF414"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NSCE client ID</w:t>
      </w:r>
      <w:r>
        <w:rPr>
          <w:noProof/>
        </w:rPr>
        <w:tab/>
      </w:r>
      <w:r>
        <w:rPr>
          <w:noProof/>
        </w:rPr>
        <w:fldChar w:fldCharType="begin"/>
      </w:r>
      <w:r>
        <w:rPr>
          <w:noProof/>
        </w:rPr>
        <w:instrText xml:space="preserve"> PAGEREF _Toc177999183 \h </w:instrText>
      </w:r>
      <w:r>
        <w:rPr>
          <w:noProof/>
        </w:rPr>
      </w:r>
      <w:r>
        <w:rPr>
          <w:noProof/>
        </w:rPr>
        <w:fldChar w:fldCharType="separate"/>
      </w:r>
      <w:r>
        <w:rPr>
          <w:noProof/>
        </w:rPr>
        <w:t>22</w:t>
      </w:r>
      <w:r>
        <w:rPr>
          <w:noProof/>
        </w:rPr>
        <w:fldChar w:fldCharType="end"/>
      </w:r>
    </w:p>
    <w:p w14:paraId="62ADD830" w14:textId="44949A15"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8.4</w:t>
      </w:r>
      <w:r>
        <w:rPr>
          <w:rFonts w:asciiTheme="minorHAnsi" w:eastAsiaTheme="minorEastAsia" w:hAnsiTheme="minorHAnsi" w:cstheme="minorBidi"/>
          <w:noProof/>
          <w:kern w:val="2"/>
          <w:sz w:val="24"/>
          <w:szCs w:val="24"/>
          <w:lang w:eastAsia="en-GB"/>
          <w14:ligatures w14:val="standardContextual"/>
        </w:rPr>
        <w:tab/>
      </w:r>
      <w:r w:rsidRPr="00784926">
        <w:rPr>
          <w:rFonts w:eastAsia="SimSun"/>
          <w:bCs/>
          <w:noProof/>
        </w:rPr>
        <w:t xml:space="preserve">Network </w:t>
      </w:r>
      <w:r w:rsidRPr="00784926">
        <w:rPr>
          <w:bCs/>
          <w:noProof/>
        </w:rPr>
        <w:t xml:space="preserve">Slice </w:t>
      </w:r>
      <w:r w:rsidRPr="00784926">
        <w:rPr>
          <w:rFonts w:eastAsia="SimSun"/>
          <w:bCs/>
          <w:noProof/>
        </w:rPr>
        <w:t xml:space="preserve">related </w:t>
      </w:r>
      <w:r w:rsidRPr="00784926">
        <w:rPr>
          <w:bCs/>
          <w:noProof/>
        </w:rPr>
        <w:t>Identifier</w:t>
      </w:r>
      <w:r>
        <w:rPr>
          <w:noProof/>
        </w:rPr>
        <w:tab/>
      </w:r>
      <w:r>
        <w:rPr>
          <w:noProof/>
        </w:rPr>
        <w:fldChar w:fldCharType="begin"/>
      </w:r>
      <w:r>
        <w:rPr>
          <w:noProof/>
        </w:rPr>
        <w:instrText xml:space="preserve"> PAGEREF _Toc177999184 \h </w:instrText>
      </w:r>
      <w:r>
        <w:rPr>
          <w:noProof/>
        </w:rPr>
      </w:r>
      <w:r>
        <w:rPr>
          <w:noProof/>
        </w:rPr>
        <w:fldChar w:fldCharType="separate"/>
      </w:r>
      <w:r>
        <w:rPr>
          <w:noProof/>
        </w:rPr>
        <w:t>22</w:t>
      </w:r>
      <w:r>
        <w:rPr>
          <w:noProof/>
        </w:rPr>
        <w:fldChar w:fldCharType="end"/>
      </w:r>
    </w:p>
    <w:p w14:paraId="424B95DC" w14:textId="3686830D"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784926">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Slice coverage area</w:t>
      </w:r>
      <w:r>
        <w:rPr>
          <w:noProof/>
        </w:rPr>
        <w:tab/>
      </w:r>
      <w:r>
        <w:rPr>
          <w:noProof/>
        </w:rPr>
        <w:fldChar w:fldCharType="begin"/>
      </w:r>
      <w:r>
        <w:rPr>
          <w:noProof/>
        </w:rPr>
        <w:instrText xml:space="preserve"> PAGEREF _Toc177999185 \h </w:instrText>
      </w:r>
      <w:r>
        <w:rPr>
          <w:noProof/>
        </w:rPr>
      </w:r>
      <w:r>
        <w:rPr>
          <w:noProof/>
        </w:rPr>
        <w:fldChar w:fldCharType="separate"/>
      </w:r>
      <w:r>
        <w:rPr>
          <w:noProof/>
        </w:rPr>
        <w:t>22</w:t>
      </w:r>
      <w:r>
        <w:rPr>
          <w:noProof/>
        </w:rPr>
        <w:fldChar w:fldCharType="end"/>
      </w:r>
    </w:p>
    <w:p w14:paraId="68C0EC64" w14:textId="485306A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784926">
        <w:rPr>
          <w:rFonts w:eastAsiaTheme="minorEastAsia"/>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_Toc177999186 \h </w:instrText>
      </w:r>
      <w:r>
        <w:rPr>
          <w:noProof/>
        </w:rPr>
      </w:r>
      <w:r>
        <w:rPr>
          <w:noProof/>
        </w:rPr>
        <w:fldChar w:fldCharType="separate"/>
      </w:r>
      <w:r>
        <w:rPr>
          <w:noProof/>
        </w:rPr>
        <w:t>22</w:t>
      </w:r>
      <w:r>
        <w:rPr>
          <w:noProof/>
        </w:rPr>
        <w:fldChar w:fldCharType="end"/>
      </w:r>
    </w:p>
    <w:p w14:paraId="4C399F81" w14:textId="2C4BF45E"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_Toc177999187 \h </w:instrText>
      </w:r>
      <w:r>
        <w:rPr>
          <w:noProof/>
        </w:rPr>
      </w:r>
      <w:r>
        <w:rPr>
          <w:noProof/>
        </w:rPr>
        <w:fldChar w:fldCharType="separate"/>
      </w:r>
      <w:r>
        <w:rPr>
          <w:noProof/>
        </w:rPr>
        <w:t>23</w:t>
      </w:r>
      <w:r>
        <w:rPr>
          <w:noProof/>
        </w:rPr>
        <w:fldChar w:fldCharType="end"/>
      </w:r>
    </w:p>
    <w:p w14:paraId="59A8F646" w14:textId="3915B9B8"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_Toc177999188 \h </w:instrText>
      </w:r>
      <w:r>
        <w:rPr>
          <w:noProof/>
        </w:rPr>
      </w:r>
      <w:r>
        <w:rPr>
          <w:noProof/>
        </w:rPr>
        <w:fldChar w:fldCharType="separate"/>
      </w:r>
      <w:r>
        <w:rPr>
          <w:noProof/>
        </w:rPr>
        <w:t>23</w:t>
      </w:r>
      <w:r>
        <w:rPr>
          <w:noProof/>
        </w:rPr>
        <w:fldChar w:fldCharType="end"/>
      </w:r>
    </w:p>
    <w:p w14:paraId="41FCB02C" w14:textId="1EDD27C5"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9.1.1</w:t>
      </w:r>
      <w:r>
        <w:rPr>
          <w:rFonts w:asciiTheme="minorHAnsi" w:eastAsiaTheme="minorEastAsia" w:hAnsiTheme="minorHAnsi" w:cstheme="minorBidi"/>
          <w:noProof/>
          <w:kern w:val="2"/>
          <w:sz w:val="24"/>
          <w:szCs w:val="24"/>
          <w:lang w:eastAsia="en-GB"/>
          <w14:ligatures w14:val="standardContextual"/>
        </w:rPr>
        <w:tab/>
      </w:r>
      <w:r w:rsidRPr="00784926">
        <w:rPr>
          <w:bCs/>
          <w:noProof/>
        </w:rPr>
        <w:t>Common Information Elements</w:t>
      </w:r>
      <w:r>
        <w:rPr>
          <w:noProof/>
        </w:rPr>
        <w:tab/>
      </w:r>
      <w:r>
        <w:rPr>
          <w:noProof/>
        </w:rPr>
        <w:fldChar w:fldCharType="begin"/>
      </w:r>
      <w:r>
        <w:rPr>
          <w:noProof/>
        </w:rPr>
        <w:instrText xml:space="preserve"> PAGEREF _Toc177999189 \h </w:instrText>
      </w:r>
      <w:r>
        <w:rPr>
          <w:noProof/>
        </w:rPr>
      </w:r>
      <w:r>
        <w:rPr>
          <w:noProof/>
        </w:rPr>
        <w:fldChar w:fldCharType="separate"/>
      </w:r>
      <w:r>
        <w:rPr>
          <w:noProof/>
        </w:rPr>
        <w:t>23</w:t>
      </w:r>
      <w:r>
        <w:rPr>
          <w:noProof/>
        </w:rPr>
        <w:fldChar w:fldCharType="end"/>
      </w:r>
    </w:p>
    <w:p w14:paraId="15FF7289" w14:textId="0A4B9EE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w:t>
      </w:r>
      <w:r w:rsidRPr="00784926">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Service requirement</w:t>
      </w:r>
      <w:r>
        <w:rPr>
          <w:noProof/>
        </w:rPr>
        <w:tab/>
      </w:r>
      <w:r>
        <w:rPr>
          <w:noProof/>
        </w:rPr>
        <w:fldChar w:fldCharType="begin"/>
      </w:r>
      <w:r>
        <w:rPr>
          <w:noProof/>
        </w:rPr>
        <w:instrText xml:space="preserve"> PAGEREF _Toc177999190 \h </w:instrText>
      </w:r>
      <w:r>
        <w:rPr>
          <w:noProof/>
        </w:rPr>
      </w:r>
      <w:r>
        <w:rPr>
          <w:noProof/>
        </w:rPr>
        <w:fldChar w:fldCharType="separate"/>
      </w:r>
      <w:r>
        <w:rPr>
          <w:noProof/>
        </w:rPr>
        <w:t>23</w:t>
      </w:r>
      <w:r>
        <w:rPr>
          <w:noProof/>
        </w:rPr>
        <w:fldChar w:fldCharType="end"/>
      </w:r>
    </w:p>
    <w:p w14:paraId="03D9B07D" w14:textId="6F40A6F4"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R</w:t>
      </w:r>
      <w:r w:rsidRPr="00784926">
        <w:rPr>
          <w:bCs/>
          <w:noProof/>
        </w:rPr>
        <w:t>egistration</w:t>
      </w:r>
      <w:r>
        <w:rPr>
          <w:noProof/>
        </w:rPr>
        <w:tab/>
      </w:r>
      <w:r>
        <w:rPr>
          <w:noProof/>
        </w:rPr>
        <w:fldChar w:fldCharType="begin"/>
      </w:r>
      <w:r>
        <w:rPr>
          <w:noProof/>
        </w:rPr>
        <w:instrText xml:space="preserve"> PAGEREF _Toc177999191 \h </w:instrText>
      </w:r>
      <w:r>
        <w:rPr>
          <w:noProof/>
        </w:rPr>
      </w:r>
      <w:r>
        <w:rPr>
          <w:noProof/>
        </w:rPr>
        <w:fldChar w:fldCharType="separate"/>
      </w:r>
      <w:r>
        <w:rPr>
          <w:noProof/>
        </w:rPr>
        <w:t>23</w:t>
      </w:r>
      <w:r>
        <w:rPr>
          <w:noProof/>
        </w:rPr>
        <w:fldChar w:fldCharType="end"/>
      </w:r>
    </w:p>
    <w:p w14:paraId="51546029" w14:textId="7BA2D56B"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_Toc177999192 \h </w:instrText>
      </w:r>
      <w:r>
        <w:rPr>
          <w:noProof/>
        </w:rPr>
      </w:r>
      <w:r>
        <w:rPr>
          <w:noProof/>
        </w:rPr>
        <w:fldChar w:fldCharType="separate"/>
      </w:r>
      <w:r>
        <w:rPr>
          <w:noProof/>
        </w:rPr>
        <w:t>23</w:t>
      </w:r>
      <w:r>
        <w:rPr>
          <w:noProof/>
        </w:rPr>
        <w:fldChar w:fldCharType="end"/>
      </w:r>
    </w:p>
    <w:p w14:paraId="2CF9D9F1" w14:textId="2A00151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_Toc177999193 \h </w:instrText>
      </w:r>
      <w:r>
        <w:rPr>
          <w:noProof/>
        </w:rPr>
      </w:r>
      <w:r>
        <w:rPr>
          <w:noProof/>
        </w:rPr>
        <w:fldChar w:fldCharType="separate"/>
      </w:r>
      <w:r>
        <w:rPr>
          <w:noProof/>
        </w:rPr>
        <w:t>23</w:t>
      </w:r>
      <w:r>
        <w:rPr>
          <w:noProof/>
        </w:rPr>
        <w:fldChar w:fldCharType="end"/>
      </w:r>
    </w:p>
    <w:p w14:paraId="082AAC40" w14:textId="125CBC1F"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_Toc177999194 \h </w:instrText>
      </w:r>
      <w:r>
        <w:rPr>
          <w:noProof/>
        </w:rPr>
      </w:r>
      <w:r>
        <w:rPr>
          <w:noProof/>
        </w:rPr>
        <w:fldChar w:fldCharType="separate"/>
      </w:r>
      <w:r>
        <w:rPr>
          <w:noProof/>
        </w:rPr>
        <w:t>24</w:t>
      </w:r>
      <w:r>
        <w:rPr>
          <w:noProof/>
        </w:rPr>
        <w:fldChar w:fldCharType="end"/>
      </w:r>
    </w:p>
    <w:p w14:paraId="681EC17B" w14:textId="5DF31DE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DengXian"/>
          <w:noProof/>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_Toc177999195 \h </w:instrText>
      </w:r>
      <w:r>
        <w:rPr>
          <w:noProof/>
        </w:rPr>
      </w:r>
      <w:r>
        <w:rPr>
          <w:noProof/>
        </w:rPr>
        <w:fldChar w:fldCharType="separate"/>
      </w:r>
      <w:r>
        <w:rPr>
          <w:noProof/>
        </w:rPr>
        <w:t>24</w:t>
      </w:r>
      <w:r>
        <w:rPr>
          <w:noProof/>
        </w:rPr>
        <w:fldChar w:fldCharType="end"/>
      </w:r>
    </w:p>
    <w:p w14:paraId="7EF1684B" w14:textId="6F1F406D"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_Toc177999196 \h </w:instrText>
      </w:r>
      <w:r>
        <w:rPr>
          <w:noProof/>
        </w:rPr>
      </w:r>
      <w:r>
        <w:rPr>
          <w:noProof/>
        </w:rPr>
        <w:fldChar w:fldCharType="separate"/>
      </w:r>
      <w:r>
        <w:rPr>
          <w:noProof/>
        </w:rPr>
        <w:t>24</w:t>
      </w:r>
      <w:r>
        <w:rPr>
          <w:noProof/>
        </w:rPr>
        <w:fldChar w:fldCharType="end"/>
      </w:r>
    </w:p>
    <w:p w14:paraId="0E3AF292" w14:textId="5F9ED8A6"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.2.1</w:t>
      </w:r>
      <w:r w:rsidRPr="00784926">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Configuration</w:t>
      </w:r>
      <w:r>
        <w:rPr>
          <w:noProof/>
        </w:rPr>
        <w:tab/>
      </w:r>
      <w:r>
        <w:rPr>
          <w:noProof/>
        </w:rPr>
        <w:fldChar w:fldCharType="begin"/>
      </w:r>
      <w:r>
        <w:rPr>
          <w:noProof/>
        </w:rPr>
        <w:instrText xml:space="preserve"> PAGEREF _Toc177999197 \h </w:instrText>
      </w:r>
      <w:r>
        <w:rPr>
          <w:noProof/>
        </w:rPr>
      </w:r>
      <w:r>
        <w:rPr>
          <w:noProof/>
        </w:rPr>
        <w:fldChar w:fldCharType="separate"/>
      </w:r>
      <w:r>
        <w:rPr>
          <w:noProof/>
        </w:rPr>
        <w:t>24</w:t>
      </w:r>
      <w:r>
        <w:rPr>
          <w:noProof/>
        </w:rPr>
        <w:fldChar w:fldCharType="end"/>
      </w:r>
    </w:p>
    <w:p w14:paraId="06787F1E" w14:textId="49AF35F4"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.2.</w:t>
      </w:r>
      <w:r w:rsidRPr="00784926">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_Toc177999198 \h </w:instrText>
      </w:r>
      <w:r>
        <w:rPr>
          <w:noProof/>
        </w:rPr>
      </w:r>
      <w:r>
        <w:rPr>
          <w:noProof/>
        </w:rPr>
        <w:fldChar w:fldCharType="separate"/>
      </w:r>
      <w:r>
        <w:rPr>
          <w:noProof/>
        </w:rPr>
        <w:t>25</w:t>
      </w:r>
      <w:r>
        <w:rPr>
          <w:noProof/>
        </w:rPr>
        <w:fldChar w:fldCharType="end"/>
      </w:r>
    </w:p>
    <w:p w14:paraId="57B15E97" w14:textId="39C5879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_Toc177999199 \h </w:instrText>
      </w:r>
      <w:r>
        <w:rPr>
          <w:noProof/>
        </w:rPr>
      </w:r>
      <w:r>
        <w:rPr>
          <w:noProof/>
        </w:rPr>
        <w:fldChar w:fldCharType="separate"/>
      </w:r>
      <w:r>
        <w:rPr>
          <w:noProof/>
        </w:rPr>
        <w:t>25</w:t>
      </w:r>
      <w:r>
        <w:rPr>
          <w:noProof/>
        </w:rPr>
        <w:fldChar w:fldCharType="end"/>
      </w:r>
    </w:p>
    <w:p w14:paraId="4A86A5A4" w14:textId="6FCF3AFE"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 xml:space="preserve">. </w:t>
      </w:r>
      <w:r w:rsidRPr="00784926">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_Toc177999200 \h </w:instrText>
      </w:r>
      <w:r>
        <w:rPr>
          <w:noProof/>
        </w:rPr>
      </w:r>
      <w:r>
        <w:rPr>
          <w:noProof/>
        </w:rPr>
        <w:fldChar w:fldCharType="separate"/>
      </w:r>
      <w:r>
        <w:rPr>
          <w:noProof/>
        </w:rPr>
        <w:t>26</w:t>
      </w:r>
      <w:r>
        <w:rPr>
          <w:noProof/>
        </w:rPr>
        <w:fldChar w:fldCharType="end"/>
      </w:r>
    </w:p>
    <w:p w14:paraId="2A8D55CD" w14:textId="311DAEF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_Toc177999201 \h </w:instrText>
      </w:r>
      <w:r>
        <w:rPr>
          <w:noProof/>
        </w:rPr>
      </w:r>
      <w:r>
        <w:rPr>
          <w:noProof/>
        </w:rPr>
        <w:fldChar w:fldCharType="separate"/>
      </w:r>
      <w:r>
        <w:rPr>
          <w:noProof/>
        </w:rPr>
        <w:t>26</w:t>
      </w:r>
      <w:r>
        <w:rPr>
          <w:noProof/>
        </w:rPr>
        <w:fldChar w:fldCharType="end"/>
      </w:r>
    </w:p>
    <w:p w14:paraId="0B216F6B" w14:textId="61838EE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_Toc177999202 \h </w:instrText>
      </w:r>
      <w:r>
        <w:rPr>
          <w:noProof/>
        </w:rPr>
      </w:r>
      <w:r>
        <w:rPr>
          <w:noProof/>
        </w:rPr>
        <w:fldChar w:fldCharType="separate"/>
      </w:r>
      <w:r>
        <w:rPr>
          <w:noProof/>
        </w:rPr>
        <w:t>26</w:t>
      </w:r>
      <w:r>
        <w:rPr>
          <w:noProof/>
        </w:rPr>
        <w:fldChar w:fldCharType="end"/>
      </w:r>
    </w:p>
    <w:p w14:paraId="1CBC1C76" w14:textId="244AF3B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_Toc177999203 \h </w:instrText>
      </w:r>
      <w:r>
        <w:rPr>
          <w:noProof/>
        </w:rPr>
      </w:r>
      <w:r>
        <w:rPr>
          <w:noProof/>
        </w:rPr>
        <w:fldChar w:fldCharType="separate"/>
      </w:r>
      <w:r>
        <w:rPr>
          <w:noProof/>
        </w:rPr>
        <w:t>27</w:t>
      </w:r>
      <w:r>
        <w:rPr>
          <w:noProof/>
        </w:rPr>
        <w:fldChar w:fldCharType="end"/>
      </w:r>
    </w:p>
    <w:p w14:paraId="779CA45E" w14:textId="2C5924D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Slice API information notify</w:t>
      </w:r>
      <w:r>
        <w:rPr>
          <w:noProof/>
        </w:rPr>
        <w:tab/>
      </w:r>
      <w:r>
        <w:rPr>
          <w:noProof/>
        </w:rPr>
        <w:fldChar w:fldCharType="begin"/>
      </w:r>
      <w:r>
        <w:rPr>
          <w:noProof/>
        </w:rPr>
        <w:instrText xml:space="preserve"> PAGEREF _Toc177999204 \h </w:instrText>
      </w:r>
      <w:r>
        <w:rPr>
          <w:noProof/>
        </w:rPr>
      </w:r>
      <w:r>
        <w:rPr>
          <w:noProof/>
        </w:rPr>
        <w:fldChar w:fldCharType="separate"/>
      </w:r>
      <w:r>
        <w:rPr>
          <w:noProof/>
        </w:rPr>
        <w:t>27</w:t>
      </w:r>
      <w:r>
        <w:rPr>
          <w:noProof/>
        </w:rPr>
        <w:fldChar w:fldCharType="end"/>
      </w:r>
    </w:p>
    <w:p w14:paraId="4F5AB19E" w14:textId="2781D80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_Toc177999205 \h </w:instrText>
      </w:r>
      <w:r>
        <w:rPr>
          <w:noProof/>
        </w:rPr>
      </w:r>
      <w:r>
        <w:rPr>
          <w:noProof/>
        </w:rPr>
        <w:fldChar w:fldCharType="separate"/>
      </w:r>
      <w:r>
        <w:rPr>
          <w:noProof/>
        </w:rPr>
        <w:t>27</w:t>
      </w:r>
      <w:r>
        <w:rPr>
          <w:noProof/>
        </w:rPr>
        <w:fldChar w:fldCharType="end"/>
      </w:r>
    </w:p>
    <w:p w14:paraId="655CE3D2" w14:textId="59B0CA8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9.3.</w:t>
      </w:r>
      <w:r w:rsidRPr="00784926">
        <w:rPr>
          <w:rFonts w:eastAsiaTheme="minorEastAsia"/>
          <w:bCs/>
          <w:noProof/>
          <w:lang w:eastAsia="zh-CN"/>
        </w:rPr>
        <w:t>3</w:t>
      </w:r>
      <w:r w:rsidRPr="00784926">
        <w:rPr>
          <w:bCs/>
          <w:noProof/>
        </w:rPr>
        <w:t>.</w:t>
      </w:r>
      <w:r w:rsidRPr="00784926">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84926">
        <w:rPr>
          <w:bCs/>
          <w:noProof/>
        </w:rPr>
        <w:t>VAL server-initiated configuration update response</w:t>
      </w:r>
      <w:r>
        <w:rPr>
          <w:noProof/>
        </w:rPr>
        <w:tab/>
      </w:r>
      <w:r>
        <w:rPr>
          <w:noProof/>
        </w:rPr>
        <w:fldChar w:fldCharType="begin"/>
      </w:r>
      <w:r>
        <w:rPr>
          <w:noProof/>
        </w:rPr>
        <w:instrText xml:space="preserve"> PAGEREF _Toc177999206 \h </w:instrText>
      </w:r>
      <w:r>
        <w:rPr>
          <w:noProof/>
        </w:rPr>
      </w:r>
      <w:r>
        <w:rPr>
          <w:noProof/>
        </w:rPr>
        <w:fldChar w:fldCharType="separate"/>
      </w:r>
      <w:r>
        <w:rPr>
          <w:noProof/>
        </w:rPr>
        <w:t>27</w:t>
      </w:r>
      <w:r>
        <w:rPr>
          <w:noProof/>
        </w:rPr>
        <w:fldChar w:fldCharType="end"/>
      </w:r>
    </w:p>
    <w:p w14:paraId="379CDEEF" w14:textId="3A12047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3</w:t>
      </w:r>
      <w:r>
        <w:rPr>
          <w:noProof/>
        </w:rPr>
        <w:t>.</w:t>
      </w:r>
      <w:r w:rsidRPr="00784926">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slice API invocation request</w:t>
      </w:r>
      <w:r>
        <w:rPr>
          <w:noProof/>
        </w:rPr>
        <w:tab/>
      </w:r>
      <w:r>
        <w:rPr>
          <w:noProof/>
        </w:rPr>
        <w:fldChar w:fldCharType="begin"/>
      </w:r>
      <w:r>
        <w:rPr>
          <w:noProof/>
        </w:rPr>
        <w:instrText xml:space="preserve"> PAGEREF _Toc177999207 \h </w:instrText>
      </w:r>
      <w:r>
        <w:rPr>
          <w:noProof/>
        </w:rPr>
      </w:r>
      <w:r>
        <w:rPr>
          <w:noProof/>
        </w:rPr>
        <w:fldChar w:fldCharType="separate"/>
      </w:r>
      <w:r>
        <w:rPr>
          <w:noProof/>
        </w:rPr>
        <w:t>28</w:t>
      </w:r>
      <w:r>
        <w:rPr>
          <w:noProof/>
        </w:rPr>
        <w:fldChar w:fldCharType="end"/>
      </w:r>
    </w:p>
    <w:p w14:paraId="18214307" w14:textId="2789C26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3</w:t>
      </w:r>
      <w:r>
        <w:rPr>
          <w:noProof/>
        </w:rPr>
        <w:t>.</w:t>
      </w:r>
      <w:r w:rsidRPr="00784926">
        <w:rPr>
          <w:rFonts w:eastAsiaTheme="minorEastAsia"/>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slice API invocation response</w:t>
      </w:r>
      <w:r>
        <w:rPr>
          <w:noProof/>
        </w:rPr>
        <w:tab/>
      </w:r>
      <w:r>
        <w:rPr>
          <w:noProof/>
        </w:rPr>
        <w:fldChar w:fldCharType="begin"/>
      </w:r>
      <w:r>
        <w:rPr>
          <w:noProof/>
        </w:rPr>
        <w:instrText xml:space="preserve"> PAGEREF _Toc177999208 \h </w:instrText>
      </w:r>
      <w:r>
        <w:rPr>
          <w:noProof/>
        </w:rPr>
      </w:r>
      <w:r>
        <w:rPr>
          <w:noProof/>
        </w:rPr>
        <w:fldChar w:fldCharType="separate"/>
      </w:r>
      <w:r>
        <w:rPr>
          <w:noProof/>
        </w:rPr>
        <w:t>28</w:t>
      </w:r>
      <w:r>
        <w:rPr>
          <w:noProof/>
        </w:rPr>
        <w:fldChar w:fldCharType="end"/>
      </w:r>
    </w:p>
    <w:p w14:paraId="4F1532F7" w14:textId="4F9D7D3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3</w:t>
      </w:r>
      <w:r>
        <w:rPr>
          <w:noProof/>
        </w:rPr>
        <w:t>.</w:t>
      </w:r>
      <w:r w:rsidRPr="00784926">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_Toc177999209 \h </w:instrText>
      </w:r>
      <w:r>
        <w:rPr>
          <w:noProof/>
        </w:rPr>
      </w:r>
      <w:r>
        <w:rPr>
          <w:noProof/>
        </w:rPr>
        <w:fldChar w:fldCharType="separate"/>
      </w:r>
      <w:r>
        <w:rPr>
          <w:noProof/>
        </w:rPr>
        <w:t>28</w:t>
      </w:r>
      <w:r>
        <w:rPr>
          <w:noProof/>
        </w:rPr>
        <w:fldChar w:fldCharType="end"/>
      </w:r>
    </w:p>
    <w:p w14:paraId="7B511C3F" w14:textId="63F82BE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DengXian"/>
          <w:noProof/>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_Toc177999210 \h </w:instrText>
      </w:r>
      <w:r>
        <w:rPr>
          <w:noProof/>
        </w:rPr>
      </w:r>
      <w:r>
        <w:rPr>
          <w:noProof/>
        </w:rPr>
        <w:fldChar w:fldCharType="separate"/>
      </w:r>
      <w:r>
        <w:rPr>
          <w:noProof/>
        </w:rPr>
        <w:t>28</w:t>
      </w:r>
      <w:r>
        <w:rPr>
          <w:noProof/>
        </w:rPr>
        <w:fldChar w:fldCharType="end"/>
      </w:r>
    </w:p>
    <w:p w14:paraId="71B59A04" w14:textId="3E48307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_Toc177999211 \h </w:instrText>
      </w:r>
      <w:r>
        <w:rPr>
          <w:noProof/>
        </w:rPr>
      </w:r>
      <w:r>
        <w:rPr>
          <w:noProof/>
        </w:rPr>
        <w:fldChar w:fldCharType="separate"/>
      </w:r>
      <w:r>
        <w:rPr>
          <w:noProof/>
        </w:rPr>
        <w:t>29</w:t>
      </w:r>
      <w:r>
        <w:rPr>
          <w:noProof/>
        </w:rPr>
        <w:fldChar w:fldCharType="end"/>
      </w:r>
    </w:p>
    <w:p w14:paraId="5EE2727A" w14:textId="206D6EDC"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4.2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_Toc177999212 \h </w:instrText>
      </w:r>
      <w:r>
        <w:rPr>
          <w:noProof/>
        </w:rPr>
      </w:r>
      <w:r>
        <w:rPr>
          <w:noProof/>
        </w:rPr>
        <w:fldChar w:fldCharType="separate"/>
      </w:r>
      <w:r>
        <w:rPr>
          <w:noProof/>
        </w:rPr>
        <w:t>29</w:t>
      </w:r>
      <w:r>
        <w:rPr>
          <w:noProof/>
        </w:rPr>
        <w:fldChar w:fldCharType="end"/>
      </w:r>
    </w:p>
    <w:p w14:paraId="304EA93C" w14:textId="57BE5D34"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4.2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w:t>
      </w:r>
      <w:r>
        <w:rPr>
          <w:noProof/>
        </w:rPr>
        <w:tab/>
      </w:r>
      <w:r>
        <w:rPr>
          <w:noProof/>
        </w:rPr>
        <w:fldChar w:fldCharType="begin"/>
      </w:r>
      <w:r>
        <w:rPr>
          <w:noProof/>
        </w:rPr>
        <w:instrText xml:space="preserve"> PAGEREF _Toc177999213 \h </w:instrText>
      </w:r>
      <w:r>
        <w:rPr>
          <w:noProof/>
        </w:rPr>
      </w:r>
      <w:r>
        <w:rPr>
          <w:noProof/>
        </w:rPr>
        <w:fldChar w:fldCharType="separate"/>
      </w:r>
      <w:r>
        <w:rPr>
          <w:noProof/>
        </w:rPr>
        <w:t>29</w:t>
      </w:r>
      <w:r>
        <w:rPr>
          <w:noProof/>
        </w:rPr>
        <w:fldChar w:fldCharType="end"/>
      </w:r>
    </w:p>
    <w:p w14:paraId="54BF2063" w14:textId="10F504D5"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784926">
        <w:rPr>
          <w:rFonts w:eastAsiaTheme="minorEastAsia"/>
          <w:noProof/>
          <w:lang w:eastAsia="zh-CN"/>
        </w:rPr>
        <w:t>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_Toc177999214 \h </w:instrText>
      </w:r>
      <w:r>
        <w:rPr>
          <w:noProof/>
        </w:rPr>
      </w:r>
      <w:r>
        <w:rPr>
          <w:noProof/>
        </w:rPr>
        <w:fldChar w:fldCharType="separate"/>
      </w:r>
      <w:r>
        <w:rPr>
          <w:noProof/>
        </w:rPr>
        <w:t>29</w:t>
      </w:r>
      <w:r>
        <w:rPr>
          <w:noProof/>
        </w:rPr>
        <w:fldChar w:fldCharType="end"/>
      </w:r>
    </w:p>
    <w:p w14:paraId="434A5BA5" w14:textId="0F066A68"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4.2</w:t>
      </w:r>
      <w:r>
        <w:rPr>
          <w:noProof/>
        </w:rPr>
        <w:t>.</w:t>
      </w:r>
      <w:r w:rsidRPr="00784926">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_Toc177999215 \h </w:instrText>
      </w:r>
      <w:r>
        <w:rPr>
          <w:noProof/>
        </w:rPr>
      </w:r>
      <w:r>
        <w:rPr>
          <w:noProof/>
        </w:rPr>
        <w:fldChar w:fldCharType="separate"/>
      </w:r>
      <w:r>
        <w:rPr>
          <w:noProof/>
        </w:rPr>
        <w:t>29</w:t>
      </w:r>
      <w:r>
        <w:rPr>
          <w:noProof/>
        </w:rPr>
        <w:fldChar w:fldCharType="end"/>
      </w:r>
    </w:p>
    <w:p w14:paraId="16AA8F14" w14:textId="5A8CA38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3.4.3</w:t>
      </w:r>
      <w:r>
        <w:rPr>
          <w:rFonts w:asciiTheme="minorHAnsi" w:eastAsiaTheme="minorEastAsia" w:hAnsiTheme="minorHAnsi" w:cstheme="minorBidi"/>
          <w:noProof/>
          <w:kern w:val="2"/>
          <w:sz w:val="24"/>
          <w:szCs w:val="24"/>
          <w:lang w:eastAsia="en-GB"/>
          <w14:ligatures w14:val="standardContextual"/>
        </w:rPr>
        <w:tab/>
      </w:r>
      <w:r>
        <w:rPr>
          <w:noProof/>
        </w:rPr>
        <w:t>SS_NSCE_Slice_A</w:t>
      </w:r>
      <w:r w:rsidRPr="00784926">
        <w:rPr>
          <w:rFonts w:eastAsiaTheme="minorEastAsia"/>
          <w:noProof/>
          <w:lang w:eastAsia="zh-CN"/>
        </w:rPr>
        <w:t>p</w:t>
      </w:r>
      <w:r>
        <w:rPr>
          <w:noProof/>
        </w:rPr>
        <w:t>i</w:t>
      </w:r>
      <w:r w:rsidRPr="00784926">
        <w:rPr>
          <w:rFonts w:eastAsiaTheme="minorEastAsia"/>
          <w:noProof/>
          <w:lang w:eastAsia="zh-CN"/>
        </w:rPr>
        <w:t>I</w:t>
      </w:r>
      <w:r>
        <w:rPr>
          <w:noProof/>
        </w:rPr>
        <w:t>nvocation API</w:t>
      </w:r>
      <w:r>
        <w:rPr>
          <w:noProof/>
        </w:rPr>
        <w:tab/>
      </w:r>
      <w:r>
        <w:rPr>
          <w:noProof/>
        </w:rPr>
        <w:fldChar w:fldCharType="begin"/>
      </w:r>
      <w:r>
        <w:rPr>
          <w:noProof/>
        </w:rPr>
        <w:instrText xml:space="preserve"> PAGEREF _Toc177999216 \h </w:instrText>
      </w:r>
      <w:r>
        <w:rPr>
          <w:noProof/>
        </w:rPr>
      </w:r>
      <w:r>
        <w:rPr>
          <w:noProof/>
        </w:rPr>
        <w:fldChar w:fldCharType="separate"/>
      </w:r>
      <w:r>
        <w:rPr>
          <w:noProof/>
        </w:rPr>
        <w:t>29</w:t>
      </w:r>
      <w:r>
        <w:rPr>
          <w:noProof/>
        </w:rPr>
        <w:fldChar w:fldCharType="end"/>
      </w:r>
    </w:p>
    <w:p w14:paraId="283FA658" w14:textId="15011388"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_Toc177999217 \h </w:instrText>
      </w:r>
      <w:r>
        <w:rPr>
          <w:noProof/>
        </w:rPr>
      </w:r>
      <w:r>
        <w:rPr>
          <w:noProof/>
        </w:rPr>
        <w:fldChar w:fldCharType="separate"/>
      </w:r>
      <w:r>
        <w:rPr>
          <w:noProof/>
        </w:rPr>
        <w:t>29</w:t>
      </w:r>
      <w:r>
        <w:rPr>
          <w:noProof/>
        </w:rPr>
        <w:fldChar w:fldCharType="end"/>
      </w:r>
    </w:p>
    <w:p w14:paraId="2CDD3AAA" w14:textId="70FF7F20"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3</w:t>
      </w:r>
      <w:r>
        <w:rPr>
          <w:noProof/>
        </w:rPr>
        <w:t>.</w:t>
      </w:r>
      <w:r w:rsidRPr="00784926">
        <w:rPr>
          <w:rFonts w:eastAsiaTheme="minorEastAsia"/>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SS_NSCE_Slice_API_invocation</w:t>
      </w:r>
      <w:r>
        <w:rPr>
          <w:noProof/>
        </w:rPr>
        <w:tab/>
      </w:r>
      <w:r>
        <w:rPr>
          <w:noProof/>
        </w:rPr>
        <w:fldChar w:fldCharType="begin"/>
      </w:r>
      <w:r>
        <w:rPr>
          <w:noProof/>
        </w:rPr>
        <w:instrText xml:space="preserve"> PAGEREF _Toc177999218 \h </w:instrText>
      </w:r>
      <w:r>
        <w:rPr>
          <w:noProof/>
        </w:rPr>
      </w:r>
      <w:r>
        <w:rPr>
          <w:noProof/>
        </w:rPr>
        <w:fldChar w:fldCharType="separate"/>
      </w:r>
      <w:r>
        <w:rPr>
          <w:noProof/>
        </w:rPr>
        <w:t>30</w:t>
      </w:r>
      <w:r>
        <w:rPr>
          <w:noProof/>
        </w:rPr>
        <w:fldChar w:fldCharType="end"/>
      </w:r>
    </w:p>
    <w:p w14:paraId="3E20442E" w14:textId="1A54E35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_Toc177999219 \h </w:instrText>
      </w:r>
      <w:r>
        <w:rPr>
          <w:noProof/>
        </w:rPr>
      </w:r>
      <w:r>
        <w:rPr>
          <w:noProof/>
        </w:rPr>
        <w:fldChar w:fldCharType="separate"/>
      </w:r>
      <w:r>
        <w:rPr>
          <w:noProof/>
        </w:rPr>
        <w:t>30</w:t>
      </w:r>
      <w:r>
        <w:rPr>
          <w:noProof/>
        </w:rPr>
        <w:fldChar w:fldCharType="end"/>
      </w:r>
    </w:p>
    <w:p w14:paraId="76E469EE" w14:textId="36A6EB64"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_Toc177999220 \h </w:instrText>
      </w:r>
      <w:r>
        <w:rPr>
          <w:noProof/>
        </w:rPr>
      </w:r>
      <w:r>
        <w:rPr>
          <w:noProof/>
        </w:rPr>
        <w:fldChar w:fldCharType="separate"/>
      </w:r>
      <w:r>
        <w:rPr>
          <w:noProof/>
        </w:rPr>
        <w:t>30</w:t>
      </w:r>
      <w:r>
        <w:rPr>
          <w:noProof/>
        </w:rPr>
        <w:fldChar w:fldCharType="end"/>
      </w:r>
    </w:p>
    <w:p w14:paraId="33C0CBC5" w14:textId="19F1FCA5"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_Toc177999221 \h </w:instrText>
      </w:r>
      <w:r>
        <w:rPr>
          <w:noProof/>
        </w:rPr>
      </w:r>
      <w:r>
        <w:rPr>
          <w:noProof/>
        </w:rPr>
        <w:fldChar w:fldCharType="separate"/>
      </w:r>
      <w:r>
        <w:rPr>
          <w:noProof/>
        </w:rPr>
        <w:t>30</w:t>
      </w:r>
      <w:r>
        <w:rPr>
          <w:noProof/>
        </w:rPr>
        <w:fldChar w:fldCharType="end"/>
      </w:r>
    </w:p>
    <w:p w14:paraId="0656053C" w14:textId="230135E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DengXian"/>
          <w:noProof/>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_Toc177999222 \h </w:instrText>
      </w:r>
      <w:r>
        <w:rPr>
          <w:noProof/>
        </w:rPr>
      </w:r>
      <w:r>
        <w:rPr>
          <w:noProof/>
        </w:rPr>
        <w:fldChar w:fldCharType="separate"/>
      </w:r>
      <w:r>
        <w:rPr>
          <w:noProof/>
        </w:rPr>
        <w:t>30</w:t>
      </w:r>
      <w:r>
        <w:rPr>
          <w:noProof/>
        </w:rPr>
        <w:fldChar w:fldCharType="end"/>
      </w:r>
    </w:p>
    <w:p w14:paraId="2D1378E8" w14:textId="76FBB2C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_Toc177999223 \h </w:instrText>
      </w:r>
      <w:r>
        <w:rPr>
          <w:noProof/>
        </w:rPr>
      </w:r>
      <w:r>
        <w:rPr>
          <w:noProof/>
        </w:rPr>
        <w:fldChar w:fldCharType="separate"/>
      </w:r>
      <w:r>
        <w:rPr>
          <w:noProof/>
        </w:rPr>
        <w:t>32</w:t>
      </w:r>
      <w:r>
        <w:rPr>
          <w:noProof/>
        </w:rPr>
        <w:fldChar w:fldCharType="end"/>
      </w:r>
    </w:p>
    <w:p w14:paraId="5F123944" w14:textId="45F1E22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_Toc177999224 \h </w:instrText>
      </w:r>
      <w:r>
        <w:rPr>
          <w:noProof/>
        </w:rPr>
      </w:r>
      <w:r>
        <w:rPr>
          <w:noProof/>
        </w:rPr>
        <w:fldChar w:fldCharType="separate"/>
      </w:r>
      <w:r>
        <w:rPr>
          <w:noProof/>
        </w:rPr>
        <w:t>32</w:t>
      </w:r>
      <w:r>
        <w:rPr>
          <w:noProof/>
        </w:rPr>
        <w:fldChar w:fldCharType="end"/>
      </w:r>
    </w:p>
    <w:p w14:paraId="592BCF80" w14:textId="4EA3B13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_Toc177999225 \h </w:instrText>
      </w:r>
      <w:r>
        <w:rPr>
          <w:noProof/>
        </w:rPr>
      </w:r>
      <w:r>
        <w:rPr>
          <w:noProof/>
        </w:rPr>
        <w:fldChar w:fldCharType="separate"/>
      </w:r>
      <w:r>
        <w:rPr>
          <w:noProof/>
        </w:rPr>
        <w:t>32</w:t>
      </w:r>
      <w:r>
        <w:rPr>
          <w:noProof/>
        </w:rPr>
        <w:fldChar w:fldCharType="end"/>
      </w:r>
    </w:p>
    <w:p w14:paraId="00C44DA0" w14:textId="1D70488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_Toc177999226 \h </w:instrText>
      </w:r>
      <w:r>
        <w:rPr>
          <w:noProof/>
        </w:rPr>
      </w:r>
      <w:r>
        <w:rPr>
          <w:noProof/>
        </w:rPr>
        <w:fldChar w:fldCharType="separate"/>
      </w:r>
      <w:r>
        <w:rPr>
          <w:noProof/>
        </w:rPr>
        <w:t>32</w:t>
      </w:r>
      <w:r>
        <w:rPr>
          <w:noProof/>
        </w:rPr>
        <w:fldChar w:fldCharType="end"/>
      </w:r>
    </w:p>
    <w:p w14:paraId="05E2AABA" w14:textId="1A408B3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_Toc177999227 \h </w:instrText>
      </w:r>
      <w:r>
        <w:rPr>
          <w:noProof/>
        </w:rPr>
      </w:r>
      <w:r>
        <w:rPr>
          <w:noProof/>
        </w:rPr>
        <w:fldChar w:fldCharType="separate"/>
      </w:r>
      <w:r>
        <w:rPr>
          <w:noProof/>
        </w:rPr>
        <w:t>33</w:t>
      </w:r>
      <w:r>
        <w:rPr>
          <w:noProof/>
        </w:rPr>
        <w:fldChar w:fldCharType="end"/>
      </w:r>
    </w:p>
    <w:p w14:paraId="63BC4C81" w14:textId="30BA1E6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QoE metrics subscribe</w:t>
      </w:r>
      <w:r>
        <w:rPr>
          <w:noProof/>
        </w:rPr>
        <w:tab/>
      </w:r>
      <w:r>
        <w:rPr>
          <w:noProof/>
        </w:rPr>
        <w:fldChar w:fldCharType="begin"/>
      </w:r>
      <w:r>
        <w:rPr>
          <w:noProof/>
        </w:rPr>
        <w:instrText xml:space="preserve"> PAGEREF _Toc177999228 \h </w:instrText>
      </w:r>
      <w:r>
        <w:rPr>
          <w:noProof/>
        </w:rPr>
      </w:r>
      <w:r>
        <w:rPr>
          <w:noProof/>
        </w:rPr>
        <w:fldChar w:fldCharType="separate"/>
      </w:r>
      <w:r>
        <w:rPr>
          <w:noProof/>
        </w:rPr>
        <w:t>33</w:t>
      </w:r>
      <w:r>
        <w:rPr>
          <w:noProof/>
        </w:rPr>
        <w:fldChar w:fldCharType="end"/>
      </w:r>
    </w:p>
    <w:p w14:paraId="49CFD945" w14:textId="056FCBF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QoE metrics response</w:t>
      </w:r>
      <w:r>
        <w:rPr>
          <w:noProof/>
        </w:rPr>
        <w:tab/>
      </w:r>
      <w:r>
        <w:rPr>
          <w:noProof/>
        </w:rPr>
        <w:fldChar w:fldCharType="begin"/>
      </w:r>
      <w:r>
        <w:rPr>
          <w:noProof/>
        </w:rPr>
        <w:instrText xml:space="preserve"> PAGEREF _Toc177999229 \h </w:instrText>
      </w:r>
      <w:r>
        <w:rPr>
          <w:noProof/>
        </w:rPr>
      </w:r>
      <w:r>
        <w:rPr>
          <w:noProof/>
        </w:rPr>
        <w:fldChar w:fldCharType="separate"/>
      </w:r>
      <w:r>
        <w:rPr>
          <w:noProof/>
        </w:rPr>
        <w:t>34</w:t>
      </w:r>
      <w:r>
        <w:rPr>
          <w:noProof/>
        </w:rPr>
        <w:fldChar w:fldCharType="end"/>
      </w:r>
    </w:p>
    <w:p w14:paraId="45CF15F1" w14:textId="2B23F23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QoE metrics notification</w:t>
      </w:r>
      <w:r>
        <w:rPr>
          <w:noProof/>
        </w:rPr>
        <w:tab/>
      </w:r>
      <w:r>
        <w:rPr>
          <w:noProof/>
        </w:rPr>
        <w:fldChar w:fldCharType="begin"/>
      </w:r>
      <w:r>
        <w:rPr>
          <w:noProof/>
        </w:rPr>
        <w:instrText xml:space="preserve"> PAGEREF _Toc177999230 \h </w:instrText>
      </w:r>
      <w:r>
        <w:rPr>
          <w:noProof/>
        </w:rPr>
      </w:r>
      <w:r>
        <w:rPr>
          <w:noProof/>
        </w:rPr>
        <w:fldChar w:fldCharType="separate"/>
      </w:r>
      <w:r>
        <w:rPr>
          <w:noProof/>
        </w:rPr>
        <w:t>34</w:t>
      </w:r>
      <w:r>
        <w:rPr>
          <w:noProof/>
        </w:rPr>
        <w:fldChar w:fldCharType="end"/>
      </w:r>
    </w:p>
    <w:p w14:paraId="34898B47" w14:textId="1E74BEC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_Toc177999231 \h </w:instrText>
      </w:r>
      <w:r>
        <w:rPr>
          <w:noProof/>
        </w:rPr>
      </w:r>
      <w:r>
        <w:rPr>
          <w:noProof/>
        </w:rPr>
        <w:fldChar w:fldCharType="separate"/>
      </w:r>
      <w:r>
        <w:rPr>
          <w:noProof/>
        </w:rPr>
        <w:t>34</w:t>
      </w:r>
      <w:r>
        <w:rPr>
          <w:noProof/>
        </w:rPr>
        <w:fldChar w:fldCharType="end"/>
      </w:r>
    </w:p>
    <w:p w14:paraId="1BB0FCA2" w14:textId="14E7209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_Toc177999232 \h </w:instrText>
      </w:r>
      <w:r>
        <w:rPr>
          <w:noProof/>
        </w:rPr>
      </w:r>
      <w:r>
        <w:rPr>
          <w:noProof/>
        </w:rPr>
        <w:fldChar w:fldCharType="separate"/>
      </w:r>
      <w:r>
        <w:rPr>
          <w:noProof/>
        </w:rPr>
        <w:t>34</w:t>
      </w:r>
      <w:r>
        <w:rPr>
          <w:noProof/>
        </w:rPr>
        <w:fldChar w:fldCharType="end"/>
      </w:r>
    </w:p>
    <w:p w14:paraId="6FD8A485" w14:textId="3231E850"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_Toc177999233 \h </w:instrText>
      </w:r>
      <w:r>
        <w:rPr>
          <w:noProof/>
        </w:rPr>
      </w:r>
      <w:r>
        <w:rPr>
          <w:noProof/>
        </w:rPr>
        <w:fldChar w:fldCharType="separate"/>
      </w:r>
      <w:r>
        <w:rPr>
          <w:noProof/>
        </w:rPr>
        <w:t>35</w:t>
      </w:r>
      <w:r>
        <w:rPr>
          <w:noProof/>
        </w:rPr>
        <w:fldChar w:fldCharType="end"/>
      </w:r>
    </w:p>
    <w:p w14:paraId="652C8211" w14:textId="3645945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_Toc177999234 \h </w:instrText>
      </w:r>
      <w:r>
        <w:rPr>
          <w:noProof/>
        </w:rPr>
      </w:r>
      <w:r>
        <w:rPr>
          <w:noProof/>
        </w:rPr>
        <w:fldChar w:fldCharType="separate"/>
      </w:r>
      <w:r>
        <w:rPr>
          <w:noProof/>
        </w:rPr>
        <w:t>35</w:t>
      </w:r>
      <w:r>
        <w:rPr>
          <w:noProof/>
        </w:rPr>
        <w:fldChar w:fldCharType="end"/>
      </w:r>
    </w:p>
    <w:p w14:paraId="7786BAD6" w14:textId="1C544FE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sidRPr="00784926">
        <w:rPr>
          <w:rFonts w:cs="Arial"/>
          <w:noProof/>
        </w:rPr>
        <w:t>AppLayer</w:t>
      </w:r>
      <w:r>
        <w:rPr>
          <w:noProof/>
        </w:rPr>
        <w:t>NSLCM_Subscribe operation</w:t>
      </w:r>
      <w:r>
        <w:rPr>
          <w:noProof/>
        </w:rPr>
        <w:tab/>
      </w:r>
      <w:r>
        <w:rPr>
          <w:noProof/>
        </w:rPr>
        <w:fldChar w:fldCharType="begin"/>
      </w:r>
      <w:r>
        <w:rPr>
          <w:noProof/>
        </w:rPr>
        <w:instrText xml:space="preserve"> PAGEREF _Toc177999235 \h </w:instrText>
      </w:r>
      <w:r>
        <w:rPr>
          <w:noProof/>
        </w:rPr>
      </w:r>
      <w:r>
        <w:rPr>
          <w:noProof/>
        </w:rPr>
        <w:fldChar w:fldCharType="separate"/>
      </w:r>
      <w:r>
        <w:rPr>
          <w:noProof/>
        </w:rPr>
        <w:t>35</w:t>
      </w:r>
      <w:r>
        <w:rPr>
          <w:noProof/>
        </w:rPr>
        <w:fldChar w:fldCharType="end"/>
      </w:r>
    </w:p>
    <w:p w14:paraId="06BA9CD5" w14:textId="2CEDF69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w:t>
      </w:r>
      <w:r w:rsidRPr="00784926">
        <w:rPr>
          <w:rFonts w:cs="Arial"/>
          <w:noProof/>
        </w:rPr>
        <w:t>AppLayer</w:t>
      </w:r>
      <w:r>
        <w:rPr>
          <w:noProof/>
        </w:rPr>
        <w:t>NSLCM_Notify operation</w:t>
      </w:r>
      <w:r>
        <w:rPr>
          <w:noProof/>
        </w:rPr>
        <w:tab/>
      </w:r>
      <w:r>
        <w:rPr>
          <w:noProof/>
        </w:rPr>
        <w:fldChar w:fldCharType="begin"/>
      </w:r>
      <w:r>
        <w:rPr>
          <w:noProof/>
        </w:rPr>
        <w:instrText xml:space="preserve"> PAGEREF _Toc177999236 \h </w:instrText>
      </w:r>
      <w:r>
        <w:rPr>
          <w:noProof/>
        </w:rPr>
      </w:r>
      <w:r>
        <w:rPr>
          <w:noProof/>
        </w:rPr>
        <w:fldChar w:fldCharType="separate"/>
      </w:r>
      <w:r>
        <w:rPr>
          <w:noProof/>
        </w:rPr>
        <w:t>35</w:t>
      </w:r>
      <w:r>
        <w:rPr>
          <w:noProof/>
        </w:rPr>
        <w:fldChar w:fldCharType="end"/>
      </w:r>
    </w:p>
    <w:p w14:paraId="401F38DF" w14:textId="4638C8E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w:t>
      </w:r>
      <w:r w:rsidRPr="00784926">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_Toc177999237 \h </w:instrText>
      </w:r>
      <w:r>
        <w:rPr>
          <w:noProof/>
        </w:rPr>
      </w:r>
      <w:r>
        <w:rPr>
          <w:noProof/>
        </w:rPr>
        <w:fldChar w:fldCharType="separate"/>
      </w:r>
      <w:r>
        <w:rPr>
          <w:noProof/>
        </w:rPr>
        <w:t>35</w:t>
      </w:r>
      <w:r>
        <w:rPr>
          <w:noProof/>
        </w:rPr>
        <w:fldChar w:fldCharType="end"/>
      </w:r>
    </w:p>
    <w:p w14:paraId="08D5A446" w14:textId="66C8D83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SS_NSCE_</w:t>
      </w:r>
      <w:r w:rsidRPr="00784926">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_Toc177999238 \h </w:instrText>
      </w:r>
      <w:r>
        <w:rPr>
          <w:noProof/>
        </w:rPr>
      </w:r>
      <w:r>
        <w:rPr>
          <w:noProof/>
        </w:rPr>
        <w:fldChar w:fldCharType="separate"/>
      </w:r>
      <w:r>
        <w:rPr>
          <w:noProof/>
        </w:rPr>
        <w:t>36</w:t>
      </w:r>
      <w:r>
        <w:rPr>
          <w:noProof/>
        </w:rPr>
        <w:fldChar w:fldCharType="end"/>
      </w:r>
    </w:p>
    <w:p w14:paraId="070BBC11" w14:textId="625487D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4</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SS_NSCE_</w:t>
      </w:r>
      <w:r w:rsidRPr="00784926">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_Toc177999239 \h </w:instrText>
      </w:r>
      <w:r>
        <w:rPr>
          <w:noProof/>
        </w:rPr>
      </w:r>
      <w:r>
        <w:rPr>
          <w:noProof/>
        </w:rPr>
        <w:fldChar w:fldCharType="separate"/>
      </w:r>
      <w:r>
        <w:rPr>
          <w:noProof/>
        </w:rPr>
        <w:t>36</w:t>
      </w:r>
      <w:r>
        <w:rPr>
          <w:noProof/>
        </w:rPr>
        <w:fldChar w:fldCharType="end"/>
      </w:r>
    </w:p>
    <w:p w14:paraId="683A9936" w14:textId="53D805EF"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cs="Arial"/>
          <w:noProof/>
          <w:lang w:eastAsia="zh-CN"/>
        </w:rPr>
        <w:t>9</w:t>
      </w:r>
      <w:r>
        <w:rPr>
          <w:noProof/>
        </w:rPr>
        <w:t>.</w:t>
      </w:r>
      <w:r w:rsidRPr="00784926">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_Toc177999240 \h </w:instrText>
      </w:r>
      <w:r>
        <w:rPr>
          <w:noProof/>
        </w:rPr>
      </w:r>
      <w:r>
        <w:rPr>
          <w:noProof/>
        </w:rPr>
        <w:fldChar w:fldCharType="separate"/>
      </w:r>
      <w:r>
        <w:rPr>
          <w:noProof/>
        </w:rPr>
        <w:t>36</w:t>
      </w:r>
      <w:r>
        <w:rPr>
          <w:noProof/>
        </w:rPr>
        <w:fldChar w:fldCharType="end"/>
      </w:r>
    </w:p>
    <w:p w14:paraId="2B149FEF" w14:textId="27F76AC5"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sidRPr="00784926">
        <w:rPr>
          <w:rFonts w:eastAsiaTheme="minorEastAsia"/>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_Toc177999241 \h </w:instrText>
      </w:r>
      <w:r>
        <w:rPr>
          <w:noProof/>
        </w:rPr>
      </w:r>
      <w:r>
        <w:rPr>
          <w:noProof/>
        </w:rPr>
        <w:fldChar w:fldCharType="separate"/>
      </w:r>
      <w:r>
        <w:rPr>
          <w:noProof/>
        </w:rPr>
        <w:t>36</w:t>
      </w:r>
      <w:r>
        <w:rPr>
          <w:noProof/>
        </w:rPr>
        <w:fldChar w:fldCharType="end"/>
      </w:r>
    </w:p>
    <w:p w14:paraId="51485C34" w14:textId="047D2B8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_Toc177999242 \h </w:instrText>
      </w:r>
      <w:r>
        <w:rPr>
          <w:noProof/>
        </w:rPr>
      </w:r>
      <w:r>
        <w:rPr>
          <w:noProof/>
        </w:rPr>
        <w:fldChar w:fldCharType="separate"/>
      </w:r>
      <w:r>
        <w:rPr>
          <w:noProof/>
        </w:rPr>
        <w:t>36</w:t>
      </w:r>
      <w:r>
        <w:rPr>
          <w:noProof/>
        </w:rPr>
        <w:fldChar w:fldCharType="end"/>
      </w:r>
    </w:p>
    <w:p w14:paraId="60062290" w14:textId="09557A1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VAL server policy </w:t>
      </w:r>
      <w:r w:rsidRPr="00784926">
        <w:rPr>
          <w:rFonts w:eastAsiaTheme="minorEastAsia"/>
          <w:noProof/>
          <w:lang w:eastAsia="zh-CN"/>
        </w:rPr>
        <w:t>management</w:t>
      </w:r>
      <w:r>
        <w:rPr>
          <w:noProof/>
        </w:rPr>
        <w:tab/>
      </w:r>
      <w:r>
        <w:rPr>
          <w:noProof/>
        </w:rPr>
        <w:fldChar w:fldCharType="begin"/>
      </w:r>
      <w:r>
        <w:rPr>
          <w:noProof/>
        </w:rPr>
        <w:instrText xml:space="preserve"> PAGEREF _Toc177999243 \h </w:instrText>
      </w:r>
      <w:r>
        <w:rPr>
          <w:noProof/>
        </w:rPr>
      </w:r>
      <w:r>
        <w:rPr>
          <w:noProof/>
        </w:rPr>
        <w:fldChar w:fldCharType="separate"/>
      </w:r>
      <w:r>
        <w:rPr>
          <w:noProof/>
        </w:rPr>
        <w:t>36</w:t>
      </w:r>
      <w:r>
        <w:rPr>
          <w:noProof/>
        </w:rPr>
        <w:fldChar w:fldCharType="end"/>
      </w:r>
    </w:p>
    <w:p w14:paraId="6668C8D3" w14:textId="5F26D977"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5</w:t>
      </w:r>
      <w:r>
        <w:rPr>
          <w:noProof/>
        </w:rPr>
        <w:t>.</w:t>
      </w:r>
      <w:r>
        <w:rPr>
          <w:noProof/>
          <w:lang w:eastAsia="zh-CN"/>
        </w:rPr>
        <w:t>2</w:t>
      </w:r>
      <w:r>
        <w:rPr>
          <w:noProof/>
        </w:rPr>
        <w:t>.</w:t>
      </w:r>
      <w:r>
        <w:rPr>
          <w:noProof/>
          <w:lang w:eastAsia="zh-CN"/>
        </w:rPr>
        <w:t>1</w:t>
      </w:r>
      <w:r w:rsidRPr="00784926">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_Toc177999244 \h </w:instrText>
      </w:r>
      <w:r>
        <w:rPr>
          <w:noProof/>
        </w:rPr>
      </w:r>
      <w:r>
        <w:rPr>
          <w:noProof/>
        </w:rPr>
        <w:fldChar w:fldCharType="separate"/>
      </w:r>
      <w:r>
        <w:rPr>
          <w:noProof/>
        </w:rPr>
        <w:t>36</w:t>
      </w:r>
      <w:r>
        <w:rPr>
          <w:noProof/>
        </w:rPr>
        <w:fldChar w:fldCharType="end"/>
      </w:r>
    </w:p>
    <w:p w14:paraId="5CED30AD" w14:textId="115B869D"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rFonts w:cs="Arial"/>
          <w:noProof/>
        </w:rPr>
        <w:t>9</w:t>
      </w:r>
      <w:r>
        <w:rPr>
          <w:noProof/>
        </w:rPr>
        <w:t>.</w:t>
      </w:r>
      <w:r w:rsidRPr="00784926">
        <w:rPr>
          <w:rFonts w:eastAsia="DengXian" w:cs="Arial"/>
          <w:noProof/>
        </w:rPr>
        <w:t>5</w:t>
      </w:r>
      <w:r>
        <w:rPr>
          <w:noProof/>
        </w:rPr>
        <w:t>.2.1</w:t>
      </w:r>
      <w:r w:rsidRPr="00784926">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VAL server policy Update</w:t>
      </w:r>
      <w:r>
        <w:rPr>
          <w:noProof/>
        </w:rPr>
        <w:tab/>
      </w:r>
      <w:r>
        <w:rPr>
          <w:noProof/>
        </w:rPr>
        <w:fldChar w:fldCharType="begin"/>
      </w:r>
      <w:r>
        <w:rPr>
          <w:noProof/>
        </w:rPr>
        <w:instrText xml:space="preserve"> PAGEREF _Toc177999245 \h </w:instrText>
      </w:r>
      <w:r>
        <w:rPr>
          <w:noProof/>
        </w:rPr>
      </w:r>
      <w:r>
        <w:rPr>
          <w:noProof/>
        </w:rPr>
        <w:fldChar w:fldCharType="separate"/>
      </w:r>
      <w:r>
        <w:rPr>
          <w:noProof/>
        </w:rPr>
        <w:t>37</w:t>
      </w:r>
      <w:r>
        <w:rPr>
          <w:noProof/>
        </w:rPr>
        <w:fldChar w:fldCharType="end"/>
      </w:r>
    </w:p>
    <w:p w14:paraId="12713784" w14:textId="48B919BC"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rFonts w:cs="Arial"/>
          <w:noProof/>
        </w:rPr>
        <w:t>9</w:t>
      </w:r>
      <w:r>
        <w:rPr>
          <w:noProof/>
        </w:rPr>
        <w:t>.</w:t>
      </w:r>
      <w:r w:rsidRPr="00784926">
        <w:rPr>
          <w:rFonts w:eastAsia="DengXian" w:cs="Arial"/>
          <w:noProof/>
        </w:rPr>
        <w:t>5</w:t>
      </w:r>
      <w:r>
        <w:rPr>
          <w:noProof/>
        </w:rPr>
        <w:t>.2.</w:t>
      </w:r>
      <w:r w:rsidRPr="00784926">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 policy Delete</w:t>
      </w:r>
      <w:r>
        <w:rPr>
          <w:noProof/>
        </w:rPr>
        <w:tab/>
      </w:r>
      <w:r>
        <w:rPr>
          <w:noProof/>
        </w:rPr>
        <w:fldChar w:fldCharType="begin"/>
      </w:r>
      <w:r>
        <w:rPr>
          <w:noProof/>
        </w:rPr>
        <w:instrText xml:space="preserve"> PAGEREF _Toc177999246 \h </w:instrText>
      </w:r>
      <w:r>
        <w:rPr>
          <w:noProof/>
        </w:rPr>
      </w:r>
      <w:r>
        <w:rPr>
          <w:noProof/>
        </w:rPr>
        <w:fldChar w:fldCharType="separate"/>
      </w:r>
      <w:r>
        <w:rPr>
          <w:noProof/>
        </w:rPr>
        <w:t>38</w:t>
      </w:r>
      <w:r>
        <w:rPr>
          <w:noProof/>
        </w:rPr>
        <w:fldChar w:fldCharType="end"/>
      </w:r>
    </w:p>
    <w:p w14:paraId="1C6B6E30" w14:textId="7D4DDFBE"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Policy harmonization</w:t>
      </w:r>
      <w:r>
        <w:rPr>
          <w:noProof/>
        </w:rPr>
        <w:tab/>
      </w:r>
      <w:r>
        <w:rPr>
          <w:noProof/>
        </w:rPr>
        <w:fldChar w:fldCharType="begin"/>
      </w:r>
      <w:r>
        <w:rPr>
          <w:noProof/>
        </w:rPr>
        <w:instrText xml:space="preserve"> PAGEREF _Toc177999247 \h </w:instrText>
      </w:r>
      <w:r>
        <w:rPr>
          <w:noProof/>
        </w:rPr>
      </w:r>
      <w:r>
        <w:rPr>
          <w:noProof/>
        </w:rPr>
        <w:fldChar w:fldCharType="separate"/>
      </w:r>
      <w:r>
        <w:rPr>
          <w:noProof/>
        </w:rPr>
        <w:t>39</w:t>
      </w:r>
      <w:r>
        <w:rPr>
          <w:noProof/>
        </w:rPr>
        <w:fldChar w:fldCharType="end"/>
      </w:r>
    </w:p>
    <w:p w14:paraId="606EF9DB" w14:textId="1D75F930"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.2.</w:t>
      </w:r>
      <w:r w:rsidRPr="00784926">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784926">
        <w:rPr>
          <w:bCs/>
          <w:noProof/>
        </w:rPr>
        <w:t>VAL server policy Usage Reporting data</w:t>
      </w:r>
      <w:r>
        <w:rPr>
          <w:noProof/>
        </w:rPr>
        <w:tab/>
      </w:r>
      <w:r>
        <w:rPr>
          <w:noProof/>
        </w:rPr>
        <w:fldChar w:fldCharType="begin"/>
      </w:r>
      <w:r>
        <w:rPr>
          <w:noProof/>
        </w:rPr>
        <w:instrText xml:space="preserve"> PAGEREF _Toc177999248 \h </w:instrText>
      </w:r>
      <w:r>
        <w:rPr>
          <w:noProof/>
        </w:rPr>
      </w:r>
      <w:r>
        <w:rPr>
          <w:noProof/>
        </w:rPr>
        <w:fldChar w:fldCharType="separate"/>
      </w:r>
      <w:r>
        <w:rPr>
          <w:noProof/>
        </w:rPr>
        <w:t>39</w:t>
      </w:r>
      <w:r>
        <w:rPr>
          <w:noProof/>
        </w:rPr>
        <w:fldChar w:fldCharType="end"/>
      </w:r>
    </w:p>
    <w:p w14:paraId="1C743F45" w14:textId="1B7C8F1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_Toc177999249 \h </w:instrText>
      </w:r>
      <w:r>
        <w:rPr>
          <w:noProof/>
        </w:rPr>
      </w:r>
      <w:r>
        <w:rPr>
          <w:noProof/>
        </w:rPr>
        <w:fldChar w:fldCharType="separate"/>
      </w:r>
      <w:r>
        <w:rPr>
          <w:noProof/>
        </w:rPr>
        <w:t>40</w:t>
      </w:r>
      <w:r>
        <w:rPr>
          <w:noProof/>
        </w:rPr>
        <w:fldChar w:fldCharType="end"/>
      </w:r>
    </w:p>
    <w:p w14:paraId="32AC0572" w14:textId="7D3E95A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DengXian"/>
          <w:noProof/>
        </w:rPr>
        <w:t>5</w:t>
      </w:r>
      <w:r>
        <w:rPr>
          <w:noProof/>
        </w:rPr>
        <w:t>.2.</w:t>
      </w:r>
      <w:r w:rsidRPr="00784926">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_Toc177999250 \h </w:instrText>
      </w:r>
      <w:r>
        <w:rPr>
          <w:noProof/>
        </w:rPr>
      </w:r>
      <w:r>
        <w:rPr>
          <w:noProof/>
        </w:rPr>
        <w:fldChar w:fldCharType="separate"/>
      </w:r>
      <w:r>
        <w:rPr>
          <w:noProof/>
        </w:rPr>
        <w:t>41</w:t>
      </w:r>
      <w:r>
        <w:rPr>
          <w:noProof/>
        </w:rPr>
        <w:fldChar w:fldCharType="end"/>
      </w:r>
    </w:p>
    <w:p w14:paraId="0C59B5EB" w14:textId="5CCBB32C"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_Toc177999251 \h </w:instrText>
      </w:r>
      <w:r>
        <w:rPr>
          <w:noProof/>
        </w:rPr>
      </w:r>
      <w:r>
        <w:rPr>
          <w:noProof/>
        </w:rPr>
        <w:fldChar w:fldCharType="separate"/>
      </w:r>
      <w:r>
        <w:rPr>
          <w:noProof/>
        </w:rPr>
        <w:t>42</w:t>
      </w:r>
      <w:r>
        <w:rPr>
          <w:noProof/>
        </w:rPr>
        <w:fldChar w:fldCharType="end"/>
      </w:r>
    </w:p>
    <w:p w14:paraId="68A4A121" w14:textId="0EE28E9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_Toc177999252 \h </w:instrText>
      </w:r>
      <w:r>
        <w:rPr>
          <w:noProof/>
        </w:rPr>
      </w:r>
      <w:r>
        <w:rPr>
          <w:noProof/>
        </w:rPr>
        <w:fldChar w:fldCharType="separate"/>
      </w:r>
      <w:r>
        <w:rPr>
          <w:noProof/>
        </w:rPr>
        <w:t>42</w:t>
      </w:r>
      <w:r>
        <w:rPr>
          <w:noProof/>
        </w:rPr>
        <w:fldChar w:fldCharType="end"/>
      </w:r>
    </w:p>
    <w:p w14:paraId="0EC66800" w14:textId="7EA3E6F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_Toc177999253 \h </w:instrText>
      </w:r>
      <w:r>
        <w:rPr>
          <w:noProof/>
        </w:rPr>
      </w:r>
      <w:r>
        <w:rPr>
          <w:noProof/>
        </w:rPr>
        <w:fldChar w:fldCharType="separate"/>
      </w:r>
      <w:r>
        <w:rPr>
          <w:noProof/>
        </w:rPr>
        <w:t>42</w:t>
      </w:r>
      <w:r>
        <w:rPr>
          <w:noProof/>
        </w:rPr>
        <w:fldChar w:fldCharType="end"/>
      </w:r>
    </w:p>
    <w:p w14:paraId="6C9088E3" w14:textId="33B56CD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sidRPr="00784926">
        <w:rPr>
          <w:noProof/>
          <w:lang w:eastAsia="zh-CN"/>
        </w:rPr>
        <w:t xml:space="preserve"> </w:t>
      </w:r>
      <w:r>
        <w:rPr>
          <w:noProof/>
        </w:rPr>
        <w:t>response</w:t>
      </w:r>
      <w:r>
        <w:rPr>
          <w:noProof/>
        </w:rPr>
        <w:tab/>
      </w:r>
      <w:r>
        <w:rPr>
          <w:noProof/>
        </w:rPr>
        <w:fldChar w:fldCharType="begin"/>
      </w:r>
      <w:r>
        <w:rPr>
          <w:noProof/>
        </w:rPr>
        <w:instrText xml:space="preserve"> PAGEREF _Toc177999254 \h </w:instrText>
      </w:r>
      <w:r>
        <w:rPr>
          <w:noProof/>
        </w:rPr>
      </w:r>
      <w:r>
        <w:rPr>
          <w:noProof/>
        </w:rPr>
        <w:fldChar w:fldCharType="separate"/>
      </w:r>
      <w:r>
        <w:rPr>
          <w:noProof/>
        </w:rPr>
        <w:t>45</w:t>
      </w:r>
      <w:r>
        <w:rPr>
          <w:noProof/>
        </w:rPr>
        <w:fldChar w:fldCharType="end"/>
      </w:r>
    </w:p>
    <w:p w14:paraId="7FE051D7" w14:textId="4DFFAE2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.3.</w:t>
      </w:r>
      <w:r w:rsidRPr="00784926">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84926">
        <w:rPr>
          <w:rFonts w:cs="Arial"/>
          <w:bCs/>
          <w:noProof/>
        </w:rPr>
        <w:t xml:space="preserve">VAL server policy </w:t>
      </w:r>
      <w:r w:rsidRPr="00784926">
        <w:rPr>
          <w:bCs/>
          <w:noProof/>
        </w:rPr>
        <w:t>update request</w:t>
      </w:r>
      <w:r>
        <w:rPr>
          <w:noProof/>
        </w:rPr>
        <w:tab/>
      </w:r>
      <w:r>
        <w:rPr>
          <w:noProof/>
        </w:rPr>
        <w:fldChar w:fldCharType="begin"/>
      </w:r>
      <w:r>
        <w:rPr>
          <w:noProof/>
        </w:rPr>
        <w:instrText xml:space="preserve"> PAGEREF _Toc177999255 \h </w:instrText>
      </w:r>
      <w:r>
        <w:rPr>
          <w:noProof/>
        </w:rPr>
      </w:r>
      <w:r>
        <w:rPr>
          <w:noProof/>
        </w:rPr>
        <w:fldChar w:fldCharType="separate"/>
      </w:r>
      <w:r>
        <w:rPr>
          <w:noProof/>
        </w:rPr>
        <w:t>45</w:t>
      </w:r>
      <w:r>
        <w:rPr>
          <w:noProof/>
        </w:rPr>
        <w:fldChar w:fldCharType="end"/>
      </w:r>
    </w:p>
    <w:p w14:paraId="5BB09C2A" w14:textId="36F4206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SimSu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84926">
        <w:rPr>
          <w:bCs/>
          <w:noProof/>
        </w:rPr>
        <w:t>VAL server policy update response</w:t>
      </w:r>
      <w:r>
        <w:rPr>
          <w:noProof/>
        </w:rPr>
        <w:tab/>
      </w:r>
      <w:r>
        <w:rPr>
          <w:noProof/>
        </w:rPr>
        <w:fldChar w:fldCharType="begin"/>
      </w:r>
      <w:r>
        <w:rPr>
          <w:noProof/>
        </w:rPr>
        <w:instrText xml:space="preserve"> PAGEREF _Toc177999256 \h </w:instrText>
      </w:r>
      <w:r>
        <w:rPr>
          <w:noProof/>
        </w:rPr>
      </w:r>
      <w:r>
        <w:rPr>
          <w:noProof/>
        </w:rPr>
        <w:fldChar w:fldCharType="separate"/>
      </w:r>
      <w:r>
        <w:rPr>
          <w:noProof/>
        </w:rPr>
        <w:t>46</w:t>
      </w:r>
      <w:r>
        <w:rPr>
          <w:noProof/>
        </w:rPr>
        <w:fldChar w:fldCharType="end"/>
      </w:r>
    </w:p>
    <w:p w14:paraId="2163E93A" w14:textId="6E253D8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SimSun" w:cs="Arial"/>
          <w:bCs/>
          <w:noProof/>
        </w:rPr>
        <w:t>5</w:t>
      </w:r>
      <w:r w:rsidRPr="00784926">
        <w:rPr>
          <w:bCs/>
          <w:noProof/>
        </w:rPr>
        <w:t>.3.</w:t>
      </w:r>
      <w:r w:rsidRPr="00784926">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84926">
        <w:rPr>
          <w:rFonts w:cs="Arial"/>
          <w:bCs/>
          <w:noProof/>
        </w:rPr>
        <w:t xml:space="preserve">VAL server policy </w:t>
      </w:r>
      <w:r w:rsidRPr="00784926">
        <w:rPr>
          <w:bCs/>
          <w:noProof/>
        </w:rPr>
        <w:t>delete request</w:t>
      </w:r>
      <w:r>
        <w:rPr>
          <w:noProof/>
        </w:rPr>
        <w:tab/>
      </w:r>
      <w:r>
        <w:rPr>
          <w:noProof/>
        </w:rPr>
        <w:fldChar w:fldCharType="begin"/>
      </w:r>
      <w:r>
        <w:rPr>
          <w:noProof/>
        </w:rPr>
        <w:instrText xml:space="preserve"> PAGEREF _Toc177999257 \h </w:instrText>
      </w:r>
      <w:r>
        <w:rPr>
          <w:noProof/>
        </w:rPr>
      </w:r>
      <w:r>
        <w:rPr>
          <w:noProof/>
        </w:rPr>
        <w:fldChar w:fldCharType="separate"/>
      </w:r>
      <w:r>
        <w:rPr>
          <w:noProof/>
        </w:rPr>
        <w:t>46</w:t>
      </w:r>
      <w:r>
        <w:rPr>
          <w:noProof/>
        </w:rPr>
        <w:fldChar w:fldCharType="end"/>
      </w:r>
    </w:p>
    <w:p w14:paraId="10F7141D" w14:textId="37D0512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SimSu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84926">
        <w:rPr>
          <w:bCs/>
          <w:noProof/>
        </w:rPr>
        <w:t>VAL server policy delete response</w:t>
      </w:r>
      <w:r>
        <w:rPr>
          <w:noProof/>
        </w:rPr>
        <w:tab/>
      </w:r>
      <w:r>
        <w:rPr>
          <w:noProof/>
        </w:rPr>
        <w:fldChar w:fldCharType="begin"/>
      </w:r>
      <w:r>
        <w:rPr>
          <w:noProof/>
        </w:rPr>
        <w:instrText xml:space="preserve"> PAGEREF _Toc177999258 \h </w:instrText>
      </w:r>
      <w:r>
        <w:rPr>
          <w:noProof/>
        </w:rPr>
      </w:r>
      <w:r>
        <w:rPr>
          <w:noProof/>
        </w:rPr>
        <w:fldChar w:fldCharType="separate"/>
      </w:r>
      <w:r>
        <w:rPr>
          <w:noProof/>
        </w:rPr>
        <w:t>46</w:t>
      </w:r>
      <w:r>
        <w:rPr>
          <w:noProof/>
        </w:rPr>
        <w:fldChar w:fldCharType="end"/>
      </w:r>
    </w:p>
    <w:p w14:paraId="71CB5F4B" w14:textId="287EEA0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SimSu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VAL server policy usage reporting data subscribe </w:t>
      </w:r>
      <w:r w:rsidRPr="00784926">
        <w:rPr>
          <w:rFonts w:cs="Arial"/>
          <w:bCs/>
          <w:noProof/>
        </w:rPr>
        <w:t>request</w:t>
      </w:r>
      <w:r>
        <w:rPr>
          <w:noProof/>
        </w:rPr>
        <w:tab/>
      </w:r>
      <w:r>
        <w:rPr>
          <w:noProof/>
        </w:rPr>
        <w:fldChar w:fldCharType="begin"/>
      </w:r>
      <w:r>
        <w:rPr>
          <w:noProof/>
        </w:rPr>
        <w:instrText xml:space="preserve"> PAGEREF _Toc177999259 \h </w:instrText>
      </w:r>
      <w:r>
        <w:rPr>
          <w:noProof/>
        </w:rPr>
      </w:r>
      <w:r>
        <w:rPr>
          <w:noProof/>
        </w:rPr>
        <w:fldChar w:fldCharType="separate"/>
      </w:r>
      <w:r>
        <w:rPr>
          <w:noProof/>
        </w:rPr>
        <w:t>47</w:t>
      </w:r>
      <w:r>
        <w:rPr>
          <w:noProof/>
        </w:rPr>
        <w:fldChar w:fldCharType="end"/>
      </w:r>
    </w:p>
    <w:p w14:paraId="2213BA62" w14:textId="55E574E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SimSu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784926">
        <w:rPr>
          <w:bCs/>
          <w:noProof/>
        </w:rPr>
        <w:t>VAL server policy usage reporting data subscribe response</w:t>
      </w:r>
      <w:r>
        <w:rPr>
          <w:noProof/>
        </w:rPr>
        <w:tab/>
      </w:r>
      <w:r>
        <w:rPr>
          <w:noProof/>
        </w:rPr>
        <w:fldChar w:fldCharType="begin"/>
      </w:r>
      <w:r>
        <w:rPr>
          <w:noProof/>
        </w:rPr>
        <w:instrText xml:space="preserve"> PAGEREF _Toc177999260 \h </w:instrText>
      </w:r>
      <w:r>
        <w:rPr>
          <w:noProof/>
        </w:rPr>
      </w:r>
      <w:r>
        <w:rPr>
          <w:noProof/>
        </w:rPr>
        <w:fldChar w:fldCharType="separate"/>
      </w:r>
      <w:r>
        <w:rPr>
          <w:noProof/>
        </w:rPr>
        <w:t>47</w:t>
      </w:r>
      <w:r>
        <w:rPr>
          <w:noProof/>
        </w:rPr>
        <w:fldChar w:fldCharType="end"/>
      </w:r>
    </w:p>
    <w:p w14:paraId="69E1F812" w14:textId="6B424A6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SimSu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VAL server policy usage reporting data </w:t>
      </w:r>
      <w:r w:rsidRPr="00784926">
        <w:rPr>
          <w:rFonts w:cs="Arial"/>
          <w:bCs/>
          <w:noProof/>
        </w:rPr>
        <w:t>notif</w:t>
      </w:r>
      <w:r w:rsidRPr="00784926">
        <w:rPr>
          <w:bCs/>
          <w:noProof/>
        </w:rPr>
        <w:t>ication</w:t>
      </w:r>
      <w:r>
        <w:rPr>
          <w:noProof/>
        </w:rPr>
        <w:tab/>
      </w:r>
      <w:r>
        <w:rPr>
          <w:noProof/>
        </w:rPr>
        <w:fldChar w:fldCharType="begin"/>
      </w:r>
      <w:r>
        <w:rPr>
          <w:noProof/>
        </w:rPr>
        <w:instrText xml:space="preserve"> PAGEREF _Toc177999261 \h </w:instrText>
      </w:r>
      <w:r>
        <w:rPr>
          <w:noProof/>
        </w:rPr>
      </w:r>
      <w:r>
        <w:rPr>
          <w:noProof/>
        </w:rPr>
        <w:fldChar w:fldCharType="separate"/>
      </w:r>
      <w:r>
        <w:rPr>
          <w:noProof/>
        </w:rPr>
        <w:t>47</w:t>
      </w:r>
      <w:r>
        <w:rPr>
          <w:noProof/>
        </w:rPr>
        <w:fldChar w:fldCharType="end"/>
      </w:r>
    </w:p>
    <w:p w14:paraId="1CF6CCC4" w14:textId="57A5912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noProof/>
        </w:rPr>
        <w:t>.</w:t>
      </w:r>
      <w:r w:rsidRPr="00784926">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_Toc177999262 \h </w:instrText>
      </w:r>
      <w:r>
        <w:rPr>
          <w:noProof/>
        </w:rPr>
      </w:r>
      <w:r>
        <w:rPr>
          <w:noProof/>
        </w:rPr>
        <w:fldChar w:fldCharType="separate"/>
      </w:r>
      <w:r>
        <w:rPr>
          <w:noProof/>
        </w:rPr>
        <w:t>48</w:t>
      </w:r>
      <w:r>
        <w:rPr>
          <w:noProof/>
        </w:rPr>
        <w:fldChar w:fldCharType="end"/>
      </w:r>
    </w:p>
    <w:p w14:paraId="431A4934" w14:textId="55C8D40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noProof/>
        </w:rPr>
        <w:t>.</w:t>
      </w:r>
      <w:r w:rsidRPr="00784926">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_Toc177999263 \h </w:instrText>
      </w:r>
      <w:r>
        <w:rPr>
          <w:noProof/>
        </w:rPr>
      </w:r>
      <w:r>
        <w:rPr>
          <w:noProof/>
        </w:rPr>
        <w:fldChar w:fldCharType="separate"/>
      </w:r>
      <w:r>
        <w:rPr>
          <w:noProof/>
        </w:rPr>
        <w:t>48</w:t>
      </w:r>
      <w:r>
        <w:rPr>
          <w:noProof/>
        </w:rPr>
        <w:fldChar w:fldCharType="end"/>
      </w:r>
    </w:p>
    <w:p w14:paraId="62772D1A" w14:textId="521D2F4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3</w:t>
      </w:r>
      <w:r>
        <w:rPr>
          <w:noProof/>
        </w:rPr>
        <w:t>.</w:t>
      </w:r>
      <w:r w:rsidRPr="00784926">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notif</w:t>
      </w:r>
      <w:r w:rsidRPr="00784926">
        <w:rPr>
          <w:rFonts w:eastAsiaTheme="minorEastAsia"/>
          <w:noProof/>
          <w:lang w:eastAsia="zh-CN"/>
        </w:rPr>
        <w:t>ication</w:t>
      </w:r>
      <w:r>
        <w:rPr>
          <w:noProof/>
        </w:rPr>
        <w:tab/>
      </w:r>
      <w:r>
        <w:rPr>
          <w:noProof/>
        </w:rPr>
        <w:fldChar w:fldCharType="begin"/>
      </w:r>
      <w:r>
        <w:rPr>
          <w:noProof/>
        </w:rPr>
        <w:instrText xml:space="preserve"> PAGEREF _Toc177999264 \h </w:instrText>
      </w:r>
      <w:r>
        <w:rPr>
          <w:noProof/>
        </w:rPr>
      </w:r>
      <w:r>
        <w:rPr>
          <w:noProof/>
        </w:rPr>
        <w:fldChar w:fldCharType="separate"/>
      </w:r>
      <w:r>
        <w:rPr>
          <w:noProof/>
        </w:rPr>
        <w:t>48</w:t>
      </w:r>
      <w:r>
        <w:rPr>
          <w:noProof/>
        </w:rPr>
        <w:fldChar w:fldCharType="end"/>
      </w:r>
    </w:p>
    <w:p w14:paraId="110A16CA" w14:textId="08B8D76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784926">
        <w:rPr>
          <w:rFonts w:cs="Arial"/>
          <w:bCs/>
          <w:noProof/>
        </w:rPr>
        <w:t>Network slice optimization</w:t>
      </w:r>
      <w:r w:rsidRPr="00784926">
        <w:rPr>
          <w:bCs/>
          <w:noProof/>
        </w:rPr>
        <w:t xml:space="preserve"> report retrieval </w:t>
      </w:r>
      <w:r w:rsidRPr="00784926">
        <w:rPr>
          <w:rFonts w:cs="Arial"/>
          <w:bCs/>
          <w:noProof/>
        </w:rPr>
        <w:t>request</w:t>
      </w:r>
      <w:r>
        <w:rPr>
          <w:noProof/>
        </w:rPr>
        <w:tab/>
      </w:r>
      <w:r>
        <w:rPr>
          <w:noProof/>
        </w:rPr>
        <w:fldChar w:fldCharType="begin"/>
      </w:r>
      <w:r>
        <w:rPr>
          <w:noProof/>
        </w:rPr>
        <w:instrText xml:space="preserve"> PAGEREF _Toc177999265 \h </w:instrText>
      </w:r>
      <w:r>
        <w:rPr>
          <w:noProof/>
        </w:rPr>
      </w:r>
      <w:r>
        <w:rPr>
          <w:noProof/>
        </w:rPr>
        <w:fldChar w:fldCharType="separate"/>
      </w:r>
      <w:r>
        <w:rPr>
          <w:noProof/>
        </w:rPr>
        <w:t>49</w:t>
      </w:r>
      <w:r>
        <w:rPr>
          <w:noProof/>
        </w:rPr>
        <w:fldChar w:fldCharType="end"/>
      </w:r>
    </w:p>
    <w:p w14:paraId="4B18FCC7" w14:textId="0B58A0C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w:t>
      </w:r>
      <w:r w:rsidRPr="00784926">
        <w:rPr>
          <w:rFonts w:cs="Arial"/>
          <w:bCs/>
          <w:noProof/>
        </w:rPr>
        <w:t>3</w:t>
      </w:r>
      <w:r w:rsidRPr="00784926">
        <w:rPr>
          <w:bCs/>
          <w:noProof/>
        </w:rPr>
        <w:t>.</w:t>
      </w:r>
      <w:r w:rsidRPr="00784926">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784926">
        <w:rPr>
          <w:rFonts w:cs="Arial"/>
          <w:bCs/>
          <w:noProof/>
        </w:rPr>
        <w:t>Network slice optimization</w:t>
      </w:r>
      <w:r w:rsidRPr="00784926">
        <w:rPr>
          <w:bCs/>
          <w:noProof/>
        </w:rPr>
        <w:t xml:space="preserve"> report retrieval response</w:t>
      </w:r>
      <w:r>
        <w:rPr>
          <w:noProof/>
        </w:rPr>
        <w:tab/>
      </w:r>
      <w:r>
        <w:rPr>
          <w:noProof/>
        </w:rPr>
        <w:fldChar w:fldCharType="begin"/>
      </w:r>
      <w:r>
        <w:rPr>
          <w:noProof/>
        </w:rPr>
        <w:instrText xml:space="preserve"> PAGEREF _Toc177999266 \h </w:instrText>
      </w:r>
      <w:r>
        <w:rPr>
          <w:noProof/>
        </w:rPr>
      </w:r>
      <w:r>
        <w:rPr>
          <w:noProof/>
        </w:rPr>
        <w:fldChar w:fldCharType="separate"/>
      </w:r>
      <w:r>
        <w:rPr>
          <w:noProof/>
        </w:rPr>
        <w:t>49</w:t>
      </w:r>
      <w:r>
        <w:rPr>
          <w:noProof/>
        </w:rPr>
        <w:fldChar w:fldCharType="end"/>
      </w:r>
    </w:p>
    <w:p w14:paraId="18A63D61" w14:textId="214BB34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_Toc177999267 \h </w:instrText>
      </w:r>
      <w:r>
        <w:rPr>
          <w:noProof/>
        </w:rPr>
      </w:r>
      <w:r>
        <w:rPr>
          <w:noProof/>
        </w:rPr>
        <w:fldChar w:fldCharType="separate"/>
      </w:r>
      <w:r>
        <w:rPr>
          <w:noProof/>
        </w:rPr>
        <w:t>50</w:t>
      </w:r>
      <w:r>
        <w:rPr>
          <w:noProof/>
        </w:rPr>
        <w:fldChar w:fldCharType="end"/>
      </w:r>
    </w:p>
    <w:p w14:paraId="3C8D78F9" w14:textId="6CBAE13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_Toc177999268 \h </w:instrText>
      </w:r>
      <w:r>
        <w:rPr>
          <w:noProof/>
        </w:rPr>
      </w:r>
      <w:r>
        <w:rPr>
          <w:noProof/>
        </w:rPr>
        <w:fldChar w:fldCharType="separate"/>
      </w:r>
      <w:r>
        <w:rPr>
          <w:noProof/>
        </w:rPr>
        <w:t>50</w:t>
      </w:r>
      <w:r>
        <w:rPr>
          <w:noProof/>
        </w:rPr>
        <w:fldChar w:fldCharType="end"/>
      </w:r>
    </w:p>
    <w:p w14:paraId="1A66ADEB" w14:textId="4659CEC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_Toc177999269 \h </w:instrText>
      </w:r>
      <w:r>
        <w:rPr>
          <w:noProof/>
        </w:rPr>
      </w:r>
      <w:r>
        <w:rPr>
          <w:noProof/>
        </w:rPr>
        <w:fldChar w:fldCharType="separate"/>
      </w:r>
      <w:r>
        <w:rPr>
          <w:noProof/>
        </w:rPr>
        <w:t>50</w:t>
      </w:r>
      <w:r>
        <w:rPr>
          <w:noProof/>
        </w:rPr>
        <w:fldChar w:fldCharType="end"/>
      </w:r>
    </w:p>
    <w:p w14:paraId="702AD275" w14:textId="4017094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 Policy</w:t>
      </w:r>
      <w:r w:rsidRPr="00784926">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_Toc177999270 \h </w:instrText>
      </w:r>
      <w:r>
        <w:rPr>
          <w:noProof/>
        </w:rPr>
      </w:r>
      <w:r>
        <w:rPr>
          <w:noProof/>
        </w:rPr>
        <w:fldChar w:fldCharType="separate"/>
      </w:r>
      <w:r>
        <w:rPr>
          <w:noProof/>
        </w:rPr>
        <w:t>50</w:t>
      </w:r>
      <w:r>
        <w:rPr>
          <w:noProof/>
        </w:rPr>
        <w:fldChar w:fldCharType="end"/>
      </w:r>
    </w:p>
    <w:p w14:paraId="35D8B449" w14:textId="3DBDB7D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.4.</w:t>
      </w:r>
      <w:r w:rsidRPr="00784926">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w:t>
      </w:r>
      <w:r w:rsidRPr="00784926">
        <w:rPr>
          <w:rFonts w:cs="Arial"/>
          <w:bCs/>
          <w:noProof/>
        </w:rPr>
        <w:t xml:space="preserve"> Policy</w:t>
      </w:r>
      <w:r w:rsidRPr="00784926">
        <w:rPr>
          <w:bCs/>
          <w:noProof/>
        </w:rPr>
        <w:t>_Update operation</w:t>
      </w:r>
      <w:r>
        <w:rPr>
          <w:noProof/>
        </w:rPr>
        <w:tab/>
      </w:r>
      <w:r>
        <w:rPr>
          <w:noProof/>
        </w:rPr>
        <w:fldChar w:fldCharType="begin"/>
      </w:r>
      <w:r>
        <w:rPr>
          <w:noProof/>
        </w:rPr>
        <w:instrText xml:space="preserve"> PAGEREF _Toc177999271 \h </w:instrText>
      </w:r>
      <w:r>
        <w:rPr>
          <w:noProof/>
        </w:rPr>
      </w:r>
      <w:r>
        <w:rPr>
          <w:noProof/>
        </w:rPr>
        <w:fldChar w:fldCharType="separate"/>
      </w:r>
      <w:r>
        <w:rPr>
          <w:noProof/>
        </w:rPr>
        <w:t>50</w:t>
      </w:r>
      <w:r>
        <w:rPr>
          <w:noProof/>
        </w:rPr>
        <w:fldChar w:fldCharType="end"/>
      </w:r>
    </w:p>
    <w:p w14:paraId="55893002" w14:textId="4F668E5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.4.</w:t>
      </w:r>
      <w:r w:rsidRPr="00784926">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w:t>
      </w:r>
      <w:r w:rsidRPr="00784926">
        <w:rPr>
          <w:rFonts w:cs="Arial"/>
          <w:bCs/>
          <w:noProof/>
        </w:rPr>
        <w:t xml:space="preserve"> Policy</w:t>
      </w:r>
      <w:r w:rsidRPr="00784926">
        <w:rPr>
          <w:bCs/>
          <w:noProof/>
        </w:rPr>
        <w:t>_Delete operation</w:t>
      </w:r>
      <w:r>
        <w:rPr>
          <w:noProof/>
        </w:rPr>
        <w:tab/>
      </w:r>
      <w:r>
        <w:rPr>
          <w:noProof/>
        </w:rPr>
        <w:fldChar w:fldCharType="begin"/>
      </w:r>
      <w:r>
        <w:rPr>
          <w:noProof/>
        </w:rPr>
        <w:instrText xml:space="preserve"> PAGEREF _Toc177999272 \h </w:instrText>
      </w:r>
      <w:r>
        <w:rPr>
          <w:noProof/>
        </w:rPr>
      </w:r>
      <w:r>
        <w:rPr>
          <w:noProof/>
        </w:rPr>
        <w:fldChar w:fldCharType="separate"/>
      </w:r>
      <w:r>
        <w:rPr>
          <w:noProof/>
        </w:rPr>
        <w:t>50</w:t>
      </w:r>
      <w:r>
        <w:rPr>
          <w:noProof/>
        </w:rPr>
        <w:fldChar w:fldCharType="end"/>
      </w:r>
    </w:p>
    <w:p w14:paraId="0B038E41" w14:textId="6AC1CFD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sidRPr="00784926">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_Toc177999273 \h </w:instrText>
      </w:r>
      <w:r>
        <w:rPr>
          <w:noProof/>
        </w:rPr>
      </w:r>
      <w:r>
        <w:rPr>
          <w:noProof/>
        </w:rPr>
        <w:fldChar w:fldCharType="separate"/>
      </w:r>
      <w:r>
        <w:rPr>
          <w:noProof/>
        </w:rPr>
        <w:t>51</w:t>
      </w:r>
      <w:r>
        <w:rPr>
          <w:noProof/>
        </w:rPr>
        <w:fldChar w:fldCharType="end"/>
      </w:r>
    </w:p>
    <w:p w14:paraId="2274F8B4" w14:textId="23F38B9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.4.</w:t>
      </w:r>
      <w:r w:rsidRPr="00784926">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w:t>
      </w:r>
      <w:r w:rsidRPr="00784926">
        <w:rPr>
          <w:rFonts w:cs="Arial"/>
          <w:bCs/>
          <w:noProof/>
        </w:rPr>
        <w:t xml:space="preserve"> Policy</w:t>
      </w:r>
      <w:r w:rsidRPr="00784926">
        <w:rPr>
          <w:bCs/>
          <w:noProof/>
        </w:rPr>
        <w:t>_Usage_Reporting_Data_Subscribe operation</w:t>
      </w:r>
      <w:r>
        <w:rPr>
          <w:noProof/>
        </w:rPr>
        <w:tab/>
      </w:r>
      <w:r>
        <w:rPr>
          <w:noProof/>
        </w:rPr>
        <w:fldChar w:fldCharType="begin"/>
      </w:r>
      <w:r>
        <w:rPr>
          <w:noProof/>
        </w:rPr>
        <w:instrText xml:space="preserve"> PAGEREF _Toc177999274 \h </w:instrText>
      </w:r>
      <w:r>
        <w:rPr>
          <w:noProof/>
        </w:rPr>
      </w:r>
      <w:r>
        <w:rPr>
          <w:noProof/>
        </w:rPr>
        <w:fldChar w:fldCharType="separate"/>
      </w:r>
      <w:r>
        <w:rPr>
          <w:noProof/>
        </w:rPr>
        <w:t>51</w:t>
      </w:r>
      <w:r>
        <w:rPr>
          <w:noProof/>
        </w:rPr>
        <w:fldChar w:fldCharType="end"/>
      </w:r>
    </w:p>
    <w:p w14:paraId="7C75E7DB" w14:textId="02921CC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.4.</w:t>
      </w:r>
      <w:r w:rsidRPr="00784926">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w:t>
      </w:r>
      <w:r w:rsidRPr="00784926">
        <w:rPr>
          <w:rFonts w:cs="Arial"/>
          <w:bCs/>
          <w:noProof/>
        </w:rPr>
        <w:t xml:space="preserve"> Policy</w:t>
      </w:r>
      <w:r w:rsidRPr="00784926">
        <w:rPr>
          <w:bCs/>
          <w:noProof/>
        </w:rPr>
        <w:t>_Usage_Reporting_Data_Notification operation</w:t>
      </w:r>
      <w:r>
        <w:rPr>
          <w:noProof/>
        </w:rPr>
        <w:tab/>
      </w:r>
      <w:r>
        <w:rPr>
          <w:noProof/>
        </w:rPr>
        <w:fldChar w:fldCharType="begin"/>
      </w:r>
      <w:r>
        <w:rPr>
          <w:noProof/>
        </w:rPr>
        <w:instrText xml:space="preserve"> PAGEREF _Toc177999275 \h </w:instrText>
      </w:r>
      <w:r>
        <w:rPr>
          <w:noProof/>
        </w:rPr>
      </w:r>
      <w:r>
        <w:rPr>
          <w:noProof/>
        </w:rPr>
        <w:fldChar w:fldCharType="separate"/>
      </w:r>
      <w:r>
        <w:rPr>
          <w:noProof/>
        </w:rPr>
        <w:t>51</w:t>
      </w:r>
      <w:r>
        <w:rPr>
          <w:noProof/>
        </w:rPr>
        <w:fldChar w:fldCharType="end"/>
      </w:r>
    </w:p>
    <w:p w14:paraId="524CADED" w14:textId="34D9A91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rFonts w:eastAsia="DengXian" w:cs="Arial"/>
          <w:bCs/>
          <w:noProof/>
        </w:rPr>
        <w:t>5</w:t>
      </w:r>
      <w:r w:rsidRPr="00784926">
        <w:rPr>
          <w:bCs/>
          <w:noProof/>
        </w:rPr>
        <w:t>.4.</w:t>
      </w:r>
      <w:r w:rsidRPr="00784926">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SS_NSCE_NS_Optimization_Report_Retrieval operation</w:t>
      </w:r>
      <w:r>
        <w:rPr>
          <w:noProof/>
        </w:rPr>
        <w:tab/>
      </w:r>
      <w:r>
        <w:rPr>
          <w:noProof/>
        </w:rPr>
        <w:fldChar w:fldCharType="begin"/>
      </w:r>
      <w:r>
        <w:rPr>
          <w:noProof/>
        </w:rPr>
        <w:instrText xml:space="preserve"> PAGEREF _Toc177999276 \h </w:instrText>
      </w:r>
      <w:r>
        <w:rPr>
          <w:noProof/>
        </w:rPr>
      </w:r>
      <w:r>
        <w:rPr>
          <w:noProof/>
        </w:rPr>
        <w:fldChar w:fldCharType="separate"/>
      </w:r>
      <w:r>
        <w:rPr>
          <w:noProof/>
        </w:rPr>
        <w:t>51</w:t>
      </w:r>
      <w:r>
        <w:rPr>
          <w:noProof/>
        </w:rPr>
        <w:fldChar w:fldCharType="end"/>
      </w:r>
    </w:p>
    <w:p w14:paraId="62B93031" w14:textId="1161C75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.4.</w:t>
      </w:r>
      <w:r w:rsidRPr="00784926">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_Toc177999277 \h </w:instrText>
      </w:r>
      <w:r>
        <w:rPr>
          <w:noProof/>
        </w:rPr>
      </w:r>
      <w:r>
        <w:rPr>
          <w:noProof/>
        </w:rPr>
        <w:fldChar w:fldCharType="separate"/>
      </w:r>
      <w:r>
        <w:rPr>
          <w:noProof/>
        </w:rPr>
        <w:t>51</w:t>
      </w:r>
      <w:r>
        <w:rPr>
          <w:noProof/>
        </w:rPr>
        <w:fldChar w:fldCharType="end"/>
      </w:r>
    </w:p>
    <w:p w14:paraId="757AB27F" w14:textId="0C79FB0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784926">
        <w:rPr>
          <w:rFonts w:eastAsiaTheme="minorEastAsia"/>
          <w:noProof/>
          <w:lang w:eastAsia="zh-CN"/>
        </w:rPr>
        <w:t>5</w:t>
      </w:r>
      <w:r>
        <w:rPr>
          <w:noProof/>
        </w:rPr>
        <w:t>.4.</w:t>
      </w:r>
      <w:r w:rsidRPr="00784926">
        <w:rPr>
          <w:rFonts w:eastAsiaTheme="minorEastAsia"/>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NSOptimization</w:t>
      </w:r>
      <w:r>
        <w:rPr>
          <w:noProof/>
        </w:rPr>
        <w:t>_</w:t>
      </w:r>
      <w:r>
        <w:rPr>
          <w:noProof/>
          <w:lang w:eastAsia="zh-CN"/>
        </w:rPr>
        <w:t>Notif</w:t>
      </w:r>
      <w:r w:rsidRPr="00784926">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_Toc177999278 \h </w:instrText>
      </w:r>
      <w:r>
        <w:rPr>
          <w:noProof/>
        </w:rPr>
      </w:r>
      <w:r>
        <w:rPr>
          <w:noProof/>
        </w:rPr>
        <w:fldChar w:fldCharType="separate"/>
      </w:r>
      <w:r>
        <w:rPr>
          <w:noProof/>
        </w:rPr>
        <w:t>52</w:t>
      </w:r>
      <w:r>
        <w:rPr>
          <w:noProof/>
        </w:rPr>
        <w:fldChar w:fldCharType="end"/>
      </w:r>
    </w:p>
    <w:p w14:paraId="7F1EA526" w14:textId="6C61C991"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84926">
        <w:rPr>
          <w:bCs/>
          <w:noProof/>
        </w:rPr>
        <w:t>Discovery of management service exposure</w:t>
      </w:r>
      <w:r>
        <w:rPr>
          <w:noProof/>
        </w:rPr>
        <w:tab/>
      </w:r>
      <w:r>
        <w:rPr>
          <w:noProof/>
        </w:rPr>
        <w:fldChar w:fldCharType="begin"/>
      </w:r>
      <w:r>
        <w:rPr>
          <w:noProof/>
        </w:rPr>
        <w:instrText xml:space="preserve"> PAGEREF _Toc177999279 \h </w:instrText>
      </w:r>
      <w:r>
        <w:rPr>
          <w:noProof/>
        </w:rPr>
      </w:r>
      <w:r>
        <w:rPr>
          <w:noProof/>
        </w:rPr>
        <w:fldChar w:fldCharType="separate"/>
      </w:r>
      <w:r>
        <w:rPr>
          <w:noProof/>
        </w:rPr>
        <w:t>52</w:t>
      </w:r>
      <w:r>
        <w:rPr>
          <w:noProof/>
        </w:rPr>
        <w:fldChar w:fldCharType="end"/>
      </w:r>
    </w:p>
    <w:p w14:paraId="55B29C1D" w14:textId="6EF8F06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_Toc177999280 \h </w:instrText>
      </w:r>
      <w:r>
        <w:rPr>
          <w:noProof/>
        </w:rPr>
      </w:r>
      <w:r>
        <w:rPr>
          <w:noProof/>
        </w:rPr>
        <w:fldChar w:fldCharType="separate"/>
      </w:r>
      <w:r>
        <w:rPr>
          <w:noProof/>
        </w:rPr>
        <w:t>52</w:t>
      </w:r>
      <w:r>
        <w:rPr>
          <w:noProof/>
        </w:rPr>
        <w:fldChar w:fldCharType="end"/>
      </w:r>
    </w:p>
    <w:p w14:paraId="401BE15F" w14:textId="7548B0EC"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_Toc177999281 \h </w:instrText>
      </w:r>
      <w:r>
        <w:rPr>
          <w:noProof/>
        </w:rPr>
      </w:r>
      <w:r>
        <w:rPr>
          <w:noProof/>
        </w:rPr>
        <w:fldChar w:fldCharType="separate"/>
      </w:r>
      <w:r>
        <w:rPr>
          <w:noProof/>
        </w:rPr>
        <w:t>52</w:t>
      </w:r>
      <w:r>
        <w:rPr>
          <w:noProof/>
        </w:rPr>
        <w:fldChar w:fldCharType="end"/>
      </w:r>
    </w:p>
    <w:p w14:paraId="08A1D561" w14:textId="5419B49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_Toc177999282 \h </w:instrText>
      </w:r>
      <w:r>
        <w:rPr>
          <w:noProof/>
        </w:rPr>
      </w:r>
      <w:r>
        <w:rPr>
          <w:noProof/>
        </w:rPr>
        <w:fldChar w:fldCharType="separate"/>
      </w:r>
      <w:r>
        <w:rPr>
          <w:noProof/>
        </w:rPr>
        <w:t>52</w:t>
      </w:r>
      <w:r>
        <w:rPr>
          <w:noProof/>
        </w:rPr>
        <w:fldChar w:fldCharType="end"/>
      </w:r>
    </w:p>
    <w:p w14:paraId="438391E0" w14:textId="0044BCF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6</w:t>
      </w:r>
      <w:r>
        <w:rPr>
          <w:noProof/>
        </w:rPr>
        <w:t>.</w:t>
      </w:r>
      <w:r w:rsidRPr="00784926">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_Toc177999283 \h </w:instrText>
      </w:r>
      <w:r>
        <w:rPr>
          <w:noProof/>
        </w:rPr>
      </w:r>
      <w:r>
        <w:rPr>
          <w:noProof/>
        </w:rPr>
        <w:fldChar w:fldCharType="separate"/>
      </w:r>
      <w:r>
        <w:rPr>
          <w:noProof/>
        </w:rPr>
        <w:t>53</w:t>
      </w:r>
      <w:r>
        <w:rPr>
          <w:noProof/>
        </w:rPr>
        <w:fldChar w:fldCharType="end"/>
      </w:r>
    </w:p>
    <w:p w14:paraId="29801B96" w14:textId="07A4910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_Toc177999284 \h </w:instrText>
      </w:r>
      <w:r>
        <w:rPr>
          <w:noProof/>
        </w:rPr>
      </w:r>
      <w:r>
        <w:rPr>
          <w:noProof/>
        </w:rPr>
        <w:fldChar w:fldCharType="separate"/>
      </w:r>
      <w:r>
        <w:rPr>
          <w:noProof/>
        </w:rPr>
        <w:t>54</w:t>
      </w:r>
      <w:r>
        <w:rPr>
          <w:noProof/>
        </w:rPr>
        <w:fldChar w:fldCharType="end"/>
      </w:r>
    </w:p>
    <w:p w14:paraId="32AF21D5" w14:textId="43E7013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3</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_Toc177999285 \h </w:instrText>
      </w:r>
      <w:r>
        <w:rPr>
          <w:noProof/>
        </w:rPr>
      </w:r>
      <w:r>
        <w:rPr>
          <w:noProof/>
        </w:rPr>
        <w:fldChar w:fldCharType="separate"/>
      </w:r>
      <w:r>
        <w:rPr>
          <w:noProof/>
        </w:rPr>
        <w:t>54</w:t>
      </w:r>
      <w:r>
        <w:rPr>
          <w:noProof/>
        </w:rPr>
        <w:fldChar w:fldCharType="end"/>
      </w:r>
    </w:p>
    <w:p w14:paraId="03B1C824" w14:textId="3BF2373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3</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Management service discovery subscribe request</w:t>
      </w:r>
      <w:r>
        <w:rPr>
          <w:noProof/>
        </w:rPr>
        <w:tab/>
      </w:r>
      <w:r>
        <w:rPr>
          <w:noProof/>
        </w:rPr>
        <w:fldChar w:fldCharType="begin"/>
      </w:r>
      <w:r>
        <w:rPr>
          <w:noProof/>
        </w:rPr>
        <w:instrText xml:space="preserve"> PAGEREF _Toc177999286 \h </w:instrText>
      </w:r>
      <w:r>
        <w:rPr>
          <w:noProof/>
        </w:rPr>
      </w:r>
      <w:r>
        <w:rPr>
          <w:noProof/>
        </w:rPr>
        <w:fldChar w:fldCharType="separate"/>
      </w:r>
      <w:r>
        <w:rPr>
          <w:noProof/>
        </w:rPr>
        <w:t>54</w:t>
      </w:r>
      <w:r>
        <w:rPr>
          <w:noProof/>
        </w:rPr>
        <w:fldChar w:fldCharType="end"/>
      </w:r>
    </w:p>
    <w:p w14:paraId="5657C5CC" w14:textId="4ADFFE0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3</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Management service discovery subscribe response</w:t>
      </w:r>
      <w:r>
        <w:rPr>
          <w:noProof/>
        </w:rPr>
        <w:tab/>
      </w:r>
      <w:r>
        <w:rPr>
          <w:noProof/>
        </w:rPr>
        <w:fldChar w:fldCharType="begin"/>
      </w:r>
      <w:r>
        <w:rPr>
          <w:noProof/>
        </w:rPr>
        <w:instrText xml:space="preserve"> PAGEREF _Toc177999287 \h </w:instrText>
      </w:r>
      <w:r>
        <w:rPr>
          <w:noProof/>
        </w:rPr>
      </w:r>
      <w:r>
        <w:rPr>
          <w:noProof/>
        </w:rPr>
        <w:fldChar w:fldCharType="separate"/>
      </w:r>
      <w:r>
        <w:rPr>
          <w:noProof/>
        </w:rPr>
        <w:t>55</w:t>
      </w:r>
      <w:r>
        <w:rPr>
          <w:noProof/>
        </w:rPr>
        <w:fldChar w:fldCharType="end"/>
      </w:r>
    </w:p>
    <w:p w14:paraId="004C1036" w14:textId="18F69BD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3</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Management service discovery notify</w:t>
      </w:r>
      <w:r>
        <w:rPr>
          <w:noProof/>
        </w:rPr>
        <w:tab/>
      </w:r>
      <w:r>
        <w:rPr>
          <w:noProof/>
        </w:rPr>
        <w:fldChar w:fldCharType="begin"/>
      </w:r>
      <w:r>
        <w:rPr>
          <w:noProof/>
        </w:rPr>
        <w:instrText xml:space="preserve"> PAGEREF _Toc177999288 \h </w:instrText>
      </w:r>
      <w:r>
        <w:rPr>
          <w:noProof/>
        </w:rPr>
      </w:r>
      <w:r>
        <w:rPr>
          <w:noProof/>
        </w:rPr>
        <w:fldChar w:fldCharType="separate"/>
      </w:r>
      <w:r>
        <w:rPr>
          <w:noProof/>
        </w:rPr>
        <w:t>55</w:t>
      </w:r>
      <w:r>
        <w:rPr>
          <w:noProof/>
        </w:rPr>
        <w:fldChar w:fldCharType="end"/>
      </w:r>
    </w:p>
    <w:p w14:paraId="011686B7" w14:textId="4B19FC1F"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_Toc177999289 \h </w:instrText>
      </w:r>
      <w:r>
        <w:rPr>
          <w:noProof/>
        </w:rPr>
      </w:r>
      <w:r>
        <w:rPr>
          <w:noProof/>
        </w:rPr>
        <w:fldChar w:fldCharType="separate"/>
      </w:r>
      <w:r>
        <w:rPr>
          <w:noProof/>
        </w:rPr>
        <w:t>55</w:t>
      </w:r>
      <w:r>
        <w:rPr>
          <w:noProof/>
        </w:rPr>
        <w:fldChar w:fldCharType="end"/>
      </w:r>
    </w:p>
    <w:p w14:paraId="583ADC91" w14:textId="09A6752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DengXian"/>
          <w:noProof/>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_Toc177999290 \h </w:instrText>
      </w:r>
      <w:r>
        <w:rPr>
          <w:noProof/>
        </w:rPr>
      </w:r>
      <w:r>
        <w:rPr>
          <w:noProof/>
        </w:rPr>
        <w:fldChar w:fldCharType="separate"/>
      </w:r>
      <w:r>
        <w:rPr>
          <w:noProof/>
        </w:rPr>
        <w:t>55</w:t>
      </w:r>
      <w:r>
        <w:rPr>
          <w:noProof/>
        </w:rPr>
        <w:fldChar w:fldCharType="end"/>
      </w:r>
    </w:p>
    <w:p w14:paraId="652C96D4" w14:textId="1D8F68F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4.2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SS_NSCE_Management_Service Discovery</w:t>
      </w:r>
      <w:r>
        <w:rPr>
          <w:noProof/>
        </w:rPr>
        <w:tab/>
      </w:r>
      <w:r>
        <w:rPr>
          <w:noProof/>
        </w:rPr>
        <w:fldChar w:fldCharType="begin"/>
      </w:r>
      <w:r>
        <w:rPr>
          <w:noProof/>
        </w:rPr>
        <w:instrText xml:space="preserve"> PAGEREF _Toc177999291 \h </w:instrText>
      </w:r>
      <w:r>
        <w:rPr>
          <w:noProof/>
        </w:rPr>
      </w:r>
      <w:r>
        <w:rPr>
          <w:noProof/>
        </w:rPr>
        <w:fldChar w:fldCharType="separate"/>
      </w:r>
      <w:r>
        <w:rPr>
          <w:noProof/>
        </w:rPr>
        <w:t>56</w:t>
      </w:r>
      <w:r>
        <w:rPr>
          <w:noProof/>
        </w:rPr>
        <w:fldChar w:fldCharType="end"/>
      </w:r>
    </w:p>
    <w:p w14:paraId="7AA3349B" w14:textId="4D543C64"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4.2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_Toc177999292 \h </w:instrText>
      </w:r>
      <w:r>
        <w:rPr>
          <w:noProof/>
        </w:rPr>
      </w:r>
      <w:r>
        <w:rPr>
          <w:noProof/>
        </w:rPr>
        <w:fldChar w:fldCharType="separate"/>
      </w:r>
      <w:r>
        <w:rPr>
          <w:noProof/>
        </w:rPr>
        <w:t>56</w:t>
      </w:r>
      <w:r>
        <w:rPr>
          <w:noProof/>
        </w:rPr>
        <w:fldChar w:fldCharType="end"/>
      </w:r>
    </w:p>
    <w:p w14:paraId="6226063B" w14:textId="20345083"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6</w:t>
      </w:r>
      <w:r w:rsidRPr="00784926">
        <w:rPr>
          <w:bCs/>
          <w:noProof/>
        </w:rPr>
        <w:t>.</w:t>
      </w:r>
      <w:r w:rsidRPr="00784926">
        <w:rPr>
          <w:rFonts w:eastAsiaTheme="minorEastAsia"/>
          <w:bCs/>
          <w:noProof/>
          <w:lang w:eastAsia="zh-CN"/>
        </w:rPr>
        <w:t>4.2</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SS_NSCE_Management_Service Discovery</w:t>
      </w:r>
      <w:r>
        <w:rPr>
          <w:noProof/>
        </w:rPr>
        <w:tab/>
      </w:r>
      <w:r>
        <w:rPr>
          <w:noProof/>
        </w:rPr>
        <w:fldChar w:fldCharType="begin"/>
      </w:r>
      <w:r>
        <w:rPr>
          <w:noProof/>
        </w:rPr>
        <w:instrText xml:space="preserve"> PAGEREF _Toc177999293 \h </w:instrText>
      </w:r>
      <w:r>
        <w:rPr>
          <w:noProof/>
        </w:rPr>
      </w:r>
      <w:r>
        <w:rPr>
          <w:noProof/>
        </w:rPr>
        <w:fldChar w:fldCharType="separate"/>
      </w:r>
      <w:r>
        <w:rPr>
          <w:noProof/>
        </w:rPr>
        <w:t>56</w:t>
      </w:r>
      <w:r>
        <w:rPr>
          <w:noProof/>
        </w:rPr>
        <w:fldChar w:fldCharType="end"/>
      </w:r>
    </w:p>
    <w:p w14:paraId="67CA033C" w14:textId="4A6A9390"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related performance and analytics monitoring</w:t>
      </w:r>
      <w:r>
        <w:rPr>
          <w:noProof/>
        </w:rPr>
        <w:tab/>
      </w:r>
      <w:r>
        <w:rPr>
          <w:noProof/>
        </w:rPr>
        <w:fldChar w:fldCharType="begin"/>
      </w:r>
      <w:r>
        <w:rPr>
          <w:noProof/>
        </w:rPr>
        <w:instrText xml:space="preserve"> PAGEREF _Toc177999294 \h </w:instrText>
      </w:r>
      <w:r>
        <w:rPr>
          <w:noProof/>
        </w:rPr>
      </w:r>
      <w:r>
        <w:rPr>
          <w:noProof/>
        </w:rPr>
        <w:fldChar w:fldCharType="separate"/>
      </w:r>
      <w:r>
        <w:rPr>
          <w:noProof/>
        </w:rPr>
        <w:t>56</w:t>
      </w:r>
      <w:r>
        <w:rPr>
          <w:noProof/>
        </w:rPr>
        <w:fldChar w:fldCharType="end"/>
      </w:r>
    </w:p>
    <w:p w14:paraId="4BEB1406" w14:textId="380DDB16"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_Toc177999295 \h </w:instrText>
      </w:r>
      <w:r>
        <w:rPr>
          <w:noProof/>
        </w:rPr>
      </w:r>
      <w:r>
        <w:rPr>
          <w:noProof/>
        </w:rPr>
        <w:fldChar w:fldCharType="separate"/>
      </w:r>
      <w:r>
        <w:rPr>
          <w:noProof/>
        </w:rPr>
        <w:t>56</w:t>
      </w:r>
      <w:r>
        <w:rPr>
          <w:noProof/>
        </w:rPr>
        <w:fldChar w:fldCharType="end"/>
      </w:r>
    </w:p>
    <w:p w14:paraId="146C145B" w14:textId="4B233A0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_Toc177999296 \h </w:instrText>
      </w:r>
      <w:r>
        <w:rPr>
          <w:noProof/>
        </w:rPr>
      </w:r>
      <w:r>
        <w:rPr>
          <w:noProof/>
        </w:rPr>
        <w:fldChar w:fldCharType="separate"/>
      </w:r>
      <w:r>
        <w:rPr>
          <w:noProof/>
        </w:rPr>
        <w:t>56</w:t>
      </w:r>
      <w:r>
        <w:rPr>
          <w:noProof/>
        </w:rPr>
        <w:fldChar w:fldCharType="end"/>
      </w:r>
    </w:p>
    <w:p w14:paraId="1155A94C" w14:textId="280C936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.2.1</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Network slice related performance and analytics monitoring </w:t>
      </w:r>
      <w:r w:rsidRPr="00784926">
        <w:rPr>
          <w:rFonts w:eastAsiaTheme="minorEastAsia"/>
          <w:bCs/>
          <w:noProof/>
          <w:lang w:eastAsia="zh-CN"/>
        </w:rPr>
        <w:t xml:space="preserve">job creation </w:t>
      </w:r>
      <w:r w:rsidRPr="00784926">
        <w:rPr>
          <w:bCs/>
          <w:noProof/>
        </w:rPr>
        <w:t>request</w:t>
      </w:r>
      <w:r>
        <w:rPr>
          <w:noProof/>
        </w:rPr>
        <w:tab/>
      </w:r>
      <w:r>
        <w:rPr>
          <w:noProof/>
        </w:rPr>
        <w:fldChar w:fldCharType="begin"/>
      </w:r>
      <w:r>
        <w:rPr>
          <w:noProof/>
        </w:rPr>
        <w:instrText xml:space="preserve"> PAGEREF _Toc177999297 \h </w:instrText>
      </w:r>
      <w:r>
        <w:rPr>
          <w:noProof/>
        </w:rPr>
      </w:r>
      <w:r>
        <w:rPr>
          <w:noProof/>
        </w:rPr>
        <w:fldChar w:fldCharType="separate"/>
      </w:r>
      <w:r>
        <w:rPr>
          <w:noProof/>
        </w:rPr>
        <w:t>56</w:t>
      </w:r>
      <w:r>
        <w:rPr>
          <w:noProof/>
        </w:rPr>
        <w:fldChar w:fldCharType="end"/>
      </w:r>
    </w:p>
    <w:p w14:paraId="1E4C91F7" w14:textId="502FEB5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.2.2</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related performance and analytics report subscription and report</w:t>
      </w:r>
      <w:r>
        <w:rPr>
          <w:noProof/>
        </w:rPr>
        <w:tab/>
      </w:r>
      <w:r>
        <w:rPr>
          <w:noProof/>
        </w:rPr>
        <w:fldChar w:fldCharType="begin"/>
      </w:r>
      <w:r>
        <w:rPr>
          <w:noProof/>
        </w:rPr>
        <w:instrText xml:space="preserve"> PAGEREF _Toc177999298 \h </w:instrText>
      </w:r>
      <w:r>
        <w:rPr>
          <w:noProof/>
        </w:rPr>
      </w:r>
      <w:r>
        <w:rPr>
          <w:noProof/>
        </w:rPr>
        <w:fldChar w:fldCharType="separate"/>
      </w:r>
      <w:r>
        <w:rPr>
          <w:noProof/>
        </w:rPr>
        <w:t>57</w:t>
      </w:r>
      <w:r>
        <w:rPr>
          <w:noProof/>
        </w:rPr>
        <w:fldChar w:fldCharType="end"/>
      </w:r>
    </w:p>
    <w:p w14:paraId="7A8883E6" w14:textId="78E1150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bCs/>
          <w:noProof/>
          <w:lang w:eastAsia="zh-CN"/>
        </w:rPr>
        <w:t>7</w:t>
      </w:r>
      <w:r w:rsidRPr="00784926">
        <w:rPr>
          <w:bCs/>
          <w:noProof/>
        </w:rPr>
        <w:t>.2.</w:t>
      </w:r>
      <w:r w:rsidRPr="00784926">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Multiple slices related performance and analytics </w:t>
      </w:r>
      <w:r>
        <w:rPr>
          <w:noProof/>
        </w:rPr>
        <w:t xml:space="preserve">consolidated </w:t>
      </w:r>
      <w:r w:rsidRPr="00784926">
        <w:rPr>
          <w:bCs/>
          <w:noProof/>
        </w:rPr>
        <w:t>report request</w:t>
      </w:r>
      <w:r>
        <w:rPr>
          <w:noProof/>
        </w:rPr>
        <w:tab/>
      </w:r>
      <w:r>
        <w:rPr>
          <w:noProof/>
        </w:rPr>
        <w:fldChar w:fldCharType="begin"/>
      </w:r>
      <w:r>
        <w:rPr>
          <w:noProof/>
        </w:rPr>
        <w:instrText xml:space="preserve"> PAGEREF _Toc177999299 \h </w:instrText>
      </w:r>
      <w:r>
        <w:rPr>
          <w:noProof/>
        </w:rPr>
      </w:r>
      <w:r>
        <w:rPr>
          <w:noProof/>
        </w:rPr>
        <w:fldChar w:fldCharType="separate"/>
      </w:r>
      <w:r>
        <w:rPr>
          <w:noProof/>
        </w:rPr>
        <w:t>58</w:t>
      </w:r>
      <w:r>
        <w:rPr>
          <w:noProof/>
        </w:rPr>
        <w:fldChar w:fldCharType="end"/>
      </w:r>
    </w:p>
    <w:p w14:paraId="62390038" w14:textId="7BD7AAAB"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_Toc177999300 \h </w:instrText>
      </w:r>
      <w:r>
        <w:rPr>
          <w:noProof/>
        </w:rPr>
      </w:r>
      <w:r>
        <w:rPr>
          <w:noProof/>
        </w:rPr>
        <w:fldChar w:fldCharType="separate"/>
      </w:r>
      <w:r>
        <w:rPr>
          <w:noProof/>
        </w:rPr>
        <w:t>59</w:t>
      </w:r>
      <w:r>
        <w:rPr>
          <w:noProof/>
        </w:rPr>
        <w:fldChar w:fldCharType="end"/>
      </w:r>
    </w:p>
    <w:p w14:paraId="3FCA5350" w14:textId="376B206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_Toc177999301 \h </w:instrText>
      </w:r>
      <w:r>
        <w:rPr>
          <w:noProof/>
        </w:rPr>
      </w:r>
      <w:r>
        <w:rPr>
          <w:noProof/>
        </w:rPr>
        <w:fldChar w:fldCharType="separate"/>
      </w:r>
      <w:r>
        <w:rPr>
          <w:noProof/>
        </w:rPr>
        <w:t>59</w:t>
      </w:r>
      <w:r>
        <w:rPr>
          <w:noProof/>
        </w:rPr>
        <w:fldChar w:fldCharType="end"/>
      </w:r>
    </w:p>
    <w:p w14:paraId="4FEAFE47" w14:textId="2214D27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Network slice related performance and analytics monitoring </w:t>
      </w:r>
      <w:r w:rsidRPr="00784926">
        <w:rPr>
          <w:rFonts w:eastAsiaTheme="minorEastAsia"/>
          <w:noProof/>
          <w:lang w:eastAsia="zh-CN"/>
        </w:rPr>
        <w:t>job creation</w:t>
      </w:r>
      <w:r w:rsidRPr="00784926">
        <w:rPr>
          <w:bCs/>
          <w:noProof/>
        </w:rPr>
        <w:t xml:space="preserve"> request and response</w:t>
      </w:r>
      <w:r>
        <w:rPr>
          <w:noProof/>
        </w:rPr>
        <w:tab/>
      </w:r>
      <w:r>
        <w:rPr>
          <w:noProof/>
        </w:rPr>
        <w:fldChar w:fldCharType="begin"/>
      </w:r>
      <w:r>
        <w:rPr>
          <w:noProof/>
        </w:rPr>
        <w:instrText xml:space="preserve"> PAGEREF _Toc177999302 \h </w:instrText>
      </w:r>
      <w:r>
        <w:rPr>
          <w:noProof/>
        </w:rPr>
      </w:r>
      <w:r>
        <w:rPr>
          <w:noProof/>
        </w:rPr>
        <w:fldChar w:fldCharType="separate"/>
      </w:r>
      <w:r>
        <w:rPr>
          <w:noProof/>
        </w:rPr>
        <w:t>60</w:t>
      </w:r>
      <w:r>
        <w:rPr>
          <w:noProof/>
        </w:rPr>
        <w:fldChar w:fldCharType="end"/>
      </w:r>
    </w:p>
    <w:p w14:paraId="0529B7F2" w14:textId="38A6E2F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w:t>
      </w:r>
      <w:r w:rsidRPr="00784926">
        <w:rPr>
          <w:rFonts w:eastAsiaTheme="minorEastAsia"/>
          <w:noProof/>
        </w:rPr>
        <w:t>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_Toc177999303 \h </w:instrText>
      </w:r>
      <w:r>
        <w:rPr>
          <w:noProof/>
        </w:rPr>
      </w:r>
      <w:r>
        <w:rPr>
          <w:noProof/>
        </w:rPr>
        <w:fldChar w:fldCharType="separate"/>
      </w:r>
      <w:r>
        <w:rPr>
          <w:noProof/>
        </w:rPr>
        <w:t>60</w:t>
      </w:r>
      <w:r>
        <w:rPr>
          <w:noProof/>
        </w:rPr>
        <w:fldChar w:fldCharType="end"/>
      </w:r>
    </w:p>
    <w:p w14:paraId="2C8283B3" w14:textId="29FDC47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.3.4</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related performance and analytics report</w:t>
      </w:r>
      <w:r w:rsidRPr="00784926">
        <w:rPr>
          <w:rFonts w:eastAsiaTheme="minorEastAsia"/>
          <w:bCs/>
          <w:noProof/>
          <w:lang w:eastAsia="zh-CN"/>
        </w:rPr>
        <w:t xml:space="preserve"> </w:t>
      </w:r>
      <w:r w:rsidRPr="00784926">
        <w:rPr>
          <w:rFonts w:eastAsiaTheme="minorEastAsia"/>
          <w:noProof/>
          <w:lang w:eastAsia="zh-CN"/>
        </w:rPr>
        <w:t>Notify</w:t>
      </w:r>
      <w:r>
        <w:rPr>
          <w:noProof/>
        </w:rPr>
        <w:tab/>
      </w:r>
      <w:r>
        <w:rPr>
          <w:noProof/>
        </w:rPr>
        <w:fldChar w:fldCharType="begin"/>
      </w:r>
      <w:r>
        <w:rPr>
          <w:noProof/>
        </w:rPr>
        <w:instrText xml:space="preserve"> PAGEREF _Toc177999304 \h </w:instrText>
      </w:r>
      <w:r>
        <w:rPr>
          <w:noProof/>
        </w:rPr>
      </w:r>
      <w:r>
        <w:rPr>
          <w:noProof/>
        </w:rPr>
        <w:fldChar w:fldCharType="separate"/>
      </w:r>
      <w:r>
        <w:rPr>
          <w:noProof/>
        </w:rPr>
        <w:t>61</w:t>
      </w:r>
      <w:r>
        <w:rPr>
          <w:noProof/>
        </w:rPr>
        <w:fldChar w:fldCharType="end"/>
      </w:r>
    </w:p>
    <w:p w14:paraId="26033A21" w14:textId="4326173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bCs/>
          <w:noProof/>
          <w:lang w:eastAsia="zh-CN"/>
        </w:rPr>
        <w:t>7</w:t>
      </w:r>
      <w:r w:rsidRPr="00784926">
        <w:rPr>
          <w:bCs/>
          <w:noProof/>
        </w:rPr>
        <w:t>.3.</w:t>
      </w:r>
      <w:r w:rsidRPr="00784926">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Multiple slices related performance and analytics consolidated report</w:t>
      </w:r>
      <w:r w:rsidRPr="00784926">
        <w:rPr>
          <w:bCs/>
          <w:noProof/>
        </w:rPr>
        <w:t xml:space="preserve"> request and response</w:t>
      </w:r>
      <w:r>
        <w:rPr>
          <w:noProof/>
        </w:rPr>
        <w:tab/>
      </w:r>
      <w:r>
        <w:rPr>
          <w:noProof/>
        </w:rPr>
        <w:fldChar w:fldCharType="begin"/>
      </w:r>
      <w:r>
        <w:rPr>
          <w:noProof/>
        </w:rPr>
        <w:instrText xml:space="preserve"> PAGEREF _Toc177999305 \h </w:instrText>
      </w:r>
      <w:r>
        <w:rPr>
          <w:noProof/>
        </w:rPr>
      </w:r>
      <w:r>
        <w:rPr>
          <w:noProof/>
        </w:rPr>
        <w:fldChar w:fldCharType="separate"/>
      </w:r>
      <w:r>
        <w:rPr>
          <w:noProof/>
        </w:rPr>
        <w:t>62</w:t>
      </w:r>
      <w:r>
        <w:rPr>
          <w:noProof/>
        </w:rPr>
        <w:fldChar w:fldCharType="end"/>
      </w:r>
    </w:p>
    <w:p w14:paraId="64D9BE21" w14:textId="7E60EC42"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_Toc177999306 \h </w:instrText>
      </w:r>
      <w:r>
        <w:rPr>
          <w:noProof/>
        </w:rPr>
      </w:r>
      <w:r>
        <w:rPr>
          <w:noProof/>
        </w:rPr>
        <w:fldChar w:fldCharType="separate"/>
      </w:r>
      <w:r>
        <w:rPr>
          <w:noProof/>
        </w:rPr>
        <w:t>63</w:t>
      </w:r>
      <w:r>
        <w:rPr>
          <w:noProof/>
        </w:rPr>
        <w:fldChar w:fldCharType="end"/>
      </w:r>
    </w:p>
    <w:p w14:paraId="105FF665" w14:textId="246F4A7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_Toc177999307 \h </w:instrText>
      </w:r>
      <w:r>
        <w:rPr>
          <w:noProof/>
        </w:rPr>
      </w:r>
      <w:r>
        <w:rPr>
          <w:noProof/>
        </w:rPr>
        <w:fldChar w:fldCharType="separate"/>
      </w:r>
      <w:r>
        <w:rPr>
          <w:noProof/>
        </w:rPr>
        <w:t>63</w:t>
      </w:r>
      <w:r>
        <w:rPr>
          <w:noProof/>
        </w:rPr>
        <w:fldChar w:fldCharType="end"/>
      </w:r>
    </w:p>
    <w:p w14:paraId="4C7C4493" w14:textId="56BACA2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7</w:t>
      </w:r>
      <w:r w:rsidRPr="00784926">
        <w:rPr>
          <w:bCs/>
          <w:noProof/>
        </w:rPr>
        <w:t>.4.2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SS_NSCE_PerfMonitoring API</w:t>
      </w:r>
      <w:r>
        <w:rPr>
          <w:noProof/>
        </w:rPr>
        <w:tab/>
      </w:r>
      <w:r>
        <w:rPr>
          <w:noProof/>
        </w:rPr>
        <w:fldChar w:fldCharType="begin"/>
      </w:r>
      <w:r>
        <w:rPr>
          <w:noProof/>
        </w:rPr>
        <w:instrText xml:space="preserve"> PAGEREF _Toc177999308 \h </w:instrText>
      </w:r>
      <w:r>
        <w:rPr>
          <w:noProof/>
        </w:rPr>
      </w:r>
      <w:r>
        <w:rPr>
          <w:noProof/>
        </w:rPr>
        <w:fldChar w:fldCharType="separate"/>
      </w:r>
      <w:r>
        <w:rPr>
          <w:noProof/>
        </w:rPr>
        <w:t>64</w:t>
      </w:r>
      <w:r>
        <w:rPr>
          <w:noProof/>
        </w:rPr>
        <w:fldChar w:fldCharType="end"/>
      </w:r>
    </w:p>
    <w:p w14:paraId="565FAAF8" w14:textId="3BABB47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7</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_Toc177999309 \h </w:instrText>
      </w:r>
      <w:r>
        <w:rPr>
          <w:noProof/>
        </w:rPr>
      </w:r>
      <w:r>
        <w:rPr>
          <w:noProof/>
        </w:rPr>
        <w:fldChar w:fldCharType="separate"/>
      </w:r>
      <w:r>
        <w:rPr>
          <w:noProof/>
        </w:rPr>
        <w:t>64</w:t>
      </w:r>
      <w:r>
        <w:rPr>
          <w:noProof/>
        </w:rPr>
        <w:fldChar w:fldCharType="end"/>
      </w:r>
    </w:p>
    <w:p w14:paraId="2F2ED7B1" w14:textId="5FAF033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7</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SS_NSCE_PerfReport API</w:t>
      </w:r>
      <w:r>
        <w:rPr>
          <w:noProof/>
        </w:rPr>
        <w:tab/>
      </w:r>
      <w:r>
        <w:rPr>
          <w:noProof/>
        </w:rPr>
        <w:fldChar w:fldCharType="begin"/>
      </w:r>
      <w:r>
        <w:rPr>
          <w:noProof/>
        </w:rPr>
        <w:instrText xml:space="preserve"> PAGEREF _Toc177999310 \h </w:instrText>
      </w:r>
      <w:r>
        <w:rPr>
          <w:noProof/>
        </w:rPr>
      </w:r>
      <w:r>
        <w:rPr>
          <w:noProof/>
        </w:rPr>
        <w:fldChar w:fldCharType="separate"/>
      </w:r>
      <w:r>
        <w:rPr>
          <w:noProof/>
        </w:rPr>
        <w:t>64</w:t>
      </w:r>
      <w:r>
        <w:rPr>
          <w:noProof/>
        </w:rPr>
        <w:fldChar w:fldCharType="end"/>
      </w:r>
    </w:p>
    <w:p w14:paraId="331574D9" w14:textId="4B6FBE7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9.7.4.</w:t>
      </w:r>
      <w:r w:rsidRPr="00784926">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SS_NSCE_MultiSlicePerfReport API</w:t>
      </w:r>
      <w:r>
        <w:rPr>
          <w:noProof/>
        </w:rPr>
        <w:tab/>
      </w:r>
      <w:r>
        <w:rPr>
          <w:noProof/>
        </w:rPr>
        <w:fldChar w:fldCharType="begin"/>
      </w:r>
      <w:r>
        <w:rPr>
          <w:noProof/>
        </w:rPr>
        <w:instrText xml:space="preserve"> PAGEREF _Toc177999311 \h </w:instrText>
      </w:r>
      <w:r>
        <w:rPr>
          <w:noProof/>
        </w:rPr>
      </w:r>
      <w:r>
        <w:rPr>
          <w:noProof/>
        </w:rPr>
        <w:fldChar w:fldCharType="separate"/>
      </w:r>
      <w:r>
        <w:rPr>
          <w:noProof/>
        </w:rPr>
        <w:t>64</w:t>
      </w:r>
      <w:r>
        <w:rPr>
          <w:noProof/>
        </w:rPr>
        <w:fldChar w:fldCharType="end"/>
      </w:r>
    </w:p>
    <w:p w14:paraId="5930709D" w14:textId="3564B4C2"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collection from NSCE server(s)</w:t>
      </w:r>
      <w:r>
        <w:rPr>
          <w:noProof/>
        </w:rPr>
        <w:tab/>
      </w:r>
      <w:r>
        <w:rPr>
          <w:noProof/>
        </w:rPr>
        <w:fldChar w:fldCharType="begin"/>
      </w:r>
      <w:r>
        <w:rPr>
          <w:noProof/>
        </w:rPr>
        <w:instrText xml:space="preserve"> PAGEREF _Toc177999312 \h </w:instrText>
      </w:r>
      <w:r>
        <w:rPr>
          <w:noProof/>
        </w:rPr>
      </w:r>
      <w:r>
        <w:rPr>
          <w:noProof/>
        </w:rPr>
        <w:fldChar w:fldCharType="separate"/>
      </w:r>
      <w:r>
        <w:rPr>
          <w:noProof/>
        </w:rPr>
        <w:t>65</w:t>
      </w:r>
      <w:r>
        <w:rPr>
          <w:noProof/>
        </w:rPr>
        <w:fldChar w:fldCharType="end"/>
      </w:r>
    </w:p>
    <w:p w14:paraId="325D1153" w14:textId="229FAAD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_Toc177999313 \h </w:instrText>
      </w:r>
      <w:r>
        <w:rPr>
          <w:noProof/>
        </w:rPr>
      </w:r>
      <w:r>
        <w:rPr>
          <w:noProof/>
        </w:rPr>
        <w:fldChar w:fldCharType="separate"/>
      </w:r>
      <w:r>
        <w:rPr>
          <w:noProof/>
        </w:rPr>
        <w:t>65</w:t>
      </w:r>
      <w:r>
        <w:rPr>
          <w:noProof/>
        </w:rPr>
        <w:fldChar w:fldCharType="end"/>
      </w:r>
    </w:p>
    <w:p w14:paraId="376E7246" w14:textId="1703F8D8"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_Toc177999314 \h </w:instrText>
      </w:r>
      <w:r>
        <w:rPr>
          <w:noProof/>
        </w:rPr>
      </w:r>
      <w:r>
        <w:rPr>
          <w:noProof/>
        </w:rPr>
        <w:fldChar w:fldCharType="separate"/>
      </w:r>
      <w:r>
        <w:rPr>
          <w:noProof/>
        </w:rPr>
        <w:t>65</w:t>
      </w:r>
      <w:r>
        <w:rPr>
          <w:noProof/>
        </w:rPr>
        <w:fldChar w:fldCharType="end"/>
      </w:r>
    </w:p>
    <w:p w14:paraId="2322A818" w14:textId="7ADA3D2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.2.1</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collection from NSCE server(s) subscribe request and response</w:t>
      </w:r>
      <w:r>
        <w:rPr>
          <w:noProof/>
        </w:rPr>
        <w:tab/>
      </w:r>
      <w:r>
        <w:rPr>
          <w:noProof/>
        </w:rPr>
        <w:fldChar w:fldCharType="begin"/>
      </w:r>
      <w:r>
        <w:rPr>
          <w:noProof/>
        </w:rPr>
        <w:instrText xml:space="preserve"> PAGEREF _Toc177999315 \h </w:instrText>
      </w:r>
      <w:r>
        <w:rPr>
          <w:noProof/>
        </w:rPr>
      </w:r>
      <w:r>
        <w:rPr>
          <w:noProof/>
        </w:rPr>
        <w:fldChar w:fldCharType="separate"/>
      </w:r>
      <w:r>
        <w:rPr>
          <w:noProof/>
        </w:rPr>
        <w:t>65</w:t>
      </w:r>
      <w:r>
        <w:rPr>
          <w:noProof/>
        </w:rPr>
        <w:fldChar w:fldCharType="end"/>
      </w:r>
    </w:p>
    <w:p w14:paraId="03977132" w14:textId="34976A8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.2.2</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collection from NSCE server(s) Notify</w:t>
      </w:r>
      <w:r>
        <w:rPr>
          <w:noProof/>
        </w:rPr>
        <w:tab/>
      </w:r>
      <w:r>
        <w:rPr>
          <w:noProof/>
        </w:rPr>
        <w:fldChar w:fldCharType="begin"/>
      </w:r>
      <w:r>
        <w:rPr>
          <w:noProof/>
        </w:rPr>
        <w:instrText xml:space="preserve"> PAGEREF _Toc177999316 \h </w:instrText>
      </w:r>
      <w:r>
        <w:rPr>
          <w:noProof/>
        </w:rPr>
      </w:r>
      <w:r>
        <w:rPr>
          <w:noProof/>
        </w:rPr>
        <w:fldChar w:fldCharType="separate"/>
      </w:r>
      <w:r>
        <w:rPr>
          <w:noProof/>
        </w:rPr>
        <w:t>66</w:t>
      </w:r>
      <w:r>
        <w:rPr>
          <w:noProof/>
        </w:rPr>
        <w:fldChar w:fldCharType="end"/>
      </w:r>
    </w:p>
    <w:p w14:paraId="63DE41C9" w14:textId="74E12571"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_Toc177999317 \h </w:instrText>
      </w:r>
      <w:r>
        <w:rPr>
          <w:noProof/>
        </w:rPr>
      </w:r>
      <w:r>
        <w:rPr>
          <w:noProof/>
        </w:rPr>
        <w:fldChar w:fldCharType="separate"/>
      </w:r>
      <w:r>
        <w:rPr>
          <w:noProof/>
        </w:rPr>
        <w:t>66</w:t>
      </w:r>
      <w:r>
        <w:rPr>
          <w:noProof/>
        </w:rPr>
        <w:fldChar w:fldCharType="end"/>
      </w:r>
    </w:p>
    <w:p w14:paraId="608EA5D1" w14:textId="7B6BE28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_Toc177999318 \h </w:instrText>
      </w:r>
      <w:r>
        <w:rPr>
          <w:noProof/>
        </w:rPr>
      </w:r>
      <w:r>
        <w:rPr>
          <w:noProof/>
        </w:rPr>
        <w:fldChar w:fldCharType="separate"/>
      </w:r>
      <w:r>
        <w:rPr>
          <w:noProof/>
        </w:rPr>
        <w:t>66</w:t>
      </w:r>
      <w:r>
        <w:rPr>
          <w:noProof/>
        </w:rPr>
        <w:fldChar w:fldCharType="end"/>
      </w:r>
    </w:p>
    <w:p w14:paraId="5B7C2F0C" w14:textId="58CDAFF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collection from NSCE server(s) subscribe request</w:t>
      </w:r>
      <w:r>
        <w:rPr>
          <w:noProof/>
        </w:rPr>
        <w:tab/>
      </w:r>
      <w:r>
        <w:rPr>
          <w:noProof/>
        </w:rPr>
        <w:fldChar w:fldCharType="begin"/>
      </w:r>
      <w:r>
        <w:rPr>
          <w:noProof/>
        </w:rPr>
        <w:instrText xml:space="preserve"> PAGEREF _Toc177999319 \h </w:instrText>
      </w:r>
      <w:r>
        <w:rPr>
          <w:noProof/>
        </w:rPr>
      </w:r>
      <w:r>
        <w:rPr>
          <w:noProof/>
        </w:rPr>
        <w:fldChar w:fldCharType="separate"/>
      </w:r>
      <w:r>
        <w:rPr>
          <w:noProof/>
        </w:rPr>
        <w:t>66</w:t>
      </w:r>
      <w:r>
        <w:rPr>
          <w:noProof/>
        </w:rPr>
        <w:fldChar w:fldCharType="end"/>
      </w:r>
    </w:p>
    <w:p w14:paraId="4625BD52" w14:textId="67FBFC9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.3.3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collection from NSCE server(s) subscribe response</w:t>
      </w:r>
      <w:r>
        <w:rPr>
          <w:noProof/>
        </w:rPr>
        <w:tab/>
      </w:r>
      <w:r>
        <w:rPr>
          <w:noProof/>
        </w:rPr>
        <w:fldChar w:fldCharType="begin"/>
      </w:r>
      <w:r>
        <w:rPr>
          <w:noProof/>
        </w:rPr>
        <w:instrText xml:space="preserve"> PAGEREF _Toc177999320 \h </w:instrText>
      </w:r>
      <w:r>
        <w:rPr>
          <w:noProof/>
        </w:rPr>
      </w:r>
      <w:r>
        <w:rPr>
          <w:noProof/>
        </w:rPr>
        <w:fldChar w:fldCharType="separate"/>
      </w:r>
      <w:r>
        <w:rPr>
          <w:noProof/>
        </w:rPr>
        <w:t>66</w:t>
      </w:r>
      <w:r>
        <w:rPr>
          <w:noProof/>
        </w:rPr>
        <w:fldChar w:fldCharType="end"/>
      </w:r>
    </w:p>
    <w:p w14:paraId="30DCC416" w14:textId="0646E3E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.3.4</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collection from NSCE server(s) notify</w:t>
      </w:r>
      <w:r>
        <w:rPr>
          <w:noProof/>
        </w:rPr>
        <w:tab/>
      </w:r>
      <w:r>
        <w:rPr>
          <w:noProof/>
        </w:rPr>
        <w:fldChar w:fldCharType="begin"/>
      </w:r>
      <w:r>
        <w:rPr>
          <w:noProof/>
        </w:rPr>
        <w:instrText xml:space="preserve"> PAGEREF _Toc177999321 \h </w:instrText>
      </w:r>
      <w:r>
        <w:rPr>
          <w:noProof/>
        </w:rPr>
      </w:r>
      <w:r>
        <w:rPr>
          <w:noProof/>
        </w:rPr>
        <w:fldChar w:fldCharType="separate"/>
      </w:r>
      <w:r>
        <w:rPr>
          <w:noProof/>
        </w:rPr>
        <w:t>67</w:t>
      </w:r>
      <w:r>
        <w:rPr>
          <w:noProof/>
        </w:rPr>
        <w:fldChar w:fldCharType="end"/>
      </w:r>
    </w:p>
    <w:p w14:paraId="205B5CE8" w14:textId="33C48FC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_Toc177999322 \h </w:instrText>
      </w:r>
      <w:r>
        <w:rPr>
          <w:noProof/>
        </w:rPr>
      </w:r>
      <w:r>
        <w:rPr>
          <w:noProof/>
        </w:rPr>
        <w:fldChar w:fldCharType="separate"/>
      </w:r>
      <w:r>
        <w:rPr>
          <w:noProof/>
        </w:rPr>
        <w:t>67</w:t>
      </w:r>
      <w:r>
        <w:rPr>
          <w:noProof/>
        </w:rPr>
        <w:fldChar w:fldCharType="end"/>
      </w:r>
    </w:p>
    <w:p w14:paraId="6C07ECBF" w14:textId="10CB506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_Toc177999323 \h </w:instrText>
      </w:r>
      <w:r>
        <w:rPr>
          <w:noProof/>
        </w:rPr>
      </w:r>
      <w:r>
        <w:rPr>
          <w:noProof/>
        </w:rPr>
        <w:fldChar w:fldCharType="separate"/>
      </w:r>
      <w:r>
        <w:rPr>
          <w:noProof/>
        </w:rPr>
        <w:t>67</w:t>
      </w:r>
      <w:r>
        <w:rPr>
          <w:noProof/>
        </w:rPr>
        <w:fldChar w:fldCharType="end"/>
      </w:r>
    </w:p>
    <w:p w14:paraId="07124BA2" w14:textId="47F22DE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_Toc177999324 \h </w:instrText>
      </w:r>
      <w:r>
        <w:rPr>
          <w:noProof/>
        </w:rPr>
      </w:r>
      <w:r>
        <w:rPr>
          <w:noProof/>
        </w:rPr>
        <w:fldChar w:fldCharType="separate"/>
      </w:r>
      <w:r>
        <w:rPr>
          <w:noProof/>
        </w:rPr>
        <w:t>67</w:t>
      </w:r>
      <w:r>
        <w:rPr>
          <w:noProof/>
        </w:rPr>
        <w:fldChar w:fldCharType="end"/>
      </w:r>
    </w:p>
    <w:p w14:paraId="63EC3D39" w14:textId="799BA51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8</w:t>
      </w:r>
      <w:r w:rsidRPr="00784926">
        <w:rPr>
          <w:bCs/>
          <w:noProof/>
        </w:rPr>
        <w:t>.4.3</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SS_NSCE_InfoCollection_Notify operation</w:t>
      </w:r>
      <w:r>
        <w:rPr>
          <w:noProof/>
        </w:rPr>
        <w:tab/>
      </w:r>
      <w:r>
        <w:rPr>
          <w:noProof/>
        </w:rPr>
        <w:fldChar w:fldCharType="begin"/>
      </w:r>
      <w:r>
        <w:rPr>
          <w:noProof/>
        </w:rPr>
        <w:instrText xml:space="preserve"> PAGEREF _Toc177999325 \h </w:instrText>
      </w:r>
      <w:r>
        <w:rPr>
          <w:noProof/>
        </w:rPr>
      </w:r>
      <w:r>
        <w:rPr>
          <w:noProof/>
        </w:rPr>
        <w:fldChar w:fldCharType="separate"/>
      </w:r>
      <w:r>
        <w:rPr>
          <w:noProof/>
        </w:rPr>
        <w:t>67</w:t>
      </w:r>
      <w:r>
        <w:rPr>
          <w:noProof/>
        </w:rPr>
        <w:fldChar w:fldCharType="end"/>
      </w:r>
    </w:p>
    <w:p w14:paraId="78F59676" w14:textId="2B72CB53"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784926">
        <w:rPr>
          <w:bCs/>
          <w:noProof/>
        </w:rPr>
        <w:t>Predictive slice modification in edge based NSCE deployments</w:t>
      </w:r>
      <w:r>
        <w:rPr>
          <w:noProof/>
        </w:rPr>
        <w:tab/>
      </w:r>
      <w:r>
        <w:rPr>
          <w:noProof/>
        </w:rPr>
        <w:fldChar w:fldCharType="begin"/>
      </w:r>
      <w:r>
        <w:rPr>
          <w:noProof/>
        </w:rPr>
        <w:instrText xml:space="preserve"> PAGEREF _Toc177999326 \h </w:instrText>
      </w:r>
      <w:r>
        <w:rPr>
          <w:noProof/>
        </w:rPr>
      </w:r>
      <w:r>
        <w:rPr>
          <w:noProof/>
        </w:rPr>
        <w:fldChar w:fldCharType="separate"/>
      </w:r>
      <w:r>
        <w:rPr>
          <w:noProof/>
        </w:rPr>
        <w:t>68</w:t>
      </w:r>
      <w:r>
        <w:rPr>
          <w:noProof/>
        </w:rPr>
        <w:fldChar w:fldCharType="end"/>
      </w:r>
    </w:p>
    <w:p w14:paraId="009A1625" w14:textId="11624552"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9</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_Toc177999327 \h </w:instrText>
      </w:r>
      <w:r>
        <w:rPr>
          <w:noProof/>
        </w:rPr>
      </w:r>
      <w:r>
        <w:rPr>
          <w:noProof/>
        </w:rPr>
        <w:fldChar w:fldCharType="separate"/>
      </w:r>
      <w:r>
        <w:rPr>
          <w:noProof/>
        </w:rPr>
        <w:t>68</w:t>
      </w:r>
      <w:r>
        <w:rPr>
          <w:noProof/>
        </w:rPr>
        <w:fldChar w:fldCharType="end"/>
      </w:r>
    </w:p>
    <w:p w14:paraId="325044DC" w14:textId="2EDAAA89"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9</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_Toc177999328 \h </w:instrText>
      </w:r>
      <w:r>
        <w:rPr>
          <w:noProof/>
        </w:rPr>
      </w:r>
      <w:r>
        <w:rPr>
          <w:noProof/>
        </w:rPr>
        <w:fldChar w:fldCharType="separate"/>
      </w:r>
      <w:r>
        <w:rPr>
          <w:noProof/>
        </w:rPr>
        <w:t>68</w:t>
      </w:r>
      <w:r>
        <w:rPr>
          <w:noProof/>
        </w:rPr>
        <w:fldChar w:fldCharType="end"/>
      </w:r>
    </w:p>
    <w:p w14:paraId="4C6E8756" w14:textId="37F8A9B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9.9.2.1</w:t>
      </w:r>
      <w:r>
        <w:rPr>
          <w:rFonts w:asciiTheme="minorHAnsi" w:eastAsiaTheme="minorEastAsia" w:hAnsiTheme="minorHAnsi" w:cstheme="minorBidi"/>
          <w:noProof/>
          <w:kern w:val="2"/>
          <w:sz w:val="24"/>
          <w:szCs w:val="24"/>
          <w:lang w:eastAsia="en-GB"/>
          <w14:ligatures w14:val="standardContextual"/>
        </w:rPr>
        <w:tab/>
      </w:r>
      <w:r>
        <w:rPr>
          <w:noProof/>
        </w:rPr>
        <w:t>Procedures on predictive slice modification in edge based NSCE deployments</w:t>
      </w:r>
      <w:r>
        <w:rPr>
          <w:noProof/>
        </w:rPr>
        <w:tab/>
      </w:r>
      <w:r>
        <w:rPr>
          <w:noProof/>
        </w:rPr>
        <w:fldChar w:fldCharType="begin"/>
      </w:r>
      <w:r>
        <w:rPr>
          <w:noProof/>
        </w:rPr>
        <w:instrText xml:space="preserve"> PAGEREF _Toc177999329 \h </w:instrText>
      </w:r>
      <w:r>
        <w:rPr>
          <w:noProof/>
        </w:rPr>
      </w:r>
      <w:r>
        <w:rPr>
          <w:noProof/>
        </w:rPr>
        <w:fldChar w:fldCharType="separate"/>
      </w:r>
      <w:r>
        <w:rPr>
          <w:noProof/>
        </w:rPr>
        <w:t>68</w:t>
      </w:r>
      <w:r>
        <w:rPr>
          <w:noProof/>
        </w:rPr>
        <w:fldChar w:fldCharType="end"/>
      </w:r>
    </w:p>
    <w:p w14:paraId="474AC44C" w14:textId="072FB80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9.9.3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_Toc177999330 \h </w:instrText>
      </w:r>
      <w:r>
        <w:rPr>
          <w:noProof/>
        </w:rPr>
      </w:r>
      <w:r>
        <w:rPr>
          <w:noProof/>
        </w:rPr>
        <w:fldChar w:fldCharType="separate"/>
      </w:r>
      <w:r>
        <w:rPr>
          <w:noProof/>
        </w:rPr>
        <w:t>70</w:t>
      </w:r>
      <w:r>
        <w:rPr>
          <w:noProof/>
        </w:rPr>
        <w:fldChar w:fldCharType="end"/>
      </w:r>
    </w:p>
    <w:p w14:paraId="1A5975DF" w14:textId="61FEB17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_Toc177999331 \h </w:instrText>
      </w:r>
      <w:r>
        <w:rPr>
          <w:noProof/>
        </w:rPr>
      </w:r>
      <w:r>
        <w:rPr>
          <w:noProof/>
        </w:rPr>
        <w:fldChar w:fldCharType="separate"/>
      </w:r>
      <w:r>
        <w:rPr>
          <w:noProof/>
        </w:rPr>
        <w:t>70</w:t>
      </w:r>
      <w:r>
        <w:rPr>
          <w:noProof/>
        </w:rPr>
        <w:fldChar w:fldCharType="end"/>
      </w:r>
    </w:p>
    <w:p w14:paraId="750BB2D1" w14:textId="565DA9B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9.9.3.2</w:t>
      </w:r>
      <w:r>
        <w:rPr>
          <w:rFonts w:asciiTheme="minorHAnsi" w:eastAsiaTheme="minorEastAsia" w:hAnsiTheme="minorHAnsi" w:cstheme="minorBidi"/>
          <w:noProof/>
          <w:kern w:val="2"/>
          <w:sz w:val="24"/>
          <w:szCs w:val="24"/>
          <w:lang w:eastAsia="en-GB"/>
          <w14:ligatures w14:val="standardContextual"/>
        </w:rPr>
        <w:tab/>
      </w:r>
      <w:r w:rsidRPr="00784926">
        <w:rPr>
          <w:bCs/>
          <w:noProof/>
        </w:rPr>
        <w:t>Application service continuity requirement request</w:t>
      </w:r>
      <w:r>
        <w:rPr>
          <w:noProof/>
        </w:rPr>
        <w:tab/>
      </w:r>
      <w:r>
        <w:rPr>
          <w:noProof/>
        </w:rPr>
        <w:fldChar w:fldCharType="begin"/>
      </w:r>
      <w:r>
        <w:rPr>
          <w:noProof/>
        </w:rPr>
        <w:instrText xml:space="preserve"> PAGEREF _Toc177999332 \h </w:instrText>
      </w:r>
      <w:r>
        <w:rPr>
          <w:noProof/>
        </w:rPr>
      </w:r>
      <w:r>
        <w:rPr>
          <w:noProof/>
        </w:rPr>
        <w:fldChar w:fldCharType="separate"/>
      </w:r>
      <w:r>
        <w:rPr>
          <w:noProof/>
        </w:rPr>
        <w:t>70</w:t>
      </w:r>
      <w:r>
        <w:rPr>
          <w:noProof/>
        </w:rPr>
        <w:fldChar w:fldCharType="end"/>
      </w:r>
    </w:p>
    <w:p w14:paraId="5CD7EEB7" w14:textId="5E9E1D0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9.9.3.3</w:t>
      </w:r>
      <w:r>
        <w:rPr>
          <w:rFonts w:asciiTheme="minorHAnsi" w:eastAsiaTheme="minorEastAsia" w:hAnsiTheme="minorHAnsi" w:cstheme="minorBidi"/>
          <w:noProof/>
          <w:kern w:val="2"/>
          <w:sz w:val="24"/>
          <w:szCs w:val="24"/>
          <w:lang w:eastAsia="en-GB"/>
          <w14:ligatures w14:val="standardContextual"/>
        </w:rPr>
        <w:tab/>
      </w:r>
      <w:r w:rsidRPr="00784926">
        <w:rPr>
          <w:bCs/>
          <w:noProof/>
        </w:rPr>
        <w:t>Application service continuity requirement response</w:t>
      </w:r>
      <w:r>
        <w:rPr>
          <w:noProof/>
        </w:rPr>
        <w:tab/>
      </w:r>
      <w:r>
        <w:rPr>
          <w:noProof/>
        </w:rPr>
        <w:fldChar w:fldCharType="begin"/>
      </w:r>
      <w:r>
        <w:rPr>
          <w:noProof/>
        </w:rPr>
        <w:instrText xml:space="preserve"> PAGEREF _Toc177999333 \h </w:instrText>
      </w:r>
      <w:r>
        <w:rPr>
          <w:noProof/>
        </w:rPr>
      </w:r>
      <w:r>
        <w:rPr>
          <w:noProof/>
        </w:rPr>
        <w:fldChar w:fldCharType="separate"/>
      </w:r>
      <w:r>
        <w:rPr>
          <w:noProof/>
        </w:rPr>
        <w:t>70</w:t>
      </w:r>
      <w:r>
        <w:rPr>
          <w:noProof/>
        </w:rPr>
        <w:fldChar w:fldCharType="end"/>
      </w:r>
    </w:p>
    <w:p w14:paraId="62EDC6CF" w14:textId="6C7ACD9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9.9.3.4</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S</w:t>
      </w:r>
      <w:r w:rsidRPr="00784926">
        <w:rPr>
          <w:bCs/>
          <w:noProof/>
        </w:rPr>
        <w:t>ervice continuity negotiation request</w:t>
      </w:r>
      <w:r>
        <w:rPr>
          <w:noProof/>
        </w:rPr>
        <w:tab/>
      </w:r>
      <w:r>
        <w:rPr>
          <w:noProof/>
        </w:rPr>
        <w:fldChar w:fldCharType="begin"/>
      </w:r>
      <w:r>
        <w:rPr>
          <w:noProof/>
        </w:rPr>
        <w:instrText xml:space="preserve"> PAGEREF _Toc177999334 \h </w:instrText>
      </w:r>
      <w:r>
        <w:rPr>
          <w:noProof/>
        </w:rPr>
      </w:r>
      <w:r>
        <w:rPr>
          <w:noProof/>
        </w:rPr>
        <w:fldChar w:fldCharType="separate"/>
      </w:r>
      <w:r>
        <w:rPr>
          <w:noProof/>
        </w:rPr>
        <w:t>71</w:t>
      </w:r>
      <w:r>
        <w:rPr>
          <w:noProof/>
        </w:rPr>
        <w:fldChar w:fldCharType="end"/>
      </w:r>
    </w:p>
    <w:p w14:paraId="56F0D55B" w14:textId="65E886F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9.9.3.5</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S</w:t>
      </w:r>
      <w:r w:rsidRPr="00784926">
        <w:rPr>
          <w:bCs/>
          <w:noProof/>
        </w:rPr>
        <w:t>ervice continuity negotiation response</w:t>
      </w:r>
      <w:r>
        <w:rPr>
          <w:noProof/>
        </w:rPr>
        <w:tab/>
      </w:r>
      <w:r>
        <w:rPr>
          <w:noProof/>
        </w:rPr>
        <w:fldChar w:fldCharType="begin"/>
      </w:r>
      <w:r>
        <w:rPr>
          <w:noProof/>
        </w:rPr>
        <w:instrText xml:space="preserve"> PAGEREF _Toc177999335 \h </w:instrText>
      </w:r>
      <w:r>
        <w:rPr>
          <w:noProof/>
        </w:rPr>
      </w:r>
      <w:r>
        <w:rPr>
          <w:noProof/>
        </w:rPr>
        <w:fldChar w:fldCharType="separate"/>
      </w:r>
      <w:r>
        <w:rPr>
          <w:noProof/>
        </w:rPr>
        <w:t>71</w:t>
      </w:r>
      <w:r>
        <w:rPr>
          <w:noProof/>
        </w:rPr>
        <w:fldChar w:fldCharType="end"/>
      </w:r>
    </w:p>
    <w:p w14:paraId="7035DBF2" w14:textId="5BC696D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9.9.3.6</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S</w:t>
      </w:r>
      <w:r w:rsidRPr="00784926">
        <w:rPr>
          <w:bCs/>
          <w:noProof/>
        </w:rPr>
        <w:t>lice modification notify</w:t>
      </w:r>
      <w:r>
        <w:rPr>
          <w:noProof/>
        </w:rPr>
        <w:tab/>
      </w:r>
      <w:r>
        <w:rPr>
          <w:noProof/>
        </w:rPr>
        <w:fldChar w:fldCharType="begin"/>
      </w:r>
      <w:r>
        <w:rPr>
          <w:noProof/>
        </w:rPr>
        <w:instrText xml:space="preserve"> PAGEREF _Toc177999336 \h </w:instrText>
      </w:r>
      <w:r>
        <w:rPr>
          <w:noProof/>
        </w:rPr>
      </w:r>
      <w:r>
        <w:rPr>
          <w:noProof/>
        </w:rPr>
        <w:fldChar w:fldCharType="separate"/>
      </w:r>
      <w:r>
        <w:rPr>
          <w:noProof/>
        </w:rPr>
        <w:t>71</w:t>
      </w:r>
      <w:r>
        <w:rPr>
          <w:noProof/>
        </w:rPr>
        <w:fldChar w:fldCharType="end"/>
      </w:r>
    </w:p>
    <w:p w14:paraId="5D43D596" w14:textId="3CB6B4E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9.9.4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_Toc177999337 \h </w:instrText>
      </w:r>
      <w:r>
        <w:rPr>
          <w:noProof/>
        </w:rPr>
      </w:r>
      <w:r>
        <w:rPr>
          <w:noProof/>
        </w:rPr>
        <w:fldChar w:fldCharType="separate"/>
      </w:r>
      <w:r>
        <w:rPr>
          <w:noProof/>
        </w:rPr>
        <w:t>72</w:t>
      </w:r>
      <w:r>
        <w:rPr>
          <w:noProof/>
        </w:rPr>
        <w:fldChar w:fldCharType="end"/>
      </w:r>
    </w:p>
    <w:p w14:paraId="0E65D34E" w14:textId="11F0494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_Toc177999338 \h </w:instrText>
      </w:r>
      <w:r>
        <w:rPr>
          <w:noProof/>
        </w:rPr>
      </w:r>
      <w:r>
        <w:rPr>
          <w:noProof/>
        </w:rPr>
        <w:fldChar w:fldCharType="separate"/>
      </w:r>
      <w:r>
        <w:rPr>
          <w:noProof/>
        </w:rPr>
        <w:t>72</w:t>
      </w:r>
      <w:r>
        <w:rPr>
          <w:noProof/>
        </w:rPr>
        <w:fldChar w:fldCharType="end"/>
      </w:r>
    </w:p>
    <w:p w14:paraId="73681BD1" w14:textId="2FBE660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SS_NSCE_Service_Continuity_Requirement</w:t>
      </w:r>
      <w:r>
        <w:rPr>
          <w:noProof/>
        </w:rPr>
        <w:tab/>
      </w:r>
      <w:r>
        <w:rPr>
          <w:noProof/>
        </w:rPr>
        <w:fldChar w:fldCharType="begin"/>
      </w:r>
      <w:r>
        <w:rPr>
          <w:noProof/>
        </w:rPr>
        <w:instrText xml:space="preserve"> PAGEREF _Toc177999339 \h </w:instrText>
      </w:r>
      <w:r>
        <w:rPr>
          <w:noProof/>
        </w:rPr>
      </w:r>
      <w:r>
        <w:rPr>
          <w:noProof/>
        </w:rPr>
        <w:fldChar w:fldCharType="separate"/>
      </w:r>
      <w:r>
        <w:rPr>
          <w:noProof/>
        </w:rPr>
        <w:t>72</w:t>
      </w:r>
      <w:r>
        <w:rPr>
          <w:noProof/>
        </w:rPr>
        <w:fldChar w:fldCharType="end"/>
      </w:r>
    </w:p>
    <w:p w14:paraId="7C0021E0" w14:textId="7E409212"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_Toc177999340 \h </w:instrText>
      </w:r>
      <w:r>
        <w:rPr>
          <w:noProof/>
        </w:rPr>
      </w:r>
      <w:r>
        <w:rPr>
          <w:noProof/>
        </w:rPr>
        <w:fldChar w:fldCharType="separate"/>
      </w:r>
      <w:r>
        <w:rPr>
          <w:noProof/>
        </w:rPr>
        <w:t>72</w:t>
      </w:r>
      <w:r>
        <w:rPr>
          <w:noProof/>
        </w:rPr>
        <w:fldChar w:fldCharType="end"/>
      </w:r>
    </w:p>
    <w:p w14:paraId="2C207F71" w14:textId="46A191D5"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2</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Service_Continuity_Requirement</w:t>
      </w:r>
      <w:r>
        <w:rPr>
          <w:noProof/>
        </w:rPr>
        <w:tab/>
      </w:r>
      <w:r>
        <w:rPr>
          <w:noProof/>
        </w:rPr>
        <w:fldChar w:fldCharType="begin"/>
      </w:r>
      <w:r>
        <w:rPr>
          <w:noProof/>
        </w:rPr>
        <w:instrText xml:space="preserve"> PAGEREF _Toc177999341 \h </w:instrText>
      </w:r>
      <w:r>
        <w:rPr>
          <w:noProof/>
        </w:rPr>
      </w:r>
      <w:r>
        <w:rPr>
          <w:noProof/>
        </w:rPr>
        <w:fldChar w:fldCharType="separate"/>
      </w:r>
      <w:r>
        <w:rPr>
          <w:noProof/>
        </w:rPr>
        <w:t>72</w:t>
      </w:r>
      <w:r>
        <w:rPr>
          <w:noProof/>
        </w:rPr>
        <w:fldChar w:fldCharType="end"/>
      </w:r>
    </w:p>
    <w:p w14:paraId="75C5EFA2" w14:textId="5EFE27D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SS_NSCE_Service_Continuity_Negotiation</w:t>
      </w:r>
      <w:r>
        <w:rPr>
          <w:noProof/>
        </w:rPr>
        <w:tab/>
      </w:r>
      <w:r>
        <w:rPr>
          <w:noProof/>
        </w:rPr>
        <w:fldChar w:fldCharType="begin"/>
      </w:r>
      <w:r>
        <w:rPr>
          <w:noProof/>
        </w:rPr>
        <w:instrText xml:space="preserve"> PAGEREF _Toc177999342 \h </w:instrText>
      </w:r>
      <w:r>
        <w:rPr>
          <w:noProof/>
        </w:rPr>
      </w:r>
      <w:r>
        <w:rPr>
          <w:noProof/>
        </w:rPr>
        <w:fldChar w:fldCharType="separate"/>
      </w:r>
      <w:r>
        <w:rPr>
          <w:noProof/>
        </w:rPr>
        <w:t>72</w:t>
      </w:r>
      <w:r>
        <w:rPr>
          <w:noProof/>
        </w:rPr>
        <w:fldChar w:fldCharType="end"/>
      </w:r>
    </w:p>
    <w:p w14:paraId="45871509" w14:textId="5E98A4CF"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3</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_Toc177999343 \h </w:instrText>
      </w:r>
      <w:r>
        <w:rPr>
          <w:noProof/>
        </w:rPr>
      </w:r>
      <w:r>
        <w:rPr>
          <w:noProof/>
        </w:rPr>
        <w:fldChar w:fldCharType="separate"/>
      </w:r>
      <w:r>
        <w:rPr>
          <w:noProof/>
        </w:rPr>
        <w:t>72</w:t>
      </w:r>
      <w:r>
        <w:rPr>
          <w:noProof/>
        </w:rPr>
        <w:fldChar w:fldCharType="end"/>
      </w:r>
    </w:p>
    <w:p w14:paraId="6A3EC56C" w14:textId="20EE543E"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3</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Service_Continuity_Negotiation</w:t>
      </w:r>
      <w:r>
        <w:rPr>
          <w:noProof/>
        </w:rPr>
        <w:tab/>
      </w:r>
      <w:r>
        <w:rPr>
          <w:noProof/>
        </w:rPr>
        <w:fldChar w:fldCharType="begin"/>
      </w:r>
      <w:r>
        <w:rPr>
          <w:noProof/>
        </w:rPr>
        <w:instrText xml:space="preserve"> PAGEREF _Toc177999344 \h </w:instrText>
      </w:r>
      <w:r>
        <w:rPr>
          <w:noProof/>
        </w:rPr>
      </w:r>
      <w:r>
        <w:rPr>
          <w:noProof/>
        </w:rPr>
        <w:fldChar w:fldCharType="separate"/>
      </w:r>
      <w:r>
        <w:rPr>
          <w:noProof/>
        </w:rPr>
        <w:t>73</w:t>
      </w:r>
      <w:r>
        <w:rPr>
          <w:noProof/>
        </w:rPr>
        <w:fldChar w:fldCharType="end"/>
      </w:r>
    </w:p>
    <w:p w14:paraId="0528A132" w14:textId="7BE5866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SS_NSCE_Slice_Modification_Notify</w:t>
      </w:r>
      <w:r>
        <w:rPr>
          <w:noProof/>
        </w:rPr>
        <w:tab/>
      </w:r>
      <w:r>
        <w:rPr>
          <w:noProof/>
        </w:rPr>
        <w:fldChar w:fldCharType="begin"/>
      </w:r>
      <w:r>
        <w:rPr>
          <w:noProof/>
        </w:rPr>
        <w:instrText xml:space="preserve"> PAGEREF _Toc177999345 \h </w:instrText>
      </w:r>
      <w:r>
        <w:rPr>
          <w:noProof/>
        </w:rPr>
      </w:r>
      <w:r>
        <w:rPr>
          <w:noProof/>
        </w:rPr>
        <w:fldChar w:fldCharType="separate"/>
      </w:r>
      <w:r>
        <w:rPr>
          <w:noProof/>
        </w:rPr>
        <w:t>73</w:t>
      </w:r>
      <w:r>
        <w:rPr>
          <w:noProof/>
        </w:rPr>
        <w:fldChar w:fldCharType="end"/>
      </w:r>
    </w:p>
    <w:p w14:paraId="02BCB04B" w14:textId="417C098E"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9.9.4.</w:t>
      </w:r>
      <w:r w:rsidRPr="00784926">
        <w:rPr>
          <w:rFonts w:eastAsiaTheme="minorEastAsia"/>
          <w:bCs/>
          <w:noProof/>
          <w:lang w:eastAsia="zh-CN"/>
        </w:rPr>
        <w:t>4</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_Toc177999346 \h </w:instrText>
      </w:r>
      <w:r>
        <w:rPr>
          <w:noProof/>
        </w:rPr>
      </w:r>
      <w:r>
        <w:rPr>
          <w:noProof/>
        </w:rPr>
        <w:fldChar w:fldCharType="separate"/>
      </w:r>
      <w:r>
        <w:rPr>
          <w:noProof/>
        </w:rPr>
        <w:t>73</w:t>
      </w:r>
      <w:r>
        <w:rPr>
          <w:noProof/>
        </w:rPr>
        <w:fldChar w:fldCharType="end"/>
      </w:r>
    </w:p>
    <w:p w14:paraId="1BC3D868" w14:textId="6F7AF873"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9.9.4.4.2</w:t>
      </w:r>
      <w:r>
        <w:rPr>
          <w:rFonts w:asciiTheme="minorHAnsi" w:eastAsiaTheme="minorEastAsia" w:hAnsiTheme="minorHAnsi" w:cstheme="minorBidi"/>
          <w:noProof/>
          <w:kern w:val="2"/>
          <w:sz w:val="24"/>
          <w:szCs w:val="24"/>
          <w:lang w:eastAsia="en-GB"/>
          <w14:ligatures w14:val="standardContextual"/>
        </w:rPr>
        <w:tab/>
      </w:r>
      <w:r w:rsidRPr="00784926">
        <w:rPr>
          <w:bCs/>
          <w:noProof/>
        </w:rPr>
        <w:t>Slice_Modification_Notify</w:t>
      </w:r>
      <w:r>
        <w:rPr>
          <w:noProof/>
        </w:rPr>
        <w:tab/>
      </w:r>
      <w:r>
        <w:rPr>
          <w:noProof/>
        </w:rPr>
        <w:fldChar w:fldCharType="begin"/>
      </w:r>
      <w:r>
        <w:rPr>
          <w:noProof/>
        </w:rPr>
        <w:instrText xml:space="preserve"> PAGEREF _Toc177999347 \h </w:instrText>
      </w:r>
      <w:r>
        <w:rPr>
          <w:noProof/>
        </w:rPr>
      </w:r>
      <w:r>
        <w:rPr>
          <w:noProof/>
        </w:rPr>
        <w:fldChar w:fldCharType="separate"/>
      </w:r>
      <w:r>
        <w:rPr>
          <w:noProof/>
        </w:rPr>
        <w:t>73</w:t>
      </w:r>
      <w:r>
        <w:rPr>
          <w:noProof/>
        </w:rPr>
        <w:fldChar w:fldCharType="end"/>
      </w:r>
    </w:p>
    <w:p w14:paraId="4351D93D" w14:textId="317319E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bCs/>
          <w:noProof/>
        </w:rPr>
        <w:t>.</w:t>
      </w:r>
      <w:r w:rsidRPr="00784926">
        <w:rPr>
          <w:rFonts w:cs="Arial"/>
          <w:bCs/>
          <w:noProof/>
        </w:rPr>
        <w:t>10</w:t>
      </w:r>
      <w:r>
        <w:rPr>
          <w:rFonts w:asciiTheme="minorHAnsi" w:eastAsiaTheme="minorEastAsia" w:hAnsiTheme="minorHAnsi" w:cstheme="minorBidi"/>
          <w:noProof/>
          <w:kern w:val="2"/>
          <w:sz w:val="24"/>
          <w:szCs w:val="24"/>
          <w:lang w:eastAsia="en-GB"/>
          <w14:ligatures w14:val="standardContextual"/>
        </w:rPr>
        <w:tab/>
      </w:r>
      <w:r w:rsidRPr="00784926">
        <w:rPr>
          <w:bCs/>
          <w:noProof/>
        </w:rPr>
        <w:t>Multiple slices coordinated resource optimization</w:t>
      </w:r>
      <w:r>
        <w:rPr>
          <w:noProof/>
        </w:rPr>
        <w:tab/>
      </w:r>
      <w:r>
        <w:rPr>
          <w:noProof/>
        </w:rPr>
        <w:fldChar w:fldCharType="begin"/>
      </w:r>
      <w:r>
        <w:rPr>
          <w:noProof/>
        </w:rPr>
        <w:instrText xml:space="preserve"> PAGEREF _Toc177999348 \h </w:instrText>
      </w:r>
      <w:r>
        <w:rPr>
          <w:noProof/>
        </w:rPr>
      </w:r>
      <w:r>
        <w:rPr>
          <w:noProof/>
        </w:rPr>
        <w:fldChar w:fldCharType="separate"/>
      </w:r>
      <w:r>
        <w:rPr>
          <w:noProof/>
        </w:rPr>
        <w:t>73</w:t>
      </w:r>
      <w:r>
        <w:rPr>
          <w:noProof/>
        </w:rPr>
        <w:fldChar w:fldCharType="end"/>
      </w:r>
    </w:p>
    <w:p w14:paraId="3607C045" w14:textId="4749B3E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_Toc177999349 \h </w:instrText>
      </w:r>
      <w:r>
        <w:rPr>
          <w:noProof/>
        </w:rPr>
      </w:r>
      <w:r>
        <w:rPr>
          <w:noProof/>
        </w:rPr>
        <w:fldChar w:fldCharType="separate"/>
      </w:r>
      <w:r>
        <w:rPr>
          <w:noProof/>
        </w:rPr>
        <w:t>73</w:t>
      </w:r>
      <w:r>
        <w:rPr>
          <w:noProof/>
        </w:rPr>
        <w:fldChar w:fldCharType="end"/>
      </w:r>
    </w:p>
    <w:p w14:paraId="6267D900" w14:textId="4BEBFDD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bCs/>
          <w:noProof/>
        </w:rPr>
        <w:t>.10.</w:t>
      </w:r>
      <w:r w:rsidRPr="00784926">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784926">
        <w:rPr>
          <w:rFonts w:cs="Arial"/>
          <w:bCs/>
          <w:noProof/>
        </w:rPr>
        <w:t>Procedure</w:t>
      </w:r>
      <w:r>
        <w:rPr>
          <w:noProof/>
        </w:rPr>
        <w:tab/>
      </w:r>
      <w:r>
        <w:rPr>
          <w:noProof/>
        </w:rPr>
        <w:fldChar w:fldCharType="begin"/>
      </w:r>
      <w:r>
        <w:rPr>
          <w:noProof/>
        </w:rPr>
        <w:instrText xml:space="preserve"> PAGEREF _Toc177999350 \h </w:instrText>
      </w:r>
      <w:r>
        <w:rPr>
          <w:noProof/>
        </w:rPr>
      </w:r>
      <w:r>
        <w:rPr>
          <w:noProof/>
        </w:rPr>
        <w:fldChar w:fldCharType="separate"/>
      </w:r>
      <w:r>
        <w:rPr>
          <w:noProof/>
        </w:rPr>
        <w:t>73</w:t>
      </w:r>
      <w:r>
        <w:rPr>
          <w:noProof/>
        </w:rPr>
        <w:fldChar w:fldCharType="end"/>
      </w:r>
    </w:p>
    <w:p w14:paraId="44FCCF35" w14:textId="2D4FCBA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9.10.2.1</w:t>
      </w:r>
      <w:r>
        <w:rPr>
          <w:rFonts w:asciiTheme="minorHAnsi" w:eastAsiaTheme="minorEastAsia" w:hAnsiTheme="minorHAnsi" w:cstheme="minorBidi"/>
          <w:noProof/>
          <w:kern w:val="2"/>
          <w:sz w:val="24"/>
          <w:szCs w:val="24"/>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_Toc177999351 \h </w:instrText>
      </w:r>
      <w:r>
        <w:rPr>
          <w:noProof/>
        </w:rPr>
      </w:r>
      <w:r>
        <w:rPr>
          <w:noProof/>
        </w:rPr>
        <w:fldChar w:fldCharType="separate"/>
      </w:r>
      <w:r>
        <w:rPr>
          <w:noProof/>
        </w:rPr>
        <w:t>73</w:t>
      </w:r>
      <w:r>
        <w:rPr>
          <w:noProof/>
        </w:rPr>
        <w:fldChar w:fldCharType="end"/>
      </w:r>
    </w:p>
    <w:p w14:paraId="31A607E9" w14:textId="78BFDF0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w:t>
      </w:r>
      <w:r w:rsidRPr="00784926">
        <w:rPr>
          <w:bCs/>
          <w:noProof/>
        </w:rPr>
        <w:t>10.</w:t>
      </w:r>
      <w:r w:rsidRPr="00784926">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_Toc177999352 \h </w:instrText>
      </w:r>
      <w:r>
        <w:rPr>
          <w:noProof/>
        </w:rPr>
      </w:r>
      <w:r>
        <w:rPr>
          <w:noProof/>
        </w:rPr>
        <w:fldChar w:fldCharType="separate"/>
      </w:r>
      <w:r>
        <w:rPr>
          <w:noProof/>
        </w:rPr>
        <w:t>75</w:t>
      </w:r>
      <w:r>
        <w:rPr>
          <w:noProof/>
        </w:rPr>
        <w:fldChar w:fldCharType="end"/>
      </w:r>
    </w:p>
    <w:p w14:paraId="498A3F73" w14:textId="7319A67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9.10</w:t>
      </w:r>
      <w:r w:rsidRPr="00784926">
        <w:rPr>
          <w:bCs/>
          <w:noProof/>
        </w:rPr>
        <w:t>.</w:t>
      </w:r>
      <w:r w:rsidRPr="00784926">
        <w:rPr>
          <w:rFonts w:cs="Arial"/>
          <w:bCs/>
          <w:noProof/>
        </w:rPr>
        <w:t>3</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_Toc177999353 \h </w:instrText>
      </w:r>
      <w:r>
        <w:rPr>
          <w:noProof/>
        </w:rPr>
      </w:r>
      <w:r>
        <w:rPr>
          <w:noProof/>
        </w:rPr>
        <w:fldChar w:fldCharType="separate"/>
      </w:r>
      <w:r>
        <w:rPr>
          <w:noProof/>
        </w:rPr>
        <w:t>75</w:t>
      </w:r>
      <w:r>
        <w:rPr>
          <w:noProof/>
        </w:rPr>
        <w:fldChar w:fldCharType="end"/>
      </w:r>
    </w:p>
    <w:p w14:paraId="57B0F565" w14:textId="4E943CC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9.10</w:t>
      </w:r>
      <w:r w:rsidRPr="00784926">
        <w:rPr>
          <w:bCs/>
          <w:noProof/>
        </w:rPr>
        <w:t>.3.</w:t>
      </w:r>
      <w:r w:rsidRPr="00784926">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Multiple slices coordinated resource optimization request</w:t>
      </w:r>
      <w:r>
        <w:rPr>
          <w:noProof/>
        </w:rPr>
        <w:tab/>
      </w:r>
      <w:r>
        <w:rPr>
          <w:noProof/>
        </w:rPr>
        <w:fldChar w:fldCharType="begin"/>
      </w:r>
      <w:r>
        <w:rPr>
          <w:noProof/>
        </w:rPr>
        <w:instrText xml:space="preserve"> PAGEREF _Toc177999354 \h </w:instrText>
      </w:r>
      <w:r>
        <w:rPr>
          <w:noProof/>
        </w:rPr>
      </w:r>
      <w:r>
        <w:rPr>
          <w:noProof/>
        </w:rPr>
        <w:fldChar w:fldCharType="separate"/>
      </w:r>
      <w:r>
        <w:rPr>
          <w:noProof/>
        </w:rPr>
        <w:t>75</w:t>
      </w:r>
      <w:r>
        <w:rPr>
          <w:noProof/>
        </w:rPr>
        <w:fldChar w:fldCharType="end"/>
      </w:r>
    </w:p>
    <w:p w14:paraId="3AC2FCA2" w14:textId="1864836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9.10</w:t>
      </w:r>
      <w:r w:rsidRPr="00784926">
        <w:rPr>
          <w:bCs/>
          <w:noProof/>
        </w:rPr>
        <w:t>.</w:t>
      </w:r>
      <w:r w:rsidRPr="00784926">
        <w:rPr>
          <w:rFonts w:cs="Arial"/>
          <w:bCs/>
          <w:noProof/>
        </w:rPr>
        <w:t>3</w:t>
      </w:r>
      <w:r w:rsidRPr="00784926">
        <w:rPr>
          <w:bCs/>
          <w:noProof/>
        </w:rPr>
        <w:t>.</w:t>
      </w:r>
      <w:r w:rsidRPr="00784926">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Multiple slices coordinated resource optimization response</w:t>
      </w:r>
      <w:r>
        <w:rPr>
          <w:noProof/>
        </w:rPr>
        <w:tab/>
      </w:r>
      <w:r>
        <w:rPr>
          <w:noProof/>
        </w:rPr>
        <w:fldChar w:fldCharType="begin"/>
      </w:r>
      <w:r>
        <w:rPr>
          <w:noProof/>
        </w:rPr>
        <w:instrText xml:space="preserve"> PAGEREF _Toc177999355 \h </w:instrText>
      </w:r>
      <w:r>
        <w:rPr>
          <w:noProof/>
        </w:rPr>
      </w:r>
      <w:r>
        <w:rPr>
          <w:noProof/>
        </w:rPr>
        <w:fldChar w:fldCharType="separate"/>
      </w:r>
      <w:r>
        <w:rPr>
          <w:noProof/>
        </w:rPr>
        <w:t>75</w:t>
      </w:r>
      <w:r>
        <w:rPr>
          <w:noProof/>
        </w:rPr>
        <w:fldChar w:fldCharType="end"/>
      </w:r>
    </w:p>
    <w:p w14:paraId="65629DA1" w14:textId="4CF2C724"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9.10</w:t>
      </w:r>
      <w:r w:rsidRPr="00784926">
        <w:rPr>
          <w:bCs/>
          <w:noProof/>
        </w:rPr>
        <w:t>.</w:t>
      </w:r>
      <w:r w:rsidRPr="00784926">
        <w:rPr>
          <w:rFonts w:cs="Arial"/>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_Toc177999356 \h </w:instrText>
      </w:r>
      <w:r>
        <w:rPr>
          <w:noProof/>
        </w:rPr>
      </w:r>
      <w:r>
        <w:rPr>
          <w:noProof/>
        </w:rPr>
        <w:fldChar w:fldCharType="separate"/>
      </w:r>
      <w:r>
        <w:rPr>
          <w:noProof/>
        </w:rPr>
        <w:t>75</w:t>
      </w:r>
      <w:r>
        <w:rPr>
          <w:noProof/>
        </w:rPr>
        <w:fldChar w:fldCharType="end"/>
      </w:r>
    </w:p>
    <w:p w14:paraId="13460DF8" w14:textId="662A26C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9.10</w:t>
      </w:r>
      <w:r w:rsidRPr="00784926">
        <w:rPr>
          <w:bCs/>
          <w:noProof/>
        </w:rPr>
        <w:t>.</w:t>
      </w:r>
      <w:r w:rsidRPr="00784926">
        <w:rPr>
          <w:rFonts w:cs="Arial"/>
          <w:bCs/>
          <w:noProof/>
        </w:rPr>
        <w:t>4</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_Toc177999357 \h </w:instrText>
      </w:r>
      <w:r>
        <w:rPr>
          <w:noProof/>
        </w:rPr>
      </w:r>
      <w:r>
        <w:rPr>
          <w:noProof/>
        </w:rPr>
        <w:fldChar w:fldCharType="separate"/>
      </w:r>
      <w:r>
        <w:rPr>
          <w:noProof/>
        </w:rPr>
        <w:t>75</w:t>
      </w:r>
      <w:r>
        <w:rPr>
          <w:noProof/>
        </w:rPr>
        <w:fldChar w:fldCharType="end"/>
      </w:r>
    </w:p>
    <w:p w14:paraId="0192ACD4" w14:textId="1A6D657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cs="Arial"/>
          <w:bCs/>
          <w:noProof/>
        </w:rPr>
        <w:t>9.10</w:t>
      </w:r>
      <w:r w:rsidRPr="00784926">
        <w:rPr>
          <w:bCs/>
          <w:noProof/>
        </w:rPr>
        <w:t>.4.2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SS_NSCE_MultiSlices_Optimization operation</w:t>
      </w:r>
      <w:r>
        <w:rPr>
          <w:noProof/>
        </w:rPr>
        <w:tab/>
      </w:r>
      <w:r>
        <w:rPr>
          <w:noProof/>
        </w:rPr>
        <w:fldChar w:fldCharType="begin"/>
      </w:r>
      <w:r>
        <w:rPr>
          <w:noProof/>
        </w:rPr>
        <w:instrText xml:space="preserve"> PAGEREF _Toc177999358 \h </w:instrText>
      </w:r>
      <w:r>
        <w:rPr>
          <w:noProof/>
        </w:rPr>
      </w:r>
      <w:r>
        <w:rPr>
          <w:noProof/>
        </w:rPr>
        <w:fldChar w:fldCharType="separate"/>
      </w:r>
      <w:r>
        <w:rPr>
          <w:noProof/>
        </w:rPr>
        <w:t>76</w:t>
      </w:r>
      <w:r>
        <w:rPr>
          <w:noProof/>
        </w:rPr>
        <w:fldChar w:fldCharType="end"/>
      </w:r>
    </w:p>
    <w:p w14:paraId="72FCEA4C" w14:textId="4B2EDADA"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11</w:t>
      </w:r>
      <w:r>
        <w:rPr>
          <w:rFonts w:asciiTheme="minorHAnsi" w:eastAsiaTheme="minorEastAsia" w:hAnsiTheme="minorHAnsi" w:cstheme="minorBidi"/>
          <w:noProof/>
          <w:kern w:val="2"/>
          <w:sz w:val="24"/>
          <w:szCs w:val="24"/>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_Toc177999359 \h </w:instrText>
      </w:r>
      <w:r>
        <w:rPr>
          <w:noProof/>
        </w:rPr>
      </w:r>
      <w:r>
        <w:rPr>
          <w:noProof/>
        </w:rPr>
        <w:fldChar w:fldCharType="separate"/>
      </w:r>
      <w:r>
        <w:rPr>
          <w:noProof/>
        </w:rPr>
        <w:t>76</w:t>
      </w:r>
      <w:r>
        <w:rPr>
          <w:noProof/>
        </w:rPr>
        <w:fldChar w:fldCharType="end"/>
      </w:r>
    </w:p>
    <w:p w14:paraId="6BB56908" w14:textId="64C3179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_Toc177999360 \h </w:instrText>
      </w:r>
      <w:r>
        <w:rPr>
          <w:noProof/>
        </w:rPr>
      </w:r>
      <w:r>
        <w:rPr>
          <w:noProof/>
        </w:rPr>
        <w:fldChar w:fldCharType="separate"/>
      </w:r>
      <w:r>
        <w:rPr>
          <w:noProof/>
        </w:rPr>
        <w:t>76</w:t>
      </w:r>
      <w:r>
        <w:rPr>
          <w:noProof/>
        </w:rPr>
        <w:fldChar w:fldCharType="end"/>
      </w:r>
    </w:p>
    <w:p w14:paraId="298B5437" w14:textId="63CAB960"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9.11.2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Procedures</w:t>
      </w:r>
      <w:r>
        <w:rPr>
          <w:noProof/>
        </w:rPr>
        <w:tab/>
      </w:r>
      <w:r>
        <w:rPr>
          <w:noProof/>
        </w:rPr>
        <w:fldChar w:fldCharType="begin"/>
      </w:r>
      <w:r>
        <w:rPr>
          <w:noProof/>
        </w:rPr>
        <w:instrText xml:space="preserve"> PAGEREF _Toc177999361 \h </w:instrText>
      </w:r>
      <w:r>
        <w:rPr>
          <w:noProof/>
        </w:rPr>
      </w:r>
      <w:r>
        <w:rPr>
          <w:noProof/>
        </w:rPr>
        <w:fldChar w:fldCharType="separate"/>
      </w:r>
      <w:r>
        <w:rPr>
          <w:noProof/>
        </w:rPr>
        <w:t>76</w:t>
      </w:r>
      <w:r>
        <w:rPr>
          <w:noProof/>
        </w:rPr>
        <w:fldChar w:fldCharType="end"/>
      </w:r>
    </w:p>
    <w:p w14:paraId="612A82A4" w14:textId="14C8570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9.11.2.1</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 for VAL server-triggered and network-based network slice adaptation for VAL application- request and response model</w:t>
      </w:r>
      <w:r>
        <w:rPr>
          <w:noProof/>
        </w:rPr>
        <w:tab/>
      </w:r>
      <w:r>
        <w:rPr>
          <w:noProof/>
        </w:rPr>
        <w:fldChar w:fldCharType="begin"/>
      </w:r>
      <w:r>
        <w:rPr>
          <w:noProof/>
        </w:rPr>
        <w:instrText xml:space="preserve"> PAGEREF _Toc177999362 \h </w:instrText>
      </w:r>
      <w:r>
        <w:rPr>
          <w:noProof/>
        </w:rPr>
      </w:r>
      <w:r>
        <w:rPr>
          <w:noProof/>
        </w:rPr>
        <w:fldChar w:fldCharType="separate"/>
      </w:r>
      <w:r>
        <w:rPr>
          <w:noProof/>
        </w:rPr>
        <w:t>76</w:t>
      </w:r>
      <w:r>
        <w:rPr>
          <w:noProof/>
        </w:rPr>
        <w:fldChar w:fldCharType="end"/>
      </w:r>
    </w:p>
    <w:p w14:paraId="36E2C46A" w14:textId="6548BF0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9.11.2.2</w:t>
      </w:r>
      <w:r>
        <w:rPr>
          <w:rFonts w:asciiTheme="minorHAnsi" w:eastAsiaTheme="minorEastAsia" w:hAnsiTheme="minorHAnsi" w:cstheme="minorBidi"/>
          <w:noProof/>
          <w:kern w:val="2"/>
          <w:sz w:val="24"/>
          <w:szCs w:val="24"/>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_Toc177999363 \h </w:instrText>
      </w:r>
      <w:r>
        <w:rPr>
          <w:noProof/>
        </w:rPr>
      </w:r>
      <w:r>
        <w:rPr>
          <w:noProof/>
        </w:rPr>
        <w:fldChar w:fldCharType="separate"/>
      </w:r>
      <w:r>
        <w:rPr>
          <w:noProof/>
        </w:rPr>
        <w:t>77</w:t>
      </w:r>
      <w:r>
        <w:rPr>
          <w:noProof/>
        </w:rPr>
        <w:fldChar w:fldCharType="end"/>
      </w:r>
    </w:p>
    <w:p w14:paraId="3495F37F" w14:textId="4AC7AA8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9.11.2.3</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_Toc177999364 \h </w:instrText>
      </w:r>
      <w:r>
        <w:rPr>
          <w:noProof/>
        </w:rPr>
      </w:r>
      <w:r>
        <w:rPr>
          <w:noProof/>
        </w:rPr>
        <w:fldChar w:fldCharType="separate"/>
      </w:r>
      <w:r>
        <w:rPr>
          <w:noProof/>
        </w:rPr>
        <w:t>78</w:t>
      </w:r>
      <w:r>
        <w:rPr>
          <w:noProof/>
        </w:rPr>
        <w:fldChar w:fldCharType="end"/>
      </w:r>
    </w:p>
    <w:p w14:paraId="77AB1292" w14:textId="4736D67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9.11.2.4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VAL UE-triggered and network-based network slice adaptation for VAL application - </w:t>
      </w:r>
      <w:r w:rsidRPr="00784926">
        <w:rPr>
          <w:bCs/>
          <w:noProof/>
        </w:rPr>
        <w:t>subscribe and notify model</w:t>
      </w:r>
      <w:r>
        <w:rPr>
          <w:noProof/>
        </w:rPr>
        <w:tab/>
      </w:r>
      <w:r>
        <w:rPr>
          <w:noProof/>
        </w:rPr>
        <w:fldChar w:fldCharType="begin"/>
      </w:r>
      <w:r>
        <w:rPr>
          <w:noProof/>
        </w:rPr>
        <w:instrText xml:space="preserve"> PAGEREF _Toc177999365 \h </w:instrText>
      </w:r>
      <w:r>
        <w:rPr>
          <w:noProof/>
        </w:rPr>
      </w:r>
      <w:r>
        <w:rPr>
          <w:noProof/>
        </w:rPr>
        <w:fldChar w:fldCharType="separate"/>
      </w:r>
      <w:r>
        <w:rPr>
          <w:noProof/>
        </w:rPr>
        <w:t>79</w:t>
      </w:r>
      <w:r>
        <w:rPr>
          <w:noProof/>
        </w:rPr>
        <w:fldChar w:fldCharType="end"/>
      </w:r>
    </w:p>
    <w:p w14:paraId="78F45728" w14:textId="19CB00D8"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9.11.3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_Toc177999366 \h </w:instrText>
      </w:r>
      <w:r>
        <w:rPr>
          <w:noProof/>
        </w:rPr>
      </w:r>
      <w:r>
        <w:rPr>
          <w:noProof/>
        </w:rPr>
        <w:fldChar w:fldCharType="separate"/>
      </w:r>
      <w:r>
        <w:rPr>
          <w:noProof/>
        </w:rPr>
        <w:t>80</w:t>
      </w:r>
      <w:r>
        <w:rPr>
          <w:noProof/>
        </w:rPr>
        <w:fldChar w:fldCharType="end"/>
      </w:r>
    </w:p>
    <w:p w14:paraId="50C09DEE" w14:textId="4FDFEAE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9.11.3.1</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request</w:t>
      </w:r>
      <w:r>
        <w:rPr>
          <w:noProof/>
        </w:rPr>
        <w:tab/>
      </w:r>
      <w:r>
        <w:rPr>
          <w:noProof/>
        </w:rPr>
        <w:fldChar w:fldCharType="begin"/>
      </w:r>
      <w:r>
        <w:rPr>
          <w:noProof/>
        </w:rPr>
        <w:instrText xml:space="preserve"> PAGEREF _Toc177999367 \h </w:instrText>
      </w:r>
      <w:r>
        <w:rPr>
          <w:noProof/>
        </w:rPr>
      </w:r>
      <w:r>
        <w:rPr>
          <w:noProof/>
        </w:rPr>
        <w:fldChar w:fldCharType="separate"/>
      </w:r>
      <w:r>
        <w:rPr>
          <w:noProof/>
        </w:rPr>
        <w:t>80</w:t>
      </w:r>
      <w:r>
        <w:rPr>
          <w:noProof/>
        </w:rPr>
        <w:fldChar w:fldCharType="end"/>
      </w:r>
    </w:p>
    <w:p w14:paraId="08778BCE" w14:textId="2A6D8C4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9.11.3.2</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response</w:t>
      </w:r>
      <w:r>
        <w:rPr>
          <w:noProof/>
        </w:rPr>
        <w:tab/>
      </w:r>
      <w:r>
        <w:rPr>
          <w:noProof/>
        </w:rPr>
        <w:fldChar w:fldCharType="begin"/>
      </w:r>
      <w:r>
        <w:rPr>
          <w:noProof/>
        </w:rPr>
        <w:instrText xml:space="preserve"> PAGEREF _Toc177999368 \h </w:instrText>
      </w:r>
      <w:r>
        <w:rPr>
          <w:noProof/>
        </w:rPr>
      </w:r>
      <w:r>
        <w:rPr>
          <w:noProof/>
        </w:rPr>
        <w:fldChar w:fldCharType="separate"/>
      </w:r>
      <w:r>
        <w:rPr>
          <w:noProof/>
        </w:rPr>
        <w:t>80</w:t>
      </w:r>
      <w:r>
        <w:rPr>
          <w:noProof/>
        </w:rPr>
        <w:fldChar w:fldCharType="end"/>
      </w:r>
    </w:p>
    <w:p w14:paraId="6D3B173B" w14:textId="6FF21E0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9.11.3.3</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trigger</w:t>
      </w:r>
      <w:r>
        <w:rPr>
          <w:noProof/>
        </w:rPr>
        <w:tab/>
      </w:r>
      <w:r>
        <w:rPr>
          <w:noProof/>
        </w:rPr>
        <w:fldChar w:fldCharType="begin"/>
      </w:r>
      <w:r>
        <w:rPr>
          <w:noProof/>
        </w:rPr>
        <w:instrText xml:space="preserve"> PAGEREF _Toc177999369 \h </w:instrText>
      </w:r>
      <w:r>
        <w:rPr>
          <w:noProof/>
        </w:rPr>
      </w:r>
      <w:r>
        <w:rPr>
          <w:noProof/>
        </w:rPr>
        <w:fldChar w:fldCharType="separate"/>
      </w:r>
      <w:r>
        <w:rPr>
          <w:noProof/>
        </w:rPr>
        <w:t>80</w:t>
      </w:r>
      <w:r>
        <w:rPr>
          <w:noProof/>
        </w:rPr>
        <w:fldChar w:fldCharType="end"/>
      </w:r>
    </w:p>
    <w:p w14:paraId="0EF71185" w14:textId="54718E4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9.11.3.4</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trigger response</w:t>
      </w:r>
      <w:r>
        <w:rPr>
          <w:noProof/>
        </w:rPr>
        <w:tab/>
      </w:r>
      <w:r>
        <w:rPr>
          <w:noProof/>
        </w:rPr>
        <w:fldChar w:fldCharType="begin"/>
      </w:r>
      <w:r>
        <w:rPr>
          <w:noProof/>
        </w:rPr>
        <w:instrText xml:space="preserve"> PAGEREF _Toc177999370 \h </w:instrText>
      </w:r>
      <w:r>
        <w:rPr>
          <w:noProof/>
        </w:rPr>
      </w:r>
      <w:r>
        <w:rPr>
          <w:noProof/>
        </w:rPr>
        <w:fldChar w:fldCharType="separate"/>
      </w:r>
      <w:r>
        <w:rPr>
          <w:noProof/>
        </w:rPr>
        <w:t>81</w:t>
      </w:r>
      <w:r>
        <w:rPr>
          <w:noProof/>
        </w:rPr>
        <w:fldChar w:fldCharType="end"/>
      </w:r>
    </w:p>
    <w:p w14:paraId="3767E220" w14:textId="4CAD0C8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9.11.3.5</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subscribe request</w:t>
      </w:r>
      <w:r>
        <w:rPr>
          <w:noProof/>
        </w:rPr>
        <w:tab/>
      </w:r>
      <w:r>
        <w:rPr>
          <w:noProof/>
        </w:rPr>
        <w:fldChar w:fldCharType="begin"/>
      </w:r>
      <w:r>
        <w:rPr>
          <w:noProof/>
        </w:rPr>
        <w:instrText xml:space="preserve"> PAGEREF _Toc177999371 \h </w:instrText>
      </w:r>
      <w:r>
        <w:rPr>
          <w:noProof/>
        </w:rPr>
      </w:r>
      <w:r>
        <w:rPr>
          <w:noProof/>
        </w:rPr>
        <w:fldChar w:fldCharType="separate"/>
      </w:r>
      <w:r>
        <w:rPr>
          <w:noProof/>
        </w:rPr>
        <w:t>81</w:t>
      </w:r>
      <w:r>
        <w:rPr>
          <w:noProof/>
        </w:rPr>
        <w:fldChar w:fldCharType="end"/>
      </w:r>
    </w:p>
    <w:p w14:paraId="275AB20E" w14:textId="31DA167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9.11.3.6</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subscribe response</w:t>
      </w:r>
      <w:r>
        <w:rPr>
          <w:noProof/>
        </w:rPr>
        <w:tab/>
      </w:r>
      <w:r>
        <w:rPr>
          <w:noProof/>
        </w:rPr>
        <w:fldChar w:fldCharType="begin"/>
      </w:r>
      <w:r>
        <w:rPr>
          <w:noProof/>
        </w:rPr>
        <w:instrText xml:space="preserve"> PAGEREF _Toc177999372 \h </w:instrText>
      </w:r>
      <w:r>
        <w:rPr>
          <w:noProof/>
        </w:rPr>
      </w:r>
      <w:r>
        <w:rPr>
          <w:noProof/>
        </w:rPr>
        <w:fldChar w:fldCharType="separate"/>
      </w:r>
      <w:r>
        <w:rPr>
          <w:noProof/>
        </w:rPr>
        <w:t>82</w:t>
      </w:r>
      <w:r>
        <w:rPr>
          <w:noProof/>
        </w:rPr>
        <w:fldChar w:fldCharType="end"/>
      </w:r>
    </w:p>
    <w:p w14:paraId="5D6D810D" w14:textId="51CE7BF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9.11.3.7</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trigger subscribe request</w:t>
      </w:r>
      <w:r>
        <w:rPr>
          <w:noProof/>
        </w:rPr>
        <w:tab/>
      </w:r>
      <w:r>
        <w:rPr>
          <w:noProof/>
        </w:rPr>
        <w:fldChar w:fldCharType="begin"/>
      </w:r>
      <w:r>
        <w:rPr>
          <w:noProof/>
        </w:rPr>
        <w:instrText xml:space="preserve"> PAGEREF _Toc177999373 \h </w:instrText>
      </w:r>
      <w:r>
        <w:rPr>
          <w:noProof/>
        </w:rPr>
      </w:r>
      <w:r>
        <w:rPr>
          <w:noProof/>
        </w:rPr>
        <w:fldChar w:fldCharType="separate"/>
      </w:r>
      <w:r>
        <w:rPr>
          <w:noProof/>
        </w:rPr>
        <w:t>82</w:t>
      </w:r>
      <w:r>
        <w:rPr>
          <w:noProof/>
        </w:rPr>
        <w:fldChar w:fldCharType="end"/>
      </w:r>
    </w:p>
    <w:p w14:paraId="4CFCB1E1" w14:textId="3DB519D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9.11.3.8</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trigger subscribe response</w:t>
      </w:r>
      <w:r>
        <w:rPr>
          <w:noProof/>
        </w:rPr>
        <w:tab/>
      </w:r>
      <w:r>
        <w:rPr>
          <w:noProof/>
        </w:rPr>
        <w:fldChar w:fldCharType="begin"/>
      </w:r>
      <w:r>
        <w:rPr>
          <w:noProof/>
        </w:rPr>
        <w:instrText xml:space="preserve"> PAGEREF _Toc177999374 \h </w:instrText>
      </w:r>
      <w:r>
        <w:rPr>
          <w:noProof/>
        </w:rPr>
      </w:r>
      <w:r>
        <w:rPr>
          <w:noProof/>
        </w:rPr>
        <w:fldChar w:fldCharType="separate"/>
      </w:r>
      <w:r>
        <w:rPr>
          <w:noProof/>
        </w:rPr>
        <w:t>83</w:t>
      </w:r>
      <w:r>
        <w:rPr>
          <w:noProof/>
        </w:rPr>
        <w:fldChar w:fldCharType="end"/>
      </w:r>
    </w:p>
    <w:p w14:paraId="1540DCA2" w14:textId="779C7C01"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9.11.3.9</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adaptation notification</w:t>
      </w:r>
      <w:r>
        <w:rPr>
          <w:noProof/>
        </w:rPr>
        <w:tab/>
      </w:r>
      <w:r>
        <w:rPr>
          <w:noProof/>
        </w:rPr>
        <w:fldChar w:fldCharType="begin"/>
      </w:r>
      <w:r>
        <w:rPr>
          <w:noProof/>
        </w:rPr>
        <w:instrText xml:space="preserve"> PAGEREF _Toc177999375 \h </w:instrText>
      </w:r>
      <w:r>
        <w:rPr>
          <w:noProof/>
        </w:rPr>
      </w:r>
      <w:r>
        <w:rPr>
          <w:noProof/>
        </w:rPr>
        <w:fldChar w:fldCharType="separate"/>
      </w:r>
      <w:r>
        <w:rPr>
          <w:noProof/>
        </w:rPr>
        <w:t>83</w:t>
      </w:r>
      <w:r>
        <w:rPr>
          <w:noProof/>
        </w:rPr>
        <w:fldChar w:fldCharType="end"/>
      </w:r>
    </w:p>
    <w:p w14:paraId="745CE8CC" w14:textId="2AF3657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9.11.4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_Toc177999376 \h </w:instrText>
      </w:r>
      <w:r>
        <w:rPr>
          <w:noProof/>
        </w:rPr>
      </w:r>
      <w:r>
        <w:rPr>
          <w:noProof/>
        </w:rPr>
        <w:fldChar w:fldCharType="separate"/>
      </w:r>
      <w:r>
        <w:rPr>
          <w:noProof/>
        </w:rPr>
        <w:t>83</w:t>
      </w:r>
      <w:r>
        <w:rPr>
          <w:noProof/>
        </w:rPr>
        <w:fldChar w:fldCharType="end"/>
      </w:r>
    </w:p>
    <w:p w14:paraId="2B5BD1EC" w14:textId="014F475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_Toc177999377 \h </w:instrText>
      </w:r>
      <w:r>
        <w:rPr>
          <w:noProof/>
        </w:rPr>
      </w:r>
      <w:r>
        <w:rPr>
          <w:noProof/>
        </w:rPr>
        <w:fldChar w:fldCharType="separate"/>
      </w:r>
      <w:r>
        <w:rPr>
          <w:noProof/>
        </w:rPr>
        <w:t>83</w:t>
      </w:r>
      <w:r>
        <w:rPr>
          <w:noProof/>
        </w:rPr>
        <w:fldChar w:fldCharType="end"/>
      </w:r>
    </w:p>
    <w:p w14:paraId="7C910F4A" w14:textId="173B009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9.11.4.2</w:t>
      </w:r>
      <w:r>
        <w:rPr>
          <w:rFonts w:asciiTheme="minorHAnsi" w:eastAsiaTheme="minorEastAsia" w:hAnsiTheme="minorHAnsi" w:cstheme="minorBidi"/>
          <w:noProof/>
          <w:kern w:val="2"/>
          <w:sz w:val="24"/>
          <w:szCs w:val="24"/>
          <w:lang w:eastAsia="en-GB"/>
          <w14:ligatures w14:val="standardContextual"/>
        </w:rPr>
        <w:tab/>
      </w:r>
      <w:r w:rsidRPr="00784926">
        <w:rPr>
          <w:bCs/>
          <w:noProof/>
        </w:rPr>
        <w:t>SS_</w:t>
      </w:r>
      <w:r w:rsidRPr="00784926">
        <w:rPr>
          <w:rFonts w:eastAsiaTheme="minorEastAsia"/>
          <w:bCs/>
          <w:noProof/>
          <w:lang w:eastAsia="zh-CN"/>
        </w:rPr>
        <w:t>NSCE_</w:t>
      </w:r>
      <w:r w:rsidRPr="00784926">
        <w:rPr>
          <w:bCs/>
          <w:noProof/>
        </w:rPr>
        <w:t>NetworkSliceAdaptation API</w:t>
      </w:r>
      <w:r>
        <w:rPr>
          <w:noProof/>
        </w:rPr>
        <w:tab/>
      </w:r>
      <w:r>
        <w:rPr>
          <w:noProof/>
        </w:rPr>
        <w:fldChar w:fldCharType="begin"/>
      </w:r>
      <w:r>
        <w:rPr>
          <w:noProof/>
        </w:rPr>
        <w:instrText xml:space="preserve"> PAGEREF _Toc177999378 \h </w:instrText>
      </w:r>
      <w:r>
        <w:rPr>
          <w:noProof/>
        </w:rPr>
      </w:r>
      <w:r>
        <w:rPr>
          <w:noProof/>
        </w:rPr>
        <w:fldChar w:fldCharType="separate"/>
      </w:r>
      <w:r>
        <w:rPr>
          <w:noProof/>
        </w:rPr>
        <w:t>84</w:t>
      </w:r>
      <w:r>
        <w:rPr>
          <w:noProof/>
        </w:rPr>
        <w:fldChar w:fldCharType="end"/>
      </w:r>
    </w:p>
    <w:p w14:paraId="640491CD" w14:textId="72B03E7E"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_Toc177999379 \h </w:instrText>
      </w:r>
      <w:r>
        <w:rPr>
          <w:noProof/>
        </w:rPr>
      </w:r>
      <w:r>
        <w:rPr>
          <w:noProof/>
        </w:rPr>
        <w:fldChar w:fldCharType="separate"/>
      </w:r>
      <w:r>
        <w:rPr>
          <w:noProof/>
        </w:rPr>
        <w:t>84</w:t>
      </w:r>
      <w:r>
        <w:rPr>
          <w:noProof/>
        </w:rPr>
        <w:fldChar w:fldCharType="end"/>
      </w:r>
    </w:p>
    <w:p w14:paraId="1E5A527F" w14:textId="180BB722"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Pr>
          <w:noProof/>
        </w:rPr>
        <w:t>9.11.4.2.2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_Toc177999380 \h </w:instrText>
      </w:r>
      <w:r>
        <w:rPr>
          <w:noProof/>
        </w:rPr>
      </w:r>
      <w:r>
        <w:rPr>
          <w:noProof/>
        </w:rPr>
        <w:fldChar w:fldCharType="separate"/>
      </w:r>
      <w:r>
        <w:rPr>
          <w:noProof/>
        </w:rPr>
        <w:t>84</w:t>
      </w:r>
      <w:r>
        <w:rPr>
          <w:noProof/>
        </w:rPr>
        <w:fldChar w:fldCharType="end"/>
      </w:r>
    </w:p>
    <w:p w14:paraId="0A1B90A1" w14:textId="32A00947"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bCs/>
          <w:noProof/>
        </w:rPr>
        <w:t>.</w:t>
      </w:r>
      <w:r w:rsidRPr="00784926">
        <w:rPr>
          <w:rFonts w:eastAsiaTheme="minorEastAsia"/>
          <w:bCs/>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784926">
        <w:rPr>
          <w:bCs/>
          <w:noProof/>
        </w:rPr>
        <w:t>Slice related communication service lifecycle management exposure</w:t>
      </w:r>
      <w:r>
        <w:rPr>
          <w:noProof/>
        </w:rPr>
        <w:tab/>
      </w:r>
      <w:r>
        <w:rPr>
          <w:noProof/>
        </w:rPr>
        <w:fldChar w:fldCharType="begin"/>
      </w:r>
      <w:r>
        <w:rPr>
          <w:noProof/>
        </w:rPr>
        <w:instrText xml:space="preserve"> PAGEREF _Toc177999381 \h </w:instrText>
      </w:r>
      <w:r>
        <w:rPr>
          <w:noProof/>
        </w:rPr>
      </w:r>
      <w:r>
        <w:rPr>
          <w:noProof/>
        </w:rPr>
        <w:fldChar w:fldCharType="separate"/>
      </w:r>
      <w:r>
        <w:rPr>
          <w:noProof/>
        </w:rPr>
        <w:t>84</w:t>
      </w:r>
      <w:r>
        <w:rPr>
          <w:noProof/>
        </w:rPr>
        <w:fldChar w:fldCharType="end"/>
      </w:r>
    </w:p>
    <w:p w14:paraId="5E8836B2" w14:textId="11186EC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bCs/>
          <w:noProof/>
        </w:rPr>
        <w:t>.</w:t>
      </w:r>
      <w:r w:rsidRPr="00784926">
        <w:rPr>
          <w:rFonts w:eastAsiaTheme="minorEastAsia"/>
          <w:bCs/>
          <w:noProof/>
          <w:lang w:eastAsia="zh-CN"/>
        </w:rPr>
        <w:t>12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_Toc177999382 \h </w:instrText>
      </w:r>
      <w:r>
        <w:rPr>
          <w:noProof/>
        </w:rPr>
      </w:r>
      <w:r>
        <w:rPr>
          <w:noProof/>
        </w:rPr>
        <w:fldChar w:fldCharType="separate"/>
      </w:r>
      <w:r>
        <w:rPr>
          <w:noProof/>
        </w:rPr>
        <w:t>84</w:t>
      </w:r>
      <w:r>
        <w:rPr>
          <w:noProof/>
        </w:rPr>
        <w:fldChar w:fldCharType="end"/>
      </w:r>
    </w:p>
    <w:p w14:paraId="2AA72C13" w14:textId="2745803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bCs/>
          <w:noProof/>
        </w:rPr>
        <w:t>.</w:t>
      </w:r>
      <w:r w:rsidRPr="00784926">
        <w:rPr>
          <w:rFonts w:eastAsiaTheme="minorEastAsia"/>
          <w:bCs/>
          <w:noProof/>
          <w:lang w:eastAsia="zh-CN"/>
        </w:rPr>
        <w:t>12</w:t>
      </w:r>
      <w:r w:rsidRPr="00784926">
        <w:rPr>
          <w:bCs/>
          <w:noProof/>
        </w:rPr>
        <w:t>.</w:t>
      </w:r>
      <w:r w:rsidRPr="00784926">
        <w:rPr>
          <w:rFonts w:eastAsia="SimSun" w:cs="Arial"/>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_Toc177999383 \h </w:instrText>
      </w:r>
      <w:r>
        <w:rPr>
          <w:noProof/>
        </w:rPr>
      </w:r>
      <w:r>
        <w:rPr>
          <w:noProof/>
        </w:rPr>
        <w:fldChar w:fldCharType="separate"/>
      </w:r>
      <w:r>
        <w:rPr>
          <w:noProof/>
        </w:rPr>
        <w:t>84</w:t>
      </w:r>
      <w:r>
        <w:rPr>
          <w:noProof/>
        </w:rPr>
        <w:fldChar w:fldCharType="end"/>
      </w:r>
    </w:p>
    <w:p w14:paraId="6A528D79" w14:textId="255C345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12</w:t>
      </w:r>
      <w:r w:rsidRPr="00784926">
        <w:rPr>
          <w:bCs/>
          <w:noProof/>
        </w:rPr>
        <w:t>.</w:t>
      </w:r>
      <w:r w:rsidRPr="00784926">
        <w:rPr>
          <w:rFonts w:cs="Arial"/>
          <w:bCs/>
          <w:noProof/>
        </w:rPr>
        <w:t>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Procedures on slice related communication service lifecycle management exposure</w:t>
      </w:r>
      <w:r>
        <w:rPr>
          <w:noProof/>
        </w:rPr>
        <w:tab/>
      </w:r>
      <w:r>
        <w:rPr>
          <w:noProof/>
        </w:rPr>
        <w:fldChar w:fldCharType="begin"/>
      </w:r>
      <w:r>
        <w:rPr>
          <w:noProof/>
        </w:rPr>
        <w:instrText xml:space="preserve"> PAGEREF _Toc177999384 \h </w:instrText>
      </w:r>
      <w:r>
        <w:rPr>
          <w:noProof/>
        </w:rPr>
      </w:r>
      <w:r>
        <w:rPr>
          <w:noProof/>
        </w:rPr>
        <w:fldChar w:fldCharType="separate"/>
      </w:r>
      <w:r>
        <w:rPr>
          <w:noProof/>
        </w:rPr>
        <w:t>84</w:t>
      </w:r>
      <w:r>
        <w:rPr>
          <w:noProof/>
        </w:rPr>
        <w:fldChar w:fldCharType="end"/>
      </w:r>
    </w:p>
    <w:p w14:paraId="7C0A3A1D" w14:textId="5595F9D3"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12</w:t>
      </w:r>
      <w:r w:rsidRPr="00784926">
        <w:rPr>
          <w:bCs/>
          <w:noProof/>
        </w:rPr>
        <w:t>.</w:t>
      </w:r>
      <w:r w:rsidRPr="00784926">
        <w:rPr>
          <w:rFonts w:cs="Arial"/>
          <w:bCs/>
          <w:noProof/>
        </w:rPr>
        <w:t>2</w:t>
      </w:r>
      <w:r w:rsidRPr="00784926">
        <w:rPr>
          <w:bCs/>
          <w:noProof/>
        </w:rPr>
        <w:t>.1</w:t>
      </w:r>
      <w:r w:rsidRPr="00784926">
        <w:rPr>
          <w:rFonts w:ascii="DengXian" w:eastAsia="DengXian" w:hAnsi="DengXian"/>
          <w:bCs/>
          <w:noProof/>
        </w:rPr>
        <w:t>.</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Slice related Communication Service Creation</w:t>
      </w:r>
      <w:r>
        <w:rPr>
          <w:noProof/>
        </w:rPr>
        <w:tab/>
      </w:r>
      <w:r>
        <w:rPr>
          <w:noProof/>
        </w:rPr>
        <w:fldChar w:fldCharType="begin"/>
      </w:r>
      <w:r>
        <w:rPr>
          <w:noProof/>
        </w:rPr>
        <w:instrText xml:space="preserve"> PAGEREF _Toc177999385 \h </w:instrText>
      </w:r>
      <w:r>
        <w:rPr>
          <w:noProof/>
        </w:rPr>
      </w:r>
      <w:r>
        <w:rPr>
          <w:noProof/>
        </w:rPr>
        <w:fldChar w:fldCharType="separate"/>
      </w:r>
      <w:r>
        <w:rPr>
          <w:noProof/>
        </w:rPr>
        <w:t>84</w:t>
      </w:r>
      <w:r>
        <w:rPr>
          <w:noProof/>
        </w:rPr>
        <w:fldChar w:fldCharType="end"/>
      </w:r>
    </w:p>
    <w:p w14:paraId="2F645E9A" w14:textId="20B73A81"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12</w:t>
      </w:r>
      <w:r w:rsidRPr="00784926">
        <w:rPr>
          <w:bCs/>
          <w:noProof/>
        </w:rPr>
        <w:t>.</w:t>
      </w:r>
      <w:r w:rsidRPr="00784926">
        <w:rPr>
          <w:rFonts w:cs="Arial"/>
          <w:bCs/>
          <w:noProof/>
        </w:rPr>
        <w:t>2</w:t>
      </w:r>
      <w:r w:rsidRPr="00784926">
        <w:rPr>
          <w:bCs/>
          <w:noProof/>
        </w:rPr>
        <w:t>.1</w:t>
      </w:r>
      <w:r w:rsidRPr="00784926">
        <w:rPr>
          <w:rFonts w:ascii="DengXian" w:eastAsia="DengXian" w:hAnsi="DengXian"/>
          <w:bCs/>
          <w:noProof/>
        </w:rPr>
        <w:t>.</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Slice related Communication Service Reconfiguration</w:t>
      </w:r>
      <w:r>
        <w:rPr>
          <w:noProof/>
        </w:rPr>
        <w:tab/>
      </w:r>
      <w:r>
        <w:rPr>
          <w:noProof/>
        </w:rPr>
        <w:fldChar w:fldCharType="begin"/>
      </w:r>
      <w:r>
        <w:rPr>
          <w:noProof/>
        </w:rPr>
        <w:instrText xml:space="preserve"> PAGEREF _Toc177999386 \h </w:instrText>
      </w:r>
      <w:r>
        <w:rPr>
          <w:noProof/>
        </w:rPr>
      </w:r>
      <w:r>
        <w:rPr>
          <w:noProof/>
        </w:rPr>
        <w:fldChar w:fldCharType="separate"/>
      </w:r>
      <w:r>
        <w:rPr>
          <w:noProof/>
        </w:rPr>
        <w:t>85</w:t>
      </w:r>
      <w:r>
        <w:rPr>
          <w:noProof/>
        </w:rPr>
        <w:fldChar w:fldCharType="end"/>
      </w:r>
    </w:p>
    <w:p w14:paraId="388DFB5C" w14:textId="6C1F6704"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12</w:t>
      </w:r>
      <w:r w:rsidRPr="00784926">
        <w:rPr>
          <w:bCs/>
          <w:noProof/>
        </w:rPr>
        <w:t>.</w:t>
      </w:r>
      <w:r w:rsidRPr="00784926">
        <w:rPr>
          <w:rFonts w:cs="Arial"/>
          <w:bCs/>
          <w:noProof/>
        </w:rPr>
        <w:t>2</w:t>
      </w:r>
      <w:r w:rsidRPr="00784926">
        <w:rPr>
          <w:bCs/>
          <w:noProof/>
        </w:rPr>
        <w:t>.1</w:t>
      </w:r>
      <w:r w:rsidRPr="00784926">
        <w:rPr>
          <w:rFonts w:ascii="DengXian" w:eastAsia="DengXian" w:hAnsi="DengXian"/>
          <w:bCs/>
          <w:noProof/>
        </w:rPr>
        <w:t>.</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Slice related Communication Service disengagement</w:t>
      </w:r>
      <w:r>
        <w:rPr>
          <w:noProof/>
        </w:rPr>
        <w:tab/>
      </w:r>
      <w:r>
        <w:rPr>
          <w:noProof/>
        </w:rPr>
        <w:fldChar w:fldCharType="begin"/>
      </w:r>
      <w:r>
        <w:rPr>
          <w:noProof/>
        </w:rPr>
        <w:instrText xml:space="preserve"> PAGEREF _Toc177999387 \h </w:instrText>
      </w:r>
      <w:r>
        <w:rPr>
          <w:noProof/>
        </w:rPr>
      </w:r>
      <w:r>
        <w:rPr>
          <w:noProof/>
        </w:rPr>
        <w:fldChar w:fldCharType="separate"/>
      </w:r>
      <w:r>
        <w:rPr>
          <w:noProof/>
        </w:rPr>
        <w:t>86</w:t>
      </w:r>
      <w:r>
        <w:rPr>
          <w:noProof/>
        </w:rPr>
        <w:fldChar w:fldCharType="end"/>
      </w:r>
    </w:p>
    <w:p w14:paraId="39F0C1DA" w14:textId="3890F78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bCs/>
          <w:noProof/>
        </w:rPr>
        <w:t>.</w:t>
      </w:r>
      <w:r w:rsidRPr="00784926">
        <w:rPr>
          <w:rFonts w:eastAsiaTheme="minorEastAsia"/>
          <w:bCs/>
          <w:noProof/>
          <w:lang w:eastAsia="zh-CN"/>
        </w:rPr>
        <w:t>12</w:t>
      </w:r>
      <w:r w:rsidRPr="00784926">
        <w:rPr>
          <w:bCs/>
          <w:noProof/>
        </w:rPr>
        <w:t>.</w:t>
      </w:r>
      <w:r w:rsidRPr="00784926">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_Toc177999388 \h </w:instrText>
      </w:r>
      <w:r>
        <w:rPr>
          <w:noProof/>
        </w:rPr>
      </w:r>
      <w:r>
        <w:rPr>
          <w:noProof/>
        </w:rPr>
        <w:fldChar w:fldCharType="separate"/>
      </w:r>
      <w:r>
        <w:rPr>
          <w:noProof/>
        </w:rPr>
        <w:t>87</w:t>
      </w:r>
      <w:r>
        <w:rPr>
          <w:noProof/>
        </w:rPr>
        <w:fldChar w:fldCharType="end"/>
      </w:r>
    </w:p>
    <w:p w14:paraId="6449A255" w14:textId="3DC6089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_Toc177999389 \h </w:instrText>
      </w:r>
      <w:r>
        <w:rPr>
          <w:noProof/>
        </w:rPr>
      </w:r>
      <w:r>
        <w:rPr>
          <w:noProof/>
        </w:rPr>
        <w:fldChar w:fldCharType="separate"/>
      </w:r>
      <w:r>
        <w:rPr>
          <w:noProof/>
        </w:rPr>
        <w:t>87</w:t>
      </w:r>
      <w:r>
        <w:rPr>
          <w:noProof/>
        </w:rPr>
        <w:fldChar w:fldCharType="end"/>
      </w:r>
    </w:p>
    <w:p w14:paraId="77E5846C" w14:textId="3739A84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sidRPr="00784926">
        <w:rPr>
          <w:bCs/>
          <w:noProof/>
        </w:rPr>
        <w:t>Slice related communication service creation</w:t>
      </w:r>
      <w:r>
        <w:rPr>
          <w:noProof/>
        </w:rPr>
        <w:tab/>
      </w:r>
      <w:r>
        <w:rPr>
          <w:noProof/>
        </w:rPr>
        <w:fldChar w:fldCharType="begin"/>
      </w:r>
      <w:r>
        <w:rPr>
          <w:noProof/>
        </w:rPr>
        <w:instrText xml:space="preserve"> PAGEREF _Toc177999390 \h </w:instrText>
      </w:r>
      <w:r>
        <w:rPr>
          <w:noProof/>
        </w:rPr>
      </w:r>
      <w:r>
        <w:rPr>
          <w:noProof/>
        </w:rPr>
        <w:fldChar w:fldCharType="separate"/>
      </w:r>
      <w:r>
        <w:rPr>
          <w:noProof/>
        </w:rPr>
        <w:t>87</w:t>
      </w:r>
      <w:r>
        <w:rPr>
          <w:noProof/>
        </w:rPr>
        <w:fldChar w:fldCharType="end"/>
      </w:r>
    </w:p>
    <w:p w14:paraId="3B161281" w14:textId="62052F9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.3.3</w:t>
      </w:r>
      <w:r>
        <w:rPr>
          <w:rFonts w:asciiTheme="minorHAnsi" w:eastAsiaTheme="minorEastAsia" w:hAnsiTheme="minorHAnsi" w:cstheme="minorBidi"/>
          <w:noProof/>
          <w:kern w:val="2"/>
          <w:sz w:val="24"/>
          <w:szCs w:val="24"/>
          <w:lang w:eastAsia="en-GB"/>
          <w14:ligatures w14:val="standardContextual"/>
        </w:rPr>
        <w:tab/>
      </w:r>
      <w:r w:rsidRPr="00784926">
        <w:rPr>
          <w:bCs/>
          <w:noProof/>
        </w:rPr>
        <w:t>Slice related communication service reconfiguration</w:t>
      </w:r>
      <w:r>
        <w:rPr>
          <w:noProof/>
        </w:rPr>
        <w:tab/>
      </w:r>
      <w:r>
        <w:rPr>
          <w:noProof/>
        </w:rPr>
        <w:fldChar w:fldCharType="begin"/>
      </w:r>
      <w:r>
        <w:rPr>
          <w:noProof/>
        </w:rPr>
        <w:instrText xml:space="preserve"> PAGEREF _Toc177999391 \h </w:instrText>
      </w:r>
      <w:r>
        <w:rPr>
          <w:noProof/>
        </w:rPr>
      </w:r>
      <w:r>
        <w:rPr>
          <w:noProof/>
        </w:rPr>
        <w:fldChar w:fldCharType="separate"/>
      </w:r>
      <w:r>
        <w:rPr>
          <w:noProof/>
        </w:rPr>
        <w:t>88</w:t>
      </w:r>
      <w:r>
        <w:rPr>
          <w:noProof/>
        </w:rPr>
        <w:fldChar w:fldCharType="end"/>
      </w:r>
    </w:p>
    <w:p w14:paraId="58D0AEA9" w14:textId="425520C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.3.4</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Slice related communication service </w:t>
      </w:r>
      <w:r w:rsidRPr="00784926">
        <w:rPr>
          <w:rFonts w:cs="Arial"/>
          <w:bCs/>
          <w:noProof/>
        </w:rPr>
        <w:t>disengagement</w:t>
      </w:r>
      <w:r>
        <w:rPr>
          <w:noProof/>
        </w:rPr>
        <w:tab/>
      </w:r>
      <w:r>
        <w:rPr>
          <w:noProof/>
        </w:rPr>
        <w:fldChar w:fldCharType="begin"/>
      </w:r>
      <w:r>
        <w:rPr>
          <w:noProof/>
        </w:rPr>
        <w:instrText xml:space="preserve"> PAGEREF _Toc177999392 \h </w:instrText>
      </w:r>
      <w:r>
        <w:rPr>
          <w:noProof/>
        </w:rPr>
      </w:r>
      <w:r>
        <w:rPr>
          <w:noProof/>
        </w:rPr>
        <w:fldChar w:fldCharType="separate"/>
      </w:r>
      <w:r>
        <w:rPr>
          <w:noProof/>
        </w:rPr>
        <w:t>90</w:t>
      </w:r>
      <w:r>
        <w:rPr>
          <w:noProof/>
        </w:rPr>
        <w:fldChar w:fldCharType="end"/>
      </w:r>
    </w:p>
    <w:p w14:paraId="58C97464" w14:textId="2539159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rFonts w:eastAsia="SimSun"/>
          <w:bCs/>
          <w:noProof/>
          <w:lang w:eastAsia="zh-CN"/>
        </w:rPr>
        <w:t>12</w:t>
      </w:r>
      <w:r w:rsidRPr="00784926">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784926">
        <w:rPr>
          <w:rFonts w:eastAsia="SimSun"/>
          <w:bCs/>
          <w:noProof/>
        </w:rPr>
        <w:t>APIs</w:t>
      </w:r>
      <w:r>
        <w:rPr>
          <w:noProof/>
        </w:rPr>
        <w:tab/>
      </w:r>
      <w:r>
        <w:rPr>
          <w:noProof/>
        </w:rPr>
        <w:fldChar w:fldCharType="begin"/>
      </w:r>
      <w:r>
        <w:rPr>
          <w:noProof/>
        </w:rPr>
        <w:instrText xml:space="preserve"> PAGEREF _Toc177999393 \h </w:instrText>
      </w:r>
      <w:r>
        <w:rPr>
          <w:noProof/>
        </w:rPr>
      </w:r>
      <w:r>
        <w:rPr>
          <w:noProof/>
        </w:rPr>
        <w:fldChar w:fldCharType="separate"/>
      </w:r>
      <w:r>
        <w:rPr>
          <w:noProof/>
        </w:rPr>
        <w:t>90</w:t>
      </w:r>
      <w:r>
        <w:rPr>
          <w:noProof/>
        </w:rPr>
        <w:fldChar w:fldCharType="end"/>
      </w:r>
    </w:p>
    <w:p w14:paraId="438308DA" w14:textId="0429583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_Toc177999394 \h </w:instrText>
      </w:r>
      <w:r>
        <w:rPr>
          <w:noProof/>
        </w:rPr>
      </w:r>
      <w:r>
        <w:rPr>
          <w:noProof/>
        </w:rPr>
        <w:fldChar w:fldCharType="separate"/>
      </w:r>
      <w:r>
        <w:rPr>
          <w:noProof/>
        </w:rPr>
        <w:t>90</w:t>
      </w:r>
      <w:r>
        <w:rPr>
          <w:noProof/>
        </w:rPr>
        <w:fldChar w:fldCharType="end"/>
      </w:r>
    </w:p>
    <w:p w14:paraId="14F77BF3" w14:textId="16452AA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.4.2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SS_NSCE_SliceCommService_Creation API</w:t>
      </w:r>
      <w:r>
        <w:rPr>
          <w:noProof/>
        </w:rPr>
        <w:tab/>
      </w:r>
      <w:r>
        <w:rPr>
          <w:noProof/>
        </w:rPr>
        <w:fldChar w:fldCharType="begin"/>
      </w:r>
      <w:r>
        <w:rPr>
          <w:noProof/>
        </w:rPr>
        <w:instrText xml:space="preserve"> PAGEREF _Toc177999395 \h </w:instrText>
      </w:r>
      <w:r>
        <w:rPr>
          <w:noProof/>
        </w:rPr>
      </w:r>
      <w:r>
        <w:rPr>
          <w:noProof/>
        </w:rPr>
        <w:fldChar w:fldCharType="separate"/>
      </w:r>
      <w:r>
        <w:rPr>
          <w:noProof/>
        </w:rPr>
        <w:t>90</w:t>
      </w:r>
      <w:r>
        <w:rPr>
          <w:noProof/>
        </w:rPr>
        <w:fldChar w:fldCharType="end"/>
      </w:r>
    </w:p>
    <w:p w14:paraId="755ACA34" w14:textId="77D180B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.4.3</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SS_NSCE_SliceCommService_Reconfiguration API</w:t>
      </w:r>
      <w:r>
        <w:rPr>
          <w:noProof/>
        </w:rPr>
        <w:tab/>
      </w:r>
      <w:r>
        <w:rPr>
          <w:noProof/>
        </w:rPr>
        <w:fldChar w:fldCharType="begin"/>
      </w:r>
      <w:r>
        <w:rPr>
          <w:noProof/>
        </w:rPr>
        <w:instrText xml:space="preserve"> PAGEREF _Toc177999396 \h </w:instrText>
      </w:r>
      <w:r>
        <w:rPr>
          <w:noProof/>
        </w:rPr>
      </w:r>
      <w:r>
        <w:rPr>
          <w:noProof/>
        </w:rPr>
        <w:fldChar w:fldCharType="separate"/>
      </w:r>
      <w:r>
        <w:rPr>
          <w:noProof/>
        </w:rPr>
        <w:t>91</w:t>
      </w:r>
      <w:r>
        <w:rPr>
          <w:noProof/>
        </w:rPr>
        <w:fldChar w:fldCharType="end"/>
      </w:r>
    </w:p>
    <w:p w14:paraId="370C1E2F" w14:textId="677DBAE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12</w:t>
      </w:r>
      <w:r w:rsidRPr="00784926">
        <w:rPr>
          <w:bCs/>
          <w:noProof/>
        </w:rPr>
        <w:t>.4.4</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SS_NSCE_SliceCommService_Disengagement API</w:t>
      </w:r>
      <w:r>
        <w:rPr>
          <w:noProof/>
        </w:rPr>
        <w:tab/>
      </w:r>
      <w:r>
        <w:rPr>
          <w:noProof/>
        </w:rPr>
        <w:fldChar w:fldCharType="begin"/>
      </w:r>
      <w:r>
        <w:rPr>
          <w:noProof/>
        </w:rPr>
        <w:instrText xml:space="preserve"> PAGEREF _Toc177999397 \h </w:instrText>
      </w:r>
      <w:r>
        <w:rPr>
          <w:noProof/>
        </w:rPr>
      </w:r>
      <w:r>
        <w:rPr>
          <w:noProof/>
        </w:rPr>
        <w:fldChar w:fldCharType="separate"/>
      </w:r>
      <w:r>
        <w:rPr>
          <w:noProof/>
        </w:rPr>
        <w:t>91</w:t>
      </w:r>
      <w:r>
        <w:rPr>
          <w:noProof/>
        </w:rPr>
        <w:fldChar w:fldCharType="end"/>
      </w:r>
    </w:p>
    <w:p w14:paraId="66EEBD20" w14:textId="518027EE"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784926">
        <w:rPr>
          <w:bCs/>
          <w:noProof/>
        </w:rPr>
        <w:t>Predictive slice modification in Inter-PLMN based slice service continuity</w:t>
      </w:r>
      <w:r>
        <w:rPr>
          <w:noProof/>
        </w:rPr>
        <w:tab/>
      </w:r>
      <w:r>
        <w:rPr>
          <w:noProof/>
        </w:rPr>
        <w:fldChar w:fldCharType="begin"/>
      </w:r>
      <w:r>
        <w:rPr>
          <w:noProof/>
        </w:rPr>
        <w:instrText xml:space="preserve"> PAGEREF _Toc177999398 \h </w:instrText>
      </w:r>
      <w:r>
        <w:rPr>
          <w:noProof/>
        </w:rPr>
      </w:r>
      <w:r>
        <w:rPr>
          <w:noProof/>
        </w:rPr>
        <w:fldChar w:fldCharType="separate"/>
      </w:r>
      <w:r>
        <w:rPr>
          <w:noProof/>
        </w:rPr>
        <w:t>91</w:t>
      </w:r>
      <w:r>
        <w:rPr>
          <w:noProof/>
        </w:rPr>
        <w:fldChar w:fldCharType="end"/>
      </w:r>
    </w:p>
    <w:p w14:paraId="6FDA5C79" w14:textId="1F7462E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13</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_Toc177999399 \h </w:instrText>
      </w:r>
      <w:r>
        <w:rPr>
          <w:noProof/>
        </w:rPr>
      </w:r>
      <w:r>
        <w:rPr>
          <w:noProof/>
        </w:rPr>
        <w:fldChar w:fldCharType="separate"/>
      </w:r>
      <w:r>
        <w:rPr>
          <w:noProof/>
        </w:rPr>
        <w:t>91</w:t>
      </w:r>
      <w:r>
        <w:rPr>
          <w:noProof/>
        </w:rPr>
        <w:fldChar w:fldCharType="end"/>
      </w:r>
    </w:p>
    <w:p w14:paraId="271A84B8" w14:textId="5EABAACB"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13</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_Toc177999400 \h </w:instrText>
      </w:r>
      <w:r>
        <w:rPr>
          <w:noProof/>
        </w:rPr>
      </w:r>
      <w:r>
        <w:rPr>
          <w:noProof/>
        </w:rPr>
        <w:fldChar w:fldCharType="separate"/>
      </w:r>
      <w:r>
        <w:rPr>
          <w:noProof/>
        </w:rPr>
        <w:t>91</w:t>
      </w:r>
      <w:r>
        <w:rPr>
          <w:noProof/>
        </w:rPr>
        <w:fldChar w:fldCharType="end"/>
      </w:r>
    </w:p>
    <w:p w14:paraId="3F625CF0" w14:textId="648AD81E"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bCs/>
          <w:noProof/>
        </w:rPr>
        <w:t>.</w:t>
      </w:r>
      <w:r w:rsidRPr="00784926">
        <w:rPr>
          <w:rFonts w:eastAsiaTheme="minorEastAsia"/>
          <w:bCs/>
          <w:noProof/>
          <w:lang w:eastAsia="zh-CN"/>
        </w:rPr>
        <w:t>13</w:t>
      </w:r>
      <w:r w:rsidRPr="00784926">
        <w:rPr>
          <w:bCs/>
          <w:noProof/>
        </w:rPr>
        <w:t>.</w:t>
      </w:r>
      <w:r w:rsidRPr="00784926">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_Toc177999401 \h </w:instrText>
      </w:r>
      <w:r>
        <w:rPr>
          <w:noProof/>
        </w:rPr>
      </w:r>
      <w:r>
        <w:rPr>
          <w:noProof/>
        </w:rPr>
        <w:fldChar w:fldCharType="separate"/>
      </w:r>
      <w:r>
        <w:rPr>
          <w:noProof/>
        </w:rPr>
        <w:t>93</w:t>
      </w:r>
      <w:r>
        <w:rPr>
          <w:noProof/>
        </w:rPr>
        <w:fldChar w:fldCharType="end"/>
      </w:r>
    </w:p>
    <w:p w14:paraId="3B9431B7" w14:textId="43F9870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13</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_Toc177999402 \h </w:instrText>
      </w:r>
      <w:r>
        <w:rPr>
          <w:noProof/>
        </w:rPr>
      </w:r>
      <w:r>
        <w:rPr>
          <w:noProof/>
        </w:rPr>
        <w:fldChar w:fldCharType="separate"/>
      </w:r>
      <w:r>
        <w:rPr>
          <w:noProof/>
        </w:rPr>
        <w:t>93</w:t>
      </w:r>
      <w:r>
        <w:rPr>
          <w:noProof/>
        </w:rPr>
        <w:fldChar w:fldCharType="end"/>
      </w:r>
    </w:p>
    <w:p w14:paraId="3F43FABE" w14:textId="24615F5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13</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_Toc177999403 \h </w:instrText>
      </w:r>
      <w:r>
        <w:rPr>
          <w:noProof/>
        </w:rPr>
      </w:r>
      <w:r>
        <w:rPr>
          <w:noProof/>
        </w:rPr>
        <w:fldChar w:fldCharType="separate"/>
      </w:r>
      <w:r>
        <w:rPr>
          <w:noProof/>
        </w:rPr>
        <w:t>93</w:t>
      </w:r>
      <w:r>
        <w:rPr>
          <w:noProof/>
        </w:rPr>
        <w:fldChar w:fldCharType="end"/>
      </w:r>
    </w:p>
    <w:p w14:paraId="2DF72CE2" w14:textId="1F66DE9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9.13.3.3</w:t>
      </w:r>
      <w:r>
        <w:rPr>
          <w:rFonts w:asciiTheme="minorHAnsi" w:eastAsiaTheme="minorEastAsia" w:hAnsiTheme="minorHAnsi" w:cstheme="minorBidi"/>
          <w:noProof/>
          <w:kern w:val="2"/>
          <w:sz w:val="24"/>
          <w:szCs w:val="24"/>
          <w:lang w:eastAsia="en-GB"/>
          <w14:ligatures w14:val="standardContextual"/>
        </w:rPr>
        <w:tab/>
      </w:r>
      <w:r w:rsidRPr="00784926">
        <w:rPr>
          <w:bCs/>
          <w:noProof/>
        </w:rPr>
        <w:t xml:space="preserve">Inter-PLMN </w:t>
      </w:r>
      <w:r w:rsidRPr="00784926">
        <w:rPr>
          <w:rFonts w:eastAsiaTheme="minorEastAsia"/>
          <w:bCs/>
          <w:noProof/>
          <w:lang w:eastAsia="zh-CN"/>
        </w:rPr>
        <w:t>s</w:t>
      </w:r>
      <w:r w:rsidRPr="00784926">
        <w:rPr>
          <w:bCs/>
          <w:noProof/>
        </w:rPr>
        <w:t>lice modification notify</w:t>
      </w:r>
      <w:r>
        <w:rPr>
          <w:noProof/>
        </w:rPr>
        <w:tab/>
      </w:r>
      <w:r>
        <w:rPr>
          <w:noProof/>
        </w:rPr>
        <w:fldChar w:fldCharType="begin"/>
      </w:r>
      <w:r>
        <w:rPr>
          <w:noProof/>
        </w:rPr>
        <w:instrText xml:space="preserve"> PAGEREF _Toc177999404 \h </w:instrText>
      </w:r>
      <w:r>
        <w:rPr>
          <w:noProof/>
        </w:rPr>
      </w:r>
      <w:r>
        <w:rPr>
          <w:noProof/>
        </w:rPr>
        <w:fldChar w:fldCharType="separate"/>
      </w:r>
      <w:r>
        <w:rPr>
          <w:noProof/>
        </w:rPr>
        <w:t>94</w:t>
      </w:r>
      <w:r>
        <w:rPr>
          <w:noProof/>
        </w:rPr>
        <w:fldChar w:fldCharType="end"/>
      </w:r>
    </w:p>
    <w:p w14:paraId="7E81961E" w14:textId="585855F4"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bCs/>
          <w:noProof/>
        </w:rPr>
        <w:t>9.</w:t>
      </w:r>
      <w:r w:rsidRPr="00784926">
        <w:rPr>
          <w:rFonts w:eastAsia="SimSun"/>
          <w:bCs/>
          <w:noProof/>
          <w:lang w:eastAsia="zh-CN"/>
        </w:rPr>
        <w:t>13</w:t>
      </w:r>
      <w:r w:rsidRPr="00784926">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784926">
        <w:rPr>
          <w:rFonts w:eastAsia="SimSun"/>
          <w:bCs/>
          <w:noProof/>
        </w:rPr>
        <w:t>APIs</w:t>
      </w:r>
      <w:r>
        <w:rPr>
          <w:noProof/>
        </w:rPr>
        <w:tab/>
      </w:r>
      <w:r>
        <w:rPr>
          <w:noProof/>
        </w:rPr>
        <w:fldChar w:fldCharType="begin"/>
      </w:r>
      <w:r>
        <w:rPr>
          <w:noProof/>
        </w:rPr>
        <w:instrText xml:space="preserve"> PAGEREF _Toc177999405 \h </w:instrText>
      </w:r>
      <w:r>
        <w:rPr>
          <w:noProof/>
        </w:rPr>
      </w:r>
      <w:r>
        <w:rPr>
          <w:noProof/>
        </w:rPr>
        <w:fldChar w:fldCharType="separate"/>
      </w:r>
      <w:r>
        <w:rPr>
          <w:noProof/>
        </w:rPr>
        <w:t>94</w:t>
      </w:r>
      <w:r>
        <w:rPr>
          <w:noProof/>
        </w:rPr>
        <w:fldChar w:fldCharType="end"/>
      </w:r>
    </w:p>
    <w:p w14:paraId="4C68E9B2" w14:textId="71DD1D0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13</w:t>
      </w:r>
      <w:r w:rsidRPr="00784926">
        <w:rPr>
          <w:bCs/>
          <w:noProof/>
        </w:rPr>
        <w:t>.4.1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_Toc177999406 \h </w:instrText>
      </w:r>
      <w:r>
        <w:rPr>
          <w:noProof/>
        </w:rPr>
      </w:r>
      <w:r>
        <w:rPr>
          <w:noProof/>
        </w:rPr>
        <w:fldChar w:fldCharType="separate"/>
      </w:r>
      <w:r>
        <w:rPr>
          <w:noProof/>
        </w:rPr>
        <w:t>94</w:t>
      </w:r>
      <w:r>
        <w:rPr>
          <w:noProof/>
        </w:rPr>
        <w:fldChar w:fldCharType="end"/>
      </w:r>
    </w:p>
    <w:p w14:paraId="6FDA219C" w14:textId="38959193"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13</w:t>
      </w:r>
      <w:r w:rsidRPr="00784926">
        <w:rPr>
          <w:bCs/>
          <w:noProof/>
        </w:rPr>
        <w:t>.4.2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SS_NSCE_Inter-PLMN_Continuity API</w:t>
      </w:r>
      <w:r>
        <w:rPr>
          <w:noProof/>
        </w:rPr>
        <w:tab/>
      </w:r>
      <w:r>
        <w:rPr>
          <w:noProof/>
        </w:rPr>
        <w:fldChar w:fldCharType="begin"/>
      </w:r>
      <w:r>
        <w:rPr>
          <w:noProof/>
        </w:rPr>
        <w:instrText xml:space="preserve"> PAGEREF _Toc177999407 \h </w:instrText>
      </w:r>
      <w:r>
        <w:rPr>
          <w:noProof/>
        </w:rPr>
      </w:r>
      <w:r>
        <w:rPr>
          <w:noProof/>
        </w:rPr>
        <w:fldChar w:fldCharType="separate"/>
      </w:r>
      <w:r>
        <w:rPr>
          <w:noProof/>
        </w:rPr>
        <w:t>95</w:t>
      </w:r>
      <w:r>
        <w:rPr>
          <w:noProof/>
        </w:rPr>
        <w:fldChar w:fldCharType="end"/>
      </w:r>
    </w:p>
    <w:p w14:paraId="1E48569C" w14:textId="0D1F4E5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13</w:t>
      </w:r>
      <w:r w:rsidRPr="00784926">
        <w:rPr>
          <w:bCs/>
          <w:noProof/>
        </w:rPr>
        <w:t>.4.3</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SS_NSCE_Inter-PLMN_slice modification notify API</w:t>
      </w:r>
      <w:r>
        <w:rPr>
          <w:noProof/>
        </w:rPr>
        <w:tab/>
      </w:r>
      <w:r>
        <w:rPr>
          <w:noProof/>
        </w:rPr>
        <w:fldChar w:fldCharType="begin"/>
      </w:r>
      <w:r>
        <w:rPr>
          <w:noProof/>
        </w:rPr>
        <w:instrText xml:space="preserve"> PAGEREF _Toc177999408 \h </w:instrText>
      </w:r>
      <w:r>
        <w:rPr>
          <w:noProof/>
        </w:rPr>
      </w:r>
      <w:r>
        <w:rPr>
          <w:noProof/>
        </w:rPr>
        <w:fldChar w:fldCharType="separate"/>
      </w:r>
      <w:r>
        <w:rPr>
          <w:noProof/>
        </w:rPr>
        <w:t>95</w:t>
      </w:r>
      <w:r>
        <w:rPr>
          <w:noProof/>
        </w:rPr>
        <w:fldChar w:fldCharType="end"/>
      </w:r>
    </w:p>
    <w:p w14:paraId="582F58BD" w14:textId="7BFC6C3A"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diagnostics</w:t>
      </w:r>
      <w:r>
        <w:rPr>
          <w:noProof/>
        </w:rPr>
        <w:tab/>
      </w:r>
      <w:r>
        <w:rPr>
          <w:noProof/>
        </w:rPr>
        <w:fldChar w:fldCharType="begin"/>
      </w:r>
      <w:r>
        <w:rPr>
          <w:noProof/>
        </w:rPr>
        <w:instrText xml:space="preserve"> PAGEREF _Toc177999409 \h </w:instrText>
      </w:r>
      <w:r>
        <w:rPr>
          <w:noProof/>
        </w:rPr>
      </w:r>
      <w:r>
        <w:rPr>
          <w:noProof/>
        </w:rPr>
        <w:fldChar w:fldCharType="separate"/>
      </w:r>
      <w:r>
        <w:rPr>
          <w:noProof/>
        </w:rPr>
        <w:t>95</w:t>
      </w:r>
      <w:r>
        <w:rPr>
          <w:noProof/>
        </w:rPr>
        <w:fldChar w:fldCharType="end"/>
      </w:r>
    </w:p>
    <w:p w14:paraId="2B6C4219" w14:textId="6FAAA7F1"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_Toc177999410 \h </w:instrText>
      </w:r>
      <w:r>
        <w:rPr>
          <w:noProof/>
        </w:rPr>
      </w:r>
      <w:r>
        <w:rPr>
          <w:noProof/>
        </w:rPr>
        <w:fldChar w:fldCharType="separate"/>
      </w:r>
      <w:r>
        <w:rPr>
          <w:noProof/>
        </w:rPr>
        <w:t>95</w:t>
      </w:r>
      <w:r>
        <w:rPr>
          <w:noProof/>
        </w:rPr>
        <w:fldChar w:fldCharType="end"/>
      </w:r>
    </w:p>
    <w:p w14:paraId="73308116" w14:textId="5B5C1E46"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_Toc177999411 \h </w:instrText>
      </w:r>
      <w:r>
        <w:rPr>
          <w:noProof/>
        </w:rPr>
      </w:r>
      <w:r>
        <w:rPr>
          <w:noProof/>
        </w:rPr>
        <w:fldChar w:fldCharType="separate"/>
      </w:r>
      <w:r>
        <w:rPr>
          <w:noProof/>
        </w:rPr>
        <w:t>95</w:t>
      </w:r>
      <w:r>
        <w:rPr>
          <w:noProof/>
        </w:rPr>
        <w:fldChar w:fldCharType="end"/>
      </w:r>
    </w:p>
    <w:p w14:paraId="26D51830" w14:textId="015F232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_Toc177999412 \h </w:instrText>
      </w:r>
      <w:r>
        <w:rPr>
          <w:noProof/>
        </w:rPr>
      </w:r>
      <w:r>
        <w:rPr>
          <w:noProof/>
        </w:rPr>
        <w:fldChar w:fldCharType="separate"/>
      </w:r>
      <w:r>
        <w:rPr>
          <w:noProof/>
        </w:rPr>
        <w:t>95</w:t>
      </w:r>
      <w:r>
        <w:rPr>
          <w:noProof/>
        </w:rPr>
        <w:fldChar w:fldCharType="end"/>
      </w:r>
    </w:p>
    <w:p w14:paraId="580DB231" w14:textId="68A2C6D4"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_Toc177999413 \h </w:instrText>
      </w:r>
      <w:r>
        <w:rPr>
          <w:noProof/>
        </w:rPr>
      </w:r>
      <w:r>
        <w:rPr>
          <w:noProof/>
        </w:rPr>
        <w:fldChar w:fldCharType="separate"/>
      </w:r>
      <w:r>
        <w:rPr>
          <w:noProof/>
        </w:rPr>
        <w:t>96</w:t>
      </w:r>
      <w:r>
        <w:rPr>
          <w:noProof/>
        </w:rPr>
        <w:fldChar w:fldCharType="end"/>
      </w:r>
    </w:p>
    <w:p w14:paraId="2079E9F4" w14:textId="07FF05C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_Toc177999414 \h </w:instrText>
      </w:r>
      <w:r>
        <w:rPr>
          <w:noProof/>
        </w:rPr>
      </w:r>
      <w:r>
        <w:rPr>
          <w:noProof/>
        </w:rPr>
        <w:fldChar w:fldCharType="separate"/>
      </w:r>
      <w:r>
        <w:rPr>
          <w:noProof/>
        </w:rPr>
        <w:t>96</w:t>
      </w:r>
      <w:r>
        <w:rPr>
          <w:noProof/>
        </w:rPr>
        <w:fldChar w:fldCharType="end"/>
      </w:r>
    </w:p>
    <w:p w14:paraId="0010FB8E" w14:textId="11FDC35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diagnostics request and response</w:t>
      </w:r>
      <w:r>
        <w:rPr>
          <w:noProof/>
        </w:rPr>
        <w:tab/>
      </w:r>
      <w:r>
        <w:rPr>
          <w:noProof/>
        </w:rPr>
        <w:fldChar w:fldCharType="begin"/>
      </w:r>
      <w:r>
        <w:rPr>
          <w:noProof/>
        </w:rPr>
        <w:instrText xml:space="preserve"> PAGEREF _Toc177999415 \h </w:instrText>
      </w:r>
      <w:r>
        <w:rPr>
          <w:noProof/>
        </w:rPr>
      </w:r>
      <w:r>
        <w:rPr>
          <w:noProof/>
        </w:rPr>
        <w:fldChar w:fldCharType="separate"/>
      </w:r>
      <w:r>
        <w:rPr>
          <w:noProof/>
        </w:rPr>
        <w:t>96</w:t>
      </w:r>
      <w:r>
        <w:rPr>
          <w:noProof/>
        </w:rPr>
        <w:fldChar w:fldCharType="end"/>
      </w:r>
    </w:p>
    <w:p w14:paraId="268F15C2" w14:textId="0BA424EC"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_Toc177999416 \h </w:instrText>
      </w:r>
      <w:r>
        <w:rPr>
          <w:noProof/>
        </w:rPr>
      </w:r>
      <w:r>
        <w:rPr>
          <w:noProof/>
        </w:rPr>
        <w:fldChar w:fldCharType="separate"/>
      </w:r>
      <w:r>
        <w:rPr>
          <w:noProof/>
        </w:rPr>
        <w:t>97</w:t>
      </w:r>
      <w:r>
        <w:rPr>
          <w:noProof/>
        </w:rPr>
        <w:fldChar w:fldCharType="end"/>
      </w:r>
    </w:p>
    <w:p w14:paraId="5A427C88" w14:textId="6FCD11F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_Toc177999417 \h </w:instrText>
      </w:r>
      <w:r>
        <w:rPr>
          <w:noProof/>
        </w:rPr>
      </w:r>
      <w:r>
        <w:rPr>
          <w:noProof/>
        </w:rPr>
        <w:fldChar w:fldCharType="separate"/>
      </w:r>
      <w:r>
        <w:rPr>
          <w:noProof/>
        </w:rPr>
        <w:t>97</w:t>
      </w:r>
      <w:r>
        <w:rPr>
          <w:noProof/>
        </w:rPr>
        <w:fldChar w:fldCharType="end"/>
      </w:r>
    </w:p>
    <w:p w14:paraId="43B058B4" w14:textId="70D6ECE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.4.</w:t>
      </w:r>
      <w:r w:rsidRPr="00784926">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SS_NSCE_Network_Slice_Diagnostics</w:t>
      </w:r>
      <w:r>
        <w:rPr>
          <w:noProof/>
        </w:rPr>
        <w:tab/>
      </w:r>
      <w:r>
        <w:rPr>
          <w:noProof/>
        </w:rPr>
        <w:fldChar w:fldCharType="begin"/>
      </w:r>
      <w:r>
        <w:rPr>
          <w:noProof/>
        </w:rPr>
        <w:instrText xml:space="preserve"> PAGEREF _Toc177999418 \h </w:instrText>
      </w:r>
      <w:r>
        <w:rPr>
          <w:noProof/>
        </w:rPr>
      </w:r>
      <w:r>
        <w:rPr>
          <w:noProof/>
        </w:rPr>
        <w:fldChar w:fldCharType="separate"/>
      </w:r>
      <w:r>
        <w:rPr>
          <w:noProof/>
        </w:rPr>
        <w:t>98</w:t>
      </w:r>
      <w:r>
        <w:rPr>
          <w:noProof/>
        </w:rPr>
        <w:fldChar w:fldCharType="end"/>
      </w:r>
    </w:p>
    <w:p w14:paraId="5F47CF6D" w14:textId="07ADD3E5"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.4.</w:t>
      </w:r>
      <w:r w:rsidRPr="00784926">
        <w:rPr>
          <w:rFonts w:eastAsiaTheme="minorEastAsia"/>
          <w:bCs/>
          <w:noProof/>
          <w:lang w:eastAsia="zh-CN"/>
        </w:rPr>
        <w:t>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_Toc177999419 \h </w:instrText>
      </w:r>
      <w:r>
        <w:rPr>
          <w:noProof/>
        </w:rPr>
      </w:r>
      <w:r>
        <w:rPr>
          <w:noProof/>
        </w:rPr>
        <w:fldChar w:fldCharType="separate"/>
      </w:r>
      <w:r>
        <w:rPr>
          <w:noProof/>
        </w:rPr>
        <w:t>98</w:t>
      </w:r>
      <w:r>
        <w:rPr>
          <w:noProof/>
        </w:rPr>
        <w:fldChar w:fldCharType="end"/>
      </w:r>
    </w:p>
    <w:p w14:paraId="60ED60DD" w14:textId="10A03CA6"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14</w:t>
      </w:r>
      <w:r w:rsidRPr="00784926">
        <w:rPr>
          <w:bCs/>
          <w:noProof/>
        </w:rPr>
        <w:t>.4.</w:t>
      </w:r>
      <w:r w:rsidRPr="00784926">
        <w:rPr>
          <w:rFonts w:eastAsiaTheme="minorEastAsia"/>
          <w:bCs/>
          <w:noProof/>
          <w:lang w:eastAsia="zh-CN"/>
        </w:rPr>
        <w:t>2</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Network_Slice_Diagnostics</w:t>
      </w:r>
      <w:r>
        <w:rPr>
          <w:noProof/>
        </w:rPr>
        <w:tab/>
      </w:r>
      <w:r>
        <w:rPr>
          <w:noProof/>
        </w:rPr>
        <w:fldChar w:fldCharType="begin"/>
      </w:r>
      <w:r>
        <w:rPr>
          <w:noProof/>
        </w:rPr>
        <w:instrText xml:space="preserve"> PAGEREF _Toc177999420 \h </w:instrText>
      </w:r>
      <w:r>
        <w:rPr>
          <w:noProof/>
        </w:rPr>
      </w:r>
      <w:r>
        <w:rPr>
          <w:noProof/>
        </w:rPr>
        <w:fldChar w:fldCharType="separate"/>
      </w:r>
      <w:r>
        <w:rPr>
          <w:noProof/>
        </w:rPr>
        <w:t>98</w:t>
      </w:r>
      <w:r>
        <w:rPr>
          <w:noProof/>
        </w:rPr>
        <w:fldChar w:fldCharType="end"/>
      </w:r>
    </w:p>
    <w:p w14:paraId="0DA9D714" w14:textId="1A6F016F"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lastRenderedPageBreak/>
        <w:t>9.</w:t>
      </w:r>
      <w:r w:rsidRPr="00784926">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N</w:t>
      </w:r>
      <w:r w:rsidRPr="00784926">
        <w:rPr>
          <w:bCs/>
          <w:noProof/>
        </w:rPr>
        <w:t>etwork slice fault management</w:t>
      </w:r>
      <w:r>
        <w:rPr>
          <w:noProof/>
        </w:rPr>
        <w:t xml:space="preserve"> capability exposure</w:t>
      </w:r>
      <w:r>
        <w:rPr>
          <w:noProof/>
        </w:rPr>
        <w:tab/>
      </w:r>
      <w:r>
        <w:rPr>
          <w:noProof/>
        </w:rPr>
        <w:fldChar w:fldCharType="begin"/>
      </w:r>
      <w:r>
        <w:rPr>
          <w:noProof/>
        </w:rPr>
        <w:instrText xml:space="preserve"> PAGEREF _Toc177999421 \h </w:instrText>
      </w:r>
      <w:r>
        <w:rPr>
          <w:noProof/>
        </w:rPr>
      </w:r>
      <w:r>
        <w:rPr>
          <w:noProof/>
        </w:rPr>
        <w:fldChar w:fldCharType="separate"/>
      </w:r>
      <w:r>
        <w:rPr>
          <w:noProof/>
        </w:rPr>
        <w:t>98</w:t>
      </w:r>
      <w:r>
        <w:rPr>
          <w:noProof/>
        </w:rPr>
        <w:fldChar w:fldCharType="end"/>
      </w:r>
    </w:p>
    <w:p w14:paraId="47ACD71B" w14:textId="21BD65E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_Toc177999422 \h </w:instrText>
      </w:r>
      <w:r>
        <w:rPr>
          <w:noProof/>
        </w:rPr>
      </w:r>
      <w:r>
        <w:rPr>
          <w:noProof/>
        </w:rPr>
        <w:fldChar w:fldCharType="separate"/>
      </w:r>
      <w:r>
        <w:rPr>
          <w:noProof/>
        </w:rPr>
        <w:t>98</w:t>
      </w:r>
      <w:r>
        <w:rPr>
          <w:noProof/>
        </w:rPr>
        <w:fldChar w:fldCharType="end"/>
      </w:r>
    </w:p>
    <w:p w14:paraId="4CC51387" w14:textId="016E8B71"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_Toc177999423 \h </w:instrText>
      </w:r>
      <w:r>
        <w:rPr>
          <w:noProof/>
        </w:rPr>
      </w:r>
      <w:r>
        <w:rPr>
          <w:noProof/>
        </w:rPr>
        <w:fldChar w:fldCharType="separate"/>
      </w:r>
      <w:r>
        <w:rPr>
          <w:noProof/>
        </w:rPr>
        <w:t>98</w:t>
      </w:r>
      <w:r>
        <w:rPr>
          <w:noProof/>
        </w:rPr>
        <w:fldChar w:fldCharType="end"/>
      </w:r>
    </w:p>
    <w:p w14:paraId="3F8B1163" w14:textId="45CAFDEC"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15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_Toc177999424 \h </w:instrText>
      </w:r>
      <w:r>
        <w:rPr>
          <w:noProof/>
        </w:rPr>
      </w:r>
      <w:r>
        <w:rPr>
          <w:noProof/>
        </w:rPr>
        <w:fldChar w:fldCharType="separate"/>
      </w:r>
      <w:r>
        <w:rPr>
          <w:noProof/>
        </w:rPr>
        <w:t>98</w:t>
      </w:r>
      <w:r>
        <w:rPr>
          <w:noProof/>
        </w:rPr>
        <w:fldChar w:fldCharType="end"/>
      </w:r>
    </w:p>
    <w:p w14:paraId="5526D9A8" w14:textId="585470A5"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_Toc177999425 \h </w:instrText>
      </w:r>
      <w:r>
        <w:rPr>
          <w:noProof/>
        </w:rPr>
      </w:r>
      <w:r>
        <w:rPr>
          <w:noProof/>
        </w:rPr>
        <w:fldChar w:fldCharType="separate"/>
      </w:r>
      <w:r>
        <w:rPr>
          <w:noProof/>
        </w:rPr>
        <w:t>100</w:t>
      </w:r>
      <w:r>
        <w:rPr>
          <w:noProof/>
        </w:rPr>
        <w:fldChar w:fldCharType="end"/>
      </w:r>
    </w:p>
    <w:p w14:paraId="4E78E1F0" w14:textId="2B67CEA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_Toc177999426 \h </w:instrText>
      </w:r>
      <w:r>
        <w:rPr>
          <w:noProof/>
        </w:rPr>
      </w:r>
      <w:r>
        <w:rPr>
          <w:noProof/>
        </w:rPr>
        <w:fldChar w:fldCharType="separate"/>
      </w:r>
      <w:r>
        <w:rPr>
          <w:noProof/>
        </w:rPr>
        <w:t>100</w:t>
      </w:r>
      <w:r>
        <w:rPr>
          <w:noProof/>
        </w:rPr>
        <w:fldChar w:fldCharType="end"/>
      </w:r>
    </w:p>
    <w:p w14:paraId="0E80A136" w14:textId="367766A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_Toc177999427 \h </w:instrText>
      </w:r>
      <w:r>
        <w:rPr>
          <w:noProof/>
        </w:rPr>
      </w:r>
      <w:r>
        <w:rPr>
          <w:noProof/>
        </w:rPr>
        <w:fldChar w:fldCharType="separate"/>
      </w:r>
      <w:r>
        <w:rPr>
          <w:noProof/>
        </w:rPr>
        <w:t>100</w:t>
      </w:r>
      <w:r>
        <w:rPr>
          <w:noProof/>
        </w:rPr>
        <w:fldChar w:fldCharType="end"/>
      </w:r>
    </w:p>
    <w:p w14:paraId="77B5531B" w14:textId="5BD1C87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.3.3</w:t>
      </w:r>
      <w:r>
        <w:rPr>
          <w:rFonts w:asciiTheme="minorHAnsi" w:eastAsiaTheme="minorEastAsia" w:hAnsiTheme="minorHAnsi" w:cstheme="minorBidi"/>
          <w:noProof/>
          <w:kern w:val="2"/>
          <w:sz w:val="24"/>
          <w:szCs w:val="24"/>
          <w:lang w:eastAsia="en-GB"/>
          <w14:ligatures w14:val="standardContextual"/>
        </w:rPr>
        <w:tab/>
      </w:r>
      <w:r w:rsidRPr="00784926">
        <w:rPr>
          <w:bCs/>
          <w:noProof/>
        </w:rPr>
        <w:t>Response of f</w:t>
      </w:r>
      <w:r>
        <w:rPr>
          <w:noProof/>
        </w:rPr>
        <w:t>ault diagnosis subscription</w:t>
      </w:r>
      <w:r>
        <w:rPr>
          <w:noProof/>
        </w:rPr>
        <w:tab/>
      </w:r>
      <w:r>
        <w:rPr>
          <w:noProof/>
        </w:rPr>
        <w:fldChar w:fldCharType="begin"/>
      </w:r>
      <w:r>
        <w:rPr>
          <w:noProof/>
        </w:rPr>
        <w:instrText xml:space="preserve"> PAGEREF _Toc177999428 \h </w:instrText>
      </w:r>
      <w:r>
        <w:rPr>
          <w:noProof/>
        </w:rPr>
      </w:r>
      <w:r>
        <w:rPr>
          <w:noProof/>
        </w:rPr>
        <w:fldChar w:fldCharType="separate"/>
      </w:r>
      <w:r>
        <w:rPr>
          <w:noProof/>
        </w:rPr>
        <w:t>100</w:t>
      </w:r>
      <w:r>
        <w:rPr>
          <w:noProof/>
        </w:rPr>
        <w:fldChar w:fldCharType="end"/>
      </w:r>
    </w:p>
    <w:p w14:paraId="02421F62" w14:textId="4C00E22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.3.4</w:t>
      </w:r>
      <w:r>
        <w:rPr>
          <w:rFonts w:asciiTheme="minorHAnsi" w:eastAsiaTheme="minorEastAsia" w:hAnsiTheme="minorHAnsi" w:cstheme="minorBidi"/>
          <w:noProof/>
          <w:kern w:val="2"/>
          <w:sz w:val="24"/>
          <w:szCs w:val="24"/>
          <w:lang w:eastAsia="en-GB"/>
          <w14:ligatures w14:val="standardContextual"/>
        </w:rPr>
        <w:tab/>
      </w:r>
      <w:r>
        <w:rPr>
          <w:noProof/>
        </w:rPr>
        <w:t>Fault diagnosis notification</w:t>
      </w:r>
      <w:r>
        <w:rPr>
          <w:noProof/>
        </w:rPr>
        <w:tab/>
      </w:r>
      <w:r>
        <w:rPr>
          <w:noProof/>
        </w:rPr>
        <w:fldChar w:fldCharType="begin"/>
      </w:r>
      <w:r>
        <w:rPr>
          <w:noProof/>
        </w:rPr>
        <w:instrText xml:space="preserve"> PAGEREF _Toc177999429 \h </w:instrText>
      </w:r>
      <w:r>
        <w:rPr>
          <w:noProof/>
        </w:rPr>
      </w:r>
      <w:r>
        <w:rPr>
          <w:noProof/>
        </w:rPr>
        <w:fldChar w:fldCharType="separate"/>
      </w:r>
      <w:r>
        <w:rPr>
          <w:noProof/>
        </w:rPr>
        <w:t>100</w:t>
      </w:r>
      <w:r>
        <w:rPr>
          <w:noProof/>
        </w:rPr>
        <w:fldChar w:fldCharType="end"/>
      </w:r>
    </w:p>
    <w:p w14:paraId="3DBAADB8" w14:textId="74E5F705"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_Toc177999430 \h </w:instrText>
      </w:r>
      <w:r>
        <w:rPr>
          <w:noProof/>
        </w:rPr>
      </w:r>
      <w:r>
        <w:rPr>
          <w:noProof/>
        </w:rPr>
        <w:fldChar w:fldCharType="separate"/>
      </w:r>
      <w:r>
        <w:rPr>
          <w:noProof/>
        </w:rPr>
        <w:t>101</w:t>
      </w:r>
      <w:r>
        <w:rPr>
          <w:noProof/>
        </w:rPr>
        <w:fldChar w:fldCharType="end"/>
      </w:r>
    </w:p>
    <w:p w14:paraId="3DA751C0" w14:textId="5EA763F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15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_Toc177999431 \h </w:instrText>
      </w:r>
      <w:r>
        <w:rPr>
          <w:noProof/>
        </w:rPr>
      </w:r>
      <w:r>
        <w:rPr>
          <w:noProof/>
        </w:rPr>
        <w:fldChar w:fldCharType="separate"/>
      </w:r>
      <w:r>
        <w:rPr>
          <w:noProof/>
        </w:rPr>
        <w:t>101</w:t>
      </w:r>
      <w:r>
        <w:rPr>
          <w:noProof/>
        </w:rPr>
        <w:fldChar w:fldCharType="end"/>
      </w:r>
    </w:p>
    <w:p w14:paraId="56F7FE6D" w14:textId="15DF3C0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.4.</w:t>
      </w:r>
      <w:r w:rsidRPr="00784926">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SS_NSCE_FaultDiagnosis API</w:t>
      </w:r>
      <w:r>
        <w:rPr>
          <w:noProof/>
        </w:rPr>
        <w:tab/>
      </w:r>
      <w:r>
        <w:rPr>
          <w:noProof/>
        </w:rPr>
        <w:fldChar w:fldCharType="begin"/>
      </w:r>
      <w:r>
        <w:rPr>
          <w:noProof/>
        </w:rPr>
        <w:instrText xml:space="preserve"> PAGEREF _Toc177999432 \h </w:instrText>
      </w:r>
      <w:r>
        <w:rPr>
          <w:noProof/>
        </w:rPr>
      </w:r>
      <w:r>
        <w:rPr>
          <w:noProof/>
        </w:rPr>
        <w:fldChar w:fldCharType="separate"/>
      </w:r>
      <w:r>
        <w:rPr>
          <w:noProof/>
        </w:rPr>
        <w:t>101</w:t>
      </w:r>
      <w:r>
        <w:rPr>
          <w:noProof/>
        </w:rPr>
        <w:fldChar w:fldCharType="end"/>
      </w:r>
    </w:p>
    <w:p w14:paraId="02E886F9" w14:textId="599B93F6"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.4.</w:t>
      </w:r>
      <w:r w:rsidRPr="00784926">
        <w:rPr>
          <w:bCs/>
          <w:noProof/>
          <w:lang w:eastAsia="zh-CN"/>
        </w:rPr>
        <w:t>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_Toc177999433 \h </w:instrText>
      </w:r>
      <w:r>
        <w:rPr>
          <w:noProof/>
        </w:rPr>
      </w:r>
      <w:r>
        <w:rPr>
          <w:noProof/>
        </w:rPr>
        <w:fldChar w:fldCharType="separate"/>
      </w:r>
      <w:r>
        <w:rPr>
          <w:noProof/>
        </w:rPr>
        <w:t>101</w:t>
      </w:r>
      <w:r>
        <w:rPr>
          <w:noProof/>
        </w:rPr>
        <w:fldChar w:fldCharType="end"/>
      </w:r>
    </w:p>
    <w:p w14:paraId="2D8EBD19" w14:textId="3CBA3F12"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.4.</w:t>
      </w:r>
      <w:r w:rsidRPr="00784926">
        <w:rPr>
          <w:bCs/>
          <w:noProof/>
          <w:lang w:eastAsia="zh-CN"/>
        </w:rPr>
        <w:t>2</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_Toc177999434 \h </w:instrText>
      </w:r>
      <w:r>
        <w:rPr>
          <w:noProof/>
        </w:rPr>
      </w:r>
      <w:r>
        <w:rPr>
          <w:noProof/>
        </w:rPr>
        <w:fldChar w:fldCharType="separate"/>
      </w:r>
      <w:r>
        <w:rPr>
          <w:noProof/>
        </w:rPr>
        <w:t>101</w:t>
      </w:r>
      <w:r>
        <w:rPr>
          <w:noProof/>
        </w:rPr>
        <w:fldChar w:fldCharType="end"/>
      </w:r>
    </w:p>
    <w:p w14:paraId="57F93C3A" w14:textId="5556F7DE"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15</w:t>
      </w:r>
      <w:r w:rsidRPr="00784926">
        <w:rPr>
          <w:bCs/>
          <w:noProof/>
        </w:rPr>
        <w:t>.4.2.3</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_Toc177999435 \h </w:instrText>
      </w:r>
      <w:r>
        <w:rPr>
          <w:noProof/>
        </w:rPr>
      </w:r>
      <w:r>
        <w:rPr>
          <w:noProof/>
        </w:rPr>
        <w:fldChar w:fldCharType="separate"/>
      </w:r>
      <w:r>
        <w:rPr>
          <w:noProof/>
        </w:rPr>
        <w:t>101</w:t>
      </w:r>
      <w:r>
        <w:rPr>
          <w:noProof/>
        </w:rPr>
        <w:fldChar w:fldCharType="end"/>
      </w:r>
    </w:p>
    <w:p w14:paraId="0F886D3E" w14:textId="0AC70415"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_Toc177999436 \h </w:instrText>
      </w:r>
      <w:r>
        <w:rPr>
          <w:noProof/>
        </w:rPr>
      </w:r>
      <w:r>
        <w:rPr>
          <w:noProof/>
        </w:rPr>
        <w:fldChar w:fldCharType="separate"/>
      </w:r>
      <w:r>
        <w:rPr>
          <w:noProof/>
        </w:rPr>
        <w:t>102</w:t>
      </w:r>
      <w:r>
        <w:rPr>
          <w:noProof/>
        </w:rPr>
        <w:fldChar w:fldCharType="end"/>
      </w:r>
    </w:p>
    <w:p w14:paraId="7FD393C6" w14:textId="4166C859"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_Toc177999437 \h </w:instrText>
      </w:r>
      <w:r>
        <w:rPr>
          <w:noProof/>
        </w:rPr>
      </w:r>
      <w:r>
        <w:rPr>
          <w:noProof/>
        </w:rPr>
        <w:fldChar w:fldCharType="separate"/>
      </w:r>
      <w:r>
        <w:rPr>
          <w:noProof/>
        </w:rPr>
        <w:t>102</w:t>
      </w:r>
      <w:r>
        <w:rPr>
          <w:noProof/>
        </w:rPr>
        <w:fldChar w:fldCharType="end"/>
      </w:r>
    </w:p>
    <w:p w14:paraId="72D9123B" w14:textId="2D2FE1B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Procedure</w:t>
      </w:r>
      <w:r>
        <w:rPr>
          <w:noProof/>
        </w:rPr>
        <w:tab/>
      </w:r>
      <w:r>
        <w:rPr>
          <w:noProof/>
        </w:rPr>
        <w:fldChar w:fldCharType="begin"/>
      </w:r>
      <w:r>
        <w:rPr>
          <w:noProof/>
        </w:rPr>
        <w:instrText xml:space="preserve"> PAGEREF _Toc177999438 \h </w:instrText>
      </w:r>
      <w:r>
        <w:rPr>
          <w:noProof/>
        </w:rPr>
      </w:r>
      <w:r>
        <w:rPr>
          <w:noProof/>
        </w:rPr>
        <w:fldChar w:fldCharType="separate"/>
      </w:r>
      <w:r>
        <w:rPr>
          <w:noProof/>
        </w:rPr>
        <w:t>102</w:t>
      </w:r>
      <w:r>
        <w:rPr>
          <w:noProof/>
        </w:rPr>
        <w:fldChar w:fldCharType="end"/>
      </w:r>
    </w:p>
    <w:p w14:paraId="0C9D52A7" w14:textId="51DFD48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16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_Toc177999439 \h </w:instrText>
      </w:r>
      <w:r>
        <w:rPr>
          <w:noProof/>
        </w:rPr>
      </w:r>
      <w:r>
        <w:rPr>
          <w:noProof/>
        </w:rPr>
        <w:fldChar w:fldCharType="separate"/>
      </w:r>
      <w:r>
        <w:rPr>
          <w:noProof/>
        </w:rPr>
        <w:t>102</w:t>
      </w:r>
      <w:r>
        <w:rPr>
          <w:noProof/>
        </w:rPr>
        <w:fldChar w:fldCharType="end"/>
      </w:r>
    </w:p>
    <w:p w14:paraId="0A7895D5" w14:textId="4147771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_Toc177999440 \h </w:instrText>
      </w:r>
      <w:r>
        <w:rPr>
          <w:noProof/>
        </w:rPr>
      </w:r>
      <w:r>
        <w:rPr>
          <w:noProof/>
        </w:rPr>
        <w:fldChar w:fldCharType="separate"/>
      </w:r>
      <w:r>
        <w:rPr>
          <w:noProof/>
        </w:rPr>
        <w:t>104</w:t>
      </w:r>
      <w:r>
        <w:rPr>
          <w:noProof/>
        </w:rPr>
        <w:fldChar w:fldCharType="end"/>
      </w:r>
    </w:p>
    <w:p w14:paraId="4F18B297" w14:textId="1EFF39F7"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_Toc177999441 \h </w:instrText>
      </w:r>
      <w:r>
        <w:rPr>
          <w:noProof/>
        </w:rPr>
      </w:r>
      <w:r>
        <w:rPr>
          <w:noProof/>
        </w:rPr>
        <w:fldChar w:fldCharType="separate"/>
      </w:r>
      <w:r>
        <w:rPr>
          <w:noProof/>
        </w:rPr>
        <w:t>104</w:t>
      </w:r>
      <w:r>
        <w:rPr>
          <w:noProof/>
        </w:rPr>
        <w:fldChar w:fldCharType="end"/>
      </w:r>
    </w:p>
    <w:p w14:paraId="01883D20" w14:textId="2F9CE5C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sidRPr="00784926">
        <w:rPr>
          <w:noProof/>
          <w:color w:val="000000"/>
          <w:lang w:eastAsia="zh-CN"/>
        </w:rPr>
        <w:t>Slice requirements verification and alignment subscription</w:t>
      </w:r>
      <w:r>
        <w:rPr>
          <w:noProof/>
        </w:rPr>
        <w:tab/>
      </w:r>
      <w:r>
        <w:rPr>
          <w:noProof/>
        </w:rPr>
        <w:fldChar w:fldCharType="begin"/>
      </w:r>
      <w:r>
        <w:rPr>
          <w:noProof/>
        </w:rPr>
        <w:instrText xml:space="preserve"> PAGEREF _Toc177999442 \h </w:instrText>
      </w:r>
      <w:r>
        <w:rPr>
          <w:noProof/>
        </w:rPr>
      </w:r>
      <w:r>
        <w:rPr>
          <w:noProof/>
        </w:rPr>
        <w:fldChar w:fldCharType="separate"/>
      </w:r>
      <w:r>
        <w:rPr>
          <w:noProof/>
        </w:rPr>
        <w:t>104</w:t>
      </w:r>
      <w:r>
        <w:rPr>
          <w:noProof/>
        </w:rPr>
        <w:fldChar w:fldCharType="end"/>
      </w:r>
    </w:p>
    <w:p w14:paraId="629DA82D" w14:textId="4CEE050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.3.3</w:t>
      </w:r>
      <w:r>
        <w:rPr>
          <w:rFonts w:asciiTheme="minorHAnsi" w:eastAsiaTheme="minorEastAsia" w:hAnsiTheme="minorHAnsi" w:cstheme="minorBidi"/>
          <w:noProof/>
          <w:kern w:val="2"/>
          <w:sz w:val="24"/>
          <w:szCs w:val="24"/>
          <w:lang w:eastAsia="en-GB"/>
          <w14:ligatures w14:val="standardContextual"/>
        </w:rPr>
        <w:tab/>
      </w:r>
      <w:r w:rsidRPr="00784926">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_Toc177999443 \h </w:instrText>
      </w:r>
      <w:r>
        <w:rPr>
          <w:noProof/>
        </w:rPr>
      </w:r>
      <w:r>
        <w:rPr>
          <w:noProof/>
        </w:rPr>
        <w:fldChar w:fldCharType="separate"/>
      </w:r>
      <w:r>
        <w:rPr>
          <w:noProof/>
        </w:rPr>
        <w:t>104</w:t>
      </w:r>
      <w:r>
        <w:rPr>
          <w:noProof/>
        </w:rPr>
        <w:fldChar w:fldCharType="end"/>
      </w:r>
    </w:p>
    <w:p w14:paraId="55499EFD" w14:textId="13E2000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.3.4</w:t>
      </w:r>
      <w:r>
        <w:rPr>
          <w:rFonts w:asciiTheme="minorHAnsi" w:eastAsiaTheme="minorEastAsia" w:hAnsiTheme="minorHAnsi" w:cstheme="minorBidi"/>
          <w:noProof/>
          <w:kern w:val="2"/>
          <w:sz w:val="24"/>
          <w:szCs w:val="24"/>
          <w:lang w:eastAsia="en-GB"/>
          <w14:ligatures w14:val="standardContextual"/>
        </w:rPr>
        <w:tab/>
      </w:r>
      <w:r w:rsidRPr="00784926">
        <w:rPr>
          <w:noProof/>
          <w:color w:val="000000"/>
          <w:lang w:eastAsia="zh-CN"/>
        </w:rPr>
        <w:t>Slice requirements verification and alignment notification</w:t>
      </w:r>
      <w:r>
        <w:rPr>
          <w:noProof/>
        </w:rPr>
        <w:tab/>
      </w:r>
      <w:r>
        <w:rPr>
          <w:noProof/>
        </w:rPr>
        <w:fldChar w:fldCharType="begin"/>
      </w:r>
      <w:r>
        <w:rPr>
          <w:noProof/>
        </w:rPr>
        <w:instrText xml:space="preserve"> PAGEREF _Toc177999444 \h </w:instrText>
      </w:r>
      <w:r>
        <w:rPr>
          <w:noProof/>
        </w:rPr>
      </w:r>
      <w:r>
        <w:rPr>
          <w:noProof/>
        </w:rPr>
        <w:fldChar w:fldCharType="separate"/>
      </w:r>
      <w:r>
        <w:rPr>
          <w:noProof/>
        </w:rPr>
        <w:t>104</w:t>
      </w:r>
      <w:r>
        <w:rPr>
          <w:noProof/>
        </w:rPr>
        <w:fldChar w:fldCharType="end"/>
      </w:r>
    </w:p>
    <w:p w14:paraId="046530A6" w14:textId="5F6615D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_Toc177999445 \h </w:instrText>
      </w:r>
      <w:r>
        <w:rPr>
          <w:noProof/>
        </w:rPr>
      </w:r>
      <w:r>
        <w:rPr>
          <w:noProof/>
        </w:rPr>
        <w:fldChar w:fldCharType="separate"/>
      </w:r>
      <w:r>
        <w:rPr>
          <w:noProof/>
        </w:rPr>
        <w:t>105</w:t>
      </w:r>
      <w:r>
        <w:rPr>
          <w:noProof/>
        </w:rPr>
        <w:fldChar w:fldCharType="end"/>
      </w:r>
    </w:p>
    <w:p w14:paraId="3907F086" w14:textId="46FF0E8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784926">
        <w:rPr>
          <w:rFonts w:eastAsiaTheme="minorEastAsia"/>
          <w:noProof/>
          <w:lang w:eastAsia="zh-CN"/>
        </w:rPr>
        <w:t>16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_Toc177999446 \h </w:instrText>
      </w:r>
      <w:r>
        <w:rPr>
          <w:noProof/>
        </w:rPr>
      </w:r>
      <w:r>
        <w:rPr>
          <w:noProof/>
        </w:rPr>
        <w:fldChar w:fldCharType="separate"/>
      </w:r>
      <w:r>
        <w:rPr>
          <w:noProof/>
        </w:rPr>
        <w:t>105</w:t>
      </w:r>
      <w:r>
        <w:rPr>
          <w:noProof/>
        </w:rPr>
        <w:fldChar w:fldCharType="end"/>
      </w:r>
    </w:p>
    <w:p w14:paraId="00A32292" w14:textId="1364C2A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.4.</w:t>
      </w:r>
      <w:r w:rsidRPr="00784926">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784926">
        <w:rPr>
          <w:bCs/>
          <w:noProof/>
        </w:rPr>
        <w:t xml:space="preserve"> API</w:t>
      </w:r>
      <w:r>
        <w:rPr>
          <w:noProof/>
        </w:rPr>
        <w:tab/>
      </w:r>
      <w:r>
        <w:rPr>
          <w:noProof/>
        </w:rPr>
        <w:fldChar w:fldCharType="begin"/>
      </w:r>
      <w:r>
        <w:rPr>
          <w:noProof/>
        </w:rPr>
        <w:instrText xml:space="preserve"> PAGEREF _Toc177999447 \h </w:instrText>
      </w:r>
      <w:r>
        <w:rPr>
          <w:noProof/>
        </w:rPr>
      </w:r>
      <w:r>
        <w:rPr>
          <w:noProof/>
        </w:rPr>
        <w:fldChar w:fldCharType="separate"/>
      </w:r>
      <w:r>
        <w:rPr>
          <w:noProof/>
        </w:rPr>
        <w:t>105</w:t>
      </w:r>
      <w:r>
        <w:rPr>
          <w:noProof/>
        </w:rPr>
        <w:fldChar w:fldCharType="end"/>
      </w:r>
    </w:p>
    <w:p w14:paraId="0D71DF02" w14:textId="1C082444"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.4.</w:t>
      </w:r>
      <w:r w:rsidRPr="00784926">
        <w:rPr>
          <w:bCs/>
          <w:noProof/>
          <w:lang w:eastAsia="zh-CN"/>
        </w:rPr>
        <w:t>2</w:t>
      </w:r>
      <w:r w:rsidRPr="00784926">
        <w:rPr>
          <w:bCs/>
          <w:noProof/>
        </w:rPr>
        <w:t>.1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_Toc177999448 \h </w:instrText>
      </w:r>
      <w:r>
        <w:rPr>
          <w:noProof/>
        </w:rPr>
      </w:r>
      <w:r>
        <w:rPr>
          <w:noProof/>
        </w:rPr>
        <w:fldChar w:fldCharType="separate"/>
      </w:r>
      <w:r>
        <w:rPr>
          <w:noProof/>
        </w:rPr>
        <w:t>105</w:t>
      </w:r>
      <w:r>
        <w:rPr>
          <w:noProof/>
        </w:rPr>
        <w:fldChar w:fldCharType="end"/>
      </w:r>
    </w:p>
    <w:p w14:paraId="64850A65" w14:textId="7E807C1E"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.4.</w:t>
      </w:r>
      <w:r w:rsidRPr="00784926">
        <w:rPr>
          <w:bCs/>
          <w:noProof/>
          <w:lang w:eastAsia="zh-CN"/>
        </w:rPr>
        <w:t>2</w:t>
      </w:r>
      <w:r w:rsidRPr="00784926">
        <w:rPr>
          <w:bCs/>
          <w:noProof/>
        </w:rPr>
        <w:t>.2</w:t>
      </w:r>
      <w:r>
        <w:rPr>
          <w:rFonts w:asciiTheme="minorHAnsi" w:eastAsiaTheme="minorEastAsia" w:hAnsiTheme="minorHAnsi" w:cstheme="minorBidi"/>
          <w:noProof/>
          <w:kern w:val="2"/>
          <w:sz w:val="24"/>
          <w:szCs w:val="24"/>
          <w:lang w:eastAsia="en-GB"/>
          <w14:ligatures w14:val="standardContextual"/>
        </w:rPr>
        <w:tab/>
      </w:r>
      <w:r w:rsidRPr="00784926">
        <w:rPr>
          <w:bCs/>
          <w:noProof/>
        </w:rPr>
        <w:t>SliceReq VerifyAndAlign</w:t>
      </w:r>
      <w:r w:rsidRPr="00784926">
        <w:rPr>
          <w:bCs/>
          <w:noProof/>
          <w:lang w:eastAsia="zh-CN"/>
        </w:rPr>
        <w:t>_Subscribe</w:t>
      </w:r>
      <w:r>
        <w:rPr>
          <w:noProof/>
        </w:rPr>
        <w:tab/>
      </w:r>
      <w:r>
        <w:rPr>
          <w:noProof/>
        </w:rPr>
        <w:fldChar w:fldCharType="begin"/>
      </w:r>
      <w:r>
        <w:rPr>
          <w:noProof/>
        </w:rPr>
        <w:instrText xml:space="preserve"> PAGEREF _Toc177999449 \h </w:instrText>
      </w:r>
      <w:r>
        <w:rPr>
          <w:noProof/>
        </w:rPr>
      </w:r>
      <w:r>
        <w:rPr>
          <w:noProof/>
        </w:rPr>
        <w:fldChar w:fldCharType="separate"/>
      </w:r>
      <w:r>
        <w:rPr>
          <w:noProof/>
        </w:rPr>
        <w:t>105</w:t>
      </w:r>
      <w:r>
        <w:rPr>
          <w:noProof/>
        </w:rPr>
        <w:fldChar w:fldCharType="end"/>
      </w:r>
    </w:p>
    <w:p w14:paraId="5EECB2A6" w14:textId="6DA5524A" w:rsidR="009C1B44" w:rsidRDefault="009C1B44">
      <w:pPr>
        <w:pStyle w:val="TOC5"/>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16</w:t>
      </w:r>
      <w:r w:rsidRPr="00784926">
        <w:rPr>
          <w:bCs/>
          <w:noProof/>
        </w:rPr>
        <w:t>.4.</w:t>
      </w:r>
      <w:r w:rsidRPr="00784926">
        <w:rPr>
          <w:bCs/>
          <w:noProof/>
          <w:lang w:eastAsia="zh-CN"/>
        </w:rPr>
        <w:t>2</w:t>
      </w:r>
      <w:r w:rsidRPr="00784926">
        <w:rPr>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SliceReq_VerifyAndAlign_Notification</w:t>
      </w:r>
      <w:r>
        <w:rPr>
          <w:noProof/>
        </w:rPr>
        <w:tab/>
      </w:r>
      <w:r>
        <w:rPr>
          <w:noProof/>
        </w:rPr>
        <w:fldChar w:fldCharType="begin"/>
      </w:r>
      <w:r>
        <w:rPr>
          <w:noProof/>
        </w:rPr>
        <w:instrText xml:space="preserve"> PAGEREF _Toc177999450 \h </w:instrText>
      </w:r>
      <w:r>
        <w:rPr>
          <w:noProof/>
        </w:rPr>
      </w:r>
      <w:r>
        <w:rPr>
          <w:noProof/>
        </w:rPr>
        <w:fldChar w:fldCharType="separate"/>
      </w:r>
      <w:r>
        <w:rPr>
          <w:noProof/>
        </w:rPr>
        <w:t>105</w:t>
      </w:r>
      <w:r>
        <w:rPr>
          <w:noProof/>
        </w:rPr>
        <w:fldChar w:fldCharType="end"/>
      </w:r>
    </w:p>
    <w:p w14:paraId="398E6651" w14:textId="7AA56C1D"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_Toc177999451 \h </w:instrText>
      </w:r>
      <w:r>
        <w:rPr>
          <w:noProof/>
        </w:rPr>
      </w:r>
      <w:r>
        <w:rPr>
          <w:noProof/>
        </w:rPr>
        <w:fldChar w:fldCharType="separate"/>
      </w:r>
      <w:r>
        <w:rPr>
          <w:noProof/>
        </w:rPr>
        <w:t>106</w:t>
      </w:r>
      <w:r>
        <w:rPr>
          <w:noProof/>
        </w:rPr>
        <w:fldChar w:fldCharType="end"/>
      </w:r>
    </w:p>
    <w:p w14:paraId="26F80D5D" w14:textId="60C22C39"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_Toc177999452 \h </w:instrText>
      </w:r>
      <w:r>
        <w:rPr>
          <w:noProof/>
        </w:rPr>
      </w:r>
      <w:r>
        <w:rPr>
          <w:noProof/>
        </w:rPr>
        <w:fldChar w:fldCharType="separate"/>
      </w:r>
      <w:r>
        <w:rPr>
          <w:noProof/>
        </w:rPr>
        <w:t>106</w:t>
      </w:r>
      <w:r>
        <w:rPr>
          <w:noProof/>
        </w:rPr>
        <w:fldChar w:fldCharType="end"/>
      </w:r>
    </w:p>
    <w:p w14:paraId="15257DC2" w14:textId="6BBB1F8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_Toc177999453 \h </w:instrText>
      </w:r>
      <w:r>
        <w:rPr>
          <w:noProof/>
        </w:rPr>
      </w:r>
      <w:r>
        <w:rPr>
          <w:noProof/>
        </w:rPr>
        <w:fldChar w:fldCharType="separate"/>
      </w:r>
      <w:r>
        <w:rPr>
          <w:noProof/>
        </w:rPr>
        <w:t>106</w:t>
      </w:r>
      <w:r>
        <w:rPr>
          <w:noProof/>
        </w:rPr>
        <w:fldChar w:fldCharType="end"/>
      </w:r>
    </w:p>
    <w:p w14:paraId="5A562E34" w14:textId="17E0BD8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_Toc177999454 \h </w:instrText>
      </w:r>
      <w:r>
        <w:rPr>
          <w:noProof/>
        </w:rPr>
      </w:r>
      <w:r>
        <w:rPr>
          <w:noProof/>
        </w:rPr>
        <w:fldChar w:fldCharType="separate"/>
      </w:r>
      <w:r>
        <w:rPr>
          <w:noProof/>
        </w:rPr>
        <w:t>106</w:t>
      </w:r>
      <w:r>
        <w:rPr>
          <w:noProof/>
        </w:rPr>
        <w:fldChar w:fldCharType="end"/>
      </w:r>
    </w:p>
    <w:p w14:paraId="3737599B" w14:textId="41153925"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_Toc177999455 \h </w:instrText>
      </w:r>
      <w:r>
        <w:rPr>
          <w:noProof/>
        </w:rPr>
      </w:r>
      <w:r>
        <w:rPr>
          <w:noProof/>
        </w:rPr>
        <w:fldChar w:fldCharType="separate"/>
      </w:r>
      <w:r>
        <w:rPr>
          <w:noProof/>
        </w:rPr>
        <w:t>107</w:t>
      </w:r>
      <w:r>
        <w:rPr>
          <w:noProof/>
        </w:rPr>
        <w:fldChar w:fldCharType="end"/>
      </w:r>
    </w:p>
    <w:p w14:paraId="61756B8B" w14:textId="40BBCCF3"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_Toc177999456 \h </w:instrText>
      </w:r>
      <w:r>
        <w:rPr>
          <w:noProof/>
        </w:rPr>
      </w:r>
      <w:r>
        <w:rPr>
          <w:noProof/>
        </w:rPr>
        <w:fldChar w:fldCharType="separate"/>
      </w:r>
      <w:r>
        <w:rPr>
          <w:noProof/>
        </w:rPr>
        <w:t>108</w:t>
      </w:r>
      <w:r>
        <w:rPr>
          <w:noProof/>
        </w:rPr>
        <w:fldChar w:fldCharType="end"/>
      </w:r>
    </w:p>
    <w:p w14:paraId="70ABA456" w14:textId="41872144"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17</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Information delivery request</w:t>
      </w:r>
      <w:r>
        <w:rPr>
          <w:noProof/>
        </w:rPr>
        <w:tab/>
      </w:r>
      <w:r>
        <w:rPr>
          <w:noProof/>
        </w:rPr>
        <w:fldChar w:fldCharType="begin"/>
      </w:r>
      <w:r>
        <w:rPr>
          <w:noProof/>
        </w:rPr>
        <w:instrText xml:space="preserve"> PAGEREF _Toc177999457 \h </w:instrText>
      </w:r>
      <w:r>
        <w:rPr>
          <w:noProof/>
        </w:rPr>
      </w:r>
      <w:r>
        <w:rPr>
          <w:noProof/>
        </w:rPr>
        <w:fldChar w:fldCharType="separate"/>
      </w:r>
      <w:r>
        <w:rPr>
          <w:noProof/>
        </w:rPr>
        <w:t>108</w:t>
      </w:r>
      <w:r>
        <w:rPr>
          <w:noProof/>
        </w:rPr>
        <w:fldChar w:fldCharType="end"/>
      </w:r>
    </w:p>
    <w:p w14:paraId="03CC6637" w14:textId="6023261A"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17</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sidRPr="00784926">
        <w:rPr>
          <w:bCs/>
          <w:noProof/>
        </w:rPr>
        <w:t>Network Slice Information delivery response</w:t>
      </w:r>
      <w:r>
        <w:rPr>
          <w:noProof/>
        </w:rPr>
        <w:tab/>
      </w:r>
      <w:r>
        <w:rPr>
          <w:noProof/>
        </w:rPr>
        <w:fldChar w:fldCharType="begin"/>
      </w:r>
      <w:r>
        <w:rPr>
          <w:noProof/>
        </w:rPr>
        <w:instrText xml:space="preserve"> PAGEREF _Toc177999458 \h </w:instrText>
      </w:r>
      <w:r>
        <w:rPr>
          <w:noProof/>
        </w:rPr>
      </w:r>
      <w:r>
        <w:rPr>
          <w:noProof/>
        </w:rPr>
        <w:fldChar w:fldCharType="separate"/>
      </w:r>
      <w:r>
        <w:rPr>
          <w:noProof/>
        </w:rPr>
        <w:t>109</w:t>
      </w:r>
      <w:r>
        <w:rPr>
          <w:noProof/>
        </w:rPr>
        <w:fldChar w:fldCharType="end"/>
      </w:r>
    </w:p>
    <w:p w14:paraId="5379FFE8" w14:textId="3443B07D"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bCs/>
          <w:noProof/>
          <w:lang w:eastAsia="zh-CN"/>
        </w:rPr>
        <w:t>17</w:t>
      </w:r>
      <w:r w:rsidRPr="00784926">
        <w:rPr>
          <w:bCs/>
          <w:noProof/>
        </w:rPr>
        <w:t>.3.</w:t>
      </w:r>
      <w:r w:rsidRPr="00784926">
        <w:rPr>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84926">
        <w:rPr>
          <w:bCs/>
          <w:noProof/>
          <w:lang w:eastAsia="zh-CN"/>
        </w:rPr>
        <w:t>S</w:t>
      </w:r>
      <w:r w:rsidRPr="00784926">
        <w:rPr>
          <w:bCs/>
          <w:noProof/>
        </w:rPr>
        <w:t xml:space="preserve">lice </w:t>
      </w:r>
      <w:r w:rsidRPr="00784926">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_Toc177999459 \h </w:instrText>
      </w:r>
      <w:r>
        <w:rPr>
          <w:noProof/>
        </w:rPr>
      </w:r>
      <w:r>
        <w:rPr>
          <w:noProof/>
        </w:rPr>
        <w:fldChar w:fldCharType="separate"/>
      </w:r>
      <w:r>
        <w:rPr>
          <w:noProof/>
        </w:rPr>
        <w:t>109</w:t>
      </w:r>
      <w:r>
        <w:rPr>
          <w:noProof/>
        </w:rPr>
        <w:fldChar w:fldCharType="end"/>
      </w:r>
    </w:p>
    <w:p w14:paraId="0A5B3C67" w14:textId="04DFE08E"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bCs/>
          <w:noProof/>
          <w:lang w:eastAsia="zh-CN"/>
        </w:rPr>
        <w:t>17</w:t>
      </w:r>
      <w:r w:rsidRPr="00784926">
        <w:rPr>
          <w:bCs/>
          <w:noProof/>
        </w:rPr>
        <w:t>.3.</w:t>
      </w:r>
      <w:r w:rsidRPr="00784926">
        <w:rPr>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84926">
        <w:rPr>
          <w:bCs/>
          <w:noProof/>
          <w:lang w:eastAsia="zh-CN"/>
        </w:rPr>
        <w:t>S</w:t>
      </w:r>
      <w:r w:rsidRPr="00784926">
        <w:rPr>
          <w:bCs/>
          <w:noProof/>
        </w:rPr>
        <w:t xml:space="preserve">lice </w:t>
      </w:r>
      <w:r w:rsidRPr="00784926">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_Toc177999460 \h </w:instrText>
      </w:r>
      <w:r>
        <w:rPr>
          <w:noProof/>
        </w:rPr>
      </w:r>
      <w:r>
        <w:rPr>
          <w:noProof/>
        </w:rPr>
        <w:fldChar w:fldCharType="separate"/>
      </w:r>
      <w:r>
        <w:rPr>
          <w:noProof/>
        </w:rPr>
        <w:t>109</w:t>
      </w:r>
      <w:r>
        <w:rPr>
          <w:noProof/>
        </w:rPr>
        <w:fldChar w:fldCharType="end"/>
      </w:r>
    </w:p>
    <w:p w14:paraId="6928FC14" w14:textId="4CBAC778"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784926">
        <w:rPr>
          <w:rFonts w:eastAsiaTheme="minorEastAsia"/>
          <w:noProof/>
          <w:lang w:eastAsia="zh-CN"/>
        </w:rPr>
        <w:t>17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_Toc177999461 \h </w:instrText>
      </w:r>
      <w:r>
        <w:rPr>
          <w:noProof/>
        </w:rPr>
      </w:r>
      <w:r>
        <w:rPr>
          <w:noProof/>
        </w:rPr>
        <w:fldChar w:fldCharType="separate"/>
      </w:r>
      <w:r>
        <w:rPr>
          <w:noProof/>
        </w:rPr>
        <w:t>110</w:t>
      </w:r>
      <w:r>
        <w:rPr>
          <w:noProof/>
        </w:rPr>
        <w:fldChar w:fldCharType="end"/>
      </w:r>
    </w:p>
    <w:p w14:paraId="645B821A" w14:textId="15AF7126"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_Toc177999462 \h </w:instrText>
      </w:r>
      <w:r>
        <w:rPr>
          <w:noProof/>
        </w:rPr>
      </w:r>
      <w:r>
        <w:rPr>
          <w:noProof/>
        </w:rPr>
        <w:fldChar w:fldCharType="separate"/>
      </w:r>
      <w:r>
        <w:rPr>
          <w:noProof/>
        </w:rPr>
        <w:t>110</w:t>
      </w:r>
      <w:r>
        <w:rPr>
          <w:noProof/>
        </w:rPr>
        <w:fldChar w:fldCharType="end"/>
      </w:r>
    </w:p>
    <w:p w14:paraId="259AFC6F" w14:textId="1EE124E9"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_Toc177999463 \h </w:instrText>
      </w:r>
      <w:r>
        <w:rPr>
          <w:noProof/>
        </w:rPr>
      </w:r>
      <w:r>
        <w:rPr>
          <w:noProof/>
        </w:rPr>
        <w:fldChar w:fldCharType="separate"/>
      </w:r>
      <w:r>
        <w:rPr>
          <w:noProof/>
        </w:rPr>
        <w:t>110</w:t>
      </w:r>
      <w:r>
        <w:rPr>
          <w:noProof/>
        </w:rPr>
        <w:fldChar w:fldCharType="end"/>
      </w:r>
    </w:p>
    <w:p w14:paraId="45D2F1C2" w14:textId="13FFB8AF"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9.17.4.</w:t>
      </w:r>
      <w:r w:rsidRPr="00784926">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_Toc177999464 \h </w:instrText>
      </w:r>
      <w:r>
        <w:rPr>
          <w:noProof/>
        </w:rPr>
      </w:r>
      <w:r>
        <w:rPr>
          <w:noProof/>
        </w:rPr>
        <w:fldChar w:fldCharType="separate"/>
      </w:r>
      <w:r>
        <w:rPr>
          <w:noProof/>
        </w:rPr>
        <w:t>110</w:t>
      </w:r>
      <w:r>
        <w:rPr>
          <w:noProof/>
        </w:rPr>
        <w:fldChar w:fldCharType="end"/>
      </w:r>
    </w:p>
    <w:p w14:paraId="48918B99" w14:textId="67B1904C"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9</w:t>
      </w:r>
      <w:r>
        <w:rPr>
          <w:noProof/>
        </w:rPr>
        <w:t>.</w:t>
      </w:r>
      <w:r w:rsidRPr="00784926">
        <w:rPr>
          <w:rFonts w:eastAsiaTheme="minorEastAsia"/>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Allocation </w:t>
      </w:r>
      <w:r w:rsidRPr="00784926">
        <w:rPr>
          <w:rFonts w:eastAsiaTheme="minorEastAsia"/>
          <w:noProof/>
          <w:lang w:eastAsia="zh-CN"/>
        </w:rPr>
        <w:t>in NSaaS model</w:t>
      </w:r>
      <w:r>
        <w:rPr>
          <w:noProof/>
        </w:rPr>
        <w:tab/>
      </w:r>
      <w:r>
        <w:rPr>
          <w:noProof/>
        </w:rPr>
        <w:fldChar w:fldCharType="begin"/>
      </w:r>
      <w:r>
        <w:rPr>
          <w:noProof/>
        </w:rPr>
        <w:instrText xml:space="preserve"> PAGEREF _Toc177999465 \h </w:instrText>
      </w:r>
      <w:r>
        <w:rPr>
          <w:noProof/>
        </w:rPr>
      </w:r>
      <w:r>
        <w:rPr>
          <w:noProof/>
        </w:rPr>
        <w:fldChar w:fldCharType="separate"/>
      </w:r>
      <w:r>
        <w:rPr>
          <w:noProof/>
        </w:rPr>
        <w:t>110</w:t>
      </w:r>
      <w:r>
        <w:rPr>
          <w:noProof/>
        </w:rPr>
        <w:fldChar w:fldCharType="end"/>
      </w:r>
    </w:p>
    <w:p w14:paraId="12A54A8C" w14:textId="296CAE37"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9</w:t>
      </w:r>
      <w:r>
        <w:rPr>
          <w:noProof/>
        </w:rPr>
        <w:t>.</w:t>
      </w:r>
      <w:r w:rsidRPr="00784926">
        <w:rPr>
          <w:rFonts w:eastAsiaTheme="minorEastAsia"/>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_Toc177999466 \h </w:instrText>
      </w:r>
      <w:r>
        <w:rPr>
          <w:noProof/>
        </w:rPr>
      </w:r>
      <w:r>
        <w:rPr>
          <w:noProof/>
        </w:rPr>
        <w:fldChar w:fldCharType="separate"/>
      </w:r>
      <w:r>
        <w:rPr>
          <w:noProof/>
        </w:rPr>
        <w:t>110</w:t>
      </w:r>
      <w:r>
        <w:rPr>
          <w:noProof/>
        </w:rPr>
        <w:fldChar w:fldCharType="end"/>
      </w:r>
    </w:p>
    <w:p w14:paraId="6A2987CB" w14:textId="0F376AF2"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9</w:t>
      </w:r>
      <w:r>
        <w:rPr>
          <w:noProof/>
        </w:rPr>
        <w:t>.</w:t>
      </w:r>
      <w:r w:rsidRPr="00784926">
        <w:rPr>
          <w:rFonts w:eastAsiaTheme="minorEastAsia"/>
          <w:noProof/>
          <w:lang w:eastAsia="zh-CN"/>
        </w:rPr>
        <w:t>18</w:t>
      </w:r>
      <w:r>
        <w:rPr>
          <w:noProof/>
        </w:rPr>
        <w:t>.</w:t>
      </w:r>
      <w:r w:rsidRPr="0078492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_Toc177999467 \h </w:instrText>
      </w:r>
      <w:r>
        <w:rPr>
          <w:noProof/>
        </w:rPr>
      </w:r>
      <w:r>
        <w:rPr>
          <w:noProof/>
        </w:rPr>
        <w:fldChar w:fldCharType="separate"/>
      </w:r>
      <w:r>
        <w:rPr>
          <w:noProof/>
        </w:rPr>
        <w:t>111</w:t>
      </w:r>
      <w:r>
        <w:rPr>
          <w:noProof/>
        </w:rPr>
        <w:fldChar w:fldCharType="end"/>
      </w:r>
    </w:p>
    <w:p w14:paraId="564B53A8" w14:textId="071CFE4B"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rFonts w:eastAsia="SimSun"/>
          <w:noProof/>
          <w:lang w:eastAsia="zh-CN"/>
        </w:rPr>
        <w:t>9</w:t>
      </w:r>
      <w:r>
        <w:rPr>
          <w:noProof/>
        </w:rPr>
        <w:t>.</w:t>
      </w:r>
      <w:r w:rsidRPr="00784926">
        <w:rPr>
          <w:rFonts w:eastAsiaTheme="minorEastAsia"/>
          <w:noProof/>
          <w:lang w:eastAsia="zh-CN"/>
        </w:rPr>
        <w:t>18</w:t>
      </w:r>
      <w:r>
        <w:rPr>
          <w:noProof/>
        </w:rPr>
        <w:t>.</w:t>
      </w:r>
      <w:r w:rsidRPr="00784926">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sidRPr="00784926">
        <w:rPr>
          <w:rFonts w:eastAsiaTheme="minorEastAsia"/>
          <w:noProof/>
          <w:lang w:eastAsia="zh-CN"/>
        </w:rPr>
        <w:t xml:space="preserve"> in NSaaS model</w:t>
      </w:r>
      <w:r>
        <w:rPr>
          <w:noProof/>
        </w:rPr>
        <w:tab/>
      </w:r>
      <w:r>
        <w:rPr>
          <w:noProof/>
        </w:rPr>
        <w:fldChar w:fldCharType="begin"/>
      </w:r>
      <w:r>
        <w:rPr>
          <w:noProof/>
        </w:rPr>
        <w:instrText xml:space="preserve"> PAGEREF _Toc177999468 \h </w:instrText>
      </w:r>
      <w:r>
        <w:rPr>
          <w:noProof/>
        </w:rPr>
      </w:r>
      <w:r>
        <w:rPr>
          <w:noProof/>
        </w:rPr>
        <w:fldChar w:fldCharType="separate"/>
      </w:r>
      <w:r>
        <w:rPr>
          <w:noProof/>
        </w:rPr>
        <w:t>111</w:t>
      </w:r>
      <w:r>
        <w:rPr>
          <w:noProof/>
        </w:rPr>
        <w:fldChar w:fldCharType="end"/>
      </w:r>
    </w:p>
    <w:p w14:paraId="22D536DD" w14:textId="4C88F18A"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bCs/>
          <w:noProof/>
          <w:lang w:eastAsia="zh-CN"/>
        </w:rPr>
        <w:t>18</w:t>
      </w:r>
      <w:r w:rsidRPr="00784926">
        <w:rPr>
          <w:bCs/>
          <w:noProof/>
        </w:rPr>
        <w:t>.</w:t>
      </w:r>
      <w:r w:rsidRPr="00784926">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784926">
        <w:rPr>
          <w:bCs/>
          <w:noProof/>
        </w:rPr>
        <w:t>Information flows</w:t>
      </w:r>
      <w:r>
        <w:rPr>
          <w:noProof/>
        </w:rPr>
        <w:tab/>
      </w:r>
      <w:r>
        <w:rPr>
          <w:noProof/>
        </w:rPr>
        <w:fldChar w:fldCharType="begin"/>
      </w:r>
      <w:r>
        <w:rPr>
          <w:noProof/>
        </w:rPr>
        <w:instrText xml:space="preserve"> PAGEREF _Toc177999469 \h </w:instrText>
      </w:r>
      <w:r>
        <w:rPr>
          <w:noProof/>
        </w:rPr>
      </w:r>
      <w:r>
        <w:rPr>
          <w:noProof/>
        </w:rPr>
        <w:fldChar w:fldCharType="separate"/>
      </w:r>
      <w:r>
        <w:rPr>
          <w:noProof/>
        </w:rPr>
        <w:t>112</w:t>
      </w:r>
      <w:r>
        <w:rPr>
          <w:noProof/>
        </w:rPr>
        <w:fldChar w:fldCharType="end"/>
      </w:r>
    </w:p>
    <w:p w14:paraId="68A6862A" w14:textId="504FFA9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18</w:t>
      </w:r>
      <w:r w:rsidRPr="00784926">
        <w:rPr>
          <w:bCs/>
          <w:noProof/>
        </w:rPr>
        <w:t>.3.1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_Toc177999470 \h </w:instrText>
      </w:r>
      <w:r>
        <w:rPr>
          <w:noProof/>
        </w:rPr>
      </w:r>
      <w:r>
        <w:rPr>
          <w:noProof/>
        </w:rPr>
        <w:fldChar w:fldCharType="separate"/>
      </w:r>
      <w:r>
        <w:rPr>
          <w:noProof/>
        </w:rPr>
        <w:t>112</w:t>
      </w:r>
      <w:r>
        <w:rPr>
          <w:noProof/>
        </w:rPr>
        <w:fldChar w:fldCharType="end"/>
      </w:r>
    </w:p>
    <w:p w14:paraId="5775D6D8" w14:textId="575C8EB0"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18</w:t>
      </w:r>
      <w:r w:rsidRPr="00784926">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_Toc177999471 \h </w:instrText>
      </w:r>
      <w:r>
        <w:rPr>
          <w:noProof/>
        </w:rPr>
      </w:r>
      <w:r>
        <w:rPr>
          <w:noProof/>
        </w:rPr>
        <w:fldChar w:fldCharType="separate"/>
      </w:r>
      <w:r>
        <w:rPr>
          <w:noProof/>
        </w:rPr>
        <w:t>112</w:t>
      </w:r>
      <w:r>
        <w:rPr>
          <w:noProof/>
        </w:rPr>
        <w:fldChar w:fldCharType="end"/>
      </w:r>
    </w:p>
    <w:p w14:paraId="5EBFF149" w14:textId="196FAEDD" w:rsidR="009C1B44" w:rsidRDefault="009C1B44">
      <w:pPr>
        <w:pStyle w:val="TOC3"/>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bCs/>
          <w:noProof/>
          <w:lang w:eastAsia="zh-CN"/>
        </w:rPr>
        <w:t>18</w:t>
      </w:r>
      <w:r w:rsidRPr="00784926">
        <w:rPr>
          <w:bCs/>
          <w:noProof/>
        </w:rPr>
        <w:t>.4</w:t>
      </w:r>
      <w:r>
        <w:rPr>
          <w:rFonts w:asciiTheme="minorHAnsi" w:eastAsiaTheme="minorEastAsia" w:hAnsiTheme="minorHAnsi" w:cstheme="minorBidi"/>
          <w:noProof/>
          <w:kern w:val="2"/>
          <w:sz w:val="24"/>
          <w:szCs w:val="24"/>
          <w:lang w:eastAsia="en-GB"/>
          <w14:ligatures w14:val="standardContextual"/>
        </w:rPr>
        <w:tab/>
      </w:r>
      <w:r w:rsidRPr="00784926">
        <w:rPr>
          <w:bCs/>
          <w:noProof/>
        </w:rPr>
        <w:t>APIs</w:t>
      </w:r>
      <w:r>
        <w:rPr>
          <w:noProof/>
        </w:rPr>
        <w:tab/>
      </w:r>
      <w:r>
        <w:rPr>
          <w:noProof/>
        </w:rPr>
        <w:fldChar w:fldCharType="begin"/>
      </w:r>
      <w:r>
        <w:rPr>
          <w:noProof/>
        </w:rPr>
        <w:instrText xml:space="preserve"> PAGEREF _Toc177999472 \h </w:instrText>
      </w:r>
      <w:r>
        <w:rPr>
          <w:noProof/>
        </w:rPr>
      </w:r>
      <w:r>
        <w:rPr>
          <w:noProof/>
        </w:rPr>
        <w:fldChar w:fldCharType="separate"/>
      </w:r>
      <w:r>
        <w:rPr>
          <w:noProof/>
        </w:rPr>
        <w:t>113</w:t>
      </w:r>
      <w:r>
        <w:rPr>
          <w:noProof/>
        </w:rPr>
        <w:fldChar w:fldCharType="end"/>
      </w:r>
    </w:p>
    <w:p w14:paraId="04986F0A" w14:textId="577C19C2"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DengXian"/>
          <w:bCs/>
          <w:noProof/>
          <w:lang w:eastAsia="zh-CN"/>
        </w:rPr>
        <w:t>18</w:t>
      </w:r>
      <w:r w:rsidRPr="00784926">
        <w:rPr>
          <w:bCs/>
          <w:noProof/>
        </w:rPr>
        <w:t>.4.1</w:t>
      </w:r>
      <w:r>
        <w:rPr>
          <w:rFonts w:asciiTheme="minorHAnsi" w:eastAsiaTheme="minorEastAsia" w:hAnsiTheme="minorHAnsi" w:cstheme="minorBidi"/>
          <w:noProof/>
          <w:kern w:val="2"/>
          <w:sz w:val="24"/>
          <w:szCs w:val="24"/>
          <w:lang w:eastAsia="en-GB"/>
          <w14:ligatures w14:val="standardContextual"/>
        </w:rPr>
        <w:tab/>
      </w:r>
      <w:r w:rsidRPr="00784926">
        <w:rPr>
          <w:bCs/>
          <w:noProof/>
        </w:rPr>
        <w:t>General</w:t>
      </w:r>
      <w:r>
        <w:rPr>
          <w:noProof/>
        </w:rPr>
        <w:tab/>
      </w:r>
      <w:r>
        <w:rPr>
          <w:noProof/>
        </w:rPr>
        <w:fldChar w:fldCharType="begin"/>
      </w:r>
      <w:r>
        <w:rPr>
          <w:noProof/>
        </w:rPr>
        <w:instrText xml:space="preserve"> PAGEREF _Toc177999473 \h </w:instrText>
      </w:r>
      <w:r>
        <w:rPr>
          <w:noProof/>
        </w:rPr>
      </w:r>
      <w:r>
        <w:rPr>
          <w:noProof/>
        </w:rPr>
        <w:fldChar w:fldCharType="separate"/>
      </w:r>
      <w:r>
        <w:rPr>
          <w:noProof/>
        </w:rPr>
        <w:t>113</w:t>
      </w:r>
      <w:r>
        <w:rPr>
          <w:noProof/>
        </w:rPr>
        <w:fldChar w:fldCharType="end"/>
      </w:r>
    </w:p>
    <w:p w14:paraId="66E88D3A" w14:textId="6B58E138" w:rsidR="009C1B44" w:rsidRDefault="009C1B4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NSAllocation</w:t>
      </w:r>
      <w:r>
        <w:rPr>
          <w:noProof/>
        </w:rPr>
        <w:t>_</w:t>
      </w:r>
      <w:r w:rsidRPr="00784926">
        <w:rPr>
          <w:noProof/>
          <w:kern w:val="2"/>
        </w:rPr>
        <w:t>Request /Response</w:t>
      </w:r>
      <w:r>
        <w:rPr>
          <w:noProof/>
        </w:rPr>
        <w:t xml:space="preserve"> operation</w:t>
      </w:r>
      <w:r>
        <w:rPr>
          <w:noProof/>
        </w:rPr>
        <w:tab/>
      </w:r>
      <w:r>
        <w:rPr>
          <w:noProof/>
        </w:rPr>
        <w:fldChar w:fldCharType="begin"/>
      </w:r>
      <w:r>
        <w:rPr>
          <w:noProof/>
        </w:rPr>
        <w:instrText xml:space="preserve"> PAGEREF _Toc177999474 \h </w:instrText>
      </w:r>
      <w:r>
        <w:rPr>
          <w:noProof/>
        </w:rPr>
      </w:r>
      <w:r>
        <w:rPr>
          <w:noProof/>
        </w:rPr>
        <w:fldChar w:fldCharType="separate"/>
      </w:r>
      <w:r>
        <w:rPr>
          <w:noProof/>
        </w:rPr>
        <w:t>113</w:t>
      </w:r>
      <w:r>
        <w:rPr>
          <w:noProof/>
        </w:rPr>
        <w:fldChar w:fldCharType="end"/>
      </w:r>
    </w:p>
    <w:p w14:paraId="027EC590" w14:textId="609E5C46"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bCs/>
          <w:noProof/>
        </w:rPr>
        <w:t>9.</w:t>
      </w:r>
      <w:r w:rsidRPr="00784926">
        <w:rPr>
          <w:rFonts w:eastAsiaTheme="minorEastAsia"/>
          <w:bCs/>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bCs/>
          <w:noProof/>
          <w:lang w:eastAsia="zh-CN"/>
        </w:rPr>
        <w:t>A</w:t>
      </w:r>
      <w:r w:rsidRPr="00784926">
        <w:rPr>
          <w:bCs/>
          <w:noProof/>
        </w:rPr>
        <w:t>uthorization and authentication</w:t>
      </w:r>
      <w:r>
        <w:rPr>
          <w:noProof/>
        </w:rPr>
        <w:tab/>
      </w:r>
      <w:r>
        <w:rPr>
          <w:noProof/>
        </w:rPr>
        <w:fldChar w:fldCharType="begin"/>
      </w:r>
      <w:r>
        <w:rPr>
          <w:noProof/>
        </w:rPr>
        <w:instrText xml:space="preserve"> PAGEREF _Toc177999475 \h </w:instrText>
      </w:r>
      <w:r>
        <w:rPr>
          <w:noProof/>
        </w:rPr>
      </w:r>
      <w:r>
        <w:rPr>
          <w:noProof/>
        </w:rPr>
        <w:fldChar w:fldCharType="separate"/>
      </w:r>
      <w:r>
        <w:rPr>
          <w:noProof/>
        </w:rPr>
        <w:t>114</w:t>
      </w:r>
      <w:r>
        <w:rPr>
          <w:noProof/>
        </w:rPr>
        <w:fldChar w:fldCharType="end"/>
      </w:r>
    </w:p>
    <w:p w14:paraId="546DD078" w14:textId="444D0928" w:rsidR="009C1B44" w:rsidRDefault="009C1B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784926">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_Toc177999476 \h </w:instrText>
      </w:r>
      <w:r>
        <w:rPr>
          <w:noProof/>
        </w:rPr>
      </w:r>
      <w:r>
        <w:rPr>
          <w:noProof/>
        </w:rPr>
        <w:fldChar w:fldCharType="separate"/>
      </w:r>
      <w:r>
        <w:rPr>
          <w:noProof/>
        </w:rPr>
        <w:t>114</w:t>
      </w:r>
      <w:r>
        <w:rPr>
          <w:noProof/>
        </w:rPr>
        <w:fldChar w:fldCharType="end"/>
      </w:r>
    </w:p>
    <w:p w14:paraId="13E37D6A" w14:textId="7E006CE0"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_Toc177999477 \h </w:instrText>
      </w:r>
      <w:r>
        <w:rPr>
          <w:noProof/>
        </w:rPr>
      </w:r>
      <w:r>
        <w:rPr>
          <w:noProof/>
        </w:rPr>
        <w:fldChar w:fldCharType="separate"/>
      </w:r>
      <w:r>
        <w:rPr>
          <w:noProof/>
        </w:rPr>
        <w:t>114</w:t>
      </w:r>
      <w:r>
        <w:rPr>
          <w:noProof/>
        </w:rPr>
        <w:fldChar w:fldCharType="end"/>
      </w:r>
    </w:p>
    <w:p w14:paraId="194F129E" w14:textId="03CBF018"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sidRPr="00784926">
        <w:rPr>
          <w:rFonts w:cs="Arial"/>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_Toc177999478 \h </w:instrText>
      </w:r>
      <w:r>
        <w:rPr>
          <w:noProof/>
        </w:rPr>
      </w:r>
      <w:r>
        <w:rPr>
          <w:noProof/>
        </w:rPr>
        <w:fldChar w:fldCharType="separate"/>
      </w:r>
      <w:r>
        <w:rPr>
          <w:noProof/>
        </w:rPr>
        <w:t>114</w:t>
      </w:r>
      <w:r>
        <w:rPr>
          <w:noProof/>
        </w:rPr>
        <w:fldChar w:fldCharType="end"/>
      </w:r>
    </w:p>
    <w:p w14:paraId="0989F957" w14:textId="6E33FB3F"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Centralized NSCE deployment</w:t>
      </w:r>
      <w:r>
        <w:rPr>
          <w:noProof/>
        </w:rPr>
        <w:tab/>
      </w:r>
      <w:r>
        <w:rPr>
          <w:noProof/>
        </w:rPr>
        <w:fldChar w:fldCharType="begin"/>
      </w:r>
      <w:r>
        <w:rPr>
          <w:noProof/>
        </w:rPr>
        <w:instrText xml:space="preserve"> PAGEREF _Toc177999479 \h </w:instrText>
      </w:r>
      <w:r>
        <w:rPr>
          <w:noProof/>
        </w:rPr>
      </w:r>
      <w:r>
        <w:rPr>
          <w:noProof/>
        </w:rPr>
        <w:fldChar w:fldCharType="separate"/>
      </w:r>
      <w:r>
        <w:rPr>
          <w:noProof/>
        </w:rPr>
        <w:t>114</w:t>
      </w:r>
      <w:r>
        <w:rPr>
          <w:noProof/>
        </w:rPr>
        <w:fldChar w:fldCharType="end"/>
      </w:r>
    </w:p>
    <w:p w14:paraId="0D2F2C17" w14:textId="259C724C"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_Toc177999480 \h </w:instrText>
      </w:r>
      <w:r>
        <w:rPr>
          <w:noProof/>
        </w:rPr>
      </w:r>
      <w:r>
        <w:rPr>
          <w:noProof/>
        </w:rPr>
        <w:fldChar w:fldCharType="separate"/>
      </w:r>
      <w:r>
        <w:rPr>
          <w:noProof/>
        </w:rPr>
        <w:t>115</w:t>
      </w:r>
      <w:r>
        <w:rPr>
          <w:noProof/>
        </w:rPr>
        <w:fldChar w:fldCharType="end"/>
      </w:r>
    </w:p>
    <w:p w14:paraId="65BB2BA5" w14:textId="10882E8F"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A.1.4</w:t>
      </w:r>
      <w:r>
        <w:rPr>
          <w:rFonts w:asciiTheme="minorHAnsi" w:eastAsiaTheme="minorEastAsia" w:hAnsiTheme="minorHAnsi" w:cstheme="minorBidi"/>
          <w:noProof/>
          <w:kern w:val="2"/>
          <w:sz w:val="24"/>
          <w:szCs w:val="24"/>
          <w:lang w:eastAsia="en-GB"/>
          <w14:ligatures w14:val="standardContextual"/>
        </w:rPr>
        <w:tab/>
      </w:r>
      <w:r>
        <w:rPr>
          <w:noProof/>
        </w:rPr>
        <w:t>NPN NSCE deployment</w:t>
      </w:r>
      <w:r>
        <w:rPr>
          <w:noProof/>
        </w:rPr>
        <w:tab/>
      </w:r>
      <w:r>
        <w:rPr>
          <w:noProof/>
        </w:rPr>
        <w:fldChar w:fldCharType="begin"/>
      </w:r>
      <w:r>
        <w:rPr>
          <w:noProof/>
        </w:rPr>
        <w:instrText xml:space="preserve"> PAGEREF _Toc177999481 \h </w:instrText>
      </w:r>
      <w:r>
        <w:rPr>
          <w:noProof/>
        </w:rPr>
      </w:r>
      <w:r>
        <w:rPr>
          <w:noProof/>
        </w:rPr>
        <w:fldChar w:fldCharType="separate"/>
      </w:r>
      <w:r>
        <w:rPr>
          <w:noProof/>
        </w:rPr>
        <w:t>115</w:t>
      </w:r>
      <w:r>
        <w:rPr>
          <w:noProof/>
        </w:rPr>
        <w:fldChar w:fldCharType="end"/>
      </w:r>
    </w:p>
    <w:p w14:paraId="5886491C" w14:textId="47279B51"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Edge NSCE deployment</w:t>
      </w:r>
      <w:r>
        <w:rPr>
          <w:noProof/>
        </w:rPr>
        <w:tab/>
      </w:r>
      <w:r>
        <w:rPr>
          <w:noProof/>
        </w:rPr>
        <w:fldChar w:fldCharType="begin"/>
      </w:r>
      <w:r>
        <w:rPr>
          <w:noProof/>
        </w:rPr>
        <w:instrText xml:space="preserve"> PAGEREF _Toc177999482 \h </w:instrText>
      </w:r>
      <w:r>
        <w:rPr>
          <w:noProof/>
        </w:rPr>
      </w:r>
      <w:r>
        <w:rPr>
          <w:noProof/>
        </w:rPr>
        <w:fldChar w:fldCharType="separate"/>
      </w:r>
      <w:r>
        <w:rPr>
          <w:noProof/>
        </w:rPr>
        <w:t>116</w:t>
      </w:r>
      <w:r>
        <w:rPr>
          <w:noProof/>
        </w:rPr>
        <w:fldChar w:fldCharType="end"/>
      </w:r>
    </w:p>
    <w:p w14:paraId="32AF8DCA" w14:textId="6509B984"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_Toc177999483 \h </w:instrText>
      </w:r>
      <w:r>
        <w:rPr>
          <w:noProof/>
        </w:rPr>
      </w:r>
      <w:r>
        <w:rPr>
          <w:noProof/>
        </w:rPr>
        <w:fldChar w:fldCharType="separate"/>
      </w:r>
      <w:r>
        <w:rPr>
          <w:noProof/>
        </w:rPr>
        <w:t>116</w:t>
      </w:r>
      <w:r>
        <w:rPr>
          <w:noProof/>
        </w:rPr>
        <w:fldChar w:fldCharType="end"/>
      </w:r>
    </w:p>
    <w:p w14:paraId="13DF5753" w14:textId="7D776878"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sidRPr="00784926">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_Toc177999484 \h </w:instrText>
      </w:r>
      <w:r>
        <w:rPr>
          <w:noProof/>
        </w:rPr>
      </w:r>
      <w:r>
        <w:rPr>
          <w:noProof/>
        </w:rPr>
        <w:fldChar w:fldCharType="separate"/>
      </w:r>
      <w:r>
        <w:rPr>
          <w:noProof/>
        </w:rPr>
        <w:t>117</w:t>
      </w:r>
      <w:r>
        <w:rPr>
          <w:noProof/>
        </w:rPr>
        <w:fldChar w:fldCharType="end"/>
      </w:r>
    </w:p>
    <w:p w14:paraId="7A25D5ED" w14:textId="1F80CAE4" w:rsidR="009C1B44" w:rsidRDefault="009C1B4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_Toc177999485 \h </w:instrText>
      </w:r>
      <w:r>
        <w:rPr>
          <w:noProof/>
        </w:rPr>
      </w:r>
      <w:r>
        <w:rPr>
          <w:noProof/>
        </w:rPr>
        <w:fldChar w:fldCharType="separate"/>
      </w:r>
      <w:r>
        <w:rPr>
          <w:noProof/>
        </w:rPr>
        <w:t>117</w:t>
      </w:r>
      <w:r>
        <w:rPr>
          <w:noProof/>
        </w:rPr>
        <w:fldChar w:fldCharType="end"/>
      </w:r>
    </w:p>
    <w:p w14:paraId="188CEFF1" w14:textId="00C6E5EF" w:rsidR="009C1B44" w:rsidRDefault="009C1B4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_Toc177999486 \h </w:instrText>
      </w:r>
      <w:r>
        <w:rPr>
          <w:noProof/>
        </w:rPr>
      </w:r>
      <w:r>
        <w:rPr>
          <w:noProof/>
        </w:rPr>
        <w:fldChar w:fldCharType="separate"/>
      </w:r>
      <w:r>
        <w:rPr>
          <w:noProof/>
        </w:rPr>
        <w:t>117</w:t>
      </w:r>
      <w:r>
        <w:rPr>
          <w:noProof/>
        </w:rPr>
        <w:fldChar w:fldCharType="end"/>
      </w:r>
    </w:p>
    <w:p w14:paraId="71DDBA5A" w14:textId="19FC74B4" w:rsidR="009C1B44" w:rsidRDefault="009C1B4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784926">
        <w:rPr>
          <w:rFonts w:eastAsia="SimSun"/>
          <w:noProof/>
          <w:lang w:eastAsia="zh-CN"/>
        </w:rPr>
        <w:t>B</w:t>
      </w:r>
      <w:r>
        <w:rPr>
          <w:noProof/>
        </w:rPr>
        <w:t xml:space="preserve"> (informative):</w:t>
      </w:r>
      <w:r w:rsidRPr="00784926">
        <w:rPr>
          <w:rFonts w:eastAsia="SimSun"/>
          <w:noProof/>
          <w:lang w:eastAsia="zh-CN"/>
        </w:rPr>
        <w:t xml:space="preserve"> </w:t>
      </w:r>
      <w:r>
        <w:rPr>
          <w:noProof/>
        </w:rPr>
        <w:t>Change history</w:t>
      </w:r>
      <w:r>
        <w:rPr>
          <w:noProof/>
        </w:rPr>
        <w:tab/>
      </w:r>
      <w:r>
        <w:rPr>
          <w:noProof/>
        </w:rPr>
        <w:fldChar w:fldCharType="begin"/>
      </w:r>
      <w:r>
        <w:rPr>
          <w:noProof/>
        </w:rPr>
        <w:instrText xml:space="preserve"> PAGEREF _Toc177999487 \h </w:instrText>
      </w:r>
      <w:r>
        <w:rPr>
          <w:noProof/>
        </w:rPr>
      </w:r>
      <w:r>
        <w:rPr>
          <w:noProof/>
        </w:rPr>
        <w:fldChar w:fldCharType="separate"/>
      </w:r>
      <w:r>
        <w:rPr>
          <w:noProof/>
        </w:rPr>
        <w:t>118</w:t>
      </w:r>
      <w:r>
        <w:rPr>
          <w:noProof/>
        </w:rPr>
        <w:fldChar w:fldCharType="end"/>
      </w:r>
    </w:p>
    <w:p w14:paraId="1C2C3098" w14:textId="62430BAD" w:rsidR="0039271C" w:rsidRPr="00975BFD" w:rsidRDefault="008B0039">
      <w:r w:rsidRPr="00975BFD">
        <w:fldChar w:fldCharType="end"/>
      </w:r>
    </w:p>
    <w:p w14:paraId="6650F110" w14:textId="77777777" w:rsidR="0039271C" w:rsidRPr="00447E00" w:rsidRDefault="00632768">
      <w:pPr>
        <w:pStyle w:val="Guidance"/>
        <w:rPr>
          <w:color w:val="auto"/>
        </w:rPr>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77999128"/>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77999129"/>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77999130"/>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77999131"/>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77999132"/>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77999133"/>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77999134"/>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77999135"/>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77999136"/>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77999137"/>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77999138"/>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77999139"/>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77999140"/>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77999141"/>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77999142"/>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77999143"/>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77999144"/>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77999145"/>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77999146"/>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77999147"/>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77999148"/>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77999149"/>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77999150"/>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77999151"/>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77999152"/>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77999153"/>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77999154"/>
      <w:bookmarkEnd w:id="59"/>
      <w:bookmarkEnd w:id="60"/>
      <w:bookmarkEnd w:id="83"/>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77999155"/>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77999156"/>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77999157"/>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77999158"/>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77999159"/>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77999160"/>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77999161"/>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77999162"/>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77999163"/>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77999164"/>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77999165"/>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77999166"/>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77999167"/>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77999168"/>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77999169"/>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77999170"/>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77999171"/>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77999172"/>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77999173"/>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77999174"/>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77999175"/>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77999176"/>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77999177"/>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77999178"/>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77999179"/>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77999180"/>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77999181"/>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77999182"/>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77999183"/>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77999184"/>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77999185"/>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77999186"/>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77999187"/>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77999188"/>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77999189"/>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77999190"/>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16B7A80" w:rsidR="0039271C" w:rsidRPr="00975BFD" w:rsidRDefault="00632768">
            <w:pPr>
              <w:pStyle w:val="TAL"/>
              <w:rPr>
                <w:kern w:val="2"/>
              </w:rPr>
            </w:pPr>
            <w:r w:rsidRPr="00975BFD">
              <w:rPr>
                <w:kern w:val="2"/>
              </w:rPr>
              <w:t>The service area for which the requirement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00517224">
              <w:rPr>
                <w:rFonts w:eastAsia="SimSun" w:hint="eastAsia"/>
                <w:kern w:val="2"/>
                <w:lang w:val="en-US" w:eastAsia="zh-CN"/>
              </w:rPr>
              <w:t>.</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77999191"/>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77999192"/>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77999193"/>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77999194"/>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77999195"/>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77999196"/>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77999197"/>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8pt;height:200.45pt" o:ole="">
            <v:imagedata r:id="rId15" o:title=""/>
          </v:shape>
          <o:OLEObject Type="Embed" ProgID="Visio.Drawing.11" ShapeID="_x0000_i1025" DrawAspect="Content" ObjectID="_1788612006"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77777777" w:rsidR="0039271C" w:rsidRPr="00975BFD" w:rsidRDefault="00632768">
      <w:pPr>
        <w:pStyle w:val="B1"/>
      </w:pPr>
      <w:r w:rsidRPr="00975BFD">
        <w:t>1.</w:t>
      </w:r>
      <w:r w:rsidRPr="00975BFD">
        <w:tab/>
        <w:t xml:space="preserve">The VAL server sends a VAL application requirement request to the NSCE server. </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t>-</w:t>
      </w:r>
      <w:r w:rsidRPr="00975BFD">
        <w:tab/>
        <w:t xml:space="preserve">to consume PM services and KPI monitoring from OAM </w:t>
      </w:r>
    </w:p>
    <w:p w14:paraId="457CB168" w14:textId="77777777" w:rsidR="0039271C" w:rsidRPr="00975BFD" w:rsidRDefault="00632768">
      <w:pPr>
        <w:pStyle w:val="B2"/>
      </w:pPr>
      <w:r w:rsidRPr="00975BFD">
        <w:lastRenderedPageBreak/>
        <w:t>-</w:t>
      </w:r>
      <w:r w:rsidRPr="00975BFD">
        <w:tab/>
        <w:t xml:space="preserve">to consume SEAL services based on </w:t>
      </w:r>
      <w:r w:rsidRPr="00975BFD">
        <w:rPr>
          <w:rFonts w:eastAsiaTheme="minorEastAsia"/>
          <w:lang w:eastAsia="zh-CN"/>
        </w:rPr>
        <w:t>3GPP</w:t>
      </w:r>
      <w:r w:rsidRPr="00975BFD">
        <w:t> TS 23.434</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77999198"/>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7.1pt;height:175.1pt" o:ole="">
            <v:imagedata r:id="rId17" o:title=""/>
          </v:shape>
          <o:OLEObject Type="Embed" ProgID="Visio.Drawing.11" ShapeID="_x0000_i1026" DrawAspect="Content" ObjectID="_1788612007"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77999199"/>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4pt;height:197pt" o:ole="">
            <v:imagedata r:id="rId19" o:title=""/>
          </v:shape>
          <o:OLEObject Type="Embed" ProgID="Visio.Drawing.11" ShapeID="_x0000_i1027" DrawAspect="Content" ObjectID="_1788612008"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3808EC91" w14:textId="77777777" w:rsidR="0039271C" w:rsidRPr="00975BFD" w:rsidRDefault="00632768">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by CCF. </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40FFB3F9" w14:textId="77777777" w:rsidR="0039271C" w:rsidRPr="00975BFD" w:rsidRDefault="00632768">
      <w:pPr>
        <w:pStyle w:val="B1"/>
        <w:rPr>
          <w:rFonts w:eastAsia="DengXian"/>
        </w:rPr>
      </w:pPr>
      <w:r w:rsidRPr="00975BFD">
        <w:t>4.</w:t>
      </w:r>
      <w:r w:rsidRPr="00975BFD">
        <w:tab/>
        <w:t>The NSCE server performs the corresponding service API invocation procedures based on CAPIF or via performing requests to the corresponding service API providers, which are mapped to the slice API.</w:t>
      </w:r>
      <w:r w:rsidRPr="00975BFD">
        <w:rPr>
          <w:rFonts w:eastAsia="DengXian"/>
        </w:rPr>
        <w:tab/>
        <w:t>If CAPIF is used, the requests are sent to the corresponding AEFs of the API provider's domain, and the authorization is obtained by CCF.</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77999200"/>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77999201"/>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77999202"/>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77999203"/>
      <w:r w:rsidRPr="00975BFD">
        <w:lastRenderedPageBreak/>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77999204"/>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77999205"/>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77999206"/>
      <w:r w:rsidRPr="00975BFD">
        <w:rPr>
          <w:bCs/>
        </w:rPr>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lastRenderedPageBreak/>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77999207"/>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77999208"/>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77999209"/>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77999210"/>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77999211"/>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77999212"/>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77999213"/>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77999214"/>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77999215"/>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63474AAD" w:rsidR="0039271C" w:rsidRPr="00975BFD" w:rsidRDefault="00632768">
      <w:r w:rsidRPr="00975BFD">
        <w:rPr>
          <w:b/>
        </w:rPr>
        <w:t>Inputs:</w:t>
      </w:r>
      <w:r w:rsidRPr="00584FF0">
        <w:rPr>
          <w:bCs/>
        </w:rPr>
        <w:t xml:space="preserve"> </w:t>
      </w:r>
      <w:r w:rsidR="00C00793" w:rsidRPr="00584FF0">
        <w:rPr>
          <w:bCs/>
        </w:rPr>
        <w:t>See subclause 9.3.3.4</w:t>
      </w:r>
    </w:p>
    <w:p w14:paraId="2A4AB5E8" w14:textId="0F67DC1B" w:rsidR="0039271C" w:rsidRPr="00975BFD" w:rsidRDefault="00632768">
      <w:pPr>
        <w:rPr>
          <w:rFonts w:eastAsiaTheme="minorEastAsia"/>
          <w:lang w:eastAsia="zh-CN"/>
        </w:rPr>
      </w:pPr>
      <w:r w:rsidRPr="00975BFD">
        <w:rPr>
          <w:b/>
        </w:rPr>
        <w:t>Outputs:</w:t>
      </w:r>
      <w:r w:rsidRPr="00975BFD">
        <w:rPr>
          <w:rFonts w:cs="Courier New"/>
        </w:rPr>
        <w:t xml:space="preserve"> </w:t>
      </w:r>
      <w:r w:rsidR="00C00793">
        <w:rPr>
          <w:rFonts w:cs="Courier New"/>
        </w:rPr>
        <w:t>None</w:t>
      </w:r>
    </w:p>
    <w:p w14:paraId="0F316139" w14:textId="77777777" w:rsidR="0039271C" w:rsidRPr="00975BFD" w:rsidRDefault="00632768">
      <w:pPr>
        <w:pStyle w:val="Heading4"/>
      </w:pPr>
      <w:bookmarkStart w:id="310" w:name="_Toc134011755"/>
      <w:bookmarkStart w:id="311" w:name="_Toc177999216"/>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77999217"/>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77999218"/>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77999219"/>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77999220"/>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77999221"/>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77999222"/>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09.9pt;height:290.3pt" o:ole="">
            <v:imagedata r:id="rId21" o:title=""/>
          </v:shape>
          <o:OLEObject Type="Embed" ProgID="Visio.Drawing.11" ShapeID="_x0000_i1028" DrawAspect="Content" ObjectID="_1788612009"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77999223"/>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77999224"/>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77999225"/>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77999226"/>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77999227"/>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77999228"/>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77999229"/>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77999230"/>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77999231"/>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77999232"/>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77999233"/>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77999234"/>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77999235"/>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77999236"/>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77999237"/>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77999238"/>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77999239"/>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77999240"/>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77999241"/>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77999242"/>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77999243"/>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77999244"/>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8pt;height:148.6pt" o:ole="">
            <v:imagedata r:id="rId23" o:title="" croptop="9734f" cropbottom="28509f"/>
          </v:shape>
          <o:OLEObject Type="Embed" ProgID="Visio.Drawing.11" ShapeID="_x0000_i1029" DrawAspect="Content" ObjectID="_1788612010"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77999245"/>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75pt;height:127.85pt" o:ole="">
            <v:imagedata r:id="rId25" o:title="" croptop="7017f" cropbottom="27603f"/>
          </v:shape>
          <o:OLEObject Type="Embed" ProgID="Visio.Drawing.11" ShapeID="_x0000_i1030" DrawAspect="Content" ObjectID="_1788612011"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77999246"/>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75pt;height:97.35pt" o:ole="">
            <v:imagedata r:id="rId27" o:title="" croptop="9734f" cropbottom="38480f"/>
          </v:shape>
          <o:OLEObject Type="Embed" ProgID="Visio.Drawing.11" ShapeID="_x0000_i1031" DrawAspect="Content" ObjectID="_1788612012"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77999247"/>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9pt;height:156.1pt" o:ole="">
            <v:imagedata r:id="rId29" o:title="" croptop="9734f" cropbottom="24489f"/>
          </v:shape>
          <o:OLEObject Type="Embed" ProgID="Visio.Drawing.11" ShapeID="_x0000_i1032" DrawAspect="Content" ObjectID="_1788612013"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77999248"/>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95pt;height:84.1pt" o:ole="">
            <v:imagedata r:id="rId31" o:title="" croptop="9734f" cropbottom="33770f"/>
          </v:shape>
          <o:OLEObject Type="Embed" ProgID="Visio.Drawing.11" ShapeID="_x0000_i1033" DrawAspect="Content" ObjectID="_1788612014"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7799924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3pt;height:180.3pt" o:ole="">
            <v:imagedata r:id="rId33" o:title="" croptop="9734f" cropbottom="18367f"/>
          </v:shape>
          <o:OLEObject Type="Embed" ProgID="Visio.Drawing.11" ShapeID="_x0000_i1034" DrawAspect="Content" ObjectID="_1788612015"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77999250"/>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6pt;height:111.15pt" o:ole="">
            <v:imagedata r:id="rId35" o:title=""/>
          </v:shape>
          <o:OLEObject Type="Embed" ProgID="Visio.Drawing.15" ShapeID="_x0000_i1035" DrawAspect="Content" ObjectID="_1788612016"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77999251"/>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77999252"/>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77999253"/>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1E73AA76" w:rsidR="0039271C" w:rsidRPr="00975BFD" w:rsidRDefault="00632768">
            <w:pPr>
              <w:pStyle w:val="TAL"/>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565F429D"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20996DAB"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517224">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1F8B6165"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412429CC"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2364433D" w:rsidR="0039271C" w:rsidRPr="00975BFD" w:rsidRDefault="00632768">
            <w:pPr>
              <w:pStyle w:val="TAL"/>
              <w:spacing w:line="240" w:lineRule="atLeast"/>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7799925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77999255"/>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7799925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77999257"/>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77999258"/>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77999259"/>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77999260"/>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77999261"/>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77999262"/>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77999263"/>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7799926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77999265"/>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77999266"/>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77999267"/>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77999268"/>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77999269"/>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77999270"/>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77999271"/>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77999272"/>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77999273"/>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7F52D0AC" w:rsidR="006645DB" w:rsidRPr="00975BFD" w:rsidRDefault="006645DB" w:rsidP="006645DB">
      <w:r w:rsidRPr="00975BFD">
        <w:rPr>
          <w:b/>
        </w:rPr>
        <w:t>Inputs:</w:t>
      </w:r>
      <w:r w:rsidRPr="00975BFD">
        <w:rPr>
          <w:lang w:eastAsia="zh-CN"/>
        </w:rPr>
        <w:t xml:space="preserve"> </w:t>
      </w:r>
      <w:r w:rsidR="00C00793" w:rsidRPr="00C00793">
        <w:rPr>
          <w:lang w:eastAsia="zh-CN"/>
        </w:rPr>
        <w:t>See clause 9.5.3.16</w:t>
      </w:r>
    </w:p>
    <w:p w14:paraId="270EB071" w14:textId="04B235A3" w:rsidR="006645DB" w:rsidRPr="00975BFD" w:rsidRDefault="006645DB" w:rsidP="006645DB">
      <w:r w:rsidRPr="00975BFD">
        <w:rPr>
          <w:b/>
        </w:rPr>
        <w:t>Outputs:</w:t>
      </w:r>
      <w:r w:rsidRPr="00975BFD">
        <w:t xml:space="preserve"> </w:t>
      </w:r>
      <w:r w:rsidR="00C00793">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77999274"/>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77999275"/>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77999276"/>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77999277"/>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77999278"/>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77999279"/>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77999280"/>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77999281"/>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77999282"/>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6pt;height:188.35pt" o:ole="">
            <v:imagedata r:id="rId37" o:title=""/>
          </v:shape>
          <o:OLEObject Type="Embed" ProgID="Word.Document.12" ShapeID="_x0000_i1036" DrawAspect="Content" ObjectID="_1788612017"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77999283"/>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6pt;height:205.05pt" o:ole="">
            <v:imagedata r:id="rId39" o:title=""/>
          </v:shape>
          <o:OLEObject Type="Embed" ProgID="Word.Document.12" ShapeID="_x0000_i1037" DrawAspect="Content" ObjectID="_1788612018"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7799928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7799928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7799928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7799928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7799928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7799928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77999290"/>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7799929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7799929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7799929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77999294"/>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77999295"/>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77999296"/>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77999297"/>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4pt;height:316.8pt;mso-position-horizontal-relative:page;mso-position-vertical-relative:page" o:ole="">
            <v:fill o:detectmouseclick="t"/>
            <v:imagedata r:id="rId41" o:title=""/>
            <o:lock v:ext="edit" aspectratio="f"/>
          </v:shape>
          <o:OLEObject Type="Embed" ProgID="Visio.Drawing.11" ShapeID="Object 11" DrawAspect="Content" ObjectID="_1788612019"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77999298"/>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4.1pt;height:178.55pt" o:ole="">
            <v:fill o:detectmouseclick="t"/>
            <v:imagedata r:id="rId43" o:title="" croptop="3037f" cropbottom="18077f"/>
            <o:lock v:ext="edit" aspectratio="f"/>
          </v:shape>
          <o:OLEObject Type="Embed" ProgID="Visio.Drawing.11" ShapeID="_x0000_i1039" DrawAspect="Content" ObjectID="_1788612020"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77999299"/>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5pt" o:ole="">
            <v:imagedata r:id="rId45" o:title=""/>
            <o:lock v:ext="edit" aspectratio="f"/>
          </v:shape>
          <o:OLEObject Type="Embed" ProgID="Visio.Drawing.11" ShapeID="_x0000_i1040" DrawAspect="Content" ObjectID="_1788612021"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77999300"/>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77999301"/>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77999302"/>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77999303"/>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77999304"/>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77999305"/>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77999306"/>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77999307"/>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77999308"/>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77999309"/>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77999310"/>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77999311"/>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77999312"/>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77999313"/>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77999314"/>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77999315"/>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6pt;height:163pt" o:ole="">
            <v:imagedata r:id="rId47" o:title=""/>
          </v:shape>
          <o:OLEObject Type="Embed" ProgID="Word.Document.12" ShapeID="_x0000_i1041" DrawAspect="Content" ObjectID="_1788612022"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77999316"/>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6pt;height:163pt" o:ole="">
            <v:imagedata r:id="rId49" o:title=""/>
          </v:shape>
          <o:OLEObject Type="Embed" ProgID="Word.Document.12" ShapeID="_x0000_i1042" DrawAspect="Content" ObjectID="_1788612023"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77999317"/>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77999318"/>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77999319"/>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77999320"/>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77999321"/>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77999322"/>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77999323"/>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77999324"/>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77999325"/>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43C065F6" w:rsidR="0039271C" w:rsidRPr="00975BFD" w:rsidRDefault="00632768">
      <w:r w:rsidRPr="00975BFD">
        <w:rPr>
          <w:b/>
        </w:rPr>
        <w:lastRenderedPageBreak/>
        <w:t>Inputs:</w:t>
      </w:r>
      <w:r w:rsidRPr="00975BFD">
        <w:t xml:space="preserve"> </w:t>
      </w:r>
      <w:r w:rsidR="00C00793" w:rsidRPr="00C00793">
        <w:t>See clause 9.8.3.4</w:t>
      </w:r>
    </w:p>
    <w:p w14:paraId="0933D415" w14:textId="0222479E" w:rsidR="0039271C" w:rsidRPr="00975BFD" w:rsidRDefault="00632768">
      <w:r w:rsidRPr="00975BFD">
        <w:rPr>
          <w:b/>
        </w:rPr>
        <w:t>Outputs:</w:t>
      </w:r>
      <w:r w:rsidRPr="00975BFD">
        <w:t xml:space="preserve"> </w:t>
      </w:r>
      <w:r w:rsidR="00C00793" w:rsidRPr="00C00793">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77999326"/>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77999327"/>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77999328"/>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0A19A317" w:rsidR="0039271C" w:rsidRPr="00975BFD" w:rsidRDefault="00632768">
      <w:pPr>
        <w:pStyle w:val="Heading4"/>
      </w:pPr>
      <w:bookmarkStart w:id="582" w:name="_Toc134011868"/>
      <w:bookmarkStart w:id="583" w:name="_Toc177999329"/>
      <w:r w:rsidRPr="00975BFD">
        <w:t>9.9.2.1</w:t>
      </w:r>
      <w:r w:rsidRPr="00975BFD">
        <w:tab/>
        <w:t xml:space="preserve">Procedures on </w:t>
      </w:r>
      <w:r w:rsidR="00720620" w:rsidRPr="00720620">
        <w:t>predictive slice modification in edge based NSCE deployments</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19579D46"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r w:rsidR="00720620">
        <w:rPr>
          <w:sz w:val="21"/>
          <w:szCs w:val="21"/>
        </w:rPr>
        <w:t>.</w:t>
      </w:r>
    </w:p>
    <w:p w14:paraId="6E085E63" w14:textId="77777777" w:rsidR="0039271C" w:rsidRPr="00975BFD" w:rsidRDefault="0039271C">
      <w:pPr>
        <w:pStyle w:val="TH"/>
      </w:pPr>
      <w:r w:rsidRPr="00975BFD">
        <w:object w:dxaOrig="5584" w:dyaOrig="4132" w14:anchorId="7A8AC022">
          <v:shape id="_x0000_i1043" type="#_x0000_t75" style="width:459.05pt;height:342.15pt" o:ole="">
            <v:imagedata r:id="rId51" o:title=""/>
          </v:shape>
          <o:OLEObject Type="Embed" ProgID="Visio.Drawing.15" ShapeID="_x0000_i1043" DrawAspect="Content" ObjectID="_1788612024"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77999330"/>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77999331"/>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77999332"/>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77999333"/>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77999334"/>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77999335"/>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77999336"/>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77999337"/>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77999338"/>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77999339"/>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77999340"/>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77999341"/>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77999342"/>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77999343"/>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77999344"/>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77999345"/>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77999346"/>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78223B4E" w:rsidR="0039271C" w:rsidRPr="00975BFD" w:rsidRDefault="00632768">
      <w:pPr>
        <w:pStyle w:val="Heading5"/>
        <w:rPr>
          <w:bCs/>
        </w:rPr>
      </w:pPr>
      <w:bookmarkStart w:id="626" w:name="_Toc113356739"/>
      <w:bookmarkStart w:id="627" w:name="_Toc134011886"/>
      <w:bookmarkStart w:id="628" w:name="_Toc177999347"/>
      <w:bookmarkEnd w:id="626"/>
      <w:r w:rsidRPr="00975BFD">
        <w:rPr>
          <w:bCs/>
        </w:rPr>
        <w:t>9.9.4.</w:t>
      </w:r>
      <w:r w:rsidR="00A9212F">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544A2768" w:rsidR="0039271C" w:rsidRPr="00975BFD" w:rsidRDefault="00632768">
      <w:pPr>
        <w:rPr>
          <w:rFonts w:eastAsiaTheme="minorEastAsia"/>
          <w:lang w:eastAsia="zh-CN"/>
        </w:rPr>
      </w:pPr>
      <w:r w:rsidRPr="00975BFD">
        <w:rPr>
          <w:b/>
        </w:rPr>
        <w:t>Inputs:</w:t>
      </w:r>
      <w:r w:rsidRPr="00584FF0">
        <w:rPr>
          <w:bCs/>
        </w:rPr>
        <w:t xml:space="preserve"> </w:t>
      </w:r>
      <w:r w:rsidR="00A9212F" w:rsidRPr="00584FF0">
        <w:rPr>
          <w:bCs/>
        </w:rPr>
        <w:t>See table 9.9.3.6-1</w:t>
      </w:r>
    </w:p>
    <w:p w14:paraId="4D82E31C" w14:textId="7A650E96" w:rsidR="0039271C" w:rsidRPr="00975BFD" w:rsidRDefault="00632768">
      <w:r w:rsidRPr="00975BFD">
        <w:rPr>
          <w:b/>
        </w:rPr>
        <w:t>Outputs:</w:t>
      </w:r>
      <w:r w:rsidRPr="00975BFD">
        <w:rPr>
          <w:rFonts w:cs="Courier New"/>
        </w:rPr>
        <w:t xml:space="preserve"> </w:t>
      </w:r>
      <w:r w:rsidR="00A9212F" w:rsidRPr="00A9212F">
        <w:rPr>
          <w:rFonts w:cs="Courier New"/>
        </w:rPr>
        <w:t>None</w:t>
      </w:r>
    </w:p>
    <w:p w14:paraId="314F8A94" w14:textId="77777777" w:rsidR="0039271C" w:rsidRPr="00975BFD" w:rsidRDefault="00632768">
      <w:pPr>
        <w:pStyle w:val="Heading2"/>
        <w:rPr>
          <w:bCs/>
        </w:rPr>
      </w:pPr>
      <w:bookmarkStart w:id="629" w:name="_Toc134011887"/>
      <w:bookmarkStart w:id="630" w:name="_Toc177999348"/>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77999349"/>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77999350"/>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77999351"/>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6pt;height:346.2pt" o:ole="">
            <v:imagedata r:id="rId53" o:title=""/>
          </v:shape>
          <o:OLEObject Type="Embed" ProgID="Word.Document.12" ShapeID="_x0000_i1044" DrawAspect="Content" ObjectID="_1788612025"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77999352"/>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77999353"/>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77999354"/>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77999355"/>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77999356"/>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77999357"/>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77999358"/>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77999359"/>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77999360"/>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77999361"/>
      <w:r w:rsidRPr="00975BFD">
        <w:rPr>
          <w:bCs/>
        </w:rPr>
        <w:t>9.11.2</w:t>
      </w:r>
      <w:r w:rsidRPr="00975BFD">
        <w:rPr>
          <w:bCs/>
        </w:rPr>
        <w:tab/>
        <w:t>Procedures</w:t>
      </w:r>
      <w:bookmarkEnd w:id="656"/>
      <w:bookmarkEnd w:id="657"/>
    </w:p>
    <w:p w14:paraId="51FFBC54" w14:textId="3A86E8D8" w:rsidR="0039271C" w:rsidRPr="00975BFD" w:rsidRDefault="00632768">
      <w:pPr>
        <w:pStyle w:val="Heading4"/>
        <w:rPr>
          <w:bCs/>
        </w:rPr>
      </w:pPr>
      <w:bookmarkStart w:id="658" w:name="_Toc134011901"/>
      <w:bookmarkStart w:id="659" w:name="_Toc177999362"/>
      <w:r w:rsidRPr="00975BFD">
        <w:rPr>
          <w:bCs/>
        </w:rPr>
        <w:t>9.11.2.1</w:t>
      </w:r>
      <w:r w:rsidRPr="00975BFD">
        <w:rPr>
          <w:bCs/>
        </w:rPr>
        <w:tab/>
        <w:t>Procedure for VAL server-triggered and network-based network slice adaptation for VAL application</w:t>
      </w:r>
      <w:bookmarkEnd w:id="658"/>
      <w:r w:rsidR="00971472" w:rsidRPr="00971472">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2pt;height:195.25pt" o:ole="">
            <v:imagedata r:id="rId55" o:title=""/>
          </v:shape>
          <o:OLEObject Type="Embed" ProgID="Visio.Drawing.15" ShapeID="_x0000_i1045" DrawAspect="Content" ObjectID="_1788612026"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10811354" w:rsidR="0039271C" w:rsidRPr="00975BFD" w:rsidRDefault="00632768">
      <w:pPr>
        <w:pStyle w:val="Heading4"/>
      </w:pPr>
      <w:bookmarkStart w:id="660" w:name="_Toc122517272"/>
      <w:bookmarkStart w:id="661" w:name="_Toc134011902"/>
      <w:bookmarkStart w:id="662" w:name="_Toc177999363"/>
      <w:bookmarkEnd w:id="660"/>
      <w:r w:rsidRPr="00975BFD">
        <w:t>9.11.2.2</w:t>
      </w:r>
      <w:r w:rsidRPr="00975BFD">
        <w:tab/>
        <w:t>Procedure for VAL UE-triggered and network-based network slice adaptation for VAL application</w:t>
      </w:r>
      <w:bookmarkEnd w:id="661"/>
      <w:r w:rsidR="00971472">
        <w:t xml:space="preserve"> </w:t>
      </w:r>
      <w:r w:rsidR="00971472" w:rsidRPr="00971472">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4BC03740" w14:textId="32BF5E8B" w:rsidR="00971472" w:rsidRDefault="00971472" w:rsidP="00971472">
      <w:pPr>
        <w:pStyle w:val="Heading4"/>
        <w:rPr>
          <w:bCs/>
        </w:rPr>
      </w:pPr>
      <w:bookmarkStart w:id="663" w:name="_Toc27954119"/>
      <w:bookmarkStart w:id="664" w:name="_Toc9812722"/>
      <w:bookmarkStart w:id="665" w:name="_Toc122517266"/>
      <w:bookmarkStart w:id="666" w:name="_Toc9812478"/>
      <w:bookmarkStart w:id="667" w:name="_Toc134011903"/>
      <w:bookmarkStart w:id="668" w:name="_Toc177999364"/>
      <w:bookmarkEnd w:id="663"/>
      <w:bookmarkEnd w:id="664"/>
      <w:bookmarkEnd w:id="665"/>
      <w:r>
        <w:rPr>
          <w:bCs/>
        </w:rPr>
        <w:t>9.11.2.3</w:t>
      </w:r>
      <w:r>
        <w:rPr>
          <w:bCs/>
        </w:rPr>
        <w:tab/>
        <w:t>Procedure for VAL server-triggered and network-based network slice adaptation for VAL application – subscribe and notify model</w:t>
      </w:r>
      <w:bookmarkEnd w:id="668"/>
    </w:p>
    <w:p w14:paraId="281462A6" w14:textId="321DCE52" w:rsidR="00971472" w:rsidRPr="00C6560E" w:rsidRDefault="00971472" w:rsidP="00971472">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3154"/>
    <w:bookmarkEnd w:id="669"/>
    <w:p w14:paraId="31195053" w14:textId="09A1DA10" w:rsidR="00971472" w:rsidRDefault="00C6560E" w:rsidP="00971472">
      <w:pPr>
        <w:pStyle w:val="TH"/>
      </w:pPr>
      <w:r>
        <w:object w:dxaOrig="9026" w:dyaOrig="3091" w14:anchorId="626B08D8">
          <v:shape id="_x0000_i1046" type="#_x0000_t75" style="width:451.6pt;height:154.35pt" o:ole="">
            <v:imagedata r:id="rId58" o:title=""/>
          </v:shape>
          <o:OLEObject Type="Embed" ProgID="Word.Document.12" ShapeID="_x0000_i1046" DrawAspect="Content" ObjectID="_1788612027" r:id="rId59">
            <o:FieldCodes>\s</o:FieldCodes>
          </o:OLEObject>
        </w:object>
      </w:r>
    </w:p>
    <w:p w14:paraId="332B47B6" w14:textId="3A36C28B" w:rsidR="00971472" w:rsidRDefault="00971472" w:rsidP="00971472">
      <w:pPr>
        <w:pStyle w:val="TF"/>
      </w:pPr>
      <w:r>
        <w:t>Figure 9.11.2.3-1: Network slice adaptation for VAL application</w:t>
      </w:r>
    </w:p>
    <w:p w14:paraId="1E6AD681" w14:textId="77777777" w:rsidR="00971472" w:rsidRDefault="00971472" w:rsidP="00971472">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3B3CDFC" w14:textId="77777777" w:rsidR="00971472" w:rsidRDefault="00971472" w:rsidP="00971472">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23F1FC17" w14:textId="77777777" w:rsidR="00971472" w:rsidRDefault="00971472" w:rsidP="00971472">
      <w:pPr>
        <w:pStyle w:val="B1"/>
      </w:pPr>
      <w:r>
        <w:lastRenderedPageBreak/>
        <w:t>3.</w:t>
      </w:r>
      <w:r>
        <w:tab/>
        <w:t>The NSCE server may interact with the 5GC and OAM to collects the network slice status and performs the network network slice adaptation per VAL UE as described in step 2- step 4 in clause 9.11.2.1.</w:t>
      </w:r>
    </w:p>
    <w:p w14:paraId="1560B308" w14:textId="77777777" w:rsidR="00971472" w:rsidRDefault="00971472" w:rsidP="00971472">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7EE27246" w14:textId="4FE0096B" w:rsidR="00971472" w:rsidRDefault="00971472" w:rsidP="00971472">
      <w:pPr>
        <w:pStyle w:val="Heading4"/>
      </w:pPr>
      <w:bookmarkStart w:id="671" w:name="_Toc177999365"/>
      <w:r>
        <w:t>9.11.2.4</w:t>
      </w:r>
      <w:r>
        <w:tab/>
        <w:t xml:space="preserve">Procedure for VAL UE-triggered and network-based network slice adaptation for VAL application - </w:t>
      </w:r>
      <w:r>
        <w:rPr>
          <w:bCs/>
        </w:rPr>
        <w:t>subscribe and notify model</w:t>
      </w:r>
      <w:bookmarkEnd w:id="671"/>
    </w:p>
    <w:p w14:paraId="5046EA2E" w14:textId="493A5C38" w:rsidR="00971472" w:rsidRDefault="00971472" w:rsidP="00971472">
      <w:r>
        <w:t>Figure 9.11.2.4-1 illustrates the VAL UE-triggered and network-based procedure with subscribe and notify modeld where the NSCE server supports the network slice adaptation with the underlying 3GPP system for the VAL UEs of the VAL application.</w:t>
      </w:r>
    </w:p>
    <w:p w14:paraId="4B92BF33" w14:textId="77777777" w:rsidR="00971472" w:rsidRDefault="00971472" w:rsidP="00971472">
      <w:r>
        <w:t>Pre-condition:</w:t>
      </w:r>
    </w:p>
    <w:p w14:paraId="57BDF539" w14:textId="77777777" w:rsidR="00971472" w:rsidRDefault="00971472" w:rsidP="00971472">
      <w:pPr>
        <w:pStyle w:val="B1"/>
      </w:pPr>
      <w:r>
        <w:t>-</w:t>
      </w:r>
      <w:r>
        <w:tab/>
        <w:t>The NSCE client has connected to the NSCE server;</w:t>
      </w:r>
    </w:p>
    <w:p w14:paraId="0B5282B5" w14:textId="77777777" w:rsidR="00971472" w:rsidRDefault="00971472" w:rsidP="00971472">
      <w:pPr>
        <w:pStyle w:val="TH"/>
      </w:pPr>
    </w:p>
    <w:p w14:paraId="776D182B" w14:textId="77777777" w:rsidR="00971472" w:rsidRDefault="00971472" w:rsidP="00971472">
      <w:pPr>
        <w:pStyle w:val="TH"/>
      </w:pPr>
      <w:r>
        <w:rPr>
          <w:noProof/>
        </w:rPr>
        <mc:AlternateContent>
          <mc:Choice Requires="wpg">
            <w:drawing>
              <wp:inline distT="0" distB="0" distL="0" distR="0" wp14:anchorId="33943D37" wp14:editId="58FD4743">
                <wp:extent cx="4733466" cy="2756334"/>
                <wp:effectExtent l="0" t="0" r="0" b="25400"/>
                <wp:docPr id="1866298349" name="组合 84"/>
                <wp:cNvGraphicFramePr/>
                <a:graphic xmlns:a="http://schemas.openxmlformats.org/drawingml/2006/main">
                  <a:graphicData uri="http://schemas.microsoft.com/office/word/2010/wordprocessingGroup">
                    <wpg:wgp>
                      <wpg:cNvGrpSpPr/>
                      <wpg:grpSpPr>
                        <a:xfrm>
                          <a:off x="0" y="0"/>
                          <a:ext cx="4733466" cy="2756334"/>
                          <a:chOff x="0" y="0"/>
                          <a:chExt cx="4733466" cy="2756334"/>
                        </a:xfrm>
                      </wpg:grpSpPr>
                      <wps:wsp>
                        <wps:cNvPr id="664118651" name="直接连接符 47"/>
                        <wps:cNvCnPr>
                          <a:cxnSpLocks/>
                        </wps:cNvCnPr>
                        <wps:spPr>
                          <a:xfrm>
                            <a:off x="1027492" y="425893"/>
                            <a:ext cx="8" cy="2279910"/>
                          </a:xfrm>
                          <a:prstGeom prst="line">
                            <a:avLst/>
                          </a:prstGeom>
                          <a:noFill/>
                          <a:ln w="3175" cap="flat" cmpd="sng" algn="ctr">
                            <a:solidFill>
                              <a:sysClr val="windowText" lastClr="000000"/>
                            </a:solidFill>
                            <a:prstDash val="solid"/>
                            <a:miter lim="800000"/>
                          </a:ln>
                          <a:effectLst/>
                        </wps:spPr>
                        <wps:bodyPr/>
                      </wps:wsp>
                      <wps:wsp>
                        <wps:cNvPr id="1437360191" name="直接连接符 48"/>
                        <wps:cNvCnPr>
                          <a:cxnSpLocks/>
                        </wps:cNvCnPr>
                        <wps:spPr>
                          <a:xfrm>
                            <a:off x="2369460" y="440025"/>
                            <a:ext cx="8" cy="2279910"/>
                          </a:xfrm>
                          <a:prstGeom prst="line">
                            <a:avLst/>
                          </a:prstGeom>
                          <a:noFill/>
                          <a:ln w="3175" cap="flat" cmpd="sng" algn="ctr">
                            <a:solidFill>
                              <a:sysClr val="windowText" lastClr="000000"/>
                            </a:solidFill>
                            <a:prstDash val="solid"/>
                            <a:miter lim="800000"/>
                          </a:ln>
                          <a:effectLst/>
                        </wps:spPr>
                        <wps:bodyPr/>
                      </wps:wsp>
                      <wps:wsp>
                        <wps:cNvPr id="484840529" name="直接连接符 49"/>
                        <wps:cNvCnPr>
                          <a:cxnSpLocks/>
                        </wps:cNvCnPr>
                        <wps:spPr>
                          <a:xfrm>
                            <a:off x="3881670" y="476424"/>
                            <a:ext cx="8" cy="2279910"/>
                          </a:xfrm>
                          <a:prstGeom prst="line">
                            <a:avLst/>
                          </a:prstGeom>
                          <a:noFill/>
                          <a:ln w="3175" cap="flat" cmpd="sng" algn="ctr">
                            <a:solidFill>
                              <a:sysClr val="windowText" lastClr="000000"/>
                            </a:solidFill>
                            <a:prstDash val="solid"/>
                            <a:miter lim="800000"/>
                          </a:ln>
                          <a:effectLst/>
                        </wps:spPr>
                        <wps:bodyPr/>
                      </wps:wsp>
                      <wps:wsp>
                        <wps:cNvPr id="821030604" name="直接连接符 50"/>
                        <wps:cNvCnPr>
                          <a:cxnSpLocks/>
                        </wps:cNvCnPr>
                        <wps:spPr>
                          <a:xfrm>
                            <a:off x="503799" y="436847"/>
                            <a:ext cx="8" cy="2279910"/>
                          </a:xfrm>
                          <a:prstGeom prst="line">
                            <a:avLst/>
                          </a:prstGeom>
                          <a:noFill/>
                          <a:ln w="3175" cap="flat" cmpd="sng" algn="ctr">
                            <a:solidFill>
                              <a:sysClr val="windowText" lastClr="000000"/>
                            </a:solidFill>
                            <a:prstDash val="solid"/>
                            <a:miter lim="800000"/>
                          </a:ln>
                          <a:effectLst/>
                        </wps:spPr>
                        <wps:bodyPr/>
                      </wps:wsp>
                      <wps:wsp>
                        <wps:cNvPr id="329321911" name="矩形 51"/>
                        <wps:cNvSpPr/>
                        <wps:spPr>
                          <a:xfrm>
                            <a:off x="12392" y="0"/>
                            <a:ext cx="1673053" cy="574171"/>
                          </a:xfrm>
                          <a:prstGeom prst="rect">
                            <a:avLst/>
                          </a:prstGeom>
                          <a:no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cNvPr id="1711184939" name="组合 52"/>
                        <wpg:cNvGrpSpPr/>
                        <wpg:grpSpPr>
                          <a:xfrm>
                            <a:off x="766141" y="63500"/>
                            <a:ext cx="989330" cy="398436"/>
                            <a:chOff x="766126" y="63500"/>
                            <a:chExt cx="1151654" cy="362392"/>
                          </a:xfrm>
                          <a:noFill/>
                        </wpg:grpSpPr>
                        <wps:wsp>
                          <wps:cNvPr id="2134504637" name="矩形 53"/>
                          <wps:cNvSpPr/>
                          <wps:spPr>
                            <a:xfrm>
                              <a:off x="899616" y="63500"/>
                              <a:ext cx="78774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33297665" name="文本框 48"/>
                          <wps:cNvSpPr txBox="1"/>
                          <wps:spPr>
                            <a:xfrm>
                              <a:off x="766126" y="150917"/>
                              <a:ext cx="1151654" cy="195791"/>
                            </a:xfrm>
                            <a:prstGeom prst="rect">
                              <a:avLst/>
                            </a:prstGeom>
                            <a:grpFill/>
                          </wps:spPr>
                          <wps:txbx>
                            <w:txbxContent>
                              <w:p w14:paraId="0564D9A1"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client</w:t>
                                </w:r>
                              </w:p>
                            </w:txbxContent>
                          </wps:txbx>
                          <wps:bodyPr wrap="square" rtlCol="0">
                            <a:spAutoFit/>
                          </wps:bodyPr>
                        </wps:wsp>
                      </wpg:grpSp>
                      <wps:wsp>
                        <wps:cNvPr id="1851556827" name="直接箭头连接符 55"/>
                        <wps:cNvCnPr>
                          <a:cxnSpLocks/>
                        </wps:cNvCnPr>
                        <wps:spPr>
                          <a:xfrm>
                            <a:off x="1027492" y="1364498"/>
                            <a:ext cx="1341968" cy="0"/>
                          </a:xfrm>
                          <a:prstGeom prst="straightConnector1">
                            <a:avLst/>
                          </a:prstGeom>
                          <a:noFill/>
                          <a:ln w="3175" cap="flat" cmpd="sng" algn="ctr">
                            <a:solidFill>
                              <a:sysClr val="windowText" lastClr="000000"/>
                            </a:solidFill>
                            <a:prstDash val="solid"/>
                            <a:miter lim="800000"/>
                            <a:headEnd type="none" w="med" len="med"/>
                            <a:tailEnd type="triangle" w="med" len="med"/>
                          </a:ln>
                          <a:effectLst/>
                        </wps:spPr>
                        <wps:bodyPr/>
                      </wps:wsp>
                      <wps:wsp>
                        <wps:cNvPr id="2102429440" name="文本框 50"/>
                        <wps:cNvSpPr txBox="1"/>
                        <wps:spPr>
                          <a:xfrm>
                            <a:off x="524852" y="1128575"/>
                            <a:ext cx="2400977" cy="215444"/>
                          </a:xfrm>
                          <a:prstGeom prst="rect">
                            <a:avLst/>
                          </a:prstGeom>
                          <a:noFill/>
                        </wps:spPr>
                        <wps:txbx>
                          <w:txbxContent>
                            <w:p w14:paraId="08E87F25"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2. Network slice adaptation trigger subscribe request</w:t>
                              </w:r>
                            </w:p>
                          </w:txbxContent>
                        </wps:txbx>
                        <wps:bodyPr wrap="square" rtlCol="0">
                          <a:spAutoFit/>
                        </wps:bodyPr>
                      </wps:wsp>
                      <wpg:grpSp>
                        <wpg:cNvPr id="1356458259" name="组合 57"/>
                        <wpg:cNvGrpSpPr/>
                        <wpg:grpSpPr>
                          <a:xfrm>
                            <a:off x="1793340" y="73194"/>
                            <a:ext cx="1151890" cy="398436"/>
                            <a:chOff x="1793340" y="73194"/>
                            <a:chExt cx="1151890" cy="362392"/>
                          </a:xfrm>
                          <a:noFill/>
                        </wpg:grpSpPr>
                        <wps:wsp>
                          <wps:cNvPr id="105463018" name="矩形 58"/>
                          <wps:cNvSpPr/>
                          <wps:spPr>
                            <a:xfrm>
                              <a:off x="1905583" y="73194"/>
                              <a:ext cx="98636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2374566" name="文本框 53"/>
                          <wps:cNvSpPr txBox="1"/>
                          <wps:spPr>
                            <a:xfrm>
                              <a:off x="1793340" y="160655"/>
                              <a:ext cx="1151890" cy="195791"/>
                            </a:xfrm>
                            <a:prstGeom prst="rect">
                              <a:avLst/>
                            </a:prstGeom>
                            <a:grpFill/>
                          </wps:spPr>
                          <wps:txbx>
                            <w:txbxContent>
                              <w:p w14:paraId="0A78CFE0"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Server</w:t>
                                </w:r>
                              </w:p>
                            </w:txbxContent>
                          </wps:txbx>
                          <wps:bodyPr wrap="square" rtlCol="0">
                            <a:spAutoFit/>
                          </wps:bodyPr>
                        </wps:wsp>
                      </wpg:grpSp>
                      <wpg:grpSp>
                        <wpg:cNvPr id="1795500830" name="组合 60"/>
                        <wpg:cNvGrpSpPr/>
                        <wpg:grpSpPr>
                          <a:xfrm>
                            <a:off x="3140402" y="122766"/>
                            <a:ext cx="1151890" cy="371384"/>
                            <a:chOff x="3140402" y="122766"/>
                            <a:chExt cx="1151890" cy="337787"/>
                          </a:xfrm>
                          <a:noFill/>
                        </wpg:grpSpPr>
                        <wps:wsp>
                          <wps:cNvPr id="1271108803" name="矩形 61"/>
                          <wps:cNvSpPr/>
                          <wps:spPr>
                            <a:xfrm>
                              <a:off x="3217935" y="122766"/>
                              <a:ext cx="1021128" cy="337787"/>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4863973" name="文本框 56"/>
                          <wps:cNvSpPr txBox="1"/>
                          <wps:spPr>
                            <a:xfrm>
                              <a:off x="3140402" y="185620"/>
                              <a:ext cx="1151890" cy="195791"/>
                            </a:xfrm>
                            <a:prstGeom prst="rect">
                              <a:avLst/>
                            </a:prstGeom>
                            <a:grpFill/>
                          </wps:spPr>
                          <wps:txbx>
                            <w:txbxContent>
                              <w:p w14:paraId="34A1EDC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 xml:space="preserve">5GC </w:t>
                                </w:r>
                              </w:p>
                            </w:txbxContent>
                          </wps:txbx>
                          <wps:bodyPr wrap="square" rtlCol="0">
                            <a:spAutoFit/>
                          </wps:bodyPr>
                        </wps:wsp>
                      </wpg:grpSp>
                      <wpg:grpSp>
                        <wpg:cNvPr id="293414488" name="组合 63"/>
                        <wpg:cNvGrpSpPr/>
                        <wpg:grpSpPr>
                          <a:xfrm>
                            <a:off x="1905583" y="1695300"/>
                            <a:ext cx="2827883" cy="398436"/>
                            <a:chOff x="1905583" y="1695300"/>
                            <a:chExt cx="1152113" cy="362392"/>
                          </a:xfrm>
                          <a:noFill/>
                        </wpg:grpSpPr>
                        <wps:wsp>
                          <wps:cNvPr id="1517490833" name="矩形 64"/>
                          <wps:cNvSpPr/>
                          <wps:spPr>
                            <a:xfrm>
                              <a:off x="2017759" y="1695300"/>
                              <a:ext cx="986367" cy="362392"/>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89146356" name="文本框 59"/>
                          <wps:cNvSpPr txBox="1"/>
                          <wps:spPr>
                            <a:xfrm>
                              <a:off x="1905583" y="1782786"/>
                              <a:ext cx="1152113" cy="195954"/>
                            </a:xfrm>
                            <a:prstGeom prst="rect">
                              <a:avLst/>
                            </a:prstGeom>
                            <a:grpFill/>
                          </wps:spPr>
                          <wps:txbx>
                            <w:txbxContent>
                              <w:p w14:paraId="04B752AD"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4. Network adaption process</w:t>
                                </w:r>
                              </w:p>
                            </w:txbxContent>
                          </wps:txbx>
                          <wps:bodyPr wrap="square" rtlCol="0">
                            <a:spAutoFit/>
                          </wps:bodyPr>
                        </wps:wsp>
                      </wpg:grpSp>
                      <wps:wsp>
                        <wps:cNvPr id="1173503488" name="直接箭头连接符 66"/>
                        <wps:cNvCnPr>
                          <a:cxnSpLocks/>
                        </wps:cNvCnPr>
                        <wps:spPr>
                          <a:xfrm>
                            <a:off x="1023266" y="1580397"/>
                            <a:ext cx="1341968" cy="0"/>
                          </a:xfrm>
                          <a:prstGeom prst="straightConnector1">
                            <a:avLst/>
                          </a:prstGeom>
                          <a:noFill/>
                          <a:ln w="3175" cap="flat" cmpd="sng" algn="ctr">
                            <a:solidFill>
                              <a:sysClr val="windowText" lastClr="000000"/>
                            </a:solidFill>
                            <a:prstDash val="solid"/>
                            <a:miter lim="800000"/>
                            <a:headEnd type="triangle" w="med" len="med"/>
                            <a:tailEnd type="none" w="med" len="med"/>
                          </a:ln>
                          <a:effectLst/>
                        </wps:spPr>
                        <wps:bodyPr/>
                      </wps:wsp>
                      <wps:wsp>
                        <wps:cNvPr id="59815236" name="文本框 61"/>
                        <wps:cNvSpPr txBox="1"/>
                        <wps:spPr>
                          <a:xfrm>
                            <a:off x="291065" y="1353556"/>
                            <a:ext cx="2751654" cy="215444"/>
                          </a:xfrm>
                          <a:prstGeom prst="rect">
                            <a:avLst/>
                          </a:prstGeom>
                          <a:noFill/>
                        </wps:spPr>
                        <wps:txbx>
                          <w:txbxContent>
                            <w:p w14:paraId="70126486"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3. Network slice adaptation trigger subscribe response</w:t>
                              </w:r>
                            </w:p>
                          </w:txbxContent>
                        </wps:txbx>
                        <wps:bodyPr wrap="square" rtlCol="0">
                          <a:spAutoFit/>
                        </wps:bodyPr>
                      </wps:wsp>
                      <wps:wsp>
                        <wps:cNvPr id="813959337" name="直接箭头连接符 68"/>
                        <wps:cNvCnPr>
                          <a:cxnSpLocks/>
                        </wps:cNvCnPr>
                        <wps:spPr>
                          <a:xfrm>
                            <a:off x="1023705" y="2296586"/>
                            <a:ext cx="1341968" cy="0"/>
                          </a:xfrm>
                          <a:prstGeom prst="straightConnector1">
                            <a:avLst/>
                          </a:prstGeom>
                          <a:noFill/>
                          <a:ln w="3175" cap="flat" cmpd="sng" algn="ctr">
                            <a:solidFill>
                              <a:sysClr val="windowText" lastClr="000000"/>
                            </a:solidFill>
                            <a:prstDash val="solid"/>
                            <a:miter lim="800000"/>
                            <a:headEnd type="triangle" w="med" len="med"/>
                            <a:tailEnd type="none" w="med" len="med"/>
                          </a:ln>
                          <a:effectLst/>
                        </wps:spPr>
                        <wps:bodyPr/>
                      </wps:wsp>
                      <wps:wsp>
                        <wps:cNvPr id="1728140246" name="文本框 63"/>
                        <wps:cNvSpPr txBox="1"/>
                        <wps:spPr>
                          <a:xfrm>
                            <a:off x="521065" y="2060663"/>
                            <a:ext cx="2400977" cy="215444"/>
                          </a:xfrm>
                          <a:prstGeom prst="rect">
                            <a:avLst/>
                          </a:prstGeom>
                          <a:noFill/>
                        </wps:spPr>
                        <wps:txbx>
                          <w:txbxContent>
                            <w:p w14:paraId="0D63F85E"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5. Network slice adaptation notification</w:t>
                              </w:r>
                            </w:p>
                          </w:txbxContent>
                        </wps:txbx>
                        <wps:bodyPr wrap="square" rtlCol="0">
                          <a:spAutoFit/>
                        </wps:bodyPr>
                      </wps:wsp>
                      <wpg:grpSp>
                        <wpg:cNvPr id="2145561116" name="组合 70"/>
                        <wpg:cNvGrpSpPr/>
                        <wpg:grpSpPr>
                          <a:xfrm>
                            <a:off x="8442" y="71014"/>
                            <a:ext cx="989965" cy="398436"/>
                            <a:chOff x="8442" y="71014"/>
                            <a:chExt cx="1152394" cy="362392"/>
                          </a:xfrm>
                          <a:noFill/>
                        </wpg:grpSpPr>
                        <wps:wsp>
                          <wps:cNvPr id="528155772" name="矩形 71"/>
                          <wps:cNvSpPr/>
                          <wps:spPr>
                            <a:xfrm>
                              <a:off x="141833" y="71014"/>
                              <a:ext cx="78774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803840" name="文本框 66"/>
                          <wps:cNvSpPr txBox="1"/>
                          <wps:spPr>
                            <a:xfrm>
                              <a:off x="8442" y="158476"/>
                              <a:ext cx="1152394" cy="195791"/>
                            </a:xfrm>
                            <a:prstGeom prst="rect">
                              <a:avLst/>
                            </a:prstGeom>
                            <a:grpFill/>
                          </wps:spPr>
                          <wps:txbx>
                            <w:txbxContent>
                              <w:p w14:paraId="4ABE011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VAL Client</w:t>
                                </w:r>
                              </w:p>
                            </w:txbxContent>
                          </wps:txbx>
                          <wps:bodyPr wrap="square" rtlCol="0">
                            <a:spAutoFit/>
                          </wps:bodyPr>
                        </wps:wsp>
                      </wpg:grpSp>
                      <wpg:grpSp>
                        <wpg:cNvPr id="960780384" name="组合 73"/>
                        <wpg:cNvGrpSpPr/>
                        <wpg:grpSpPr>
                          <a:xfrm>
                            <a:off x="0" y="600631"/>
                            <a:ext cx="2827655" cy="398436"/>
                            <a:chOff x="0" y="600631"/>
                            <a:chExt cx="1152020" cy="362392"/>
                          </a:xfrm>
                          <a:noFill/>
                        </wpg:grpSpPr>
                        <wps:wsp>
                          <wps:cNvPr id="1337374073" name="矩形 74"/>
                          <wps:cNvSpPr/>
                          <wps:spPr>
                            <a:xfrm>
                              <a:off x="112176" y="600631"/>
                              <a:ext cx="976361" cy="362392"/>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46440844" name="文本框 69"/>
                          <wps:cNvSpPr txBox="1"/>
                          <wps:spPr>
                            <a:xfrm>
                              <a:off x="0" y="688017"/>
                              <a:ext cx="1152020" cy="195791"/>
                            </a:xfrm>
                            <a:prstGeom prst="rect">
                              <a:avLst/>
                            </a:prstGeom>
                            <a:grpFill/>
                          </wps:spPr>
                          <wps:txbx>
                            <w:txbxContent>
                              <w:p w14:paraId="1601D1FA"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1. VAL application requirement change</w:t>
                                </w:r>
                              </w:p>
                            </w:txbxContent>
                          </wps:txbx>
                          <wps:bodyPr wrap="square" rtlCol="0">
                            <a:spAutoFit/>
                          </wps:bodyPr>
                        </wps:wsp>
                      </wpg:grpSp>
                    </wpg:wgp>
                  </a:graphicData>
                </a:graphic>
              </wp:inline>
            </w:drawing>
          </mc:Choice>
          <mc:Fallback>
            <w:pict>
              <v:group w14:anchorId="33943D37" id="组合 84" o:spid="_x0000_s1026" style="width:372.7pt;height:217.05pt;mso-position-horizontal-relative:char;mso-position-vertical-relative:line" coordsize="47334,27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">
                <v:line id="直接连接符 47" o:spid="_x0000_s1027" style="position:absolute;visibility:visible;mso-wrap-style:square" from="10274,4258" to="10275,27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" strokecolor="windowText" strokeweight=".25pt">
                  <v:stroke joinstyle="miter"/>
                  <o:lock v:ext="edit" shapetype="f"/>
                </v:line>
                <v:line id="直接连接符 48" o:spid="_x0000_s1028" style="position:absolute;visibility:visible;mso-wrap-style:square" from="23694,4400" to="23694,27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" strokecolor="windowText" strokeweight=".25pt">
                  <v:stroke joinstyle="miter"/>
                  <o:lock v:ext="edit" shapetype="f"/>
                </v:line>
                <v:line id="直接连接符 49" o:spid="_x0000_s1029" style="position:absolute;visibility:visible;mso-wrap-style:square" from="38816,4764" to="38816,27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" strokecolor="windowText" strokeweight=".25pt">
                  <v:stroke joinstyle="miter"/>
                  <o:lock v:ext="edit" shapetype="f"/>
                </v:line>
                <v:line id="直接连接符 50" o:spid="_x0000_s1030" style="position:absolute;visibility:visible;mso-wrap-style:square" from="5037,4368" to="5038,2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" strokecolor="windowText" strokeweight=".25pt">
                  <v:stroke joinstyle="miter"/>
                  <o:lock v:ext="edit" shapetype="f"/>
                </v:line>
                <v:rect id="矩形 51" o:spid="_x0000_s1031" style="position:absolute;left:123;width:16731;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" filled="f" strokecolor="windowText" strokeweight=".25pt"/>
                <v:group id="组合 52" o:spid="_x0000_s1032" style="position:absolute;left:7661;top:635;width:9893;height:3984" coordorigin="7661,635" coordsize="11516,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">
                  <v:rect id="矩形 53" o:spid="_x0000_s1033" style="position:absolute;left:8996;top:635;width:7877;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" filled="f" strokecolor="windowText" strokeweight=".25pt"/>
                  <v:shapetype id="_x0000_t202" coordsize="21600,21600" o:spt="202" path="m,l,21600r21600,l21600,xe">
                    <v:stroke joinstyle="miter"/>
                    <v:path gradientshapeok="t" o:connecttype="rect"/>
                  </v:shapetype>
                  <v:shape id="文本框 48" o:spid="_x0000_s1034" type="#_x0000_t202" style="position:absolute;left:7661;top:1509;width:11516;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" filled="f" stroked="f">
                    <v:textbox style="mso-fit-shape-to-text:t">
                      <w:txbxContent>
                        <w:p w14:paraId="0564D9A1"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client</w:t>
                          </w:r>
                        </w:p>
                      </w:txbxContent>
                    </v:textbox>
                  </v:shape>
                </v:group>
                <v:shapetype id="_x0000_t32" coordsize="21600,21600" o:spt="32" o:oned="t" path="m,l21600,21600e" filled="f">
                  <v:path arrowok="t" fillok="f" o:connecttype="none"/>
                  <o:lock v:ext="edit" shapetype="t"/>
                </v:shapetype>
                <v:shape id="直接箭头连接符 55" o:spid="_x0000_s1035" type="#_x0000_t32" style="position:absolute;left:10274;top:13644;width:1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" strokecolor="windowText" strokeweight=".25pt">
                  <v:stroke endarrow="block" joinstyle="miter"/>
                  <o:lock v:ext="edit" shapetype="f"/>
                </v:shape>
                <v:shape id="文本框 50" o:spid="_x0000_s1036" type="#_x0000_t202" style="position:absolute;left:5248;top:11285;width:240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" filled="f" stroked="f">
                  <v:textbox style="mso-fit-shape-to-text:t">
                    <w:txbxContent>
                      <w:p w14:paraId="08E87F25"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2. Network slice adaptation trigger subscribe request</w:t>
                        </w:r>
                      </w:p>
                    </w:txbxContent>
                  </v:textbox>
                </v:shape>
                <v:group id="组合 57" o:spid="_x0000_s1037" style="position:absolute;left:17933;top:731;width:11519;height:3985" coordorigin="17933,731" coordsize="11518,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">
                  <v:rect id="矩形 58" o:spid="_x0000_s1038" style="position:absolute;left:19055;top:731;width:9864;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" filled="f" strokecolor="windowText" strokeweight=".25pt"/>
                  <v:shape id="文本框 53" o:spid="_x0000_s1039" type="#_x0000_t202" style="position:absolute;left:17933;top:1606;width:11519;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" filled="f" stroked="f">
                    <v:textbox style="mso-fit-shape-to-text:t">
                      <w:txbxContent>
                        <w:p w14:paraId="0A78CFE0"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Server</w:t>
                          </w:r>
                        </w:p>
                      </w:txbxContent>
                    </v:textbox>
                  </v:shape>
                </v:group>
                <v:group id="组合 60" o:spid="_x0000_s1040" style="position:absolute;left:31404;top:1227;width:11518;height:3714" coordorigin="31404,1227" coordsize="11518,3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">
                  <v:rect id="矩形 61" o:spid="_x0000_s1041" style="position:absolute;left:32179;top:1227;width:10211;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" filled="f" strokecolor="windowText" strokeweight=".25pt"/>
                  <v:shape id="文本框 56" o:spid="_x0000_s1042" type="#_x0000_t202" style="position:absolute;left:31404;top:1856;width:11518;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" filled="f" stroked="f">
                    <v:textbox style="mso-fit-shape-to-text:t">
                      <w:txbxContent>
                        <w:p w14:paraId="34A1EDC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 xml:space="preserve">5GC </w:t>
                          </w:r>
                        </w:p>
                      </w:txbxContent>
                    </v:textbox>
                  </v:shape>
                </v:group>
                <v:group id="组合 63" o:spid="_x0000_s1043" style="position:absolute;left:19055;top:16953;width:28279;height:3984" coordorigin="19055,16953" coordsize="11521,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">
                  <v:rect id="矩形 64" o:spid="_x0000_s1044" style="position:absolute;left:20177;top:16953;width:9864;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" fillcolor="window" strokecolor="windowText" strokeweight=".25pt"/>
                  <v:shape id="文本框 59" o:spid="_x0000_s1045" type="#_x0000_t202" style="position:absolute;left:19055;top:17827;width:11521;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" filled="f" stroked="f">
                    <v:textbox style="mso-fit-shape-to-text:t">
                      <w:txbxContent>
                        <w:p w14:paraId="04B752AD"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4. Network adaption process</w:t>
                          </w:r>
                        </w:p>
                      </w:txbxContent>
                    </v:textbox>
                  </v:shape>
                </v:group>
                <v:shape id="直接箭头连接符 66" o:spid="_x0000_s1046" type="#_x0000_t32" style="position:absolute;left:10232;top:15803;width:1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" strokecolor="windowText" strokeweight=".25pt">
                  <v:stroke startarrow="block" joinstyle="miter"/>
                  <o:lock v:ext="edit" shapetype="f"/>
                </v:shape>
                <v:shape id="文本框 61" o:spid="_x0000_s1047" type="#_x0000_t202" style="position:absolute;left:2910;top:13535;width:2751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" filled="f" stroked="f">
                  <v:textbox style="mso-fit-shape-to-text:t">
                    <w:txbxContent>
                      <w:p w14:paraId="70126486"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3. Network slice adaptation trigger subscribe response</w:t>
                        </w:r>
                      </w:p>
                    </w:txbxContent>
                  </v:textbox>
                </v:shape>
                <v:shape id="直接箭头连接符 68" o:spid="_x0000_s1048" type="#_x0000_t32" style="position:absolute;left:10237;top:22965;width:134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" strokecolor="windowText" strokeweight=".25pt">
                  <v:stroke startarrow="block" joinstyle="miter"/>
                  <o:lock v:ext="edit" shapetype="f"/>
                </v:shape>
                <v:shape id="文本框 63" o:spid="_x0000_s1049" type="#_x0000_t202" style="position:absolute;left:5210;top:20606;width:240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" filled="f" stroked="f">
                  <v:textbox style="mso-fit-shape-to-text:t">
                    <w:txbxContent>
                      <w:p w14:paraId="0D63F85E"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5. Network slice adaptation notification</w:t>
                        </w:r>
                      </w:p>
                    </w:txbxContent>
                  </v:textbox>
                </v:shape>
                <v:group id="组合 70" o:spid="_x0000_s1050" style="position:absolute;left:84;top:710;width:9900;height:3984" coordorigin="84,710" coordsize="11523,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">
                  <v:rect id="矩形 71" o:spid="_x0000_s1051" style="position:absolute;left:1418;top:710;width:7877;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" filled="f" strokecolor="windowText" strokeweight=".25pt"/>
                  <v:shape id="文本框 66" o:spid="_x0000_s1052" type="#_x0000_t202" style="position:absolute;left:84;top:1584;width:11524;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" filled="f" stroked="f">
                    <v:textbox style="mso-fit-shape-to-text:t">
                      <w:txbxContent>
                        <w:p w14:paraId="4ABE011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VAL Client</w:t>
                          </w:r>
                        </w:p>
                      </w:txbxContent>
                    </v:textbox>
                  </v:shape>
                </v:group>
                <v:group id="组合 73" o:spid="_x0000_s1053" style="position:absolute;top:6006;width:28276;height:3984" coordorigin=",6006" coordsize="11520,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">
                  <v:rect id="矩形 74" o:spid="_x0000_s1054" style="position:absolute;left:1121;top:6006;width:9764;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" fillcolor="window" strokecolor="windowText" strokeweight=".25pt"/>
                  <v:shape id="文本框 69" o:spid="_x0000_s1055" type="#_x0000_t202" style="position:absolute;top:6880;width:11520;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" filled="f" stroked="f">
                    <v:textbox style="mso-fit-shape-to-text:t">
                      <w:txbxContent>
                        <w:p w14:paraId="1601D1FA"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1. VAL application requirement change</w:t>
                          </w:r>
                        </w:p>
                      </w:txbxContent>
                    </v:textbox>
                  </v:shape>
                </v:group>
                <w10:anchorlock/>
              </v:group>
            </w:pict>
          </mc:Fallback>
        </mc:AlternateContent>
      </w:r>
    </w:p>
    <w:p w14:paraId="2F450F3A" w14:textId="0F4AAF1B" w:rsidR="00971472" w:rsidRDefault="00971472" w:rsidP="00971472">
      <w:pPr>
        <w:pStyle w:val="TF"/>
      </w:pPr>
      <w:r>
        <w:t xml:space="preserve">Figure </w:t>
      </w:r>
      <w:bookmarkStart w:id="672" w:name="OLE_LINK8"/>
      <w:r>
        <w:t>9.11.2.4-1</w:t>
      </w:r>
      <w:bookmarkEnd w:id="672"/>
      <w:r>
        <w:t>: Network slice adaptation for VAL application</w:t>
      </w:r>
    </w:p>
    <w:p w14:paraId="0765E33D" w14:textId="77777777" w:rsidR="00971472" w:rsidRDefault="00971472" w:rsidP="00971472">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6ACB535B" w14:textId="77777777" w:rsidR="00971472" w:rsidRDefault="00971472" w:rsidP="00971472">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549ACBE" w14:textId="04386E56" w:rsidR="00971472" w:rsidRDefault="00971472" w:rsidP="00971472">
      <w:pPr>
        <w:pStyle w:val="NO"/>
      </w:pPr>
      <w:r>
        <w:t>NOTE 1</w:t>
      </w:r>
      <w:r>
        <w:rPr>
          <w:rFonts w:ascii="MS Mincho" w:eastAsia="MS Mincho" w:hAnsi="MS Mincho" w:hint="eastAsia"/>
          <w:lang w:val="en-US"/>
        </w:rPr>
        <w:t>：</w:t>
      </w:r>
      <w:r>
        <w:t>How the requested network slice is known by the NSCE client is out of scope of this release.</w:t>
      </w:r>
    </w:p>
    <w:p w14:paraId="4674B10A" w14:textId="77777777" w:rsidR="00971472" w:rsidRDefault="00971472" w:rsidP="00971472">
      <w:pPr>
        <w:pStyle w:val="B1"/>
      </w:pPr>
      <w:r>
        <w:t>3.</w:t>
      </w:r>
      <w:r>
        <w:tab/>
        <w:t>The NSCE server confirms the subscription and responds with a network slice adaptation trigger subscribe response.</w:t>
      </w:r>
    </w:p>
    <w:p w14:paraId="05B8B96F" w14:textId="21835399" w:rsidR="00971472" w:rsidRDefault="00971472" w:rsidP="00971472">
      <w:pPr>
        <w:pStyle w:val="B1"/>
      </w:pPr>
      <w:r>
        <w:t>4.</w:t>
      </w:r>
      <w:r>
        <w:tab/>
        <w:t>The NSCE server performs the network slice adaptation per VAL UE as described in step 3- step 4 in clause 9.11.2.2.</w:t>
      </w:r>
    </w:p>
    <w:p w14:paraId="1AAE80E9" w14:textId="77777777" w:rsidR="00971472" w:rsidRPr="0089139D" w:rsidRDefault="00971472" w:rsidP="00971472">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177999366"/>
      <w:r w:rsidRPr="00975BFD">
        <w:rPr>
          <w:bCs/>
        </w:rPr>
        <w:lastRenderedPageBreak/>
        <w:t>9.11.3</w:t>
      </w:r>
      <w:bookmarkEnd w:id="666"/>
      <w:r w:rsidRPr="00975BFD">
        <w:rPr>
          <w:bCs/>
        </w:rPr>
        <w:tab/>
        <w:t>Information flows</w:t>
      </w:r>
      <w:bookmarkEnd w:id="667"/>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177999367"/>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177999368"/>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177999369"/>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11ED8C21" w:rsidR="0039271C" w:rsidRPr="00975BFD" w:rsidRDefault="00632768">
            <w:pPr>
              <w:pStyle w:val="TAL"/>
            </w:pPr>
            <w:r w:rsidRPr="00975BFD">
              <w:rPr>
                <w:rFonts w:cs="Arial"/>
              </w:rPr>
              <w:t>&gt;</w:t>
            </w:r>
            <w:r w:rsidRPr="00975BFD">
              <w:t xml:space="preserve">Requested access type </w:t>
            </w:r>
            <w:r w:rsidR="00C00793">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177999370"/>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0350F1E3" w14:textId="29DCDA71" w:rsidR="00E576C0" w:rsidRDefault="00E576C0" w:rsidP="00E576C0">
      <w:pPr>
        <w:pStyle w:val="Heading4"/>
        <w:rPr>
          <w:bCs/>
        </w:rPr>
      </w:pPr>
      <w:bookmarkStart w:id="698" w:name="_Toc122517273"/>
      <w:bookmarkStart w:id="699" w:name="_Toc155355271"/>
      <w:bookmarkStart w:id="700" w:name="_Toc134011908"/>
      <w:bookmarkStart w:id="701" w:name="_Toc177999371"/>
      <w:bookmarkEnd w:id="698"/>
      <w:r>
        <w:rPr>
          <w:bCs/>
        </w:rPr>
        <w:t>9.11.3.5</w:t>
      </w:r>
      <w:r>
        <w:rPr>
          <w:bCs/>
        </w:rPr>
        <w:tab/>
        <w:t>Network slice adaptation subscribe request</w:t>
      </w:r>
      <w:bookmarkEnd w:id="699"/>
      <w:bookmarkEnd w:id="701"/>
    </w:p>
    <w:p w14:paraId="535C308F" w14:textId="795DEA6E" w:rsidR="00E576C0" w:rsidRDefault="00E576C0" w:rsidP="00E576C0">
      <w:r>
        <w:t>Table 9.11.3.5-1 describes the information flow network slice adaptation subscribe request from the VAL server to the NSCE server.</w:t>
      </w:r>
    </w:p>
    <w:p w14:paraId="12BFC668" w14:textId="28E78A13" w:rsidR="00E576C0" w:rsidRDefault="00E576C0" w:rsidP="00E576C0">
      <w:pPr>
        <w:pStyle w:val="TH"/>
      </w:pPr>
      <w:r>
        <w:lastRenderedPageBreak/>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576C0" w14:paraId="6113DBD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22B2FD6"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D71D74"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091B685" w14:textId="77777777" w:rsidR="00E576C0" w:rsidRDefault="00E576C0" w:rsidP="00F42705">
            <w:pPr>
              <w:pStyle w:val="TAH"/>
            </w:pPr>
            <w:r>
              <w:t>Description</w:t>
            </w:r>
          </w:p>
        </w:tc>
      </w:tr>
      <w:tr w:rsidR="00E576C0" w14:paraId="6979346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51E4B00D" w14:textId="77777777" w:rsidR="00E576C0" w:rsidRDefault="00E576C0" w:rsidP="00F42705">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D42B55E"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34BE67" w14:textId="77777777" w:rsidR="00E576C0" w:rsidRDefault="00E576C0" w:rsidP="00F42705">
            <w:pPr>
              <w:pStyle w:val="TAL"/>
            </w:pPr>
            <w:r>
              <w:t>The VAL service ID of the VAL application for which the network slice adaptation may corresponds to.</w:t>
            </w:r>
          </w:p>
        </w:tc>
      </w:tr>
      <w:tr w:rsidR="00E576C0" w14:paraId="7F9463A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9DD56F2" w14:textId="77777777" w:rsidR="00E576C0" w:rsidRDefault="00E576C0" w:rsidP="00F42705">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6B5D6CD6"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A252F4C" w14:textId="77777777" w:rsidR="00E576C0" w:rsidRDefault="00E576C0" w:rsidP="00F42705">
            <w:pPr>
              <w:pStyle w:val="TAL"/>
            </w:pPr>
            <w:r>
              <w:t>List of the VAL UE IDs within the VAL service for which the slice adaptation request corresponds</w:t>
            </w:r>
          </w:p>
        </w:tc>
      </w:tr>
      <w:tr w:rsidR="00E576C0" w14:paraId="17153A0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ABEFC6A" w14:textId="77777777" w:rsidR="00E576C0" w:rsidRDefault="00E576C0" w:rsidP="00F42705">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0BE66220" w14:textId="77777777" w:rsidR="00E576C0" w:rsidRDefault="00E576C0" w:rsidP="00F42705">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4F2398" w14:textId="77777777" w:rsidR="00E576C0" w:rsidRDefault="00E576C0" w:rsidP="00F42705">
            <w:pPr>
              <w:pStyle w:val="TAL"/>
            </w:pPr>
            <w:r>
              <w:rPr>
                <w:kern w:val="2"/>
              </w:rPr>
              <w:t>Identifier of network slice for which the VAL server requests to use for adaptation</w:t>
            </w:r>
          </w:p>
        </w:tc>
      </w:tr>
      <w:tr w:rsidR="00E576C0" w14:paraId="29CF9148"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45F5CFC" w14:textId="77777777" w:rsidR="00E576C0" w:rsidRDefault="00E576C0" w:rsidP="00F42705">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797EE57E" w14:textId="77777777" w:rsidR="00E576C0" w:rsidRDefault="00E576C0" w:rsidP="00F42705">
            <w:pPr>
              <w:pStyle w:val="TAL"/>
              <w:jc w:val="center"/>
              <w:rPr>
                <w:kern w:val="2"/>
                <w:lang w:eastAsia="zh-CN"/>
              </w:rPr>
            </w:pPr>
            <w:r>
              <w:rPr>
                <w:kern w:val="2"/>
                <w:lang w:eastAsia="zh-CN"/>
              </w:rPr>
              <w:t>O</w:t>
            </w:r>
          </w:p>
          <w:p w14:paraId="14370A96" w14:textId="781A002F" w:rsidR="00E576C0" w:rsidRDefault="00E576C0" w:rsidP="00F42705">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E9DE10E" w14:textId="77777777" w:rsidR="00E576C0" w:rsidRDefault="00E576C0" w:rsidP="00F42705">
            <w:pPr>
              <w:pStyle w:val="TAL"/>
              <w:rPr>
                <w:kern w:val="2"/>
              </w:rPr>
            </w:pPr>
            <w:r>
              <w:rPr>
                <w:kern w:val="2"/>
              </w:rPr>
              <w:t>Identifier of the provisioned network slice(s) which are provisioned for the listed UE(s) and requested to be monitored by NSCE server</w:t>
            </w:r>
          </w:p>
        </w:tc>
      </w:tr>
      <w:tr w:rsidR="00E576C0" w14:paraId="67D3344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1B053DAB" w14:textId="77777777" w:rsidR="00E576C0" w:rsidRDefault="00E576C0" w:rsidP="00F42705">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31B79AD"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17B04C" w14:textId="77777777" w:rsidR="00E576C0" w:rsidRDefault="00E576C0" w:rsidP="00F42705">
            <w:pPr>
              <w:pStyle w:val="TAL"/>
            </w:pPr>
            <w:r>
              <w:t>Indication of the new DNN which is requested.</w:t>
            </w:r>
          </w:p>
        </w:tc>
      </w:tr>
      <w:tr w:rsidR="00E576C0" w14:paraId="64C144F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C88FAAF" w14:textId="77777777" w:rsidR="00E576C0" w:rsidRDefault="00E576C0" w:rsidP="00F42705">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1E05C738" w14:textId="77777777" w:rsidR="00E576C0" w:rsidRDefault="00E576C0" w:rsidP="00F42705">
            <w:pPr>
              <w:pStyle w:val="TAL"/>
              <w:jc w:val="center"/>
              <w:rPr>
                <w:szCs w:val="18"/>
              </w:rPr>
            </w:pPr>
            <w:r>
              <w:t>O</w:t>
            </w:r>
          </w:p>
          <w:p w14:paraId="5EB8794C" w14:textId="77777777" w:rsidR="00E576C0" w:rsidRDefault="00E576C0" w:rsidP="00F42705">
            <w:pPr>
              <w:pStyle w:val="TAL"/>
              <w:jc w:val="center"/>
            </w:pPr>
            <w:r>
              <w:rPr>
                <w:kern w:val="2"/>
              </w:rPr>
              <w:t>(see NOTE</w:t>
            </w:r>
            <w:r>
              <w:rPr>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66123D29" w14:textId="77777777" w:rsidR="00E576C0" w:rsidRDefault="00E576C0" w:rsidP="00F42705">
            <w:pPr>
              <w:pStyle w:val="TAL"/>
            </w:pPr>
            <w:r>
              <w:rPr>
                <w:rFonts w:cs="Arial"/>
              </w:rPr>
              <w:t>T</w:t>
            </w:r>
            <w:r>
              <w:t xml:space="preserve">he </w:t>
            </w:r>
            <w:r>
              <w:rPr>
                <w:rFonts w:cs="Arial"/>
              </w:rPr>
              <w:t>threshold</w:t>
            </w:r>
            <w:r>
              <w:t xml:space="preserve"> of network slice adaptation</w:t>
            </w:r>
          </w:p>
        </w:tc>
      </w:tr>
      <w:tr w:rsidR="00E576C0" w14:paraId="278A7D18"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57F3688" w14:textId="77777777" w:rsidR="00E576C0" w:rsidRDefault="00E576C0" w:rsidP="00F42705">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5C5BDCD7"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34115A" w14:textId="77777777" w:rsidR="00E576C0" w:rsidRDefault="00E576C0" w:rsidP="00F42705">
            <w:pPr>
              <w:pStyle w:val="TAL"/>
            </w:pPr>
            <w:r>
              <w:t>The network slice delay defined clause 5.1.1.1, 5.1.1.2, 5.1.1.3, in 3GPP TS 28.552 [</w:t>
            </w:r>
            <w:r>
              <w:rPr>
                <w:lang w:eastAsia="zh-CN"/>
              </w:rPr>
              <w:t>19</w:t>
            </w:r>
            <w:r>
              <w:t>] and key performance indicators in clause 6.3, in TS 28.554 [</w:t>
            </w:r>
            <w:r>
              <w:rPr>
                <w:lang w:eastAsia="zh-CN"/>
              </w:rPr>
              <w:t>20</w:t>
            </w:r>
            <w:r>
              <w:t>], and network slice related analytics report in clause 8.4.2.4.3, in 3GPP TS 28.104 [</w:t>
            </w:r>
            <w:r>
              <w:rPr>
                <w:lang w:eastAsia="zh-CN"/>
              </w:rPr>
              <w:t>21</w:t>
            </w:r>
            <w:r>
              <w:t xml:space="preserve">]. </w:t>
            </w:r>
          </w:p>
        </w:tc>
      </w:tr>
      <w:tr w:rsidR="00E576C0" w14:paraId="0CECE3D7"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6EDBB91" w14:textId="77777777" w:rsidR="00E576C0" w:rsidRDefault="00E576C0" w:rsidP="00F42705">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694165D7" w14:textId="77777777" w:rsidR="00E576C0" w:rsidRDefault="00E576C0" w:rsidP="00F42705">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76ED76CF" w14:textId="77777777" w:rsidR="00E576C0" w:rsidRDefault="00E576C0" w:rsidP="00E576C0">
      <w:r>
        <w:t xml:space="preserve"> </w:t>
      </w:r>
    </w:p>
    <w:p w14:paraId="0EF3DCE3" w14:textId="0C4CB394" w:rsidR="00E576C0" w:rsidRDefault="00E576C0" w:rsidP="00E576C0">
      <w:pPr>
        <w:pStyle w:val="Heading4"/>
        <w:rPr>
          <w:bCs/>
        </w:rPr>
      </w:pPr>
      <w:bookmarkStart w:id="702" w:name="_Toc177999372"/>
      <w:r>
        <w:rPr>
          <w:bCs/>
        </w:rPr>
        <w:t>9.11.3.6</w:t>
      </w:r>
      <w:r>
        <w:rPr>
          <w:bCs/>
        </w:rPr>
        <w:tab/>
        <w:t>Network slice adaptation subscribe response</w:t>
      </w:r>
      <w:bookmarkEnd w:id="702"/>
    </w:p>
    <w:p w14:paraId="3C6DA357" w14:textId="214530E7" w:rsidR="00E576C0" w:rsidRDefault="00E576C0" w:rsidP="00E576C0">
      <w:r>
        <w:t>Table 9.11.3.6-1 describes the information flow network slice adaptation subscribe response from the NSCE server to the VAL server.</w:t>
      </w:r>
    </w:p>
    <w:p w14:paraId="55202742" w14:textId="70F5CF0A" w:rsidR="00E576C0" w:rsidRDefault="00E576C0" w:rsidP="00E576C0">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576C0" w14:paraId="2EDD9FF1"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4D8EE2F8"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A635AE"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66627F" w14:textId="77777777" w:rsidR="00E576C0" w:rsidRDefault="00E576C0" w:rsidP="00F42705">
            <w:pPr>
              <w:pStyle w:val="TAH"/>
            </w:pPr>
            <w:r>
              <w:t>Description</w:t>
            </w:r>
          </w:p>
        </w:tc>
      </w:tr>
      <w:tr w:rsidR="00E576C0" w14:paraId="5D283D1E" w14:textId="77777777" w:rsidTr="00F42705">
        <w:trPr>
          <w:jc w:val="center"/>
        </w:trPr>
        <w:tc>
          <w:tcPr>
            <w:tcW w:w="2880" w:type="dxa"/>
            <w:tcBorders>
              <w:top w:val="single" w:sz="4" w:space="0" w:color="000000"/>
              <w:left w:val="single" w:sz="4" w:space="0" w:color="000000"/>
              <w:bottom w:val="single" w:sz="4" w:space="0" w:color="000000"/>
              <w:right w:val="nil"/>
            </w:tcBorders>
          </w:tcPr>
          <w:p w14:paraId="074DB97F"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3F55D78E" w14:textId="77777777" w:rsidR="00E576C0" w:rsidRDefault="00E576C0" w:rsidP="00F42705">
            <w:pPr>
              <w:pStyle w:val="TAL"/>
              <w:jc w:val="center"/>
              <w:rPr>
                <w:lang w:eastAsia="zh-CN"/>
              </w:rPr>
            </w:pPr>
            <w:r>
              <w:rPr>
                <w:rFonts w:hint="eastAsia"/>
                <w:lang w:eastAsia="zh-CN"/>
              </w:rPr>
              <w:t>M</w:t>
            </w:r>
          </w:p>
          <w:p w14:paraId="4BD1E18D" w14:textId="342660A1" w:rsidR="00E576C0" w:rsidRDefault="00E576C0" w:rsidP="00F42705">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C6C2B3" w14:textId="77777777" w:rsidR="00E576C0" w:rsidRDefault="00E576C0" w:rsidP="00F42705">
            <w:pPr>
              <w:pStyle w:val="TAL"/>
              <w:rPr>
                <w:lang w:eastAsia="zh-CN"/>
              </w:rPr>
            </w:pPr>
            <w:r>
              <w:rPr>
                <w:lang w:eastAsia="zh-CN"/>
              </w:rPr>
              <w:t>Identifier of the subscription</w:t>
            </w:r>
          </w:p>
        </w:tc>
      </w:tr>
      <w:tr w:rsidR="00E576C0" w14:paraId="211EF846" w14:textId="77777777" w:rsidTr="00F42705">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BBD9DE8" w14:textId="77777777" w:rsidR="00E576C0" w:rsidRPr="00967251" w:rsidRDefault="00E576C0" w:rsidP="00F42705">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645FD0B4"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4AD67A4F" w14:textId="77777777" w:rsidR="00E576C0" w:rsidRDefault="00E576C0" w:rsidP="00F42705">
            <w:pPr>
              <w:pStyle w:val="TAL"/>
            </w:pPr>
            <w:r w:rsidRPr="00967251">
              <w:t xml:space="preserve">Result includes success or failure of </w:t>
            </w:r>
            <w:r>
              <w:t>subscription</w:t>
            </w:r>
          </w:p>
        </w:tc>
      </w:tr>
      <w:tr w:rsidR="00E576C0" w14:paraId="1ED7A5D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3C276B86"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4F54C234"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B2C85" w14:textId="77777777" w:rsidR="00E576C0" w:rsidRDefault="00E576C0" w:rsidP="00F42705">
            <w:pPr>
              <w:pStyle w:val="TAL"/>
            </w:pPr>
            <w:r>
              <w:rPr>
                <w:kern w:val="2"/>
              </w:rPr>
              <w:t>Indicates the cause of failure</w:t>
            </w:r>
          </w:p>
        </w:tc>
      </w:tr>
      <w:tr w:rsidR="00E576C0" w14:paraId="0581A992"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00D895" w14:textId="77777777" w:rsidR="00E576C0" w:rsidRDefault="00E576C0" w:rsidP="00F42705">
            <w:pPr>
              <w:pStyle w:val="TAN"/>
            </w:pPr>
            <w:r>
              <w:rPr>
                <w:rFonts w:eastAsia="DengXian"/>
              </w:rPr>
              <w:t>NOTE:</w:t>
            </w:r>
            <w:r>
              <w:rPr>
                <w:rFonts w:eastAsia="DengXian"/>
              </w:rPr>
              <w:tab/>
              <w:t>Only present if the result is success.</w:t>
            </w:r>
          </w:p>
        </w:tc>
      </w:tr>
    </w:tbl>
    <w:p w14:paraId="5A52E68F" w14:textId="77777777" w:rsidR="00E576C0" w:rsidRDefault="00E576C0" w:rsidP="00E576C0">
      <w:r>
        <w:t xml:space="preserve"> </w:t>
      </w:r>
    </w:p>
    <w:p w14:paraId="3963CF58" w14:textId="030FAB84" w:rsidR="00E576C0" w:rsidRDefault="00E576C0" w:rsidP="00E576C0">
      <w:pPr>
        <w:pStyle w:val="Heading4"/>
        <w:rPr>
          <w:bCs/>
        </w:rPr>
      </w:pPr>
      <w:bookmarkStart w:id="703" w:name="_Toc155355273"/>
      <w:bookmarkStart w:id="704" w:name="_Toc177999373"/>
      <w:r>
        <w:rPr>
          <w:bCs/>
        </w:rPr>
        <w:t>9.11.3.7</w:t>
      </w:r>
      <w:r>
        <w:rPr>
          <w:bCs/>
        </w:rPr>
        <w:tab/>
        <w:t>Network slice adaptation trigger</w:t>
      </w:r>
      <w:bookmarkEnd w:id="703"/>
      <w:r>
        <w:rPr>
          <w:bCs/>
        </w:rPr>
        <w:t xml:space="preserve"> subscribe request</w:t>
      </w:r>
      <w:bookmarkEnd w:id="704"/>
    </w:p>
    <w:p w14:paraId="4516432D" w14:textId="32881156" w:rsidR="00E576C0" w:rsidRDefault="00E576C0" w:rsidP="00E576C0">
      <w:r>
        <w:t xml:space="preserve">Table 9.11.3.7-1 describes the information flow Network slice adaptation trigger </w:t>
      </w:r>
      <w:r>
        <w:rPr>
          <w:bCs/>
        </w:rPr>
        <w:t>subscribe request</w:t>
      </w:r>
      <w:r>
        <w:t xml:space="preserve"> from the NSCE client to the NSCE server.</w:t>
      </w:r>
    </w:p>
    <w:p w14:paraId="021BF7E2" w14:textId="5BDFD6B2" w:rsidR="00E576C0" w:rsidRDefault="00E576C0" w:rsidP="00E576C0">
      <w:pPr>
        <w:pStyle w:val="TH"/>
      </w:pPr>
      <w:r>
        <w:lastRenderedPageBreak/>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576C0" w14:paraId="18B2980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601471D"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A11C4E1"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BAD60E" w14:textId="77777777" w:rsidR="00E576C0" w:rsidRDefault="00E576C0" w:rsidP="00F42705">
            <w:pPr>
              <w:pStyle w:val="TAH"/>
            </w:pPr>
            <w:r>
              <w:t>Description</w:t>
            </w:r>
          </w:p>
        </w:tc>
      </w:tr>
      <w:tr w:rsidR="00E576C0" w14:paraId="62EECCA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167FF0B5" w14:textId="77777777" w:rsidR="00E576C0" w:rsidRDefault="00E576C0" w:rsidP="00F42705">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45421C41"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442D4EA" w14:textId="77777777" w:rsidR="00E576C0" w:rsidRDefault="00E576C0" w:rsidP="00F42705">
            <w:pPr>
              <w:pStyle w:val="TAL"/>
            </w:pPr>
            <w:r>
              <w:t>The VAL UE ID(s) within the VAL service, for which the network slice adaptation trigger applies</w:t>
            </w:r>
          </w:p>
        </w:tc>
      </w:tr>
      <w:tr w:rsidR="00E576C0" w14:paraId="58A1DC8A"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E2F0779" w14:textId="77777777" w:rsidR="00E576C0" w:rsidRDefault="00E576C0" w:rsidP="00F42705">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D3EAC1C"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5D9174" w14:textId="77777777" w:rsidR="00E576C0" w:rsidRDefault="00E576C0" w:rsidP="00F42705">
            <w:pPr>
              <w:pStyle w:val="TAL"/>
            </w:pPr>
            <w:r>
              <w:t>The VAL service ID of the VAL application for which the network slice configuration may corresponds to.</w:t>
            </w:r>
          </w:p>
        </w:tc>
      </w:tr>
      <w:tr w:rsidR="00E576C0" w14:paraId="79D4D95C"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54968C53" w14:textId="77777777" w:rsidR="00E576C0" w:rsidRDefault="00E576C0" w:rsidP="00F42705">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2E921F19"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6BFDED8" w14:textId="77777777" w:rsidR="00E576C0" w:rsidRDefault="00E576C0" w:rsidP="00F42705">
            <w:pPr>
              <w:pStyle w:val="TAL"/>
            </w:pPr>
            <w:r>
              <w:t>Indication of the new S-NSSAI which is requested.</w:t>
            </w:r>
          </w:p>
        </w:tc>
      </w:tr>
      <w:tr w:rsidR="00E576C0" w14:paraId="607AEFB6"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5A396E7" w14:textId="77777777" w:rsidR="00E576C0" w:rsidRDefault="00E576C0" w:rsidP="00F42705">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1FE11F1F"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739DD7" w14:textId="77777777" w:rsidR="00E576C0" w:rsidRDefault="00E576C0" w:rsidP="00F42705">
            <w:pPr>
              <w:pStyle w:val="TAL"/>
            </w:pPr>
            <w:r>
              <w:t>Indication of the new DNN which is requested.</w:t>
            </w:r>
          </w:p>
        </w:tc>
      </w:tr>
      <w:tr w:rsidR="00E576C0" w14:paraId="0367405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74AF234" w14:textId="77777777" w:rsidR="00E576C0" w:rsidRDefault="00E576C0" w:rsidP="00F42705">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413AB3F8"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04170D56" w14:textId="77777777" w:rsidR="00E576C0" w:rsidRDefault="00E576C0" w:rsidP="00F42705">
            <w:pPr>
              <w:pStyle w:val="TAL"/>
            </w:pPr>
            <w:r>
              <w:t>The application-related request parameters</w:t>
            </w:r>
          </w:p>
        </w:tc>
      </w:tr>
      <w:tr w:rsidR="00E576C0" w14:paraId="3CF2F546"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B1CD207" w14:textId="77777777" w:rsidR="00E576C0" w:rsidRDefault="00E576C0" w:rsidP="00F42705">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0BB230C3"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E0550A0" w14:textId="77777777" w:rsidR="00E576C0" w:rsidRDefault="00E576C0" w:rsidP="00F42705">
            <w:pPr>
              <w:pStyle w:val="TAL"/>
            </w:pPr>
            <w:r>
              <w:t>Indication of the new scheduled time window that is requested</w:t>
            </w:r>
          </w:p>
        </w:tc>
      </w:tr>
      <w:tr w:rsidR="00E576C0" w14:paraId="39DB22AA"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4FB84E87" w14:textId="77777777" w:rsidR="00E576C0" w:rsidRDefault="00E576C0" w:rsidP="00F42705">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6CA9718C"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3B760644" w14:textId="77777777" w:rsidR="00E576C0" w:rsidRDefault="00E576C0" w:rsidP="00F42705">
            <w:pPr>
              <w:pStyle w:val="TAL"/>
            </w:pPr>
            <w:r>
              <w:t>Indication of the new location criteria that is requested</w:t>
            </w:r>
          </w:p>
        </w:tc>
      </w:tr>
      <w:tr w:rsidR="00E576C0" w14:paraId="5F77BD6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6CDA3EF" w14:textId="77777777" w:rsidR="00E576C0" w:rsidRDefault="00E576C0" w:rsidP="00F42705">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3A16C8F0"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7731C" w14:textId="77777777" w:rsidR="00E576C0" w:rsidRDefault="00E576C0" w:rsidP="00F42705">
            <w:pPr>
              <w:pStyle w:val="TAL"/>
            </w:pPr>
            <w:r>
              <w:t>Indication of the new access type (3GPP, non-3GPP or multi-access) preference that is requested.</w:t>
            </w:r>
          </w:p>
        </w:tc>
      </w:tr>
    </w:tbl>
    <w:p w14:paraId="7A3F3DB9" w14:textId="223D1EB1" w:rsidR="00E576C0" w:rsidRDefault="00E576C0" w:rsidP="00E576C0"/>
    <w:p w14:paraId="672FE734" w14:textId="56099C9E" w:rsidR="00E576C0" w:rsidRDefault="00E576C0" w:rsidP="00E576C0">
      <w:pPr>
        <w:pStyle w:val="Heading4"/>
        <w:rPr>
          <w:bCs/>
        </w:rPr>
      </w:pPr>
      <w:bookmarkStart w:id="705" w:name="_Toc177999374"/>
      <w:r>
        <w:rPr>
          <w:bCs/>
        </w:rPr>
        <w:t>9.11.3.8</w:t>
      </w:r>
      <w:r>
        <w:rPr>
          <w:bCs/>
        </w:rPr>
        <w:tab/>
        <w:t>Network slice adaptation trigger subscribe response</w:t>
      </w:r>
      <w:bookmarkEnd w:id="705"/>
    </w:p>
    <w:p w14:paraId="33C59F9E" w14:textId="3CBD6CF0" w:rsidR="00E576C0" w:rsidRDefault="00E576C0" w:rsidP="00E576C0">
      <w:r>
        <w:t>Table 9.11.3.8-1 describes the information flow network slice adaptation trigger subscribe response from the NSCE server to the NSCE client and optionally to the VAL client.</w:t>
      </w:r>
    </w:p>
    <w:p w14:paraId="3F892F30" w14:textId="45A2A843" w:rsidR="00E576C0" w:rsidRDefault="00E576C0" w:rsidP="00E576C0">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576C0" w14:paraId="0198C14C"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CE42686"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7A68D3E"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853D98" w14:textId="77777777" w:rsidR="00E576C0" w:rsidRDefault="00E576C0" w:rsidP="00F42705">
            <w:pPr>
              <w:pStyle w:val="TAH"/>
            </w:pPr>
            <w:r>
              <w:t>Description</w:t>
            </w:r>
          </w:p>
        </w:tc>
      </w:tr>
      <w:tr w:rsidR="00E576C0" w14:paraId="12F2ABFD" w14:textId="77777777" w:rsidTr="00F42705">
        <w:trPr>
          <w:jc w:val="center"/>
        </w:trPr>
        <w:tc>
          <w:tcPr>
            <w:tcW w:w="2880" w:type="dxa"/>
            <w:tcBorders>
              <w:top w:val="single" w:sz="4" w:space="0" w:color="000000"/>
              <w:left w:val="single" w:sz="4" w:space="0" w:color="000000"/>
              <w:bottom w:val="single" w:sz="4" w:space="0" w:color="000000"/>
              <w:right w:val="nil"/>
            </w:tcBorders>
          </w:tcPr>
          <w:p w14:paraId="5C3C2240"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0B333A64" w14:textId="77777777" w:rsidR="00E576C0" w:rsidRDefault="00E576C0" w:rsidP="00F42705">
            <w:pPr>
              <w:pStyle w:val="TAL"/>
              <w:jc w:val="center"/>
              <w:rPr>
                <w:lang w:eastAsia="zh-CN"/>
              </w:rPr>
            </w:pPr>
            <w:r>
              <w:rPr>
                <w:rFonts w:hint="eastAsia"/>
                <w:lang w:eastAsia="zh-CN"/>
              </w:rPr>
              <w:t>M</w:t>
            </w:r>
          </w:p>
          <w:p w14:paraId="09FAE073" w14:textId="51BC4467" w:rsidR="00E576C0" w:rsidRDefault="00E576C0" w:rsidP="00F42705">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8149A1" w14:textId="77777777" w:rsidR="00E576C0" w:rsidRDefault="00E576C0" w:rsidP="00F42705">
            <w:pPr>
              <w:pStyle w:val="TAL"/>
              <w:rPr>
                <w:lang w:eastAsia="zh-CN"/>
              </w:rPr>
            </w:pPr>
            <w:r>
              <w:rPr>
                <w:lang w:eastAsia="zh-CN"/>
              </w:rPr>
              <w:t>Identifier of the subscription</w:t>
            </w:r>
          </w:p>
        </w:tc>
      </w:tr>
      <w:tr w:rsidR="00E576C0" w14:paraId="0FCADD68" w14:textId="77777777" w:rsidTr="00F42705">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02BCBE30" w14:textId="77777777" w:rsidR="00E576C0" w:rsidRPr="00967251" w:rsidRDefault="00E576C0" w:rsidP="00F42705">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1DD8F089"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26907AFC" w14:textId="77777777" w:rsidR="00E576C0" w:rsidRDefault="00E576C0" w:rsidP="00F42705">
            <w:pPr>
              <w:pStyle w:val="TAL"/>
            </w:pPr>
            <w:r w:rsidRPr="00967251">
              <w:t xml:space="preserve">Result includes success or failure of </w:t>
            </w:r>
            <w:r>
              <w:t>subscription</w:t>
            </w:r>
          </w:p>
        </w:tc>
      </w:tr>
      <w:tr w:rsidR="00E576C0" w14:paraId="5A6B8AD5"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49C99AC"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6C052D9"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370FF3" w14:textId="77777777" w:rsidR="00E576C0" w:rsidRDefault="00E576C0" w:rsidP="00F42705">
            <w:pPr>
              <w:pStyle w:val="TAL"/>
            </w:pPr>
            <w:r>
              <w:rPr>
                <w:kern w:val="2"/>
              </w:rPr>
              <w:t>Indicates the cause of failure</w:t>
            </w:r>
          </w:p>
        </w:tc>
      </w:tr>
      <w:tr w:rsidR="00E576C0" w14:paraId="7B6C040B"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AB9F800" w14:textId="77777777" w:rsidR="00E576C0" w:rsidRDefault="00E576C0" w:rsidP="00F42705">
            <w:pPr>
              <w:pStyle w:val="TAN"/>
            </w:pPr>
            <w:r>
              <w:rPr>
                <w:rFonts w:eastAsia="DengXian"/>
              </w:rPr>
              <w:t>NOTE:</w:t>
            </w:r>
            <w:r>
              <w:rPr>
                <w:rFonts w:eastAsia="DengXian"/>
              </w:rPr>
              <w:tab/>
              <w:t>Only present if the result is success.</w:t>
            </w:r>
          </w:p>
        </w:tc>
      </w:tr>
    </w:tbl>
    <w:p w14:paraId="79E41759" w14:textId="77777777" w:rsidR="00E576C0" w:rsidRDefault="00E576C0" w:rsidP="00E576C0"/>
    <w:p w14:paraId="3E60AD30" w14:textId="5BB52823" w:rsidR="00E576C0" w:rsidRDefault="00E576C0" w:rsidP="00E576C0">
      <w:pPr>
        <w:pStyle w:val="Heading4"/>
        <w:rPr>
          <w:bCs/>
        </w:rPr>
      </w:pPr>
      <w:bookmarkStart w:id="706" w:name="_Toc177999375"/>
      <w:r>
        <w:rPr>
          <w:bCs/>
        </w:rPr>
        <w:t>9.11.3.9</w:t>
      </w:r>
      <w:r>
        <w:rPr>
          <w:bCs/>
        </w:rPr>
        <w:tab/>
        <w:t>Network slice adaptation notification</w:t>
      </w:r>
      <w:bookmarkEnd w:id="706"/>
    </w:p>
    <w:p w14:paraId="1DE0EE05" w14:textId="6F7C9858" w:rsidR="00E576C0" w:rsidRDefault="00E576C0" w:rsidP="00E576C0">
      <w:r>
        <w:t>Table 9.11.3.9-1 describes the information flow network slice adaptation notification from the NSCE server to the VAL server or to the NSCE client.</w:t>
      </w:r>
    </w:p>
    <w:p w14:paraId="5917F8A7" w14:textId="076CF066" w:rsidR="00E576C0" w:rsidRDefault="00E576C0" w:rsidP="00E576C0">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576C0" w14:paraId="21636893"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7AAF969"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2EE359"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D49BA2" w14:textId="77777777" w:rsidR="00E576C0" w:rsidRDefault="00E576C0" w:rsidP="00F42705">
            <w:pPr>
              <w:pStyle w:val="TAH"/>
            </w:pPr>
            <w:r>
              <w:t>Description</w:t>
            </w:r>
          </w:p>
        </w:tc>
      </w:tr>
      <w:tr w:rsidR="00E576C0" w14:paraId="556888E3" w14:textId="77777777" w:rsidTr="00F42705">
        <w:trPr>
          <w:jc w:val="center"/>
        </w:trPr>
        <w:tc>
          <w:tcPr>
            <w:tcW w:w="2880" w:type="dxa"/>
            <w:tcBorders>
              <w:top w:val="single" w:sz="4" w:space="0" w:color="000000"/>
              <w:left w:val="single" w:sz="4" w:space="0" w:color="000000"/>
              <w:bottom w:val="single" w:sz="4" w:space="0" w:color="000000"/>
              <w:right w:val="nil"/>
            </w:tcBorders>
          </w:tcPr>
          <w:p w14:paraId="7DAF9741"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544AA03C" w14:textId="77777777" w:rsidR="00E576C0" w:rsidRDefault="00E576C0" w:rsidP="00F42705">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4DF1EEF2" w14:textId="77777777" w:rsidR="00E576C0" w:rsidRDefault="00E576C0" w:rsidP="00F42705">
            <w:pPr>
              <w:pStyle w:val="TAL"/>
              <w:rPr>
                <w:lang w:eastAsia="zh-CN"/>
              </w:rPr>
            </w:pPr>
            <w:r>
              <w:rPr>
                <w:lang w:eastAsia="zh-CN"/>
              </w:rPr>
              <w:t>Identifier of the subscription</w:t>
            </w:r>
          </w:p>
        </w:tc>
      </w:tr>
      <w:tr w:rsidR="00E576C0" w14:paraId="1DAD99C3"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658578A" w14:textId="77777777" w:rsidR="00E576C0" w:rsidRPr="00967251" w:rsidRDefault="00E576C0" w:rsidP="00F42705">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26231244"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2A8078F8" w14:textId="77777777" w:rsidR="00E576C0" w:rsidRDefault="00E576C0" w:rsidP="00F42705">
            <w:pPr>
              <w:pStyle w:val="TAL"/>
            </w:pPr>
            <w:r w:rsidRPr="00967251">
              <w:t>Result includes success or failure of the network slice adaptation with the underlying network.</w:t>
            </w:r>
            <w:r>
              <w:t xml:space="preserve"> </w:t>
            </w:r>
          </w:p>
        </w:tc>
      </w:tr>
      <w:tr w:rsidR="00E576C0" w14:paraId="51F5601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7F09540"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39A6FB2"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6BBE963" w14:textId="77777777" w:rsidR="00E576C0" w:rsidRDefault="00E576C0" w:rsidP="00F42705">
            <w:pPr>
              <w:pStyle w:val="TAL"/>
            </w:pPr>
            <w:r>
              <w:rPr>
                <w:kern w:val="2"/>
              </w:rPr>
              <w:t>Indicates the cause of failure</w:t>
            </w:r>
          </w:p>
        </w:tc>
      </w:tr>
    </w:tbl>
    <w:p w14:paraId="4D7540FB" w14:textId="77777777" w:rsidR="00E576C0" w:rsidRPr="00EC2299" w:rsidRDefault="00E576C0" w:rsidP="00E576C0">
      <w:r>
        <w:t xml:space="preserve"> </w:t>
      </w:r>
    </w:p>
    <w:p w14:paraId="28107AC1" w14:textId="77777777" w:rsidR="0039271C" w:rsidRPr="00975BFD" w:rsidRDefault="00632768">
      <w:pPr>
        <w:pStyle w:val="Heading3"/>
        <w:rPr>
          <w:bCs/>
        </w:rPr>
      </w:pPr>
      <w:bookmarkStart w:id="707" w:name="_Toc177999376"/>
      <w:r w:rsidRPr="00975BFD">
        <w:rPr>
          <w:bCs/>
        </w:rPr>
        <w:t>9.11.4</w:t>
      </w:r>
      <w:r w:rsidRPr="00975BFD">
        <w:rPr>
          <w:bCs/>
        </w:rPr>
        <w:tab/>
        <w:t>APIs</w:t>
      </w:r>
      <w:bookmarkEnd w:id="700"/>
      <w:bookmarkEnd w:id="707"/>
    </w:p>
    <w:p w14:paraId="1B41FB55" w14:textId="77777777" w:rsidR="0039271C" w:rsidRPr="00975BFD" w:rsidRDefault="00632768">
      <w:pPr>
        <w:pStyle w:val="Heading4"/>
        <w:rPr>
          <w:bCs/>
        </w:rPr>
      </w:pPr>
      <w:bookmarkStart w:id="708" w:name="_Toc59224948"/>
      <w:bookmarkStart w:id="709" w:name="_Toc122517274"/>
      <w:bookmarkStart w:id="710" w:name="_Toc134011909"/>
      <w:bookmarkStart w:id="711" w:name="_Toc177999377"/>
      <w:bookmarkEnd w:id="708"/>
      <w:r w:rsidRPr="00975BFD">
        <w:rPr>
          <w:bCs/>
        </w:rPr>
        <w:t>9.11.4.1</w:t>
      </w:r>
      <w:bookmarkEnd w:id="709"/>
      <w:r w:rsidRPr="00975BFD">
        <w:rPr>
          <w:bCs/>
        </w:rPr>
        <w:tab/>
        <w:t>General</w:t>
      </w:r>
      <w:bookmarkEnd w:id="710"/>
      <w:bookmarkEnd w:id="711"/>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lastRenderedPageBreak/>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2" w:name="_Toc122517275"/>
      <w:bookmarkStart w:id="713" w:name="_Toc134011910"/>
      <w:bookmarkStart w:id="714" w:name="_Toc177999378"/>
      <w:bookmarkEnd w:id="712"/>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3"/>
      <w:bookmarkEnd w:id="714"/>
    </w:p>
    <w:p w14:paraId="6DF49A14" w14:textId="77777777" w:rsidR="0039271C" w:rsidRPr="00975BFD" w:rsidRDefault="00632768">
      <w:pPr>
        <w:pStyle w:val="Heading5"/>
      </w:pPr>
      <w:bookmarkStart w:id="715" w:name="_Toc122517276"/>
      <w:bookmarkStart w:id="716" w:name="_Toc134011911"/>
      <w:bookmarkStart w:id="717" w:name="_Toc177999379"/>
      <w:bookmarkEnd w:id="715"/>
      <w:r w:rsidRPr="00975BFD">
        <w:t>9.11.4.2.1</w:t>
      </w:r>
      <w:r w:rsidRPr="00975BFD">
        <w:tab/>
        <w:t>General</w:t>
      </w:r>
      <w:bookmarkEnd w:id="716"/>
      <w:bookmarkEnd w:id="717"/>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8" w:name="_Toc122517277"/>
      <w:bookmarkStart w:id="719" w:name="_Toc134011912"/>
      <w:bookmarkStart w:id="720" w:name="_Toc177999380"/>
      <w:bookmarkEnd w:id="718"/>
      <w:r w:rsidRPr="00975BFD">
        <w:t>9.11.4.2.2</w:t>
      </w:r>
      <w:r w:rsidRPr="00975BFD">
        <w:tab/>
        <w:t>Network_Slice_Adaptation</w:t>
      </w:r>
      <w:bookmarkEnd w:id="719"/>
      <w:bookmarkEnd w:id="720"/>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21" w:name="_Toc134011913"/>
      <w:bookmarkStart w:id="722" w:name="_Toc177999381"/>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21"/>
      <w:bookmarkEnd w:id="722"/>
    </w:p>
    <w:p w14:paraId="44A33C16" w14:textId="77777777" w:rsidR="0039271C" w:rsidRPr="00975BFD" w:rsidRDefault="00632768">
      <w:pPr>
        <w:pStyle w:val="Heading3"/>
        <w:rPr>
          <w:bCs/>
        </w:rPr>
      </w:pPr>
      <w:bookmarkStart w:id="723" w:name="_Toc134011914"/>
      <w:bookmarkStart w:id="724" w:name="_Toc177999382"/>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3"/>
      <w:bookmarkEnd w:id="724"/>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5" w:name="_Toc134011915"/>
      <w:bookmarkStart w:id="726" w:name="_Toc177999383"/>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5"/>
      <w:bookmarkEnd w:id="726"/>
    </w:p>
    <w:p w14:paraId="013EEBCA" w14:textId="77777777" w:rsidR="0039271C" w:rsidRPr="00975BFD" w:rsidRDefault="00632768">
      <w:pPr>
        <w:pStyle w:val="Heading4"/>
        <w:rPr>
          <w:bCs/>
        </w:rPr>
      </w:pPr>
      <w:bookmarkStart w:id="727" w:name="_Toc134011916"/>
      <w:bookmarkStart w:id="728" w:name="_Toc17799938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7"/>
      <w:bookmarkEnd w:id="728"/>
    </w:p>
    <w:p w14:paraId="65E84D5E" w14:textId="77777777" w:rsidR="0039271C" w:rsidRPr="00975BFD" w:rsidRDefault="00632768">
      <w:pPr>
        <w:pStyle w:val="Heading5"/>
        <w:rPr>
          <w:bCs/>
        </w:rPr>
      </w:pPr>
      <w:bookmarkStart w:id="729" w:name="_Toc134011917"/>
      <w:bookmarkStart w:id="730" w:name="_Toc17799938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9"/>
      <w:bookmarkEnd w:id="730"/>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31" w:name="_MON_1739885860"/>
    <w:bookmarkEnd w:id="731"/>
    <w:p w14:paraId="182C41A4" w14:textId="77777777" w:rsidR="0039271C" w:rsidRPr="00975BFD" w:rsidRDefault="0039271C">
      <w:pPr>
        <w:pStyle w:val="TH"/>
      </w:pPr>
      <w:r w:rsidRPr="00975BFD">
        <w:object w:dxaOrig="9026" w:dyaOrig="5550" w14:anchorId="057B8CD6">
          <v:shape id="_x0000_i1047" type="#_x0000_t75" style="width:451.6pt;height:276.5pt" o:ole="">
            <v:imagedata r:id="rId60" o:title=""/>
          </v:shape>
          <o:OLEObject Type="Embed" ProgID="Word.Document.12" ShapeID="_x0000_i1047" DrawAspect="Content" ObjectID="_1788612028" r:id="rId61"/>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2" w:name="_Toc134011918"/>
      <w:bookmarkStart w:id="733" w:name="_Toc17799938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2"/>
      <w:bookmarkEnd w:id="733"/>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4" w:name="_MON_1739885926"/>
    <w:bookmarkEnd w:id="734"/>
    <w:p w14:paraId="3C3A6E33" w14:textId="77777777" w:rsidR="0039271C" w:rsidRPr="00975BFD" w:rsidRDefault="0039271C">
      <w:pPr>
        <w:pStyle w:val="TH"/>
      </w:pPr>
      <w:r w:rsidRPr="00975BFD">
        <w:object w:dxaOrig="9026" w:dyaOrig="5367" w14:anchorId="6FD68FD5">
          <v:shape id="_x0000_i1048" type="#_x0000_t75" style="width:451.6pt;height:268.4pt" o:ole="">
            <v:imagedata r:id="rId62" o:title=""/>
          </v:shape>
          <o:OLEObject Type="Embed" ProgID="Word.Document.12" ShapeID="_x0000_i1048" DrawAspect="Content" ObjectID="_1788612029" r:id="rId63"/>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5" w:name="_Toc134011919"/>
      <w:bookmarkStart w:id="736" w:name="_Toc177999387"/>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5"/>
      <w:bookmarkEnd w:id="736"/>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7" w:name="_MON_1739886056"/>
    <w:bookmarkEnd w:id="737"/>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9" type="#_x0000_t75" style="width:451.6pt;height:275.9pt" o:ole="">
            <v:imagedata r:id="rId64" o:title=""/>
          </v:shape>
          <o:OLEObject Type="Embed" ProgID="Word.Document.12" ShapeID="_x0000_i1049" DrawAspect="Content" ObjectID="_1788612030" r:id="rId65"/>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8" w:name="_Toc134011920"/>
      <w:bookmarkStart w:id="739" w:name="_Toc177999388"/>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8"/>
      <w:bookmarkEnd w:id="739"/>
    </w:p>
    <w:p w14:paraId="21D2B91E" w14:textId="77777777" w:rsidR="0039271C" w:rsidRPr="00975BFD" w:rsidRDefault="00632768">
      <w:pPr>
        <w:pStyle w:val="Heading4"/>
        <w:rPr>
          <w:bCs/>
        </w:rPr>
      </w:pPr>
      <w:bookmarkStart w:id="740" w:name="_Toc134011921"/>
      <w:bookmarkStart w:id="741" w:name="_Toc177999389"/>
      <w:r w:rsidRPr="00975BFD">
        <w:rPr>
          <w:bCs/>
        </w:rPr>
        <w:t>9.</w:t>
      </w:r>
      <w:r w:rsidRPr="00975BFD">
        <w:rPr>
          <w:rFonts w:eastAsia="DengXian"/>
          <w:bCs/>
          <w:lang w:eastAsia="zh-CN"/>
        </w:rPr>
        <w:t>12</w:t>
      </w:r>
      <w:r w:rsidRPr="00975BFD">
        <w:rPr>
          <w:bCs/>
        </w:rPr>
        <w:t>.3.1</w:t>
      </w:r>
      <w:r w:rsidRPr="00975BFD">
        <w:rPr>
          <w:bCs/>
        </w:rPr>
        <w:tab/>
        <w:t>General</w:t>
      </w:r>
      <w:bookmarkEnd w:id="740"/>
      <w:bookmarkEnd w:id="741"/>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2" w:name="_Toc134011922"/>
      <w:bookmarkStart w:id="743" w:name="_Toc177999390"/>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2"/>
      <w:bookmarkEnd w:id="743"/>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25765F" w:rsidR="0039271C" w:rsidRPr="00975BFD" w:rsidRDefault="00632768">
            <w:pPr>
              <w:pStyle w:val="TAL"/>
              <w:rPr>
                <w:kern w:val="2"/>
              </w:rPr>
            </w:pPr>
            <w:r w:rsidRPr="00975BFD">
              <w:rPr>
                <w:kern w:val="2"/>
              </w:rPr>
              <w:t>The service area for which the application service profile applies</w:t>
            </w:r>
            <w:r w:rsidR="00203CE7">
              <w:rPr>
                <w:rFonts w:eastAsia="SimSun" w:hint="eastAsia"/>
                <w:kern w:val="2"/>
                <w:lang w:val="en-US" w:eastAsia="zh-CN"/>
              </w:rPr>
              <w:t xml:space="preserve">, which can be </w:t>
            </w:r>
            <w:r w:rsidR="00203CE7">
              <w:rPr>
                <w:lang w:eastAsia="zh-CN"/>
              </w:rPr>
              <w:t xml:space="preserve">expressed as a </w:t>
            </w:r>
            <w:r w:rsidR="00203CE7">
              <w:rPr>
                <w:rFonts w:hint="eastAsia"/>
                <w:lang w:val="en-US" w:eastAsia="zh-CN"/>
              </w:rPr>
              <w:t>g</w:t>
            </w:r>
            <w:r w:rsidR="00203CE7">
              <w:rPr>
                <w:lang w:eastAsia="zh-CN"/>
              </w:rPr>
              <w:t xml:space="preserve">eographical </w:t>
            </w:r>
            <w:r w:rsidR="00203CE7">
              <w:rPr>
                <w:rFonts w:hint="eastAsia"/>
                <w:lang w:val="en-US" w:eastAsia="zh-CN"/>
              </w:rPr>
              <w:t>a</w:t>
            </w:r>
            <w:r w:rsidR="00203CE7">
              <w:rPr>
                <w:lang w:eastAsia="zh-CN"/>
              </w:rPr>
              <w:t>rea (e.g. geographical coordinates)</w:t>
            </w:r>
            <w:r w:rsidR="00203CE7">
              <w:rPr>
                <w:rFonts w:hint="eastAsia"/>
                <w:lang w:val="en-US" w:eastAsia="zh-CN"/>
              </w:rPr>
              <w:t>,</w:t>
            </w:r>
            <w:r w:rsidR="00203CE7">
              <w:rPr>
                <w:lang w:eastAsia="zh-CN"/>
              </w:rPr>
              <w:t xml:space="preserve"> </w:t>
            </w:r>
            <w:r w:rsidR="00203CE7">
              <w:rPr>
                <w:rFonts w:hint="eastAsia"/>
                <w:lang w:val="en-US" w:eastAsia="zh-CN"/>
              </w:rPr>
              <w:t xml:space="preserve">or </w:t>
            </w:r>
            <w:r w:rsidR="00203CE7">
              <w:rPr>
                <w:lang w:eastAsia="zh-CN"/>
              </w:rPr>
              <w:t xml:space="preserve">a </w:t>
            </w:r>
            <w:r w:rsidR="00203CE7">
              <w:rPr>
                <w:rFonts w:hint="eastAsia"/>
                <w:lang w:val="en-US" w:eastAsia="zh-CN"/>
              </w:rPr>
              <w:t>t</w:t>
            </w:r>
            <w:r w:rsidR="00203CE7">
              <w:rPr>
                <w:lang w:eastAsia="zh-CN"/>
              </w:rPr>
              <w:t xml:space="preserve">opological </w:t>
            </w:r>
            <w:r w:rsidR="00203CE7">
              <w:rPr>
                <w:rFonts w:hint="eastAsia"/>
                <w:lang w:val="en-US" w:eastAsia="zh-CN"/>
              </w:rPr>
              <w:t>a</w:t>
            </w:r>
            <w:r w:rsidR="00203CE7">
              <w:rPr>
                <w:lang w:eastAsia="zh-CN"/>
              </w:rPr>
              <w:t>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4" w:name="_Toc134011923"/>
      <w:bookmarkStart w:id="745" w:name="_Toc177999391"/>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4"/>
      <w:bookmarkEnd w:id="745"/>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53B170A" w:rsidR="0039271C" w:rsidRPr="00975BFD" w:rsidRDefault="00632768">
            <w:pPr>
              <w:pStyle w:val="TAL"/>
              <w:rPr>
                <w:kern w:val="2"/>
              </w:rPr>
            </w:pPr>
            <w:r w:rsidRPr="00975BFD">
              <w:rPr>
                <w:kern w:val="2"/>
              </w:rPr>
              <w:t>The service area for which the application profile applies</w:t>
            </w:r>
            <w:r w:rsidR="00203CE7" w:rsidRPr="00203CE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6" w:name="_Toc134011924"/>
      <w:bookmarkStart w:id="747" w:name="_Toc177999392"/>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6"/>
      <w:bookmarkEnd w:id="747"/>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8" w:name="_Toc134011925"/>
      <w:bookmarkStart w:id="749" w:name="_Toc177999393"/>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8"/>
      <w:bookmarkEnd w:id="749"/>
    </w:p>
    <w:p w14:paraId="55DB4A73" w14:textId="77777777" w:rsidR="0039271C" w:rsidRPr="00975BFD" w:rsidRDefault="00632768">
      <w:pPr>
        <w:pStyle w:val="Heading4"/>
        <w:rPr>
          <w:bCs/>
        </w:rPr>
      </w:pPr>
      <w:bookmarkStart w:id="750" w:name="_Toc134011926"/>
      <w:bookmarkStart w:id="751" w:name="_Toc177999394"/>
      <w:r w:rsidRPr="00975BFD">
        <w:rPr>
          <w:bCs/>
        </w:rPr>
        <w:t>9.</w:t>
      </w:r>
      <w:r w:rsidRPr="00975BFD">
        <w:rPr>
          <w:rFonts w:eastAsia="DengXian"/>
          <w:bCs/>
          <w:lang w:eastAsia="zh-CN"/>
        </w:rPr>
        <w:t>12</w:t>
      </w:r>
      <w:r w:rsidRPr="00975BFD">
        <w:rPr>
          <w:bCs/>
        </w:rPr>
        <w:t>.4.1</w:t>
      </w:r>
      <w:r w:rsidRPr="00975BFD">
        <w:rPr>
          <w:bCs/>
        </w:rPr>
        <w:tab/>
        <w:t>General</w:t>
      </w:r>
      <w:bookmarkEnd w:id="750"/>
      <w:bookmarkEnd w:id="751"/>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2" w:name="_Toc134011927"/>
      <w:bookmarkStart w:id="753" w:name="_Toc177999395"/>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2"/>
      <w:bookmarkEnd w:id="753"/>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4" w:name="_Toc134011928"/>
      <w:bookmarkStart w:id="755" w:name="_Toc177999396"/>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4"/>
      <w:bookmarkEnd w:id="755"/>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6" w:name="_Toc134011929"/>
      <w:bookmarkStart w:id="757" w:name="_Toc177999397"/>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6"/>
      <w:bookmarkEnd w:id="757"/>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8" w:name="_Toc134011930"/>
      <w:bookmarkStart w:id="759" w:name="_Toc177999398"/>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8"/>
      <w:bookmarkEnd w:id="759"/>
    </w:p>
    <w:p w14:paraId="41F0BE90" w14:textId="77777777" w:rsidR="0039271C" w:rsidRPr="00975BFD" w:rsidRDefault="00632768">
      <w:pPr>
        <w:pStyle w:val="Heading3"/>
        <w:rPr>
          <w:bCs/>
        </w:rPr>
      </w:pPr>
      <w:bookmarkStart w:id="760" w:name="_Toc134011931"/>
      <w:bookmarkStart w:id="761" w:name="_Toc177999399"/>
      <w:r w:rsidRPr="00975BFD">
        <w:rPr>
          <w:bCs/>
        </w:rPr>
        <w:t>9.</w:t>
      </w:r>
      <w:r w:rsidRPr="00975BFD">
        <w:rPr>
          <w:rFonts w:eastAsiaTheme="minorEastAsia"/>
          <w:bCs/>
          <w:lang w:eastAsia="zh-CN"/>
        </w:rPr>
        <w:t>13</w:t>
      </w:r>
      <w:r w:rsidRPr="00975BFD">
        <w:rPr>
          <w:bCs/>
        </w:rPr>
        <w:t>.1</w:t>
      </w:r>
      <w:r w:rsidRPr="00975BFD">
        <w:rPr>
          <w:bCs/>
        </w:rPr>
        <w:tab/>
        <w:t>General</w:t>
      </w:r>
      <w:bookmarkEnd w:id="760"/>
      <w:bookmarkEnd w:id="761"/>
    </w:p>
    <w:p w14:paraId="4BCB73B4" w14:textId="2949DC94" w:rsidR="0039271C" w:rsidRPr="00975BFD" w:rsidRDefault="00632768">
      <w:pPr>
        <w:jc w:val="both"/>
      </w:pPr>
      <w:r w:rsidRPr="00975BFD">
        <w:t>This feature applies to the specific deployment where NSCE service provider provides its services when connected to two PLMNs and has SLA with them</w:t>
      </w:r>
      <w:r w:rsidR="00343D2D" w:rsidRPr="00343D2D">
        <w:t xml:space="preserve"> (i.e. deployment shown in 3GPP TS 23.434 [2] Figure 8.2.2-2)</w:t>
      </w:r>
      <w:r w:rsidRPr="00975BFD">
        <w:t>.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2" w:name="_Toc134011932"/>
      <w:bookmarkStart w:id="763" w:name="_Toc177999400"/>
      <w:r w:rsidRPr="00975BFD">
        <w:rPr>
          <w:bCs/>
        </w:rPr>
        <w:t>9.</w:t>
      </w:r>
      <w:r w:rsidRPr="00975BFD">
        <w:rPr>
          <w:rFonts w:eastAsiaTheme="minorEastAsia"/>
          <w:bCs/>
          <w:lang w:eastAsia="zh-CN"/>
        </w:rPr>
        <w:t>13</w:t>
      </w:r>
      <w:r w:rsidRPr="00975BFD">
        <w:rPr>
          <w:bCs/>
        </w:rPr>
        <w:t>.2</w:t>
      </w:r>
      <w:r w:rsidRPr="00975BFD">
        <w:rPr>
          <w:bCs/>
        </w:rPr>
        <w:tab/>
        <w:t>Procedure</w:t>
      </w:r>
      <w:bookmarkEnd w:id="762"/>
      <w:bookmarkEnd w:id="763"/>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14924ED3" w:rsidR="0039271C" w:rsidRPr="00975BFD" w:rsidRDefault="00632768">
      <w:pPr>
        <w:pStyle w:val="B1"/>
        <w:ind w:left="480" w:hanging="480"/>
      </w:pPr>
      <w:r w:rsidRPr="00975BFD">
        <w:t>4.</w:t>
      </w:r>
      <w:r w:rsidRPr="00975BFD">
        <w:tab/>
        <w:t xml:space="preserve">The NSCE server is connected to </w:t>
      </w:r>
      <w:r w:rsidR="00343D2D">
        <w:t xml:space="preserve">5GS </w:t>
      </w:r>
      <w:r w:rsidRPr="00975BFD">
        <w:t>of PLMN1 and PLMN2.</w:t>
      </w:r>
    </w:p>
    <w:p w14:paraId="4B615650" w14:textId="69C4578E" w:rsidR="0039271C" w:rsidRPr="00975BFD" w:rsidRDefault="00632768">
      <w:pPr>
        <w:pStyle w:val="B1"/>
        <w:ind w:left="480" w:hanging="480"/>
        <w:rPr>
          <w:rFonts w:eastAsiaTheme="minorEastAsia"/>
          <w:sz w:val="21"/>
          <w:szCs w:val="21"/>
          <w:lang w:eastAsia="zh-CN"/>
        </w:rPr>
      </w:pPr>
      <w:r w:rsidRPr="00975BFD">
        <w:t>5.</w:t>
      </w:r>
      <w:r w:rsidR="00343D2D">
        <w:tab/>
      </w:r>
      <w:r w:rsidRPr="00975BFD">
        <w:t xml:space="preserve">The </w:t>
      </w:r>
      <w:r w:rsidRPr="00975BFD">
        <w:rPr>
          <w:sz w:val="21"/>
          <w:szCs w:val="21"/>
        </w:rPr>
        <w:t xml:space="preserve">VAL server is subscribed to and received </w:t>
      </w:r>
      <w:r w:rsidR="00343D2D" w:rsidRPr="00343D2D">
        <w:rPr>
          <w:sz w:val="21"/>
          <w:szCs w:val="21"/>
        </w:rPr>
        <w:t xml:space="preserve">mobility </w:t>
      </w:r>
      <w:r w:rsidRPr="00975BFD">
        <w:rPr>
          <w:sz w:val="21"/>
          <w:szCs w:val="21"/>
        </w:rPr>
        <w:t>prediction</w:t>
      </w:r>
      <w:r w:rsidR="00343D2D">
        <w:rPr>
          <w:sz w:val="21"/>
          <w:szCs w:val="21"/>
        </w:rPr>
        <w:t>s</w:t>
      </w:r>
      <w:r w:rsidRPr="00975BFD">
        <w:rPr>
          <w:sz w:val="21"/>
          <w:szCs w:val="21"/>
        </w:rPr>
        <w:t xml:space="preserve"> of UE location change</w:t>
      </w:r>
      <w:r w:rsidR="00343D2D" w:rsidRPr="00343D2D">
        <w:rPr>
          <w:sz w:val="21"/>
          <w:szCs w:val="21"/>
        </w:rPr>
        <w:t xml:space="preserve"> (according to 6.7.2.3 of 3GPP TS 23.288 [4])</w:t>
      </w:r>
      <w:r w:rsidRPr="00975BFD">
        <w:rPr>
          <w:sz w:val="21"/>
          <w:szCs w:val="21"/>
        </w:rPr>
        <w:t xml:space="preserve"> from PLMN1 </w:t>
      </w:r>
      <w:r w:rsidR="00343D2D" w:rsidRPr="00343D2D">
        <w:rPr>
          <w:sz w:val="21"/>
          <w:szCs w:val="21"/>
        </w:rPr>
        <w:t>and/or</w:t>
      </w:r>
      <w:r w:rsidR="00343D2D">
        <w:rPr>
          <w:sz w:val="21"/>
          <w:szCs w:val="21"/>
        </w:rPr>
        <w:t xml:space="preserve"> </w:t>
      </w:r>
      <w:r w:rsidRPr="00975BFD">
        <w:rPr>
          <w:sz w:val="21"/>
          <w:szCs w:val="21"/>
        </w:rPr>
        <w:t>PLMN2 in advance before the actual event.</w:t>
      </w:r>
      <w:r w:rsidR="00343D2D" w:rsidRPr="00343D2D">
        <w:t xml:space="preserve"> </w:t>
      </w:r>
      <w:r w:rsidR="00343D2D" w:rsidRPr="00343D2D">
        <w:rPr>
          <w:sz w:val="21"/>
          <w:szCs w:val="21"/>
        </w:rPr>
        <w:t>. The VAL server correlated received mobility predictions and determined PLMN change.</w:t>
      </w:r>
    </w:p>
    <w:p w14:paraId="7039289B" w14:textId="2C5FDDD8" w:rsidR="0039271C" w:rsidRPr="00975BFD" w:rsidRDefault="00343D2D" w:rsidP="0039271C">
      <w:pPr>
        <w:pStyle w:val="TH"/>
      </w:pPr>
      <w:r>
        <w:object w:dxaOrig="9990" w:dyaOrig="6550" w14:anchorId="7331291A">
          <v:shape id="_x0000_i1050" type="#_x0000_t75" style="width:584.05pt;height:385.35pt" o:ole="">
            <v:imagedata r:id="rId66" o:title=""/>
          </v:shape>
          <o:OLEObject Type="Embed" ProgID="Visio.Drawing.15" ShapeID="_x0000_i1050" DrawAspect="Content" ObjectID="_1788612031" r:id="rId67"/>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4"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280BCC3D" w:rsidR="0039271C" w:rsidRPr="00975BFD" w:rsidRDefault="00632768">
      <w:pPr>
        <w:pStyle w:val="B2"/>
      </w:pPr>
      <w:r w:rsidRPr="00975BFD">
        <w:lastRenderedPageBreak/>
        <w:t>a.</w:t>
      </w:r>
      <w:r w:rsidRPr="00975BFD">
        <w:tab/>
        <w:t xml:space="preserve">NSCE server interacting with </w:t>
      </w:r>
      <w:r w:rsidR="00343D2D">
        <w:t>5GS</w:t>
      </w:r>
      <w:r w:rsidRPr="00975BFD">
        <w:t>/PLMN2 to query the UEs specific information (location, UEs connection capabilities) as well as network conditions</w:t>
      </w:r>
      <w:r w:rsidR="00343D2D" w:rsidRPr="00343D2D">
        <w:t>, slice related analytics</w:t>
      </w:r>
      <w:r w:rsidRPr="00975BFD">
        <w:t xml:space="preserve"> (</w:t>
      </w:r>
      <w:r w:rsidR="00343D2D" w:rsidRPr="00343D2D">
        <w:t>from NWDAF as specified in 3GPP TS 23.288 [4]</w:t>
      </w:r>
      <w:r w:rsidRPr="00975BFD">
        <w:t xml:space="preserve">). </w:t>
      </w:r>
    </w:p>
    <w:p w14:paraId="6B5702CB" w14:textId="67A71520" w:rsidR="0039271C" w:rsidRPr="00975BFD" w:rsidRDefault="00632768">
      <w:pPr>
        <w:pStyle w:val="B2"/>
      </w:pPr>
      <w:r w:rsidRPr="00975BFD">
        <w:t>b.</w:t>
      </w:r>
      <w:r w:rsidRPr="00975BFD">
        <w:tab/>
        <w:t xml:space="preserve">NSCE server may also interact with </w:t>
      </w:r>
      <w:r w:rsidR="00343D2D">
        <w:t>5GS</w:t>
      </w:r>
      <w:r w:rsidRPr="00975BFD">
        <w:t>/PLMN2 to query on the target slice availability and the up-to-date configured slice parameters e.g. slice RRM policies, modification of the NSI/NSSI resources (see TS 28.531 [8], 5.1.12) at the target service area and measurements for the slice at the target area.</w:t>
      </w:r>
    </w:p>
    <w:bookmarkEnd w:id="764"/>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5" w:name="_Toc134011933"/>
      <w:bookmarkStart w:id="766" w:name="_Toc177999401"/>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5"/>
      <w:bookmarkEnd w:id="766"/>
    </w:p>
    <w:p w14:paraId="38AA82CF" w14:textId="77777777" w:rsidR="0039271C" w:rsidRPr="00975BFD" w:rsidRDefault="00632768">
      <w:pPr>
        <w:pStyle w:val="Heading4"/>
        <w:rPr>
          <w:bCs/>
        </w:rPr>
      </w:pPr>
      <w:bookmarkStart w:id="767" w:name="_Toc134011934"/>
      <w:bookmarkStart w:id="768" w:name="_Toc177999402"/>
      <w:r w:rsidRPr="00975BFD">
        <w:rPr>
          <w:bCs/>
        </w:rPr>
        <w:t>9.</w:t>
      </w:r>
      <w:r w:rsidRPr="00975BFD">
        <w:rPr>
          <w:rFonts w:eastAsia="DengXian"/>
          <w:bCs/>
          <w:lang w:eastAsia="zh-CN"/>
        </w:rPr>
        <w:t>13</w:t>
      </w:r>
      <w:r w:rsidRPr="00975BFD">
        <w:rPr>
          <w:bCs/>
        </w:rPr>
        <w:t>.3.1</w:t>
      </w:r>
      <w:r w:rsidRPr="00975BFD">
        <w:rPr>
          <w:bCs/>
        </w:rPr>
        <w:tab/>
        <w:t>General</w:t>
      </w:r>
      <w:bookmarkEnd w:id="767"/>
      <w:bookmarkEnd w:id="768"/>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69" w:name="_Toc134011935"/>
      <w:bookmarkStart w:id="770" w:name="_Toc177999403"/>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69"/>
      <w:bookmarkEnd w:id="770"/>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DC9996E" w14:textId="77777777" w:rsidR="00EE54F0" w:rsidRDefault="00632768" w:rsidP="00EE54F0">
            <w:pPr>
              <w:pStyle w:val="TAC"/>
              <w:rPr>
                <w:kern w:val="2"/>
              </w:rPr>
            </w:pPr>
            <w:r w:rsidRPr="00975BFD">
              <w:rPr>
                <w:kern w:val="2"/>
              </w:rPr>
              <w:t>O</w:t>
            </w:r>
          </w:p>
          <w:p w14:paraId="10988731" w14:textId="5A0FDAD7" w:rsidR="0039271C" w:rsidRPr="00975BFD" w:rsidRDefault="00EE54F0" w:rsidP="00EE54F0">
            <w:pPr>
              <w:pStyle w:val="TAC"/>
              <w:rPr>
                <w:kern w:val="2"/>
              </w:rPr>
            </w:pPr>
            <w:r>
              <w:t>(</w:t>
            </w:r>
            <w:r>
              <w:rPr>
                <w:rFonts w:eastAsiaTheme="minorEastAsia"/>
                <w:kern w:val="2"/>
                <w:lang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r w:rsidR="00EE54F0" w:rsidRPr="00975BFD" w14:paraId="6FFDE7F5" w14:textId="77777777" w:rsidTr="00567D9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A675B1" w14:textId="215FB3C9" w:rsidR="00EE54F0" w:rsidRPr="00975BFD" w:rsidRDefault="00EE54F0" w:rsidP="009C1B44">
            <w:pPr>
              <w:pStyle w:val="TAN"/>
              <w:rPr>
                <w:kern w:val="2"/>
              </w:rPr>
            </w:pPr>
            <w:r>
              <w:rPr>
                <w:rFonts w:eastAsia="SimSun"/>
                <w:lang w:eastAsia="en-GB"/>
              </w:rPr>
              <w:t>NOTE:</w:t>
            </w:r>
            <w:r>
              <w:rPr>
                <w:rFonts w:eastAsia="SimSun"/>
                <w:lang w:eastAsia="en-GB"/>
              </w:rPr>
              <w:tab/>
              <w:t>Slice info can be available based on SLA between VAL service provider and network operator.</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71" w:name="_Toc134011936"/>
    </w:p>
    <w:p w14:paraId="4EDF8027" w14:textId="77777777" w:rsidR="0039271C" w:rsidRPr="00975BFD" w:rsidRDefault="00632768">
      <w:pPr>
        <w:pStyle w:val="Heading4"/>
        <w:rPr>
          <w:bCs/>
        </w:rPr>
      </w:pPr>
      <w:bookmarkStart w:id="772" w:name="_Toc177999404"/>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71"/>
      <w:bookmarkEnd w:id="772"/>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3" w:name="_Toc134011937"/>
    </w:p>
    <w:p w14:paraId="17C78071" w14:textId="77777777" w:rsidR="0039271C" w:rsidRPr="00975BFD" w:rsidRDefault="00632768">
      <w:pPr>
        <w:pStyle w:val="Heading3"/>
        <w:rPr>
          <w:rFonts w:eastAsia="SimSun"/>
          <w:bCs/>
        </w:rPr>
      </w:pPr>
      <w:bookmarkStart w:id="774" w:name="_Toc177999405"/>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3"/>
      <w:bookmarkEnd w:id="774"/>
    </w:p>
    <w:p w14:paraId="5B972034" w14:textId="77777777" w:rsidR="0039271C" w:rsidRPr="00975BFD" w:rsidRDefault="00632768">
      <w:pPr>
        <w:pStyle w:val="Heading4"/>
        <w:rPr>
          <w:bCs/>
        </w:rPr>
      </w:pPr>
      <w:bookmarkStart w:id="775" w:name="_Toc134011938"/>
      <w:bookmarkStart w:id="776" w:name="_Toc177999406"/>
      <w:r w:rsidRPr="00975BFD">
        <w:rPr>
          <w:bCs/>
        </w:rPr>
        <w:t>9.</w:t>
      </w:r>
      <w:r w:rsidRPr="00975BFD">
        <w:rPr>
          <w:rFonts w:eastAsia="DengXian"/>
          <w:bCs/>
          <w:lang w:eastAsia="zh-CN"/>
        </w:rPr>
        <w:t>13</w:t>
      </w:r>
      <w:r w:rsidRPr="00975BFD">
        <w:rPr>
          <w:bCs/>
        </w:rPr>
        <w:t>.4.1</w:t>
      </w:r>
      <w:r w:rsidRPr="00975BFD">
        <w:rPr>
          <w:bCs/>
        </w:rPr>
        <w:tab/>
        <w:t>General</w:t>
      </w:r>
      <w:bookmarkEnd w:id="775"/>
      <w:bookmarkEnd w:id="776"/>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7" w:name="_Toc134011939"/>
      <w:bookmarkStart w:id="778" w:name="_Toc177999407"/>
      <w:r w:rsidRPr="00975BFD">
        <w:rPr>
          <w:bCs/>
        </w:rPr>
        <w:t>9.</w:t>
      </w:r>
      <w:r w:rsidRPr="00975BFD">
        <w:rPr>
          <w:rFonts w:eastAsia="DengXian"/>
          <w:bCs/>
          <w:lang w:eastAsia="zh-CN"/>
        </w:rPr>
        <w:t>13</w:t>
      </w:r>
      <w:r w:rsidRPr="00975BFD">
        <w:rPr>
          <w:bCs/>
        </w:rPr>
        <w:t>.4.2</w:t>
      </w:r>
      <w:r w:rsidRPr="00975BFD">
        <w:rPr>
          <w:bCs/>
        </w:rPr>
        <w:tab/>
        <w:t>SS_NSCE_Inter-PLMN_Continuity API</w:t>
      </w:r>
      <w:bookmarkEnd w:id="777"/>
      <w:bookmarkEnd w:id="778"/>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79" w:name="_Toc134011940"/>
      <w:bookmarkStart w:id="780" w:name="_Toc177999408"/>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79"/>
      <w:bookmarkEnd w:id="780"/>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76EFD67C" w:rsidR="0039271C" w:rsidRPr="00975BFD" w:rsidRDefault="00632768">
      <w:r w:rsidRPr="00975BFD">
        <w:rPr>
          <w:b/>
        </w:rPr>
        <w:t>Inputs:</w:t>
      </w:r>
      <w:r w:rsidRPr="00975BFD">
        <w:t xml:space="preserve"> </w:t>
      </w:r>
      <w:r w:rsidR="00A9212F" w:rsidRPr="00A9212F">
        <w:t>See table 9.13.3.3-1</w:t>
      </w:r>
    </w:p>
    <w:p w14:paraId="6813B44D" w14:textId="0214001B" w:rsidR="0039271C" w:rsidRPr="00975BFD" w:rsidRDefault="00632768">
      <w:r w:rsidRPr="00975BFD">
        <w:rPr>
          <w:b/>
        </w:rPr>
        <w:t>Outputs:</w:t>
      </w:r>
      <w:r w:rsidRPr="00975BFD">
        <w:t xml:space="preserve"> </w:t>
      </w:r>
      <w:r w:rsidR="00A9212F">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81" w:name="_Toc125659801"/>
      <w:bookmarkStart w:id="782" w:name="_Toc134011941"/>
      <w:bookmarkStart w:id="783" w:name="_Toc177999409"/>
      <w:bookmarkEnd w:id="781"/>
      <w:r w:rsidRPr="00975BFD">
        <w:rPr>
          <w:bCs/>
        </w:rPr>
        <w:t>9.</w:t>
      </w:r>
      <w:r w:rsidRPr="00975BFD">
        <w:rPr>
          <w:rFonts w:eastAsiaTheme="minorEastAsia"/>
          <w:bCs/>
          <w:lang w:eastAsia="zh-CN"/>
        </w:rPr>
        <w:t>14</w:t>
      </w:r>
      <w:r w:rsidRPr="00975BFD">
        <w:rPr>
          <w:bCs/>
        </w:rPr>
        <w:tab/>
        <w:t>Network slice diagnostics</w:t>
      </w:r>
      <w:bookmarkEnd w:id="782"/>
      <w:bookmarkEnd w:id="783"/>
    </w:p>
    <w:p w14:paraId="33019F7E" w14:textId="77777777" w:rsidR="0039271C" w:rsidRPr="00975BFD" w:rsidRDefault="00632768">
      <w:pPr>
        <w:pStyle w:val="Heading3"/>
        <w:rPr>
          <w:bCs/>
        </w:rPr>
      </w:pPr>
      <w:bookmarkStart w:id="784" w:name="_Toc134011942"/>
      <w:bookmarkStart w:id="785" w:name="_Toc177999410"/>
      <w:r w:rsidRPr="00975BFD">
        <w:rPr>
          <w:bCs/>
        </w:rPr>
        <w:t>9.</w:t>
      </w:r>
      <w:r w:rsidRPr="00975BFD">
        <w:rPr>
          <w:rFonts w:eastAsiaTheme="minorEastAsia"/>
          <w:bCs/>
          <w:lang w:eastAsia="zh-CN"/>
        </w:rPr>
        <w:t>14</w:t>
      </w:r>
      <w:r w:rsidRPr="00975BFD">
        <w:rPr>
          <w:bCs/>
        </w:rPr>
        <w:t>.1</w:t>
      </w:r>
      <w:r w:rsidRPr="00975BFD">
        <w:rPr>
          <w:bCs/>
        </w:rPr>
        <w:tab/>
        <w:t>General</w:t>
      </w:r>
      <w:bookmarkEnd w:id="784"/>
      <w:bookmarkEnd w:id="785"/>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6" w:name="_Toc134011943"/>
      <w:bookmarkStart w:id="787" w:name="_Toc177999411"/>
      <w:r w:rsidRPr="00975BFD">
        <w:rPr>
          <w:bCs/>
        </w:rPr>
        <w:t>9.</w:t>
      </w:r>
      <w:r w:rsidRPr="00975BFD">
        <w:rPr>
          <w:rFonts w:eastAsiaTheme="minorEastAsia"/>
          <w:bCs/>
          <w:lang w:eastAsia="zh-CN"/>
        </w:rPr>
        <w:t>14</w:t>
      </w:r>
      <w:r w:rsidRPr="00975BFD">
        <w:rPr>
          <w:bCs/>
        </w:rPr>
        <w:t>.2</w:t>
      </w:r>
      <w:r w:rsidRPr="00975BFD">
        <w:rPr>
          <w:bCs/>
        </w:rPr>
        <w:tab/>
        <w:t>Procedure</w:t>
      </w:r>
      <w:bookmarkEnd w:id="786"/>
      <w:bookmarkEnd w:id="787"/>
    </w:p>
    <w:p w14:paraId="17D8B9E6" w14:textId="77777777" w:rsidR="0039271C" w:rsidRPr="00975BFD" w:rsidRDefault="00632768">
      <w:pPr>
        <w:pStyle w:val="Heading4"/>
      </w:pPr>
      <w:bookmarkStart w:id="788" w:name="_Toc134011944"/>
      <w:bookmarkStart w:id="789" w:name="_Toc177999412"/>
      <w:r w:rsidRPr="00975BFD">
        <w:t>9.14.2.1</w:t>
      </w:r>
      <w:r w:rsidRPr="00975BFD">
        <w:tab/>
        <w:t>Network slice diagnostics procedure</w:t>
      </w:r>
      <w:bookmarkEnd w:id="788"/>
      <w:bookmarkEnd w:id="789"/>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1" type="#_x0000_t75" style="width:316.8pt;height:221.2pt" o:ole="">
            <v:imagedata r:id="rId68" o:title=""/>
          </v:shape>
          <o:OLEObject Type="Embed" ProgID="Visio.Drawing.15" ShapeID="_x0000_i1051" DrawAspect="Content" ObjectID="_1788612032" r:id="rId69"/>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90" w:name="_Toc134011945"/>
      <w:bookmarkStart w:id="791" w:name="_Toc177999413"/>
      <w:r w:rsidRPr="00975BFD">
        <w:rPr>
          <w:bCs/>
        </w:rPr>
        <w:t>9.</w:t>
      </w:r>
      <w:r w:rsidRPr="00975BFD">
        <w:rPr>
          <w:rFonts w:eastAsiaTheme="minorEastAsia"/>
          <w:bCs/>
          <w:lang w:eastAsia="zh-CN"/>
        </w:rPr>
        <w:t>14</w:t>
      </w:r>
      <w:r w:rsidRPr="00975BFD">
        <w:rPr>
          <w:bCs/>
        </w:rPr>
        <w:t>.3</w:t>
      </w:r>
      <w:r w:rsidRPr="00975BFD">
        <w:rPr>
          <w:bCs/>
        </w:rPr>
        <w:tab/>
        <w:t>Information flows</w:t>
      </w:r>
      <w:bookmarkEnd w:id="790"/>
      <w:bookmarkEnd w:id="791"/>
    </w:p>
    <w:p w14:paraId="3C593297" w14:textId="77777777" w:rsidR="0039271C" w:rsidRPr="00975BFD" w:rsidRDefault="00632768">
      <w:pPr>
        <w:pStyle w:val="Heading4"/>
        <w:rPr>
          <w:bCs/>
        </w:rPr>
      </w:pPr>
      <w:bookmarkStart w:id="792" w:name="_Toc134011946"/>
      <w:bookmarkStart w:id="793" w:name="_Toc177999414"/>
      <w:r w:rsidRPr="00975BFD">
        <w:rPr>
          <w:bCs/>
        </w:rPr>
        <w:t>9.</w:t>
      </w:r>
      <w:r w:rsidRPr="00975BFD">
        <w:rPr>
          <w:rFonts w:eastAsiaTheme="minorEastAsia"/>
          <w:bCs/>
          <w:lang w:eastAsia="zh-CN"/>
        </w:rPr>
        <w:t>14</w:t>
      </w:r>
      <w:r w:rsidRPr="00975BFD">
        <w:rPr>
          <w:bCs/>
        </w:rPr>
        <w:t>.3.1</w:t>
      </w:r>
      <w:r w:rsidRPr="00975BFD">
        <w:rPr>
          <w:bCs/>
        </w:rPr>
        <w:tab/>
        <w:t>General</w:t>
      </w:r>
      <w:bookmarkEnd w:id="792"/>
      <w:bookmarkEnd w:id="793"/>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4" w:name="_Toc134011947"/>
      <w:bookmarkStart w:id="795" w:name="_Toc177999415"/>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4"/>
      <w:bookmarkEnd w:id="795"/>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5454B41E" w:rsidR="0039271C" w:rsidRPr="00975BFD" w:rsidRDefault="00632768">
            <w:pPr>
              <w:pStyle w:val="TAL"/>
              <w:rPr>
                <w:kern w:val="2"/>
              </w:rPr>
            </w:pPr>
            <w:r w:rsidRPr="00975BFD">
              <w:rPr>
                <w:kern w:val="2"/>
              </w:rPr>
              <w:t>The service area for which the requirement applies</w:t>
            </w:r>
            <w:r w:rsidR="00203CE7" w:rsidRPr="00203CE7">
              <w:rPr>
                <w:kern w:val="2"/>
              </w:rPr>
              <w:t>, which can be expressed as a geographical area (e.g. geographical coordinates), or a topological area (e.g. a list of TA).</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6" w:name="_Toc134011948"/>
      <w:bookmarkStart w:id="797" w:name="_Toc177999416"/>
      <w:r w:rsidRPr="00975BFD">
        <w:rPr>
          <w:bCs/>
        </w:rPr>
        <w:t>9.</w:t>
      </w:r>
      <w:r w:rsidRPr="00975BFD">
        <w:rPr>
          <w:rFonts w:eastAsiaTheme="minorEastAsia"/>
          <w:bCs/>
          <w:lang w:eastAsia="zh-CN"/>
        </w:rPr>
        <w:t>14</w:t>
      </w:r>
      <w:r w:rsidRPr="00975BFD">
        <w:rPr>
          <w:bCs/>
        </w:rPr>
        <w:t>.4</w:t>
      </w:r>
      <w:r w:rsidRPr="00975BFD">
        <w:rPr>
          <w:bCs/>
        </w:rPr>
        <w:tab/>
        <w:t>APIs</w:t>
      </w:r>
      <w:bookmarkEnd w:id="796"/>
      <w:bookmarkEnd w:id="797"/>
    </w:p>
    <w:p w14:paraId="12E1CB64" w14:textId="77777777" w:rsidR="0039271C" w:rsidRPr="00975BFD" w:rsidRDefault="00632768">
      <w:pPr>
        <w:pStyle w:val="Heading4"/>
        <w:rPr>
          <w:bCs/>
        </w:rPr>
      </w:pPr>
      <w:bookmarkStart w:id="798" w:name="_Toc134011949"/>
      <w:bookmarkStart w:id="799" w:name="_Toc177999417"/>
      <w:r w:rsidRPr="00975BFD">
        <w:rPr>
          <w:bCs/>
        </w:rPr>
        <w:t>9.</w:t>
      </w:r>
      <w:r w:rsidRPr="00975BFD">
        <w:rPr>
          <w:rFonts w:eastAsiaTheme="minorEastAsia"/>
          <w:bCs/>
          <w:lang w:eastAsia="zh-CN"/>
        </w:rPr>
        <w:t>14</w:t>
      </w:r>
      <w:r w:rsidRPr="00975BFD">
        <w:rPr>
          <w:bCs/>
        </w:rPr>
        <w:t>.4.1</w:t>
      </w:r>
      <w:r w:rsidRPr="00975BFD">
        <w:rPr>
          <w:bCs/>
        </w:rPr>
        <w:tab/>
        <w:t>General</w:t>
      </w:r>
      <w:bookmarkEnd w:id="798"/>
      <w:bookmarkEnd w:id="799"/>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800" w:name="_Toc134011950"/>
    </w:p>
    <w:p w14:paraId="184BF62D" w14:textId="77777777" w:rsidR="0039271C" w:rsidRPr="00975BFD" w:rsidRDefault="00632768">
      <w:pPr>
        <w:pStyle w:val="Heading4"/>
        <w:rPr>
          <w:bCs/>
        </w:rPr>
      </w:pPr>
      <w:bookmarkStart w:id="801" w:name="_Toc177999418"/>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800"/>
      <w:bookmarkEnd w:id="801"/>
    </w:p>
    <w:p w14:paraId="352FD4EB" w14:textId="77777777" w:rsidR="0039271C" w:rsidRPr="00975BFD" w:rsidRDefault="00632768">
      <w:pPr>
        <w:pStyle w:val="Heading5"/>
        <w:rPr>
          <w:bCs/>
        </w:rPr>
      </w:pPr>
      <w:bookmarkStart w:id="802" w:name="_Toc134011951"/>
      <w:bookmarkStart w:id="803" w:name="_Toc177999419"/>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2"/>
      <w:bookmarkEnd w:id="803"/>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4" w:name="_Toc134011952"/>
      <w:bookmarkStart w:id="805" w:name="_Toc177999420"/>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4"/>
      <w:bookmarkEnd w:id="805"/>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6" w:name="_Toc125659803"/>
      <w:bookmarkStart w:id="807" w:name="_Toc129275658"/>
      <w:bookmarkStart w:id="808" w:name="_Toc125659802"/>
      <w:bookmarkStart w:id="809" w:name="_Toc129275636"/>
      <w:bookmarkStart w:id="810" w:name="_Toc129275633"/>
      <w:bookmarkStart w:id="811" w:name="_Toc134011953"/>
      <w:bookmarkStart w:id="812" w:name="_Toc177999421"/>
      <w:bookmarkEnd w:id="806"/>
      <w:bookmarkEnd w:id="807"/>
      <w:bookmarkEnd w:id="808"/>
      <w:bookmarkEnd w:id="809"/>
      <w:bookmarkEnd w:id="810"/>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11"/>
      <w:bookmarkEnd w:id="812"/>
    </w:p>
    <w:p w14:paraId="578F6708" w14:textId="77777777" w:rsidR="0039271C" w:rsidRPr="00975BFD" w:rsidRDefault="00632768">
      <w:pPr>
        <w:pStyle w:val="Heading3"/>
        <w:rPr>
          <w:bCs/>
        </w:rPr>
      </w:pPr>
      <w:bookmarkStart w:id="813" w:name="_Toc134011954"/>
      <w:bookmarkStart w:id="814" w:name="_Toc177999422"/>
      <w:r w:rsidRPr="00975BFD">
        <w:rPr>
          <w:bCs/>
        </w:rPr>
        <w:t>9.</w:t>
      </w:r>
      <w:r w:rsidRPr="00975BFD">
        <w:rPr>
          <w:rFonts w:eastAsiaTheme="minorEastAsia"/>
          <w:bCs/>
          <w:lang w:eastAsia="zh-CN"/>
        </w:rPr>
        <w:t>15</w:t>
      </w:r>
      <w:r w:rsidRPr="00975BFD">
        <w:rPr>
          <w:bCs/>
        </w:rPr>
        <w:t>.1</w:t>
      </w:r>
      <w:r w:rsidRPr="00975BFD">
        <w:rPr>
          <w:bCs/>
        </w:rPr>
        <w:tab/>
        <w:t>General</w:t>
      </w:r>
      <w:bookmarkEnd w:id="813"/>
      <w:bookmarkEnd w:id="814"/>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5" w:name="_Toc134011955"/>
      <w:bookmarkStart w:id="816" w:name="_Toc177999423"/>
      <w:r w:rsidRPr="00975BFD">
        <w:rPr>
          <w:bCs/>
        </w:rPr>
        <w:t>9.</w:t>
      </w:r>
      <w:r w:rsidRPr="00975BFD">
        <w:rPr>
          <w:rFonts w:eastAsiaTheme="minorEastAsia"/>
          <w:bCs/>
          <w:lang w:eastAsia="zh-CN"/>
        </w:rPr>
        <w:t>15</w:t>
      </w:r>
      <w:r w:rsidRPr="00975BFD">
        <w:rPr>
          <w:bCs/>
        </w:rPr>
        <w:t>.2</w:t>
      </w:r>
      <w:r w:rsidRPr="00975BFD">
        <w:rPr>
          <w:bCs/>
        </w:rPr>
        <w:tab/>
        <w:t>Procedure</w:t>
      </w:r>
      <w:bookmarkEnd w:id="815"/>
      <w:bookmarkEnd w:id="816"/>
    </w:p>
    <w:p w14:paraId="7FA299B8" w14:textId="77777777" w:rsidR="0039271C" w:rsidRPr="00975BFD" w:rsidRDefault="00632768">
      <w:pPr>
        <w:pStyle w:val="Heading4"/>
      </w:pPr>
      <w:bookmarkStart w:id="817" w:name="_Toc134011956"/>
      <w:bookmarkStart w:id="818" w:name="_Toc177999424"/>
      <w:r w:rsidRPr="00975BFD">
        <w:t>9.</w:t>
      </w:r>
      <w:r w:rsidRPr="00975BFD">
        <w:rPr>
          <w:rFonts w:eastAsiaTheme="minorEastAsia"/>
          <w:lang w:eastAsia="zh-CN"/>
        </w:rPr>
        <w:t>15</w:t>
      </w:r>
      <w:r w:rsidRPr="00975BFD">
        <w:t>.2.1</w:t>
      </w:r>
      <w:r w:rsidRPr="00975BFD">
        <w:tab/>
        <w:t>Procedures on network slice fault management capability exposure</w:t>
      </w:r>
      <w:bookmarkEnd w:id="817"/>
      <w:bookmarkEnd w:id="818"/>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2" type="#_x0000_t75" style="width:480.95pt;height:331.8pt" o:ole="">
            <v:imagedata r:id="rId70" o:title=""/>
          </v:shape>
          <o:OLEObject Type="Embed" ProgID="Visio.Drawing.15" ShapeID="_x0000_i1052" DrawAspect="Content" ObjectID="_1788612033" r:id="rId71"/>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19" w:name="OLE_LINK16"/>
      <w:bookmarkStart w:id="820" w:name="OLE_LINK17"/>
      <w:bookmarkEnd w:id="819"/>
      <w:r w:rsidRPr="00975BFD">
        <w:t>Optionally, on receiving the request from VAL</w:t>
      </w:r>
      <w:bookmarkEnd w:id="820"/>
      <w:r w:rsidRPr="00975BFD">
        <w:t xml:space="preserve"> server, </w:t>
      </w:r>
      <w:bookmarkStart w:id="821" w:name="OLE_LINK14"/>
      <w:bookmarkEnd w:id="821"/>
      <w:r w:rsidRPr="00975BFD">
        <w:t>NSCE server subscribes the performance data of network slice from 5GS.</w:t>
      </w:r>
      <w:bookmarkStart w:id="822" w:name="OLE_LINK32"/>
      <w:bookmarkStart w:id="823" w:name="OLE_LINK33"/>
      <w:bookmarkEnd w:id="822"/>
      <w:r w:rsidRPr="00975BFD">
        <w:t xml:space="preserve"> For OAM system, the APIs defined in clause 11.3</w:t>
      </w:r>
      <w:bookmarkEnd w:id="823"/>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4" w:name="OLE_LINK18"/>
      <w:bookmarkStart w:id="825" w:name="OLE_LINK19"/>
      <w:bookmarkEnd w:id="824"/>
      <w:r w:rsidRPr="00975BFD">
        <w:t>e.g</w:t>
      </w:r>
      <w:bookmarkEnd w:id="825"/>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6" w:name="OLE_LINK1"/>
      <w:bookmarkEnd w:id="826"/>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7" w:name="_Toc134011957"/>
      <w:bookmarkStart w:id="828" w:name="_Toc177999425"/>
      <w:r w:rsidRPr="00975BFD">
        <w:rPr>
          <w:bCs/>
        </w:rPr>
        <w:t>9.</w:t>
      </w:r>
      <w:r w:rsidRPr="00975BFD">
        <w:rPr>
          <w:rFonts w:eastAsiaTheme="minorEastAsia"/>
          <w:bCs/>
          <w:lang w:eastAsia="zh-CN"/>
        </w:rPr>
        <w:t>15</w:t>
      </w:r>
      <w:r w:rsidRPr="00975BFD">
        <w:rPr>
          <w:bCs/>
        </w:rPr>
        <w:t>.3</w:t>
      </w:r>
      <w:r w:rsidRPr="00975BFD">
        <w:rPr>
          <w:bCs/>
        </w:rPr>
        <w:tab/>
        <w:t>Information flows</w:t>
      </w:r>
      <w:bookmarkEnd w:id="827"/>
      <w:bookmarkEnd w:id="828"/>
    </w:p>
    <w:p w14:paraId="0E078949" w14:textId="77777777" w:rsidR="0039271C" w:rsidRPr="00975BFD" w:rsidRDefault="00632768">
      <w:pPr>
        <w:pStyle w:val="Heading4"/>
        <w:rPr>
          <w:bCs/>
        </w:rPr>
      </w:pPr>
      <w:bookmarkStart w:id="829" w:name="_Toc134011958"/>
      <w:bookmarkStart w:id="830" w:name="_Toc177999426"/>
      <w:r w:rsidRPr="00975BFD">
        <w:rPr>
          <w:bCs/>
        </w:rPr>
        <w:t>9.</w:t>
      </w:r>
      <w:r w:rsidRPr="00975BFD">
        <w:rPr>
          <w:rFonts w:eastAsiaTheme="minorEastAsia"/>
          <w:bCs/>
          <w:lang w:eastAsia="zh-CN"/>
        </w:rPr>
        <w:t>15</w:t>
      </w:r>
      <w:r w:rsidRPr="00975BFD">
        <w:rPr>
          <w:bCs/>
        </w:rPr>
        <w:t>.3.1</w:t>
      </w:r>
      <w:r w:rsidRPr="00975BFD">
        <w:rPr>
          <w:bCs/>
        </w:rPr>
        <w:tab/>
        <w:t>General</w:t>
      </w:r>
      <w:bookmarkEnd w:id="829"/>
      <w:bookmarkEnd w:id="830"/>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31" w:name="_Toc134011959"/>
      <w:bookmarkStart w:id="832" w:name="_Toc177999427"/>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31"/>
      <w:bookmarkEnd w:id="832"/>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508ED876" w:rsidR="0039271C" w:rsidRPr="00975BFD" w:rsidRDefault="0001203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5E78CA1C" w:rsidR="0039271C" w:rsidRPr="00975BFD" w:rsidRDefault="00012031">
            <w:pPr>
              <w:pStyle w:val="TAL"/>
              <w:rPr>
                <w:kern w:val="2"/>
              </w:rPr>
            </w:pPr>
            <w:r w:rsidRPr="00012031">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09E7E4C8"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3" w:name="_Toc134011960"/>
      <w:bookmarkStart w:id="834" w:name="_Toc177999428"/>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3"/>
      <w:r w:rsidR="003532E7" w:rsidRPr="00975BFD">
        <w:t>subscription</w:t>
      </w:r>
      <w:bookmarkEnd w:id="834"/>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204075A5" w:rsidR="0039271C" w:rsidRPr="00975BFD" w:rsidRDefault="00012031">
            <w:pPr>
              <w:pStyle w:val="TAL"/>
              <w:rPr>
                <w:kern w:val="2"/>
              </w:rPr>
            </w:pPr>
            <w:r w:rsidRPr="00012031">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63EDFC21" w:rsidR="0039271C" w:rsidRPr="00975BFD" w:rsidRDefault="00012031">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3BEE58E0" w:rsidR="0039271C" w:rsidRPr="00975BFD" w:rsidRDefault="00012031">
            <w:pPr>
              <w:pStyle w:val="TAL"/>
              <w:rPr>
                <w:kern w:val="2"/>
              </w:rPr>
            </w:pPr>
            <w:r w:rsidRPr="00012031">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5" w:name="_Toc134011961"/>
    </w:p>
    <w:p w14:paraId="1F59CE14" w14:textId="77777777" w:rsidR="0039271C" w:rsidRPr="00975BFD" w:rsidRDefault="00632768">
      <w:pPr>
        <w:pStyle w:val="Heading4"/>
        <w:rPr>
          <w:bCs/>
        </w:rPr>
      </w:pPr>
      <w:bookmarkStart w:id="836" w:name="_Toc177999429"/>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5"/>
      <w:bookmarkEnd w:id="836"/>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557A5A" w:rsidRPr="00975BFD" w14:paraId="6C204FA6" w14:textId="77777777">
        <w:trPr>
          <w:jc w:val="center"/>
        </w:trPr>
        <w:tc>
          <w:tcPr>
            <w:tcW w:w="2880" w:type="dxa"/>
            <w:tcBorders>
              <w:top w:val="single" w:sz="4" w:space="0" w:color="000000"/>
              <w:left w:val="single" w:sz="4" w:space="0" w:color="000000"/>
              <w:bottom w:val="single" w:sz="4" w:space="0" w:color="000000"/>
              <w:right w:val="nil"/>
            </w:tcBorders>
          </w:tcPr>
          <w:p w14:paraId="56699266" w14:textId="0F76F1E4" w:rsidR="00557A5A" w:rsidRPr="00C45544" w:rsidRDefault="00557A5A" w:rsidP="00557A5A">
            <w:pPr>
              <w:pStyle w:val="TAL"/>
            </w:pPr>
            <w:r w:rsidRPr="00C45544">
              <w:t>Subscription ID</w:t>
            </w:r>
          </w:p>
        </w:tc>
        <w:tc>
          <w:tcPr>
            <w:tcW w:w="1440" w:type="dxa"/>
            <w:tcBorders>
              <w:top w:val="single" w:sz="4" w:space="0" w:color="000000"/>
              <w:left w:val="single" w:sz="4" w:space="0" w:color="000000"/>
              <w:bottom w:val="single" w:sz="4" w:space="0" w:color="000000"/>
              <w:right w:val="nil"/>
            </w:tcBorders>
          </w:tcPr>
          <w:p w14:paraId="2B223EBA" w14:textId="612A6FCC" w:rsidR="00557A5A" w:rsidRPr="00C45544" w:rsidRDefault="00557A5A" w:rsidP="00557A5A">
            <w:pPr>
              <w:pStyle w:val="TAC"/>
            </w:pPr>
            <w:r w:rsidRPr="00C45544">
              <w:t>M</w:t>
            </w:r>
          </w:p>
        </w:tc>
        <w:tc>
          <w:tcPr>
            <w:tcW w:w="4320" w:type="dxa"/>
            <w:tcBorders>
              <w:top w:val="single" w:sz="4" w:space="0" w:color="000000"/>
              <w:left w:val="single" w:sz="4" w:space="0" w:color="000000"/>
              <w:bottom w:val="single" w:sz="4" w:space="0" w:color="000000"/>
              <w:right w:val="single" w:sz="4" w:space="0" w:color="000000"/>
            </w:tcBorders>
          </w:tcPr>
          <w:p w14:paraId="5BCD4015" w14:textId="340FD940" w:rsidR="00557A5A" w:rsidRPr="00C45544" w:rsidRDefault="00557A5A" w:rsidP="00557A5A">
            <w:pPr>
              <w:pStyle w:val="TAL"/>
            </w:pPr>
            <w:r w:rsidRPr="00C45544">
              <w:t>Subscription identifier corresponding to the subscription</w:t>
            </w:r>
          </w:p>
        </w:tc>
      </w:tr>
      <w:tr w:rsidR="00012031" w:rsidRPr="00975BFD" w14:paraId="2A48F8D5" w14:textId="77777777">
        <w:trPr>
          <w:jc w:val="center"/>
        </w:trPr>
        <w:tc>
          <w:tcPr>
            <w:tcW w:w="2880" w:type="dxa"/>
            <w:tcBorders>
              <w:top w:val="single" w:sz="4" w:space="0" w:color="000000"/>
              <w:left w:val="single" w:sz="4" w:space="0" w:color="000000"/>
              <w:bottom w:val="single" w:sz="4" w:space="0" w:color="000000"/>
              <w:right w:val="nil"/>
            </w:tcBorders>
          </w:tcPr>
          <w:p w14:paraId="24F81833" w14:textId="7E347D3A" w:rsidR="00012031" w:rsidRPr="00975BFD" w:rsidRDefault="00012031" w:rsidP="00012031">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5CC529ED" w14:textId="3EB52849" w:rsidR="00012031" w:rsidRPr="00975BFD" w:rsidRDefault="00012031" w:rsidP="00012031">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E65B4B" w14:textId="46D74911" w:rsidR="00012031" w:rsidRPr="00975BFD" w:rsidRDefault="00012031" w:rsidP="00012031">
            <w:pPr>
              <w:pStyle w:val="TAL"/>
              <w:rPr>
                <w:kern w:val="2"/>
              </w:rPr>
            </w:pPr>
            <w:r w:rsidRPr="00975BFD">
              <w:rPr>
                <w:kern w:val="2"/>
              </w:rPr>
              <w:t>Identifier of the fault Report</w:t>
            </w:r>
          </w:p>
        </w:tc>
      </w:tr>
      <w:tr w:rsidR="0039271C"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Pr="00975BFD" w:rsidRDefault="00632768">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Pr="00975BFD" w:rsidRDefault="00632768">
            <w:pPr>
              <w:pStyle w:val="TAL"/>
              <w:rPr>
                <w:kern w:val="2"/>
              </w:rPr>
            </w:pPr>
            <w:r w:rsidRPr="00975BFD">
              <w:rPr>
                <w:kern w:val="2"/>
              </w:rPr>
              <w:t>The report of the fault diagnosis</w:t>
            </w:r>
          </w:p>
        </w:tc>
      </w:tr>
      <w:tr w:rsidR="0039271C"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Pr="00975BFD" w:rsidRDefault="00632768">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Pr="00975BFD" w:rsidRDefault="00632768">
            <w:pPr>
              <w:pStyle w:val="TAL"/>
              <w:rPr>
                <w:kern w:val="2"/>
                <w:lang w:eastAsia="zh-CN"/>
              </w:rPr>
            </w:pPr>
            <w:r w:rsidRPr="00975BFD">
              <w:rPr>
                <w:kern w:val="2"/>
                <w:lang w:eastAsia="zh-CN"/>
              </w:rPr>
              <w:t>The list of the correlated alarms</w:t>
            </w:r>
          </w:p>
        </w:tc>
      </w:tr>
      <w:tr w:rsidR="0039271C"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Pr="00975BFD" w:rsidRDefault="00632768">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Pr="00975BFD" w:rsidRDefault="00632768">
            <w:pPr>
              <w:pStyle w:val="TAL"/>
              <w:rPr>
                <w:kern w:val="2"/>
                <w:lang w:eastAsia="zh-CN"/>
              </w:rPr>
            </w:pPr>
            <w:r w:rsidRPr="00975BFD">
              <w:rPr>
                <w:kern w:val="2"/>
                <w:lang w:eastAsia="zh-CN"/>
              </w:rPr>
              <w:t>The correlated alarms</w:t>
            </w:r>
          </w:p>
        </w:tc>
      </w:tr>
      <w:tr w:rsidR="0039271C"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Pr="00975BFD" w:rsidRDefault="00632768">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Pr="00975BFD" w:rsidRDefault="00632768">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7" w:name="_Toc134011962"/>
      <w:bookmarkStart w:id="838" w:name="_Toc177999430"/>
      <w:r w:rsidRPr="00975BFD">
        <w:rPr>
          <w:bCs/>
        </w:rPr>
        <w:t>9.</w:t>
      </w:r>
      <w:r w:rsidRPr="00975BFD">
        <w:rPr>
          <w:rFonts w:eastAsiaTheme="minorEastAsia"/>
          <w:bCs/>
          <w:lang w:eastAsia="zh-CN"/>
        </w:rPr>
        <w:t>15</w:t>
      </w:r>
      <w:r w:rsidRPr="00975BFD">
        <w:rPr>
          <w:bCs/>
        </w:rPr>
        <w:t>.4</w:t>
      </w:r>
      <w:r w:rsidRPr="00975BFD">
        <w:rPr>
          <w:bCs/>
        </w:rPr>
        <w:tab/>
        <w:t>APIs</w:t>
      </w:r>
      <w:bookmarkEnd w:id="837"/>
      <w:bookmarkEnd w:id="838"/>
      <w:r w:rsidRPr="00975BFD">
        <w:rPr>
          <w:bCs/>
        </w:rPr>
        <w:t xml:space="preserve"> </w:t>
      </w:r>
    </w:p>
    <w:p w14:paraId="2D07A030" w14:textId="77777777" w:rsidR="0039271C" w:rsidRPr="00975BFD" w:rsidRDefault="00632768">
      <w:pPr>
        <w:pStyle w:val="Heading4"/>
      </w:pPr>
      <w:bookmarkStart w:id="839" w:name="_Toc134011963"/>
      <w:bookmarkStart w:id="840" w:name="_Toc177999431"/>
      <w:r w:rsidRPr="00975BFD">
        <w:t>9.</w:t>
      </w:r>
      <w:r w:rsidRPr="00975BFD">
        <w:rPr>
          <w:rFonts w:eastAsiaTheme="minorEastAsia"/>
          <w:lang w:eastAsia="zh-CN"/>
        </w:rPr>
        <w:t>15</w:t>
      </w:r>
      <w:r w:rsidRPr="00975BFD">
        <w:t>.4.1</w:t>
      </w:r>
      <w:r w:rsidRPr="00975BFD">
        <w:tab/>
        <w:t>General</w:t>
      </w:r>
      <w:bookmarkEnd w:id="839"/>
      <w:bookmarkEnd w:id="840"/>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41" w:name="_Toc134011964"/>
      <w:bookmarkStart w:id="842" w:name="_Toc177999432"/>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41"/>
      <w:bookmarkEnd w:id="842"/>
    </w:p>
    <w:p w14:paraId="521AED12" w14:textId="77777777" w:rsidR="0039271C" w:rsidRPr="00975BFD" w:rsidRDefault="00632768">
      <w:pPr>
        <w:pStyle w:val="Heading5"/>
        <w:rPr>
          <w:bCs/>
        </w:rPr>
      </w:pPr>
      <w:bookmarkStart w:id="843" w:name="_Toc134011965"/>
      <w:bookmarkStart w:id="844" w:name="_Toc17799943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3"/>
      <w:bookmarkEnd w:id="844"/>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5" w:name="_Toc134011966"/>
      <w:bookmarkStart w:id="846" w:name="_Toc177999434"/>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5"/>
      <w:bookmarkEnd w:id="846"/>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7" w:name="_Toc134011967"/>
      <w:bookmarkStart w:id="848" w:name="_Toc177999435"/>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7"/>
      <w:bookmarkEnd w:id="848"/>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49" w:name="_Toc134011968"/>
      <w:bookmarkStart w:id="850" w:name="_Toc177999436"/>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49"/>
      <w:bookmarkEnd w:id="850"/>
    </w:p>
    <w:p w14:paraId="357DAEE5" w14:textId="77777777" w:rsidR="0039271C" w:rsidRPr="00975BFD" w:rsidRDefault="00632768">
      <w:pPr>
        <w:pStyle w:val="Heading3"/>
        <w:rPr>
          <w:bCs/>
        </w:rPr>
      </w:pPr>
      <w:bookmarkStart w:id="851" w:name="_Toc134011969"/>
      <w:bookmarkStart w:id="852" w:name="_Toc177999437"/>
      <w:r w:rsidRPr="00975BFD">
        <w:rPr>
          <w:bCs/>
        </w:rPr>
        <w:t>9.</w:t>
      </w:r>
      <w:r w:rsidRPr="00975BFD">
        <w:rPr>
          <w:rFonts w:eastAsiaTheme="minorEastAsia"/>
          <w:bCs/>
          <w:lang w:eastAsia="zh-CN"/>
        </w:rPr>
        <w:t>16</w:t>
      </w:r>
      <w:r w:rsidRPr="00975BFD">
        <w:rPr>
          <w:bCs/>
        </w:rPr>
        <w:t>.1</w:t>
      </w:r>
      <w:r w:rsidRPr="00975BFD">
        <w:rPr>
          <w:bCs/>
        </w:rPr>
        <w:tab/>
        <w:t>General</w:t>
      </w:r>
      <w:bookmarkEnd w:id="851"/>
      <w:bookmarkEnd w:id="852"/>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77777777"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p>
    <w:p w14:paraId="53DB0D4F" w14:textId="77777777" w:rsidR="0039271C" w:rsidRPr="00975BFD" w:rsidRDefault="00632768">
      <w:pPr>
        <w:pStyle w:val="Heading3"/>
        <w:rPr>
          <w:bCs/>
        </w:rPr>
      </w:pPr>
      <w:bookmarkStart w:id="853" w:name="_Toc134011970"/>
      <w:bookmarkStart w:id="854" w:name="_Toc177999438"/>
      <w:r w:rsidRPr="00975BFD">
        <w:rPr>
          <w:bCs/>
        </w:rPr>
        <w:t>9.</w:t>
      </w:r>
      <w:r w:rsidRPr="00975BFD">
        <w:rPr>
          <w:rFonts w:eastAsiaTheme="minorEastAsia"/>
          <w:bCs/>
          <w:lang w:eastAsia="zh-CN"/>
        </w:rPr>
        <w:t>16</w:t>
      </w:r>
      <w:r w:rsidRPr="00975BFD">
        <w:rPr>
          <w:bCs/>
        </w:rPr>
        <w:t>.2</w:t>
      </w:r>
      <w:r w:rsidRPr="00975BFD">
        <w:rPr>
          <w:bCs/>
        </w:rPr>
        <w:tab/>
        <w:t>Procedure</w:t>
      </w:r>
      <w:bookmarkEnd w:id="853"/>
      <w:bookmarkEnd w:id="854"/>
    </w:p>
    <w:p w14:paraId="159A70F6" w14:textId="77777777" w:rsidR="0039271C" w:rsidRPr="00975BFD" w:rsidRDefault="00632768">
      <w:pPr>
        <w:pStyle w:val="Heading4"/>
      </w:pPr>
      <w:bookmarkStart w:id="855" w:name="_Toc134011971"/>
      <w:bookmarkStart w:id="856" w:name="_Toc177999439"/>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5"/>
      <w:bookmarkEnd w:id="856"/>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77777777" w:rsidR="0039271C" w:rsidRPr="00975BFD" w:rsidRDefault="0039271C">
      <w:pPr>
        <w:pStyle w:val="TH"/>
      </w:pPr>
      <w:r w:rsidRPr="00975BFD">
        <w:object w:dxaOrig="12387" w:dyaOrig="13813" w14:anchorId="3B7053F6">
          <v:shape id="_x0000_i1053" type="#_x0000_t75" style="width:381.3pt;height:425.65pt" o:ole="">
            <v:imagedata r:id="rId72" o:title=""/>
          </v:shape>
          <o:OLEObject Type="Embed" ProgID="Visio.Drawing.11" ShapeID="_x0000_i1053" DrawAspect="Content" ObjectID="_1788612034" r:id="rId73"/>
        </w:object>
      </w:r>
    </w:p>
    <w:p w14:paraId="0828E181" w14:textId="77777777" w:rsidR="0039271C" w:rsidRPr="00975BFD" w:rsidRDefault="00632768">
      <w:pPr>
        <w:pStyle w:val="TF"/>
      </w:pPr>
      <w:bookmarkStart w:id="857" w:name="OLE_LINK72"/>
      <w:bookmarkStart w:id="858" w:name="OLE_LINK73"/>
      <w:r w:rsidRPr="00975BFD">
        <w:t>Figure 9.</w:t>
      </w:r>
      <w:r w:rsidRPr="00975BFD">
        <w:rPr>
          <w:rFonts w:eastAsia="DengXian"/>
          <w:lang w:eastAsia="zh-CN"/>
        </w:rPr>
        <w:t>16</w:t>
      </w:r>
      <w:r w:rsidRPr="00975BFD">
        <w:t>.2.1-1: Slice requirements verification and alignment process</w:t>
      </w:r>
    </w:p>
    <w:bookmarkEnd w:id="857"/>
    <w:bookmarkEnd w:id="858"/>
    <w:p w14:paraId="235FC604" w14:textId="77777777"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p>
    <w:p w14:paraId="2C3C4B1D" w14:textId="77777777" w:rsidR="0039271C" w:rsidRPr="00975BFD" w:rsidRDefault="00632768">
      <w:pPr>
        <w:pStyle w:val="B1"/>
        <w:rPr>
          <w:lang w:eastAsia="en-GB"/>
        </w:rPr>
      </w:pPr>
      <w:r w:rsidRPr="00975BFD">
        <w:t>2.</w:t>
      </w:r>
      <w:r w:rsidRPr="00975BFD">
        <w:tab/>
        <w:t>The NSCE server c</w:t>
      </w:r>
      <w:bookmarkStart w:id="859" w:name="OLE_LINK31"/>
      <w:r w:rsidRPr="00975BFD">
        <w:t>hecks if the VAL server</w:t>
      </w:r>
      <w:bookmarkStart w:id="860" w:name="OLE_LINK55"/>
      <w:bookmarkStart w:id="861"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60"/>
      <w:bookmarkEnd w:id="861"/>
    </w:p>
    <w:p w14:paraId="319BE020" w14:textId="77777777" w:rsidR="0039271C" w:rsidRPr="00975BFD" w:rsidRDefault="00632768">
      <w:pPr>
        <w:pStyle w:val="NO"/>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r w:rsidRPr="00975BFD">
        <w:t>Note: The QoE data</w:t>
      </w:r>
      <w:r w:rsidRPr="00975BFD">
        <w:rPr>
          <w:lang w:eastAsia="zh-CN"/>
        </w:rPr>
        <w:t xml:space="preserve"> collection from NSCE client follows the mechanism defined in EVEX work in SA4.</w:t>
      </w:r>
    </w:p>
    <w:bookmarkEnd w:id="859"/>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2" w:name="OLE_LINK59"/>
      <w:bookmarkStart w:id="863" w:name="OLE_LINK60"/>
      <w:bookmarkStart w:id="864" w:name="OLE_LINK51"/>
      <w:bookmarkStart w:id="865" w:name="OLE_LINK50"/>
      <w:r w:rsidRPr="00975BFD">
        <w:t>.</w:t>
      </w:r>
      <w:bookmarkEnd w:id="862"/>
      <w:bookmarkEnd w:id="863"/>
      <w:bookmarkEnd w:id="864"/>
      <w:bookmarkEnd w:id="865"/>
      <w:r w:rsidRPr="00975BFD">
        <w:t xml:space="preserve"> The NSCE server can aslo subscribe the analytics data (both statistics and predictions) from MDAS and ADAEs. </w:t>
      </w:r>
    </w:p>
    <w:p w14:paraId="35ABE4B5" w14:textId="77777777" w:rsidR="0039271C" w:rsidRPr="00975BFD" w:rsidRDefault="00632768">
      <w:pPr>
        <w:pStyle w:val="B1"/>
      </w:pPr>
      <w:bookmarkStart w:id="866" w:name="OLE_LINK87"/>
      <w:bookmarkStart w:id="867" w:name="OLE_LINK29"/>
      <w:bookmarkStart w:id="868" w:name="OLE_LINK137"/>
      <w:bookmarkStart w:id="869" w:name="OLE_LINK136"/>
      <w:r w:rsidRPr="00975BFD">
        <w:t>6.</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6"/>
      <w:bookmarkEnd w:id="867"/>
      <w:r w:rsidRPr="00975BFD">
        <w:t xml:space="preserve">. This step depends on implementation (e.g., if </w:t>
      </w:r>
      <w:r w:rsidRPr="00975BFD">
        <w:rPr>
          <w:color w:val="000000"/>
        </w:rPr>
        <w:t xml:space="preserve">in </w:t>
      </w:r>
      <w:r w:rsidRPr="00975BFD">
        <w:rPr>
          <w:color w:val="000000"/>
        </w:rPr>
        <w:lastRenderedPageBreak/>
        <w:t>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8"/>
      <w:bookmarkEnd w:id="869"/>
    </w:p>
    <w:p w14:paraId="1E71BF22" w14:textId="77777777"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p>
    <w:p w14:paraId="0CBE4ADB" w14:textId="77777777" w:rsidR="0039271C" w:rsidRPr="00975BFD" w:rsidRDefault="00632768">
      <w:pPr>
        <w:pStyle w:val="Heading3"/>
        <w:rPr>
          <w:bCs/>
        </w:rPr>
      </w:pPr>
      <w:bookmarkStart w:id="870" w:name="_Toc134011972"/>
      <w:bookmarkStart w:id="871" w:name="_Toc177999440"/>
      <w:r w:rsidRPr="00975BFD">
        <w:rPr>
          <w:bCs/>
        </w:rPr>
        <w:t>9.</w:t>
      </w:r>
      <w:r w:rsidRPr="00975BFD">
        <w:rPr>
          <w:rFonts w:eastAsiaTheme="minorEastAsia"/>
          <w:bCs/>
          <w:lang w:eastAsia="zh-CN"/>
        </w:rPr>
        <w:t>16</w:t>
      </w:r>
      <w:r w:rsidRPr="00975BFD">
        <w:rPr>
          <w:bCs/>
        </w:rPr>
        <w:t>.3</w:t>
      </w:r>
      <w:r w:rsidRPr="00975BFD">
        <w:rPr>
          <w:bCs/>
        </w:rPr>
        <w:tab/>
        <w:t>Information flows</w:t>
      </w:r>
      <w:bookmarkEnd w:id="870"/>
      <w:bookmarkEnd w:id="871"/>
    </w:p>
    <w:p w14:paraId="7B4A5C51" w14:textId="77777777" w:rsidR="0039271C" w:rsidRPr="00975BFD" w:rsidRDefault="00632768">
      <w:pPr>
        <w:pStyle w:val="Heading4"/>
        <w:rPr>
          <w:bCs/>
        </w:rPr>
      </w:pPr>
      <w:bookmarkStart w:id="872" w:name="_Toc134011973"/>
      <w:bookmarkStart w:id="873" w:name="_Toc177999441"/>
      <w:r w:rsidRPr="00975BFD">
        <w:rPr>
          <w:bCs/>
        </w:rPr>
        <w:t>9.</w:t>
      </w:r>
      <w:r w:rsidRPr="00975BFD">
        <w:rPr>
          <w:rFonts w:eastAsiaTheme="minorEastAsia"/>
          <w:bCs/>
          <w:lang w:eastAsia="zh-CN"/>
        </w:rPr>
        <w:t>16</w:t>
      </w:r>
      <w:r w:rsidRPr="00975BFD">
        <w:rPr>
          <w:bCs/>
        </w:rPr>
        <w:t>.3.1</w:t>
      </w:r>
      <w:r w:rsidRPr="00975BFD">
        <w:rPr>
          <w:bCs/>
        </w:rPr>
        <w:tab/>
        <w:t>General</w:t>
      </w:r>
      <w:bookmarkEnd w:id="872"/>
      <w:bookmarkEnd w:id="873"/>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4" w:name="_Toc134011974"/>
      <w:bookmarkStart w:id="875" w:name="_Toc177999442"/>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4"/>
      <w:bookmarkEnd w:id="875"/>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28.531[5]</w:t>
            </w:r>
          </w:p>
        </w:tc>
      </w:tr>
    </w:tbl>
    <w:p w14:paraId="4343757B" w14:textId="7AEEB740" w:rsidR="0039271C" w:rsidRPr="00975BFD" w:rsidRDefault="0039271C"/>
    <w:p w14:paraId="0DFEB8E4" w14:textId="77777777" w:rsidR="0039271C" w:rsidRPr="00975BFD" w:rsidRDefault="00632768">
      <w:pPr>
        <w:pStyle w:val="Heading4"/>
        <w:rPr>
          <w:bCs/>
        </w:rPr>
      </w:pPr>
      <w:bookmarkStart w:id="876" w:name="_Toc134011975"/>
      <w:bookmarkStart w:id="877" w:name="_Toc177999443"/>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6"/>
      <w:bookmarkEnd w:id="877"/>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8" w:name="_Toc134011976"/>
      <w:bookmarkStart w:id="879" w:name="_Toc177999444"/>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8"/>
      <w:bookmarkEnd w:id="879"/>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bl>
    <w:p w14:paraId="598D7E35" w14:textId="77777777" w:rsidR="0039271C" w:rsidRPr="00975BFD" w:rsidRDefault="0039271C"/>
    <w:p w14:paraId="242F9C09" w14:textId="77777777" w:rsidR="0039271C" w:rsidRPr="00975BFD" w:rsidRDefault="00632768">
      <w:pPr>
        <w:pStyle w:val="Heading3"/>
        <w:rPr>
          <w:bCs/>
        </w:rPr>
      </w:pPr>
      <w:bookmarkStart w:id="880" w:name="_Toc134011977"/>
      <w:bookmarkStart w:id="881" w:name="_Toc177999445"/>
      <w:r w:rsidRPr="00975BFD">
        <w:rPr>
          <w:bCs/>
        </w:rPr>
        <w:t>9.</w:t>
      </w:r>
      <w:r w:rsidRPr="00975BFD">
        <w:rPr>
          <w:rFonts w:eastAsiaTheme="minorEastAsia"/>
          <w:bCs/>
          <w:lang w:eastAsia="zh-CN"/>
        </w:rPr>
        <w:t>16</w:t>
      </w:r>
      <w:r w:rsidRPr="00975BFD">
        <w:rPr>
          <w:bCs/>
        </w:rPr>
        <w:t>.4</w:t>
      </w:r>
      <w:r w:rsidRPr="00975BFD">
        <w:rPr>
          <w:bCs/>
        </w:rPr>
        <w:tab/>
        <w:t>APIs</w:t>
      </w:r>
      <w:bookmarkEnd w:id="880"/>
      <w:bookmarkEnd w:id="881"/>
      <w:r w:rsidRPr="00975BFD">
        <w:rPr>
          <w:bCs/>
        </w:rPr>
        <w:t xml:space="preserve"> </w:t>
      </w:r>
    </w:p>
    <w:p w14:paraId="5181C482" w14:textId="77777777" w:rsidR="0039271C" w:rsidRPr="00975BFD" w:rsidRDefault="00632768">
      <w:pPr>
        <w:pStyle w:val="Heading4"/>
      </w:pPr>
      <w:bookmarkStart w:id="882" w:name="_Toc134011978"/>
      <w:bookmarkStart w:id="883" w:name="_Toc177999446"/>
      <w:r w:rsidRPr="00975BFD">
        <w:t>9.</w:t>
      </w:r>
      <w:r w:rsidRPr="00975BFD">
        <w:rPr>
          <w:rFonts w:eastAsiaTheme="minorEastAsia"/>
          <w:lang w:eastAsia="zh-CN"/>
        </w:rPr>
        <w:t>16</w:t>
      </w:r>
      <w:r w:rsidRPr="00975BFD">
        <w:t>.4.1</w:t>
      </w:r>
      <w:r w:rsidRPr="00975BFD">
        <w:tab/>
        <w:t>General</w:t>
      </w:r>
      <w:bookmarkEnd w:id="882"/>
      <w:bookmarkEnd w:id="883"/>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4" w:name="_Toc134011979"/>
      <w:bookmarkStart w:id="885" w:name="_Toc17799944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4"/>
      <w:bookmarkEnd w:id="885"/>
    </w:p>
    <w:p w14:paraId="181A966D" w14:textId="77777777" w:rsidR="0039271C" w:rsidRPr="00975BFD" w:rsidRDefault="00632768">
      <w:pPr>
        <w:pStyle w:val="Heading5"/>
        <w:rPr>
          <w:bCs/>
        </w:rPr>
      </w:pPr>
      <w:bookmarkStart w:id="886" w:name="_Toc134011980"/>
      <w:bookmarkStart w:id="887" w:name="_Toc17799944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6"/>
      <w:bookmarkEnd w:id="887"/>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8" w:name="_Toc134011981"/>
      <w:bookmarkStart w:id="889" w:name="_Toc17799944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8"/>
      <w:bookmarkEnd w:id="889"/>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90" w:name="_Toc134011982"/>
      <w:bookmarkStart w:id="891" w:name="_Toc177999450"/>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90"/>
      <w:bookmarkEnd w:id="891"/>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2" w:name="_Toc125659849"/>
      <w:bookmarkStart w:id="893" w:name="_Toc134011983"/>
      <w:bookmarkStart w:id="894" w:name="_Toc177999451"/>
      <w:r w:rsidRPr="00975BFD">
        <w:rPr>
          <w:lang w:eastAsia="zh-CN"/>
        </w:rPr>
        <w:lastRenderedPageBreak/>
        <w:t>9</w:t>
      </w:r>
      <w:r w:rsidRPr="00975BFD">
        <w:t>.</w:t>
      </w:r>
      <w:r w:rsidRPr="00975BFD">
        <w:rPr>
          <w:rFonts w:eastAsiaTheme="minorEastAsia"/>
          <w:lang w:eastAsia="zh-CN"/>
        </w:rPr>
        <w:t>17</w:t>
      </w:r>
      <w:r w:rsidRPr="00975BFD">
        <w:tab/>
      </w:r>
      <w:bookmarkEnd w:id="892"/>
      <w:r w:rsidRPr="00975BFD">
        <w:t>Network Slice Information delivery</w:t>
      </w:r>
      <w:bookmarkEnd w:id="893"/>
      <w:bookmarkEnd w:id="894"/>
    </w:p>
    <w:p w14:paraId="616EBA71" w14:textId="77777777" w:rsidR="0039271C" w:rsidRPr="00975BFD" w:rsidRDefault="00632768">
      <w:pPr>
        <w:pStyle w:val="Heading3"/>
      </w:pPr>
      <w:bookmarkStart w:id="895" w:name="_Toc134011984"/>
      <w:bookmarkStart w:id="896" w:name="_Toc125659850"/>
      <w:bookmarkStart w:id="897" w:name="_Toc177999452"/>
      <w:r w:rsidRPr="00975BFD">
        <w:rPr>
          <w:lang w:eastAsia="zh-CN"/>
        </w:rPr>
        <w:t>9</w:t>
      </w:r>
      <w:r w:rsidRPr="00975BFD">
        <w:t>.</w:t>
      </w:r>
      <w:r w:rsidRPr="00975BFD">
        <w:rPr>
          <w:rFonts w:eastAsiaTheme="minorEastAsia"/>
          <w:lang w:eastAsia="zh-CN"/>
        </w:rPr>
        <w:t>17</w:t>
      </w:r>
      <w:r w:rsidRPr="00975BFD">
        <w:t>.1</w:t>
      </w:r>
      <w:r w:rsidRPr="00975BFD">
        <w:tab/>
        <w:t>General</w:t>
      </w:r>
      <w:bookmarkEnd w:id="895"/>
      <w:bookmarkEnd w:id="896"/>
      <w:bookmarkEnd w:id="897"/>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8" w:name="_Toc134011985"/>
      <w:bookmarkStart w:id="899" w:name="_Toc125659851"/>
      <w:bookmarkStart w:id="900" w:name="_Toc177999453"/>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8"/>
      <w:bookmarkEnd w:id="899"/>
      <w:bookmarkEnd w:id="900"/>
    </w:p>
    <w:p w14:paraId="1CDB987D" w14:textId="77777777" w:rsidR="0039271C" w:rsidRPr="00975BFD" w:rsidRDefault="00632768">
      <w:pPr>
        <w:pStyle w:val="Heading4"/>
      </w:pPr>
      <w:bookmarkStart w:id="901" w:name="_Toc134011986"/>
      <w:bookmarkStart w:id="902" w:name="_Toc177999454"/>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901"/>
      <w:bookmarkEnd w:id="902"/>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4" type="#_x0000_t75" style="width:322pt;height:292.6pt" o:ole="">
            <v:imagedata r:id="rId74" o:title=""/>
          </v:shape>
          <o:OLEObject Type="Embed" ProgID="Visio.Drawing.15" ShapeID="_x0000_i1054" DrawAspect="Content" ObjectID="_1788612035" r:id="rId75"/>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3" w:name="_Toc134011987"/>
      <w:bookmarkStart w:id="904" w:name="_Toc177999455"/>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3"/>
      <w:bookmarkEnd w:id="904"/>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5" type="#_x0000_t75" style="width:352.5pt;height:218.9pt" o:ole="">
            <v:imagedata r:id="rId76" o:title=""/>
            <o:lock v:ext="edit" aspectratio="f"/>
          </v:shape>
          <o:OLEObject Type="Embed" ProgID="Visio.Drawing.11" ShapeID="_x0000_i1055" DrawAspect="Content" ObjectID="_1788612036" r:id="rId77"/>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5" w:name="_Toc125659852"/>
      <w:bookmarkStart w:id="906" w:name="_Toc134011988"/>
      <w:bookmarkStart w:id="907" w:name="_Toc177999456"/>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5"/>
      <w:bookmarkEnd w:id="906"/>
      <w:bookmarkEnd w:id="907"/>
    </w:p>
    <w:p w14:paraId="6B2F8500" w14:textId="77777777" w:rsidR="0039271C" w:rsidRPr="00975BFD" w:rsidRDefault="00632768">
      <w:pPr>
        <w:pStyle w:val="Heading4"/>
        <w:rPr>
          <w:bCs/>
        </w:rPr>
      </w:pPr>
      <w:bookmarkStart w:id="908" w:name="_Toc134011989"/>
      <w:bookmarkStart w:id="909" w:name="_Toc125659837"/>
      <w:bookmarkStart w:id="910" w:name="_Toc177999457"/>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8"/>
      <w:bookmarkEnd w:id="909"/>
      <w:bookmarkEnd w:id="910"/>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11" w:name="_Toc134011990"/>
      <w:bookmarkStart w:id="912" w:name="_Toc125659838"/>
      <w:bookmarkStart w:id="913" w:name="_Toc177999458"/>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11"/>
      <w:bookmarkEnd w:id="912"/>
      <w:bookmarkEnd w:id="913"/>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4" w:name="_Toc129275665"/>
    </w:p>
    <w:p w14:paraId="5E4AEF26" w14:textId="79679267" w:rsidR="00DD21A8" w:rsidRPr="00975BFD" w:rsidRDefault="00DD21A8" w:rsidP="00DD21A8">
      <w:pPr>
        <w:pStyle w:val="Heading4"/>
        <w:rPr>
          <w:bCs/>
          <w:lang w:eastAsia="zh-CN"/>
        </w:rPr>
      </w:pPr>
      <w:bookmarkStart w:id="915" w:name="_Toc177999459"/>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4"/>
      <w:r w:rsidRPr="00975BFD">
        <w:rPr>
          <w:bCs/>
          <w:lang w:eastAsia="zh-CN"/>
        </w:rPr>
        <w:t xml:space="preserve">Information delivery </w:t>
      </w:r>
      <w:r w:rsidRPr="00975BFD">
        <w:rPr>
          <w:lang w:eastAsia="zh-CN"/>
        </w:rPr>
        <w:t>to NSCE client</w:t>
      </w:r>
      <w:bookmarkEnd w:id="915"/>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6" w:name="_Toc177999460"/>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6"/>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7" w:name="_Toc125659853"/>
      <w:bookmarkStart w:id="918" w:name="_Toc134011991"/>
      <w:bookmarkStart w:id="919" w:name="_Toc177999461"/>
      <w:r w:rsidRPr="00975BFD">
        <w:rPr>
          <w:lang w:eastAsia="zh-CN"/>
        </w:rPr>
        <w:t>9</w:t>
      </w:r>
      <w:r w:rsidRPr="00975BFD">
        <w:t>.</w:t>
      </w:r>
      <w:r w:rsidRPr="00975BFD">
        <w:rPr>
          <w:rFonts w:eastAsiaTheme="minorEastAsia"/>
          <w:lang w:eastAsia="zh-CN"/>
        </w:rPr>
        <w:t>17</w:t>
      </w:r>
      <w:r w:rsidRPr="00975BFD">
        <w:t>.4</w:t>
      </w:r>
      <w:r w:rsidRPr="00975BFD">
        <w:tab/>
        <w:t>APIs</w:t>
      </w:r>
      <w:bookmarkEnd w:id="917"/>
      <w:bookmarkEnd w:id="918"/>
      <w:bookmarkEnd w:id="919"/>
    </w:p>
    <w:p w14:paraId="3BD679D2" w14:textId="77777777" w:rsidR="00DD21A8" w:rsidRPr="00975BFD" w:rsidRDefault="00DD21A8" w:rsidP="00DD21A8">
      <w:pPr>
        <w:pStyle w:val="Heading4"/>
      </w:pPr>
      <w:bookmarkStart w:id="920" w:name="_Toc177999462"/>
      <w:r w:rsidRPr="00975BFD">
        <w:t>9.</w:t>
      </w:r>
      <w:r w:rsidRPr="00975BFD">
        <w:rPr>
          <w:lang w:eastAsia="zh-CN"/>
        </w:rPr>
        <w:t>17</w:t>
      </w:r>
      <w:r w:rsidRPr="00975BFD">
        <w:t>.4.1</w:t>
      </w:r>
      <w:r w:rsidRPr="00975BFD">
        <w:tab/>
        <w:t>General</w:t>
      </w:r>
      <w:bookmarkEnd w:id="920"/>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21" w:name="_Toc42004020"/>
      <w:bookmarkStart w:id="922" w:name="_Toc50584362"/>
      <w:bookmarkStart w:id="923" w:name="_Toc50584706"/>
      <w:bookmarkStart w:id="924" w:name="_Toc57673611"/>
      <w:bookmarkStart w:id="925" w:name="_Toc131200823"/>
    </w:p>
    <w:p w14:paraId="176B8295" w14:textId="708FC41C" w:rsidR="00DD21A8" w:rsidRPr="00975BFD" w:rsidRDefault="00DD21A8" w:rsidP="00DD21A8">
      <w:pPr>
        <w:pStyle w:val="Heading4"/>
      </w:pPr>
      <w:bookmarkStart w:id="926" w:name="_Toc177999463"/>
      <w:r w:rsidRPr="00975BFD">
        <w:t>9.</w:t>
      </w:r>
      <w:r w:rsidRPr="00975BFD">
        <w:rPr>
          <w:lang w:eastAsia="zh-CN"/>
        </w:rPr>
        <w:t>17</w:t>
      </w:r>
      <w:r w:rsidRPr="00975BFD">
        <w:t>.4.2</w:t>
      </w:r>
      <w:r w:rsidRPr="00975BFD">
        <w:tab/>
        <w:t>SS_NSCE_NSInfoDelivery Get operation</w:t>
      </w:r>
      <w:bookmarkEnd w:id="921"/>
      <w:bookmarkEnd w:id="922"/>
      <w:bookmarkEnd w:id="923"/>
      <w:bookmarkEnd w:id="924"/>
      <w:bookmarkEnd w:id="925"/>
      <w:bookmarkEnd w:id="926"/>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7" w:name="_Toc177999464"/>
      <w:r w:rsidRPr="00975BFD">
        <w:t>9.17.4.</w:t>
      </w:r>
      <w:r w:rsidRPr="00975BFD">
        <w:rPr>
          <w:rFonts w:eastAsiaTheme="minorEastAsia"/>
        </w:rPr>
        <w:t>3</w:t>
      </w:r>
      <w:r w:rsidRPr="00975BFD">
        <w:tab/>
        <w:t>SS_NSCE_NSInfoDelivery_Client Request operation</w:t>
      </w:r>
      <w:bookmarkEnd w:id="927"/>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8" w:name="_Toc134011992"/>
      <w:bookmarkStart w:id="929" w:name="_Toc177999465"/>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8"/>
      <w:r w:rsidR="00452EAE" w:rsidRPr="00975BFD">
        <w:rPr>
          <w:rFonts w:eastAsiaTheme="minorEastAsia"/>
          <w:lang w:eastAsia="zh-CN"/>
        </w:rPr>
        <w:t>in NSaaS model</w:t>
      </w:r>
      <w:bookmarkEnd w:id="929"/>
    </w:p>
    <w:p w14:paraId="3E59157F" w14:textId="77777777" w:rsidR="0039271C" w:rsidRPr="00975BFD" w:rsidRDefault="00632768">
      <w:pPr>
        <w:pStyle w:val="Heading3"/>
      </w:pPr>
      <w:bookmarkStart w:id="930" w:name="_Toc134011993"/>
      <w:bookmarkStart w:id="931" w:name="_Toc177999466"/>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30"/>
      <w:bookmarkEnd w:id="931"/>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2" w:name="_Toc134011994"/>
      <w:bookmarkStart w:id="933" w:name="_Toc177999467"/>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2"/>
      <w:bookmarkEnd w:id="933"/>
    </w:p>
    <w:p w14:paraId="2354C416" w14:textId="77777777" w:rsidR="0039271C" w:rsidRPr="00975BFD" w:rsidRDefault="00632768">
      <w:pPr>
        <w:pStyle w:val="Heading4"/>
        <w:rPr>
          <w:rFonts w:eastAsiaTheme="minorEastAsia"/>
          <w:lang w:eastAsia="zh-CN"/>
        </w:rPr>
      </w:pPr>
      <w:bookmarkStart w:id="934" w:name="_Toc134011995"/>
      <w:bookmarkStart w:id="935" w:name="_Toc177999468"/>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4"/>
      <w:r w:rsidR="00452EAE" w:rsidRPr="00975BFD">
        <w:rPr>
          <w:rFonts w:eastAsiaTheme="minorEastAsia"/>
          <w:lang w:eastAsia="zh-CN"/>
        </w:rPr>
        <w:t xml:space="preserve"> in NSaaS model</w:t>
      </w:r>
      <w:bookmarkEnd w:id="935"/>
    </w:p>
    <w:p w14:paraId="05F33A24" w14:textId="77777777" w:rsidR="0039271C" w:rsidRPr="00975BFD" w:rsidRDefault="00632768">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5F0A28C1" w14:textId="77777777" w:rsidR="0039271C" w:rsidRPr="00975BFD" w:rsidRDefault="00452EAE">
      <w:pPr>
        <w:pStyle w:val="TH"/>
      </w:pPr>
      <w:r w:rsidRPr="00975BFD">
        <w:object w:dxaOrig="6538" w:dyaOrig="6069" w14:anchorId="127EA7DC">
          <v:shape id="_x0000_i1056" type="#_x0000_t75" alt="" style="width:397.45pt;height:260.95pt" o:ole="">
            <v:fill o:detectmouseclick="t"/>
            <v:imagedata r:id="rId78" o:title="" croptop="7325f" cropbottom="10025f"/>
          </v:shape>
          <o:OLEObject Type="Embed" ProgID="Visio.Drawing.11" ShapeID="_x0000_i1056" DrawAspect="Content" ObjectID="_1788612037" r:id="rId79"/>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lastRenderedPageBreak/>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77777777"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p>
    <w:p w14:paraId="186BFDC6" w14:textId="77777777"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77777777" w:rsidR="0039271C" w:rsidRPr="00975BFD" w:rsidRDefault="00632768">
      <w:pPr>
        <w:pStyle w:val="NO"/>
        <w:rPr>
          <w:lang w:eastAsia="ko-KR"/>
        </w:rPr>
      </w:pPr>
      <w:r w:rsidRPr="00975BFD">
        <w:rPr>
          <w:lang w:eastAsia="ko-KR"/>
        </w:rPr>
        <w:t xml:space="preserve">NOTE 1: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Pr="00975BFD" w:rsidRDefault="00632768">
      <w:pPr>
        <w:pStyle w:val="B1"/>
      </w:pPr>
      <w:r w:rsidRPr="00975BFD">
        <w:t>4.</w:t>
      </w:r>
      <w:r w:rsidRPr="00975BFD">
        <w:tab/>
        <w:t xml:space="preserve">The NSCE server sends the result of Network Slice Allocation to the VAL server. </w:t>
      </w:r>
    </w:p>
    <w:p w14:paraId="22CD98C6" w14:textId="77777777" w:rsidR="0039271C" w:rsidRPr="00975BFD" w:rsidRDefault="00632768">
      <w:pPr>
        <w:pStyle w:val="B1"/>
      </w:pPr>
      <w:r w:rsidRPr="00975BFD">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Pr="00975BFD" w:rsidRDefault="00632768">
      <w:pPr>
        <w:pStyle w:val="NO"/>
        <w:rPr>
          <w:rFonts w:eastAsia="SimSun"/>
          <w:lang w:eastAsia="zh-CN"/>
        </w:rPr>
      </w:pPr>
      <w:r w:rsidRPr="00975BFD">
        <w:rPr>
          <w:lang w:eastAsia="ko-KR"/>
        </w:rPr>
        <w:t xml:space="preserve">NOTE 2: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6" w:name="_Toc134011996"/>
      <w:bookmarkStart w:id="937" w:name="_Toc177999469"/>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7"/>
    </w:p>
    <w:p w14:paraId="3DE53588" w14:textId="77777777" w:rsidR="003655F7" w:rsidRPr="00975BFD" w:rsidRDefault="003655F7" w:rsidP="003655F7">
      <w:pPr>
        <w:pStyle w:val="Heading4"/>
        <w:rPr>
          <w:bCs/>
        </w:rPr>
      </w:pPr>
      <w:bookmarkStart w:id="938" w:name="_Toc177999470"/>
      <w:r w:rsidRPr="00975BFD">
        <w:rPr>
          <w:bCs/>
        </w:rPr>
        <w:t>9.</w:t>
      </w:r>
      <w:r w:rsidRPr="00975BFD">
        <w:rPr>
          <w:rFonts w:eastAsia="DengXian"/>
          <w:bCs/>
          <w:lang w:eastAsia="zh-CN"/>
        </w:rPr>
        <w:t>18</w:t>
      </w:r>
      <w:r w:rsidRPr="00975BFD">
        <w:rPr>
          <w:bCs/>
        </w:rPr>
        <w:t>.3.1</w:t>
      </w:r>
      <w:r w:rsidRPr="00975BFD">
        <w:rPr>
          <w:bCs/>
        </w:rPr>
        <w:tab/>
        <w:t>General</w:t>
      </w:r>
      <w:bookmarkEnd w:id="938"/>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39" w:name="_Toc177999471"/>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39"/>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41D46FE1" w:rsidR="003655F7" w:rsidRPr="00975BFD" w:rsidRDefault="003655F7" w:rsidP="00FC072A">
            <w:pPr>
              <w:pStyle w:val="TAL"/>
              <w:rPr>
                <w:kern w:val="2"/>
              </w:rPr>
            </w:pPr>
            <w:r w:rsidRPr="00975BFD">
              <w:rPr>
                <w:kern w:val="2"/>
              </w:rPr>
              <w:t>The service area for which the application service profile applies</w:t>
            </w:r>
            <w:r w:rsidR="00203CE7" w:rsidRPr="00203CE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Pr="00975BFD" w:rsidRDefault="003655F7" w:rsidP="00FC072A">
            <w:pPr>
              <w:pStyle w:val="TAL"/>
              <w:rPr>
                <w:kern w:val="2"/>
              </w:rPr>
            </w:pPr>
            <w:r w:rsidRPr="00975BFD">
              <w:rPr>
                <w:kern w:val="2"/>
              </w:rPr>
              <w:t>The slice identifier</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658B5C31" w14:textId="0E293C31" w:rsidR="003655F7" w:rsidRPr="00975BFD" w:rsidRDefault="003655F7" w:rsidP="003655F7">
      <w:pPr>
        <w:pStyle w:val="Heading3"/>
        <w:rPr>
          <w:bCs/>
        </w:rPr>
      </w:pPr>
      <w:bookmarkStart w:id="940" w:name="_Toc177999472"/>
      <w:r w:rsidRPr="00975BFD">
        <w:rPr>
          <w:bCs/>
        </w:rPr>
        <w:t>9.</w:t>
      </w:r>
      <w:r w:rsidRPr="00975BFD">
        <w:rPr>
          <w:bCs/>
          <w:lang w:eastAsia="zh-CN"/>
        </w:rPr>
        <w:t>18</w:t>
      </w:r>
      <w:r w:rsidRPr="00975BFD">
        <w:rPr>
          <w:bCs/>
        </w:rPr>
        <w:t>.4</w:t>
      </w:r>
      <w:r w:rsidRPr="00975BFD">
        <w:rPr>
          <w:bCs/>
        </w:rPr>
        <w:tab/>
        <w:t>APIs</w:t>
      </w:r>
      <w:bookmarkEnd w:id="940"/>
    </w:p>
    <w:p w14:paraId="2E5CB76B" w14:textId="77777777" w:rsidR="003655F7" w:rsidRPr="00975BFD" w:rsidRDefault="003655F7" w:rsidP="003655F7">
      <w:pPr>
        <w:pStyle w:val="Heading4"/>
        <w:rPr>
          <w:bCs/>
        </w:rPr>
      </w:pPr>
      <w:bookmarkStart w:id="941" w:name="_Toc177999473"/>
      <w:r w:rsidRPr="00975BFD">
        <w:rPr>
          <w:bCs/>
        </w:rPr>
        <w:t>9.</w:t>
      </w:r>
      <w:r w:rsidRPr="00975BFD">
        <w:rPr>
          <w:rFonts w:eastAsia="DengXian"/>
          <w:bCs/>
          <w:lang w:eastAsia="zh-CN"/>
        </w:rPr>
        <w:t>18</w:t>
      </w:r>
      <w:r w:rsidRPr="00975BFD">
        <w:rPr>
          <w:bCs/>
        </w:rPr>
        <w:t>.4.1</w:t>
      </w:r>
      <w:r w:rsidRPr="00975BFD">
        <w:rPr>
          <w:bCs/>
        </w:rPr>
        <w:tab/>
        <w:t>General</w:t>
      </w:r>
      <w:bookmarkEnd w:id="941"/>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2" w:name="_Toc177999474"/>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2"/>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lastRenderedPageBreak/>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3" w:name="_Toc177999475"/>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6"/>
      <w:bookmarkEnd w:id="943"/>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4" w:name="_Toc134012002"/>
      <w:bookmarkStart w:id="945" w:name="_Toc32523"/>
      <w:bookmarkStart w:id="946" w:name="_Toc106116337"/>
      <w:bookmarkStart w:id="947" w:name="_Toc177999476"/>
      <w:r w:rsidRPr="00975BFD">
        <w:t>Annex A (informative):</w:t>
      </w:r>
      <w:r w:rsidRPr="00975BFD">
        <w:rPr>
          <w:rFonts w:eastAsia="SimSun"/>
          <w:lang w:eastAsia="zh-CN"/>
        </w:rPr>
        <w:br/>
      </w:r>
      <w:r w:rsidRPr="00975BFD">
        <w:t>Deployment models</w:t>
      </w:r>
      <w:bookmarkEnd w:id="944"/>
      <w:bookmarkEnd w:id="945"/>
      <w:bookmarkEnd w:id="946"/>
      <w:bookmarkEnd w:id="947"/>
    </w:p>
    <w:p w14:paraId="598BA592" w14:textId="77777777" w:rsidR="0039271C" w:rsidRPr="00975BFD" w:rsidRDefault="00632768">
      <w:pPr>
        <w:pStyle w:val="Heading1"/>
      </w:pPr>
      <w:bookmarkStart w:id="948" w:name="_Toc134012003"/>
      <w:bookmarkStart w:id="949" w:name="_Toc177999477"/>
      <w:r w:rsidRPr="00975BFD">
        <w:t>A.1</w:t>
      </w:r>
      <w:r w:rsidRPr="00975BFD">
        <w:tab/>
        <w:t>Deployment scenarios</w:t>
      </w:r>
      <w:bookmarkEnd w:id="948"/>
      <w:bookmarkEnd w:id="949"/>
      <w:r w:rsidRPr="00975BFD">
        <w:t xml:space="preserve"> </w:t>
      </w:r>
    </w:p>
    <w:p w14:paraId="5D5BC74D" w14:textId="77777777" w:rsidR="0039271C" w:rsidRPr="00975BFD" w:rsidRDefault="00632768">
      <w:pPr>
        <w:pStyle w:val="Heading2"/>
      </w:pPr>
      <w:bookmarkStart w:id="950" w:name="_Toc134012004"/>
      <w:bookmarkStart w:id="951" w:name="_Toc177999478"/>
      <w:r w:rsidRPr="00975BFD">
        <w:rPr>
          <w:rFonts w:cs="Arial"/>
        </w:rPr>
        <w:t>A.1.1</w:t>
      </w:r>
      <w:r w:rsidRPr="00975BFD">
        <w:tab/>
        <w:t>General</w:t>
      </w:r>
      <w:bookmarkEnd w:id="950"/>
      <w:bookmarkEnd w:id="951"/>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2" w:name="_Toc134012005"/>
      <w:bookmarkStart w:id="953" w:name="_Toc177999479"/>
      <w:r w:rsidRPr="00975BFD">
        <w:t>A.1.2</w:t>
      </w:r>
      <w:r w:rsidRPr="00975BFD">
        <w:tab/>
        <w:t>Centralized NSCE deployment</w:t>
      </w:r>
      <w:bookmarkEnd w:id="952"/>
      <w:bookmarkEnd w:id="953"/>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4" w:name="_MON_1736272058"/>
    <w:bookmarkEnd w:id="954"/>
    <w:p w14:paraId="1668EFB9" w14:textId="77777777" w:rsidR="0039271C" w:rsidRPr="00975BFD" w:rsidRDefault="0039271C">
      <w:pPr>
        <w:pStyle w:val="TH"/>
      </w:pPr>
      <w:r w:rsidRPr="00975BFD">
        <w:object w:dxaOrig="6040" w:dyaOrig="2580" w14:anchorId="1FFA5893">
          <v:shape id="_x0000_i1057" type="#_x0000_t75" style="width:291.45pt;height:166.45pt" o:ole="">
            <v:imagedata r:id="rId80" o:title="" cropbottom="-19254f"/>
          </v:shape>
          <o:OLEObject Type="Embed" ProgID="Word.Document.8" ShapeID="_x0000_i1057" DrawAspect="Content" ObjectID="_1788612038" r:id="rId81"/>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5" w:name="_Toc134012006"/>
      <w:bookmarkStart w:id="956" w:name="_Toc177999480"/>
      <w:r w:rsidRPr="00975BFD">
        <w:lastRenderedPageBreak/>
        <w:t>A.1.3</w:t>
      </w:r>
      <w:r w:rsidRPr="00975BFD">
        <w:tab/>
        <w:t>Distributed NSCE deployment</w:t>
      </w:r>
      <w:bookmarkEnd w:id="955"/>
      <w:bookmarkEnd w:id="956"/>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7" w:name="_1735500627"/>
    <w:bookmarkEnd w:id="957"/>
    <w:p w14:paraId="7DF60FFD" w14:textId="77777777" w:rsidR="0039271C" w:rsidRPr="00975BFD" w:rsidRDefault="0039271C">
      <w:pPr>
        <w:pStyle w:val="TH"/>
      </w:pPr>
      <w:r w:rsidRPr="00975BFD">
        <w:object w:dxaOrig="7742" w:dyaOrig="2992" w14:anchorId="6224B4F9">
          <v:shape id="_x0000_i1058" type="#_x0000_t75" style="width:377.3pt;height:171.65pt" o:ole="">
            <v:imagedata r:id="rId82" o:title="" cropbottom="-19254f"/>
          </v:shape>
          <o:OLEObject Type="Embed" ProgID="Word.Document.8" ShapeID="_x0000_i1058" DrawAspect="Content" ObjectID="_1788612039" r:id="rId83"/>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8" w:name="_Toc134012007"/>
      <w:bookmarkStart w:id="959" w:name="_Toc177999481"/>
      <w:r w:rsidRPr="00975BFD">
        <w:t>A.1.4</w:t>
      </w:r>
      <w:r w:rsidRPr="00975BFD">
        <w:tab/>
        <w:t>NPN NSCE deployment</w:t>
      </w:r>
      <w:bookmarkEnd w:id="958"/>
      <w:bookmarkEnd w:id="959"/>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9" type="#_x0000_t75" style="width:290.3pt;height:166.45pt" o:ole="">
            <v:imagedata r:id="rId84" o:title="" cropbottom="-19254f"/>
          </v:shape>
          <o:OLEObject Type="Embed" ProgID="Word.Document.8" ShapeID="_x0000_i1059" DrawAspect="Content" ObjectID="_1788612040" r:id="rId85"/>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60" w:name="_Toc134012008"/>
      <w:bookmarkStart w:id="961" w:name="_Toc177999482"/>
      <w:r w:rsidRPr="00975BFD">
        <w:t>A.1.5</w:t>
      </w:r>
      <w:r w:rsidRPr="00975BFD">
        <w:tab/>
        <w:t>Edge NSCE deployment</w:t>
      </w:r>
      <w:bookmarkEnd w:id="960"/>
      <w:bookmarkEnd w:id="961"/>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2" w:name="_MON_1736272129"/>
    <w:bookmarkEnd w:id="962"/>
    <w:p w14:paraId="7C46AA00" w14:textId="77777777" w:rsidR="0039271C" w:rsidRPr="00975BFD" w:rsidRDefault="0039271C">
      <w:pPr>
        <w:pStyle w:val="TH"/>
      </w:pPr>
      <w:r w:rsidRPr="00975BFD">
        <w:object w:dxaOrig="5860" w:dyaOrig="2950" w14:anchorId="6747B178">
          <v:shape id="_x0000_i1060" type="#_x0000_t75" style="width:292.05pt;height:191.25pt" o:ole="">
            <v:imagedata r:id="rId86" o:title="" cropbottom="-19254f"/>
          </v:shape>
          <o:OLEObject Type="Embed" ProgID="Word.Document.8" ShapeID="_x0000_i1060" DrawAspect="Content" ObjectID="_1788612041" r:id="rId87"/>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3" w:name="_Toc134012009"/>
      <w:bookmarkStart w:id="964" w:name="_Toc177999483"/>
      <w:r w:rsidRPr="00975BFD">
        <w:t>A.2</w:t>
      </w:r>
      <w:r w:rsidRPr="00975BFD">
        <w:tab/>
        <w:t>Deployment of NSCE server(s) in relation to VAL server and 3GPP system</w:t>
      </w:r>
      <w:bookmarkEnd w:id="963"/>
      <w:bookmarkEnd w:id="964"/>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5" w:name="_Toc134012010"/>
      <w:bookmarkStart w:id="966" w:name="_Toc177999484"/>
      <w:r w:rsidRPr="00975BFD">
        <w:lastRenderedPageBreak/>
        <w:t>A.2.1</w:t>
      </w:r>
      <w:r w:rsidRPr="00975BFD">
        <w:rPr>
          <w:rFonts w:eastAsiaTheme="minorEastAsia"/>
          <w:lang w:eastAsia="zh-CN"/>
        </w:rPr>
        <w:tab/>
        <w:t>C</w:t>
      </w:r>
      <w:r w:rsidRPr="00975BFD">
        <w:t>entralized NSCE deployment</w:t>
      </w:r>
      <w:bookmarkEnd w:id="965"/>
      <w:bookmarkEnd w:id="966"/>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7" w:name="_Toc134012011"/>
      <w:bookmarkStart w:id="968" w:name="_Toc177999485"/>
      <w:r w:rsidRPr="00975BFD">
        <w:t>A.2.2</w:t>
      </w:r>
      <w:r w:rsidRPr="00975BFD">
        <w:rPr>
          <w:rFonts w:eastAsiaTheme="minorEastAsia"/>
          <w:lang w:eastAsia="zh-CN"/>
        </w:rPr>
        <w:tab/>
      </w:r>
      <w:r w:rsidRPr="00975BFD">
        <w:t>Distributed NSCE deployment</w:t>
      </w:r>
      <w:bookmarkEnd w:id="967"/>
      <w:bookmarkEnd w:id="968"/>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69" w:name="_Toc134012012"/>
      <w:bookmarkStart w:id="970" w:name="_Toc177999486"/>
      <w:r w:rsidRPr="00975BFD">
        <w:t>A.3</w:t>
      </w:r>
      <w:r w:rsidRPr="00975BFD">
        <w:tab/>
        <w:t>Deployment of NSCE server(s) in relation to SEAL</w:t>
      </w:r>
      <w:bookmarkEnd w:id="969"/>
      <w:bookmarkEnd w:id="970"/>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71" w:name="_Toc106116338"/>
      <w:bookmarkStart w:id="972" w:name="_Toc20434"/>
      <w:bookmarkStart w:id="973" w:name="_Toc134012013"/>
      <w:bookmarkStart w:id="974" w:name="_Toc177999487"/>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71"/>
      <w:bookmarkEnd w:id="972"/>
      <w:bookmarkEnd w:id="973"/>
      <w:bookmarkEnd w:id="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C00793">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5" w:name="historyclause"/>
            <w:bookmarkEnd w:id="975"/>
            <w:r w:rsidRPr="00975BFD">
              <w:rPr>
                <w:b/>
              </w:rPr>
              <w:t>Change history</w:t>
            </w:r>
          </w:p>
        </w:tc>
      </w:tr>
      <w:tr w:rsidR="0039271C" w:rsidRPr="00975BFD" w14:paraId="723BA5D2" w14:textId="77777777" w:rsidTr="00C00793">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C00793">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C00793">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C00793">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C00793">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88"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C00793">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C00793">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C00793">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C00793">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C00793">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C00793">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C00793">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C00793">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C00793">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C00793">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C00793" w:rsidRPr="00975BFD" w14:paraId="72969A84" w14:textId="77777777" w:rsidTr="00C00793">
        <w:tc>
          <w:tcPr>
            <w:tcW w:w="800" w:type="dxa"/>
            <w:shd w:val="solid" w:color="FFFFFF" w:fill="auto"/>
          </w:tcPr>
          <w:p w14:paraId="73ED3A13" w14:textId="5395CE46" w:rsidR="00C00793" w:rsidRPr="00975BFD" w:rsidRDefault="00C00793" w:rsidP="00C0079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ED9CF27" w14:textId="3A368B24" w:rsidR="00C00793" w:rsidRPr="00975BFD" w:rsidRDefault="00C00793" w:rsidP="00C0079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4ED0CDF" w14:textId="70038152" w:rsidR="00C00793" w:rsidRPr="00C537A5" w:rsidRDefault="00C00793" w:rsidP="00C00793">
            <w:pPr>
              <w:pStyle w:val="TAC"/>
              <w:rPr>
                <w:sz w:val="16"/>
                <w:szCs w:val="16"/>
              </w:rPr>
            </w:pPr>
            <w:r w:rsidRPr="00C00793">
              <w:rPr>
                <w:sz w:val="16"/>
                <w:szCs w:val="16"/>
              </w:rPr>
              <w:t>SP-240307</w:t>
            </w:r>
          </w:p>
        </w:tc>
        <w:tc>
          <w:tcPr>
            <w:tcW w:w="567" w:type="dxa"/>
            <w:shd w:val="solid" w:color="FFFFFF" w:fill="auto"/>
          </w:tcPr>
          <w:p w14:paraId="05138AAD" w14:textId="52BE3CFD" w:rsidR="00C00793" w:rsidRDefault="00C00793" w:rsidP="00C00793">
            <w:pPr>
              <w:pStyle w:val="TAL"/>
              <w:rPr>
                <w:sz w:val="16"/>
                <w:szCs w:val="16"/>
              </w:rPr>
            </w:pPr>
            <w:r>
              <w:rPr>
                <w:sz w:val="16"/>
                <w:szCs w:val="16"/>
              </w:rPr>
              <w:t>0007</w:t>
            </w:r>
          </w:p>
        </w:tc>
        <w:tc>
          <w:tcPr>
            <w:tcW w:w="425" w:type="dxa"/>
            <w:shd w:val="solid" w:color="FFFFFF" w:fill="auto"/>
          </w:tcPr>
          <w:p w14:paraId="59BBC325" w14:textId="2D1372E4" w:rsidR="00C00793" w:rsidRDefault="00C00793" w:rsidP="00C00793">
            <w:pPr>
              <w:pStyle w:val="TAR"/>
              <w:jc w:val="center"/>
              <w:rPr>
                <w:sz w:val="16"/>
                <w:szCs w:val="16"/>
              </w:rPr>
            </w:pPr>
            <w:r>
              <w:rPr>
                <w:sz w:val="16"/>
                <w:szCs w:val="16"/>
              </w:rPr>
              <w:t>1</w:t>
            </w:r>
          </w:p>
        </w:tc>
        <w:tc>
          <w:tcPr>
            <w:tcW w:w="425" w:type="dxa"/>
            <w:shd w:val="solid" w:color="FFFFFF" w:fill="auto"/>
          </w:tcPr>
          <w:p w14:paraId="133A5A68" w14:textId="348013A1" w:rsidR="00C00793" w:rsidRDefault="00C00793" w:rsidP="00C00793">
            <w:pPr>
              <w:pStyle w:val="TAC"/>
              <w:rPr>
                <w:sz w:val="16"/>
                <w:szCs w:val="16"/>
              </w:rPr>
            </w:pPr>
            <w:r>
              <w:rPr>
                <w:sz w:val="16"/>
                <w:szCs w:val="16"/>
              </w:rPr>
              <w:t>F</w:t>
            </w:r>
          </w:p>
        </w:tc>
        <w:tc>
          <w:tcPr>
            <w:tcW w:w="4962" w:type="dxa"/>
            <w:shd w:val="solid" w:color="FFFFFF" w:fill="auto"/>
          </w:tcPr>
          <w:p w14:paraId="40AAF3D7" w14:textId="41529B31" w:rsidR="00C00793" w:rsidRPr="00C537A5" w:rsidRDefault="00C00793" w:rsidP="00C00793">
            <w:pPr>
              <w:pStyle w:val="TAC"/>
              <w:jc w:val="left"/>
              <w:rPr>
                <w:sz w:val="16"/>
                <w:szCs w:val="16"/>
              </w:rPr>
            </w:pPr>
            <w:r w:rsidRPr="00C00793">
              <w:rPr>
                <w:sz w:val="16"/>
                <w:szCs w:val="16"/>
              </w:rPr>
              <w:t>IE Name and Reference Corrections</w:t>
            </w:r>
          </w:p>
        </w:tc>
        <w:tc>
          <w:tcPr>
            <w:tcW w:w="708" w:type="dxa"/>
            <w:shd w:val="solid" w:color="FFFFFF" w:fill="auto"/>
          </w:tcPr>
          <w:p w14:paraId="79595173" w14:textId="021FFF73" w:rsidR="00C00793" w:rsidRPr="00975BFD" w:rsidRDefault="00C00793" w:rsidP="00C00793">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012031" w:rsidRPr="00975BFD" w14:paraId="0CACB9F1" w14:textId="77777777" w:rsidTr="00C00793">
        <w:tc>
          <w:tcPr>
            <w:tcW w:w="800" w:type="dxa"/>
            <w:shd w:val="solid" w:color="FFFFFF" w:fill="auto"/>
          </w:tcPr>
          <w:p w14:paraId="47BFC9ED" w14:textId="0D02229E" w:rsidR="00012031" w:rsidRPr="00975BFD" w:rsidRDefault="00012031" w:rsidP="00012031">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23B26616" w14:textId="25F6C4C4" w:rsidR="00012031" w:rsidRPr="00975BFD" w:rsidRDefault="00012031" w:rsidP="00012031">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E031D6E" w14:textId="06E763FB" w:rsidR="00012031" w:rsidRPr="00C00793" w:rsidRDefault="00012031" w:rsidP="00012031">
            <w:pPr>
              <w:pStyle w:val="TAC"/>
              <w:rPr>
                <w:sz w:val="16"/>
                <w:szCs w:val="16"/>
              </w:rPr>
            </w:pPr>
            <w:r w:rsidRPr="00C00793">
              <w:rPr>
                <w:sz w:val="16"/>
                <w:szCs w:val="16"/>
              </w:rPr>
              <w:t>SP-240307</w:t>
            </w:r>
          </w:p>
        </w:tc>
        <w:tc>
          <w:tcPr>
            <w:tcW w:w="567" w:type="dxa"/>
            <w:shd w:val="solid" w:color="FFFFFF" w:fill="auto"/>
          </w:tcPr>
          <w:p w14:paraId="288CCAB9" w14:textId="318794AA" w:rsidR="00012031" w:rsidRDefault="00012031" w:rsidP="00012031">
            <w:pPr>
              <w:pStyle w:val="TAL"/>
              <w:rPr>
                <w:sz w:val="16"/>
                <w:szCs w:val="16"/>
              </w:rPr>
            </w:pPr>
            <w:r>
              <w:rPr>
                <w:sz w:val="16"/>
                <w:szCs w:val="16"/>
              </w:rPr>
              <w:t>0008</w:t>
            </w:r>
          </w:p>
        </w:tc>
        <w:tc>
          <w:tcPr>
            <w:tcW w:w="425" w:type="dxa"/>
            <w:shd w:val="solid" w:color="FFFFFF" w:fill="auto"/>
          </w:tcPr>
          <w:p w14:paraId="3C49D2CE" w14:textId="0F9E1770" w:rsidR="00012031" w:rsidRDefault="00012031" w:rsidP="00012031">
            <w:pPr>
              <w:pStyle w:val="TAR"/>
              <w:jc w:val="center"/>
              <w:rPr>
                <w:sz w:val="16"/>
                <w:szCs w:val="16"/>
              </w:rPr>
            </w:pPr>
            <w:r>
              <w:rPr>
                <w:sz w:val="16"/>
                <w:szCs w:val="16"/>
              </w:rPr>
              <w:t>2</w:t>
            </w:r>
          </w:p>
        </w:tc>
        <w:tc>
          <w:tcPr>
            <w:tcW w:w="425" w:type="dxa"/>
            <w:shd w:val="solid" w:color="FFFFFF" w:fill="auto"/>
          </w:tcPr>
          <w:p w14:paraId="7728FA21" w14:textId="1AE20C48" w:rsidR="00012031" w:rsidRDefault="00012031" w:rsidP="00012031">
            <w:pPr>
              <w:pStyle w:val="TAC"/>
              <w:rPr>
                <w:sz w:val="16"/>
                <w:szCs w:val="16"/>
              </w:rPr>
            </w:pPr>
            <w:r>
              <w:rPr>
                <w:sz w:val="16"/>
                <w:szCs w:val="16"/>
              </w:rPr>
              <w:t>F</w:t>
            </w:r>
          </w:p>
        </w:tc>
        <w:tc>
          <w:tcPr>
            <w:tcW w:w="4962" w:type="dxa"/>
            <w:shd w:val="solid" w:color="FFFFFF" w:fill="auto"/>
          </w:tcPr>
          <w:p w14:paraId="7A10C742" w14:textId="40AC95F0" w:rsidR="00012031" w:rsidRPr="00C00793" w:rsidRDefault="00012031" w:rsidP="00012031">
            <w:pPr>
              <w:pStyle w:val="TAC"/>
              <w:jc w:val="left"/>
              <w:rPr>
                <w:sz w:val="16"/>
                <w:szCs w:val="16"/>
              </w:rPr>
            </w:pPr>
            <w:r w:rsidRPr="00012031">
              <w:rPr>
                <w:sz w:val="16"/>
                <w:szCs w:val="16"/>
              </w:rPr>
              <w:t>Fault diagnosis subscription request</w:t>
            </w:r>
          </w:p>
        </w:tc>
        <w:tc>
          <w:tcPr>
            <w:tcW w:w="708" w:type="dxa"/>
            <w:shd w:val="solid" w:color="FFFFFF" w:fill="auto"/>
          </w:tcPr>
          <w:p w14:paraId="70B9382B" w14:textId="65D45C82" w:rsidR="00012031" w:rsidRPr="00975BFD" w:rsidRDefault="00012031" w:rsidP="00012031">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971472" w:rsidRPr="00975BFD" w14:paraId="4982B375" w14:textId="77777777" w:rsidTr="00C00793">
        <w:tc>
          <w:tcPr>
            <w:tcW w:w="800" w:type="dxa"/>
            <w:shd w:val="solid" w:color="FFFFFF" w:fill="auto"/>
          </w:tcPr>
          <w:p w14:paraId="6B523995" w14:textId="47DCAC15" w:rsidR="00971472" w:rsidRPr="00975BFD" w:rsidRDefault="00971472" w:rsidP="00971472">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4C78098E" w14:textId="77C289B4" w:rsidR="00971472" w:rsidRPr="00975BFD" w:rsidRDefault="00971472" w:rsidP="00971472">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4137350" w14:textId="7D29A3B1" w:rsidR="00971472" w:rsidRPr="00C00793" w:rsidRDefault="00971472" w:rsidP="00971472">
            <w:pPr>
              <w:pStyle w:val="TAC"/>
              <w:rPr>
                <w:sz w:val="16"/>
                <w:szCs w:val="16"/>
              </w:rPr>
            </w:pPr>
            <w:r w:rsidRPr="00C00793">
              <w:rPr>
                <w:sz w:val="16"/>
                <w:szCs w:val="16"/>
              </w:rPr>
              <w:t>SP-240307</w:t>
            </w:r>
          </w:p>
        </w:tc>
        <w:tc>
          <w:tcPr>
            <w:tcW w:w="567" w:type="dxa"/>
            <w:shd w:val="solid" w:color="FFFFFF" w:fill="auto"/>
          </w:tcPr>
          <w:p w14:paraId="693B9F06" w14:textId="5F9DAF55" w:rsidR="00971472" w:rsidRDefault="00971472" w:rsidP="00971472">
            <w:pPr>
              <w:pStyle w:val="TAL"/>
              <w:rPr>
                <w:sz w:val="16"/>
                <w:szCs w:val="16"/>
              </w:rPr>
            </w:pPr>
            <w:r>
              <w:rPr>
                <w:sz w:val="16"/>
                <w:szCs w:val="16"/>
              </w:rPr>
              <w:t>0010</w:t>
            </w:r>
          </w:p>
        </w:tc>
        <w:tc>
          <w:tcPr>
            <w:tcW w:w="425" w:type="dxa"/>
            <w:shd w:val="solid" w:color="FFFFFF" w:fill="auto"/>
          </w:tcPr>
          <w:p w14:paraId="2F5096A7" w14:textId="1336208F" w:rsidR="00971472" w:rsidRDefault="00971472" w:rsidP="00971472">
            <w:pPr>
              <w:pStyle w:val="TAR"/>
              <w:jc w:val="center"/>
              <w:rPr>
                <w:sz w:val="16"/>
                <w:szCs w:val="16"/>
              </w:rPr>
            </w:pPr>
            <w:r>
              <w:rPr>
                <w:sz w:val="16"/>
                <w:szCs w:val="16"/>
              </w:rPr>
              <w:t>3</w:t>
            </w:r>
          </w:p>
        </w:tc>
        <w:tc>
          <w:tcPr>
            <w:tcW w:w="425" w:type="dxa"/>
            <w:shd w:val="solid" w:color="FFFFFF" w:fill="auto"/>
          </w:tcPr>
          <w:p w14:paraId="41B0469B" w14:textId="7C2B1BA5" w:rsidR="00971472" w:rsidRDefault="00971472" w:rsidP="00971472">
            <w:pPr>
              <w:pStyle w:val="TAC"/>
              <w:rPr>
                <w:sz w:val="16"/>
                <w:szCs w:val="16"/>
              </w:rPr>
            </w:pPr>
            <w:r>
              <w:rPr>
                <w:sz w:val="16"/>
                <w:szCs w:val="16"/>
              </w:rPr>
              <w:t>F</w:t>
            </w:r>
          </w:p>
        </w:tc>
        <w:tc>
          <w:tcPr>
            <w:tcW w:w="4962" w:type="dxa"/>
            <w:shd w:val="solid" w:color="FFFFFF" w:fill="auto"/>
          </w:tcPr>
          <w:p w14:paraId="22917C28" w14:textId="387F2438" w:rsidR="00971472" w:rsidRPr="00012031" w:rsidRDefault="00971472" w:rsidP="00971472">
            <w:pPr>
              <w:pStyle w:val="TAC"/>
              <w:jc w:val="left"/>
              <w:rPr>
                <w:sz w:val="16"/>
                <w:szCs w:val="16"/>
              </w:rPr>
            </w:pPr>
            <w:r w:rsidRPr="00971472">
              <w:rPr>
                <w:sz w:val="16"/>
                <w:szCs w:val="16"/>
              </w:rPr>
              <w:t>Add late notification to the network slice adaptation procedures</w:t>
            </w:r>
          </w:p>
        </w:tc>
        <w:tc>
          <w:tcPr>
            <w:tcW w:w="708" w:type="dxa"/>
            <w:shd w:val="solid" w:color="FFFFFF" w:fill="auto"/>
          </w:tcPr>
          <w:p w14:paraId="4254C7D3" w14:textId="04334456" w:rsidR="00971472" w:rsidRPr="00975BFD" w:rsidRDefault="00971472" w:rsidP="00971472">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517224" w:rsidRPr="00975BFD" w14:paraId="62AD5A13" w14:textId="77777777" w:rsidTr="00C00793">
        <w:tc>
          <w:tcPr>
            <w:tcW w:w="800" w:type="dxa"/>
            <w:shd w:val="solid" w:color="FFFFFF" w:fill="auto"/>
          </w:tcPr>
          <w:p w14:paraId="227BEBF2" w14:textId="58CE2C2D" w:rsidR="00517224" w:rsidRPr="00975BFD" w:rsidRDefault="00517224" w:rsidP="0051722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07176681" w14:textId="7881A86A" w:rsidR="00517224" w:rsidRPr="00975BFD" w:rsidRDefault="00517224" w:rsidP="0051722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27C41032" w14:textId="2126E432" w:rsidR="00517224" w:rsidRPr="00C00793" w:rsidRDefault="00517224" w:rsidP="00517224">
            <w:pPr>
              <w:pStyle w:val="TAC"/>
              <w:rPr>
                <w:sz w:val="16"/>
                <w:szCs w:val="16"/>
              </w:rPr>
            </w:pPr>
            <w:r w:rsidRPr="00C00793">
              <w:rPr>
                <w:sz w:val="16"/>
                <w:szCs w:val="16"/>
              </w:rPr>
              <w:t>SP-240307</w:t>
            </w:r>
          </w:p>
        </w:tc>
        <w:tc>
          <w:tcPr>
            <w:tcW w:w="567" w:type="dxa"/>
            <w:shd w:val="solid" w:color="FFFFFF" w:fill="auto"/>
          </w:tcPr>
          <w:p w14:paraId="27AE23E2" w14:textId="2E2D7E1E" w:rsidR="00517224" w:rsidRDefault="00517224" w:rsidP="00517224">
            <w:pPr>
              <w:pStyle w:val="TAL"/>
              <w:rPr>
                <w:sz w:val="16"/>
                <w:szCs w:val="16"/>
              </w:rPr>
            </w:pPr>
            <w:r>
              <w:rPr>
                <w:sz w:val="16"/>
                <w:szCs w:val="16"/>
              </w:rPr>
              <w:t>0012</w:t>
            </w:r>
          </w:p>
        </w:tc>
        <w:tc>
          <w:tcPr>
            <w:tcW w:w="425" w:type="dxa"/>
            <w:shd w:val="solid" w:color="FFFFFF" w:fill="auto"/>
          </w:tcPr>
          <w:p w14:paraId="5EA36726" w14:textId="58E9A9BD" w:rsidR="00517224" w:rsidRDefault="00517224" w:rsidP="00517224">
            <w:pPr>
              <w:pStyle w:val="TAR"/>
              <w:jc w:val="center"/>
              <w:rPr>
                <w:sz w:val="16"/>
                <w:szCs w:val="16"/>
              </w:rPr>
            </w:pPr>
            <w:r>
              <w:rPr>
                <w:sz w:val="16"/>
                <w:szCs w:val="16"/>
              </w:rPr>
              <w:t>2</w:t>
            </w:r>
          </w:p>
        </w:tc>
        <w:tc>
          <w:tcPr>
            <w:tcW w:w="425" w:type="dxa"/>
            <w:shd w:val="solid" w:color="FFFFFF" w:fill="auto"/>
          </w:tcPr>
          <w:p w14:paraId="3DB8F2AC" w14:textId="4060BFAA" w:rsidR="00517224" w:rsidRDefault="00517224" w:rsidP="00517224">
            <w:pPr>
              <w:pStyle w:val="TAC"/>
              <w:rPr>
                <w:sz w:val="16"/>
                <w:szCs w:val="16"/>
              </w:rPr>
            </w:pPr>
            <w:r>
              <w:rPr>
                <w:sz w:val="16"/>
                <w:szCs w:val="16"/>
              </w:rPr>
              <w:t>F</w:t>
            </w:r>
          </w:p>
        </w:tc>
        <w:tc>
          <w:tcPr>
            <w:tcW w:w="4962" w:type="dxa"/>
            <w:shd w:val="solid" w:color="FFFFFF" w:fill="auto"/>
          </w:tcPr>
          <w:p w14:paraId="7B429077" w14:textId="1E5C9A3A" w:rsidR="00517224" w:rsidRPr="00971472" w:rsidRDefault="00517224" w:rsidP="00517224">
            <w:pPr>
              <w:pStyle w:val="TAC"/>
              <w:jc w:val="left"/>
              <w:rPr>
                <w:sz w:val="16"/>
                <w:szCs w:val="16"/>
              </w:rPr>
            </w:pPr>
            <w:r w:rsidRPr="00517224">
              <w:rPr>
                <w:sz w:val="16"/>
                <w:szCs w:val="16"/>
              </w:rPr>
              <w:t>Correction of Area of interest</w:t>
            </w:r>
          </w:p>
        </w:tc>
        <w:tc>
          <w:tcPr>
            <w:tcW w:w="708" w:type="dxa"/>
            <w:shd w:val="solid" w:color="FFFFFF" w:fill="auto"/>
          </w:tcPr>
          <w:p w14:paraId="43AD1938" w14:textId="2240FE6C" w:rsidR="00517224" w:rsidRPr="00975BFD" w:rsidRDefault="00517224" w:rsidP="00517224">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323741" w:rsidRPr="00975BFD" w14:paraId="14C36DDD" w14:textId="77777777" w:rsidTr="00C00793">
        <w:tc>
          <w:tcPr>
            <w:tcW w:w="800" w:type="dxa"/>
            <w:shd w:val="solid" w:color="FFFFFF" w:fill="auto"/>
          </w:tcPr>
          <w:p w14:paraId="15917676" w14:textId="2E5A43EB" w:rsidR="00323741" w:rsidRPr="00975BFD" w:rsidRDefault="00323741" w:rsidP="00323741">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087A52A1" w14:textId="2B988E8E" w:rsidR="00323741" w:rsidRPr="00975BFD" w:rsidRDefault="00323741" w:rsidP="00323741">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57C0A215" w14:textId="3F5D7B8C" w:rsidR="00323741" w:rsidRPr="00C00793" w:rsidRDefault="00323741" w:rsidP="00323741">
            <w:pPr>
              <w:pStyle w:val="TAC"/>
              <w:rPr>
                <w:sz w:val="16"/>
                <w:szCs w:val="16"/>
              </w:rPr>
            </w:pPr>
            <w:r w:rsidRPr="00C00793">
              <w:rPr>
                <w:sz w:val="16"/>
                <w:szCs w:val="16"/>
              </w:rPr>
              <w:t>SP-240</w:t>
            </w:r>
            <w:r>
              <w:rPr>
                <w:sz w:val="16"/>
                <w:szCs w:val="16"/>
              </w:rPr>
              <w:t>760</w:t>
            </w:r>
          </w:p>
        </w:tc>
        <w:tc>
          <w:tcPr>
            <w:tcW w:w="567" w:type="dxa"/>
            <w:shd w:val="solid" w:color="FFFFFF" w:fill="auto"/>
          </w:tcPr>
          <w:p w14:paraId="1416F74B" w14:textId="741522F4" w:rsidR="00323741" w:rsidRDefault="00323741" w:rsidP="00323741">
            <w:pPr>
              <w:pStyle w:val="TAL"/>
              <w:rPr>
                <w:sz w:val="16"/>
                <w:szCs w:val="16"/>
              </w:rPr>
            </w:pPr>
            <w:r>
              <w:rPr>
                <w:sz w:val="16"/>
                <w:szCs w:val="16"/>
              </w:rPr>
              <w:t>0020</w:t>
            </w:r>
          </w:p>
        </w:tc>
        <w:tc>
          <w:tcPr>
            <w:tcW w:w="425" w:type="dxa"/>
            <w:shd w:val="solid" w:color="FFFFFF" w:fill="auto"/>
          </w:tcPr>
          <w:p w14:paraId="5019AECB" w14:textId="3FE3DD14" w:rsidR="00323741" w:rsidRDefault="00323741" w:rsidP="00323741">
            <w:pPr>
              <w:pStyle w:val="TAR"/>
              <w:jc w:val="center"/>
              <w:rPr>
                <w:sz w:val="16"/>
                <w:szCs w:val="16"/>
              </w:rPr>
            </w:pPr>
          </w:p>
        </w:tc>
        <w:tc>
          <w:tcPr>
            <w:tcW w:w="425" w:type="dxa"/>
            <w:shd w:val="solid" w:color="FFFFFF" w:fill="auto"/>
          </w:tcPr>
          <w:p w14:paraId="04538495" w14:textId="022FEF60" w:rsidR="00323741" w:rsidRDefault="00323741" w:rsidP="00323741">
            <w:pPr>
              <w:pStyle w:val="TAC"/>
              <w:rPr>
                <w:sz w:val="16"/>
                <w:szCs w:val="16"/>
              </w:rPr>
            </w:pPr>
            <w:r>
              <w:rPr>
                <w:sz w:val="16"/>
                <w:szCs w:val="16"/>
              </w:rPr>
              <w:t>F</w:t>
            </w:r>
          </w:p>
        </w:tc>
        <w:tc>
          <w:tcPr>
            <w:tcW w:w="4962" w:type="dxa"/>
            <w:shd w:val="solid" w:color="FFFFFF" w:fill="auto"/>
          </w:tcPr>
          <w:p w14:paraId="1311EBA6" w14:textId="29224F03" w:rsidR="00323741" w:rsidRPr="00517224" w:rsidRDefault="00323741" w:rsidP="00323741">
            <w:pPr>
              <w:pStyle w:val="TAC"/>
              <w:jc w:val="left"/>
              <w:rPr>
                <w:sz w:val="16"/>
                <w:szCs w:val="16"/>
              </w:rPr>
            </w:pPr>
            <w:r w:rsidRPr="00323741">
              <w:rPr>
                <w:sz w:val="16"/>
                <w:szCs w:val="16"/>
              </w:rPr>
              <w:t>Correction of Procedure name</w:t>
            </w:r>
          </w:p>
        </w:tc>
        <w:tc>
          <w:tcPr>
            <w:tcW w:w="708" w:type="dxa"/>
            <w:shd w:val="solid" w:color="FFFFFF" w:fill="auto"/>
          </w:tcPr>
          <w:p w14:paraId="3189F687" w14:textId="1BF231B7" w:rsidR="00323741" w:rsidRPr="00975BFD" w:rsidRDefault="00323741" w:rsidP="00323741">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3</w:t>
            </w:r>
            <w:r w:rsidRPr="00975BFD">
              <w:rPr>
                <w:rFonts w:eastAsia="SimSun"/>
                <w:sz w:val="16"/>
                <w:szCs w:val="16"/>
                <w:lang w:eastAsia="zh-CN"/>
              </w:rPr>
              <w:t>.0</w:t>
            </w:r>
          </w:p>
        </w:tc>
      </w:tr>
      <w:tr w:rsidR="00E4348C" w:rsidRPr="00975BFD" w14:paraId="55AE49F8" w14:textId="77777777" w:rsidTr="00C00793">
        <w:tc>
          <w:tcPr>
            <w:tcW w:w="800" w:type="dxa"/>
            <w:shd w:val="solid" w:color="FFFFFF" w:fill="auto"/>
          </w:tcPr>
          <w:p w14:paraId="0460C47D" w14:textId="5CA869A7" w:rsidR="00E4348C" w:rsidRPr="00975BFD" w:rsidRDefault="00E4348C" w:rsidP="00E4348C">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0F5E933B" w14:textId="43EA1C49" w:rsidR="00E4348C" w:rsidRPr="00975BFD" w:rsidRDefault="00E4348C" w:rsidP="00E4348C">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3A42EB2B" w14:textId="074BF696" w:rsidR="00E4348C" w:rsidRPr="00C00793" w:rsidRDefault="00E4348C" w:rsidP="00E4348C">
            <w:pPr>
              <w:pStyle w:val="TAC"/>
              <w:rPr>
                <w:sz w:val="16"/>
                <w:szCs w:val="16"/>
              </w:rPr>
            </w:pPr>
            <w:r w:rsidRPr="00C00793">
              <w:rPr>
                <w:sz w:val="16"/>
                <w:szCs w:val="16"/>
              </w:rPr>
              <w:t>SP-240</w:t>
            </w:r>
            <w:r>
              <w:rPr>
                <w:sz w:val="16"/>
                <w:szCs w:val="16"/>
              </w:rPr>
              <w:t>760</w:t>
            </w:r>
          </w:p>
        </w:tc>
        <w:tc>
          <w:tcPr>
            <w:tcW w:w="567" w:type="dxa"/>
            <w:shd w:val="solid" w:color="FFFFFF" w:fill="auto"/>
          </w:tcPr>
          <w:p w14:paraId="344494F5" w14:textId="07C3AA18" w:rsidR="00E4348C" w:rsidRDefault="00E4348C" w:rsidP="00E4348C">
            <w:pPr>
              <w:pStyle w:val="TAL"/>
              <w:rPr>
                <w:sz w:val="16"/>
                <w:szCs w:val="16"/>
              </w:rPr>
            </w:pPr>
            <w:r>
              <w:rPr>
                <w:sz w:val="16"/>
                <w:szCs w:val="16"/>
              </w:rPr>
              <w:t>0023</w:t>
            </w:r>
          </w:p>
        </w:tc>
        <w:tc>
          <w:tcPr>
            <w:tcW w:w="425" w:type="dxa"/>
            <w:shd w:val="solid" w:color="FFFFFF" w:fill="auto"/>
          </w:tcPr>
          <w:p w14:paraId="461347A8" w14:textId="585E2549" w:rsidR="00E4348C" w:rsidRDefault="00E4348C" w:rsidP="00E4348C">
            <w:pPr>
              <w:pStyle w:val="TAR"/>
              <w:jc w:val="center"/>
              <w:rPr>
                <w:sz w:val="16"/>
                <w:szCs w:val="16"/>
              </w:rPr>
            </w:pPr>
            <w:r>
              <w:rPr>
                <w:sz w:val="16"/>
                <w:szCs w:val="16"/>
              </w:rPr>
              <w:t>3</w:t>
            </w:r>
          </w:p>
        </w:tc>
        <w:tc>
          <w:tcPr>
            <w:tcW w:w="425" w:type="dxa"/>
            <w:shd w:val="solid" w:color="FFFFFF" w:fill="auto"/>
          </w:tcPr>
          <w:p w14:paraId="6CB0CAE6" w14:textId="0AD224C9" w:rsidR="00E4348C" w:rsidRDefault="00E4348C" w:rsidP="00E4348C">
            <w:pPr>
              <w:pStyle w:val="TAC"/>
              <w:rPr>
                <w:sz w:val="16"/>
                <w:szCs w:val="16"/>
              </w:rPr>
            </w:pPr>
            <w:r>
              <w:rPr>
                <w:sz w:val="16"/>
                <w:szCs w:val="16"/>
              </w:rPr>
              <w:t>F</w:t>
            </w:r>
          </w:p>
        </w:tc>
        <w:tc>
          <w:tcPr>
            <w:tcW w:w="4962" w:type="dxa"/>
            <w:shd w:val="solid" w:color="FFFFFF" w:fill="auto"/>
          </w:tcPr>
          <w:p w14:paraId="5564D5B6" w14:textId="5C62E6EE" w:rsidR="00E4348C" w:rsidRPr="00323741" w:rsidRDefault="00E4348C" w:rsidP="00E4348C">
            <w:pPr>
              <w:pStyle w:val="TAC"/>
              <w:jc w:val="left"/>
              <w:rPr>
                <w:sz w:val="16"/>
                <w:szCs w:val="16"/>
              </w:rPr>
            </w:pPr>
            <w:r w:rsidRPr="00E4348C">
              <w:rPr>
                <w:sz w:val="16"/>
                <w:szCs w:val="16"/>
              </w:rPr>
              <w:t>Update on predictive slice modification in Inter-PLMN based slice service continuity</w:t>
            </w:r>
          </w:p>
        </w:tc>
        <w:tc>
          <w:tcPr>
            <w:tcW w:w="708" w:type="dxa"/>
            <w:shd w:val="solid" w:color="FFFFFF" w:fill="auto"/>
          </w:tcPr>
          <w:p w14:paraId="18678036" w14:textId="52D9F9EA" w:rsidR="00E4348C" w:rsidRPr="00975BFD" w:rsidRDefault="00E4348C" w:rsidP="00E4348C">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3</w:t>
            </w:r>
            <w:r w:rsidRPr="00975BFD">
              <w:rPr>
                <w:rFonts w:eastAsia="SimSun"/>
                <w:sz w:val="16"/>
                <w:szCs w:val="16"/>
                <w:lang w:eastAsia="zh-CN"/>
              </w:rPr>
              <w:t>.0</w:t>
            </w:r>
          </w:p>
        </w:tc>
      </w:tr>
      <w:tr w:rsidR="00AE5DD0" w:rsidRPr="00975BFD" w14:paraId="1DD2CEEF" w14:textId="77777777" w:rsidTr="00C00793">
        <w:tc>
          <w:tcPr>
            <w:tcW w:w="800" w:type="dxa"/>
            <w:shd w:val="solid" w:color="FFFFFF" w:fill="auto"/>
          </w:tcPr>
          <w:p w14:paraId="2B277115" w14:textId="5262704D" w:rsidR="00AE5DD0" w:rsidRPr="00975BFD" w:rsidRDefault="00AE5DD0" w:rsidP="00AE5DD0">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2329E9B4" w14:textId="257B08B9" w:rsidR="00AE5DD0" w:rsidRPr="00975BFD" w:rsidRDefault="00AE5DD0" w:rsidP="00AE5DD0">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19F76547" w14:textId="7C0A775F" w:rsidR="00AE5DD0" w:rsidRPr="00C00793" w:rsidRDefault="00AE5DD0" w:rsidP="00AE5DD0">
            <w:pPr>
              <w:pStyle w:val="TAC"/>
              <w:rPr>
                <w:sz w:val="16"/>
                <w:szCs w:val="16"/>
              </w:rPr>
            </w:pPr>
            <w:r w:rsidRPr="00C00793">
              <w:rPr>
                <w:sz w:val="16"/>
                <w:szCs w:val="16"/>
              </w:rPr>
              <w:t>SP-240</w:t>
            </w:r>
            <w:r>
              <w:rPr>
                <w:sz w:val="16"/>
                <w:szCs w:val="16"/>
              </w:rPr>
              <w:t>760</w:t>
            </w:r>
          </w:p>
        </w:tc>
        <w:tc>
          <w:tcPr>
            <w:tcW w:w="567" w:type="dxa"/>
            <w:shd w:val="solid" w:color="FFFFFF" w:fill="auto"/>
          </w:tcPr>
          <w:p w14:paraId="42F501D3" w14:textId="1BC056A3" w:rsidR="00AE5DD0" w:rsidRDefault="00AE5DD0" w:rsidP="00AE5DD0">
            <w:pPr>
              <w:pStyle w:val="TAL"/>
              <w:rPr>
                <w:sz w:val="16"/>
                <w:szCs w:val="16"/>
              </w:rPr>
            </w:pPr>
            <w:r>
              <w:rPr>
                <w:sz w:val="16"/>
                <w:szCs w:val="16"/>
              </w:rPr>
              <w:t>0025</w:t>
            </w:r>
          </w:p>
        </w:tc>
        <w:tc>
          <w:tcPr>
            <w:tcW w:w="425" w:type="dxa"/>
            <w:shd w:val="solid" w:color="FFFFFF" w:fill="auto"/>
          </w:tcPr>
          <w:p w14:paraId="4C53DBDC" w14:textId="75D8F031" w:rsidR="00AE5DD0" w:rsidRDefault="00AE5DD0" w:rsidP="00AE5DD0">
            <w:pPr>
              <w:pStyle w:val="TAR"/>
              <w:jc w:val="center"/>
              <w:rPr>
                <w:sz w:val="16"/>
                <w:szCs w:val="16"/>
              </w:rPr>
            </w:pPr>
            <w:r>
              <w:rPr>
                <w:sz w:val="16"/>
                <w:szCs w:val="16"/>
              </w:rPr>
              <w:t>1</w:t>
            </w:r>
          </w:p>
        </w:tc>
        <w:tc>
          <w:tcPr>
            <w:tcW w:w="425" w:type="dxa"/>
            <w:shd w:val="solid" w:color="FFFFFF" w:fill="auto"/>
          </w:tcPr>
          <w:p w14:paraId="48266974" w14:textId="4BCE88C5" w:rsidR="00AE5DD0" w:rsidRDefault="00AE5DD0" w:rsidP="00AE5DD0">
            <w:pPr>
              <w:pStyle w:val="TAC"/>
              <w:rPr>
                <w:sz w:val="16"/>
                <w:szCs w:val="16"/>
              </w:rPr>
            </w:pPr>
            <w:r>
              <w:rPr>
                <w:sz w:val="16"/>
                <w:szCs w:val="16"/>
              </w:rPr>
              <w:t>F</w:t>
            </w:r>
          </w:p>
        </w:tc>
        <w:tc>
          <w:tcPr>
            <w:tcW w:w="4962" w:type="dxa"/>
            <w:shd w:val="solid" w:color="FFFFFF" w:fill="auto"/>
          </w:tcPr>
          <w:p w14:paraId="04A85B84" w14:textId="1929F44F" w:rsidR="00AE5DD0" w:rsidRPr="00E4348C" w:rsidRDefault="00AE5DD0" w:rsidP="00AE5DD0">
            <w:pPr>
              <w:pStyle w:val="TAC"/>
              <w:jc w:val="left"/>
              <w:rPr>
                <w:sz w:val="16"/>
                <w:szCs w:val="16"/>
              </w:rPr>
            </w:pPr>
            <w:r w:rsidRPr="00AE5DD0">
              <w:rPr>
                <w:sz w:val="16"/>
                <w:szCs w:val="16"/>
              </w:rPr>
              <w:t>UE IP address preservation indicator deletion</w:t>
            </w:r>
          </w:p>
        </w:tc>
        <w:tc>
          <w:tcPr>
            <w:tcW w:w="708" w:type="dxa"/>
            <w:shd w:val="solid" w:color="FFFFFF" w:fill="auto"/>
          </w:tcPr>
          <w:p w14:paraId="49CB784C" w14:textId="3B4E30E7" w:rsidR="00AE5DD0" w:rsidRPr="00975BFD" w:rsidRDefault="00AE5DD0" w:rsidP="00AE5DD0">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3</w:t>
            </w:r>
            <w:r w:rsidRPr="00975BFD">
              <w:rPr>
                <w:rFonts w:eastAsia="SimSun"/>
                <w:sz w:val="16"/>
                <w:szCs w:val="16"/>
                <w:lang w:eastAsia="zh-CN"/>
              </w:rPr>
              <w:t>.0</w:t>
            </w:r>
          </w:p>
        </w:tc>
      </w:tr>
      <w:tr w:rsidR="00EE54F0" w:rsidRPr="00975BFD" w14:paraId="6F133BF0" w14:textId="77777777" w:rsidTr="00C00793">
        <w:tc>
          <w:tcPr>
            <w:tcW w:w="800" w:type="dxa"/>
            <w:shd w:val="solid" w:color="FFFFFF" w:fill="auto"/>
          </w:tcPr>
          <w:p w14:paraId="1EE9104B" w14:textId="7A650BA6" w:rsidR="00EE54F0" w:rsidRPr="00975BFD" w:rsidRDefault="00EE54F0" w:rsidP="00EE54F0">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w:t>
            </w:r>
            <w:r>
              <w:rPr>
                <w:rFonts w:eastAsia="SimSun"/>
                <w:sz w:val="16"/>
                <w:szCs w:val="16"/>
                <w:lang w:eastAsia="zh-CN"/>
              </w:rPr>
              <w:t>9</w:t>
            </w:r>
          </w:p>
        </w:tc>
        <w:tc>
          <w:tcPr>
            <w:tcW w:w="760" w:type="dxa"/>
            <w:shd w:val="solid" w:color="FFFFFF" w:fill="auto"/>
          </w:tcPr>
          <w:p w14:paraId="6E22BD4F" w14:textId="210546A7" w:rsidR="00EE54F0" w:rsidRPr="00975BFD" w:rsidRDefault="00EE54F0" w:rsidP="00EE54F0">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5</w:t>
            </w:r>
          </w:p>
        </w:tc>
        <w:tc>
          <w:tcPr>
            <w:tcW w:w="992" w:type="dxa"/>
            <w:shd w:val="solid" w:color="FFFFFF" w:fill="auto"/>
          </w:tcPr>
          <w:p w14:paraId="45C580C3" w14:textId="58A1C7F8" w:rsidR="00EE54F0" w:rsidRPr="00C00793" w:rsidRDefault="00EE54F0" w:rsidP="00EE54F0">
            <w:pPr>
              <w:pStyle w:val="TAC"/>
              <w:rPr>
                <w:sz w:val="16"/>
                <w:szCs w:val="16"/>
              </w:rPr>
            </w:pPr>
            <w:r w:rsidRPr="00EE54F0">
              <w:rPr>
                <w:sz w:val="16"/>
                <w:szCs w:val="16"/>
              </w:rPr>
              <w:t>SP-241215</w:t>
            </w:r>
          </w:p>
        </w:tc>
        <w:tc>
          <w:tcPr>
            <w:tcW w:w="567" w:type="dxa"/>
            <w:shd w:val="solid" w:color="FFFFFF" w:fill="auto"/>
          </w:tcPr>
          <w:p w14:paraId="44E9A137" w14:textId="1E806873" w:rsidR="00EE54F0" w:rsidRDefault="00EE54F0" w:rsidP="00EE54F0">
            <w:pPr>
              <w:pStyle w:val="TAL"/>
              <w:rPr>
                <w:sz w:val="16"/>
                <w:szCs w:val="16"/>
              </w:rPr>
            </w:pPr>
            <w:r>
              <w:rPr>
                <w:sz w:val="16"/>
                <w:szCs w:val="16"/>
              </w:rPr>
              <w:t>002</w:t>
            </w:r>
            <w:r>
              <w:rPr>
                <w:sz w:val="16"/>
                <w:szCs w:val="16"/>
              </w:rPr>
              <w:t>9</w:t>
            </w:r>
          </w:p>
        </w:tc>
        <w:tc>
          <w:tcPr>
            <w:tcW w:w="425" w:type="dxa"/>
            <w:shd w:val="solid" w:color="FFFFFF" w:fill="auto"/>
          </w:tcPr>
          <w:p w14:paraId="51DA95CB" w14:textId="17704791" w:rsidR="00EE54F0" w:rsidRDefault="00EE54F0" w:rsidP="00EE54F0">
            <w:pPr>
              <w:pStyle w:val="TAR"/>
              <w:jc w:val="center"/>
              <w:rPr>
                <w:sz w:val="16"/>
                <w:szCs w:val="16"/>
              </w:rPr>
            </w:pPr>
            <w:r>
              <w:rPr>
                <w:sz w:val="16"/>
                <w:szCs w:val="16"/>
              </w:rPr>
              <w:t>2</w:t>
            </w:r>
          </w:p>
        </w:tc>
        <w:tc>
          <w:tcPr>
            <w:tcW w:w="425" w:type="dxa"/>
            <w:shd w:val="solid" w:color="FFFFFF" w:fill="auto"/>
          </w:tcPr>
          <w:p w14:paraId="49B16C48" w14:textId="65D41933" w:rsidR="00EE54F0" w:rsidRDefault="00EE54F0" w:rsidP="00EE54F0">
            <w:pPr>
              <w:pStyle w:val="TAC"/>
              <w:rPr>
                <w:sz w:val="16"/>
                <w:szCs w:val="16"/>
              </w:rPr>
            </w:pPr>
            <w:r>
              <w:rPr>
                <w:sz w:val="16"/>
                <w:szCs w:val="16"/>
              </w:rPr>
              <w:t>F</w:t>
            </w:r>
          </w:p>
        </w:tc>
        <w:tc>
          <w:tcPr>
            <w:tcW w:w="4962" w:type="dxa"/>
            <w:shd w:val="solid" w:color="FFFFFF" w:fill="auto"/>
          </w:tcPr>
          <w:p w14:paraId="3693D056" w14:textId="5371CBBF" w:rsidR="00EE54F0" w:rsidRPr="00AE5DD0" w:rsidRDefault="00EE54F0" w:rsidP="00EE54F0">
            <w:pPr>
              <w:pStyle w:val="TAC"/>
              <w:jc w:val="left"/>
              <w:rPr>
                <w:sz w:val="16"/>
                <w:szCs w:val="16"/>
              </w:rPr>
            </w:pPr>
            <w:r w:rsidRPr="00EE54F0">
              <w:rPr>
                <w:sz w:val="16"/>
                <w:szCs w:val="16"/>
              </w:rPr>
              <w:t>Adding a note on predictive slice modification in inter-PLMN based slice service continuity</w:t>
            </w:r>
          </w:p>
        </w:tc>
        <w:tc>
          <w:tcPr>
            <w:tcW w:w="708" w:type="dxa"/>
            <w:shd w:val="solid" w:color="FFFFFF" w:fill="auto"/>
          </w:tcPr>
          <w:p w14:paraId="5FAC4656" w14:textId="3F7F05A9" w:rsidR="00EE54F0" w:rsidRPr="00975BFD" w:rsidRDefault="00EE54F0" w:rsidP="00EE54F0">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4</w:t>
            </w:r>
            <w:r w:rsidRPr="00975BFD">
              <w:rPr>
                <w:rFonts w:eastAsia="SimSun"/>
                <w:sz w:val="16"/>
                <w:szCs w:val="16"/>
                <w:lang w:eastAsia="zh-CN"/>
              </w:rPr>
              <w:t>.0</w:t>
            </w:r>
          </w:p>
        </w:tc>
      </w:tr>
    </w:tbl>
    <w:p w14:paraId="12FFED2E" w14:textId="77777777" w:rsidR="0039271C" w:rsidRPr="00975BFD" w:rsidRDefault="0039271C"/>
    <w:sectPr w:rsidR="0039271C" w:rsidRPr="00975BFD" w:rsidSect="009D6270">
      <w:headerReference w:type="default" r:id="rId89"/>
      <w:footerReference w:type="default" r:id="rId9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DF8D37" w14:textId="77777777" w:rsidR="00C5324A" w:rsidRDefault="00C5324A" w:rsidP="0039271C">
      <w:pPr>
        <w:spacing w:after="0"/>
      </w:pPr>
      <w:r>
        <w:separator/>
      </w:r>
    </w:p>
  </w:endnote>
  <w:endnote w:type="continuationSeparator" w:id="0">
    <w:p w14:paraId="1FB3E9F1" w14:textId="77777777" w:rsidR="00C5324A" w:rsidRDefault="00C5324A"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7295D5" w14:textId="77777777" w:rsidR="00C5324A" w:rsidRDefault="00C5324A">
      <w:pPr>
        <w:spacing w:after="0"/>
      </w:pPr>
      <w:r>
        <w:separator/>
      </w:r>
    </w:p>
  </w:footnote>
  <w:footnote w:type="continuationSeparator" w:id="0">
    <w:p w14:paraId="455A015C" w14:textId="77777777" w:rsidR="00C5324A" w:rsidRDefault="00C532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E8936B" w14:textId="5734A356"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B44">
      <w:rPr>
        <w:rFonts w:ascii="Arial" w:hAnsi="Arial" w:cs="Arial"/>
        <w:b/>
        <w:noProof/>
        <w:sz w:val="18"/>
        <w:szCs w:val="18"/>
      </w:rPr>
      <w:t>3GPP TS 23.435 V18.4.0 (2024-09)</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38F72639"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B44">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2031"/>
    <w:rsid w:val="00015B32"/>
    <w:rsid w:val="00017875"/>
    <w:rsid w:val="00017F2A"/>
    <w:rsid w:val="00032554"/>
    <w:rsid w:val="00032B53"/>
    <w:rsid w:val="00033397"/>
    <w:rsid w:val="00037ADA"/>
    <w:rsid w:val="00040095"/>
    <w:rsid w:val="00050518"/>
    <w:rsid w:val="00051834"/>
    <w:rsid w:val="0005315A"/>
    <w:rsid w:val="000535BA"/>
    <w:rsid w:val="00054A22"/>
    <w:rsid w:val="00062023"/>
    <w:rsid w:val="000655A6"/>
    <w:rsid w:val="00066A9C"/>
    <w:rsid w:val="000700EC"/>
    <w:rsid w:val="00074AFC"/>
    <w:rsid w:val="0007799B"/>
    <w:rsid w:val="00080512"/>
    <w:rsid w:val="0008204B"/>
    <w:rsid w:val="000849BE"/>
    <w:rsid w:val="00084D8D"/>
    <w:rsid w:val="000930DE"/>
    <w:rsid w:val="000A2E15"/>
    <w:rsid w:val="000B1018"/>
    <w:rsid w:val="000C47C3"/>
    <w:rsid w:val="000C6277"/>
    <w:rsid w:val="000D17E3"/>
    <w:rsid w:val="000D58AB"/>
    <w:rsid w:val="000D69BD"/>
    <w:rsid w:val="000D7A47"/>
    <w:rsid w:val="000E4E0C"/>
    <w:rsid w:val="000E7B40"/>
    <w:rsid w:val="000F3FEE"/>
    <w:rsid w:val="001018A0"/>
    <w:rsid w:val="00102F8F"/>
    <w:rsid w:val="001045EB"/>
    <w:rsid w:val="00106112"/>
    <w:rsid w:val="001118F3"/>
    <w:rsid w:val="00111DB4"/>
    <w:rsid w:val="00113971"/>
    <w:rsid w:val="001155F6"/>
    <w:rsid w:val="00116388"/>
    <w:rsid w:val="001246A8"/>
    <w:rsid w:val="0012560F"/>
    <w:rsid w:val="00133525"/>
    <w:rsid w:val="001437C7"/>
    <w:rsid w:val="00143D47"/>
    <w:rsid w:val="00144534"/>
    <w:rsid w:val="00144F91"/>
    <w:rsid w:val="001470F4"/>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E0355"/>
    <w:rsid w:val="001F0C1D"/>
    <w:rsid w:val="001F1132"/>
    <w:rsid w:val="001F168B"/>
    <w:rsid w:val="001F2BAD"/>
    <w:rsid w:val="001F4CE8"/>
    <w:rsid w:val="001F6A4C"/>
    <w:rsid w:val="0020254E"/>
    <w:rsid w:val="00203208"/>
    <w:rsid w:val="00203CE7"/>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5F81"/>
    <w:rsid w:val="002F1014"/>
    <w:rsid w:val="002F5E0D"/>
    <w:rsid w:val="0030522E"/>
    <w:rsid w:val="00307E9E"/>
    <w:rsid w:val="00313D9C"/>
    <w:rsid w:val="00315368"/>
    <w:rsid w:val="003172DC"/>
    <w:rsid w:val="003213AB"/>
    <w:rsid w:val="00323741"/>
    <w:rsid w:val="00325939"/>
    <w:rsid w:val="003367E9"/>
    <w:rsid w:val="00341DBC"/>
    <w:rsid w:val="00342D33"/>
    <w:rsid w:val="00343D2D"/>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B055D"/>
    <w:rsid w:val="003C3971"/>
    <w:rsid w:val="003D0C29"/>
    <w:rsid w:val="003D485A"/>
    <w:rsid w:val="003D6A05"/>
    <w:rsid w:val="003E334F"/>
    <w:rsid w:val="003E6B40"/>
    <w:rsid w:val="003F2ADE"/>
    <w:rsid w:val="00411221"/>
    <w:rsid w:val="004139C0"/>
    <w:rsid w:val="004158C6"/>
    <w:rsid w:val="00423334"/>
    <w:rsid w:val="00425C4C"/>
    <w:rsid w:val="00432B5D"/>
    <w:rsid w:val="004345EC"/>
    <w:rsid w:val="004362E9"/>
    <w:rsid w:val="00446E02"/>
    <w:rsid w:val="00447E00"/>
    <w:rsid w:val="00452049"/>
    <w:rsid w:val="00452EAE"/>
    <w:rsid w:val="00456223"/>
    <w:rsid w:val="00460C60"/>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0240F"/>
    <w:rsid w:val="00512EC6"/>
    <w:rsid w:val="00517224"/>
    <w:rsid w:val="00520391"/>
    <w:rsid w:val="0053388B"/>
    <w:rsid w:val="00535773"/>
    <w:rsid w:val="0054046B"/>
    <w:rsid w:val="00540CE8"/>
    <w:rsid w:val="00543E6C"/>
    <w:rsid w:val="005523CB"/>
    <w:rsid w:val="00557A5A"/>
    <w:rsid w:val="0056167A"/>
    <w:rsid w:val="00565087"/>
    <w:rsid w:val="00565E14"/>
    <w:rsid w:val="00566127"/>
    <w:rsid w:val="00571706"/>
    <w:rsid w:val="00575BBB"/>
    <w:rsid w:val="005805A8"/>
    <w:rsid w:val="00582ACE"/>
    <w:rsid w:val="00584FF0"/>
    <w:rsid w:val="005860F2"/>
    <w:rsid w:val="00594BDE"/>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4677"/>
    <w:rsid w:val="00675508"/>
    <w:rsid w:val="00675A7B"/>
    <w:rsid w:val="006912E9"/>
    <w:rsid w:val="00693591"/>
    <w:rsid w:val="0069371C"/>
    <w:rsid w:val="006A323F"/>
    <w:rsid w:val="006A708B"/>
    <w:rsid w:val="006A775D"/>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620"/>
    <w:rsid w:val="0072089A"/>
    <w:rsid w:val="00723A36"/>
    <w:rsid w:val="0072427B"/>
    <w:rsid w:val="0072671B"/>
    <w:rsid w:val="007274C3"/>
    <w:rsid w:val="00734A5B"/>
    <w:rsid w:val="00734EF5"/>
    <w:rsid w:val="0074026F"/>
    <w:rsid w:val="00741528"/>
    <w:rsid w:val="00741900"/>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93FCD"/>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9B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603"/>
    <w:rsid w:val="008B47F2"/>
    <w:rsid w:val="008C384C"/>
    <w:rsid w:val="008C5ADD"/>
    <w:rsid w:val="008C5DD4"/>
    <w:rsid w:val="008C6399"/>
    <w:rsid w:val="008C6FB8"/>
    <w:rsid w:val="008D079D"/>
    <w:rsid w:val="008D0FCF"/>
    <w:rsid w:val="008D18C1"/>
    <w:rsid w:val="008D3867"/>
    <w:rsid w:val="008E2D68"/>
    <w:rsid w:val="008E2F13"/>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1472"/>
    <w:rsid w:val="0097221F"/>
    <w:rsid w:val="00975BFD"/>
    <w:rsid w:val="00982C27"/>
    <w:rsid w:val="0098795E"/>
    <w:rsid w:val="009A15BC"/>
    <w:rsid w:val="009A43CA"/>
    <w:rsid w:val="009B2A48"/>
    <w:rsid w:val="009C06DE"/>
    <w:rsid w:val="009C0E32"/>
    <w:rsid w:val="009C1B44"/>
    <w:rsid w:val="009C6C51"/>
    <w:rsid w:val="009C6EDD"/>
    <w:rsid w:val="009C7A8E"/>
    <w:rsid w:val="009D2BA4"/>
    <w:rsid w:val="009D6270"/>
    <w:rsid w:val="009D7390"/>
    <w:rsid w:val="009E1EC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12F"/>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5DD0"/>
    <w:rsid w:val="00AE65E2"/>
    <w:rsid w:val="00AF1460"/>
    <w:rsid w:val="00B011BB"/>
    <w:rsid w:val="00B061A2"/>
    <w:rsid w:val="00B1535E"/>
    <w:rsid w:val="00B1540B"/>
    <w:rsid w:val="00B15449"/>
    <w:rsid w:val="00B1665F"/>
    <w:rsid w:val="00B16800"/>
    <w:rsid w:val="00B1757C"/>
    <w:rsid w:val="00B25D24"/>
    <w:rsid w:val="00B30E38"/>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586"/>
    <w:rsid w:val="00BD7D31"/>
    <w:rsid w:val="00BE2F37"/>
    <w:rsid w:val="00BE3255"/>
    <w:rsid w:val="00BE7623"/>
    <w:rsid w:val="00BE785E"/>
    <w:rsid w:val="00BF128E"/>
    <w:rsid w:val="00BF3574"/>
    <w:rsid w:val="00BF3C43"/>
    <w:rsid w:val="00BF7514"/>
    <w:rsid w:val="00C00793"/>
    <w:rsid w:val="00C03242"/>
    <w:rsid w:val="00C05E38"/>
    <w:rsid w:val="00C074DD"/>
    <w:rsid w:val="00C07521"/>
    <w:rsid w:val="00C1496A"/>
    <w:rsid w:val="00C24817"/>
    <w:rsid w:val="00C26005"/>
    <w:rsid w:val="00C2719F"/>
    <w:rsid w:val="00C32299"/>
    <w:rsid w:val="00C32B45"/>
    <w:rsid w:val="00C33079"/>
    <w:rsid w:val="00C45231"/>
    <w:rsid w:val="00C4622E"/>
    <w:rsid w:val="00C4760F"/>
    <w:rsid w:val="00C50412"/>
    <w:rsid w:val="00C5324A"/>
    <w:rsid w:val="00C537A5"/>
    <w:rsid w:val="00C544A9"/>
    <w:rsid w:val="00C551FF"/>
    <w:rsid w:val="00C6560E"/>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3F22"/>
    <w:rsid w:val="00CC67B4"/>
    <w:rsid w:val="00CC73E9"/>
    <w:rsid w:val="00CD0230"/>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0B04"/>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360A"/>
    <w:rsid w:val="00DC40B0"/>
    <w:rsid w:val="00DC431E"/>
    <w:rsid w:val="00DC4C27"/>
    <w:rsid w:val="00DC4DA2"/>
    <w:rsid w:val="00DD0231"/>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348C"/>
    <w:rsid w:val="00E44582"/>
    <w:rsid w:val="00E52C7B"/>
    <w:rsid w:val="00E576C0"/>
    <w:rsid w:val="00E60DC3"/>
    <w:rsid w:val="00E62ACF"/>
    <w:rsid w:val="00E6382D"/>
    <w:rsid w:val="00E77645"/>
    <w:rsid w:val="00E81BA3"/>
    <w:rsid w:val="00E85CB0"/>
    <w:rsid w:val="00E87C32"/>
    <w:rsid w:val="00E92BBA"/>
    <w:rsid w:val="00EA1275"/>
    <w:rsid w:val="00EA15B0"/>
    <w:rsid w:val="00EA4302"/>
    <w:rsid w:val="00EA5EA7"/>
    <w:rsid w:val="00EB1014"/>
    <w:rsid w:val="00EB453E"/>
    <w:rsid w:val="00EC0CCD"/>
    <w:rsid w:val="00EC4A25"/>
    <w:rsid w:val="00EE54F0"/>
    <w:rsid w:val="00EF4D2A"/>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3CA1"/>
    <w:rsid w:val="00F8457B"/>
    <w:rsid w:val="00F9008D"/>
    <w:rsid w:val="00F953D6"/>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5.vsd"/><Relationship Id="rId87" Type="http://schemas.openxmlformats.org/officeDocument/2006/relationships/oleObject" Target="embeddings/Microsoft_Word_97_-_2003_Document18.doc"/><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7.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3.vsdx"/><Relationship Id="rId83" Type="http://schemas.openxmlformats.org/officeDocument/2006/relationships/oleObject" Target="embeddings/Microsoft_Word_97_-_2003_Document16.doc"/><Relationship Id="rId88" Type="http://schemas.openxmlformats.org/officeDocument/2006/relationships/hyperlink" Target="file:///C:\Users\cmcc\AppData\Roaming\SogouExplorer\Download\docs\S6-222901.zip"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oleObject" Target="embeddings/Microsoft_Visio_2003-2010_Drawing13.vsd"/><Relationship Id="rId78" Type="http://schemas.openxmlformats.org/officeDocument/2006/relationships/image" Target="media/image39.emf"/><Relationship Id="rId81" Type="http://schemas.openxmlformats.org/officeDocument/2006/relationships/oleObject" Target="embeddings/Microsoft_Word_97_-_2003_Document.doc"/><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118</Pages>
  <Words>39491</Words>
  <Characters>225102</Characters>
  <Application>Microsoft Office Word</Application>
  <DocSecurity>0</DocSecurity>
  <Lines>1875</Lines>
  <Paragraphs>528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264065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CR0029r2</cp:lastModifiedBy>
  <cp:revision>3</cp:revision>
  <cp:lastPrinted>2019-02-25T14:05:00Z</cp:lastPrinted>
  <dcterms:created xsi:type="dcterms:W3CDTF">2024-09-23T13:51:00Z</dcterms:created>
  <dcterms:modified xsi:type="dcterms:W3CDTF">2024-09-23T13:51:00Z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